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805593E" w14:textId="193FF1FD" w:rsidR="00760B3E" w:rsidRPr="00CF70CF" w:rsidRDefault="006E0DAA" w:rsidP="00607ECF">
      <w:pPr>
        <w:pStyle w:val="Tytu"/>
        <w:tabs>
          <w:tab w:val="right" w:pos="7740"/>
          <w:tab w:val="right" w:pos="9354"/>
        </w:tabs>
        <w:spacing w:line="276" w:lineRule="auto"/>
        <w:jc w:val="right"/>
        <w:rPr>
          <w:rFonts w:ascii="Times New Roman" w:hAnsi="Times New Roman" w:cs="Times New Roman"/>
          <w:b w:val="0"/>
          <w:sz w:val="24"/>
          <w:szCs w:val="24"/>
        </w:rPr>
      </w:pPr>
      <w:r w:rsidRPr="00CF70CF">
        <w:rPr>
          <w:rFonts w:ascii="Times New Roman" w:hAnsi="Times New Roman" w:cs="Times New Roman"/>
          <w:b w:val="0"/>
          <w:sz w:val="24"/>
          <w:szCs w:val="24"/>
        </w:rPr>
        <w:t xml:space="preserve"> </w:t>
      </w:r>
      <w:r w:rsidR="00585555" w:rsidRPr="00CF70CF">
        <w:rPr>
          <w:rFonts w:ascii="Times New Roman" w:hAnsi="Times New Roman" w:cs="Times New Roman"/>
          <w:b w:val="0"/>
          <w:sz w:val="24"/>
          <w:szCs w:val="24"/>
        </w:rPr>
        <w:t>Katowice,</w:t>
      </w:r>
      <w:r w:rsidRPr="00CF70CF">
        <w:rPr>
          <w:rFonts w:ascii="Times New Roman" w:hAnsi="Times New Roman" w:cs="Times New Roman"/>
          <w:b w:val="0"/>
          <w:sz w:val="24"/>
          <w:szCs w:val="24"/>
        </w:rPr>
        <w:t xml:space="preserve"> </w:t>
      </w:r>
      <w:r w:rsidR="00585555" w:rsidRPr="00CF70CF">
        <w:rPr>
          <w:rFonts w:ascii="Times New Roman" w:hAnsi="Times New Roman" w:cs="Times New Roman"/>
          <w:b w:val="0"/>
          <w:sz w:val="24"/>
          <w:szCs w:val="24"/>
        </w:rPr>
        <w:t>dnia</w:t>
      </w:r>
      <w:r w:rsidRPr="00CF70CF">
        <w:rPr>
          <w:rFonts w:ascii="Times New Roman" w:hAnsi="Times New Roman" w:cs="Times New Roman"/>
          <w:b w:val="0"/>
          <w:sz w:val="24"/>
          <w:szCs w:val="24"/>
        </w:rPr>
        <w:t xml:space="preserve"> </w:t>
      </w:r>
      <w:r w:rsidR="00C73AC0">
        <w:rPr>
          <w:rFonts w:ascii="Times New Roman" w:hAnsi="Times New Roman" w:cs="Times New Roman"/>
          <w:b w:val="0"/>
          <w:sz w:val="24"/>
          <w:szCs w:val="24"/>
        </w:rPr>
        <w:t>10.04.</w:t>
      </w:r>
      <w:r w:rsidR="00E77833" w:rsidRPr="00CF70CF">
        <w:rPr>
          <w:rFonts w:ascii="Times New Roman" w:hAnsi="Times New Roman" w:cs="Times New Roman"/>
          <w:b w:val="0"/>
          <w:sz w:val="24"/>
          <w:szCs w:val="24"/>
        </w:rPr>
        <w:t>202</w:t>
      </w:r>
      <w:r w:rsidR="00E15638" w:rsidRPr="00CF70CF">
        <w:rPr>
          <w:rFonts w:ascii="Times New Roman" w:hAnsi="Times New Roman" w:cs="Times New Roman"/>
          <w:b w:val="0"/>
          <w:sz w:val="24"/>
          <w:szCs w:val="24"/>
        </w:rPr>
        <w:t>6</w:t>
      </w:r>
      <w:r w:rsidRPr="00CF70CF">
        <w:rPr>
          <w:rFonts w:ascii="Times New Roman" w:hAnsi="Times New Roman" w:cs="Times New Roman"/>
          <w:b w:val="0"/>
          <w:sz w:val="24"/>
          <w:szCs w:val="24"/>
        </w:rPr>
        <w:t xml:space="preserve"> </w:t>
      </w:r>
      <w:r w:rsidR="00760B3E" w:rsidRPr="00CF70CF">
        <w:rPr>
          <w:rFonts w:ascii="Times New Roman" w:hAnsi="Times New Roman" w:cs="Times New Roman"/>
          <w:b w:val="0"/>
          <w:sz w:val="24"/>
          <w:szCs w:val="24"/>
        </w:rPr>
        <w:t>r.</w:t>
      </w:r>
      <w:r w:rsidRPr="00CF70CF">
        <w:rPr>
          <w:rFonts w:ascii="Times New Roman" w:hAnsi="Times New Roman" w:cs="Times New Roman"/>
          <w:b w:val="0"/>
          <w:sz w:val="24"/>
          <w:szCs w:val="24"/>
        </w:rPr>
        <w:t xml:space="preserve"> </w:t>
      </w:r>
    </w:p>
    <w:p w14:paraId="403D7EC2" w14:textId="0D614717" w:rsidR="00DF03F6" w:rsidRPr="00CF70CF" w:rsidRDefault="00DF03F6" w:rsidP="00607ECF">
      <w:pPr>
        <w:pStyle w:val="Tytu"/>
        <w:spacing w:line="276" w:lineRule="auto"/>
        <w:jc w:val="left"/>
        <w:rPr>
          <w:rFonts w:ascii="Times New Roman" w:hAnsi="Times New Roman" w:cs="Times New Roman"/>
          <w:sz w:val="24"/>
          <w:szCs w:val="24"/>
        </w:rPr>
      </w:pPr>
      <w:r w:rsidRPr="00CF70CF">
        <w:rPr>
          <w:rFonts w:ascii="Times New Roman" w:hAnsi="Times New Roman" w:cs="Times New Roman"/>
          <w:sz w:val="24"/>
          <w:szCs w:val="24"/>
        </w:rPr>
        <w:t>Z A T W I E R D Z A M:</w:t>
      </w:r>
    </w:p>
    <w:p w14:paraId="1234AD26" w14:textId="77777777" w:rsidR="00DF03F6" w:rsidRPr="00CF70CF" w:rsidRDefault="00DF03F6" w:rsidP="00607ECF">
      <w:pPr>
        <w:pStyle w:val="Tytu"/>
        <w:spacing w:line="276" w:lineRule="auto"/>
        <w:jc w:val="left"/>
        <w:rPr>
          <w:rFonts w:ascii="Times New Roman" w:hAnsi="Times New Roman" w:cs="Times New Roman"/>
          <w:sz w:val="24"/>
          <w:szCs w:val="24"/>
        </w:rPr>
      </w:pPr>
      <w:r w:rsidRPr="00CF70CF">
        <w:rPr>
          <w:rFonts w:ascii="Times New Roman" w:hAnsi="Times New Roman" w:cs="Times New Roman"/>
          <w:sz w:val="24"/>
          <w:szCs w:val="24"/>
        </w:rPr>
        <w:t>Dyrektor Naczelny</w:t>
      </w:r>
    </w:p>
    <w:p w14:paraId="09E34806" w14:textId="77777777" w:rsidR="00DF03F6" w:rsidRPr="00CF70CF" w:rsidRDefault="00DF03F6" w:rsidP="00607ECF">
      <w:pPr>
        <w:pStyle w:val="Tytu"/>
        <w:spacing w:line="276" w:lineRule="auto"/>
        <w:jc w:val="left"/>
        <w:rPr>
          <w:rFonts w:ascii="Times New Roman" w:hAnsi="Times New Roman" w:cs="Times New Roman"/>
          <w:sz w:val="24"/>
          <w:szCs w:val="24"/>
        </w:rPr>
      </w:pPr>
      <w:r w:rsidRPr="00CF70CF">
        <w:rPr>
          <w:rFonts w:ascii="Times New Roman" w:hAnsi="Times New Roman" w:cs="Times New Roman"/>
          <w:sz w:val="24"/>
          <w:szCs w:val="24"/>
        </w:rPr>
        <w:t>lek. med. Włodzimierz Migacz</w:t>
      </w:r>
    </w:p>
    <w:p w14:paraId="6F4ED103" w14:textId="77777777" w:rsidR="00DF03F6" w:rsidRPr="00CF70CF" w:rsidRDefault="00DF03F6" w:rsidP="00607ECF">
      <w:pPr>
        <w:pStyle w:val="Tytu"/>
        <w:spacing w:line="276" w:lineRule="auto"/>
        <w:jc w:val="left"/>
        <w:rPr>
          <w:rFonts w:ascii="Times New Roman" w:hAnsi="Times New Roman" w:cs="Times New Roman"/>
          <w:b w:val="0"/>
          <w:sz w:val="12"/>
          <w:szCs w:val="12"/>
        </w:rPr>
      </w:pPr>
    </w:p>
    <w:p w14:paraId="3DB56131" w14:textId="0D861A8B" w:rsidR="00DF03F6" w:rsidRPr="00CF70CF" w:rsidRDefault="00DF03F6" w:rsidP="00607ECF">
      <w:pPr>
        <w:pStyle w:val="Tytu"/>
        <w:spacing w:line="276" w:lineRule="auto"/>
        <w:jc w:val="left"/>
        <w:rPr>
          <w:rFonts w:ascii="Times New Roman" w:hAnsi="Times New Roman" w:cs="Times New Roman"/>
          <w:b w:val="0"/>
          <w:sz w:val="24"/>
          <w:szCs w:val="24"/>
        </w:rPr>
      </w:pPr>
      <w:r w:rsidRPr="00CF70CF">
        <w:rPr>
          <w:rFonts w:ascii="Times New Roman" w:hAnsi="Times New Roman" w:cs="Times New Roman"/>
          <w:b w:val="0"/>
          <w:sz w:val="24"/>
          <w:szCs w:val="24"/>
        </w:rPr>
        <w:t>data zatwierdzenia:</w:t>
      </w:r>
      <w:r w:rsidR="00C73AC0">
        <w:rPr>
          <w:rFonts w:ascii="Times New Roman" w:hAnsi="Times New Roman" w:cs="Times New Roman"/>
          <w:b w:val="0"/>
          <w:sz w:val="24"/>
          <w:szCs w:val="24"/>
        </w:rPr>
        <w:t>10.04.</w:t>
      </w:r>
      <w:r w:rsidRPr="00CF70CF">
        <w:rPr>
          <w:rFonts w:ascii="Times New Roman" w:hAnsi="Times New Roman" w:cs="Times New Roman"/>
          <w:b w:val="0"/>
          <w:sz w:val="24"/>
          <w:szCs w:val="24"/>
        </w:rPr>
        <w:t>2026 r</w:t>
      </w:r>
    </w:p>
    <w:p w14:paraId="725E6D70" w14:textId="77777777" w:rsidR="004004E5" w:rsidRPr="00CF70CF" w:rsidRDefault="004004E5" w:rsidP="00607ECF">
      <w:pPr>
        <w:pStyle w:val="Tytu"/>
        <w:spacing w:line="276" w:lineRule="auto"/>
        <w:jc w:val="both"/>
        <w:rPr>
          <w:rFonts w:ascii="Times New Roman" w:hAnsi="Times New Roman" w:cs="Times New Roman"/>
          <w:sz w:val="24"/>
          <w:szCs w:val="24"/>
        </w:rPr>
      </w:pPr>
      <w:r w:rsidRPr="00CF70CF">
        <w:rPr>
          <w:rFonts w:ascii="Times New Roman" w:hAnsi="Times New Roman" w:cs="Times New Roman"/>
          <w:sz w:val="24"/>
          <w:szCs w:val="24"/>
        </w:rPr>
        <w:t>oznaczenie</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sprawy:</w:t>
      </w:r>
      <w:r w:rsidR="006E0DAA" w:rsidRPr="00CF70CF">
        <w:rPr>
          <w:rFonts w:ascii="Times New Roman" w:hAnsi="Times New Roman" w:cs="Times New Roman"/>
          <w:sz w:val="24"/>
          <w:szCs w:val="24"/>
        </w:rPr>
        <w:t xml:space="preserve"> </w:t>
      </w:r>
      <w:r w:rsidR="00B07BDD">
        <w:rPr>
          <w:rFonts w:ascii="Times New Roman" w:hAnsi="Times New Roman" w:cs="Times New Roman"/>
          <w:sz w:val="24"/>
          <w:szCs w:val="24"/>
        </w:rPr>
        <w:t>KCO/PN/45/2026</w:t>
      </w:r>
    </w:p>
    <w:p w14:paraId="2B995D52" w14:textId="77777777" w:rsidR="008125AB" w:rsidRPr="00CF70CF" w:rsidRDefault="008125AB" w:rsidP="00607ECF">
      <w:pPr>
        <w:spacing w:after="0"/>
        <w:jc w:val="center"/>
        <w:rPr>
          <w:rFonts w:ascii="Times New Roman" w:eastAsia="Times New Roman" w:hAnsi="Times New Roman" w:cs="Times New Roman"/>
          <w:b/>
          <w:i/>
          <w:sz w:val="24"/>
          <w:szCs w:val="24"/>
          <w:lang w:eastAsia="pl-PL"/>
        </w:rPr>
      </w:pPr>
      <w:r w:rsidRPr="00CF70CF">
        <w:rPr>
          <w:rFonts w:ascii="Times New Roman" w:eastAsia="Times New Roman" w:hAnsi="Times New Roman" w:cs="Times New Roman"/>
          <w:b/>
          <w:i/>
          <w:sz w:val="24"/>
          <w:szCs w:val="24"/>
          <w:lang w:eastAsia="pl-PL"/>
        </w:rPr>
        <w:t>Specyfikacja</w:t>
      </w:r>
      <w:r w:rsidR="006E0DAA" w:rsidRPr="00CF70CF">
        <w:rPr>
          <w:rFonts w:ascii="Times New Roman" w:eastAsia="Times New Roman" w:hAnsi="Times New Roman" w:cs="Times New Roman"/>
          <w:b/>
          <w:i/>
          <w:sz w:val="24"/>
          <w:szCs w:val="24"/>
          <w:lang w:eastAsia="pl-PL"/>
        </w:rPr>
        <w:t xml:space="preserve"> </w:t>
      </w:r>
      <w:r w:rsidRPr="00CF70CF">
        <w:rPr>
          <w:rFonts w:ascii="Times New Roman" w:eastAsia="Times New Roman" w:hAnsi="Times New Roman" w:cs="Times New Roman"/>
          <w:b/>
          <w:i/>
          <w:sz w:val="24"/>
          <w:szCs w:val="24"/>
          <w:lang w:eastAsia="pl-PL"/>
        </w:rPr>
        <w:t>Warunków</w:t>
      </w:r>
      <w:r w:rsidR="006E0DAA" w:rsidRPr="00CF70CF">
        <w:rPr>
          <w:rFonts w:ascii="Times New Roman" w:eastAsia="Times New Roman" w:hAnsi="Times New Roman" w:cs="Times New Roman"/>
          <w:b/>
          <w:i/>
          <w:sz w:val="24"/>
          <w:szCs w:val="24"/>
          <w:lang w:eastAsia="pl-PL"/>
        </w:rPr>
        <w:t xml:space="preserve"> </w:t>
      </w:r>
      <w:r w:rsidRPr="00CF70CF">
        <w:rPr>
          <w:rFonts w:ascii="Times New Roman" w:eastAsia="Times New Roman" w:hAnsi="Times New Roman" w:cs="Times New Roman"/>
          <w:b/>
          <w:i/>
          <w:sz w:val="24"/>
          <w:szCs w:val="24"/>
          <w:lang w:eastAsia="pl-PL"/>
        </w:rPr>
        <w:t>Zamówienia</w:t>
      </w:r>
      <w:r w:rsidR="006E0DAA" w:rsidRPr="00CF70CF">
        <w:rPr>
          <w:rFonts w:ascii="Times New Roman" w:eastAsia="Times New Roman" w:hAnsi="Times New Roman" w:cs="Times New Roman"/>
          <w:b/>
          <w:i/>
          <w:sz w:val="24"/>
          <w:szCs w:val="24"/>
          <w:lang w:eastAsia="pl-PL"/>
        </w:rPr>
        <w:t xml:space="preserve"> </w:t>
      </w:r>
    </w:p>
    <w:p w14:paraId="359DE18A" w14:textId="77777777" w:rsidR="008125AB" w:rsidRPr="00CF70CF" w:rsidRDefault="008125AB" w:rsidP="00607ECF">
      <w:pPr>
        <w:spacing w:after="0"/>
        <w:jc w:val="center"/>
        <w:rPr>
          <w:rFonts w:ascii="Times New Roman" w:eastAsia="Calibri" w:hAnsi="Times New Roman" w:cs="Times New Roman"/>
          <w:b/>
          <w:sz w:val="24"/>
          <w:szCs w:val="24"/>
        </w:rPr>
      </w:pPr>
      <w:r w:rsidRPr="00CF70CF">
        <w:rPr>
          <w:rFonts w:ascii="Times New Roman" w:eastAsia="Calibri" w:hAnsi="Times New Roman" w:cs="Times New Roman"/>
          <w:b/>
          <w:sz w:val="24"/>
          <w:szCs w:val="24"/>
        </w:rPr>
        <w:t>zwana</w:t>
      </w:r>
      <w:r w:rsidR="006E0DAA" w:rsidRPr="00CF70CF">
        <w:rPr>
          <w:rFonts w:ascii="Times New Roman" w:eastAsia="Calibri" w:hAnsi="Times New Roman" w:cs="Times New Roman"/>
          <w:b/>
          <w:sz w:val="24"/>
          <w:szCs w:val="24"/>
        </w:rPr>
        <w:t xml:space="preserve"> </w:t>
      </w:r>
      <w:r w:rsidRPr="00CF70CF">
        <w:rPr>
          <w:rFonts w:ascii="Times New Roman" w:eastAsia="Calibri" w:hAnsi="Times New Roman" w:cs="Times New Roman"/>
          <w:b/>
          <w:sz w:val="24"/>
          <w:szCs w:val="24"/>
        </w:rPr>
        <w:t>dalej</w:t>
      </w:r>
      <w:r w:rsidR="006E0DAA" w:rsidRPr="00CF70CF">
        <w:rPr>
          <w:rFonts w:ascii="Times New Roman" w:eastAsia="Calibri" w:hAnsi="Times New Roman" w:cs="Times New Roman"/>
          <w:b/>
          <w:sz w:val="24"/>
          <w:szCs w:val="24"/>
        </w:rPr>
        <w:t xml:space="preserve"> </w:t>
      </w:r>
      <w:r w:rsidRPr="00CF70CF">
        <w:rPr>
          <w:rFonts w:ascii="Times New Roman" w:eastAsia="Calibri" w:hAnsi="Times New Roman" w:cs="Times New Roman"/>
          <w:b/>
          <w:sz w:val="24"/>
          <w:szCs w:val="24"/>
        </w:rPr>
        <w:t>„SWZ”</w:t>
      </w:r>
    </w:p>
    <w:p w14:paraId="04E2414E" w14:textId="77777777" w:rsidR="008125AB" w:rsidRPr="00CF70CF" w:rsidRDefault="008125AB" w:rsidP="00885433">
      <w:pPr>
        <w:pStyle w:val="Nagwek4"/>
        <w:keepNext w:val="0"/>
        <w:numPr>
          <w:ilvl w:val="0"/>
          <w:numId w:val="95"/>
        </w:numPr>
        <w:spacing w:line="276" w:lineRule="auto"/>
        <w:ind w:left="709"/>
        <w:rPr>
          <w:rFonts w:ascii="Times New Roman" w:hAnsi="Times New Roman" w:cs="Times New Roman"/>
          <w:szCs w:val="24"/>
          <w:u w:val="single"/>
        </w:rPr>
      </w:pPr>
      <w:r w:rsidRPr="00CF70CF">
        <w:rPr>
          <w:rFonts w:ascii="Times New Roman" w:hAnsi="Times New Roman" w:cs="Times New Roman"/>
          <w:szCs w:val="24"/>
          <w:u w:val="single"/>
        </w:rPr>
        <w:t>Informacje</w:t>
      </w:r>
      <w:r w:rsidR="006E0DAA" w:rsidRPr="00CF70CF">
        <w:rPr>
          <w:rFonts w:ascii="Times New Roman" w:hAnsi="Times New Roman" w:cs="Times New Roman"/>
          <w:szCs w:val="24"/>
          <w:u w:val="single"/>
        </w:rPr>
        <w:t xml:space="preserve"> </w:t>
      </w:r>
      <w:r w:rsidRPr="00CF70CF">
        <w:rPr>
          <w:rFonts w:ascii="Times New Roman" w:hAnsi="Times New Roman" w:cs="Times New Roman"/>
          <w:szCs w:val="24"/>
          <w:u w:val="single"/>
        </w:rPr>
        <w:t>ogólne:</w:t>
      </w:r>
    </w:p>
    <w:p w14:paraId="76EFFC76" w14:textId="77777777" w:rsidR="008125AB" w:rsidRPr="00CF70CF" w:rsidRDefault="008125AB" w:rsidP="00607ECF">
      <w:pPr>
        <w:tabs>
          <w:tab w:val="left" w:pos="2410"/>
        </w:tabs>
        <w:spacing w:after="0"/>
        <w:ind w:left="2410" w:hanging="2410"/>
        <w:jc w:val="both"/>
        <w:rPr>
          <w:rFonts w:ascii="Times New Roman" w:eastAsia="Times New Roman" w:hAnsi="Times New Roman" w:cs="Times New Roman"/>
          <w:b/>
          <w:sz w:val="24"/>
          <w:szCs w:val="24"/>
          <w:lang w:eastAsia="pl-PL"/>
        </w:rPr>
      </w:pPr>
      <w:r w:rsidRPr="00CF70CF">
        <w:rPr>
          <w:rFonts w:ascii="Times New Roman" w:eastAsia="Times New Roman" w:hAnsi="Times New Roman" w:cs="Times New Roman"/>
          <w:bCs/>
          <w:sz w:val="24"/>
          <w:szCs w:val="24"/>
          <w:lang w:eastAsia="pl-PL"/>
        </w:rPr>
        <w:t>Zamawiający:</w:t>
      </w:r>
      <w:r w:rsidR="006E0DAA" w:rsidRPr="00CF70CF">
        <w:rPr>
          <w:rFonts w:ascii="Times New Roman" w:eastAsia="Times New Roman" w:hAnsi="Times New Roman" w:cs="Times New Roman"/>
          <w:b/>
          <w:sz w:val="24"/>
          <w:szCs w:val="24"/>
          <w:lang w:eastAsia="pl-PL"/>
        </w:rPr>
        <w:t xml:space="preserve"> </w:t>
      </w:r>
      <w:r w:rsidRPr="00CF70CF">
        <w:rPr>
          <w:rFonts w:ascii="Times New Roman" w:eastAsia="Times New Roman" w:hAnsi="Times New Roman" w:cs="Times New Roman"/>
          <w:b/>
          <w:sz w:val="24"/>
          <w:szCs w:val="24"/>
          <w:lang w:eastAsia="pl-PL"/>
        </w:rPr>
        <w:t>Katowickie</w:t>
      </w:r>
      <w:r w:rsidR="006E0DAA" w:rsidRPr="00CF70CF">
        <w:rPr>
          <w:rFonts w:ascii="Times New Roman" w:eastAsia="Times New Roman" w:hAnsi="Times New Roman" w:cs="Times New Roman"/>
          <w:b/>
          <w:sz w:val="24"/>
          <w:szCs w:val="24"/>
          <w:lang w:eastAsia="pl-PL"/>
        </w:rPr>
        <w:t xml:space="preserve"> </w:t>
      </w:r>
      <w:r w:rsidRPr="00CF70CF">
        <w:rPr>
          <w:rFonts w:ascii="Times New Roman" w:eastAsia="Times New Roman" w:hAnsi="Times New Roman" w:cs="Times New Roman"/>
          <w:b/>
          <w:sz w:val="24"/>
          <w:szCs w:val="24"/>
          <w:lang w:eastAsia="pl-PL"/>
        </w:rPr>
        <w:t>Centrum</w:t>
      </w:r>
      <w:r w:rsidR="006E0DAA" w:rsidRPr="00CF70CF">
        <w:rPr>
          <w:rFonts w:ascii="Times New Roman" w:eastAsia="Times New Roman" w:hAnsi="Times New Roman" w:cs="Times New Roman"/>
          <w:b/>
          <w:sz w:val="24"/>
          <w:szCs w:val="24"/>
          <w:lang w:eastAsia="pl-PL"/>
        </w:rPr>
        <w:t xml:space="preserve"> </w:t>
      </w:r>
      <w:r w:rsidRPr="00CF70CF">
        <w:rPr>
          <w:rFonts w:ascii="Times New Roman" w:eastAsia="Times New Roman" w:hAnsi="Times New Roman" w:cs="Times New Roman"/>
          <w:b/>
          <w:sz w:val="24"/>
          <w:szCs w:val="24"/>
          <w:lang w:eastAsia="pl-PL"/>
        </w:rPr>
        <w:t>Onkologii</w:t>
      </w:r>
      <w:r w:rsidRPr="00CF70CF">
        <w:rPr>
          <w:rFonts w:ascii="Times New Roman" w:eastAsia="Times New Roman" w:hAnsi="Times New Roman" w:cs="Times New Roman"/>
          <w:b/>
          <w:sz w:val="24"/>
          <w:szCs w:val="24"/>
          <w:lang w:eastAsia="pl-PL"/>
        </w:rPr>
        <w:tab/>
      </w:r>
      <w:bookmarkStart w:id="0" w:name="zz1001"/>
      <w:r w:rsidR="006E0DAA" w:rsidRPr="00CF70CF">
        <w:rPr>
          <w:rFonts w:ascii="Times New Roman" w:eastAsia="Times New Roman" w:hAnsi="Times New Roman" w:cs="Times New Roman"/>
          <w:b/>
          <w:sz w:val="24"/>
          <w:szCs w:val="24"/>
          <w:lang w:eastAsia="pl-PL"/>
        </w:rPr>
        <w:t xml:space="preserve"> </w:t>
      </w:r>
    </w:p>
    <w:bookmarkEnd w:id="0"/>
    <w:p w14:paraId="6FB544BC" w14:textId="77777777" w:rsidR="008125AB" w:rsidRPr="00CF70CF" w:rsidRDefault="008125AB" w:rsidP="00607ECF">
      <w:pPr>
        <w:tabs>
          <w:tab w:val="left" w:pos="2410"/>
        </w:tabs>
        <w:spacing w:after="0"/>
        <w:ind w:left="2410" w:hanging="2410"/>
        <w:rPr>
          <w:rFonts w:ascii="Times New Roman" w:eastAsia="Times New Roman" w:hAnsi="Times New Roman" w:cs="Times New Roman"/>
          <w:sz w:val="24"/>
          <w:szCs w:val="24"/>
          <w:lang w:eastAsia="pl-PL"/>
        </w:rPr>
      </w:pPr>
      <w:r w:rsidRPr="00CF70CF">
        <w:rPr>
          <w:rFonts w:ascii="Times New Roman" w:eastAsia="Times New Roman" w:hAnsi="Times New Roman" w:cs="Times New Roman"/>
          <w:sz w:val="24"/>
          <w:szCs w:val="24"/>
          <w:lang w:eastAsia="pl-PL"/>
        </w:rPr>
        <w:t>-</w:t>
      </w:r>
      <w:r w:rsidR="006E0DAA" w:rsidRPr="00CF70CF">
        <w:rPr>
          <w:rFonts w:ascii="Times New Roman" w:eastAsia="Times New Roman" w:hAnsi="Times New Roman" w:cs="Times New Roman"/>
          <w:sz w:val="24"/>
          <w:szCs w:val="24"/>
          <w:lang w:eastAsia="pl-PL"/>
        </w:rPr>
        <w:t xml:space="preserve"> </w:t>
      </w:r>
      <w:r w:rsidRPr="00CF70CF">
        <w:rPr>
          <w:rFonts w:ascii="Times New Roman" w:eastAsia="Times New Roman" w:hAnsi="Times New Roman" w:cs="Times New Roman"/>
          <w:sz w:val="24"/>
          <w:szCs w:val="24"/>
          <w:lang w:eastAsia="pl-PL"/>
        </w:rPr>
        <w:t>Adres</w:t>
      </w:r>
      <w:r w:rsidR="006E0DAA" w:rsidRPr="00CF70CF">
        <w:rPr>
          <w:rFonts w:ascii="Times New Roman" w:eastAsia="Times New Roman" w:hAnsi="Times New Roman" w:cs="Times New Roman"/>
          <w:sz w:val="24"/>
          <w:szCs w:val="24"/>
          <w:lang w:eastAsia="pl-PL"/>
        </w:rPr>
        <w:t xml:space="preserve"> </w:t>
      </w:r>
      <w:r w:rsidRPr="00CF70CF">
        <w:rPr>
          <w:rFonts w:ascii="Times New Roman" w:eastAsia="Times New Roman" w:hAnsi="Times New Roman" w:cs="Times New Roman"/>
          <w:sz w:val="24"/>
          <w:szCs w:val="24"/>
          <w:lang w:eastAsia="pl-PL"/>
        </w:rPr>
        <w:t>Zamawiającego:</w:t>
      </w:r>
      <w:r w:rsidR="006E0DAA" w:rsidRPr="00CF70CF">
        <w:rPr>
          <w:rFonts w:ascii="Times New Roman" w:eastAsia="Times New Roman" w:hAnsi="Times New Roman" w:cs="Times New Roman"/>
          <w:sz w:val="24"/>
          <w:szCs w:val="24"/>
          <w:lang w:eastAsia="pl-PL"/>
        </w:rPr>
        <w:t xml:space="preserve"> </w:t>
      </w:r>
      <w:r w:rsidRPr="00CF70CF">
        <w:rPr>
          <w:rFonts w:ascii="Times New Roman" w:eastAsia="Times New Roman" w:hAnsi="Times New Roman" w:cs="Times New Roman"/>
          <w:bCs/>
          <w:sz w:val="24"/>
          <w:szCs w:val="24"/>
          <w:lang w:eastAsia="pl-PL"/>
        </w:rPr>
        <w:t>ul.</w:t>
      </w:r>
      <w:r w:rsidR="006E0DAA" w:rsidRPr="00CF70CF">
        <w:rPr>
          <w:rFonts w:ascii="Times New Roman" w:eastAsia="Times New Roman" w:hAnsi="Times New Roman" w:cs="Times New Roman"/>
          <w:bCs/>
          <w:sz w:val="24"/>
          <w:szCs w:val="24"/>
          <w:lang w:eastAsia="pl-PL"/>
        </w:rPr>
        <w:t xml:space="preserve"> </w:t>
      </w:r>
      <w:r w:rsidRPr="00CF70CF">
        <w:rPr>
          <w:rFonts w:ascii="Times New Roman" w:eastAsia="Times New Roman" w:hAnsi="Times New Roman" w:cs="Times New Roman"/>
          <w:bCs/>
          <w:sz w:val="24"/>
          <w:szCs w:val="24"/>
          <w:lang w:eastAsia="pl-PL"/>
        </w:rPr>
        <w:t>Raciborska</w:t>
      </w:r>
      <w:r w:rsidR="006E0DAA" w:rsidRPr="00CF70CF">
        <w:rPr>
          <w:rFonts w:ascii="Times New Roman" w:eastAsia="Times New Roman" w:hAnsi="Times New Roman" w:cs="Times New Roman"/>
          <w:bCs/>
          <w:sz w:val="24"/>
          <w:szCs w:val="24"/>
          <w:lang w:eastAsia="pl-PL"/>
        </w:rPr>
        <w:t xml:space="preserve"> </w:t>
      </w:r>
      <w:r w:rsidRPr="00CF70CF">
        <w:rPr>
          <w:rFonts w:ascii="Times New Roman" w:eastAsia="Times New Roman" w:hAnsi="Times New Roman" w:cs="Times New Roman"/>
          <w:bCs/>
          <w:sz w:val="24"/>
          <w:szCs w:val="24"/>
          <w:lang w:eastAsia="pl-PL"/>
        </w:rPr>
        <w:t>26,</w:t>
      </w:r>
      <w:r w:rsidR="006E0DAA" w:rsidRPr="00CF70CF">
        <w:rPr>
          <w:rFonts w:ascii="Times New Roman" w:eastAsia="Times New Roman" w:hAnsi="Times New Roman" w:cs="Times New Roman"/>
          <w:bCs/>
          <w:sz w:val="24"/>
          <w:szCs w:val="24"/>
          <w:lang w:eastAsia="pl-PL"/>
        </w:rPr>
        <w:t xml:space="preserve"> </w:t>
      </w:r>
      <w:r w:rsidRPr="00CF70CF">
        <w:rPr>
          <w:rFonts w:ascii="Times New Roman" w:eastAsia="Times New Roman" w:hAnsi="Times New Roman" w:cs="Times New Roman"/>
          <w:bCs/>
          <w:sz w:val="24"/>
          <w:szCs w:val="24"/>
          <w:lang w:eastAsia="pl-PL"/>
        </w:rPr>
        <w:t>40</w:t>
      </w:r>
      <w:r w:rsidR="006E0DAA" w:rsidRPr="00CF70CF">
        <w:rPr>
          <w:rFonts w:ascii="Times New Roman" w:eastAsia="Times New Roman" w:hAnsi="Times New Roman" w:cs="Times New Roman"/>
          <w:bCs/>
          <w:sz w:val="24"/>
          <w:szCs w:val="24"/>
          <w:lang w:eastAsia="pl-PL"/>
        </w:rPr>
        <w:t xml:space="preserve"> </w:t>
      </w:r>
      <w:r w:rsidRPr="00CF70CF">
        <w:rPr>
          <w:rFonts w:ascii="Times New Roman" w:eastAsia="Times New Roman" w:hAnsi="Times New Roman" w:cs="Times New Roman"/>
          <w:bCs/>
          <w:sz w:val="24"/>
          <w:szCs w:val="24"/>
          <w:lang w:eastAsia="pl-PL"/>
        </w:rPr>
        <w:t>–</w:t>
      </w:r>
      <w:r w:rsidR="006E0DAA" w:rsidRPr="00CF70CF">
        <w:rPr>
          <w:rFonts w:ascii="Times New Roman" w:eastAsia="Times New Roman" w:hAnsi="Times New Roman" w:cs="Times New Roman"/>
          <w:bCs/>
          <w:sz w:val="24"/>
          <w:szCs w:val="24"/>
          <w:lang w:eastAsia="pl-PL"/>
        </w:rPr>
        <w:t xml:space="preserve"> </w:t>
      </w:r>
      <w:r w:rsidRPr="00CF70CF">
        <w:rPr>
          <w:rFonts w:ascii="Times New Roman" w:eastAsia="Times New Roman" w:hAnsi="Times New Roman" w:cs="Times New Roman"/>
          <w:bCs/>
          <w:sz w:val="24"/>
          <w:szCs w:val="24"/>
          <w:lang w:eastAsia="pl-PL"/>
        </w:rPr>
        <w:t>074</w:t>
      </w:r>
      <w:r w:rsidR="006E0DAA" w:rsidRPr="00CF70CF">
        <w:rPr>
          <w:rFonts w:ascii="Times New Roman" w:eastAsia="Times New Roman" w:hAnsi="Times New Roman" w:cs="Times New Roman"/>
          <w:bCs/>
          <w:sz w:val="24"/>
          <w:szCs w:val="24"/>
          <w:lang w:eastAsia="pl-PL"/>
        </w:rPr>
        <w:t xml:space="preserve"> </w:t>
      </w:r>
      <w:r w:rsidRPr="00CF70CF">
        <w:rPr>
          <w:rFonts w:ascii="Times New Roman" w:eastAsia="Times New Roman" w:hAnsi="Times New Roman" w:cs="Times New Roman"/>
          <w:bCs/>
          <w:sz w:val="24"/>
          <w:szCs w:val="24"/>
          <w:lang w:eastAsia="pl-PL"/>
        </w:rPr>
        <w:t>Katowice</w:t>
      </w:r>
      <w:r w:rsidR="006E0DAA" w:rsidRPr="00CF70CF">
        <w:rPr>
          <w:rFonts w:ascii="Times New Roman" w:eastAsia="Times New Roman" w:hAnsi="Times New Roman" w:cs="Times New Roman"/>
          <w:sz w:val="24"/>
          <w:szCs w:val="24"/>
          <w:lang w:eastAsia="pl-PL"/>
        </w:rPr>
        <w:t xml:space="preserve"> </w:t>
      </w:r>
    </w:p>
    <w:p w14:paraId="181AC288" w14:textId="77777777" w:rsidR="008125AB" w:rsidRPr="00CF70CF" w:rsidRDefault="008125AB" w:rsidP="00607ECF">
      <w:pPr>
        <w:tabs>
          <w:tab w:val="left" w:pos="2410"/>
        </w:tabs>
        <w:spacing w:after="0"/>
        <w:ind w:left="2410" w:hanging="2410"/>
        <w:rPr>
          <w:rFonts w:ascii="Times New Roman" w:eastAsia="Times New Roman" w:hAnsi="Times New Roman" w:cs="Times New Roman"/>
          <w:sz w:val="24"/>
          <w:szCs w:val="24"/>
          <w:lang w:eastAsia="pl-PL"/>
        </w:rPr>
      </w:pPr>
      <w:r w:rsidRPr="00CF70CF">
        <w:rPr>
          <w:rFonts w:ascii="Times New Roman" w:eastAsia="Times New Roman" w:hAnsi="Times New Roman" w:cs="Times New Roman"/>
          <w:sz w:val="24"/>
          <w:szCs w:val="24"/>
          <w:lang w:eastAsia="pl-PL"/>
        </w:rPr>
        <w:t>-</w:t>
      </w:r>
      <w:r w:rsidR="006E0DAA" w:rsidRPr="00CF70CF">
        <w:rPr>
          <w:rFonts w:ascii="Times New Roman" w:eastAsia="Times New Roman" w:hAnsi="Times New Roman" w:cs="Times New Roman"/>
          <w:sz w:val="24"/>
          <w:szCs w:val="24"/>
          <w:lang w:eastAsia="pl-PL"/>
        </w:rPr>
        <w:t xml:space="preserve"> </w:t>
      </w:r>
      <w:r w:rsidRPr="00CF70CF">
        <w:rPr>
          <w:rFonts w:ascii="Times New Roman" w:eastAsia="Times New Roman" w:hAnsi="Times New Roman" w:cs="Times New Roman"/>
          <w:sz w:val="24"/>
          <w:szCs w:val="24"/>
          <w:lang w:eastAsia="pl-PL"/>
        </w:rPr>
        <w:t>Nr</w:t>
      </w:r>
      <w:r w:rsidR="006E0DAA" w:rsidRPr="00CF70CF">
        <w:rPr>
          <w:rFonts w:ascii="Times New Roman" w:eastAsia="Times New Roman" w:hAnsi="Times New Roman" w:cs="Times New Roman"/>
          <w:sz w:val="24"/>
          <w:szCs w:val="24"/>
          <w:lang w:eastAsia="pl-PL"/>
        </w:rPr>
        <w:t xml:space="preserve"> </w:t>
      </w:r>
      <w:r w:rsidRPr="00CF70CF">
        <w:rPr>
          <w:rFonts w:ascii="Times New Roman" w:eastAsia="Times New Roman" w:hAnsi="Times New Roman" w:cs="Times New Roman"/>
          <w:sz w:val="24"/>
          <w:szCs w:val="24"/>
          <w:lang w:eastAsia="pl-PL"/>
        </w:rPr>
        <w:t>telefonu:</w:t>
      </w:r>
      <w:r w:rsidR="006E0DAA" w:rsidRPr="00CF70CF">
        <w:rPr>
          <w:rFonts w:ascii="Times New Roman" w:eastAsia="Times New Roman" w:hAnsi="Times New Roman" w:cs="Times New Roman"/>
          <w:sz w:val="24"/>
          <w:szCs w:val="24"/>
          <w:lang w:eastAsia="pl-PL"/>
        </w:rPr>
        <w:t xml:space="preserve"> </w:t>
      </w:r>
      <w:r w:rsidRPr="00CF70CF">
        <w:rPr>
          <w:rFonts w:ascii="Times New Roman" w:eastAsia="Times New Roman" w:hAnsi="Times New Roman" w:cs="Times New Roman"/>
          <w:sz w:val="24"/>
          <w:szCs w:val="24"/>
          <w:lang w:eastAsia="pl-PL"/>
        </w:rPr>
        <w:tab/>
        <w:t>32/</w:t>
      </w:r>
      <w:r w:rsidR="006E0DAA" w:rsidRPr="00CF70CF">
        <w:rPr>
          <w:rFonts w:ascii="Times New Roman" w:eastAsia="Times New Roman" w:hAnsi="Times New Roman" w:cs="Times New Roman"/>
          <w:sz w:val="24"/>
          <w:szCs w:val="24"/>
          <w:lang w:eastAsia="pl-PL"/>
        </w:rPr>
        <w:t xml:space="preserve"> </w:t>
      </w:r>
      <w:r w:rsidRPr="00CF70CF">
        <w:rPr>
          <w:rFonts w:ascii="Times New Roman" w:eastAsia="Times New Roman" w:hAnsi="Times New Roman" w:cs="Times New Roman"/>
          <w:sz w:val="24"/>
          <w:szCs w:val="24"/>
          <w:lang w:eastAsia="pl-PL"/>
        </w:rPr>
        <w:t>2511</w:t>
      </w:r>
      <w:r w:rsidR="006E0DAA" w:rsidRPr="00CF70CF">
        <w:rPr>
          <w:rFonts w:ascii="Times New Roman" w:eastAsia="Times New Roman" w:hAnsi="Times New Roman" w:cs="Times New Roman"/>
          <w:sz w:val="24"/>
          <w:szCs w:val="24"/>
          <w:lang w:eastAsia="pl-PL"/>
        </w:rPr>
        <w:t xml:space="preserve"> </w:t>
      </w:r>
      <w:r w:rsidRPr="00CF70CF">
        <w:rPr>
          <w:rFonts w:ascii="Times New Roman" w:eastAsia="Times New Roman" w:hAnsi="Times New Roman" w:cs="Times New Roman"/>
          <w:sz w:val="24"/>
          <w:szCs w:val="24"/>
          <w:lang w:eastAsia="pl-PL"/>
        </w:rPr>
        <w:t>–</w:t>
      </w:r>
      <w:r w:rsidR="006E0DAA" w:rsidRPr="00CF70CF">
        <w:rPr>
          <w:rFonts w:ascii="Times New Roman" w:eastAsia="Times New Roman" w:hAnsi="Times New Roman" w:cs="Times New Roman"/>
          <w:sz w:val="24"/>
          <w:szCs w:val="24"/>
          <w:lang w:eastAsia="pl-PL"/>
        </w:rPr>
        <w:t xml:space="preserve"> </w:t>
      </w:r>
      <w:r w:rsidRPr="00CF70CF">
        <w:rPr>
          <w:rFonts w:ascii="Times New Roman" w:eastAsia="Times New Roman" w:hAnsi="Times New Roman" w:cs="Times New Roman"/>
          <w:sz w:val="24"/>
          <w:szCs w:val="24"/>
          <w:lang w:eastAsia="pl-PL"/>
        </w:rPr>
        <w:t>761</w:t>
      </w:r>
      <w:r w:rsidR="006E0DAA" w:rsidRPr="00CF70CF">
        <w:rPr>
          <w:rFonts w:ascii="Times New Roman" w:eastAsia="Times New Roman" w:hAnsi="Times New Roman" w:cs="Times New Roman"/>
          <w:sz w:val="24"/>
          <w:szCs w:val="24"/>
          <w:lang w:eastAsia="pl-PL"/>
        </w:rPr>
        <w:t xml:space="preserve"> </w:t>
      </w:r>
    </w:p>
    <w:p w14:paraId="55A593FA" w14:textId="77777777" w:rsidR="008125AB" w:rsidRPr="00CF70CF" w:rsidRDefault="008125AB" w:rsidP="00607ECF">
      <w:pPr>
        <w:tabs>
          <w:tab w:val="left" w:pos="2410"/>
        </w:tabs>
        <w:spacing w:after="0"/>
        <w:ind w:left="2410" w:hanging="2410"/>
        <w:rPr>
          <w:rFonts w:ascii="Times New Roman" w:eastAsia="Times New Roman" w:hAnsi="Times New Roman" w:cs="Times New Roman"/>
          <w:sz w:val="24"/>
          <w:szCs w:val="24"/>
          <w:lang w:eastAsia="pl-PL"/>
        </w:rPr>
      </w:pPr>
      <w:r w:rsidRPr="00CF70CF">
        <w:rPr>
          <w:rFonts w:ascii="Times New Roman" w:eastAsia="Times New Roman" w:hAnsi="Times New Roman" w:cs="Times New Roman"/>
          <w:sz w:val="24"/>
          <w:szCs w:val="24"/>
          <w:lang w:eastAsia="pl-PL"/>
        </w:rPr>
        <w:tab/>
        <w:t>32/</w:t>
      </w:r>
      <w:r w:rsidR="006E0DAA" w:rsidRPr="00CF70CF">
        <w:rPr>
          <w:rFonts w:ascii="Times New Roman" w:eastAsia="Times New Roman" w:hAnsi="Times New Roman" w:cs="Times New Roman"/>
          <w:sz w:val="24"/>
          <w:szCs w:val="24"/>
          <w:lang w:eastAsia="pl-PL"/>
        </w:rPr>
        <w:t xml:space="preserve"> </w:t>
      </w:r>
      <w:r w:rsidR="00AD0DEF" w:rsidRPr="00CF70CF">
        <w:rPr>
          <w:rFonts w:ascii="Times New Roman" w:eastAsia="Times New Roman" w:hAnsi="Times New Roman" w:cs="Times New Roman"/>
          <w:sz w:val="24"/>
          <w:szCs w:val="24"/>
          <w:lang w:eastAsia="pl-PL"/>
        </w:rPr>
        <w:t>4200</w:t>
      </w:r>
      <w:r w:rsidR="006E0DAA" w:rsidRPr="00CF70CF">
        <w:rPr>
          <w:rFonts w:ascii="Times New Roman" w:eastAsia="Times New Roman" w:hAnsi="Times New Roman" w:cs="Times New Roman"/>
          <w:sz w:val="24"/>
          <w:szCs w:val="24"/>
          <w:lang w:eastAsia="pl-PL"/>
        </w:rPr>
        <w:t xml:space="preserve"> </w:t>
      </w:r>
      <w:r w:rsidR="00AD0DEF" w:rsidRPr="00CF70CF">
        <w:rPr>
          <w:rFonts w:ascii="Times New Roman" w:eastAsia="Times New Roman" w:hAnsi="Times New Roman" w:cs="Times New Roman"/>
          <w:sz w:val="24"/>
          <w:szCs w:val="24"/>
          <w:lang w:eastAsia="pl-PL"/>
        </w:rPr>
        <w:t>-</w:t>
      </w:r>
      <w:r w:rsidR="006E0DAA" w:rsidRPr="00CF70CF">
        <w:rPr>
          <w:rFonts w:ascii="Times New Roman" w:eastAsia="Times New Roman" w:hAnsi="Times New Roman" w:cs="Times New Roman"/>
          <w:sz w:val="24"/>
          <w:szCs w:val="24"/>
          <w:lang w:eastAsia="pl-PL"/>
        </w:rPr>
        <w:t xml:space="preserve"> </w:t>
      </w:r>
      <w:r w:rsidR="00AD0DEF" w:rsidRPr="00CF70CF">
        <w:rPr>
          <w:rFonts w:ascii="Times New Roman" w:eastAsia="Times New Roman" w:hAnsi="Times New Roman" w:cs="Times New Roman"/>
          <w:sz w:val="24"/>
          <w:szCs w:val="24"/>
          <w:lang w:eastAsia="pl-PL"/>
        </w:rPr>
        <w:t>100</w:t>
      </w:r>
      <w:r w:rsidR="006E0DAA" w:rsidRPr="00CF70CF">
        <w:rPr>
          <w:rFonts w:ascii="Times New Roman" w:eastAsia="Times New Roman" w:hAnsi="Times New Roman" w:cs="Times New Roman"/>
          <w:sz w:val="24"/>
          <w:szCs w:val="24"/>
          <w:lang w:eastAsia="pl-PL"/>
        </w:rPr>
        <w:t xml:space="preserve"> </w:t>
      </w:r>
    </w:p>
    <w:p w14:paraId="4C2ABCFB" w14:textId="77777777" w:rsidR="008125AB" w:rsidRPr="00CF70CF" w:rsidRDefault="008125AB" w:rsidP="00607ECF">
      <w:pPr>
        <w:autoSpaceDE w:val="0"/>
        <w:autoSpaceDN w:val="0"/>
        <w:adjustRightInd w:val="0"/>
        <w:spacing w:after="0"/>
        <w:jc w:val="both"/>
        <w:rPr>
          <w:rFonts w:ascii="Times New Roman" w:eastAsia="Calibri" w:hAnsi="Times New Roman" w:cs="Times New Roman"/>
          <w:b/>
          <w:bCs/>
          <w:sz w:val="24"/>
          <w:szCs w:val="24"/>
        </w:rPr>
      </w:pPr>
      <w:r w:rsidRPr="00CF70CF">
        <w:rPr>
          <w:rFonts w:ascii="Times New Roman" w:eastAsia="Calibri" w:hAnsi="Times New Roman" w:cs="Times New Roman"/>
          <w:sz w:val="24"/>
          <w:szCs w:val="24"/>
        </w:rPr>
        <w:t>-</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Adres</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poczty</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elektronicznej:</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szpital@kco.katowice.pl</w:t>
      </w:r>
    </w:p>
    <w:p w14:paraId="1EA0B6E3" w14:textId="77777777" w:rsidR="008125AB" w:rsidRPr="00CF70CF" w:rsidRDefault="008125AB" w:rsidP="00607ECF">
      <w:pPr>
        <w:tabs>
          <w:tab w:val="left" w:pos="2410"/>
        </w:tabs>
        <w:spacing w:after="0"/>
        <w:ind w:left="2410" w:hanging="2410"/>
        <w:rPr>
          <w:rFonts w:ascii="Times New Roman" w:eastAsia="Times New Roman" w:hAnsi="Times New Roman" w:cs="Times New Roman"/>
          <w:sz w:val="24"/>
          <w:szCs w:val="24"/>
          <w:lang w:eastAsia="pl-PL"/>
        </w:rPr>
      </w:pPr>
      <w:r w:rsidRPr="00CF70CF">
        <w:rPr>
          <w:rFonts w:ascii="Times New Roman" w:eastAsia="Times New Roman" w:hAnsi="Times New Roman" w:cs="Times New Roman"/>
          <w:sz w:val="24"/>
          <w:szCs w:val="24"/>
          <w:lang w:eastAsia="pl-PL"/>
        </w:rPr>
        <w:t>-</w:t>
      </w:r>
      <w:r w:rsidR="006E0DAA" w:rsidRPr="00CF70CF">
        <w:rPr>
          <w:rFonts w:ascii="Times New Roman" w:eastAsia="Times New Roman" w:hAnsi="Times New Roman" w:cs="Times New Roman"/>
          <w:sz w:val="24"/>
          <w:szCs w:val="24"/>
          <w:lang w:eastAsia="pl-PL"/>
        </w:rPr>
        <w:t xml:space="preserve"> </w:t>
      </w:r>
      <w:r w:rsidRPr="00CF70CF">
        <w:rPr>
          <w:rFonts w:ascii="Times New Roman" w:eastAsia="Times New Roman" w:hAnsi="Times New Roman" w:cs="Times New Roman"/>
          <w:sz w:val="24"/>
          <w:szCs w:val="24"/>
          <w:lang w:eastAsia="pl-PL"/>
        </w:rPr>
        <w:t>Strona</w:t>
      </w:r>
      <w:r w:rsidR="006E0DAA" w:rsidRPr="00CF70CF">
        <w:rPr>
          <w:rFonts w:ascii="Times New Roman" w:eastAsia="Times New Roman" w:hAnsi="Times New Roman" w:cs="Times New Roman"/>
          <w:sz w:val="24"/>
          <w:szCs w:val="24"/>
          <w:lang w:eastAsia="pl-PL"/>
        </w:rPr>
        <w:t xml:space="preserve"> </w:t>
      </w:r>
      <w:r w:rsidRPr="00CF70CF">
        <w:rPr>
          <w:rFonts w:ascii="Times New Roman" w:eastAsia="Times New Roman" w:hAnsi="Times New Roman" w:cs="Times New Roman"/>
          <w:sz w:val="24"/>
          <w:szCs w:val="24"/>
          <w:lang w:eastAsia="pl-PL"/>
        </w:rPr>
        <w:t>internetowa</w:t>
      </w:r>
      <w:r w:rsidR="006E0DAA" w:rsidRPr="00CF70CF">
        <w:rPr>
          <w:rFonts w:ascii="Times New Roman" w:eastAsia="Times New Roman" w:hAnsi="Times New Roman" w:cs="Times New Roman"/>
          <w:sz w:val="24"/>
          <w:szCs w:val="24"/>
          <w:lang w:eastAsia="pl-PL"/>
        </w:rPr>
        <w:t xml:space="preserve"> </w:t>
      </w:r>
      <w:r w:rsidRPr="00CF70CF">
        <w:rPr>
          <w:rFonts w:ascii="Times New Roman" w:eastAsia="Times New Roman" w:hAnsi="Times New Roman" w:cs="Times New Roman"/>
          <w:sz w:val="24"/>
          <w:szCs w:val="24"/>
          <w:lang w:eastAsia="pl-PL"/>
        </w:rPr>
        <w:t>prowadzonego</w:t>
      </w:r>
      <w:r w:rsidR="006E0DAA" w:rsidRPr="00CF70CF">
        <w:rPr>
          <w:rFonts w:ascii="Times New Roman" w:eastAsia="Times New Roman" w:hAnsi="Times New Roman" w:cs="Times New Roman"/>
          <w:sz w:val="24"/>
          <w:szCs w:val="24"/>
          <w:lang w:eastAsia="pl-PL"/>
        </w:rPr>
        <w:t xml:space="preserve"> </w:t>
      </w:r>
      <w:r w:rsidRPr="00CF70CF">
        <w:rPr>
          <w:rFonts w:ascii="Times New Roman" w:eastAsia="Times New Roman" w:hAnsi="Times New Roman" w:cs="Times New Roman"/>
          <w:sz w:val="24"/>
          <w:szCs w:val="24"/>
          <w:lang w:eastAsia="pl-PL"/>
        </w:rPr>
        <w:t>postępowania:</w:t>
      </w:r>
      <w:r w:rsidR="006E0DAA" w:rsidRPr="00CF70CF">
        <w:rPr>
          <w:rFonts w:ascii="Times New Roman" w:eastAsia="Times New Roman" w:hAnsi="Times New Roman" w:cs="Times New Roman"/>
          <w:sz w:val="24"/>
          <w:szCs w:val="24"/>
          <w:lang w:eastAsia="pl-PL"/>
        </w:rPr>
        <w:t xml:space="preserve"> </w:t>
      </w:r>
      <w:r w:rsidRPr="00CF70CF">
        <w:rPr>
          <w:rFonts w:ascii="Times New Roman" w:eastAsia="Times New Roman" w:hAnsi="Times New Roman" w:cs="Times New Roman"/>
          <w:sz w:val="24"/>
          <w:szCs w:val="24"/>
          <w:lang w:eastAsia="pl-PL"/>
        </w:rPr>
        <w:tab/>
        <w:t>https://kco.ezamawiajacy.pl/servlet/HomeServlet</w:t>
      </w:r>
    </w:p>
    <w:p w14:paraId="1694E3CE" w14:textId="77777777" w:rsidR="008125AB" w:rsidRPr="00CF70CF" w:rsidRDefault="008125AB" w:rsidP="00607ECF">
      <w:pPr>
        <w:autoSpaceDE w:val="0"/>
        <w:autoSpaceDN w:val="0"/>
        <w:adjustRightInd w:val="0"/>
        <w:spacing w:after="0"/>
        <w:jc w:val="both"/>
        <w:rPr>
          <w:rFonts w:ascii="Times New Roman" w:eastAsia="Calibri" w:hAnsi="Times New Roman" w:cs="Times New Roman"/>
          <w:b/>
          <w:bCs/>
          <w:sz w:val="10"/>
          <w:szCs w:val="10"/>
          <w:u w:val="single"/>
        </w:rPr>
      </w:pPr>
    </w:p>
    <w:p w14:paraId="68F4184C" w14:textId="77777777" w:rsidR="008125AB" w:rsidRPr="00CF70CF" w:rsidRDefault="008125AB" w:rsidP="00607ECF">
      <w:pPr>
        <w:autoSpaceDE w:val="0"/>
        <w:autoSpaceDN w:val="0"/>
        <w:adjustRightInd w:val="0"/>
        <w:spacing w:after="0"/>
        <w:jc w:val="both"/>
        <w:rPr>
          <w:rFonts w:ascii="Times New Roman" w:eastAsia="Calibri" w:hAnsi="Times New Roman" w:cs="Times New Roman"/>
          <w:b/>
          <w:bCs/>
          <w:sz w:val="24"/>
          <w:szCs w:val="24"/>
          <w:u w:val="single"/>
        </w:rPr>
      </w:pPr>
      <w:r w:rsidRPr="00CF70CF">
        <w:rPr>
          <w:rFonts w:ascii="Times New Roman" w:eastAsia="Calibri" w:hAnsi="Times New Roman" w:cs="Times New Roman"/>
          <w:b/>
          <w:bCs/>
          <w:sz w:val="24"/>
          <w:szCs w:val="24"/>
          <w:u w:val="single"/>
        </w:rPr>
        <w:t>Adres</w:t>
      </w:r>
      <w:r w:rsidR="006E0DAA" w:rsidRPr="00CF70CF">
        <w:rPr>
          <w:rFonts w:ascii="Times New Roman" w:eastAsia="Calibri" w:hAnsi="Times New Roman" w:cs="Times New Roman"/>
          <w:b/>
          <w:bCs/>
          <w:sz w:val="24"/>
          <w:szCs w:val="24"/>
          <w:u w:val="single"/>
        </w:rPr>
        <w:t xml:space="preserve"> </w:t>
      </w:r>
      <w:r w:rsidRPr="00CF70CF">
        <w:rPr>
          <w:rFonts w:ascii="Times New Roman" w:eastAsia="Calibri" w:hAnsi="Times New Roman" w:cs="Times New Roman"/>
          <w:b/>
          <w:bCs/>
          <w:sz w:val="24"/>
          <w:szCs w:val="24"/>
          <w:u w:val="single"/>
        </w:rPr>
        <w:t>strony</w:t>
      </w:r>
      <w:r w:rsidR="006E0DAA" w:rsidRPr="00CF70CF">
        <w:rPr>
          <w:rFonts w:ascii="Times New Roman" w:eastAsia="Calibri" w:hAnsi="Times New Roman" w:cs="Times New Roman"/>
          <w:b/>
          <w:bCs/>
          <w:sz w:val="24"/>
          <w:szCs w:val="24"/>
          <w:u w:val="single"/>
        </w:rPr>
        <w:t xml:space="preserve"> </w:t>
      </w:r>
      <w:r w:rsidRPr="00CF70CF">
        <w:rPr>
          <w:rFonts w:ascii="Times New Roman" w:eastAsia="Calibri" w:hAnsi="Times New Roman" w:cs="Times New Roman"/>
          <w:b/>
          <w:bCs/>
          <w:sz w:val="24"/>
          <w:szCs w:val="24"/>
          <w:u w:val="single"/>
        </w:rPr>
        <w:t>internetowej,</w:t>
      </w:r>
      <w:r w:rsidR="006E0DAA" w:rsidRPr="00CF70CF">
        <w:rPr>
          <w:rFonts w:ascii="Times New Roman" w:eastAsia="Calibri" w:hAnsi="Times New Roman" w:cs="Times New Roman"/>
          <w:b/>
          <w:bCs/>
          <w:sz w:val="24"/>
          <w:szCs w:val="24"/>
          <w:u w:val="single"/>
        </w:rPr>
        <w:t xml:space="preserve"> </w:t>
      </w:r>
      <w:r w:rsidRPr="00CF70CF">
        <w:rPr>
          <w:rFonts w:ascii="Times New Roman" w:eastAsia="Calibri" w:hAnsi="Times New Roman" w:cs="Times New Roman"/>
          <w:b/>
          <w:bCs/>
          <w:sz w:val="24"/>
          <w:szCs w:val="24"/>
          <w:u w:val="single"/>
        </w:rPr>
        <w:t>na</w:t>
      </w:r>
      <w:r w:rsidR="006E0DAA" w:rsidRPr="00CF70CF">
        <w:rPr>
          <w:rFonts w:ascii="Times New Roman" w:eastAsia="Calibri" w:hAnsi="Times New Roman" w:cs="Times New Roman"/>
          <w:b/>
          <w:bCs/>
          <w:sz w:val="24"/>
          <w:szCs w:val="24"/>
          <w:u w:val="single"/>
        </w:rPr>
        <w:t xml:space="preserve"> </w:t>
      </w:r>
      <w:r w:rsidRPr="00CF70CF">
        <w:rPr>
          <w:rFonts w:ascii="Times New Roman" w:eastAsia="Calibri" w:hAnsi="Times New Roman" w:cs="Times New Roman"/>
          <w:b/>
          <w:bCs/>
          <w:sz w:val="24"/>
          <w:szCs w:val="24"/>
          <w:u w:val="single"/>
        </w:rPr>
        <w:t>której</w:t>
      </w:r>
      <w:r w:rsidR="006E0DAA" w:rsidRPr="00CF70CF">
        <w:rPr>
          <w:rFonts w:ascii="Times New Roman" w:eastAsia="Calibri" w:hAnsi="Times New Roman" w:cs="Times New Roman"/>
          <w:b/>
          <w:bCs/>
          <w:sz w:val="24"/>
          <w:szCs w:val="24"/>
          <w:u w:val="single"/>
        </w:rPr>
        <w:t xml:space="preserve"> </w:t>
      </w:r>
      <w:r w:rsidRPr="00CF70CF">
        <w:rPr>
          <w:rFonts w:ascii="Times New Roman" w:eastAsia="Calibri" w:hAnsi="Times New Roman" w:cs="Times New Roman"/>
          <w:b/>
          <w:bCs/>
          <w:sz w:val="24"/>
          <w:szCs w:val="24"/>
          <w:u w:val="single"/>
        </w:rPr>
        <w:t>udostępniane</w:t>
      </w:r>
      <w:r w:rsidR="006E0DAA" w:rsidRPr="00CF70CF">
        <w:rPr>
          <w:rFonts w:ascii="Times New Roman" w:eastAsia="Calibri" w:hAnsi="Times New Roman" w:cs="Times New Roman"/>
          <w:b/>
          <w:bCs/>
          <w:sz w:val="24"/>
          <w:szCs w:val="24"/>
          <w:u w:val="single"/>
        </w:rPr>
        <w:t xml:space="preserve"> </w:t>
      </w:r>
      <w:r w:rsidRPr="00CF70CF">
        <w:rPr>
          <w:rFonts w:ascii="Times New Roman" w:eastAsia="Calibri" w:hAnsi="Times New Roman" w:cs="Times New Roman"/>
          <w:b/>
          <w:bCs/>
          <w:sz w:val="24"/>
          <w:szCs w:val="24"/>
          <w:u w:val="single"/>
        </w:rPr>
        <w:t>będą</w:t>
      </w:r>
      <w:r w:rsidR="006E0DAA" w:rsidRPr="00CF70CF">
        <w:rPr>
          <w:rFonts w:ascii="Times New Roman" w:eastAsia="Calibri" w:hAnsi="Times New Roman" w:cs="Times New Roman"/>
          <w:b/>
          <w:bCs/>
          <w:sz w:val="24"/>
          <w:szCs w:val="24"/>
          <w:u w:val="single"/>
        </w:rPr>
        <w:t xml:space="preserve"> </w:t>
      </w:r>
      <w:r w:rsidRPr="00CF70CF">
        <w:rPr>
          <w:rFonts w:ascii="Times New Roman" w:eastAsia="Calibri" w:hAnsi="Times New Roman" w:cs="Times New Roman"/>
          <w:b/>
          <w:bCs/>
          <w:sz w:val="24"/>
          <w:szCs w:val="24"/>
          <w:u w:val="single"/>
        </w:rPr>
        <w:t>zmiany</w:t>
      </w:r>
      <w:r w:rsidR="006E0DAA" w:rsidRPr="00CF70CF">
        <w:rPr>
          <w:rFonts w:ascii="Times New Roman" w:eastAsia="Calibri" w:hAnsi="Times New Roman" w:cs="Times New Roman"/>
          <w:b/>
          <w:bCs/>
          <w:sz w:val="24"/>
          <w:szCs w:val="24"/>
          <w:u w:val="single"/>
        </w:rPr>
        <w:t xml:space="preserve"> </w:t>
      </w:r>
      <w:r w:rsidRPr="00CF70CF">
        <w:rPr>
          <w:rFonts w:ascii="Times New Roman" w:eastAsia="Calibri" w:hAnsi="Times New Roman" w:cs="Times New Roman"/>
          <w:b/>
          <w:bCs/>
          <w:sz w:val="24"/>
          <w:szCs w:val="24"/>
          <w:u w:val="single"/>
        </w:rPr>
        <w:t>i</w:t>
      </w:r>
      <w:r w:rsidR="006E0DAA" w:rsidRPr="00CF70CF">
        <w:rPr>
          <w:rFonts w:ascii="Times New Roman" w:eastAsia="Calibri" w:hAnsi="Times New Roman" w:cs="Times New Roman"/>
          <w:b/>
          <w:bCs/>
          <w:sz w:val="24"/>
          <w:szCs w:val="24"/>
          <w:u w:val="single"/>
        </w:rPr>
        <w:t xml:space="preserve"> </w:t>
      </w:r>
      <w:r w:rsidRPr="00CF70CF">
        <w:rPr>
          <w:rFonts w:ascii="Times New Roman" w:eastAsia="Calibri" w:hAnsi="Times New Roman" w:cs="Times New Roman"/>
          <w:b/>
          <w:bCs/>
          <w:sz w:val="24"/>
          <w:szCs w:val="24"/>
          <w:u w:val="single"/>
        </w:rPr>
        <w:t>wyjaśnienia</w:t>
      </w:r>
      <w:r w:rsidR="006E0DAA" w:rsidRPr="00CF70CF">
        <w:rPr>
          <w:rFonts w:ascii="Times New Roman" w:eastAsia="Calibri" w:hAnsi="Times New Roman" w:cs="Times New Roman"/>
          <w:b/>
          <w:bCs/>
          <w:sz w:val="24"/>
          <w:szCs w:val="24"/>
          <w:u w:val="single"/>
        </w:rPr>
        <w:t xml:space="preserve"> </w:t>
      </w:r>
      <w:r w:rsidRPr="00CF70CF">
        <w:rPr>
          <w:rFonts w:ascii="Times New Roman" w:eastAsia="Calibri" w:hAnsi="Times New Roman" w:cs="Times New Roman"/>
          <w:b/>
          <w:bCs/>
          <w:sz w:val="24"/>
          <w:szCs w:val="24"/>
          <w:u w:val="single"/>
        </w:rPr>
        <w:t>treści</w:t>
      </w:r>
      <w:r w:rsidR="006E0DAA" w:rsidRPr="00CF70CF">
        <w:rPr>
          <w:rFonts w:ascii="Times New Roman" w:eastAsia="Calibri" w:hAnsi="Times New Roman" w:cs="Times New Roman"/>
          <w:b/>
          <w:bCs/>
          <w:sz w:val="24"/>
          <w:szCs w:val="24"/>
          <w:u w:val="single"/>
        </w:rPr>
        <w:t xml:space="preserve"> </w:t>
      </w:r>
      <w:r w:rsidRPr="00CF70CF">
        <w:rPr>
          <w:rFonts w:ascii="Times New Roman" w:eastAsia="Calibri" w:hAnsi="Times New Roman" w:cs="Times New Roman"/>
          <w:b/>
          <w:bCs/>
          <w:sz w:val="24"/>
          <w:szCs w:val="24"/>
          <w:u w:val="single"/>
        </w:rPr>
        <w:t>SWZ</w:t>
      </w:r>
      <w:r w:rsidR="006E0DAA" w:rsidRPr="00CF70CF">
        <w:rPr>
          <w:rFonts w:ascii="Times New Roman" w:eastAsia="Calibri" w:hAnsi="Times New Roman" w:cs="Times New Roman"/>
          <w:b/>
          <w:bCs/>
          <w:sz w:val="24"/>
          <w:szCs w:val="24"/>
          <w:u w:val="single"/>
        </w:rPr>
        <w:t xml:space="preserve"> </w:t>
      </w:r>
      <w:r w:rsidRPr="00CF70CF">
        <w:rPr>
          <w:rFonts w:ascii="Times New Roman" w:eastAsia="Calibri" w:hAnsi="Times New Roman" w:cs="Times New Roman"/>
          <w:b/>
          <w:bCs/>
          <w:sz w:val="24"/>
          <w:szCs w:val="24"/>
          <w:u w:val="single"/>
        </w:rPr>
        <w:t>oraz</w:t>
      </w:r>
      <w:r w:rsidR="006E0DAA" w:rsidRPr="00CF70CF">
        <w:rPr>
          <w:rFonts w:ascii="Times New Roman" w:eastAsia="Calibri" w:hAnsi="Times New Roman" w:cs="Times New Roman"/>
          <w:b/>
          <w:bCs/>
          <w:sz w:val="24"/>
          <w:szCs w:val="24"/>
          <w:u w:val="single"/>
        </w:rPr>
        <w:t xml:space="preserve"> </w:t>
      </w:r>
      <w:r w:rsidRPr="00CF70CF">
        <w:rPr>
          <w:rFonts w:ascii="Times New Roman" w:eastAsia="Calibri" w:hAnsi="Times New Roman" w:cs="Times New Roman"/>
          <w:b/>
          <w:bCs/>
          <w:sz w:val="24"/>
          <w:szCs w:val="24"/>
          <w:u w:val="single"/>
        </w:rPr>
        <w:t>inne</w:t>
      </w:r>
      <w:r w:rsidR="006E0DAA" w:rsidRPr="00CF70CF">
        <w:rPr>
          <w:rFonts w:ascii="Times New Roman" w:eastAsia="Calibri" w:hAnsi="Times New Roman" w:cs="Times New Roman"/>
          <w:b/>
          <w:bCs/>
          <w:sz w:val="24"/>
          <w:szCs w:val="24"/>
          <w:u w:val="single"/>
        </w:rPr>
        <w:t xml:space="preserve"> </w:t>
      </w:r>
      <w:r w:rsidRPr="00CF70CF">
        <w:rPr>
          <w:rFonts w:ascii="Times New Roman" w:eastAsia="Calibri" w:hAnsi="Times New Roman" w:cs="Times New Roman"/>
          <w:b/>
          <w:bCs/>
          <w:sz w:val="24"/>
          <w:szCs w:val="24"/>
          <w:u w:val="single"/>
        </w:rPr>
        <w:t>dokumenty</w:t>
      </w:r>
      <w:r w:rsidR="006E0DAA" w:rsidRPr="00CF70CF">
        <w:rPr>
          <w:rFonts w:ascii="Times New Roman" w:eastAsia="Calibri" w:hAnsi="Times New Roman" w:cs="Times New Roman"/>
          <w:b/>
          <w:bCs/>
          <w:sz w:val="24"/>
          <w:szCs w:val="24"/>
          <w:u w:val="single"/>
        </w:rPr>
        <w:t xml:space="preserve"> </w:t>
      </w:r>
      <w:r w:rsidRPr="00CF70CF">
        <w:rPr>
          <w:rFonts w:ascii="Times New Roman" w:eastAsia="Calibri" w:hAnsi="Times New Roman" w:cs="Times New Roman"/>
          <w:b/>
          <w:bCs/>
          <w:sz w:val="24"/>
          <w:szCs w:val="24"/>
          <w:u w:val="single"/>
        </w:rPr>
        <w:t>zamówienia</w:t>
      </w:r>
      <w:r w:rsidR="006E0DAA" w:rsidRPr="00CF70CF">
        <w:rPr>
          <w:rFonts w:ascii="Times New Roman" w:eastAsia="Calibri" w:hAnsi="Times New Roman" w:cs="Times New Roman"/>
          <w:b/>
          <w:bCs/>
          <w:sz w:val="24"/>
          <w:szCs w:val="24"/>
          <w:u w:val="single"/>
        </w:rPr>
        <w:t xml:space="preserve"> </w:t>
      </w:r>
      <w:r w:rsidRPr="00CF70CF">
        <w:rPr>
          <w:rFonts w:ascii="Times New Roman" w:eastAsia="Calibri" w:hAnsi="Times New Roman" w:cs="Times New Roman"/>
          <w:b/>
          <w:bCs/>
          <w:sz w:val="24"/>
          <w:szCs w:val="24"/>
          <w:u w:val="single"/>
        </w:rPr>
        <w:t>bezpośrednio</w:t>
      </w:r>
      <w:r w:rsidR="006E0DAA" w:rsidRPr="00CF70CF">
        <w:rPr>
          <w:rFonts w:ascii="Times New Roman" w:eastAsia="Calibri" w:hAnsi="Times New Roman" w:cs="Times New Roman"/>
          <w:b/>
          <w:bCs/>
          <w:sz w:val="24"/>
          <w:szCs w:val="24"/>
          <w:u w:val="single"/>
        </w:rPr>
        <w:t xml:space="preserve"> </w:t>
      </w:r>
      <w:r w:rsidRPr="00CF70CF">
        <w:rPr>
          <w:rFonts w:ascii="Times New Roman" w:eastAsia="Calibri" w:hAnsi="Times New Roman" w:cs="Times New Roman"/>
          <w:b/>
          <w:bCs/>
          <w:sz w:val="24"/>
          <w:szCs w:val="24"/>
          <w:u w:val="single"/>
        </w:rPr>
        <w:t>związane</w:t>
      </w:r>
      <w:r w:rsidR="006E0DAA" w:rsidRPr="00CF70CF">
        <w:rPr>
          <w:rFonts w:ascii="Times New Roman" w:eastAsia="Calibri" w:hAnsi="Times New Roman" w:cs="Times New Roman"/>
          <w:b/>
          <w:bCs/>
          <w:sz w:val="24"/>
          <w:szCs w:val="24"/>
          <w:u w:val="single"/>
        </w:rPr>
        <w:t xml:space="preserve"> </w:t>
      </w:r>
      <w:r w:rsidRPr="00CF70CF">
        <w:rPr>
          <w:rFonts w:ascii="Times New Roman" w:eastAsia="Calibri" w:hAnsi="Times New Roman" w:cs="Times New Roman"/>
          <w:b/>
          <w:bCs/>
          <w:sz w:val="24"/>
          <w:szCs w:val="24"/>
          <w:u w:val="single"/>
        </w:rPr>
        <w:t>z</w:t>
      </w:r>
      <w:r w:rsidR="006E0DAA" w:rsidRPr="00CF70CF">
        <w:rPr>
          <w:rFonts w:ascii="Times New Roman" w:eastAsia="Calibri" w:hAnsi="Times New Roman" w:cs="Times New Roman"/>
          <w:b/>
          <w:bCs/>
          <w:sz w:val="24"/>
          <w:szCs w:val="24"/>
          <w:u w:val="single"/>
        </w:rPr>
        <w:t xml:space="preserve"> </w:t>
      </w:r>
      <w:r w:rsidRPr="00CF70CF">
        <w:rPr>
          <w:rFonts w:ascii="Times New Roman" w:eastAsia="Calibri" w:hAnsi="Times New Roman" w:cs="Times New Roman"/>
          <w:b/>
          <w:bCs/>
          <w:sz w:val="24"/>
          <w:szCs w:val="24"/>
          <w:u w:val="single"/>
        </w:rPr>
        <w:t>postępowaniem</w:t>
      </w:r>
      <w:r w:rsidR="006E0DAA" w:rsidRPr="00CF70CF">
        <w:rPr>
          <w:rFonts w:ascii="Times New Roman" w:eastAsia="Calibri" w:hAnsi="Times New Roman" w:cs="Times New Roman"/>
          <w:b/>
          <w:bCs/>
          <w:sz w:val="24"/>
          <w:szCs w:val="24"/>
          <w:u w:val="single"/>
        </w:rPr>
        <w:t xml:space="preserve"> </w:t>
      </w:r>
      <w:r w:rsidRPr="00CF70CF">
        <w:rPr>
          <w:rFonts w:ascii="Times New Roman" w:eastAsia="Calibri" w:hAnsi="Times New Roman" w:cs="Times New Roman"/>
          <w:b/>
          <w:bCs/>
          <w:sz w:val="24"/>
          <w:szCs w:val="24"/>
          <w:u w:val="single"/>
        </w:rPr>
        <w:t>o</w:t>
      </w:r>
      <w:r w:rsidR="006E0DAA" w:rsidRPr="00CF70CF">
        <w:rPr>
          <w:rFonts w:ascii="Times New Roman" w:eastAsia="Calibri" w:hAnsi="Times New Roman" w:cs="Times New Roman"/>
          <w:b/>
          <w:bCs/>
          <w:sz w:val="24"/>
          <w:szCs w:val="24"/>
          <w:u w:val="single"/>
        </w:rPr>
        <w:t xml:space="preserve"> </w:t>
      </w:r>
      <w:r w:rsidRPr="00CF70CF">
        <w:rPr>
          <w:rFonts w:ascii="Times New Roman" w:eastAsia="Calibri" w:hAnsi="Times New Roman" w:cs="Times New Roman"/>
          <w:b/>
          <w:bCs/>
          <w:sz w:val="24"/>
          <w:szCs w:val="24"/>
          <w:u w:val="single"/>
        </w:rPr>
        <w:t>udzielenie</w:t>
      </w:r>
      <w:r w:rsidR="006E0DAA" w:rsidRPr="00CF70CF">
        <w:rPr>
          <w:rFonts w:ascii="Times New Roman" w:eastAsia="Calibri" w:hAnsi="Times New Roman" w:cs="Times New Roman"/>
          <w:b/>
          <w:bCs/>
          <w:sz w:val="24"/>
          <w:szCs w:val="24"/>
          <w:u w:val="single"/>
        </w:rPr>
        <w:t xml:space="preserve"> </w:t>
      </w:r>
      <w:r w:rsidRPr="00CF70CF">
        <w:rPr>
          <w:rFonts w:ascii="Times New Roman" w:eastAsia="Calibri" w:hAnsi="Times New Roman" w:cs="Times New Roman"/>
          <w:b/>
          <w:bCs/>
          <w:sz w:val="24"/>
          <w:szCs w:val="24"/>
          <w:u w:val="single"/>
        </w:rPr>
        <w:t>zamówienia</w:t>
      </w:r>
    </w:p>
    <w:p w14:paraId="7754F9DE" w14:textId="77777777" w:rsidR="00186579" w:rsidRPr="00CF70CF" w:rsidRDefault="008125AB" w:rsidP="00607ECF">
      <w:pPr>
        <w:widowControl w:val="0"/>
        <w:autoSpaceDE w:val="0"/>
        <w:autoSpaceDN w:val="0"/>
        <w:adjustRightInd w:val="0"/>
        <w:spacing w:after="0"/>
        <w:rPr>
          <w:rFonts w:ascii="Times New Roman" w:eastAsia="Calibri" w:hAnsi="Times New Roman" w:cs="Times New Roman"/>
          <w:sz w:val="24"/>
          <w:szCs w:val="24"/>
        </w:rPr>
      </w:pPr>
      <w:r w:rsidRPr="00CF70CF">
        <w:rPr>
          <w:rFonts w:ascii="Times New Roman" w:eastAsia="Calibri" w:hAnsi="Times New Roman" w:cs="Times New Roman"/>
          <w:sz w:val="24"/>
          <w:szCs w:val="24"/>
        </w:rPr>
        <w:t>-</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Platforma</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zakupowa</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MARKETPLANET:</w:t>
      </w:r>
      <w:r w:rsidR="006E0DAA" w:rsidRPr="00CF70CF">
        <w:rPr>
          <w:rFonts w:ascii="Times New Roman" w:eastAsia="Calibri" w:hAnsi="Times New Roman" w:cs="Times New Roman"/>
          <w:sz w:val="24"/>
          <w:szCs w:val="24"/>
        </w:rPr>
        <w:t xml:space="preserve"> </w:t>
      </w:r>
      <w:hyperlink r:id="rId9" w:history="1">
        <w:r w:rsidR="00186579" w:rsidRPr="00CF70CF">
          <w:rPr>
            <w:rStyle w:val="Hipercze"/>
            <w:rFonts w:ascii="Times New Roman" w:eastAsia="Calibri" w:hAnsi="Times New Roman" w:cs="Times New Roman"/>
            <w:color w:val="auto"/>
            <w:sz w:val="24"/>
            <w:szCs w:val="24"/>
          </w:rPr>
          <w:t>https://kco.ezamawiajacy.pl/servlet/HomeServlet</w:t>
        </w:r>
      </w:hyperlink>
    </w:p>
    <w:p w14:paraId="1202A6D2" w14:textId="77777777" w:rsidR="008125AB" w:rsidRPr="00CF70CF" w:rsidRDefault="008125AB" w:rsidP="00607ECF">
      <w:pPr>
        <w:tabs>
          <w:tab w:val="left" w:pos="-2127"/>
        </w:tabs>
        <w:spacing w:after="0"/>
        <w:jc w:val="both"/>
        <w:rPr>
          <w:rFonts w:ascii="Times New Roman" w:eastAsia="Times New Roman" w:hAnsi="Times New Roman" w:cs="Times New Roman"/>
          <w:b/>
          <w:sz w:val="24"/>
          <w:szCs w:val="24"/>
          <w:u w:val="single"/>
          <w:lang w:eastAsia="pl-PL"/>
        </w:rPr>
      </w:pPr>
    </w:p>
    <w:p w14:paraId="0AC692CB" w14:textId="77777777" w:rsidR="008125AB" w:rsidRPr="00CF70CF" w:rsidRDefault="008125AB" w:rsidP="00885433">
      <w:pPr>
        <w:pStyle w:val="Nagwek4"/>
        <w:keepNext w:val="0"/>
        <w:numPr>
          <w:ilvl w:val="0"/>
          <w:numId w:val="95"/>
        </w:numPr>
        <w:spacing w:line="276" w:lineRule="auto"/>
        <w:ind w:left="709"/>
        <w:rPr>
          <w:rFonts w:ascii="Times New Roman" w:hAnsi="Times New Roman" w:cs="Times New Roman"/>
          <w:szCs w:val="24"/>
          <w:u w:val="single"/>
        </w:rPr>
      </w:pPr>
      <w:r w:rsidRPr="00CF70CF">
        <w:rPr>
          <w:rFonts w:ascii="Times New Roman" w:hAnsi="Times New Roman" w:cs="Times New Roman"/>
          <w:szCs w:val="24"/>
          <w:u w:val="single"/>
        </w:rPr>
        <w:t>Tryb</w:t>
      </w:r>
      <w:r w:rsidR="006E0DAA" w:rsidRPr="00CF70CF">
        <w:rPr>
          <w:rFonts w:ascii="Times New Roman" w:hAnsi="Times New Roman" w:cs="Times New Roman"/>
          <w:szCs w:val="24"/>
          <w:u w:val="single"/>
        </w:rPr>
        <w:t xml:space="preserve"> </w:t>
      </w:r>
      <w:r w:rsidRPr="00CF70CF">
        <w:rPr>
          <w:rFonts w:ascii="Times New Roman" w:hAnsi="Times New Roman" w:cs="Times New Roman"/>
          <w:szCs w:val="24"/>
          <w:u w:val="single"/>
        </w:rPr>
        <w:t>udzielenia</w:t>
      </w:r>
      <w:r w:rsidR="006E0DAA" w:rsidRPr="00CF70CF">
        <w:rPr>
          <w:rFonts w:ascii="Times New Roman" w:hAnsi="Times New Roman" w:cs="Times New Roman"/>
          <w:szCs w:val="24"/>
          <w:u w:val="single"/>
        </w:rPr>
        <w:t xml:space="preserve"> </w:t>
      </w:r>
      <w:r w:rsidRPr="00CF70CF">
        <w:rPr>
          <w:rFonts w:ascii="Times New Roman" w:hAnsi="Times New Roman" w:cs="Times New Roman"/>
          <w:szCs w:val="24"/>
          <w:u w:val="single"/>
        </w:rPr>
        <w:t>zamówienia</w:t>
      </w:r>
    </w:p>
    <w:p w14:paraId="7EFA3AAD" w14:textId="77777777" w:rsidR="008125AB" w:rsidRPr="00CF70CF" w:rsidRDefault="008125AB" w:rsidP="00607ECF">
      <w:pPr>
        <w:tabs>
          <w:tab w:val="left" w:pos="-2127"/>
        </w:tabs>
        <w:spacing w:after="0"/>
        <w:jc w:val="both"/>
        <w:rPr>
          <w:rFonts w:ascii="Times New Roman" w:eastAsia="Times New Roman" w:hAnsi="Times New Roman" w:cs="Times New Roman"/>
          <w:b/>
          <w:sz w:val="23"/>
          <w:szCs w:val="23"/>
          <w:u w:val="single"/>
          <w:lang w:eastAsia="pl-PL"/>
        </w:rPr>
      </w:pPr>
      <w:r w:rsidRPr="00CF70CF">
        <w:rPr>
          <w:rFonts w:ascii="Times New Roman" w:eastAsia="Times New Roman" w:hAnsi="Times New Roman" w:cs="Times New Roman"/>
          <w:b/>
          <w:sz w:val="23"/>
          <w:szCs w:val="23"/>
          <w:lang w:eastAsia="pl-PL"/>
        </w:rPr>
        <w:t>Przetarg</w:t>
      </w:r>
      <w:r w:rsidR="006E0DAA" w:rsidRPr="00CF70CF">
        <w:rPr>
          <w:rFonts w:ascii="Times New Roman" w:eastAsia="Times New Roman" w:hAnsi="Times New Roman" w:cs="Times New Roman"/>
          <w:b/>
          <w:sz w:val="23"/>
          <w:szCs w:val="23"/>
          <w:lang w:eastAsia="pl-PL"/>
        </w:rPr>
        <w:t xml:space="preserve"> </w:t>
      </w:r>
      <w:r w:rsidRPr="00CF70CF">
        <w:rPr>
          <w:rFonts w:ascii="Times New Roman" w:eastAsia="Times New Roman" w:hAnsi="Times New Roman" w:cs="Times New Roman"/>
          <w:b/>
          <w:sz w:val="23"/>
          <w:szCs w:val="23"/>
          <w:lang w:eastAsia="pl-PL"/>
        </w:rPr>
        <w:t>nieograniczony</w:t>
      </w:r>
      <w:r w:rsidR="006E0DAA" w:rsidRPr="00CF70CF">
        <w:rPr>
          <w:rFonts w:ascii="Times New Roman" w:eastAsia="Times New Roman" w:hAnsi="Times New Roman" w:cs="Times New Roman"/>
          <w:b/>
          <w:sz w:val="23"/>
          <w:szCs w:val="23"/>
          <w:lang w:eastAsia="pl-PL"/>
        </w:rPr>
        <w:t xml:space="preserve"> </w:t>
      </w:r>
      <w:r w:rsidRPr="00CF70CF">
        <w:rPr>
          <w:rFonts w:ascii="Times New Roman" w:eastAsia="Times New Roman" w:hAnsi="Times New Roman" w:cs="Times New Roman"/>
          <w:b/>
          <w:sz w:val="23"/>
          <w:szCs w:val="23"/>
          <w:lang w:eastAsia="pl-PL"/>
        </w:rPr>
        <w:t>o</w:t>
      </w:r>
      <w:r w:rsidR="006E0DAA" w:rsidRPr="00CF70CF">
        <w:rPr>
          <w:rFonts w:ascii="Times New Roman" w:eastAsia="Times New Roman" w:hAnsi="Times New Roman" w:cs="Times New Roman"/>
          <w:b/>
          <w:sz w:val="23"/>
          <w:szCs w:val="23"/>
          <w:lang w:eastAsia="pl-PL"/>
        </w:rPr>
        <w:t xml:space="preserve"> </w:t>
      </w:r>
      <w:r w:rsidRPr="00CF70CF">
        <w:rPr>
          <w:rFonts w:ascii="Times New Roman" w:eastAsia="Times New Roman" w:hAnsi="Times New Roman" w:cs="Times New Roman"/>
          <w:b/>
          <w:sz w:val="23"/>
          <w:szCs w:val="23"/>
          <w:lang w:eastAsia="pl-PL"/>
        </w:rPr>
        <w:t>wartości</w:t>
      </w:r>
      <w:r w:rsidR="006E0DAA" w:rsidRPr="00CF70CF">
        <w:rPr>
          <w:rFonts w:ascii="Times New Roman" w:eastAsia="Times New Roman" w:hAnsi="Times New Roman" w:cs="Times New Roman"/>
          <w:b/>
          <w:sz w:val="23"/>
          <w:szCs w:val="23"/>
          <w:lang w:eastAsia="pl-PL"/>
        </w:rPr>
        <w:t xml:space="preserve"> </w:t>
      </w:r>
      <w:r w:rsidRPr="00CF70CF">
        <w:rPr>
          <w:rFonts w:ascii="Times New Roman" w:eastAsia="Times New Roman" w:hAnsi="Times New Roman" w:cs="Times New Roman"/>
          <w:b/>
          <w:sz w:val="23"/>
          <w:szCs w:val="23"/>
          <w:lang w:eastAsia="pl-PL"/>
        </w:rPr>
        <w:t>s</w:t>
      </w:r>
      <w:r w:rsidR="00945880" w:rsidRPr="00CF70CF">
        <w:rPr>
          <w:rFonts w:ascii="Times New Roman" w:eastAsia="Times New Roman" w:hAnsi="Times New Roman" w:cs="Times New Roman"/>
          <w:b/>
          <w:sz w:val="23"/>
          <w:szCs w:val="23"/>
          <w:lang w:eastAsia="pl-PL"/>
        </w:rPr>
        <w:t>zacunkowej</w:t>
      </w:r>
      <w:r w:rsidR="006E0DAA" w:rsidRPr="00CF70CF">
        <w:rPr>
          <w:rFonts w:ascii="Times New Roman" w:eastAsia="Times New Roman" w:hAnsi="Times New Roman" w:cs="Times New Roman"/>
          <w:b/>
          <w:sz w:val="23"/>
          <w:szCs w:val="23"/>
          <w:lang w:eastAsia="pl-PL"/>
        </w:rPr>
        <w:t xml:space="preserve"> </w:t>
      </w:r>
      <w:r w:rsidR="00945880" w:rsidRPr="00CF70CF">
        <w:rPr>
          <w:rFonts w:ascii="Times New Roman" w:eastAsia="Times New Roman" w:hAnsi="Times New Roman" w:cs="Times New Roman"/>
          <w:b/>
          <w:sz w:val="23"/>
          <w:szCs w:val="23"/>
          <w:lang w:eastAsia="pl-PL"/>
        </w:rPr>
        <w:t>zamówienia</w:t>
      </w:r>
      <w:r w:rsidR="006E0DAA" w:rsidRPr="00CF70CF">
        <w:rPr>
          <w:rFonts w:ascii="Times New Roman" w:eastAsia="Times New Roman" w:hAnsi="Times New Roman" w:cs="Times New Roman"/>
          <w:b/>
          <w:sz w:val="23"/>
          <w:szCs w:val="23"/>
          <w:lang w:eastAsia="pl-PL"/>
        </w:rPr>
        <w:t xml:space="preserve"> </w:t>
      </w:r>
      <w:r w:rsidR="00945880" w:rsidRPr="00CF70CF">
        <w:rPr>
          <w:rFonts w:ascii="Times New Roman" w:eastAsia="Times New Roman" w:hAnsi="Times New Roman" w:cs="Times New Roman"/>
          <w:b/>
          <w:sz w:val="23"/>
          <w:szCs w:val="23"/>
          <w:lang w:eastAsia="pl-PL"/>
        </w:rPr>
        <w:t>powyżej</w:t>
      </w:r>
      <w:r w:rsidR="006E0DAA" w:rsidRPr="00CF70CF">
        <w:rPr>
          <w:rFonts w:ascii="Times New Roman" w:eastAsia="Times New Roman" w:hAnsi="Times New Roman" w:cs="Times New Roman"/>
          <w:b/>
          <w:sz w:val="23"/>
          <w:szCs w:val="23"/>
          <w:lang w:eastAsia="pl-PL"/>
        </w:rPr>
        <w:t xml:space="preserve"> </w:t>
      </w:r>
      <w:r w:rsidR="00E15638" w:rsidRPr="00CF70CF">
        <w:rPr>
          <w:rFonts w:ascii="Times New Roman" w:eastAsia="Times New Roman" w:hAnsi="Times New Roman" w:cs="Times New Roman"/>
          <w:b/>
          <w:sz w:val="23"/>
          <w:szCs w:val="23"/>
          <w:lang w:eastAsia="pl-PL"/>
        </w:rPr>
        <w:t>216</w:t>
      </w:r>
      <w:r w:rsidR="006E0DAA" w:rsidRPr="00CF70CF">
        <w:rPr>
          <w:rFonts w:ascii="Times New Roman" w:eastAsia="Times New Roman" w:hAnsi="Times New Roman" w:cs="Times New Roman"/>
          <w:b/>
          <w:sz w:val="23"/>
          <w:szCs w:val="23"/>
          <w:lang w:eastAsia="pl-PL"/>
        </w:rPr>
        <w:t xml:space="preserve"> </w:t>
      </w:r>
      <w:r w:rsidRPr="00CF70CF">
        <w:rPr>
          <w:rFonts w:ascii="Times New Roman" w:eastAsia="Times New Roman" w:hAnsi="Times New Roman" w:cs="Times New Roman"/>
          <w:b/>
          <w:sz w:val="23"/>
          <w:szCs w:val="23"/>
          <w:lang w:eastAsia="pl-PL"/>
        </w:rPr>
        <w:t>000</w:t>
      </w:r>
      <w:r w:rsidR="006E0DAA" w:rsidRPr="00CF70CF">
        <w:rPr>
          <w:rFonts w:ascii="Times New Roman" w:eastAsia="Times New Roman" w:hAnsi="Times New Roman" w:cs="Times New Roman"/>
          <w:b/>
          <w:sz w:val="23"/>
          <w:szCs w:val="23"/>
          <w:lang w:eastAsia="pl-PL"/>
        </w:rPr>
        <w:t xml:space="preserve"> </w:t>
      </w:r>
      <w:r w:rsidRPr="00CF70CF">
        <w:rPr>
          <w:rFonts w:ascii="Times New Roman" w:eastAsia="Times New Roman" w:hAnsi="Times New Roman" w:cs="Times New Roman"/>
          <w:b/>
          <w:sz w:val="23"/>
          <w:szCs w:val="23"/>
          <w:lang w:eastAsia="pl-PL"/>
        </w:rPr>
        <w:t>euro</w:t>
      </w:r>
      <w:r w:rsidR="006E0DAA" w:rsidRPr="00CF70CF">
        <w:rPr>
          <w:rFonts w:ascii="Times New Roman" w:eastAsia="Times New Roman" w:hAnsi="Times New Roman" w:cs="Times New Roman"/>
          <w:b/>
          <w:sz w:val="23"/>
          <w:szCs w:val="23"/>
          <w:lang w:eastAsia="pl-PL"/>
        </w:rPr>
        <w:t xml:space="preserve"> </w:t>
      </w:r>
      <w:r w:rsidRPr="00CF70CF">
        <w:rPr>
          <w:rFonts w:ascii="Times New Roman" w:eastAsia="Times New Roman" w:hAnsi="Times New Roman" w:cs="Times New Roman"/>
          <w:b/>
          <w:sz w:val="23"/>
          <w:szCs w:val="23"/>
          <w:lang w:eastAsia="pl-PL"/>
        </w:rPr>
        <w:t>prowadzony</w:t>
      </w:r>
      <w:r w:rsidR="006E0DAA" w:rsidRPr="00CF70CF">
        <w:rPr>
          <w:rFonts w:ascii="Times New Roman" w:eastAsia="Times New Roman" w:hAnsi="Times New Roman" w:cs="Times New Roman"/>
          <w:b/>
          <w:sz w:val="23"/>
          <w:szCs w:val="23"/>
          <w:lang w:eastAsia="pl-PL"/>
        </w:rPr>
        <w:t xml:space="preserve"> </w:t>
      </w:r>
      <w:r w:rsidRPr="00CF70CF">
        <w:rPr>
          <w:rFonts w:ascii="Times New Roman" w:eastAsia="Times New Roman" w:hAnsi="Times New Roman" w:cs="Times New Roman"/>
          <w:b/>
          <w:sz w:val="23"/>
          <w:szCs w:val="23"/>
          <w:lang w:eastAsia="pl-PL"/>
        </w:rPr>
        <w:t>w</w:t>
      </w:r>
      <w:r w:rsidR="006E0DAA" w:rsidRPr="00CF70CF">
        <w:rPr>
          <w:rFonts w:ascii="Times New Roman" w:eastAsia="Times New Roman" w:hAnsi="Times New Roman" w:cs="Times New Roman"/>
          <w:b/>
          <w:sz w:val="23"/>
          <w:szCs w:val="23"/>
          <w:lang w:eastAsia="pl-PL"/>
        </w:rPr>
        <w:t xml:space="preserve"> </w:t>
      </w:r>
      <w:r w:rsidRPr="00CF70CF">
        <w:rPr>
          <w:rFonts w:ascii="Times New Roman" w:eastAsia="Times New Roman" w:hAnsi="Times New Roman" w:cs="Times New Roman"/>
          <w:b/>
          <w:sz w:val="23"/>
          <w:szCs w:val="23"/>
          <w:lang w:eastAsia="pl-PL"/>
        </w:rPr>
        <w:t>formie</w:t>
      </w:r>
      <w:r w:rsidR="006E0DAA" w:rsidRPr="00CF70CF">
        <w:rPr>
          <w:rFonts w:ascii="Times New Roman" w:eastAsia="Times New Roman" w:hAnsi="Times New Roman" w:cs="Times New Roman"/>
          <w:b/>
          <w:sz w:val="23"/>
          <w:szCs w:val="23"/>
          <w:lang w:eastAsia="pl-PL"/>
        </w:rPr>
        <w:t xml:space="preserve"> </w:t>
      </w:r>
      <w:r w:rsidRPr="00CF70CF">
        <w:rPr>
          <w:rFonts w:ascii="Times New Roman" w:eastAsia="Times New Roman" w:hAnsi="Times New Roman" w:cs="Times New Roman"/>
          <w:b/>
          <w:sz w:val="23"/>
          <w:szCs w:val="23"/>
          <w:lang w:eastAsia="pl-PL"/>
        </w:rPr>
        <w:t>elektronicznej</w:t>
      </w:r>
      <w:r w:rsidR="006E0DAA" w:rsidRPr="00CF70CF">
        <w:rPr>
          <w:rFonts w:ascii="Times New Roman" w:eastAsia="Times New Roman" w:hAnsi="Times New Roman" w:cs="Times New Roman"/>
          <w:b/>
          <w:sz w:val="23"/>
          <w:szCs w:val="23"/>
          <w:lang w:eastAsia="pl-PL"/>
        </w:rPr>
        <w:t xml:space="preserve"> </w:t>
      </w:r>
      <w:r w:rsidRPr="00CF70CF">
        <w:rPr>
          <w:rFonts w:ascii="Times New Roman" w:eastAsia="Times New Roman" w:hAnsi="Times New Roman" w:cs="Times New Roman"/>
          <w:b/>
          <w:sz w:val="23"/>
          <w:szCs w:val="23"/>
          <w:lang w:eastAsia="pl-PL"/>
        </w:rPr>
        <w:t>za</w:t>
      </w:r>
      <w:r w:rsidR="006E0DAA" w:rsidRPr="00CF70CF">
        <w:rPr>
          <w:rFonts w:ascii="Times New Roman" w:eastAsia="Times New Roman" w:hAnsi="Times New Roman" w:cs="Times New Roman"/>
          <w:b/>
          <w:sz w:val="23"/>
          <w:szCs w:val="23"/>
          <w:lang w:eastAsia="pl-PL"/>
        </w:rPr>
        <w:t xml:space="preserve"> </w:t>
      </w:r>
      <w:r w:rsidRPr="00CF70CF">
        <w:rPr>
          <w:rFonts w:ascii="Times New Roman" w:eastAsia="Times New Roman" w:hAnsi="Times New Roman" w:cs="Times New Roman"/>
          <w:b/>
          <w:sz w:val="23"/>
          <w:szCs w:val="23"/>
          <w:lang w:eastAsia="pl-PL"/>
        </w:rPr>
        <w:t>pośrednictwem</w:t>
      </w:r>
      <w:r w:rsidR="006E0DAA" w:rsidRPr="00CF70CF">
        <w:rPr>
          <w:rFonts w:ascii="Times New Roman" w:eastAsia="Times New Roman" w:hAnsi="Times New Roman" w:cs="Times New Roman"/>
          <w:b/>
          <w:sz w:val="23"/>
          <w:szCs w:val="23"/>
          <w:lang w:eastAsia="pl-PL"/>
        </w:rPr>
        <w:t xml:space="preserve"> </w:t>
      </w:r>
      <w:r w:rsidRPr="00CF70CF">
        <w:rPr>
          <w:rFonts w:ascii="Times New Roman" w:eastAsia="Times New Roman" w:hAnsi="Times New Roman" w:cs="Times New Roman"/>
          <w:b/>
          <w:sz w:val="23"/>
          <w:szCs w:val="23"/>
          <w:lang w:eastAsia="pl-PL"/>
        </w:rPr>
        <w:t>Platformy</w:t>
      </w:r>
      <w:r w:rsidR="006E0DAA" w:rsidRPr="00CF70CF">
        <w:rPr>
          <w:rFonts w:ascii="Times New Roman" w:eastAsia="Times New Roman" w:hAnsi="Times New Roman" w:cs="Times New Roman"/>
          <w:b/>
          <w:sz w:val="23"/>
          <w:szCs w:val="23"/>
          <w:lang w:eastAsia="pl-PL"/>
        </w:rPr>
        <w:t xml:space="preserve"> </w:t>
      </w:r>
      <w:r w:rsidRPr="00CF70CF">
        <w:rPr>
          <w:rFonts w:ascii="Times New Roman" w:eastAsia="Times New Roman" w:hAnsi="Times New Roman" w:cs="Times New Roman"/>
          <w:b/>
          <w:sz w:val="23"/>
          <w:szCs w:val="23"/>
          <w:lang w:eastAsia="pl-PL"/>
        </w:rPr>
        <w:t>zakupowej</w:t>
      </w:r>
      <w:r w:rsidR="006E0DAA" w:rsidRPr="00CF70CF">
        <w:rPr>
          <w:rFonts w:ascii="Times New Roman" w:eastAsia="Times New Roman" w:hAnsi="Times New Roman" w:cs="Times New Roman"/>
          <w:b/>
          <w:sz w:val="23"/>
          <w:szCs w:val="23"/>
          <w:lang w:eastAsia="pl-PL"/>
        </w:rPr>
        <w:t xml:space="preserve"> </w:t>
      </w:r>
      <w:r w:rsidRPr="00CF70CF">
        <w:rPr>
          <w:rFonts w:ascii="Times New Roman" w:eastAsia="Times New Roman" w:hAnsi="Times New Roman" w:cs="Times New Roman"/>
          <w:b/>
          <w:sz w:val="23"/>
          <w:szCs w:val="23"/>
          <w:lang w:eastAsia="pl-PL"/>
        </w:rPr>
        <w:t>MARKETPLANET</w:t>
      </w:r>
      <w:r w:rsidR="006E0DAA" w:rsidRPr="00CF70CF">
        <w:rPr>
          <w:rFonts w:ascii="Times New Roman" w:eastAsia="Times New Roman" w:hAnsi="Times New Roman" w:cs="Times New Roman"/>
          <w:b/>
          <w:sz w:val="23"/>
          <w:szCs w:val="23"/>
          <w:lang w:eastAsia="pl-PL"/>
        </w:rPr>
        <w:t xml:space="preserve"> </w:t>
      </w:r>
      <w:r w:rsidRPr="00CF70CF">
        <w:rPr>
          <w:rFonts w:ascii="Times New Roman" w:eastAsia="Times New Roman" w:hAnsi="Times New Roman" w:cs="Times New Roman"/>
          <w:b/>
          <w:sz w:val="23"/>
          <w:szCs w:val="23"/>
          <w:lang w:eastAsia="pl-PL"/>
        </w:rPr>
        <w:t>e</w:t>
      </w:r>
      <w:r w:rsidR="006E0DAA" w:rsidRPr="00CF70CF">
        <w:rPr>
          <w:rFonts w:ascii="Times New Roman" w:eastAsia="Times New Roman" w:hAnsi="Times New Roman" w:cs="Times New Roman"/>
          <w:b/>
          <w:sz w:val="23"/>
          <w:szCs w:val="23"/>
          <w:lang w:eastAsia="pl-PL"/>
        </w:rPr>
        <w:t xml:space="preserve"> </w:t>
      </w:r>
      <w:r w:rsidRPr="00CF70CF">
        <w:rPr>
          <w:rFonts w:ascii="Times New Roman" w:eastAsia="Times New Roman" w:hAnsi="Times New Roman" w:cs="Times New Roman"/>
          <w:b/>
          <w:sz w:val="23"/>
          <w:szCs w:val="23"/>
          <w:lang w:eastAsia="pl-PL"/>
        </w:rPr>
        <w:t>–</w:t>
      </w:r>
      <w:r w:rsidR="006E0DAA" w:rsidRPr="00CF70CF">
        <w:rPr>
          <w:rFonts w:ascii="Times New Roman" w:eastAsia="Times New Roman" w:hAnsi="Times New Roman" w:cs="Times New Roman"/>
          <w:b/>
          <w:sz w:val="23"/>
          <w:szCs w:val="23"/>
          <w:lang w:eastAsia="pl-PL"/>
        </w:rPr>
        <w:t xml:space="preserve"> </w:t>
      </w:r>
      <w:r w:rsidRPr="00CF70CF">
        <w:rPr>
          <w:rFonts w:ascii="Times New Roman" w:eastAsia="Times New Roman" w:hAnsi="Times New Roman" w:cs="Times New Roman"/>
          <w:b/>
          <w:sz w:val="23"/>
          <w:szCs w:val="23"/>
          <w:lang w:eastAsia="pl-PL"/>
        </w:rPr>
        <w:t>Zamawiający</w:t>
      </w:r>
      <w:r w:rsidR="006E0DAA" w:rsidRPr="00CF70CF">
        <w:rPr>
          <w:rFonts w:ascii="Times New Roman" w:eastAsia="Times New Roman" w:hAnsi="Times New Roman" w:cs="Times New Roman"/>
          <w:b/>
          <w:sz w:val="23"/>
          <w:szCs w:val="23"/>
          <w:lang w:eastAsia="pl-PL"/>
        </w:rPr>
        <w:t xml:space="preserve"> </w:t>
      </w:r>
      <w:r w:rsidRPr="00CF70CF">
        <w:rPr>
          <w:rFonts w:ascii="Times New Roman" w:eastAsia="Times New Roman" w:hAnsi="Times New Roman" w:cs="Times New Roman"/>
          <w:b/>
          <w:sz w:val="23"/>
          <w:szCs w:val="23"/>
          <w:lang w:eastAsia="pl-PL"/>
        </w:rPr>
        <w:t>(zwane</w:t>
      </w:r>
      <w:r w:rsidR="006E0DAA" w:rsidRPr="00CF70CF">
        <w:rPr>
          <w:rFonts w:ascii="Times New Roman" w:eastAsia="Times New Roman" w:hAnsi="Times New Roman" w:cs="Times New Roman"/>
          <w:b/>
          <w:sz w:val="23"/>
          <w:szCs w:val="23"/>
          <w:lang w:eastAsia="pl-PL"/>
        </w:rPr>
        <w:t xml:space="preserve"> </w:t>
      </w:r>
      <w:r w:rsidRPr="00CF70CF">
        <w:rPr>
          <w:rFonts w:ascii="Times New Roman" w:eastAsia="Times New Roman" w:hAnsi="Times New Roman" w:cs="Times New Roman"/>
          <w:b/>
          <w:sz w:val="23"/>
          <w:szCs w:val="23"/>
          <w:lang w:eastAsia="pl-PL"/>
        </w:rPr>
        <w:t>dalej</w:t>
      </w:r>
      <w:r w:rsidR="006E0DAA" w:rsidRPr="00CF70CF">
        <w:rPr>
          <w:rFonts w:ascii="Times New Roman" w:eastAsia="Times New Roman" w:hAnsi="Times New Roman" w:cs="Times New Roman"/>
          <w:b/>
          <w:sz w:val="23"/>
          <w:szCs w:val="23"/>
          <w:lang w:eastAsia="pl-PL"/>
        </w:rPr>
        <w:t xml:space="preserve"> </w:t>
      </w:r>
      <w:r w:rsidRPr="00CF70CF">
        <w:rPr>
          <w:rFonts w:ascii="Times New Roman" w:eastAsia="Times New Roman" w:hAnsi="Times New Roman" w:cs="Times New Roman"/>
          <w:b/>
          <w:sz w:val="23"/>
          <w:szCs w:val="23"/>
          <w:lang w:eastAsia="pl-PL"/>
        </w:rPr>
        <w:t>„Platformą</w:t>
      </w:r>
      <w:r w:rsidR="006E0DAA" w:rsidRPr="00CF70CF">
        <w:rPr>
          <w:rFonts w:ascii="Times New Roman" w:eastAsia="Times New Roman" w:hAnsi="Times New Roman" w:cs="Times New Roman"/>
          <w:b/>
          <w:sz w:val="23"/>
          <w:szCs w:val="23"/>
          <w:lang w:eastAsia="pl-PL"/>
        </w:rPr>
        <w:t xml:space="preserve"> </w:t>
      </w:r>
      <w:r w:rsidRPr="00CF70CF">
        <w:rPr>
          <w:rFonts w:ascii="Times New Roman" w:eastAsia="Times New Roman" w:hAnsi="Times New Roman" w:cs="Times New Roman"/>
          <w:b/>
          <w:sz w:val="23"/>
          <w:szCs w:val="23"/>
          <w:lang w:eastAsia="pl-PL"/>
        </w:rPr>
        <w:t>zakupową”)</w:t>
      </w:r>
      <w:r w:rsidR="006E0DAA" w:rsidRPr="00CF70CF">
        <w:rPr>
          <w:rFonts w:ascii="Times New Roman" w:eastAsia="Times New Roman" w:hAnsi="Times New Roman" w:cs="Times New Roman"/>
          <w:b/>
          <w:sz w:val="23"/>
          <w:szCs w:val="23"/>
          <w:lang w:eastAsia="pl-PL"/>
        </w:rPr>
        <w:t xml:space="preserve"> </w:t>
      </w:r>
      <w:r w:rsidRPr="00CF70CF">
        <w:rPr>
          <w:rFonts w:ascii="Times New Roman" w:eastAsia="Times New Roman" w:hAnsi="Times New Roman" w:cs="Times New Roman"/>
          <w:b/>
          <w:sz w:val="23"/>
          <w:szCs w:val="23"/>
          <w:lang w:eastAsia="pl-PL"/>
        </w:rPr>
        <w:t>pod</w:t>
      </w:r>
      <w:r w:rsidR="006E0DAA" w:rsidRPr="00CF70CF">
        <w:rPr>
          <w:rFonts w:ascii="Times New Roman" w:eastAsia="Times New Roman" w:hAnsi="Times New Roman" w:cs="Times New Roman"/>
          <w:b/>
          <w:sz w:val="23"/>
          <w:szCs w:val="23"/>
          <w:lang w:eastAsia="pl-PL"/>
        </w:rPr>
        <w:t xml:space="preserve"> </w:t>
      </w:r>
      <w:r w:rsidRPr="00CF70CF">
        <w:rPr>
          <w:rFonts w:ascii="Times New Roman" w:eastAsia="Times New Roman" w:hAnsi="Times New Roman" w:cs="Times New Roman"/>
          <w:b/>
          <w:sz w:val="23"/>
          <w:szCs w:val="23"/>
          <w:lang w:eastAsia="pl-PL"/>
        </w:rPr>
        <w:t>adresem</w:t>
      </w:r>
      <w:r w:rsidR="006E0DAA" w:rsidRPr="00CF70CF">
        <w:rPr>
          <w:rFonts w:ascii="Times New Roman" w:eastAsia="Times New Roman" w:hAnsi="Times New Roman" w:cs="Times New Roman"/>
          <w:b/>
          <w:sz w:val="23"/>
          <w:szCs w:val="23"/>
          <w:lang w:eastAsia="pl-PL"/>
        </w:rPr>
        <w:t xml:space="preserve"> </w:t>
      </w:r>
      <w:r w:rsidRPr="00CF70CF">
        <w:rPr>
          <w:rFonts w:ascii="Times New Roman" w:eastAsia="Times New Roman" w:hAnsi="Times New Roman" w:cs="Times New Roman"/>
          <w:b/>
          <w:sz w:val="23"/>
          <w:szCs w:val="23"/>
          <w:lang w:eastAsia="pl-PL"/>
        </w:rPr>
        <w:t>https://kco.ezamawiajacy.pl/servlet/HomeServlet.</w:t>
      </w:r>
    </w:p>
    <w:p w14:paraId="60AA033F" w14:textId="77777777" w:rsidR="008125AB" w:rsidRPr="00CF70CF" w:rsidRDefault="003B070E" w:rsidP="00607ECF">
      <w:pPr>
        <w:tabs>
          <w:tab w:val="left" w:pos="0"/>
        </w:tabs>
        <w:spacing w:after="0"/>
        <w:jc w:val="both"/>
        <w:rPr>
          <w:rFonts w:ascii="Times New Roman" w:eastAsia="Times New Roman" w:hAnsi="Times New Roman" w:cs="Times New Roman"/>
          <w:sz w:val="24"/>
          <w:szCs w:val="24"/>
          <w:lang w:eastAsia="pl-PL"/>
        </w:rPr>
      </w:pPr>
      <w:r w:rsidRPr="00CF70CF">
        <w:rPr>
          <w:rFonts w:ascii="Times New Roman" w:eastAsia="Times New Roman" w:hAnsi="Times New Roman" w:cs="Times New Roman"/>
          <w:sz w:val="24"/>
          <w:szCs w:val="24"/>
          <w:lang w:eastAsia="pl-PL"/>
        </w:rPr>
        <w:t>Podstawa</w:t>
      </w:r>
      <w:r w:rsidR="006E0DAA" w:rsidRPr="00CF70CF">
        <w:rPr>
          <w:rFonts w:ascii="Times New Roman" w:eastAsia="Times New Roman" w:hAnsi="Times New Roman" w:cs="Times New Roman"/>
          <w:sz w:val="24"/>
          <w:szCs w:val="24"/>
          <w:lang w:eastAsia="pl-PL"/>
        </w:rPr>
        <w:t xml:space="preserve"> </w:t>
      </w:r>
      <w:r w:rsidRPr="00CF70CF">
        <w:rPr>
          <w:rFonts w:ascii="Times New Roman" w:eastAsia="Times New Roman" w:hAnsi="Times New Roman" w:cs="Times New Roman"/>
          <w:sz w:val="24"/>
          <w:szCs w:val="24"/>
          <w:lang w:eastAsia="pl-PL"/>
        </w:rPr>
        <w:t>prawna:</w:t>
      </w:r>
      <w:r w:rsidR="006E0DAA" w:rsidRPr="00CF70CF">
        <w:rPr>
          <w:rFonts w:ascii="Times New Roman" w:eastAsia="Times New Roman" w:hAnsi="Times New Roman" w:cs="Times New Roman"/>
          <w:sz w:val="24"/>
          <w:szCs w:val="24"/>
          <w:lang w:eastAsia="pl-PL"/>
        </w:rPr>
        <w:t xml:space="preserve"> </w:t>
      </w:r>
      <w:r w:rsidRPr="00CF70CF">
        <w:rPr>
          <w:rFonts w:ascii="Times New Roman" w:eastAsia="Times New Roman" w:hAnsi="Times New Roman" w:cs="Times New Roman"/>
          <w:sz w:val="24"/>
          <w:szCs w:val="24"/>
          <w:lang w:eastAsia="pl-PL"/>
        </w:rPr>
        <w:t>art.</w:t>
      </w:r>
      <w:r w:rsidR="006E0DAA" w:rsidRPr="00CF70CF">
        <w:rPr>
          <w:rFonts w:ascii="Times New Roman" w:eastAsia="Times New Roman" w:hAnsi="Times New Roman" w:cs="Times New Roman"/>
          <w:sz w:val="24"/>
          <w:szCs w:val="24"/>
          <w:lang w:eastAsia="pl-PL"/>
        </w:rPr>
        <w:t xml:space="preserve"> </w:t>
      </w:r>
      <w:r w:rsidRPr="00CF70CF">
        <w:rPr>
          <w:rFonts w:ascii="Times New Roman" w:eastAsia="Times New Roman" w:hAnsi="Times New Roman" w:cs="Times New Roman"/>
          <w:sz w:val="24"/>
          <w:szCs w:val="24"/>
          <w:lang w:eastAsia="pl-PL"/>
        </w:rPr>
        <w:t>132</w:t>
      </w:r>
      <w:r w:rsidR="006E0DAA" w:rsidRPr="00CF70CF">
        <w:rPr>
          <w:rFonts w:ascii="Times New Roman" w:eastAsia="Times New Roman" w:hAnsi="Times New Roman" w:cs="Times New Roman"/>
          <w:sz w:val="24"/>
          <w:szCs w:val="24"/>
          <w:lang w:eastAsia="pl-PL"/>
        </w:rPr>
        <w:t xml:space="preserve"> </w:t>
      </w:r>
      <w:r w:rsidRPr="00CF70CF">
        <w:rPr>
          <w:rFonts w:ascii="Times New Roman" w:eastAsia="Times New Roman" w:hAnsi="Times New Roman" w:cs="Times New Roman"/>
          <w:sz w:val="24"/>
          <w:szCs w:val="24"/>
          <w:lang w:eastAsia="pl-PL"/>
        </w:rPr>
        <w:t>ustawy</w:t>
      </w:r>
      <w:r w:rsidR="006E0DAA" w:rsidRPr="00CF70CF">
        <w:rPr>
          <w:rFonts w:ascii="Times New Roman" w:eastAsia="Times New Roman" w:hAnsi="Times New Roman" w:cs="Times New Roman"/>
          <w:sz w:val="24"/>
          <w:szCs w:val="24"/>
          <w:lang w:eastAsia="pl-PL"/>
        </w:rPr>
        <w:t xml:space="preserve"> </w:t>
      </w:r>
      <w:r w:rsidRPr="00CF70CF">
        <w:rPr>
          <w:rFonts w:ascii="Times New Roman" w:eastAsia="Times New Roman" w:hAnsi="Times New Roman" w:cs="Times New Roman"/>
          <w:sz w:val="24"/>
          <w:szCs w:val="24"/>
          <w:lang w:eastAsia="pl-PL"/>
        </w:rPr>
        <w:t>z</w:t>
      </w:r>
      <w:r w:rsidR="006E0DAA" w:rsidRPr="00CF70CF">
        <w:rPr>
          <w:rFonts w:ascii="Times New Roman" w:eastAsia="Times New Roman" w:hAnsi="Times New Roman" w:cs="Times New Roman"/>
          <w:sz w:val="24"/>
          <w:szCs w:val="24"/>
          <w:lang w:eastAsia="pl-PL"/>
        </w:rPr>
        <w:t xml:space="preserve"> </w:t>
      </w:r>
      <w:r w:rsidRPr="00CF70CF">
        <w:rPr>
          <w:rFonts w:ascii="Times New Roman" w:eastAsia="Times New Roman" w:hAnsi="Times New Roman" w:cs="Times New Roman"/>
          <w:sz w:val="24"/>
          <w:szCs w:val="24"/>
          <w:lang w:eastAsia="pl-PL"/>
        </w:rPr>
        <w:t>dnia</w:t>
      </w:r>
      <w:r w:rsidR="006E0DAA" w:rsidRPr="00CF70CF">
        <w:rPr>
          <w:rFonts w:ascii="Times New Roman" w:eastAsia="Times New Roman" w:hAnsi="Times New Roman" w:cs="Times New Roman"/>
          <w:sz w:val="24"/>
          <w:szCs w:val="24"/>
          <w:lang w:eastAsia="pl-PL"/>
        </w:rPr>
        <w:t xml:space="preserve"> </w:t>
      </w:r>
      <w:r w:rsidRPr="00CF70CF">
        <w:rPr>
          <w:rFonts w:ascii="Times New Roman" w:eastAsia="Times New Roman" w:hAnsi="Times New Roman" w:cs="Times New Roman"/>
          <w:sz w:val="24"/>
          <w:szCs w:val="24"/>
          <w:lang w:eastAsia="pl-PL"/>
        </w:rPr>
        <w:t>11</w:t>
      </w:r>
      <w:r w:rsidR="006E0DAA" w:rsidRPr="00CF70CF">
        <w:rPr>
          <w:rFonts w:ascii="Times New Roman" w:eastAsia="Times New Roman" w:hAnsi="Times New Roman" w:cs="Times New Roman"/>
          <w:sz w:val="24"/>
          <w:szCs w:val="24"/>
          <w:lang w:eastAsia="pl-PL"/>
        </w:rPr>
        <w:t xml:space="preserve"> </w:t>
      </w:r>
      <w:r w:rsidRPr="00CF70CF">
        <w:rPr>
          <w:rFonts w:ascii="Times New Roman" w:eastAsia="Times New Roman" w:hAnsi="Times New Roman" w:cs="Times New Roman"/>
          <w:sz w:val="24"/>
          <w:szCs w:val="24"/>
          <w:lang w:eastAsia="pl-PL"/>
        </w:rPr>
        <w:t>września</w:t>
      </w:r>
      <w:r w:rsidR="006E0DAA" w:rsidRPr="00CF70CF">
        <w:rPr>
          <w:rFonts w:ascii="Times New Roman" w:eastAsia="Times New Roman" w:hAnsi="Times New Roman" w:cs="Times New Roman"/>
          <w:sz w:val="24"/>
          <w:szCs w:val="24"/>
          <w:lang w:eastAsia="pl-PL"/>
        </w:rPr>
        <w:t xml:space="preserve"> </w:t>
      </w:r>
      <w:r w:rsidRPr="00CF70CF">
        <w:rPr>
          <w:rFonts w:ascii="Times New Roman" w:eastAsia="Times New Roman" w:hAnsi="Times New Roman" w:cs="Times New Roman"/>
          <w:sz w:val="24"/>
          <w:szCs w:val="24"/>
          <w:lang w:eastAsia="pl-PL"/>
        </w:rPr>
        <w:t>2019</w:t>
      </w:r>
      <w:r w:rsidR="006E0DAA" w:rsidRPr="00CF70CF">
        <w:rPr>
          <w:rFonts w:ascii="Times New Roman" w:eastAsia="Times New Roman" w:hAnsi="Times New Roman" w:cs="Times New Roman"/>
          <w:sz w:val="24"/>
          <w:szCs w:val="24"/>
          <w:lang w:eastAsia="pl-PL"/>
        </w:rPr>
        <w:t xml:space="preserve"> </w:t>
      </w:r>
      <w:r w:rsidRPr="00CF70CF">
        <w:rPr>
          <w:rFonts w:ascii="Times New Roman" w:eastAsia="Times New Roman" w:hAnsi="Times New Roman" w:cs="Times New Roman"/>
          <w:sz w:val="24"/>
          <w:szCs w:val="24"/>
          <w:lang w:eastAsia="pl-PL"/>
        </w:rPr>
        <w:t>r.</w:t>
      </w:r>
      <w:r w:rsidR="006E0DAA" w:rsidRPr="00CF70CF">
        <w:rPr>
          <w:rFonts w:ascii="Times New Roman" w:eastAsia="Times New Roman" w:hAnsi="Times New Roman" w:cs="Times New Roman"/>
          <w:sz w:val="24"/>
          <w:szCs w:val="24"/>
          <w:lang w:eastAsia="pl-PL"/>
        </w:rPr>
        <w:t xml:space="preserve"> </w:t>
      </w:r>
      <w:r w:rsidRPr="00CF70CF">
        <w:rPr>
          <w:rFonts w:ascii="Times New Roman" w:eastAsia="Times New Roman" w:hAnsi="Times New Roman" w:cs="Times New Roman"/>
          <w:sz w:val="24"/>
          <w:szCs w:val="24"/>
          <w:lang w:eastAsia="pl-PL"/>
        </w:rPr>
        <w:t>–</w:t>
      </w:r>
      <w:r w:rsidR="006E0DAA" w:rsidRPr="00CF70CF">
        <w:rPr>
          <w:rFonts w:ascii="Times New Roman" w:eastAsia="Times New Roman" w:hAnsi="Times New Roman" w:cs="Times New Roman"/>
          <w:sz w:val="24"/>
          <w:szCs w:val="24"/>
          <w:lang w:eastAsia="pl-PL"/>
        </w:rPr>
        <w:t xml:space="preserve"> </w:t>
      </w:r>
      <w:r w:rsidRPr="00CF70CF">
        <w:rPr>
          <w:rFonts w:ascii="Times New Roman" w:eastAsia="Times New Roman" w:hAnsi="Times New Roman" w:cs="Times New Roman"/>
          <w:sz w:val="24"/>
          <w:szCs w:val="24"/>
          <w:lang w:eastAsia="pl-PL"/>
        </w:rPr>
        <w:t>Prawo</w:t>
      </w:r>
      <w:r w:rsidR="006E0DAA" w:rsidRPr="00CF70CF">
        <w:rPr>
          <w:rFonts w:ascii="Times New Roman" w:eastAsia="Times New Roman" w:hAnsi="Times New Roman" w:cs="Times New Roman"/>
          <w:sz w:val="24"/>
          <w:szCs w:val="24"/>
          <w:lang w:eastAsia="pl-PL"/>
        </w:rPr>
        <w:t xml:space="preserve"> </w:t>
      </w:r>
      <w:r w:rsidRPr="00CF70CF">
        <w:rPr>
          <w:rFonts w:ascii="Times New Roman" w:eastAsia="Times New Roman" w:hAnsi="Times New Roman" w:cs="Times New Roman"/>
          <w:sz w:val="24"/>
          <w:szCs w:val="24"/>
          <w:lang w:eastAsia="pl-PL"/>
        </w:rPr>
        <w:t>zamówień</w:t>
      </w:r>
      <w:r w:rsidR="006E0DAA" w:rsidRPr="00CF70CF">
        <w:rPr>
          <w:rFonts w:ascii="Times New Roman" w:eastAsia="Times New Roman" w:hAnsi="Times New Roman" w:cs="Times New Roman"/>
          <w:sz w:val="24"/>
          <w:szCs w:val="24"/>
          <w:lang w:eastAsia="pl-PL"/>
        </w:rPr>
        <w:t xml:space="preserve"> </w:t>
      </w:r>
      <w:r w:rsidRPr="00CF70CF">
        <w:rPr>
          <w:rFonts w:ascii="Times New Roman" w:eastAsia="Times New Roman" w:hAnsi="Times New Roman" w:cs="Times New Roman"/>
          <w:sz w:val="24"/>
          <w:szCs w:val="24"/>
          <w:lang w:eastAsia="pl-PL"/>
        </w:rPr>
        <w:t>publicznych</w:t>
      </w:r>
      <w:r w:rsidR="006E0DAA" w:rsidRPr="00CF70CF">
        <w:rPr>
          <w:rFonts w:ascii="Times New Roman" w:eastAsia="Times New Roman" w:hAnsi="Times New Roman" w:cs="Times New Roman"/>
          <w:sz w:val="24"/>
          <w:szCs w:val="24"/>
          <w:lang w:eastAsia="pl-PL"/>
        </w:rPr>
        <w:t xml:space="preserve"> </w:t>
      </w:r>
      <w:r w:rsidRPr="00CF70CF">
        <w:rPr>
          <w:rFonts w:ascii="Times New Roman" w:eastAsia="Times New Roman" w:hAnsi="Times New Roman" w:cs="Times New Roman"/>
          <w:sz w:val="24"/>
          <w:szCs w:val="24"/>
          <w:lang w:eastAsia="pl-PL"/>
        </w:rPr>
        <w:t>(Dz.</w:t>
      </w:r>
      <w:r w:rsidR="006E0DAA" w:rsidRPr="00CF70CF">
        <w:rPr>
          <w:rFonts w:ascii="Times New Roman" w:eastAsia="Times New Roman" w:hAnsi="Times New Roman" w:cs="Times New Roman"/>
          <w:sz w:val="24"/>
          <w:szCs w:val="24"/>
          <w:lang w:eastAsia="pl-PL"/>
        </w:rPr>
        <w:t xml:space="preserve"> </w:t>
      </w:r>
      <w:r w:rsidRPr="00CF70CF">
        <w:rPr>
          <w:rFonts w:ascii="Times New Roman" w:eastAsia="Times New Roman" w:hAnsi="Times New Roman" w:cs="Times New Roman"/>
          <w:sz w:val="24"/>
          <w:szCs w:val="24"/>
          <w:lang w:eastAsia="pl-PL"/>
        </w:rPr>
        <w:t>U.</w:t>
      </w:r>
      <w:r w:rsidR="006E0DAA" w:rsidRPr="00CF70CF">
        <w:rPr>
          <w:rFonts w:ascii="Times New Roman" w:eastAsia="Times New Roman" w:hAnsi="Times New Roman" w:cs="Times New Roman"/>
          <w:sz w:val="24"/>
          <w:szCs w:val="24"/>
          <w:lang w:eastAsia="pl-PL"/>
        </w:rPr>
        <w:t xml:space="preserve"> </w:t>
      </w:r>
      <w:r w:rsidRPr="00CF70CF">
        <w:rPr>
          <w:rFonts w:ascii="Times New Roman" w:eastAsia="Times New Roman" w:hAnsi="Times New Roman" w:cs="Times New Roman"/>
          <w:sz w:val="24"/>
          <w:szCs w:val="24"/>
          <w:lang w:eastAsia="pl-PL"/>
        </w:rPr>
        <w:t>202</w:t>
      </w:r>
      <w:r w:rsidR="007673F5" w:rsidRPr="00CF70CF">
        <w:rPr>
          <w:rFonts w:ascii="Times New Roman" w:eastAsia="Times New Roman" w:hAnsi="Times New Roman" w:cs="Times New Roman"/>
          <w:sz w:val="24"/>
          <w:szCs w:val="24"/>
          <w:lang w:eastAsia="pl-PL"/>
        </w:rPr>
        <w:t>4</w:t>
      </w:r>
      <w:r w:rsidR="006E0DAA" w:rsidRPr="00CF70CF">
        <w:rPr>
          <w:rFonts w:ascii="Times New Roman" w:eastAsia="Times New Roman" w:hAnsi="Times New Roman" w:cs="Times New Roman"/>
          <w:sz w:val="24"/>
          <w:szCs w:val="24"/>
          <w:lang w:eastAsia="pl-PL"/>
        </w:rPr>
        <w:t xml:space="preserve"> </w:t>
      </w:r>
      <w:r w:rsidRPr="00CF70CF">
        <w:rPr>
          <w:rFonts w:ascii="Times New Roman" w:eastAsia="Times New Roman" w:hAnsi="Times New Roman" w:cs="Times New Roman"/>
          <w:sz w:val="24"/>
          <w:szCs w:val="24"/>
          <w:lang w:eastAsia="pl-PL"/>
        </w:rPr>
        <w:t>poz.</w:t>
      </w:r>
      <w:r w:rsidR="006E0DAA" w:rsidRPr="00CF70CF">
        <w:rPr>
          <w:rFonts w:ascii="Times New Roman" w:eastAsia="Times New Roman" w:hAnsi="Times New Roman" w:cs="Times New Roman"/>
          <w:sz w:val="24"/>
          <w:szCs w:val="24"/>
          <w:lang w:eastAsia="pl-PL"/>
        </w:rPr>
        <w:t xml:space="preserve"> </w:t>
      </w:r>
      <w:r w:rsidRPr="00CF70CF">
        <w:rPr>
          <w:rFonts w:ascii="Times New Roman" w:eastAsia="Times New Roman" w:hAnsi="Times New Roman" w:cs="Times New Roman"/>
          <w:sz w:val="24"/>
          <w:szCs w:val="24"/>
          <w:lang w:eastAsia="pl-PL"/>
        </w:rPr>
        <w:t>1</w:t>
      </w:r>
      <w:r w:rsidR="007673F5" w:rsidRPr="00CF70CF">
        <w:rPr>
          <w:rFonts w:ascii="Times New Roman" w:eastAsia="Times New Roman" w:hAnsi="Times New Roman" w:cs="Times New Roman"/>
          <w:sz w:val="24"/>
          <w:szCs w:val="24"/>
          <w:lang w:eastAsia="pl-PL"/>
        </w:rPr>
        <w:t>320</w:t>
      </w:r>
      <w:r w:rsidR="00E628EF" w:rsidRPr="00CF70CF">
        <w:rPr>
          <w:rFonts w:ascii="Times New Roman" w:eastAsia="Times New Roman" w:hAnsi="Times New Roman" w:cs="Times New Roman"/>
          <w:sz w:val="24"/>
          <w:szCs w:val="24"/>
          <w:lang w:eastAsia="pl-PL"/>
        </w:rPr>
        <w:t xml:space="preserve"> ze zm.</w:t>
      </w:r>
      <w:r w:rsidRPr="00CF70CF">
        <w:rPr>
          <w:rFonts w:ascii="Times New Roman" w:eastAsia="Times New Roman" w:hAnsi="Times New Roman" w:cs="Times New Roman"/>
          <w:sz w:val="24"/>
          <w:szCs w:val="24"/>
          <w:lang w:eastAsia="pl-PL"/>
        </w:rPr>
        <w:t>)</w:t>
      </w:r>
      <w:r w:rsidR="006E0DAA" w:rsidRPr="00CF70CF">
        <w:rPr>
          <w:rFonts w:ascii="Times New Roman" w:eastAsia="Times New Roman" w:hAnsi="Times New Roman" w:cs="Times New Roman"/>
          <w:sz w:val="24"/>
          <w:szCs w:val="24"/>
          <w:lang w:eastAsia="pl-PL"/>
        </w:rPr>
        <w:t xml:space="preserve"> </w:t>
      </w:r>
      <w:r w:rsidRPr="00CF70CF">
        <w:rPr>
          <w:rFonts w:ascii="Times New Roman" w:eastAsia="Times New Roman" w:hAnsi="Times New Roman" w:cs="Times New Roman"/>
          <w:sz w:val="24"/>
          <w:szCs w:val="24"/>
          <w:lang w:eastAsia="pl-PL"/>
        </w:rPr>
        <w:t>–</w:t>
      </w:r>
      <w:r w:rsidR="006E0DAA" w:rsidRPr="00CF70CF">
        <w:rPr>
          <w:rFonts w:ascii="Times New Roman" w:eastAsia="Times New Roman" w:hAnsi="Times New Roman" w:cs="Times New Roman"/>
          <w:sz w:val="24"/>
          <w:szCs w:val="24"/>
          <w:lang w:eastAsia="pl-PL"/>
        </w:rPr>
        <w:t xml:space="preserve"> </w:t>
      </w:r>
      <w:r w:rsidRPr="00CF70CF">
        <w:rPr>
          <w:rFonts w:ascii="Times New Roman" w:eastAsia="Times New Roman" w:hAnsi="Times New Roman" w:cs="Times New Roman"/>
          <w:sz w:val="24"/>
          <w:szCs w:val="24"/>
          <w:lang w:eastAsia="pl-PL"/>
        </w:rPr>
        <w:t>zwana</w:t>
      </w:r>
      <w:r w:rsidR="006E0DAA" w:rsidRPr="00CF70CF">
        <w:rPr>
          <w:rFonts w:ascii="Times New Roman" w:eastAsia="Times New Roman" w:hAnsi="Times New Roman" w:cs="Times New Roman"/>
          <w:sz w:val="24"/>
          <w:szCs w:val="24"/>
          <w:lang w:eastAsia="pl-PL"/>
        </w:rPr>
        <w:t xml:space="preserve"> </w:t>
      </w:r>
      <w:r w:rsidRPr="00CF70CF">
        <w:rPr>
          <w:rFonts w:ascii="Times New Roman" w:eastAsia="Times New Roman" w:hAnsi="Times New Roman" w:cs="Times New Roman"/>
          <w:sz w:val="24"/>
          <w:szCs w:val="24"/>
          <w:lang w:eastAsia="pl-PL"/>
        </w:rPr>
        <w:t>dalej</w:t>
      </w:r>
      <w:r w:rsidR="006E0DAA" w:rsidRPr="00CF70CF">
        <w:rPr>
          <w:rFonts w:ascii="Times New Roman" w:eastAsia="Times New Roman" w:hAnsi="Times New Roman" w:cs="Times New Roman"/>
          <w:sz w:val="24"/>
          <w:szCs w:val="24"/>
          <w:lang w:eastAsia="pl-PL"/>
        </w:rPr>
        <w:t xml:space="preserve"> </w:t>
      </w:r>
      <w:r w:rsidRPr="00CF70CF">
        <w:rPr>
          <w:rFonts w:ascii="Times New Roman" w:eastAsia="Times New Roman" w:hAnsi="Times New Roman" w:cs="Times New Roman"/>
          <w:sz w:val="24"/>
          <w:szCs w:val="24"/>
          <w:lang w:eastAsia="pl-PL"/>
        </w:rPr>
        <w:t>„ustawą</w:t>
      </w:r>
      <w:r w:rsidR="006E0DAA" w:rsidRPr="00CF70CF">
        <w:rPr>
          <w:rFonts w:ascii="Times New Roman" w:eastAsia="Times New Roman" w:hAnsi="Times New Roman" w:cs="Times New Roman"/>
          <w:sz w:val="24"/>
          <w:szCs w:val="24"/>
          <w:lang w:eastAsia="pl-PL"/>
        </w:rPr>
        <w:t xml:space="preserve"> </w:t>
      </w:r>
      <w:proofErr w:type="spellStart"/>
      <w:r w:rsidRPr="00CF70CF">
        <w:rPr>
          <w:rFonts w:ascii="Times New Roman" w:eastAsia="Times New Roman" w:hAnsi="Times New Roman" w:cs="Times New Roman"/>
          <w:sz w:val="24"/>
          <w:szCs w:val="24"/>
          <w:lang w:eastAsia="pl-PL"/>
        </w:rPr>
        <w:t>Pzp</w:t>
      </w:r>
      <w:proofErr w:type="spellEnd"/>
      <w:r w:rsidRPr="00CF70CF">
        <w:rPr>
          <w:rFonts w:ascii="Times New Roman" w:eastAsia="Times New Roman" w:hAnsi="Times New Roman" w:cs="Times New Roman"/>
          <w:sz w:val="24"/>
          <w:szCs w:val="24"/>
          <w:lang w:eastAsia="pl-PL"/>
        </w:rPr>
        <w:t>”.</w:t>
      </w:r>
    </w:p>
    <w:p w14:paraId="754B6039" w14:textId="77777777" w:rsidR="009A5DAA" w:rsidRPr="00CF70CF" w:rsidRDefault="009A5DAA" w:rsidP="00607ECF">
      <w:pPr>
        <w:tabs>
          <w:tab w:val="left" w:pos="0"/>
        </w:tabs>
        <w:spacing w:after="0"/>
        <w:jc w:val="both"/>
        <w:rPr>
          <w:rFonts w:ascii="Times New Roman" w:hAnsi="Times New Roman" w:cs="Times New Roman"/>
          <w:sz w:val="24"/>
          <w:szCs w:val="24"/>
          <w:u w:val="single"/>
        </w:rPr>
      </w:pPr>
    </w:p>
    <w:p w14:paraId="67B770D4" w14:textId="77777777" w:rsidR="004004E5" w:rsidRPr="00CF70CF" w:rsidRDefault="00AC1F34" w:rsidP="00885433">
      <w:pPr>
        <w:pStyle w:val="Nagwek4"/>
        <w:keepNext w:val="0"/>
        <w:numPr>
          <w:ilvl w:val="0"/>
          <w:numId w:val="95"/>
        </w:numPr>
        <w:spacing w:line="276" w:lineRule="auto"/>
        <w:ind w:left="709"/>
        <w:rPr>
          <w:rFonts w:ascii="Times New Roman" w:hAnsi="Times New Roman" w:cs="Times New Roman"/>
          <w:szCs w:val="24"/>
          <w:u w:val="single"/>
        </w:rPr>
      </w:pPr>
      <w:r w:rsidRPr="00CF70CF">
        <w:rPr>
          <w:rFonts w:ascii="Times New Roman" w:hAnsi="Times New Roman" w:cs="Times New Roman"/>
          <w:szCs w:val="24"/>
          <w:u w:val="single"/>
        </w:rPr>
        <w:t>Opis Przedmiotu Zamówienia</w:t>
      </w:r>
    </w:p>
    <w:p w14:paraId="03705441" w14:textId="77777777" w:rsidR="007F237C" w:rsidRPr="00CF70CF" w:rsidRDefault="007F237C" w:rsidP="00885433">
      <w:pPr>
        <w:pStyle w:val="Tekstpodstawowy"/>
        <w:numPr>
          <w:ilvl w:val="0"/>
          <w:numId w:val="24"/>
        </w:numPr>
        <w:spacing w:line="276" w:lineRule="auto"/>
        <w:ind w:left="426" w:hanging="426"/>
        <w:rPr>
          <w:rStyle w:val="Brak"/>
          <w:rFonts w:ascii="Times New Roman" w:hAnsi="Times New Roman" w:cs="Times New Roman"/>
          <w:szCs w:val="24"/>
        </w:rPr>
      </w:pPr>
      <w:bookmarkStart w:id="1" w:name="_Hlk534291105"/>
      <w:bookmarkStart w:id="2" w:name="_Hlk44664407"/>
      <w:r w:rsidRPr="00CF70CF">
        <w:rPr>
          <w:rFonts w:ascii="Times New Roman" w:hAnsi="Times New Roman" w:cs="Times New Roman"/>
          <w:szCs w:val="24"/>
        </w:rPr>
        <w:t xml:space="preserve">Przedmiotem zamówienia jest </w:t>
      </w:r>
      <w:r w:rsidR="0060384F" w:rsidRPr="00CF70CF">
        <w:rPr>
          <w:rFonts w:ascii="Times New Roman" w:hAnsi="Times New Roman" w:cs="Times New Roman"/>
          <w:b/>
          <w:bCs/>
          <w:szCs w:val="24"/>
        </w:rPr>
        <w:t>Wdrożenie rozwiązań umożliwiających zasilenie P1 danymi medycznymi oraz usługi wsparcia w trakcie digitalizacji</w:t>
      </w:r>
      <w:r w:rsidR="00556097" w:rsidRPr="00CF70CF">
        <w:rPr>
          <w:rFonts w:ascii="Times New Roman" w:hAnsi="Times New Roman" w:cs="Times New Roman"/>
          <w:b/>
          <w:bCs/>
          <w:szCs w:val="24"/>
        </w:rPr>
        <w:t xml:space="preserve"> </w:t>
      </w:r>
      <w:r w:rsidR="00661188" w:rsidRPr="00CF70CF">
        <w:rPr>
          <w:rStyle w:val="Brak"/>
          <w:rFonts w:ascii="Times New Roman" w:hAnsi="Times New Roman" w:cs="Times New Roman"/>
          <w:sz w:val="23"/>
          <w:szCs w:val="23"/>
        </w:rPr>
        <w:t xml:space="preserve">zgodnie z </w:t>
      </w:r>
      <w:r w:rsidR="00661188" w:rsidRPr="00CF70CF">
        <w:rPr>
          <w:rStyle w:val="Brak"/>
          <w:rFonts w:ascii="Times New Roman" w:hAnsi="Times New Roman" w:cs="Times New Roman"/>
          <w:b/>
          <w:bCs/>
          <w:sz w:val="23"/>
          <w:szCs w:val="23"/>
        </w:rPr>
        <w:t>Załącznikiem Nr 2 do SWZ – Oferta Cenowa oraz Załącznikiem Nr 4 do SWZ – Parametry techniczno-funkcjonalne</w:t>
      </w:r>
    </w:p>
    <w:p w14:paraId="075CEFEC" w14:textId="77777777" w:rsidR="00661188" w:rsidRPr="00CF70CF" w:rsidRDefault="00661188" w:rsidP="00607ECF">
      <w:pPr>
        <w:pStyle w:val="Tekstpodstawowy"/>
        <w:spacing w:line="276" w:lineRule="auto"/>
        <w:ind w:left="426"/>
        <w:rPr>
          <w:rStyle w:val="Brak"/>
          <w:rFonts w:ascii="Times New Roman" w:hAnsi="Times New Roman" w:cs="Times New Roman"/>
          <w:szCs w:val="24"/>
        </w:rPr>
      </w:pPr>
      <w:r w:rsidRPr="00CF70CF">
        <w:rPr>
          <w:rStyle w:val="Brak"/>
          <w:rFonts w:ascii="Times New Roman" w:hAnsi="Times New Roman" w:cs="Times New Roman"/>
          <w:szCs w:val="24"/>
        </w:rPr>
        <w:t>Przedmiot zamówienia został podzielony na 3 pakiety:</w:t>
      </w:r>
    </w:p>
    <w:p w14:paraId="136CEDF4" w14:textId="77777777" w:rsidR="007F237C" w:rsidRPr="00CF70CF" w:rsidRDefault="007F237C" w:rsidP="00607ECF">
      <w:pPr>
        <w:pStyle w:val="Tekstpodstawowy"/>
        <w:spacing w:line="276" w:lineRule="auto"/>
        <w:ind w:left="426"/>
        <w:rPr>
          <w:rStyle w:val="Brak"/>
          <w:rFonts w:ascii="Times New Roman" w:hAnsi="Times New Roman" w:cs="Times New Roman"/>
          <w:bCs/>
          <w:szCs w:val="24"/>
        </w:rPr>
      </w:pPr>
      <w:r w:rsidRPr="00CF70CF">
        <w:rPr>
          <w:rStyle w:val="Brak"/>
          <w:rFonts w:ascii="Times New Roman" w:hAnsi="Times New Roman" w:cs="Times New Roman"/>
          <w:b/>
          <w:bCs/>
          <w:szCs w:val="24"/>
        </w:rPr>
        <w:t>Pakiet nr 1-</w:t>
      </w:r>
      <w:r w:rsidRPr="00CF70CF">
        <w:rPr>
          <w:rStyle w:val="Brak"/>
          <w:rFonts w:ascii="Times New Roman" w:hAnsi="Times New Roman" w:cs="Times New Roman"/>
          <w:bCs/>
          <w:szCs w:val="24"/>
        </w:rPr>
        <w:t xml:space="preserve"> </w:t>
      </w:r>
      <w:r w:rsidR="00661188" w:rsidRPr="00CF70CF">
        <w:rPr>
          <w:rStyle w:val="Brak"/>
          <w:rFonts w:ascii="Times New Roman" w:hAnsi="Times New Roman" w:cs="Times New Roman"/>
          <w:bCs/>
          <w:szCs w:val="24"/>
        </w:rPr>
        <w:t>Wdrożenie mechanizmów umożliwiających wysłanie EDM od 2023 - doprowadzenie do wyprodukowania takich EDM - 1 komplet</w:t>
      </w:r>
      <w:r w:rsidR="00234CFC" w:rsidRPr="00CF70CF">
        <w:rPr>
          <w:rStyle w:val="Brak"/>
          <w:rFonts w:ascii="Times New Roman" w:hAnsi="Times New Roman" w:cs="Times New Roman"/>
          <w:bCs/>
          <w:szCs w:val="24"/>
        </w:rPr>
        <w:t>.</w:t>
      </w:r>
      <w:r w:rsidR="00234CFC" w:rsidRPr="00CF70CF">
        <w:rPr>
          <w:rStyle w:val="Odwoanieprzypisudolnego"/>
          <w:rFonts w:ascii="Times New Roman" w:hAnsi="Times New Roman" w:cs="Times New Roman"/>
          <w:bCs/>
          <w:szCs w:val="24"/>
        </w:rPr>
        <w:footnoteReference w:id="1"/>
      </w:r>
    </w:p>
    <w:p w14:paraId="54F16C7A" w14:textId="77777777" w:rsidR="007F237C" w:rsidRPr="001B283C" w:rsidRDefault="007F237C" w:rsidP="00607ECF">
      <w:pPr>
        <w:pStyle w:val="Tekstpodstawowy"/>
        <w:spacing w:line="276" w:lineRule="auto"/>
        <w:ind w:left="426"/>
        <w:rPr>
          <w:rStyle w:val="Brak"/>
          <w:rFonts w:ascii="Times New Roman" w:hAnsi="Times New Roman" w:cs="Times New Roman"/>
          <w:bCs/>
          <w:szCs w:val="24"/>
          <w:vertAlign w:val="superscript"/>
        </w:rPr>
      </w:pPr>
      <w:r w:rsidRPr="00CF70CF">
        <w:rPr>
          <w:rStyle w:val="Brak"/>
          <w:rFonts w:ascii="Times New Roman" w:hAnsi="Times New Roman" w:cs="Times New Roman"/>
          <w:b/>
          <w:bCs/>
          <w:szCs w:val="24"/>
        </w:rPr>
        <w:t>Pakiet nr 2-</w:t>
      </w:r>
      <w:r w:rsidRPr="00CF70CF">
        <w:rPr>
          <w:rStyle w:val="Brak"/>
          <w:rFonts w:ascii="Times New Roman" w:hAnsi="Times New Roman" w:cs="Times New Roman"/>
          <w:bCs/>
          <w:szCs w:val="24"/>
        </w:rPr>
        <w:t xml:space="preserve"> </w:t>
      </w:r>
      <w:r w:rsidR="00661188" w:rsidRPr="00CF70CF">
        <w:rPr>
          <w:rStyle w:val="Brak"/>
          <w:rFonts w:ascii="Times New Roman" w:hAnsi="Times New Roman" w:cs="Times New Roman"/>
          <w:bCs/>
          <w:szCs w:val="24"/>
        </w:rPr>
        <w:t xml:space="preserve">Moduł integracji z oprogramowaniem udostępnionym przez </w:t>
      </w:r>
      <w:proofErr w:type="spellStart"/>
      <w:r w:rsidR="00661188" w:rsidRPr="00CF70CF">
        <w:rPr>
          <w:rStyle w:val="Brak"/>
          <w:rFonts w:ascii="Times New Roman" w:hAnsi="Times New Roman" w:cs="Times New Roman"/>
          <w:bCs/>
          <w:szCs w:val="24"/>
        </w:rPr>
        <w:t>CeZ</w:t>
      </w:r>
      <w:proofErr w:type="spellEnd"/>
      <w:r w:rsidR="00661188" w:rsidRPr="00CF70CF">
        <w:rPr>
          <w:rStyle w:val="Brak"/>
          <w:rFonts w:ascii="Times New Roman" w:hAnsi="Times New Roman" w:cs="Times New Roman"/>
          <w:bCs/>
          <w:szCs w:val="24"/>
        </w:rPr>
        <w:t xml:space="preserve"> (licencja oraz wykonanie modyfikacji HIS zgodnie z wymaganiami </w:t>
      </w:r>
      <w:proofErr w:type="spellStart"/>
      <w:r w:rsidR="00661188" w:rsidRPr="00CF70CF">
        <w:rPr>
          <w:rStyle w:val="Brak"/>
          <w:rFonts w:ascii="Times New Roman" w:hAnsi="Times New Roman" w:cs="Times New Roman"/>
          <w:bCs/>
          <w:szCs w:val="24"/>
        </w:rPr>
        <w:t>CeZ</w:t>
      </w:r>
      <w:proofErr w:type="spellEnd"/>
      <w:r w:rsidR="00661188" w:rsidRPr="00CF70CF">
        <w:rPr>
          <w:rStyle w:val="Brak"/>
          <w:rFonts w:ascii="Times New Roman" w:hAnsi="Times New Roman" w:cs="Times New Roman"/>
          <w:bCs/>
          <w:szCs w:val="24"/>
        </w:rPr>
        <w:t xml:space="preserve">, bez usług wsparcia skanowania) - Integracja z centralnym repozytorium danych medycznych dla </w:t>
      </w:r>
      <w:proofErr w:type="spellStart"/>
      <w:r w:rsidR="00661188" w:rsidRPr="00CF70CF">
        <w:rPr>
          <w:rStyle w:val="Brak"/>
          <w:rFonts w:ascii="Times New Roman" w:hAnsi="Times New Roman" w:cs="Times New Roman"/>
          <w:bCs/>
          <w:szCs w:val="24"/>
        </w:rPr>
        <w:t>zdigitalizowanej</w:t>
      </w:r>
      <w:proofErr w:type="spellEnd"/>
      <w:r w:rsidR="00661188" w:rsidRPr="00CF70CF">
        <w:rPr>
          <w:rStyle w:val="Brak"/>
          <w:rFonts w:ascii="Times New Roman" w:hAnsi="Times New Roman" w:cs="Times New Roman"/>
          <w:bCs/>
          <w:szCs w:val="24"/>
        </w:rPr>
        <w:t xml:space="preserve"> dokumentacji medycznej - 1komplet.</w:t>
      </w:r>
      <w:r w:rsidR="001B283C">
        <w:rPr>
          <w:rFonts w:ascii="Times New Roman" w:hAnsi="Times New Roman" w:cs="Times New Roman"/>
          <w:bCs/>
          <w:szCs w:val="24"/>
          <w:vertAlign w:val="superscript"/>
        </w:rPr>
        <w:t>1</w:t>
      </w:r>
    </w:p>
    <w:p w14:paraId="4CDB5F0F" w14:textId="77777777" w:rsidR="00556097" w:rsidRPr="001B283C" w:rsidRDefault="00556097" w:rsidP="00607ECF">
      <w:pPr>
        <w:pStyle w:val="Tekstpodstawowy"/>
        <w:spacing w:line="276" w:lineRule="auto"/>
        <w:ind w:left="426"/>
        <w:rPr>
          <w:rStyle w:val="Brak"/>
          <w:rFonts w:ascii="Times New Roman" w:hAnsi="Times New Roman" w:cs="Times New Roman"/>
          <w:bCs/>
          <w:szCs w:val="24"/>
          <w:vertAlign w:val="superscript"/>
        </w:rPr>
      </w:pPr>
      <w:r w:rsidRPr="00CF70CF">
        <w:rPr>
          <w:rStyle w:val="Brak"/>
          <w:rFonts w:ascii="Times New Roman" w:hAnsi="Times New Roman" w:cs="Times New Roman"/>
          <w:b/>
          <w:bCs/>
          <w:szCs w:val="24"/>
        </w:rPr>
        <w:t>Pakiet nr 3 –</w:t>
      </w:r>
      <w:r w:rsidR="00661188" w:rsidRPr="00CF70CF">
        <w:t xml:space="preserve"> </w:t>
      </w:r>
      <w:r w:rsidR="00661188" w:rsidRPr="00CF70CF">
        <w:rPr>
          <w:rStyle w:val="Brak"/>
          <w:rFonts w:ascii="Times New Roman" w:hAnsi="Times New Roman" w:cs="Times New Roman"/>
          <w:bCs/>
          <w:szCs w:val="24"/>
        </w:rPr>
        <w:t>Licencja - Moduł skanowania dokumentacji medycznej dla obecnie posiadanej licencji na 36 miesięcy - 1 komplet</w:t>
      </w:r>
      <w:r w:rsidR="001B283C">
        <w:rPr>
          <w:rStyle w:val="Brak"/>
          <w:rFonts w:ascii="Times New Roman" w:hAnsi="Times New Roman" w:cs="Times New Roman"/>
          <w:bCs/>
          <w:szCs w:val="24"/>
          <w:vertAlign w:val="superscript"/>
        </w:rPr>
        <w:t>1</w:t>
      </w:r>
    </w:p>
    <w:p w14:paraId="16DA9B04" w14:textId="77777777" w:rsidR="007F237C" w:rsidRPr="00CF70CF" w:rsidRDefault="007F237C" w:rsidP="00607ECF">
      <w:pPr>
        <w:pStyle w:val="Tekstpodstawowy"/>
        <w:spacing w:line="276" w:lineRule="auto"/>
        <w:ind w:left="426"/>
        <w:rPr>
          <w:rStyle w:val="Brak"/>
          <w:rFonts w:ascii="Times New Roman" w:hAnsi="Times New Roman" w:cs="Times New Roman"/>
          <w:b/>
          <w:bCs/>
          <w:szCs w:val="24"/>
        </w:rPr>
      </w:pPr>
      <w:r w:rsidRPr="00CF70CF">
        <w:rPr>
          <w:rStyle w:val="Brak"/>
          <w:rFonts w:ascii="Times New Roman" w:hAnsi="Times New Roman" w:cs="Times New Roman"/>
          <w:szCs w:val="24"/>
        </w:rPr>
        <w:lastRenderedPageBreak/>
        <w:t xml:space="preserve">Parametry techniczno-funkcjonalne </w:t>
      </w:r>
      <w:r w:rsidRPr="00CF70CF">
        <w:rPr>
          <w:rStyle w:val="Brak"/>
          <w:rFonts w:ascii="Times New Roman" w:hAnsi="Times New Roman" w:cs="Times New Roman"/>
          <w:bCs/>
          <w:szCs w:val="24"/>
        </w:rPr>
        <w:t>określone zostały w</w:t>
      </w:r>
      <w:r w:rsidRPr="00CF70CF">
        <w:rPr>
          <w:rStyle w:val="Brak"/>
          <w:rFonts w:ascii="Times New Roman" w:hAnsi="Times New Roman" w:cs="Times New Roman"/>
          <w:b/>
          <w:bCs/>
          <w:szCs w:val="24"/>
        </w:rPr>
        <w:t xml:space="preserve"> Załączniku Nr 4 do SWZ – </w:t>
      </w:r>
      <w:r w:rsidR="00661188" w:rsidRPr="00CF70CF">
        <w:rPr>
          <w:rStyle w:val="Brak"/>
          <w:rFonts w:ascii="Times New Roman" w:hAnsi="Times New Roman" w:cs="Times New Roman"/>
          <w:b/>
          <w:bCs/>
          <w:szCs w:val="24"/>
        </w:rPr>
        <w:t>Parametry techniczno-funkcjonalne</w:t>
      </w:r>
      <w:r w:rsidRPr="00CF70CF">
        <w:rPr>
          <w:rStyle w:val="Brak"/>
          <w:rFonts w:ascii="Times New Roman" w:hAnsi="Times New Roman" w:cs="Times New Roman"/>
          <w:b/>
          <w:bCs/>
          <w:szCs w:val="24"/>
        </w:rPr>
        <w:t>.</w:t>
      </w:r>
    </w:p>
    <w:p w14:paraId="5B79B6C0" w14:textId="77777777" w:rsidR="00DF0949" w:rsidRPr="001B283C" w:rsidRDefault="00DF0949" w:rsidP="00885433">
      <w:pPr>
        <w:pStyle w:val="Tekstpodstawowy"/>
        <w:numPr>
          <w:ilvl w:val="0"/>
          <w:numId w:val="24"/>
        </w:numPr>
        <w:spacing w:line="276" w:lineRule="auto"/>
        <w:ind w:left="426" w:hanging="426"/>
        <w:rPr>
          <w:rFonts w:ascii="Times New Roman" w:hAnsi="Times New Roman" w:cs="Times New Roman"/>
          <w:szCs w:val="24"/>
        </w:rPr>
      </w:pPr>
      <w:r w:rsidRPr="00CF70CF">
        <w:rPr>
          <w:rFonts w:ascii="Times New Roman" w:hAnsi="Times New Roman" w:cs="Times New Roman"/>
          <w:szCs w:val="24"/>
        </w:rPr>
        <w:t>Przedmiot zamówienia obejmuje również gwarancję, wsparcie</w:t>
      </w:r>
      <w:r w:rsidR="00CF70CF" w:rsidRPr="00CF70CF">
        <w:rPr>
          <w:rFonts w:ascii="Times New Roman" w:hAnsi="Times New Roman" w:cs="Times New Roman"/>
          <w:szCs w:val="24"/>
        </w:rPr>
        <w:t xml:space="preserve"> / asystę techniczną</w:t>
      </w:r>
      <w:r w:rsidRPr="00CF70CF">
        <w:rPr>
          <w:rFonts w:ascii="Times New Roman" w:hAnsi="Times New Roman" w:cs="Times New Roman"/>
          <w:szCs w:val="24"/>
        </w:rPr>
        <w:t xml:space="preserve"> oraz udzielenie licencji</w:t>
      </w:r>
      <w:r w:rsidR="001B283C">
        <w:rPr>
          <w:rFonts w:ascii="Times New Roman" w:hAnsi="Times New Roman" w:cs="Times New Roman"/>
          <w:szCs w:val="24"/>
        </w:rPr>
        <w:t xml:space="preserve"> bezterminowej</w:t>
      </w:r>
      <w:r w:rsidRPr="00CF70CF">
        <w:rPr>
          <w:rFonts w:ascii="Times New Roman" w:hAnsi="Times New Roman" w:cs="Times New Roman"/>
          <w:szCs w:val="24"/>
        </w:rPr>
        <w:t xml:space="preserve"> na całość przedmiotu zamówienia</w:t>
      </w:r>
      <w:r w:rsidR="001B283C">
        <w:rPr>
          <w:rFonts w:ascii="Times New Roman" w:hAnsi="Times New Roman" w:cs="Times New Roman"/>
          <w:szCs w:val="24"/>
        </w:rPr>
        <w:t xml:space="preserve"> – </w:t>
      </w:r>
      <w:r w:rsidR="001B283C" w:rsidRPr="001B283C">
        <w:rPr>
          <w:rFonts w:ascii="Times New Roman" w:hAnsi="Times New Roman" w:cs="Times New Roman"/>
          <w:i/>
          <w:iCs/>
          <w:szCs w:val="24"/>
        </w:rPr>
        <w:t>dotyczy pakiet</w:t>
      </w:r>
      <w:r w:rsidR="001B283C">
        <w:rPr>
          <w:rFonts w:ascii="Times New Roman" w:hAnsi="Times New Roman" w:cs="Times New Roman"/>
          <w:i/>
          <w:iCs/>
          <w:szCs w:val="24"/>
        </w:rPr>
        <w:t>u</w:t>
      </w:r>
      <w:r w:rsidR="001B283C" w:rsidRPr="001B283C">
        <w:rPr>
          <w:rFonts w:ascii="Times New Roman" w:hAnsi="Times New Roman" w:cs="Times New Roman"/>
          <w:i/>
          <w:iCs/>
          <w:szCs w:val="24"/>
        </w:rPr>
        <w:t xml:space="preserve"> 1 i 2</w:t>
      </w:r>
      <w:r w:rsidRPr="001B283C">
        <w:rPr>
          <w:rFonts w:ascii="Times New Roman" w:hAnsi="Times New Roman" w:cs="Times New Roman"/>
          <w:i/>
          <w:iCs/>
          <w:szCs w:val="24"/>
        </w:rPr>
        <w:t>.</w:t>
      </w:r>
    </w:p>
    <w:p w14:paraId="6764DCD5" w14:textId="77777777" w:rsidR="001B283C" w:rsidRPr="00CF70CF" w:rsidRDefault="001B283C" w:rsidP="00885433">
      <w:pPr>
        <w:pStyle w:val="Tekstpodstawowy"/>
        <w:numPr>
          <w:ilvl w:val="0"/>
          <w:numId w:val="24"/>
        </w:numPr>
        <w:spacing w:line="276" w:lineRule="auto"/>
        <w:ind w:left="426" w:hanging="426"/>
        <w:rPr>
          <w:rFonts w:ascii="Times New Roman" w:hAnsi="Times New Roman" w:cs="Times New Roman"/>
          <w:szCs w:val="24"/>
        </w:rPr>
      </w:pPr>
      <w:r w:rsidRPr="00CF70CF">
        <w:rPr>
          <w:rFonts w:ascii="Times New Roman" w:hAnsi="Times New Roman" w:cs="Times New Roman"/>
          <w:szCs w:val="24"/>
        </w:rPr>
        <w:t>Przedmiot zamówienia obejmuje również gwarancję, wsparcie / asystę techniczną oraz udzielenie licencji</w:t>
      </w:r>
      <w:r>
        <w:rPr>
          <w:rFonts w:ascii="Times New Roman" w:hAnsi="Times New Roman" w:cs="Times New Roman"/>
          <w:szCs w:val="24"/>
        </w:rPr>
        <w:t xml:space="preserve"> </w:t>
      </w:r>
      <w:r w:rsidRPr="00CF70CF">
        <w:rPr>
          <w:rFonts w:ascii="Times New Roman" w:hAnsi="Times New Roman" w:cs="Times New Roman"/>
          <w:szCs w:val="24"/>
        </w:rPr>
        <w:t>na całość przedmiotu zamówienia</w:t>
      </w:r>
      <w:r>
        <w:rPr>
          <w:rFonts w:ascii="Times New Roman" w:hAnsi="Times New Roman" w:cs="Times New Roman"/>
          <w:szCs w:val="24"/>
        </w:rPr>
        <w:t xml:space="preserve"> – </w:t>
      </w:r>
      <w:r w:rsidRPr="001B283C">
        <w:rPr>
          <w:rFonts w:ascii="Times New Roman" w:hAnsi="Times New Roman" w:cs="Times New Roman"/>
          <w:i/>
          <w:iCs/>
          <w:szCs w:val="24"/>
        </w:rPr>
        <w:t>dotyczy pakiet</w:t>
      </w:r>
      <w:r>
        <w:rPr>
          <w:rFonts w:ascii="Times New Roman" w:hAnsi="Times New Roman" w:cs="Times New Roman"/>
          <w:i/>
          <w:iCs/>
          <w:szCs w:val="24"/>
        </w:rPr>
        <w:t>u</w:t>
      </w:r>
      <w:r w:rsidRPr="001B283C">
        <w:rPr>
          <w:rFonts w:ascii="Times New Roman" w:hAnsi="Times New Roman" w:cs="Times New Roman"/>
          <w:i/>
          <w:iCs/>
          <w:szCs w:val="24"/>
        </w:rPr>
        <w:t xml:space="preserve"> </w:t>
      </w:r>
      <w:r>
        <w:rPr>
          <w:rFonts w:ascii="Times New Roman" w:hAnsi="Times New Roman" w:cs="Times New Roman"/>
          <w:i/>
          <w:iCs/>
          <w:szCs w:val="24"/>
        </w:rPr>
        <w:t>3</w:t>
      </w:r>
      <w:r w:rsidRPr="001B283C">
        <w:rPr>
          <w:rFonts w:ascii="Times New Roman" w:hAnsi="Times New Roman" w:cs="Times New Roman"/>
          <w:i/>
          <w:iCs/>
          <w:szCs w:val="24"/>
        </w:rPr>
        <w:t>.</w:t>
      </w:r>
    </w:p>
    <w:p w14:paraId="2378C59A" w14:textId="77777777" w:rsidR="00DF0949" w:rsidRPr="00CF70CF" w:rsidRDefault="00DF0949" w:rsidP="00885433">
      <w:pPr>
        <w:pStyle w:val="Tekstpodstawowy"/>
        <w:numPr>
          <w:ilvl w:val="0"/>
          <w:numId w:val="24"/>
        </w:numPr>
        <w:spacing w:line="276" w:lineRule="auto"/>
        <w:ind w:left="426" w:hanging="426"/>
        <w:rPr>
          <w:rFonts w:ascii="Times New Roman" w:hAnsi="Times New Roman" w:cs="Times New Roman"/>
          <w:szCs w:val="24"/>
        </w:rPr>
      </w:pPr>
      <w:r w:rsidRPr="00CF70CF">
        <w:rPr>
          <w:rFonts w:ascii="Times New Roman" w:hAnsi="Times New Roman" w:cs="Times New Roman"/>
          <w:sz w:val="22"/>
        </w:rPr>
        <w:t>Zamawiający wymaga, aby realizacja przedmiotu zamówienia obejmowała zapewnienie funkcjonalności wdrożonych rozwiązań zgodnie z załącznikiem nr 4 do SWZ, jednocześnie umożliwiające komunikację z innymi systemami będącymi w posiadaniu Zamawiającego.</w:t>
      </w:r>
    </w:p>
    <w:p w14:paraId="6B415FD6" w14:textId="77777777" w:rsidR="002B293B" w:rsidRPr="00CF70CF" w:rsidRDefault="007F237C" w:rsidP="00885433">
      <w:pPr>
        <w:pStyle w:val="Tekstpodstawowy"/>
        <w:numPr>
          <w:ilvl w:val="0"/>
          <w:numId w:val="24"/>
        </w:numPr>
        <w:spacing w:line="276" w:lineRule="auto"/>
        <w:ind w:left="426" w:hanging="426"/>
        <w:rPr>
          <w:rFonts w:ascii="Times New Roman" w:hAnsi="Times New Roman" w:cs="Times New Roman"/>
          <w:szCs w:val="24"/>
        </w:rPr>
      </w:pPr>
      <w:r w:rsidRPr="00CF70CF">
        <w:rPr>
          <w:rFonts w:ascii="Times New Roman" w:hAnsi="Times New Roman" w:cs="Times New Roman"/>
          <w:b/>
          <w:szCs w:val="24"/>
        </w:rPr>
        <w:t xml:space="preserve">Zadanie będzie współfinansowane w ramach Krajowego Planu Odbudowy i Zwiększania Odporności – „Podniesienie poziomu </w:t>
      </w:r>
      <w:proofErr w:type="spellStart"/>
      <w:r w:rsidRPr="00CF70CF">
        <w:rPr>
          <w:rFonts w:ascii="Times New Roman" w:hAnsi="Times New Roman" w:cs="Times New Roman"/>
          <w:b/>
          <w:szCs w:val="24"/>
        </w:rPr>
        <w:t>cyberbezpieczeństwa</w:t>
      </w:r>
      <w:proofErr w:type="spellEnd"/>
      <w:r w:rsidRPr="00CF70CF">
        <w:rPr>
          <w:rFonts w:ascii="Times New Roman" w:hAnsi="Times New Roman" w:cs="Times New Roman"/>
          <w:b/>
          <w:szCs w:val="24"/>
        </w:rPr>
        <w:t>, cyfryzacja dokumentacji medycznej oraz rozwój e-usług i rozwiązań z zakresu sztucznej inteligencji w Katowickim Centrum Onkologii” w ramach inwestycji D1.1.2 „Przyśpieszenie procesów transformacji cyfrowej ochrony zdrowia poprzez dalszy rozwój usług cyfrowych w ochronie zdrowia”. nr naboru KPOD.07.03-IP.10-001/25</w:t>
      </w:r>
    </w:p>
    <w:p w14:paraId="46068C1A" w14:textId="77777777" w:rsidR="002B293B" w:rsidRPr="00CF70CF" w:rsidRDefault="002B293B" w:rsidP="00607ECF">
      <w:pPr>
        <w:pStyle w:val="Tekstpodstawowy"/>
        <w:spacing w:line="276" w:lineRule="auto"/>
        <w:ind w:left="426"/>
        <w:rPr>
          <w:rFonts w:ascii="Times New Roman" w:hAnsi="Times New Roman" w:cs="Times New Roman"/>
          <w:szCs w:val="24"/>
        </w:rPr>
      </w:pPr>
      <w:r w:rsidRPr="00CF70CF">
        <w:rPr>
          <w:rFonts w:ascii="Times New Roman" w:hAnsi="Times New Roman" w:cs="Times New Roman"/>
          <w:i/>
          <w:iCs/>
          <w:szCs w:val="24"/>
        </w:rPr>
        <w:t xml:space="preserve">Zamawiający jest podmiotem realizującym zadania w obszarze o szczególnym znaczeniu dla bezpieczeństwa informacji, zgodnie z ustawą o Krajowym Systemie </w:t>
      </w:r>
      <w:proofErr w:type="spellStart"/>
      <w:r w:rsidRPr="00CF70CF">
        <w:rPr>
          <w:rFonts w:ascii="Times New Roman" w:hAnsi="Times New Roman" w:cs="Times New Roman"/>
          <w:i/>
          <w:iCs/>
          <w:szCs w:val="24"/>
        </w:rPr>
        <w:t>Cyberbezpieczeństwa</w:t>
      </w:r>
      <w:proofErr w:type="spellEnd"/>
      <w:r w:rsidRPr="00CF70CF">
        <w:rPr>
          <w:rFonts w:ascii="Times New Roman" w:hAnsi="Times New Roman" w:cs="Times New Roman"/>
          <w:i/>
          <w:iCs/>
          <w:szCs w:val="24"/>
        </w:rPr>
        <w:t xml:space="preserve"> (KSC) oraz wymogami regulacyjnymi dotyczącymi ochrony danych osobowych (RODO). Środowisko IT Zamawiającego obejmuje infrastrukturę krytyczną, systemy przetwarzające dane wrażliwe oraz integracje z istniejącymi rozwiązaniami Zamawiającego.</w:t>
      </w:r>
    </w:p>
    <w:p w14:paraId="0439A8ED" w14:textId="77777777" w:rsidR="007F237C" w:rsidRPr="00CF70CF" w:rsidRDefault="007F237C" w:rsidP="00885433">
      <w:pPr>
        <w:pStyle w:val="Tekstpodstawowy"/>
        <w:numPr>
          <w:ilvl w:val="0"/>
          <w:numId w:val="24"/>
        </w:numPr>
        <w:spacing w:line="276" w:lineRule="auto"/>
        <w:ind w:left="426" w:hanging="426"/>
        <w:rPr>
          <w:rFonts w:ascii="Times New Roman" w:hAnsi="Times New Roman" w:cs="Times New Roman"/>
          <w:bCs/>
          <w:szCs w:val="24"/>
        </w:rPr>
      </w:pPr>
      <w:r w:rsidRPr="00CF70CF">
        <w:rPr>
          <w:rFonts w:ascii="Times New Roman" w:hAnsi="Times New Roman" w:cs="Times New Roman"/>
          <w:bCs/>
          <w:szCs w:val="24"/>
        </w:rPr>
        <w:t xml:space="preserve">Dokumentacja związana z postępowaniem musi być zgodna z wymaganiami KPO, które nakładają konieczność dostarczenia dowodów na spełnienie kryteriów </w:t>
      </w:r>
      <w:proofErr w:type="spellStart"/>
      <w:r w:rsidRPr="00CF70CF">
        <w:rPr>
          <w:rFonts w:ascii="Times New Roman" w:hAnsi="Times New Roman" w:cs="Times New Roman"/>
          <w:bCs/>
          <w:szCs w:val="24"/>
        </w:rPr>
        <w:t>zrównoważoności</w:t>
      </w:r>
      <w:proofErr w:type="spellEnd"/>
      <w:r w:rsidRPr="00CF70CF">
        <w:rPr>
          <w:rFonts w:ascii="Times New Roman" w:hAnsi="Times New Roman" w:cs="Times New Roman"/>
          <w:bCs/>
          <w:szCs w:val="24"/>
        </w:rPr>
        <w:t>. Wykonawca będzie odpowiedzialny za gromadzenie niezbędnych informacji (dowodów) i przedstawianie ich w ramach realizacji projektu (jeśli dotyczy).</w:t>
      </w:r>
    </w:p>
    <w:p w14:paraId="331239A8" w14:textId="77777777" w:rsidR="007F237C" w:rsidRPr="00CF70CF" w:rsidRDefault="007F237C" w:rsidP="00885433">
      <w:pPr>
        <w:pStyle w:val="Tekstpodstawowy"/>
        <w:numPr>
          <w:ilvl w:val="0"/>
          <w:numId w:val="24"/>
        </w:numPr>
        <w:spacing w:line="276" w:lineRule="auto"/>
        <w:ind w:left="426" w:hanging="426"/>
        <w:rPr>
          <w:rFonts w:ascii="Times New Roman" w:hAnsi="Times New Roman" w:cs="Times New Roman"/>
          <w:bCs/>
          <w:szCs w:val="24"/>
        </w:rPr>
      </w:pPr>
      <w:r w:rsidRPr="00CF70CF">
        <w:rPr>
          <w:rFonts w:ascii="Times New Roman" w:hAnsi="Times New Roman" w:cs="Times New Roman"/>
          <w:bCs/>
          <w:szCs w:val="24"/>
        </w:rPr>
        <w:t xml:space="preserve">Wykonawca zapewnia, że niniejsze zamówienie w ramach projektu będzie realizowane zgodnie </w:t>
      </w:r>
      <w:r w:rsidRPr="00CF70CF">
        <w:rPr>
          <w:rFonts w:ascii="Times New Roman" w:hAnsi="Times New Roman" w:cs="Times New Roman"/>
          <w:bCs/>
          <w:szCs w:val="24"/>
        </w:rPr>
        <w:br/>
        <w:t>z wymogami zrównoważonego rozwoju i ochrony środowiska.</w:t>
      </w:r>
    </w:p>
    <w:p w14:paraId="5D3AA64A" w14:textId="77777777" w:rsidR="007F237C" w:rsidRPr="00CF70CF" w:rsidRDefault="007F237C" w:rsidP="00885433">
      <w:pPr>
        <w:pStyle w:val="Tekstpodstawowy"/>
        <w:numPr>
          <w:ilvl w:val="0"/>
          <w:numId w:val="24"/>
        </w:numPr>
        <w:spacing w:line="276" w:lineRule="auto"/>
        <w:ind w:left="426" w:hanging="426"/>
        <w:rPr>
          <w:rFonts w:ascii="Times New Roman" w:hAnsi="Times New Roman" w:cs="Times New Roman"/>
          <w:bCs/>
          <w:szCs w:val="24"/>
        </w:rPr>
      </w:pPr>
      <w:r w:rsidRPr="00CF70CF">
        <w:rPr>
          <w:rFonts w:ascii="Times New Roman" w:hAnsi="Times New Roman" w:cs="Times New Roman"/>
          <w:bCs/>
          <w:szCs w:val="24"/>
        </w:rPr>
        <w:t xml:space="preserve">Wykonawca jest odpowiedzialny za gromadzenie niezbędnych informacji i przedstawianie ich </w:t>
      </w:r>
      <w:r w:rsidRPr="00CF70CF">
        <w:rPr>
          <w:rFonts w:ascii="Times New Roman" w:hAnsi="Times New Roman" w:cs="Times New Roman"/>
          <w:bCs/>
          <w:szCs w:val="24"/>
        </w:rPr>
        <w:br/>
        <w:t>w ramach realizacji projektu (jeśli dotyczy).</w:t>
      </w:r>
    </w:p>
    <w:p w14:paraId="2E0A50EE" w14:textId="77777777" w:rsidR="00832A54" w:rsidRPr="00CF70CF" w:rsidRDefault="00832A54" w:rsidP="00885433">
      <w:pPr>
        <w:pStyle w:val="Tekstpodstawowy"/>
        <w:numPr>
          <w:ilvl w:val="0"/>
          <w:numId w:val="24"/>
        </w:numPr>
        <w:spacing w:line="276" w:lineRule="auto"/>
        <w:ind w:left="426" w:hanging="426"/>
        <w:rPr>
          <w:rFonts w:ascii="Times New Roman" w:hAnsi="Times New Roman" w:cs="Times New Roman"/>
          <w:bCs/>
          <w:szCs w:val="24"/>
        </w:rPr>
      </w:pPr>
      <w:r w:rsidRPr="00CF70CF">
        <w:rPr>
          <w:rFonts w:ascii="Times New Roman" w:hAnsi="Times New Roman" w:cs="Times New Roman"/>
          <w:bCs/>
          <w:szCs w:val="24"/>
        </w:rPr>
        <w:t>Realizacja działań przedsięwzięcia musi być zgodna z celem - na podstawie certyfikatów oraz odpowiednich klas energetycznych poświadczających energooszczędność (jeśli dotyczy). Wykonawca będzie odpowiedzialny za gromadzenie niezbędnych informacji (dowodów) i przedstawianie ich w ramach realizacji projektu (jeśli dotyczy).</w:t>
      </w:r>
    </w:p>
    <w:p w14:paraId="5CCF9174" w14:textId="77777777" w:rsidR="00C00097" w:rsidRPr="00C00097" w:rsidRDefault="00AC6A7D" w:rsidP="00885433">
      <w:pPr>
        <w:pStyle w:val="Tekstpodstawowy"/>
        <w:numPr>
          <w:ilvl w:val="0"/>
          <w:numId w:val="24"/>
        </w:numPr>
        <w:spacing w:line="276" w:lineRule="auto"/>
        <w:ind w:left="426" w:hanging="426"/>
        <w:rPr>
          <w:rFonts w:ascii="Times New Roman" w:hAnsi="Times New Roman" w:cs="Times New Roman"/>
          <w:szCs w:val="24"/>
        </w:rPr>
      </w:pPr>
      <w:r w:rsidRPr="00CF70CF">
        <w:rPr>
          <w:rFonts w:ascii="Times New Roman" w:hAnsi="Times New Roman" w:cs="Times New Roman"/>
          <w:bCs/>
          <w:szCs w:val="24"/>
        </w:rPr>
        <w:t>Przedmiot zamówienia</w:t>
      </w:r>
      <w:r w:rsidRPr="00CF70CF">
        <w:rPr>
          <w:rFonts w:ascii="Times New Roman" w:hAnsi="Times New Roman" w:cs="Times New Roman"/>
          <w:szCs w:val="24"/>
        </w:rPr>
        <w:t xml:space="preserve"> będzie realizowany zgodnie z zasadą „do no </w:t>
      </w:r>
      <w:proofErr w:type="spellStart"/>
      <w:r w:rsidRPr="00CF70CF">
        <w:rPr>
          <w:rFonts w:ascii="Times New Roman" w:hAnsi="Times New Roman" w:cs="Times New Roman"/>
          <w:szCs w:val="24"/>
        </w:rPr>
        <w:t>significant</w:t>
      </w:r>
      <w:proofErr w:type="spellEnd"/>
      <w:r w:rsidRPr="00CF70CF">
        <w:rPr>
          <w:rFonts w:ascii="Times New Roman" w:hAnsi="Times New Roman" w:cs="Times New Roman"/>
          <w:szCs w:val="24"/>
        </w:rPr>
        <w:t xml:space="preserve"> </w:t>
      </w:r>
      <w:proofErr w:type="spellStart"/>
      <w:r w:rsidRPr="00CF70CF">
        <w:rPr>
          <w:rFonts w:ascii="Times New Roman" w:hAnsi="Times New Roman" w:cs="Times New Roman"/>
          <w:szCs w:val="24"/>
        </w:rPr>
        <w:t>harm</w:t>
      </w:r>
      <w:proofErr w:type="spellEnd"/>
      <w:r w:rsidRPr="00CF70CF">
        <w:rPr>
          <w:rFonts w:ascii="Times New Roman" w:hAnsi="Times New Roman" w:cs="Times New Roman"/>
          <w:szCs w:val="24"/>
        </w:rPr>
        <w:t xml:space="preserve">” (DNSH), tj. w sposób niewywołujący istotnych negatywnych oddziaływań na środowisko w odniesieniu do następujących celów: (i) łagodzenie zmiany klimatu, (ii) adaptacja do zmiany klimatu, (iii) zrównoważone korzystanie z zasobów wodnych i morskich, (iv) przejście na gospodarkę o obiegu </w:t>
      </w:r>
      <w:r w:rsidRPr="00C00097">
        <w:rPr>
          <w:rFonts w:ascii="Times New Roman" w:hAnsi="Times New Roman" w:cs="Times New Roman"/>
          <w:szCs w:val="24"/>
        </w:rPr>
        <w:t>zamkniętym, (v) zapobieganie i kontrola zanieczyszczeń, (vi) ochrona i odbudowa bioróżnorodności i ekosystemów.</w:t>
      </w:r>
    </w:p>
    <w:p w14:paraId="220BE490" w14:textId="77777777" w:rsidR="00C00097" w:rsidRPr="00B07BDD" w:rsidRDefault="00C00097" w:rsidP="00885433">
      <w:pPr>
        <w:pStyle w:val="Tekstpodstawowy"/>
        <w:numPr>
          <w:ilvl w:val="0"/>
          <w:numId w:val="24"/>
        </w:numPr>
        <w:spacing w:line="276" w:lineRule="auto"/>
        <w:ind w:left="426" w:hanging="426"/>
        <w:rPr>
          <w:rFonts w:ascii="Times New Roman" w:hAnsi="Times New Roman" w:cs="Times New Roman"/>
          <w:szCs w:val="24"/>
        </w:rPr>
      </w:pPr>
      <w:r w:rsidRPr="00B07BDD">
        <w:rPr>
          <w:rFonts w:ascii="Times New Roman" w:hAnsi="Times New Roman" w:cs="Times New Roman"/>
          <w:sz w:val="22"/>
        </w:rPr>
        <w:t>Wykonawca po dokonanej realizacji sporządza w terminie do 7 dni od daty podpisania Protokołu odbioru przedmiotu zamówienia:</w:t>
      </w:r>
    </w:p>
    <w:p w14:paraId="3D4C1E7C" w14:textId="77777777" w:rsidR="00832A54" w:rsidRPr="00CF70CF" w:rsidRDefault="00832A54" w:rsidP="00885433">
      <w:pPr>
        <w:pStyle w:val="Tekstpodstawowy"/>
        <w:numPr>
          <w:ilvl w:val="1"/>
          <w:numId w:val="24"/>
        </w:numPr>
        <w:spacing w:line="276" w:lineRule="auto"/>
        <w:ind w:left="709" w:hanging="283"/>
        <w:rPr>
          <w:rFonts w:ascii="Times New Roman" w:hAnsi="Times New Roman" w:cs="Times New Roman"/>
          <w:szCs w:val="24"/>
        </w:rPr>
      </w:pPr>
      <w:r w:rsidRPr="00C00097">
        <w:rPr>
          <w:rFonts w:ascii="Times New Roman" w:hAnsi="Times New Roman" w:cs="Times New Roman"/>
          <w:szCs w:val="24"/>
        </w:rPr>
        <w:t>Raport na podstawie certyfikatów oraz odpowiednich klas energetycznych poświadczających energooszczędność sprzętu w zakresie celów: łagodzenie zmian klimatu, zrównoważonego wykorzystania i ochrony zasobów</w:t>
      </w:r>
      <w:r w:rsidRPr="00CF70CF">
        <w:rPr>
          <w:rFonts w:ascii="Times New Roman" w:hAnsi="Times New Roman" w:cs="Times New Roman"/>
          <w:szCs w:val="24"/>
        </w:rPr>
        <w:t xml:space="preserve"> wodnych i morskich, zapobieganie zanieczyszczeniom </w:t>
      </w:r>
      <w:r w:rsidRPr="00CF70CF">
        <w:rPr>
          <w:rFonts w:ascii="Times New Roman" w:hAnsi="Times New Roman" w:cs="Times New Roman"/>
          <w:szCs w:val="24"/>
        </w:rPr>
        <w:lastRenderedPageBreak/>
        <w:t xml:space="preserve">powietrza, wody lub gleby i jego kontrola, ochrona i odbudowa bioróżnorodności i ekosystemów (w zakresie w jakim dotyczy – w </w:t>
      </w:r>
      <w:r w:rsidR="0019491D" w:rsidRPr="00CF70CF">
        <w:rPr>
          <w:rFonts w:ascii="Times New Roman" w:hAnsi="Times New Roman" w:cs="Times New Roman"/>
          <w:szCs w:val="24"/>
        </w:rPr>
        <w:t>sytuacji,</w:t>
      </w:r>
      <w:r w:rsidRPr="00CF70CF">
        <w:rPr>
          <w:rFonts w:ascii="Times New Roman" w:hAnsi="Times New Roman" w:cs="Times New Roman"/>
          <w:szCs w:val="24"/>
        </w:rPr>
        <w:t xml:space="preserve"> gdy nie dotyczy w raporcie należy wpisać: nie dotyczy, brak wpływu).</w:t>
      </w:r>
    </w:p>
    <w:p w14:paraId="2C3A6167" w14:textId="77777777" w:rsidR="00174EB4" w:rsidRPr="00CF70CF" w:rsidRDefault="00832A54" w:rsidP="00885433">
      <w:pPr>
        <w:pStyle w:val="Tekstpodstawowy"/>
        <w:numPr>
          <w:ilvl w:val="1"/>
          <w:numId w:val="24"/>
        </w:numPr>
        <w:spacing w:line="276" w:lineRule="auto"/>
        <w:ind w:left="709" w:hanging="283"/>
        <w:rPr>
          <w:rFonts w:ascii="Times New Roman" w:hAnsi="Times New Roman" w:cs="Times New Roman"/>
          <w:szCs w:val="24"/>
        </w:rPr>
      </w:pPr>
      <w:r w:rsidRPr="00CF70CF">
        <w:rPr>
          <w:rFonts w:ascii="Times New Roman" w:hAnsi="Times New Roman" w:cs="Times New Roman"/>
          <w:szCs w:val="24"/>
        </w:rPr>
        <w:t>Raport na podstawie kart przekazania odpadów, kart ewidencji odpadów w zakresie gospodarki</w:t>
      </w:r>
      <w:r w:rsidR="00174EB4" w:rsidRPr="00CF70CF">
        <w:rPr>
          <w:rFonts w:ascii="Times New Roman" w:hAnsi="Times New Roman" w:cs="Times New Roman"/>
          <w:szCs w:val="24"/>
        </w:rPr>
        <w:t xml:space="preserve"> </w:t>
      </w:r>
      <w:r w:rsidRPr="00CF70CF">
        <w:rPr>
          <w:rFonts w:ascii="Times New Roman" w:hAnsi="Times New Roman" w:cs="Times New Roman"/>
          <w:szCs w:val="24"/>
        </w:rPr>
        <w:t xml:space="preserve">o obiegu zamkniętym, w tym zapobieganie powstawaniu odpadów i recykling (w zakresie w jakim dotyczy – w </w:t>
      </w:r>
      <w:r w:rsidR="0019491D" w:rsidRPr="00CF70CF">
        <w:rPr>
          <w:rFonts w:ascii="Times New Roman" w:hAnsi="Times New Roman" w:cs="Times New Roman"/>
          <w:szCs w:val="24"/>
        </w:rPr>
        <w:t>sytuacji,</w:t>
      </w:r>
      <w:r w:rsidRPr="00CF70CF">
        <w:rPr>
          <w:rFonts w:ascii="Times New Roman" w:hAnsi="Times New Roman" w:cs="Times New Roman"/>
          <w:szCs w:val="24"/>
        </w:rPr>
        <w:t xml:space="preserve"> gdy nie dotyczy w raporcie należy wpisać: nie dotyczy, brak wpływu),</w:t>
      </w:r>
    </w:p>
    <w:p w14:paraId="56B7648A" w14:textId="77777777" w:rsidR="00832A54" w:rsidRPr="00CF70CF" w:rsidRDefault="00832A54" w:rsidP="00607ECF">
      <w:pPr>
        <w:pStyle w:val="Tekstpodstawowy"/>
        <w:spacing w:line="276" w:lineRule="auto"/>
        <w:ind w:left="426"/>
        <w:rPr>
          <w:rFonts w:ascii="Times New Roman" w:hAnsi="Times New Roman" w:cs="Times New Roman"/>
          <w:szCs w:val="24"/>
        </w:rPr>
      </w:pPr>
      <w:r w:rsidRPr="00CF70CF">
        <w:rPr>
          <w:rFonts w:ascii="Times New Roman" w:hAnsi="Times New Roman" w:cs="Times New Roman"/>
          <w:szCs w:val="24"/>
        </w:rPr>
        <w:t xml:space="preserve">zgodnie z załącznikiem nr </w:t>
      </w:r>
      <w:r w:rsidR="00EF35D9" w:rsidRPr="00CF70CF">
        <w:rPr>
          <w:rFonts w:ascii="Times New Roman" w:hAnsi="Times New Roman" w:cs="Times New Roman"/>
          <w:szCs w:val="24"/>
        </w:rPr>
        <w:t>2</w:t>
      </w:r>
      <w:r w:rsidRPr="00CF70CF">
        <w:rPr>
          <w:rFonts w:ascii="Times New Roman" w:hAnsi="Times New Roman" w:cs="Times New Roman"/>
          <w:szCs w:val="24"/>
        </w:rPr>
        <w:t xml:space="preserve"> do umowy „Raport DNSH”.</w:t>
      </w:r>
    </w:p>
    <w:p w14:paraId="5498DDD8" w14:textId="77777777" w:rsidR="007525B7" w:rsidRPr="00CF70CF" w:rsidRDefault="002929BC" w:rsidP="00885433">
      <w:pPr>
        <w:pStyle w:val="Tekstpodstawowy"/>
        <w:numPr>
          <w:ilvl w:val="0"/>
          <w:numId w:val="24"/>
        </w:numPr>
        <w:spacing w:line="276" w:lineRule="auto"/>
        <w:ind w:left="284" w:hanging="426"/>
        <w:rPr>
          <w:rFonts w:ascii="Times New Roman" w:hAnsi="Times New Roman" w:cs="Times New Roman"/>
          <w:b/>
          <w:kern w:val="22"/>
          <w:szCs w:val="24"/>
        </w:rPr>
      </w:pPr>
      <w:r w:rsidRPr="00CF70CF">
        <w:rPr>
          <w:rFonts w:ascii="Times New Roman" w:hAnsi="Times New Roman" w:cs="Times New Roman"/>
          <w:szCs w:val="24"/>
        </w:rPr>
        <w:t>Zamawiający</w:t>
      </w:r>
      <w:r w:rsidR="006E0DAA" w:rsidRPr="00CF70CF">
        <w:rPr>
          <w:rFonts w:ascii="Times New Roman" w:hAnsi="Times New Roman" w:cs="Times New Roman"/>
          <w:szCs w:val="24"/>
        </w:rPr>
        <w:t xml:space="preserve"> </w:t>
      </w:r>
      <w:r w:rsidRPr="00CF70CF">
        <w:rPr>
          <w:rFonts w:ascii="Times New Roman" w:hAnsi="Times New Roman" w:cs="Times New Roman"/>
          <w:b/>
          <w:szCs w:val="24"/>
        </w:rPr>
        <w:t>dopuszcza</w:t>
      </w:r>
      <w:r w:rsidR="006E0DAA" w:rsidRPr="00CF70CF">
        <w:rPr>
          <w:rFonts w:ascii="Times New Roman" w:hAnsi="Times New Roman" w:cs="Times New Roman"/>
          <w:szCs w:val="24"/>
        </w:rPr>
        <w:t xml:space="preserve"> </w:t>
      </w:r>
      <w:r w:rsidRPr="00CF70CF">
        <w:rPr>
          <w:rFonts w:ascii="Times New Roman" w:hAnsi="Times New Roman" w:cs="Times New Roman"/>
          <w:szCs w:val="24"/>
        </w:rPr>
        <w:t>składanie</w:t>
      </w:r>
      <w:r w:rsidR="006E0DAA" w:rsidRPr="00CF70CF">
        <w:rPr>
          <w:rFonts w:ascii="Times New Roman" w:hAnsi="Times New Roman" w:cs="Times New Roman"/>
          <w:szCs w:val="24"/>
        </w:rPr>
        <w:t xml:space="preserve"> </w:t>
      </w:r>
      <w:r w:rsidR="007525B7" w:rsidRPr="00CF70CF">
        <w:rPr>
          <w:rFonts w:ascii="Times New Roman" w:hAnsi="Times New Roman" w:cs="Times New Roman"/>
          <w:szCs w:val="24"/>
        </w:rPr>
        <w:t>ofert równoważnych o parametrach nie gorszych lub lepszych niż określone przez zamawiającego, jeśli z opisu przedmiotu zamówienia mogłoby wynikać, iż przedmiot zamówienia został określony przez wskazanie znaku towarowego, patentu lub pochodzenia.</w:t>
      </w:r>
    </w:p>
    <w:p w14:paraId="07838DE6" w14:textId="77777777" w:rsidR="002929BC" w:rsidRPr="00CF70CF" w:rsidRDefault="007525B7" w:rsidP="00607ECF">
      <w:pPr>
        <w:pStyle w:val="Tekstpodstawowy"/>
        <w:spacing w:line="276" w:lineRule="auto"/>
        <w:ind w:left="284"/>
        <w:rPr>
          <w:rFonts w:ascii="Times New Roman" w:hAnsi="Times New Roman" w:cs="Times New Roman"/>
          <w:b/>
          <w:kern w:val="22"/>
          <w:szCs w:val="24"/>
        </w:rPr>
      </w:pPr>
      <w:r w:rsidRPr="00CF70CF">
        <w:rPr>
          <w:rFonts w:ascii="Times New Roman" w:hAnsi="Times New Roman" w:cs="Times New Roman"/>
          <w:szCs w:val="24"/>
        </w:rPr>
        <w:t>Przez rozwiązania równoważne zamawiający rozumie takie, które co najmniej spełniają wymagania określone w specyfikacji warunków zamówienia oraz charakteryzują się parametrami technicznymi, jakościowymi i użytkowymi nie gorszymi niż określone w opisie przedmiotu zamówienia. Wykonawca, który zaoferuje rozwiązania równoważne opisanym przez zamawiającego, jest obowiązany dołączyć do oferty zestawienie wszystkich zaoferowanych rozwiązań równoważnych oraz wykazać ich równoważność w stosunku do rozwiązań opisanych w dokumentacji przetargowej, wskazując nazwę i pozycję opisu przedmiotu zamówienia, których to dotyczy. Opis zaoferowanych rozwiązań równoważnych powinien być na tyle szczegółowy, żeby na jego podstawie zamawiający mógł ocenić ofertę i rozstrzygnąć, czy zaoferowane rozwiązanie jest równoważne</w:t>
      </w:r>
      <w:r w:rsidR="002929BC" w:rsidRPr="00CF70CF">
        <w:rPr>
          <w:rFonts w:ascii="Times New Roman" w:hAnsi="Times New Roman" w:cs="Times New Roman"/>
          <w:bCs/>
          <w:szCs w:val="24"/>
        </w:rPr>
        <w:t>.</w:t>
      </w:r>
    </w:p>
    <w:p w14:paraId="5CE76FA5" w14:textId="77777777" w:rsidR="007525B7" w:rsidRPr="00CF70CF" w:rsidRDefault="007525B7" w:rsidP="00607ECF">
      <w:pPr>
        <w:pStyle w:val="Tekstpodstawowy"/>
        <w:spacing w:line="276" w:lineRule="auto"/>
        <w:ind w:left="284"/>
        <w:rPr>
          <w:rFonts w:ascii="Times New Roman" w:hAnsi="Times New Roman" w:cs="Times New Roman"/>
          <w:szCs w:val="24"/>
        </w:rPr>
      </w:pPr>
      <w:r w:rsidRPr="00CF70CF">
        <w:rPr>
          <w:rFonts w:ascii="Times New Roman" w:hAnsi="Times New Roman" w:cs="Times New Roman"/>
          <w:szCs w:val="24"/>
        </w:rPr>
        <w:t>W każdym miejscu w dokumentacji, w którym zostanie wskazane pochodzenie (marka, znak towarowy, producent, dostawca) materiałów, bądź wyposażenia lub normy, aprobaty, specyfikacje i systemy, o których mowa w art. 99 – 101 Ustawy, Zamawiający dopuszcza równoważność</w:t>
      </w:r>
    </w:p>
    <w:p w14:paraId="35B2E489" w14:textId="77777777" w:rsidR="007525B7" w:rsidRPr="00CF70CF" w:rsidRDefault="007525B7" w:rsidP="00607ECF">
      <w:pPr>
        <w:pStyle w:val="Tekstpodstawowy"/>
        <w:spacing w:line="276" w:lineRule="auto"/>
        <w:ind w:left="284"/>
        <w:rPr>
          <w:rFonts w:ascii="Times New Roman" w:hAnsi="Times New Roman" w:cs="Times New Roman"/>
          <w:szCs w:val="24"/>
        </w:rPr>
      </w:pPr>
      <w:r w:rsidRPr="00CF70CF">
        <w:rPr>
          <w:rFonts w:ascii="Times New Roman" w:hAnsi="Times New Roman" w:cs="Times New Roman"/>
          <w:szCs w:val="24"/>
        </w:rPr>
        <w:t>W przypadku, gdy w opisie przedmiotu zamówienia znajdą się odniesienia do norm,</w:t>
      </w:r>
      <w:r w:rsidRPr="00CF70CF">
        <w:rPr>
          <w:rFonts w:ascii="Times New Roman" w:hAnsi="Times New Roman" w:cs="Times New Roman"/>
          <w:spacing w:val="1"/>
          <w:szCs w:val="24"/>
        </w:rPr>
        <w:t xml:space="preserve"> </w:t>
      </w:r>
      <w:r w:rsidRPr="00CF70CF">
        <w:rPr>
          <w:rFonts w:ascii="Times New Roman" w:hAnsi="Times New Roman" w:cs="Times New Roman"/>
          <w:szCs w:val="24"/>
        </w:rPr>
        <w:t>ocen</w:t>
      </w:r>
      <w:r w:rsidRPr="00CF70CF">
        <w:rPr>
          <w:rFonts w:ascii="Times New Roman" w:hAnsi="Times New Roman" w:cs="Times New Roman"/>
          <w:spacing w:val="70"/>
          <w:szCs w:val="24"/>
        </w:rPr>
        <w:t xml:space="preserve"> </w:t>
      </w:r>
      <w:r w:rsidRPr="00CF70CF">
        <w:rPr>
          <w:rFonts w:ascii="Times New Roman" w:hAnsi="Times New Roman" w:cs="Times New Roman"/>
          <w:szCs w:val="24"/>
        </w:rPr>
        <w:t>technicznych,</w:t>
      </w:r>
      <w:r w:rsidRPr="00CF70CF">
        <w:rPr>
          <w:rFonts w:ascii="Times New Roman" w:hAnsi="Times New Roman" w:cs="Times New Roman"/>
          <w:spacing w:val="70"/>
          <w:szCs w:val="24"/>
        </w:rPr>
        <w:t xml:space="preserve"> </w:t>
      </w:r>
      <w:r w:rsidRPr="00CF70CF">
        <w:rPr>
          <w:rFonts w:ascii="Times New Roman" w:hAnsi="Times New Roman" w:cs="Times New Roman"/>
          <w:szCs w:val="24"/>
        </w:rPr>
        <w:t>specyfikacji</w:t>
      </w:r>
      <w:r w:rsidRPr="00CF70CF">
        <w:rPr>
          <w:rFonts w:ascii="Times New Roman" w:hAnsi="Times New Roman" w:cs="Times New Roman"/>
          <w:spacing w:val="70"/>
          <w:szCs w:val="24"/>
        </w:rPr>
        <w:t xml:space="preserve"> </w:t>
      </w:r>
      <w:r w:rsidRPr="00CF70CF">
        <w:rPr>
          <w:rFonts w:ascii="Times New Roman" w:hAnsi="Times New Roman" w:cs="Times New Roman"/>
          <w:szCs w:val="24"/>
        </w:rPr>
        <w:t>technicznych</w:t>
      </w:r>
      <w:r w:rsidRPr="00CF70CF">
        <w:rPr>
          <w:rFonts w:ascii="Times New Roman" w:hAnsi="Times New Roman" w:cs="Times New Roman"/>
          <w:spacing w:val="71"/>
          <w:szCs w:val="24"/>
        </w:rPr>
        <w:t xml:space="preserve"> </w:t>
      </w:r>
      <w:r w:rsidRPr="00CF70CF">
        <w:rPr>
          <w:rFonts w:ascii="Times New Roman" w:hAnsi="Times New Roman" w:cs="Times New Roman"/>
          <w:szCs w:val="24"/>
        </w:rPr>
        <w:t>i</w:t>
      </w:r>
      <w:r w:rsidRPr="00CF70CF">
        <w:rPr>
          <w:rFonts w:ascii="Times New Roman" w:hAnsi="Times New Roman" w:cs="Times New Roman"/>
          <w:spacing w:val="70"/>
          <w:szCs w:val="24"/>
        </w:rPr>
        <w:t xml:space="preserve"> </w:t>
      </w:r>
      <w:r w:rsidRPr="00CF70CF">
        <w:rPr>
          <w:rFonts w:ascii="Times New Roman" w:hAnsi="Times New Roman" w:cs="Times New Roman"/>
          <w:szCs w:val="24"/>
        </w:rPr>
        <w:t>systemów</w:t>
      </w:r>
      <w:r w:rsidRPr="00CF70CF">
        <w:rPr>
          <w:rFonts w:ascii="Times New Roman" w:hAnsi="Times New Roman" w:cs="Times New Roman"/>
          <w:spacing w:val="70"/>
          <w:szCs w:val="24"/>
        </w:rPr>
        <w:t xml:space="preserve"> </w:t>
      </w:r>
      <w:r w:rsidRPr="00CF70CF">
        <w:rPr>
          <w:rFonts w:ascii="Times New Roman" w:hAnsi="Times New Roman" w:cs="Times New Roman"/>
          <w:szCs w:val="24"/>
        </w:rPr>
        <w:t>referencji</w:t>
      </w:r>
      <w:r w:rsidRPr="00CF70CF">
        <w:rPr>
          <w:rFonts w:ascii="Times New Roman" w:hAnsi="Times New Roman" w:cs="Times New Roman"/>
          <w:spacing w:val="71"/>
          <w:szCs w:val="24"/>
        </w:rPr>
        <w:t xml:space="preserve"> </w:t>
      </w:r>
      <w:r w:rsidRPr="00CF70CF">
        <w:rPr>
          <w:rFonts w:ascii="Times New Roman" w:hAnsi="Times New Roman" w:cs="Times New Roman"/>
          <w:szCs w:val="24"/>
        </w:rPr>
        <w:t>technicznych,</w:t>
      </w:r>
      <w:r w:rsidRPr="00CF70CF">
        <w:rPr>
          <w:rFonts w:ascii="Times New Roman" w:hAnsi="Times New Roman" w:cs="Times New Roman"/>
          <w:spacing w:val="1"/>
          <w:szCs w:val="24"/>
        </w:rPr>
        <w:t xml:space="preserve"> </w:t>
      </w:r>
      <w:r w:rsidRPr="00CF70CF">
        <w:rPr>
          <w:rFonts w:ascii="Times New Roman" w:hAnsi="Times New Roman" w:cs="Times New Roman"/>
          <w:szCs w:val="24"/>
        </w:rPr>
        <w:t>o</w:t>
      </w:r>
      <w:r w:rsidRPr="00CF70CF">
        <w:rPr>
          <w:rFonts w:ascii="Times New Roman" w:hAnsi="Times New Roman" w:cs="Times New Roman"/>
          <w:spacing w:val="-16"/>
          <w:szCs w:val="24"/>
        </w:rPr>
        <w:t xml:space="preserve"> </w:t>
      </w:r>
      <w:r w:rsidRPr="00CF70CF">
        <w:rPr>
          <w:rFonts w:ascii="Times New Roman" w:hAnsi="Times New Roman" w:cs="Times New Roman"/>
          <w:szCs w:val="24"/>
        </w:rPr>
        <w:t>których</w:t>
      </w:r>
      <w:r w:rsidRPr="00CF70CF">
        <w:rPr>
          <w:rFonts w:ascii="Times New Roman" w:hAnsi="Times New Roman" w:cs="Times New Roman"/>
          <w:spacing w:val="-14"/>
          <w:szCs w:val="24"/>
        </w:rPr>
        <w:t xml:space="preserve"> </w:t>
      </w:r>
      <w:r w:rsidRPr="00CF70CF">
        <w:rPr>
          <w:rFonts w:ascii="Times New Roman" w:hAnsi="Times New Roman" w:cs="Times New Roman"/>
          <w:szCs w:val="24"/>
        </w:rPr>
        <w:t>mowa</w:t>
      </w:r>
      <w:r w:rsidRPr="00CF70CF">
        <w:rPr>
          <w:rFonts w:ascii="Times New Roman" w:hAnsi="Times New Roman" w:cs="Times New Roman"/>
          <w:spacing w:val="-14"/>
          <w:szCs w:val="24"/>
        </w:rPr>
        <w:t xml:space="preserve"> </w:t>
      </w:r>
      <w:r w:rsidRPr="00CF70CF">
        <w:rPr>
          <w:rFonts w:ascii="Times New Roman" w:hAnsi="Times New Roman" w:cs="Times New Roman"/>
          <w:szCs w:val="24"/>
        </w:rPr>
        <w:t>w</w:t>
      </w:r>
      <w:r w:rsidRPr="00CF70CF">
        <w:rPr>
          <w:rFonts w:ascii="Times New Roman" w:hAnsi="Times New Roman" w:cs="Times New Roman"/>
          <w:spacing w:val="-15"/>
          <w:szCs w:val="24"/>
        </w:rPr>
        <w:t xml:space="preserve"> </w:t>
      </w:r>
      <w:r w:rsidRPr="00CF70CF">
        <w:rPr>
          <w:rFonts w:ascii="Times New Roman" w:hAnsi="Times New Roman" w:cs="Times New Roman"/>
          <w:szCs w:val="24"/>
        </w:rPr>
        <w:t>art.</w:t>
      </w:r>
      <w:r w:rsidRPr="00CF70CF">
        <w:rPr>
          <w:rFonts w:ascii="Times New Roman" w:hAnsi="Times New Roman" w:cs="Times New Roman"/>
          <w:spacing w:val="-15"/>
          <w:szCs w:val="24"/>
        </w:rPr>
        <w:t xml:space="preserve"> </w:t>
      </w:r>
      <w:r w:rsidRPr="00CF70CF">
        <w:rPr>
          <w:rFonts w:ascii="Times New Roman" w:hAnsi="Times New Roman" w:cs="Times New Roman"/>
          <w:szCs w:val="24"/>
        </w:rPr>
        <w:t>101</w:t>
      </w:r>
      <w:r w:rsidRPr="00CF70CF">
        <w:rPr>
          <w:rFonts w:ascii="Times New Roman" w:hAnsi="Times New Roman" w:cs="Times New Roman"/>
          <w:spacing w:val="-14"/>
          <w:szCs w:val="24"/>
        </w:rPr>
        <w:t xml:space="preserve"> </w:t>
      </w:r>
      <w:r w:rsidRPr="00CF70CF">
        <w:rPr>
          <w:rFonts w:ascii="Times New Roman" w:hAnsi="Times New Roman" w:cs="Times New Roman"/>
          <w:szCs w:val="24"/>
        </w:rPr>
        <w:t>ust.</w:t>
      </w:r>
      <w:r w:rsidRPr="00CF70CF">
        <w:rPr>
          <w:rFonts w:ascii="Times New Roman" w:hAnsi="Times New Roman" w:cs="Times New Roman"/>
          <w:spacing w:val="-16"/>
          <w:szCs w:val="24"/>
        </w:rPr>
        <w:t xml:space="preserve"> </w:t>
      </w:r>
      <w:r w:rsidRPr="00CF70CF">
        <w:rPr>
          <w:rFonts w:ascii="Times New Roman" w:hAnsi="Times New Roman" w:cs="Times New Roman"/>
          <w:szCs w:val="24"/>
        </w:rPr>
        <w:t>1</w:t>
      </w:r>
      <w:r w:rsidRPr="00CF70CF">
        <w:rPr>
          <w:rFonts w:ascii="Times New Roman" w:hAnsi="Times New Roman" w:cs="Times New Roman"/>
          <w:spacing w:val="-14"/>
          <w:szCs w:val="24"/>
        </w:rPr>
        <w:t xml:space="preserve"> </w:t>
      </w:r>
      <w:r w:rsidRPr="00CF70CF">
        <w:rPr>
          <w:rFonts w:ascii="Times New Roman" w:hAnsi="Times New Roman" w:cs="Times New Roman"/>
          <w:szCs w:val="24"/>
        </w:rPr>
        <w:t>pkt</w:t>
      </w:r>
      <w:r w:rsidRPr="00CF70CF">
        <w:rPr>
          <w:rFonts w:ascii="Times New Roman" w:hAnsi="Times New Roman" w:cs="Times New Roman"/>
          <w:spacing w:val="-15"/>
          <w:szCs w:val="24"/>
        </w:rPr>
        <w:t xml:space="preserve"> </w:t>
      </w:r>
      <w:r w:rsidRPr="00CF70CF">
        <w:rPr>
          <w:rFonts w:ascii="Times New Roman" w:hAnsi="Times New Roman" w:cs="Times New Roman"/>
          <w:szCs w:val="24"/>
        </w:rPr>
        <w:t>2)</w:t>
      </w:r>
      <w:r w:rsidRPr="00CF70CF">
        <w:rPr>
          <w:rFonts w:ascii="Times New Roman" w:hAnsi="Times New Roman" w:cs="Times New Roman"/>
          <w:spacing w:val="-13"/>
          <w:szCs w:val="24"/>
        </w:rPr>
        <w:t xml:space="preserve"> </w:t>
      </w:r>
      <w:r w:rsidRPr="00CF70CF">
        <w:rPr>
          <w:rFonts w:ascii="Times New Roman" w:hAnsi="Times New Roman" w:cs="Times New Roman"/>
          <w:szCs w:val="24"/>
        </w:rPr>
        <w:t>oraz</w:t>
      </w:r>
      <w:r w:rsidRPr="00CF70CF">
        <w:rPr>
          <w:rFonts w:ascii="Times New Roman" w:hAnsi="Times New Roman" w:cs="Times New Roman"/>
          <w:spacing w:val="-14"/>
          <w:szCs w:val="24"/>
        </w:rPr>
        <w:t xml:space="preserve"> </w:t>
      </w:r>
      <w:r w:rsidRPr="00CF70CF">
        <w:rPr>
          <w:rFonts w:ascii="Times New Roman" w:hAnsi="Times New Roman" w:cs="Times New Roman"/>
          <w:szCs w:val="24"/>
        </w:rPr>
        <w:t>ust.</w:t>
      </w:r>
      <w:r w:rsidRPr="00CF70CF">
        <w:rPr>
          <w:rFonts w:ascii="Times New Roman" w:hAnsi="Times New Roman" w:cs="Times New Roman"/>
          <w:spacing w:val="-16"/>
          <w:szCs w:val="24"/>
        </w:rPr>
        <w:t xml:space="preserve"> </w:t>
      </w:r>
      <w:r w:rsidRPr="00CF70CF">
        <w:rPr>
          <w:rFonts w:ascii="Times New Roman" w:hAnsi="Times New Roman" w:cs="Times New Roman"/>
          <w:szCs w:val="24"/>
        </w:rPr>
        <w:t>3</w:t>
      </w:r>
      <w:r w:rsidRPr="00CF70CF">
        <w:rPr>
          <w:rFonts w:ascii="Times New Roman" w:hAnsi="Times New Roman" w:cs="Times New Roman"/>
          <w:spacing w:val="-14"/>
          <w:szCs w:val="24"/>
        </w:rPr>
        <w:t xml:space="preserve"> </w:t>
      </w:r>
      <w:r w:rsidRPr="00CF70CF">
        <w:rPr>
          <w:rFonts w:ascii="Times New Roman" w:hAnsi="Times New Roman" w:cs="Times New Roman"/>
          <w:szCs w:val="24"/>
        </w:rPr>
        <w:t>ustawy</w:t>
      </w:r>
      <w:r w:rsidRPr="00CF70CF">
        <w:rPr>
          <w:rFonts w:ascii="Times New Roman" w:hAnsi="Times New Roman" w:cs="Times New Roman"/>
          <w:spacing w:val="-15"/>
          <w:szCs w:val="24"/>
        </w:rPr>
        <w:t xml:space="preserve"> </w:t>
      </w:r>
      <w:proofErr w:type="spellStart"/>
      <w:r w:rsidRPr="00CF70CF">
        <w:rPr>
          <w:rFonts w:ascii="Times New Roman" w:hAnsi="Times New Roman" w:cs="Times New Roman"/>
          <w:szCs w:val="24"/>
        </w:rPr>
        <w:t>Pzp</w:t>
      </w:r>
      <w:proofErr w:type="spellEnd"/>
      <w:r w:rsidRPr="00CF70CF">
        <w:rPr>
          <w:rFonts w:ascii="Times New Roman" w:hAnsi="Times New Roman" w:cs="Times New Roman"/>
          <w:szCs w:val="24"/>
        </w:rPr>
        <w:t>,</w:t>
      </w:r>
      <w:r w:rsidRPr="00CF70CF">
        <w:rPr>
          <w:rFonts w:ascii="Times New Roman" w:hAnsi="Times New Roman" w:cs="Times New Roman"/>
          <w:spacing w:val="-15"/>
          <w:szCs w:val="24"/>
        </w:rPr>
        <w:t xml:space="preserve"> </w:t>
      </w:r>
      <w:r w:rsidRPr="00CF70CF">
        <w:rPr>
          <w:rFonts w:ascii="Times New Roman" w:hAnsi="Times New Roman" w:cs="Times New Roman"/>
          <w:szCs w:val="24"/>
        </w:rPr>
        <w:t>Zamawiający</w:t>
      </w:r>
      <w:r w:rsidRPr="00CF70CF">
        <w:rPr>
          <w:rFonts w:ascii="Times New Roman" w:hAnsi="Times New Roman" w:cs="Times New Roman"/>
          <w:spacing w:val="-16"/>
          <w:szCs w:val="24"/>
        </w:rPr>
        <w:t xml:space="preserve"> </w:t>
      </w:r>
      <w:r w:rsidRPr="00CF70CF">
        <w:rPr>
          <w:rFonts w:ascii="Times New Roman" w:hAnsi="Times New Roman" w:cs="Times New Roman"/>
          <w:szCs w:val="24"/>
        </w:rPr>
        <w:t>dopuszcza</w:t>
      </w:r>
      <w:r w:rsidRPr="00CF70CF">
        <w:rPr>
          <w:rFonts w:ascii="Times New Roman" w:hAnsi="Times New Roman" w:cs="Times New Roman"/>
          <w:spacing w:val="-68"/>
          <w:szCs w:val="24"/>
        </w:rPr>
        <w:t xml:space="preserve"> </w:t>
      </w:r>
      <w:r w:rsidRPr="00CF70CF">
        <w:rPr>
          <w:rFonts w:ascii="Times New Roman" w:hAnsi="Times New Roman" w:cs="Times New Roman"/>
          <w:szCs w:val="24"/>
        </w:rPr>
        <w:t>rozwiązania</w:t>
      </w:r>
      <w:r w:rsidRPr="00CF70CF">
        <w:rPr>
          <w:rFonts w:ascii="Times New Roman" w:hAnsi="Times New Roman" w:cs="Times New Roman"/>
          <w:spacing w:val="-2"/>
          <w:szCs w:val="24"/>
        </w:rPr>
        <w:t xml:space="preserve"> </w:t>
      </w:r>
      <w:r w:rsidRPr="00CF70CF">
        <w:rPr>
          <w:rFonts w:ascii="Times New Roman" w:hAnsi="Times New Roman" w:cs="Times New Roman"/>
          <w:szCs w:val="24"/>
        </w:rPr>
        <w:t xml:space="preserve">równoważne pod względem metodologii postępowania, zakresu, funkcjonalności, możliwości zastosowania, przechowywania, działania i innych cech opisanych w normach. </w:t>
      </w:r>
    </w:p>
    <w:p w14:paraId="2AF61C36" w14:textId="77777777" w:rsidR="007525B7" w:rsidRPr="00CF70CF" w:rsidRDefault="007525B7" w:rsidP="00607ECF">
      <w:pPr>
        <w:pStyle w:val="Tekstpodstawowy"/>
        <w:spacing w:line="276" w:lineRule="auto"/>
        <w:ind w:left="284"/>
        <w:rPr>
          <w:rFonts w:ascii="Times New Roman" w:hAnsi="Times New Roman" w:cs="Times New Roman"/>
          <w:szCs w:val="24"/>
          <w:shd w:val="clear" w:color="auto" w:fill="FFFFFF"/>
        </w:rPr>
      </w:pPr>
      <w:r w:rsidRPr="00CF70CF">
        <w:rPr>
          <w:rFonts w:ascii="Times New Roman" w:hAnsi="Times New Roman" w:cs="Times New Roman"/>
          <w:szCs w:val="24"/>
          <w:shd w:val="clear" w:color="auto" w:fill="FFFFFF"/>
        </w:rPr>
        <w:t>Biorąc pod uwagę powyższe zamawiający wskazuje, że we wszystkich miejscach w opisie przedmiotu zamówienia, gdzie dokonano opisu poprzez wskazanie na konkretne normy</w:t>
      </w:r>
      <w:r w:rsidRPr="00CF70CF">
        <w:rPr>
          <w:rStyle w:val="apple-converted-space"/>
          <w:rFonts w:ascii="Times New Roman" w:hAnsi="Times New Roman" w:cs="Times New Roman"/>
          <w:szCs w:val="24"/>
          <w:shd w:val="clear" w:color="auto" w:fill="FFFFFF"/>
        </w:rPr>
        <w:t xml:space="preserve"> </w:t>
      </w:r>
      <w:r w:rsidRPr="00CF70CF">
        <w:rPr>
          <w:rStyle w:val="Pogrubienie"/>
          <w:rFonts w:ascii="Times New Roman" w:hAnsi="Times New Roman" w:cs="Times New Roman"/>
          <w:b w:val="0"/>
          <w:bCs w:val="0"/>
          <w:szCs w:val="24"/>
        </w:rPr>
        <w:t>dopuszcza się rozwiązania równoważne opisywanym, i jednocześnie w każdym miejscu Zamawiający wprowadza określenie "lub równoważne"</w:t>
      </w:r>
      <w:r w:rsidRPr="00CF70CF">
        <w:rPr>
          <w:rStyle w:val="apple-converted-space"/>
          <w:rFonts w:ascii="Times New Roman" w:hAnsi="Times New Roman" w:cs="Times New Roman"/>
          <w:b/>
          <w:bCs/>
          <w:szCs w:val="24"/>
          <w:shd w:val="clear" w:color="auto" w:fill="FFFFFF"/>
        </w:rPr>
        <w:t xml:space="preserve"> </w:t>
      </w:r>
      <w:r w:rsidRPr="00CF70CF">
        <w:rPr>
          <w:rFonts w:ascii="Times New Roman" w:hAnsi="Times New Roman" w:cs="Times New Roman"/>
          <w:szCs w:val="24"/>
          <w:shd w:val="clear" w:color="auto" w:fill="FFFFFF"/>
        </w:rPr>
        <w:t>(</w:t>
      </w:r>
      <w:hyperlink r:id="rId10" w:anchor="prawo1" w:tooltip="Odnośnik do właściwego zapisu prawnego" w:history="1">
        <w:r w:rsidRPr="00CF70CF">
          <w:rPr>
            <w:rStyle w:val="Hipercze"/>
            <w:rFonts w:ascii="Times New Roman" w:hAnsi="Times New Roman" w:cs="Times New Roman"/>
            <w:color w:val="auto"/>
            <w:szCs w:val="24"/>
          </w:rPr>
          <w:t>podstawa prawna art. 42 ust. 3 dyrektywy 2014/24/UE</w:t>
        </w:r>
      </w:hyperlink>
      <w:r w:rsidRPr="00CF70CF">
        <w:rPr>
          <w:rFonts w:ascii="Times New Roman" w:hAnsi="Times New Roman" w:cs="Times New Roman"/>
          <w:szCs w:val="24"/>
          <w:shd w:val="clear" w:color="auto" w:fill="FFFFFF"/>
        </w:rPr>
        <w:t>).</w:t>
      </w:r>
    </w:p>
    <w:p w14:paraId="3EA4FF30" w14:textId="77777777" w:rsidR="00F17CC0" w:rsidRPr="00CF70CF" w:rsidRDefault="00F17CC0" w:rsidP="00885433">
      <w:pPr>
        <w:pStyle w:val="Tekstpodstawowy"/>
        <w:numPr>
          <w:ilvl w:val="0"/>
          <w:numId w:val="24"/>
        </w:numPr>
        <w:spacing w:line="276" w:lineRule="auto"/>
        <w:ind w:left="284" w:hanging="426"/>
        <w:rPr>
          <w:rFonts w:ascii="Times New Roman" w:hAnsi="Times New Roman" w:cs="Times New Roman"/>
          <w:szCs w:val="24"/>
        </w:rPr>
      </w:pPr>
      <w:r w:rsidRPr="00CF70CF">
        <w:rPr>
          <w:rFonts w:ascii="Times New Roman" w:hAnsi="Times New Roman" w:cs="Times New Roman"/>
          <w:szCs w:val="24"/>
        </w:rPr>
        <w:t>Pozostałe</w:t>
      </w:r>
      <w:r w:rsidR="006E0DAA" w:rsidRPr="00CF70CF">
        <w:rPr>
          <w:rFonts w:ascii="Times New Roman" w:hAnsi="Times New Roman" w:cs="Times New Roman"/>
          <w:szCs w:val="24"/>
        </w:rPr>
        <w:t xml:space="preserve"> </w:t>
      </w:r>
      <w:r w:rsidRPr="00CF70CF">
        <w:rPr>
          <w:rFonts w:ascii="Times New Roman" w:hAnsi="Times New Roman" w:cs="Times New Roman"/>
          <w:szCs w:val="24"/>
        </w:rPr>
        <w:t>warunki</w:t>
      </w:r>
      <w:r w:rsidR="006E0DAA" w:rsidRPr="00CF70CF">
        <w:rPr>
          <w:rFonts w:ascii="Times New Roman" w:hAnsi="Times New Roman" w:cs="Times New Roman"/>
          <w:szCs w:val="24"/>
        </w:rPr>
        <w:t xml:space="preserve"> </w:t>
      </w:r>
      <w:r w:rsidRPr="00CF70CF">
        <w:rPr>
          <w:rFonts w:ascii="Times New Roman" w:hAnsi="Times New Roman" w:cs="Times New Roman"/>
          <w:szCs w:val="24"/>
        </w:rPr>
        <w:t>zamówienia</w:t>
      </w:r>
      <w:r w:rsidR="006E0DAA" w:rsidRPr="00CF70CF">
        <w:rPr>
          <w:rFonts w:ascii="Times New Roman" w:hAnsi="Times New Roman" w:cs="Times New Roman"/>
          <w:szCs w:val="24"/>
        </w:rPr>
        <w:t xml:space="preserve"> </w:t>
      </w:r>
      <w:r w:rsidRPr="00CF70CF">
        <w:rPr>
          <w:rFonts w:ascii="Times New Roman" w:hAnsi="Times New Roman" w:cs="Times New Roman"/>
          <w:szCs w:val="24"/>
        </w:rPr>
        <w:t>określone</w:t>
      </w:r>
      <w:r w:rsidR="006E0DAA" w:rsidRPr="00CF70CF">
        <w:rPr>
          <w:rFonts w:ascii="Times New Roman" w:hAnsi="Times New Roman" w:cs="Times New Roman"/>
          <w:szCs w:val="24"/>
        </w:rPr>
        <w:t xml:space="preserve"> </w:t>
      </w:r>
      <w:r w:rsidRPr="00CF70CF">
        <w:rPr>
          <w:rFonts w:ascii="Times New Roman" w:hAnsi="Times New Roman" w:cs="Times New Roman"/>
          <w:szCs w:val="24"/>
        </w:rPr>
        <w:t>są</w:t>
      </w:r>
      <w:r w:rsidR="006E0DAA" w:rsidRPr="00CF70CF">
        <w:rPr>
          <w:rFonts w:ascii="Times New Roman" w:hAnsi="Times New Roman" w:cs="Times New Roman"/>
          <w:szCs w:val="24"/>
        </w:rPr>
        <w:t xml:space="preserve"> </w:t>
      </w:r>
      <w:r w:rsidRPr="00CF70CF">
        <w:rPr>
          <w:rFonts w:ascii="Times New Roman" w:hAnsi="Times New Roman" w:cs="Times New Roman"/>
          <w:szCs w:val="24"/>
        </w:rPr>
        <w:t>w</w:t>
      </w:r>
      <w:r w:rsidR="006E0DAA" w:rsidRPr="00CF70CF">
        <w:rPr>
          <w:rFonts w:ascii="Times New Roman" w:hAnsi="Times New Roman" w:cs="Times New Roman"/>
          <w:szCs w:val="24"/>
        </w:rPr>
        <w:t xml:space="preserve"> </w:t>
      </w:r>
      <w:r w:rsidRPr="00CF70CF">
        <w:rPr>
          <w:rFonts w:ascii="Times New Roman" w:hAnsi="Times New Roman" w:cs="Times New Roman"/>
          <w:szCs w:val="24"/>
        </w:rPr>
        <w:t>załączniku</w:t>
      </w:r>
      <w:r w:rsidR="006E0DAA" w:rsidRPr="00CF70CF">
        <w:rPr>
          <w:rFonts w:ascii="Times New Roman" w:hAnsi="Times New Roman" w:cs="Times New Roman"/>
          <w:szCs w:val="24"/>
        </w:rPr>
        <w:t xml:space="preserve"> </w:t>
      </w:r>
      <w:r w:rsidRPr="00CF70CF">
        <w:rPr>
          <w:rFonts w:ascii="Times New Roman" w:hAnsi="Times New Roman" w:cs="Times New Roman"/>
          <w:szCs w:val="24"/>
        </w:rPr>
        <w:t>nr</w:t>
      </w:r>
      <w:r w:rsidR="006E0DAA" w:rsidRPr="00CF70CF">
        <w:rPr>
          <w:rFonts w:ascii="Times New Roman" w:hAnsi="Times New Roman" w:cs="Times New Roman"/>
          <w:szCs w:val="24"/>
        </w:rPr>
        <w:t xml:space="preserve"> </w:t>
      </w:r>
      <w:r w:rsidR="00071737" w:rsidRPr="00CF70CF">
        <w:rPr>
          <w:rFonts w:ascii="Times New Roman" w:hAnsi="Times New Roman" w:cs="Times New Roman"/>
          <w:szCs w:val="24"/>
        </w:rPr>
        <w:t>7</w:t>
      </w:r>
      <w:r w:rsidR="006E0DAA" w:rsidRPr="00CF70CF">
        <w:rPr>
          <w:rFonts w:ascii="Times New Roman" w:hAnsi="Times New Roman" w:cs="Times New Roman"/>
          <w:szCs w:val="24"/>
        </w:rPr>
        <w:t xml:space="preserve"> </w:t>
      </w:r>
      <w:r w:rsidRPr="00CF70CF">
        <w:rPr>
          <w:rFonts w:ascii="Times New Roman" w:hAnsi="Times New Roman" w:cs="Times New Roman"/>
          <w:szCs w:val="24"/>
        </w:rPr>
        <w:t>do</w:t>
      </w:r>
      <w:r w:rsidR="006E0DAA" w:rsidRPr="00CF70CF">
        <w:rPr>
          <w:rFonts w:ascii="Times New Roman" w:hAnsi="Times New Roman" w:cs="Times New Roman"/>
          <w:szCs w:val="24"/>
        </w:rPr>
        <w:t xml:space="preserve"> </w:t>
      </w:r>
      <w:r w:rsidRPr="00CF70CF">
        <w:rPr>
          <w:rFonts w:ascii="Times New Roman" w:hAnsi="Times New Roman" w:cs="Times New Roman"/>
          <w:szCs w:val="24"/>
        </w:rPr>
        <w:t>specyfikacji</w:t>
      </w:r>
      <w:r w:rsidR="006E0DAA" w:rsidRPr="00CF70CF">
        <w:rPr>
          <w:rFonts w:ascii="Times New Roman" w:hAnsi="Times New Roman" w:cs="Times New Roman"/>
          <w:szCs w:val="24"/>
        </w:rPr>
        <w:t xml:space="preserve"> </w:t>
      </w:r>
      <w:r w:rsidRPr="00CF70CF">
        <w:rPr>
          <w:rFonts w:ascii="Times New Roman" w:hAnsi="Times New Roman" w:cs="Times New Roman"/>
          <w:szCs w:val="24"/>
        </w:rPr>
        <w:t>warunków</w:t>
      </w:r>
      <w:r w:rsidR="006E0DAA" w:rsidRPr="00CF70CF">
        <w:rPr>
          <w:rFonts w:ascii="Times New Roman" w:hAnsi="Times New Roman" w:cs="Times New Roman"/>
          <w:szCs w:val="24"/>
        </w:rPr>
        <w:t xml:space="preserve"> </w:t>
      </w:r>
      <w:r w:rsidRPr="00CF70CF">
        <w:rPr>
          <w:rFonts w:ascii="Times New Roman" w:hAnsi="Times New Roman" w:cs="Times New Roman"/>
          <w:szCs w:val="24"/>
        </w:rPr>
        <w:t>zamówienia</w:t>
      </w:r>
      <w:r w:rsidR="006E0DAA" w:rsidRPr="00CF70CF">
        <w:rPr>
          <w:rFonts w:ascii="Times New Roman" w:hAnsi="Times New Roman" w:cs="Times New Roman"/>
          <w:szCs w:val="24"/>
        </w:rPr>
        <w:t xml:space="preserve"> </w:t>
      </w:r>
      <w:r w:rsidRPr="00CF70CF">
        <w:rPr>
          <w:rFonts w:ascii="Times New Roman" w:hAnsi="Times New Roman" w:cs="Times New Roman"/>
          <w:szCs w:val="24"/>
        </w:rPr>
        <w:t>(„</w:t>
      </w:r>
      <w:r w:rsidRPr="00CF70CF">
        <w:rPr>
          <w:rFonts w:ascii="Times New Roman" w:hAnsi="Times New Roman" w:cs="Times New Roman"/>
          <w:i/>
          <w:szCs w:val="24"/>
        </w:rPr>
        <w:t>Projektowane</w:t>
      </w:r>
      <w:r w:rsidR="006E0DAA" w:rsidRPr="00CF70CF">
        <w:rPr>
          <w:rFonts w:ascii="Times New Roman" w:hAnsi="Times New Roman" w:cs="Times New Roman"/>
          <w:i/>
          <w:szCs w:val="24"/>
        </w:rPr>
        <w:t xml:space="preserve"> </w:t>
      </w:r>
      <w:r w:rsidRPr="00CF70CF">
        <w:rPr>
          <w:rFonts w:ascii="Times New Roman" w:hAnsi="Times New Roman" w:cs="Times New Roman"/>
          <w:i/>
          <w:szCs w:val="24"/>
        </w:rPr>
        <w:t>postanowienia</w:t>
      </w:r>
      <w:r w:rsidR="006E0DAA" w:rsidRPr="00CF70CF">
        <w:rPr>
          <w:rFonts w:ascii="Times New Roman" w:hAnsi="Times New Roman" w:cs="Times New Roman"/>
          <w:i/>
          <w:szCs w:val="24"/>
        </w:rPr>
        <w:t xml:space="preserve"> </w:t>
      </w:r>
      <w:r w:rsidRPr="00CF70CF">
        <w:rPr>
          <w:rFonts w:ascii="Times New Roman" w:hAnsi="Times New Roman" w:cs="Times New Roman"/>
          <w:i/>
          <w:szCs w:val="24"/>
        </w:rPr>
        <w:t>umowy”</w:t>
      </w:r>
      <w:r w:rsidRPr="00CF70CF">
        <w:rPr>
          <w:rFonts w:ascii="Times New Roman" w:hAnsi="Times New Roman" w:cs="Times New Roman"/>
          <w:szCs w:val="24"/>
        </w:rPr>
        <w:t>).</w:t>
      </w:r>
      <w:r w:rsidR="006E0DAA" w:rsidRPr="00CF70CF">
        <w:rPr>
          <w:rFonts w:ascii="Times New Roman" w:hAnsi="Times New Roman" w:cs="Times New Roman"/>
          <w:szCs w:val="24"/>
        </w:rPr>
        <w:t xml:space="preserve"> </w:t>
      </w:r>
    </w:p>
    <w:p w14:paraId="5ADE976C" w14:textId="77777777" w:rsidR="007F237C" w:rsidRPr="00CF70CF" w:rsidRDefault="008D1180" w:rsidP="00885433">
      <w:pPr>
        <w:pStyle w:val="Tekstpodstawowy"/>
        <w:numPr>
          <w:ilvl w:val="0"/>
          <w:numId w:val="24"/>
        </w:numPr>
        <w:spacing w:line="276" w:lineRule="auto"/>
        <w:ind w:left="284" w:hanging="426"/>
        <w:rPr>
          <w:rFonts w:ascii="Times New Roman" w:hAnsi="Times New Roman" w:cs="Times New Roman"/>
          <w:szCs w:val="24"/>
        </w:rPr>
      </w:pPr>
      <w:r w:rsidRPr="00CF70CF">
        <w:rPr>
          <w:rFonts w:ascii="Times New Roman" w:hAnsi="Times New Roman" w:cs="Times New Roman"/>
          <w:szCs w:val="24"/>
        </w:rPr>
        <w:t>Zamawiający</w:t>
      </w:r>
      <w:r w:rsidRPr="00CF70CF">
        <w:rPr>
          <w:rFonts w:ascii="Times New Roman" w:hAnsi="Times New Roman" w:cs="Times New Roman"/>
          <w:b/>
          <w:bCs/>
          <w:szCs w:val="24"/>
        </w:rPr>
        <w:t xml:space="preserve"> </w:t>
      </w:r>
      <w:r w:rsidR="007F237C" w:rsidRPr="00CF70CF">
        <w:rPr>
          <w:rFonts w:ascii="Times New Roman" w:hAnsi="Times New Roman" w:cs="Times New Roman"/>
          <w:b/>
          <w:bCs/>
          <w:szCs w:val="24"/>
        </w:rPr>
        <w:t xml:space="preserve">nie </w:t>
      </w:r>
      <w:r w:rsidRPr="00CF70CF">
        <w:rPr>
          <w:rFonts w:ascii="Times New Roman" w:hAnsi="Times New Roman" w:cs="Times New Roman"/>
          <w:b/>
          <w:bCs/>
          <w:szCs w:val="24"/>
        </w:rPr>
        <w:t>dopuszcza</w:t>
      </w:r>
      <w:r w:rsidRPr="00CF70CF">
        <w:rPr>
          <w:rFonts w:ascii="Times New Roman" w:hAnsi="Times New Roman" w:cs="Times New Roman"/>
          <w:szCs w:val="24"/>
        </w:rPr>
        <w:t xml:space="preserve"> składania ofert wariantowych.</w:t>
      </w:r>
    </w:p>
    <w:p w14:paraId="2863F2E9" w14:textId="77777777" w:rsidR="007F237C" w:rsidRPr="00CF70CF" w:rsidRDefault="007F237C" w:rsidP="00885433">
      <w:pPr>
        <w:pStyle w:val="Tekstpodstawowy"/>
        <w:numPr>
          <w:ilvl w:val="0"/>
          <w:numId w:val="24"/>
        </w:numPr>
        <w:spacing w:line="276" w:lineRule="auto"/>
        <w:ind w:left="284" w:hanging="426"/>
        <w:rPr>
          <w:rFonts w:ascii="Times New Roman" w:hAnsi="Times New Roman" w:cs="Times New Roman"/>
          <w:szCs w:val="24"/>
        </w:rPr>
      </w:pPr>
      <w:r w:rsidRPr="00CF70CF">
        <w:rPr>
          <w:rFonts w:ascii="Times New Roman" w:hAnsi="Times New Roman" w:cs="Times New Roman"/>
          <w:szCs w:val="24"/>
        </w:rPr>
        <w:t>Zamawiający</w:t>
      </w:r>
      <w:r w:rsidRPr="00CF70CF">
        <w:rPr>
          <w:rFonts w:ascii="Times New Roman" w:hAnsi="Times New Roman" w:cs="Times New Roman"/>
          <w:b/>
          <w:bCs/>
          <w:szCs w:val="24"/>
        </w:rPr>
        <w:t xml:space="preserve"> dopuszcza</w:t>
      </w:r>
      <w:r w:rsidRPr="00CF70CF">
        <w:rPr>
          <w:rFonts w:ascii="Times New Roman" w:hAnsi="Times New Roman" w:cs="Times New Roman"/>
          <w:szCs w:val="24"/>
        </w:rPr>
        <w:t xml:space="preserve"> składania ofert częściowych na poszczególne kompletne Pakiety. Zamówienie zostało podzielone na </w:t>
      </w:r>
      <w:r w:rsidR="00033F8A" w:rsidRPr="00CF70CF">
        <w:rPr>
          <w:rFonts w:ascii="Times New Roman" w:hAnsi="Times New Roman" w:cs="Times New Roman"/>
          <w:szCs w:val="24"/>
        </w:rPr>
        <w:t>3</w:t>
      </w:r>
      <w:r w:rsidRPr="00CF70CF">
        <w:rPr>
          <w:rFonts w:ascii="Times New Roman" w:hAnsi="Times New Roman" w:cs="Times New Roman"/>
          <w:szCs w:val="24"/>
        </w:rPr>
        <w:t xml:space="preserve"> Pakiety wyszczególnione w Dziale III SWZ ust.1.</w:t>
      </w:r>
    </w:p>
    <w:p w14:paraId="1D6AA4F8" w14:textId="77777777" w:rsidR="00F17CC0" w:rsidRPr="00CF70CF" w:rsidRDefault="00F17CC0" w:rsidP="00885433">
      <w:pPr>
        <w:pStyle w:val="Tekstpodstawowy"/>
        <w:numPr>
          <w:ilvl w:val="0"/>
          <w:numId w:val="24"/>
        </w:numPr>
        <w:spacing w:line="276" w:lineRule="auto"/>
        <w:ind w:left="284" w:hanging="426"/>
        <w:rPr>
          <w:rStyle w:val="Numerstrony1"/>
          <w:rFonts w:ascii="Times New Roman" w:hAnsi="Times New Roman" w:cs="Times New Roman"/>
          <w:szCs w:val="24"/>
        </w:rPr>
      </w:pPr>
      <w:r w:rsidRPr="00CF70CF">
        <w:rPr>
          <w:rStyle w:val="Numerstrony1"/>
          <w:rFonts w:ascii="Times New Roman" w:hAnsi="Times New Roman" w:cs="Times New Roman"/>
          <w:bCs/>
          <w:szCs w:val="24"/>
          <w:u w:val="single"/>
        </w:rPr>
        <w:t>Opis</w:t>
      </w:r>
      <w:r w:rsidR="006E0DAA" w:rsidRPr="00CF70CF">
        <w:rPr>
          <w:rStyle w:val="Numerstrony1"/>
          <w:rFonts w:ascii="Times New Roman" w:hAnsi="Times New Roman" w:cs="Times New Roman"/>
          <w:bCs/>
          <w:szCs w:val="24"/>
          <w:u w:val="single"/>
        </w:rPr>
        <w:t xml:space="preserve"> </w:t>
      </w:r>
      <w:r w:rsidRPr="00CF70CF">
        <w:rPr>
          <w:rStyle w:val="Numerstrony1"/>
          <w:rFonts w:ascii="Times New Roman" w:hAnsi="Times New Roman" w:cs="Times New Roman"/>
          <w:bCs/>
          <w:szCs w:val="24"/>
          <w:u w:val="single"/>
        </w:rPr>
        <w:t>i</w:t>
      </w:r>
      <w:r w:rsidR="006E0DAA" w:rsidRPr="00CF70CF">
        <w:rPr>
          <w:rStyle w:val="Numerstrony1"/>
          <w:rFonts w:ascii="Times New Roman" w:hAnsi="Times New Roman" w:cs="Times New Roman"/>
          <w:bCs/>
          <w:szCs w:val="24"/>
          <w:u w:val="single"/>
        </w:rPr>
        <w:t xml:space="preserve"> </w:t>
      </w:r>
      <w:r w:rsidRPr="00CF70CF">
        <w:rPr>
          <w:rStyle w:val="Numerstrony1"/>
          <w:rFonts w:ascii="Times New Roman" w:hAnsi="Times New Roman" w:cs="Times New Roman"/>
          <w:bCs/>
          <w:szCs w:val="24"/>
          <w:u w:val="single"/>
        </w:rPr>
        <w:t>oznaczenie</w:t>
      </w:r>
      <w:r w:rsidR="006E0DAA" w:rsidRPr="00CF70CF">
        <w:rPr>
          <w:rStyle w:val="Numerstrony1"/>
          <w:rFonts w:ascii="Times New Roman" w:hAnsi="Times New Roman" w:cs="Times New Roman"/>
          <w:bCs/>
          <w:szCs w:val="24"/>
          <w:u w:val="single"/>
        </w:rPr>
        <w:t xml:space="preserve"> </w:t>
      </w:r>
      <w:r w:rsidRPr="00CF70CF">
        <w:rPr>
          <w:rStyle w:val="Numerstrony1"/>
          <w:rFonts w:ascii="Times New Roman" w:hAnsi="Times New Roman" w:cs="Times New Roman"/>
          <w:bCs/>
          <w:szCs w:val="24"/>
          <w:u w:val="single"/>
        </w:rPr>
        <w:t>przedmiotu</w:t>
      </w:r>
      <w:r w:rsidR="006E0DAA" w:rsidRPr="00CF70CF">
        <w:rPr>
          <w:rStyle w:val="Numerstrony1"/>
          <w:rFonts w:ascii="Times New Roman" w:hAnsi="Times New Roman" w:cs="Times New Roman"/>
          <w:bCs/>
          <w:szCs w:val="24"/>
          <w:u w:val="single"/>
        </w:rPr>
        <w:t xml:space="preserve"> </w:t>
      </w:r>
      <w:r w:rsidRPr="00CF70CF">
        <w:rPr>
          <w:rStyle w:val="Numerstrony1"/>
          <w:rFonts w:ascii="Times New Roman" w:hAnsi="Times New Roman" w:cs="Times New Roman"/>
          <w:bCs/>
          <w:szCs w:val="24"/>
          <w:u w:val="single"/>
        </w:rPr>
        <w:t>zamówienia</w:t>
      </w:r>
      <w:r w:rsidR="006E0DAA" w:rsidRPr="00CF70CF">
        <w:rPr>
          <w:rStyle w:val="Numerstrony1"/>
          <w:rFonts w:ascii="Times New Roman" w:hAnsi="Times New Roman" w:cs="Times New Roman"/>
          <w:bCs/>
          <w:szCs w:val="24"/>
          <w:u w:val="single"/>
        </w:rPr>
        <w:t xml:space="preserve"> </w:t>
      </w:r>
      <w:r w:rsidRPr="00CF70CF">
        <w:rPr>
          <w:rStyle w:val="Numerstrony1"/>
          <w:rFonts w:ascii="Times New Roman" w:hAnsi="Times New Roman" w:cs="Times New Roman"/>
          <w:bCs/>
          <w:szCs w:val="24"/>
          <w:u w:val="single"/>
        </w:rPr>
        <w:t>wg</w:t>
      </w:r>
      <w:r w:rsidR="006E0DAA" w:rsidRPr="00CF70CF">
        <w:rPr>
          <w:rStyle w:val="Numerstrony1"/>
          <w:rFonts w:ascii="Times New Roman" w:hAnsi="Times New Roman" w:cs="Times New Roman"/>
          <w:bCs/>
          <w:szCs w:val="24"/>
          <w:u w:val="single"/>
        </w:rPr>
        <w:t xml:space="preserve"> </w:t>
      </w:r>
      <w:r w:rsidRPr="00CF70CF">
        <w:rPr>
          <w:rStyle w:val="Numerstrony1"/>
          <w:rFonts w:ascii="Times New Roman" w:hAnsi="Times New Roman" w:cs="Times New Roman"/>
          <w:bCs/>
          <w:szCs w:val="24"/>
          <w:u w:val="single"/>
        </w:rPr>
        <w:t>CPV:</w:t>
      </w:r>
    </w:p>
    <w:p w14:paraId="1F478D25" w14:textId="77777777" w:rsidR="007F237C" w:rsidRPr="00CF70CF" w:rsidRDefault="007F237C" w:rsidP="00607ECF">
      <w:pPr>
        <w:widowControl w:val="0"/>
        <w:suppressAutoHyphens/>
        <w:spacing w:after="0"/>
        <w:ind w:left="360"/>
        <w:rPr>
          <w:rFonts w:ascii="Times New Roman" w:eastAsia="Trebuchet MS" w:hAnsi="Times New Roman" w:cs="Times New Roman"/>
        </w:rPr>
      </w:pPr>
      <w:bookmarkStart w:id="3" w:name="_Hlk534291156"/>
      <w:bookmarkEnd w:id="1"/>
      <w:bookmarkEnd w:id="2"/>
      <w:r w:rsidRPr="00CF70CF">
        <w:rPr>
          <w:rFonts w:ascii="Times New Roman" w:eastAsia="Trebuchet MS" w:hAnsi="Times New Roman" w:cs="Times New Roman"/>
        </w:rPr>
        <w:t>48000000-8 – Pakiety oprogramowania i systemy informatyczne</w:t>
      </w:r>
    </w:p>
    <w:p w14:paraId="16FE901F" w14:textId="77777777" w:rsidR="007F237C" w:rsidRPr="00CF70CF" w:rsidRDefault="007F237C" w:rsidP="00607ECF">
      <w:pPr>
        <w:widowControl w:val="0"/>
        <w:suppressAutoHyphens/>
        <w:spacing w:after="0"/>
        <w:ind w:left="360"/>
        <w:rPr>
          <w:rFonts w:ascii="Times New Roman" w:eastAsia="Trebuchet MS" w:hAnsi="Times New Roman" w:cs="Times New Roman"/>
        </w:rPr>
      </w:pPr>
      <w:r w:rsidRPr="00CF70CF">
        <w:rPr>
          <w:rFonts w:ascii="Times New Roman" w:eastAsia="Trebuchet MS" w:hAnsi="Times New Roman" w:cs="Times New Roman"/>
        </w:rPr>
        <w:t xml:space="preserve">48180000-3 – pakiety oprogramowanie medycznego </w:t>
      </w:r>
    </w:p>
    <w:p w14:paraId="3EEBBA45" w14:textId="77777777" w:rsidR="007F237C" w:rsidRPr="00CF70CF" w:rsidRDefault="007F237C" w:rsidP="00607ECF">
      <w:pPr>
        <w:widowControl w:val="0"/>
        <w:suppressAutoHyphens/>
        <w:spacing w:after="0"/>
        <w:ind w:left="360"/>
        <w:rPr>
          <w:rFonts w:ascii="Times New Roman" w:eastAsia="Trebuchet MS" w:hAnsi="Times New Roman" w:cs="Times New Roman"/>
        </w:rPr>
      </w:pPr>
      <w:r w:rsidRPr="00CF70CF">
        <w:rPr>
          <w:rFonts w:ascii="Times New Roman" w:eastAsia="Trebuchet MS" w:hAnsi="Times New Roman" w:cs="Times New Roman"/>
        </w:rPr>
        <w:t>72250000-2 – usługi w zakresie konserwacji i wsparcia systemów</w:t>
      </w:r>
    </w:p>
    <w:p w14:paraId="7455CE11" w14:textId="77777777" w:rsidR="007F237C" w:rsidRPr="00CF70CF" w:rsidRDefault="007F237C" w:rsidP="00607ECF">
      <w:pPr>
        <w:widowControl w:val="0"/>
        <w:suppressAutoHyphens/>
        <w:spacing w:after="0"/>
        <w:ind w:left="360"/>
        <w:rPr>
          <w:rFonts w:ascii="Times New Roman" w:eastAsia="Trebuchet MS" w:hAnsi="Times New Roman" w:cs="Times New Roman"/>
        </w:rPr>
      </w:pPr>
      <w:r w:rsidRPr="00CF70CF">
        <w:rPr>
          <w:rFonts w:ascii="Times New Roman" w:eastAsia="Trebuchet MS" w:hAnsi="Times New Roman" w:cs="Times New Roman"/>
        </w:rPr>
        <w:lastRenderedPageBreak/>
        <w:t>72263000-6 - usługi wdrażania oprogramowania</w:t>
      </w:r>
    </w:p>
    <w:p w14:paraId="1ACF5CB0" w14:textId="77777777" w:rsidR="007F237C" w:rsidRPr="00CF70CF" w:rsidRDefault="007F237C" w:rsidP="00607ECF">
      <w:pPr>
        <w:widowControl w:val="0"/>
        <w:suppressAutoHyphens/>
        <w:spacing w:after="0"/>
        <w:ind w:left="360"/>
        <w:rPr>
          <w:rFonts w:ascii="Times New Roman" w:eastAsia="Trebuchet MS" w:hAnsi="Times New Roman" w:cs="Times New Roman"/>
        </w:rPr>
      </w:pPr>
      <w:r w:rsidRPr="00CF70CF">
        <w:rPr>
          <w:rFonts w:ascii="Times New Roman" w:eastAsia="Trebuchet MS" w:hAnsi="Times New Roman" w:cs="Times New Roman"/>
        </w:rPr>
        <w:t>72260000-5 – Usługi związane z oprogramowaniem</w:t>
      </w:r>
    </w:p>
    <w:p w14:paraId="20237ED1" w14:textId="77777777" w:rsidR="007F237C" w:rsidRPr="00CF70CF" w:rsidRDefault="007F237C" w:rsidP="00607ECF">
      <w:pPr>
        <w:widowControl w:val="0"/>
        <w:suppressAutoHyphens/>
        <w:spacing w:after="0"/>
        <w:ind w:left="360"/>
        <w:rPr>
          <w:rFonts w:ascii="Times New Roman" w:eastAsia="Trebuchet MS" w:hAnsi="Times New Roman" w:cs="Times New Roman"/>
        </w:rPr>
      </w:pPr>
      <w:r w:rsidRPr="00CF70CF">
        <w:rPr>
          <w:rFonts w:ascii="Times New Roman" w:eastAsia="Trebuchet MS" w:hAnsi="Times New Roman" w:cs="Times New Roman"/>
        </w:rPr>
        <w:t>72265000-0 – Usługi konfiguracji oprogramowania</w:t>
      </w:r>
    </w:p>
    <w:p w14:paraId="0CC4D838" w14:textId="77777777" w:rsidR="007F237C" w:rsidRPr="00CF70CF" w:rsidRDefault="007F237C" w:rsidP="00607ECF">
      <w:pPr>
        <w:widowControl w:val="0"/>
        <w:suppressAutoHyphens/>
        <w:spacing w:after="0"/>
        <w:ind w:left="360"/>
        <w:rPr>
          <w:rFonts w:ascii="Times New Roman" w:eastAsia="Trebuchet MS" w:hAnsi="Times New Roman" w:cs="Times New Roman"/>
        </w:rPr>
      </w:pPr>
      <w:r w:rsidRPr="00CF70CF">
        <w:rPr>
          <w:rFonts w:ascii="Times New Roman" w:eastAsia="Trebuchet MS" w:hAnsi="Times New Roman" w:cs="Times New Roman"/>
        </w:rPr>
        <w:t>72250000-2 – usługi w zakresie konserwacji i wsparcia systemów</w:t>
      </w:r>
    </w:p>
    <w:p w14:paraId="76A789F9" w14:textId="77777777" w:rsidR="004230A3" w:rsidRPr="00CF70CF" w:rsidRDefault="004230A3" w:rsidP="00607ECF">
      <w:pPr>
        <w:pStyle w:val="Tekstpodstawowy3"/>
        <w:tabs>
          <w:tab w:val="left" w:pos="426"/>
        </w:tabs>
        <w:spacing w:line="276" w:lineRule="auto"/>
        <w:rPr>
          <w:rStyle w:val="Brak"/>
          <w:rFonts w:ascii="Times New Roman" w:eastAsia="Times New Roman" w:hAnsi="Times New Roman" w:cs="Times New Roman"/>
          <w:b/>
          <w:bCs/>
          <w:szCs w:val="24"/>
          <w:lang w:eastAsia="pl-PL"/>
        </w:rPr>
      </w:pPr>
    </w:p>
    <w:p w14:paraId="1465070D" w14:textId="77777777" w:rsidR="004004E5" w:rsidRPr="00CF70CF" w:rsidRDefault="004004E5" w:rsidP="00885433">
      <w:pPr>
        <w:pStyle w:val="Nagwek4"/>
        <w:keepNext w:val="0"/>
        <w:numPr>
          <w:ilvl w:val="0"/>
          <w:numId w:val="95"/>
        </w:numPr>
        <w:spacing w:line="276" w:lineRule="auto"/>
        <w:ind w:left="709"/>
        <w:rPr>
          <w:rFonts w:ascii="Times New Roman" w:hAnsi="Times New Roman" w:cs="Times New Roman"/>
          <w:szCs w:val="24"/>
          <w:u w:val="single"/>
        </w:rPr>
      </w:pPr>
      <w:r w:rsidRPr="00CF70CF">
        <w:rPr>
          <w:rFonts w:ascii="Times New Roman" w:hAnsi="Times New Roman" w:cs="Times New Roman"/>
          <w:szCs w:val="24"/>
          <w:u w:val="single"/>
        </w:rPr>
        <w:t>Miejsce</w:t>
      </w:r>
      <w:r w:rsidR="006E0DAA" w:rsidRPr="00CF70CF">
        <w:rPr>
          <w:rFonts w:ascii="Times New Roman" w:hAnsi="Times New Roman" w:cs="Times New Roman"/>
          <w:szCs w:val="24"/>
          <w:u w:val="single"/>
        </w:rPr>
        <w:t xml:space="preserve"> </w:t>
      </w:r>
      <w:r w:rsidRPr="00CF70CF">
        <w:rPr>
          <w:rFonts w:ascii="Times New Roman" w:hAnsi="Times New Roman" w:cs="Times New Roman"/>
          <w:szCs w:val="24"/>
          <w:u w:val="single"/>
        </w:rPr>
        <w:t>realizacji</w:t>
      </w:r>
      <w:r w:rsidR="006E0DAA" w:rsidRPr="00CF70CF">
        <w:rPr>
          <w:rFonts w:ascii="Times New Roman" w:hAnsi="Times New Roman" w:cs="Times New Roman"/>
          <w:szCs w:val="24"/>
          <w:u w:val="single"/>
        </w:rPr>
        <w:t xml:space="preserve"> </w:t>
      </w:r>
      <w:r w:rsidRPr="00CF70CF">
        <w:rPr>
          <w:rFonts w:ascii="Times New Roman" w:hAnsi="Times New Roman" w:cs="Times New Roman"/>
          <w:szCs w:val="24"/>
          <w:u w:val="single"/>
        </w:rPr>
        <w:t>zamówienia</w:t>
      </w:r>
    </w:p>
    <w:p w14:paraId="02CC3F4A" w14:textId="77777777" w:rsidR="009F0C48" w:rsidRPr="00CF70CF" w:rsidRDefault="00B024BE" w:rsidP="00607ECF">
      <w:pPr>
        <w:pStyle w:val="Tekstpodstawowy3"/>
        <w:tabs>
          <w:tab w:val="left" w:pos="2410"/>
        </w:tabs>
        <w:spacing w:line="276" w:lineRule="auto"/>
        <w:rPr>
          <w:rFonts w:ascii="Times New Roman" w:hAnsi="Times New Roman" w:cs="Times New Roman"/>
          <w:szCs w:val="24"/>
        </w:rPr>
      </w:pPr>
      <w:r w:rsidRPr="00CF70CF">
        <w:rPr>
          <w:rFonts w:ascii="Times New Roman" w:hAnsi="Times New Roman" w:cs="Times New Roman"/>
          <w:szCs w:val="24"/>
        </w:rPr>
        <w:t>Katowickie</w:t>
      </w:r>
      <w:r w:rsidR="006E0DAA" w:rsidRPr="00CF70CF">
        <w:rPr>
          <w:rFonts w:ascii="Times New Roman" w:hAnsi="Times New Roman" w:cs="Times New Roman"/>
          <w:szCs w:val="24"/>
        </w:rPr>
        <w:t xml:space="preserve"> </w:t>
      </w:r>
      <w:r w:rsidRPr="00CF70CF">
        <w:rPr>
          <w:rFonts w:ascii="Times New Roman" w:hAnsi="Times New Roman" w:cs="Times New Roman"/>
          <w:szCs w:val="24"/>
        </w:rPr>
        <w:t>Centrum</w:t>
      </w:r>
      <w:r w:rsidR="006E0DAA" w:rsidRPr="00CF70CF">
        <w:rPr>
          <w:rFonts w:ascii="Times New Roman" w:hAnsi="Times New Roman" w:cs="Times New Roman"/>
          <w:szCs w:val="24"/>
        </w:rPr>
        <w:t xml:space="preserve"> </w:t>
      </w:r>
      <w:r w:rsidRPr="00CF70CF">
        <w:rPr>
          <w:rFonts w:ascii="Times New Roman" w:hAnsi="Times New Roman" w:cs="Times New Roman"/>
          <w:szCs w:val="24"/>
        </w:rPr>
        <w:t>Onkologii</w:t>
      </w:r>
      <w:r w:rsidR="004004E5" w:rsidRPr="00CF70CF">
        <w:rPr>
          <w:rFonts w:ascii="Times New Roman" w:hAnsi="Times New Roman" w:cs="Times New Roman"/>
          <w:szCs w:val="24"/>
        </w:rPr>
        <w:t>,</w:t>
      </w:r>
      <w:r w:rsidR="006E0DAA" w:rsidRPr="00CF70CF">
        <w:rPr>
          <w:rFonts w:ascii="Times New Roman" w:hAnsi="Times New Roman" w:cs="Times New Roman"/>
          <w:szCs w:val="24"/>
        </w:rPr>
        <w:t xml:space="preserve"> </w:t>
      </w:r>
      <w:r w:rsidR="004004E5" w:rsidRPr="00CF70CF">
        <w:rPr>
          <w:rFonts w:ascii="Times New Roman" w:hAnsi="Times New Roman" w:cs="Times New Roman"/>
          <w:szCs w:val="24"/>
        </w:rPr>
        <w:t>ul.</w:t>
      </w:r>
      <w:r w:rsidR="006E0DAA" w:rsidRPr="00CF70CF">
        <w:rPr>
          <w:rFonts w:ascii="Times New Roman" w:hAnsi="Times New Roman" w:cs="Times New Roman"/>
          <w:szCs w:val="24"/>
        </w:rPr>
        <w:t xml:space="preserve"> </w:t>
      </w:r>
      <w:r w:rsidR="004004E5" w:rsidRPr="00CF70CF">
        <w:rPr>
          <w:rFonts w:ascii="Times New Roman" w:hAnsi="Times New Roman" w:cs="Times New Roman"/>
          <w:szCs w:val="24"/>
        </w:rPr>
        <w:t>Raciborska</w:t>
      </w:r>
      <w:r w:rsidR="006E0DAA" w:rsidRPr="00CF70CF">
        <w:rPr>
          <w:rFonts w:ascii="Times New Roman" w:hAnsi="Times New Roman" w:cs="Times New Roman"/>
          <w:szCs w:val="24"/>
        </w:rPr>
        <w:t xml:space="preserve"> </w:t>
      </w:r>
      <w:r w:rsidR="004004E5" w:rsidRPr="00CF70CF">
        <w:rPr>
          <w:rFonts w:ascii="Times New Roman" w:hAnsi="Times New Roman" w:cs="Times New Roman"/>
          <w:szCs w:val="24"/>
        </w:rPr>
        <w:t>2</w:t>
      </w:r>
      <w:r w:rsidR="00945880" w:rsidRPr="00CF70CF">
        <w:rPr>
          <w:rFonts w:ascii="Times New Roman" w:hAnsi="Times New Roman" w:cs="Times New Roman"/>
          <w:szCs w:val="24"/>
        </w:rPr>
        <w:t>7</w:t>
      </w:r>
      <w:r w:rsidR="004004E5" w:rsidRPr="00CF70CF">
        <w:rPr>
          <w:rFonts w:ascii="Times New Roman" w:hAnsi="Times New Roman" w:cs="Times New Roman"/>
          <w:szCs w:val="24"/>
        </w:rPr>
        <w:t>,</w:t>
      </w:r>
      <w:r w:rsidR="006E0DAA" w:rsidRPr="00CF70CF">
        <w:rPr>
          <w:rFonts w:ascii="Times New Roman" w:hAnsi="Times New Roman" w:cs="Times New Roman"/>
          <w:bCs/>
          <w:szCs w:val="24"/>
        </w:rPr>
        <w:t xml:space="preserve"> </w:t>
      </w:r>
      <w:r w:rsidR="004004E5" w:rsidRPr="00CF70CF">
        <w:rPr>
          <w:rFonts w:ascii="Times New Roman" w:hAnsi="Times New Roman" w:cs="Times New Roman"/>
          <w:bCs/>
          <w:szCs w:val="24"/>
        </w:rPr>
        <w:t>40</w:t>
      </w:r>
      <w:r w:rsidR="006E0DAA" w:rsidRPr="00CF70CF">
        <w:rPr>
          <w:rFonts w:ascii="Times New Roman" w:hAnsi="Times New Roman" w:cs="Times New Roman"/>
          <w:bCs/>
          <w:szCs w:val="24"/>
        </w:rPr>
        <w:t xml:space="preserve"> </w:t>
      </w:r>
      <w:r w:rsidR="004004E5" w:rsidRPr="00CF70CF">
        <w:rPr>
          <w:rFonts w:ascii="Times New Roman" w:hAnsi="Times New Roman" w:cs="Times New Roman"/>
          <w:bCs/>
          <w:szCs w:val="24"/>
        </w:rPr>
        <w:t>–</w:t>
      </w:r>
      <w:r w:rsidR="006E0DAA" w:rsidRPr="00CF70CF">
        <w:rPr>
          <w:rFonts w:ascii="Times New Roman" w:hAnsi="Times New Roman" w:cs="Times New Roman"/>
          <w:bCs/>
          <w:szCs w:val="24"/>
        </w:rPr>
        <w:t xml:space="preserve"> </w:t>
      </w:r>
      <w:r w:rsidR="004004E5" w:rsidRPr="00CF70CF">
        <w:rPr>
          <w:rFonts w:ascii="Times New Roman" w:hAnsi="Times New Roman" w:cs="Times New Roman"/>
          <w:bCs/>
          <w:szCs w:val="24"/>
        </w:rPr>
        <w:t>074</w:t>
      </w:r>
      <w:r w:rsidR="006E0DAA" w:rsidRPr="00CF70CF">
        <w:rPr>
          <w:rFonts w:ascii="Times New Roman" w:hAnsi="Times New Roman" w:cs="Times New Roman"/>
          <w:bCs/>
          <w:szCs w:val="24"/>
        </w:rPr>
        <w:t xml:space="preserve"> </w:t>
      </w:r>
      <w:r w:rsidR="004004E5" w:rsidRPr="00CF70CF">
        <w:rPr>
          <w:rFonts w:ascii="Times New Roman" w:hAnsi="Times New Roman" w:cs="Times New Roman"/>
          <w:bCs/>
          <w:szCs w:val="24"/>
        </w:rPr>
        <w:t>Katowice</w:t>
      </w:r>
      <w:r w:rsidR="00AD77E6" w:rsidRPr="00CF70CF">
        <w:rPr>
          <w:rFonts w:ascii="Times New Roman" w:hAnsi="Times New Roman" w:cs="Times New Roman"/>
          <w:bCs/>
          <w:szCs w:val="24"/>
        </w:rPr>
        <w:t>,</w:t>
      </w:r>
      <w:r w:rsidR="006E0DAA" w:rsidRPr="00CF70CF">
        <w:rPr>
          <w:rFonts w:ascii="Times New Roman" w:hAnsi="Times New Roman" w:cs="Times New Roman"/>
          <w:bCs/>
          <w:szCs w:val="24"/>
        </w:rPr>
        <w:t xml:space="preserve"> </w:t>
      </w:r>
      <w:r w:rsidR="00AD77E6" w:rsidRPr="00CF70CF">
        <w:rPr>
          <w:rFonts w:ascii="Times New Roman" w:hAnsi="Times New Roman" w:cs="Times New Roman"/>
          <w:bCs/>
          <w:szCs w:val="24"/>
        </w:rPr>
        <w:t>Zespół</w:t>
      </w:r>
      <w:r w:rsidR="006E0DAA" w:rsidRPr="00CF70CF">
        <w:rPr>
          <w:rFonts w:ascii="Times New Roman" w:hAnsi="Times New Roman" w:cs="Times New Roman"/>
          <w:bCs/>
          <w:szCs w:val="24"/>
        </w:rPr>
        <w:t xml:space="preserve"> </w:t>
      </w:r>
      <w:r w:rsidR="00AD77E6" w:rsidRPr="00CF70CF">
        <w:rPr>
          <w:rFonts w:ascii="Times New Roman" w:hAnsi="Times New Roman" w:cs="Times New Roman"/>
          <w:bCs/>
          <w:szCs w:val="24"/>
        </w:rPr>
        <w:t>1</w:t>
      </w:r>
      <w:r w:rsidR="004004E5" w:rsidRPr="00CF70CF">
        <w:rPr>
          <w:rFonts w:ascii="Times New Roman" w:hAnsi="Times New Roman" w:cs="Times New Roman"/>
          <w:szCs w:val="24"/>
        </w:rPr>
        <w:t>.</w:t>
      </w:r>
    </w:p>
    <w:p w14:paraId="70A4AAE2" w14:textId="77777777" w:rsidR="00340210" w:rsidRPr="00CF70CF" w:rsidRDefault="00340210" w:rsidP="00607ECF">
      <w:pPr>
        <w:pStyle w:val="Tekstpodstawowy3"/>
        <w:tabs>
          <w:tab w:val="left" w:pos="2410"/>
        </w:tabs>
        <w:spacing w:line="276" w:lineRule="auto"/>
        <w:rPr>
          <w:rFonts w:ascii="Times New Roman" w:hAnsi="Times New Roman" w:cs="Times New Roman"/>
          <w:szCs w:val="24"/>
        </w:rPr>
      </w:pPr>
    </w:p>
    <w:p w14:paraId="783C985C" w14:textId="77777777" w:rsidR="004004E5" w:rsidRPr="00CF70CF" w:rsidRDefault="004004E5" w:rsidP="00885433">
      <w:pPr>
        <w:pStyle w:val="Nagwek4"/>
        <w:keepNext w:val="0"/>
        <w:numPr>
          <w:ilvl w:val="0"/>
          <w:numId w:val="95"/>
        </w:numPr>
        <w:spacing w:line="276" w:lineRule="auto"/>
        <w:ind w:left="709"/>
        <w:rPr>
          <w:rFonts w:ascii="Times New Roman" w:hAnsi="Times New Roman" w:cs="Times New Roman"/>
          <w:szCs w:val="24"/>
          <w:u w:val="single"/>
        </w:rPr>
      </w:pPr>
      <w:r w:rsidRPr="00CF70CF">
        <w:rPr>
          <w:rFonts w:ascii="Times New Roman" w:hAnsi="Times New Roman" w:cs="Times New Roman"/>
          <w:szCs w:val="24"/>
          <w:u w:val="single"/>
        </w:rPr>
        <w:t>Termin</w:t>
      </w:r>
      <w:r w:rsidR="006E0DAA" w:rsidRPr="00CF70CF">
        <w:rPr>
          <w:rFonts w:ascii="Times New Roman" w:hAnsi="Times New Roman" w:cs="Times New Roman"/>
          <w:szCs w:val="24"/>
          <w:u w:val="single"/>
        </w:rPr>
        <w:t xml:space="preserve"> </w:t>
      </w:r>
      <w:r w:rsidRPr="00CF70CF">
        <w:rPr>
          <w:rFonts w:ascii="Times New Roman" w:hAnsi="Times New Roman" w:cs="Times New Roman"/>
          <w:szCs w:val="24"/>
          <w:u w:val="single"/>
        </w:rPr>
        <w:t>realizacji</w:t>
      </w:r>
      <w:r w:rsidR="006E0DAA" w:rsidRPr="00CF70CF">
        <w:rPr>
          <w:rFonts w:ascii="Times New Roman" w:hAnsi="Times New Roman" w:cs="Times New Roman"/>
          <w:szCs w:val="24"/>
          <w:u w:val="single"/>
        </w:rPr>
        <w:t xml:space="preserve"> </w:t>
      </w:r>
      <w:r w:rsidR="00455DFB" w:rsidRPr="00CF70CF">
        <w:rPr>
          <w:rFonts w:ascii="Times New Roman" w:hAnsi="Times New Roman" w:cs="Times New Roman"/>
          <w:szCs w:val="24"/>
          <w:u w:val="single"/>
        </w:rPr>
        <w:t>zamówienia</w:t>
      </w:r>
      <w:r w:rsidR="006E0DAA" w:rsidRPr="00CF70CF">
        <w:rPr>
          <w:rFonts w:ascii="Times New Roman" w:hAnsi="Times New Roman" w:cs="Times New Roman"/>
          <w:szCs w:val="24"/>
          <w:u w:val="single"/>
        </w:rPr>
        <w:t xml:space="preserve"> </w:t>
      </w:r>
    </w:p>
    <w:p w14:paraId="47AE06B8" w14:textId="77777777" w:rsidR="00661188" w:rsidRPr="00CF70CF" w:rsidRDefault="00661188" w:rsidP="00607ECF">
      <w:pPr>
        <w:pStyle w:val="Tekstpodstawowy3"/>
        <w:tabs>
          <w:tab w:val="left" w:pos="2410"/>
        </w:tabs>
        <w:spacing w:line="276" w:lineRule="auto"/>
        <w:rPr>
          <w:rStyle w:val="Brak"/>
          <w:rFonts w:ascii="Times New Roman" w:hAnsi="Times New Roman" w:cs="Times New Roman"/>
          <w:sz w:val="23"/>
          <w:szCs w:val="23"/>
        </w:rPr>
      </w:pPr>
      <w:r w:rsidRPr="00CF70CF">
        <w:rPr>
          <w:rStyle w:val="Brak"/>
          <w:rFonts w:ascii="Times New Roman" w:hAnsi="Times New Roman" w:cs="Times New Roman"/>
          <w:b/>
          <w:sz w:val="23"/>
          <w:szCs w:val="23"/>
        </w:rPr>
        <w:t xml:space="preserve">Dla </w:t>
      </w:r>
      <w:r w:rsidR="00234CFC" w:rsidRPr="00CF70CF">
        <w:rPr>
          <w:rStyle w:val="Brak"/>
          <w:rFonts w:ascii="Times New Roman" w:hAnsi="Times New Roman" w:cs="Times New Roman"/>
          <w:b/>
          <w:sz w:val="23"/>
          <w:szCs w:val="23"/>
        </w:rPr>
        <w:t>każdego z p</w:t>
      </w:r>
      <w:r w:rsidRPr="00CF70CF">
        <w:rPr>
          <w:rStyle w:val="Brak"/>
          <w:rFonts w:ascii="Times New Roman" w:hAnsi="Times New Roman" w:cs="Times New Roman"/>
          <w:b/>
          <w:sz w:val="23"/>
          <w:szCs w:val="23"/>
        </w:rPr>
        <w:t>akiet</w:t>
      </w:r>
      <w:r w:rsidR="00234CFC" w:rsidRPr="00CF70CF">
        <w:rPr>
          <w:rStyle w:val="Brak"/>
          <w:rFonts w:ascii="Times New Roman" w:hAnsi="Times New Roman" w:cs="Times New Roman"/>
          <w:b/>
          <w:sz w:val="23"/>
          <w:szCs w:val="23"/>
        </w:rPr>
        <w:t>ów</w:t>
      </w:r>
      <w:r w:rsidRPr="00CF70CF">
        <w:rPr>
          <w:rStyle w:val="Brak"/>
          <w:rFonts w:ascii="Times New Roman" w:hAnsi="Times New Roman" w:cs="Times New Roman"/>
          <w:sz w:val="23"/>
          <w:szCs w:val="23"/>
        </w:rPr>
        <w:t xml:space="preserve"> – termin realizacji zadania </w:t>
      </w:r>
      <w:r w:rsidR="0060384F" w:rsidRPr="00CF70CF">
        <w:rPr>
          <w:rStyle w:val="Brak"/>
          <w:rFonts w:ascii="Times New Roman" w:hAnsi="Times New Roman" w:cs="Times New Roman"/>
          <w:sz w:val="23"/>
          <w:szCs w:val="23"/>
        </w:rPr>
        <w:t xml:space="preserve">nie </w:t>
      </w:r>
      <w:r w:rsidRPr="00CF70CF">
        <w:rPr>
          <w:rStyle w:val="Brak"/>
          <w:rFonts w:ascii="Times New Roman" w:hAnsi="Times New Roman" w:cs="Times New Roman"/>
          <w:sz w:val="23"/>
          <w:szCs w:val="23"/>
        </w:rPr>
        <w:t xml:space="preserve">później niż do dnia </w:t>
      </w:r>
      <w:r w:rsidR="00FE1B59" w:rsidRPr="00FE1B59">
        <w:rPr>
          <w:rStyle w:val="Brak"/>
          <w:rFonts w:ascii="Times New Roman" w:hAnsi="Times New Roman" w:cs="Times New Roman"/>
          <w:b/>
          <w:bCs/>
          <w:sz w:val="23"/>
          <w:szCs w:val="23"/>
        </w:rPr>
        <w:t>30.06.</w:t>
      </w:r>
      <w:r w:rsidRPr="00FE1B59">
        <w:rPr>
          <w:rStyle w:val="Brak"/>
          <w:rFonts w:ascii="Times New Roman" w:hAnsi="Times New Roman" w:cs="Times New Roman"/>
          <w:b/>
          <w:bCs/>
          <w:sz w:val="23"/>
          <w:szCs w:val="23"/>
        </w:rPr>
        <w:t>2026</w:t>
      </w:r>
      <w:r w:rsidRPr="00CF70CF">
        <w:rPr>
          <w:rStyle w:val="Brak"/>
          <w:rFonts w:ascii="Times New Roman" w:hAnsi="Times New Roman" w:cs="Times New Roman"/>
          <w:sz w:val="23"/>
          <w:szCs w:val="23"/>
        </w:rPr>
        <w:t xml:space="preserve"> r.</w:t>
      </w:r>
    </w:p>
    <w:p w14:paraId="7A44A013" w14:textId="77777777" w:rsidR="0023526D" w:rsidRPr="00CF70CF" w:rsidRDefault="00AC6A7D" w:rsidP="00607ECF">
      <w:pPr>
        <w:pStyle w:val="Tekstpodstawowy3"/>
        <w:tabs>
          <w:tab w:val="left" w:pos="2410"/>
        </w:tabs>
        <w:spacing w:line="276" w:lineRule="auto"/>
        <w:rPr>
          <w:rFonts w:ascii="Times New Roman" w:hAnsi="Times New Roman" w:cs="Times New Roman"/>
          <w:szCs w:val="24"/>
        </w:rPr>
      </w:pPr>
      <w:r w:rsidRPr="00CF70CF">
        <w:rPr>
          <w:rFonts w:ascii="Times New Roman" w:hAnsi="Times New Roman" w:cs="Times New Roman"/>
          <w:szCs w:val="24"/>
        </w:rPr>
        <w:t>Zamawiający określa okres wykonania datą, aby umożliwić sfinansowanie przedmiotu zamówienia (w istotnej części) ze środków unijnych, zapewniając wywiązanie się przez Zamawiającego z zawartej umowy o dofinansowanie</w:t>
      </w:r>
    </w:p>
    <w:p w14:paraId="35BDF3F0" w14:textId="77777777" w:rsidR="00F13D0F" w:rsidRPr="00CF70CF" w:rsidRDefault="00F13D0F" w:rsidP="00607ECF">
      <w:pPr>
        <w:pStyle w:val="Tekstpodstawowy"/>
        <w:spacing w:line="276" w:lineRule="auto"/>
        <w:rPr>
          <w:rFonts w:ascii="Times New Roman" w:eastAsia="CIDFont+F2" w:hAnsi="Times New Roman" w:cs="Times New Roman"/>
          <w:szCs w:val="24"/>
          <w:lang w:eastAsia="pl-PL"/>
        </w:rPr>
      </w:pPr>
    </w:p>
    <w:p w14:paraId="5343FB8E" w14:textId="77777777" w:rsidR="006A4FC3" w:rsidRPr="00CF70CF" w:rsidRDefault="006A4FC3" w:rsidP="00885433">
      <w:pPr>
        <w:pStyle w:val="Nagwek4"/>
        <w:keepNext w:val="0"/>
        <w:numPr>
          <w:ilvl w:val="0"/>
          <w:numId w:val="95"/>
        </w:numPr>
        <w:spacing w:line="276" w:lineRule="auto"/>
        <w:ind w:left="709"/>
        <w:rPr>
          <w:rFonts w:ascii="Times New Roman" w:hAnsi="Times New Roman" w:cs="Times New Roman"/>
          <w:szCs w:val="24"/>
          <w:u w:val="single"/>
        </w:rPr>
      </w:pPr>
      <w:r w:rsidRPr="00CF70CF">
        <w:rPr>
          <w:rFonts w:ascii="Times New Roman" w:hAnsi="Times New Roman" w:cs="Times New Roman"/>
          <w:szCs w:val="24"/>
          <w:u w:val="single"/>
        </w:rPr>
        <w:t>Wizja</w:t>
      </w:r>
      <w:r w:rsidR="006E0DAA" w:rsidRPr="00CF70CF">
        <w:rPr>
          <w:rFonts w:ascii="Times New Roman" w:hAnsi="Times New Roman" w:cs="Times New Roman"/>
          <w:szCs w:val="24"/>
          <w:u w:val="single"/>
        </w:rPr>
        <w:t xml:space="preserve"> </w:t>
      </w:r>
      <w:r w:rsidRPr="00CF70CF">
        <w:rPr>
          <w:rFonts w:ascii="Times New Roman" w:hAnsi="Times New Roman" w:cs="Times New Roman"/>
          <w:szCs w:val="24"/>
          <w:u w:val="single"/>
        </w:rPr>
        <w:t>lokalna</w:t>
      </w:r>
    </w:p>
    <w:p w14:paraId="7216475B" w14:textId="77777777" w:rsidR="006A4FC3" w:rsidRPr="00CF70CF" w:rsidRDefault="0023526D" w:rsidP="00607ECF">
      <w:pPr>
        <w:pStyle w:val="Tekstpodstawowy"/>
        <w:spacing w:line="276" w:lineRule="auto"/>
        <w:rPr>
          <w:rStyle w:val="Brak"/>
          <w:rFonts w:ascii="Times New Roman" w:hAnsi="Times New Roman"/>
          <w:szCs w:val="24"/>
        </w:rPr>
      </w:pPr>
      <w:r w:rsidRPr="00CF70CF">
        <w:rPr>
          <w:rStyle w:val="Brak"/>
          <w:rFonts w:ascii="Times New Roman" w:hAnsi="Times New Roman"/>
          <w:szCs w:val="24"/>
        </w:rPr>
        <w:t>Zamawiający nie przewiduje odbycia wizji lokalnej.</w:t>
      </w:r>
    </w:p>
    <w:p w14:paraId="5BBC66EB" w14:textId="77777777" w:rsidR="00571816" w:rsidRPr="00CF70CF" w:rsidRDefault="00571816" w:rsidP="00607ECF">
      <w:pPr>
        <w:pStyle w:val="Tekstpodstawowy"/>
        <w:spacing w:line="276" w:lineRule="auto"/>
        <w:rPr>
          <w:rStyle w:val="Brak"/>
          <w:rFonts w:ascii="Times New Roman" w:hAnsi="Times New Roman"/>
          <w:szCs w:val="24"/>
        </w:rPr>
      </w:pPr>
    </w:p>
    <w:p w14:paraId="65C51EC2" w14:textId="77777777" w:rsidR="008F4A24" w:rsidRPr="00CF70CF" w:rsidRDefault="008F4A24" w:rsidP="00885433">
      <w:pPr>
        <w:pStyle w:val="Nagwek4"/>
        <w:keepNext w:val="0"/>
        <w:numPr>
          <w:ilvl w:val="0"/>
          <w:numId w:val="95"/>
        </w:numPr>
        <w:spacing w:line="276" w:lineRule="auto"/>
        <w:ind w:left="709"/>
        <w:rPr>
          <w:rFonts w:ascii="Times New Roman" w:eastAsia="Times New Roman" w:hAnsi="Times New Roman" w:cs="Times New Roman"/>
          <w:b w:val="0"/>
          <w:szCs w:val="24"/>
          <w:u w:val="single"/>
          <w:lang w:eastAsia="pl-PL"/>
        </w:rPr>
      </w:pPr>
      <w:r w:rsidRPr="00CF70CF">
        <w:rPr>
          <w:rFonts w:ascii="Times New Roman" w:hAnsi="Times New Roman" w:cs="Times New Roman"/>
          <w:szCs w:val="24"/>
          <w:u w:val="single"/>
        </w:rPr>
        <w:t>Przedmiotowe</w:t>
      </w:r>
      <w:r w:rsidR="006E0DAA" w:rsidRPr="00CF70CF">
        <w:rPr>
          <w:rFonts w:ascii="Times New Roman" w:hAnsi="Times New Roman" w:cs="Times New Roman"/>
          <w:szCs w:val="24"/>
          <w:u w:val="single"/>
        </w:rPr>
        <w:t xml:space="preserve"> </w:t>
      </w:r>
      <w:r w:rsidRPr="00CF70CF">
        <w:rPr>
          <w:rFonts w:ascii="Times New Roman" w:hAnsi="Times New Roman" w:cs="Times New Roman"/>
          <w:szCs w:val="24"/>
          <w:u w:val="single"/>
        </w:rPr>
        <w:t>środki</w:t>
      </w:r>
      <w:r w:rsidR="006E0DAA" w:rsidRPr="00CF70CF">
        <w:rPr>
          <w:rFonts w:ascii="Times New Roman" w:hAnsi="Times New Roman" w:cs="Times New Roman"/>
          <w:szCs w:val="24"/>
          <w:u w:val="single"/>
        </w:rPr>
        <w:t xml:space="preserve"> </w:t>
      </w:r>
      <w:r w:rsidRPr="00CF70CF">
        <w:rPr>
          <w:rFonts w:ascii="Times New Roman" w:hAnsi="Times New Roman" w:cs="Times New Roman"/>
          <w:szCs w:val="24"/>
          <w:u w:val="single"/>
        </w:rPr>
        <w:t>dowodowe</w:t>
      </w:r>
    </w:p>
    <w:p w14:paraId="5639ED10" w14:textId="77777777" w:rsidR="00762085" w:rsidRPr="00CF70CF" w:rsidRDefault="00762085" w:rsidP="00607ECF">
      <w:pPr>
        <w:spacing w:after="0"/>
        <w:ind w:right="45"/>
        <w:jc w:val="both"/>
        <w:rPr>
          <w:rFonts w:ascii="Times New Roman" w:eastAsia="Calibri" w:hAnsi="Times New Roman" w:cs="Times New Roman"/>
          <w:sz w:val="24"/>
          <w:szCs w:val="24"/>
        </w:rPr>
      </w:pPr>
      <w:r w:rsidRPr="00CF70CF">
        <w:rPr>
          <w:rFonts w:ascii="Times New Roman" w:eastAsia="Calibri" w:hAnsi="Times New Roman" w:cs="Times New Roman"/>
          <w:sz w:val="24"/>
          <w:szCs w:val="24"/>
        </w:rPr>
        <w:t xml:space="preserve">Zamawiający </w:t>
      </w:r>
      <w:r w:rsidR="00DC1473" w:rsidRPr="00CF70CF">
        <w:rPr>
          <w:rFonts w:ascii="Times New Roman" w:eastAsia="Calibri" w:hAnsi="Times New Roman" w:cs="Times New Roman"/>
          <w:sz w:val="24"/>
          <w:szCs w:val="24"/>
        </w:rPr>
        <w:t xml:space="preserve">nie żąda złożenia przedmiotowych środków dowodowych. </w:t>
      </w:r>
    </w:p>
    <w:p w14:paraId="074870EF" w14:textId="77777777" w:rsidR="00F13D0F" w:rsidRPr="00CF70CF" w:rsidRDefault="00F13D0F" w:rsidP="00607ECF">
      <w:pPr>
        <w:spacing w:after="0"/>
        <w:ind w:right="45"/>
        <w:jc w:val="both"/>
        <w:rPr>
          <w:rFonts w:ascii="Times New Roman" w:eastAsia="Calibri" w:hAnsi="Times New Roman" w:cs="Times New Roman"/>
          <w:sz w:val="24"/>
          <w:szCs w:val="24"/>
        </w:rPr>
      </w:pPr>
    </w:p>
    <w:p w14:paraId="01212671" w14:textId="77777777" w:rsidR="00692A02" w:rsidRPr="00CF70CF" w:rsidRDefault="00692A02" w:rsidP="00885433">
      <w:pPr>
        <w:pStyle w:val="Nagwek4"/>
        <w:keepNext w:val="0"/>
        <w:numPr>
          <w:ilvl w:val="0"/>
          <w:numId w:val="95"/>
        </w:numPr>
        <w:spacing w:line="276" w:lineRule="auto"/>
        <w:ind w:left="709"/>
        <w:rPr>
          <w:rFonts w:ascii="Times New Roman" w:hAnsi="Times New Roman" w:cs="Times New Roman"/>
          <w:szCs w:val="24"/>
          <w:u w:val="single"/>
        </w:rPr>
      </w:pPr>
      <w:r w:rsidRPr="00CF70CF">
        <w:rPr>
          <w:rFonts w:ascii="Times New Roman" w:hAnsi="Times New Roman" w:cs="Times New Roman"/>
          <w:szCs w:val="24"/>
          <w:u w:val="single"/>
        </w:rPr>
        <w:t>Podstawy</w:t>
      </w:r>
      <w:r w:rsidR="006E0DAA" w:rsidRPr="00CF70CF">
        <w:rPr>
          <w:rFonts w:ascii="Times New Roman" w:hAnsi="Times New Roman" w:cs="Times New Roman"/>
          <w:szCs w:val="24"/>
          <w:u w:val="single"/>
        </w:rPr>
        <w:t xml:space="preserve"> </w:t>
      </w:r>
      <w:r w:rsidRPr="00CF70CF">
        <w:rPr>
          <w:rFonts w:ascii="Times New Roman" w:hAnsi="Times New Roman" w:cs="Times New Roman"/>
          <w:szCs w:val="24"/>
          <w:u w:val="single"/>
        </w:rPr>
        <w:t>wykluczenia</w:t>
      </w:r>
    </w:p>
    <w:p w14:paraId="6FCC7791" w14:textId="77777777" w:rsidR="00390C7A" w:rsidRPr="00CF70CF" w:rsidRDefault="00EE4DE0" w:rsidP="00885433">
      <w:pPr>
        <w:numPr>
          <w:ilvl w:val="0"/>
          <w:numId w:val="108"/>
        </w:numPr>
        <w:spacing w:after="0"/>
        <w:ind w:left="426"/>
        <w:jc w:val="both"/>
        <w:rPr>
          <w:rFonts w:ascii="Times New Roman" w:hAnsi="Times New Roman" w:cs="Times New Roman"/>
          <w:sz w:val="24"/>
          <w:szCs w:val="24"/>
        </w:rPr>
      </w:pPr>
      <w:r w:rsidRPr="00CF70CF">
        <w:rPr>
          <w:rFonts w:ascii="Times New Roman" w:hAnsi="Times New Roman" w:cs="Times New Roman"/>
          <w:sz w:val="24"/>
          <w:szCs w:val="24"/>
        </w:rPr>
        <w:t>Z</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postępowania</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o</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udzielenie</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zamówienia</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wyklucza</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się</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Wykonawców,</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w</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stosunku</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do</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których</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zachodzi</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którakolwiek</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z</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okoliczności</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wskazanych</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w</w:t>
      </w:r>
    </w:p>
    <w:p w14:paraId="1213F090" w14:textId="77777777" w:rsidR="00DF0949" w:rsidRPr="00CF70CF" w:rsidRDefault="00DF0949" w:rsidP="00885433">
      <w:pPr>
        <w:numPr>
          <w:ilvl w:val="1"/>
          <w:numId w:val="108"/>
        </w:numPr>
        <w:tabs>
          <w:tab w:val="left" w:pos="851"/>
        </w:tabs>
        <w:spacing w:after="0"/>
        <w:ind w:left="851" w:hanging="425"/>
        <w:jc w:val="both"/>
        <w:rPr>
          <w:rFonts w:ascii="Times New Roman" w:hAnsi="Times New Roman" w:cs="Times New Roman"/>
          <w:sz w:val="24"/>
          <w:szCs w:val="24"/>
        </w:rPr>
      </w:pPr>
      <w:r w:rsidRPr="00CF70CF">
        <w:rPr>
          <w:rFonts w:ascii="Times New Roman" w:hAnsi="Times New Roman" w:cs="Times New Roman"/>
          <w:sz w:val="24"/>
          <w:szCs w:val="24"/>
        </w:rPr>
        <w:t xml:space="preserve">w art. 108 ust. 1 i 109 ust. 1 ustawy </w:t>
      </w:r>
      <w:proofErr w:type="spellStart"/>
      <w:r w:rsidRPr="00CF70CF">
        <w:rPr>
          <w:rFonts w:ascii="Times New Roman" w:hAnsi="Times New Roman" w:cs="Times New Roman"/>
          <w:sz w:val="24"/>
          <w:szCs w:val="24"/>
        </w:rPr>
        <w:t>Pzp</w:t>
      </w:r>
      <w:proofErr w:type="spellEnd"/>
      <w:r w:rsidRPr="00CF70CF">
        <w:rPr>
          <w:rFonts w:ascii="Times New Roman" w:hAnsi="Times New Roman" w:cs="Times New Roman"/>
          <w:sz w:val="24"/>
          <w:szCs w:val="24"/>
        </w:rPr>
        <w:t xml:space="preserve"> z zastrzeżeniem art. 110 ust.2 ustawy </w:t>
      </w:r>
      <w:proofErr w:type="spellStart"/>
      <w:r w:rsidRPr="00CF70CF">
        <w:rPr>
          <w:rFonts w:ascii="Times New Roman" w:hAnsi="Times New Roman" w:cs="Times New Roman"/>
          <w:sz w:val="24"/>
          <w:szCs w:val="24"/>
        </w:rPr>
        <w:t>Pzp</w:t>
      </w:r>
      <w:proofErr w:type="spellEnd"/>
      <w:r w:rsidRPr="00CF70CF">
        <w:rPr>
          <w:rFonts w:ascii="Times New Roman" w:hAnsi="Times New Roman" w:cs="Times New Roman"/>
          <w:sz w:val="24"/>
          <w:szCs w:val="24"/>
        </w:rPr>
        <w:t xml:space="preserve"> </w:t>
      </w:r>
    </w:p>
    <w:p w14:paraId="22007F22" w14:textId="77777777" w:rsidR="00DF0949" w:rsidRPr="00CF70CF" w:rsidRDefault="00DF0949" w:rsidP="00885433">
      <w:pPr>
        <w:numPr>
          <w:ilvl w:val="1"/>
          <w:numId w:val="108"/>
        </w:numPr>
        <w:tabs>
          <w:tab w:val="left" w:pos="851"/>
        </w:tabs>
        <w:spacing w:after="0"/>
        <w:ind w:left="851" w:hanging="425"/>
        <w:jc w:val="both"/>
        <w:rPr>
          <w:rFonts w:ascii="Times New Roman" w:hAnsi="Times New Roman" w:cs="Times New Roman"/>
          <w:sz w:val="24"/>
          <w:szCs w:val="24"/>
        </w:rPr>
      </w:pPr>
      <w:r w:rsidRPr="00CF70CF">
        <w:rPr>
          <w:rFonts w:ascii="Times New Roman" w:hAnsi="Times New Roman" w:cs="Times New Roman"/>
          <w:sz w:val="24"/>
          <w:szCs w:val="24"/>
        </w:rPr>
        <w:t xml:space="preserve">w art. 7 ust. 1 ustawy o szczególnych rozwiązaniach w zakresie przeciwdziałania wspieraniu agresji na Ukrainę oraz służących ochronie bezpieczeństwa narodowego (tj. z dnia 10 kwietnia 2025 r.: Dz. U. 2025 poz. 514), </w:t>
      </w:r>
    </w:p>
    <w:p w14:paraId="081A0562" w14:textId="77777777" w:rsidR="00DF0949" w:rsidRPr="00CF70CF" w:rsidRDefault="00DF0949" w:rsidP="00885433">
      <w:pPr>
        <w:numPr>
          <w:ilvl w:val="1"/>
          <w:numId w:val="108"/>
        </w:numPr>
        <w:tabs>
          <w:tab w:val="left" w:pos="851"/>
        </w:tabs>
        <w:spacing w:after="0"/>
        <w:ind w:left="851" w:hanging="425"/>
        <w:jc w:val="both"/>
        <w:rPr>
          <w:rFonts w:ascii="Times New Roman" w:eastAsia="Calibri" w:hAnsi="Times New Roman" w:cs="Times New Roman"/>
          <w:b/>
          <w:sz w:val="24"/>
          <w:szCs w:val="24"/>
        </w:rPr>
      </w:pPr>
      <w:r w:rsidRPr="00CF70CF">
        <w:rPr>
          <w:rFonts w:ascii="Times New Roman" w:eastAsia="Calibri" w:hAnsi="Times New Roman" w:cs="Times New Roman"/>
          <w:sz w:val="24"/>
          <w:szCs w:val="24"/>
        </w:rPr>
        <w:t xml:space="preserve">w art. 5k rozporządzenia Rady (UE) nr 833/2014 z dnia 31 lipca 2014 r. dotyczącego środków ograniczających w związku z działaniami Rosji destabilizującymi sytuację na Ukrainie (Dz. Urz. UE nr L 229 z 31.7.2014, str. 1), w brzmieniu nadanym rozporządzeniem Rady (UE) 2022/576 w sprawie zmiany rozporządzenia (UE) nr 833/2014 dotyczącego środków ograniczających w związku z działaniami Rosji destabilizującymi sytuację na Ukrainie (Dz. Urz. UE nr L 111 z 8.4.2022, str. 1) oraz rozporządzeniem Rady (UE) 2025/2033 w sprawie zmiany rozporządzenia (UE) nr 833/2014 dotyczącego środków ograniczających w związku z działaniami Rosji destabilizującymi sytuację na Ukrainie (Dz. U. UE. L. z 2025 r. poz. 2033); </w:t>
      </w:r>
    </w:p>
    <w:p w14:paraId="694D45C2" w14:textId="77777777" w:rsidR="00511CB7" w:rsidRPr="00CF70CF" w:rsidRDefault="00511CB7" w:rsidP="00885433">
      <w:pPr>
        <w:numPr>
          <w:ilvl w:val="0"/>
          <w:numId w:val="108"/>
        </w:numPr>
        <w:spacing w:after="0"/>
        <w:ind w:left="426"/>
        <w:jc w:val="both"/>
        <w:rPr>
          <w:rFonts w:ascii="Times New Roman" w:eastAsia="Calibri" w:hAnsi="Times New Roman" w:cs="Times New Roman"/>
          <w:b/>
          <w:sz w:val="24"/>
          <w:szCs w:val="24"/>
        </w:rPr>
      </w:pPr>
      <w:r w:rsidRPr="00CF70CF">
        <w:rPr>
          <w:rFonts w:ascii="Times New Roman" w:eastAsia="Calibri" w:hAnsi="Times New Roman" w:cs="Times New Roman"/>
          <w:sz w:val="24"/>
          <w:szCs w:val="24"/>
        </w:rPr>
        <w:t>Z</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uwagi</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na</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fakt,</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że</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standardowy</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formularz</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JEDZ</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nie</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obejmuje</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swoim</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zakresem</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podstaw</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wykluczenia,</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o</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których</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mowa</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w</w:t>
      </w:r>
      <w:r w:rsidR="006E0DAA" w:rsidRPr="00CF70CF">
        <w:rPr>
          <w:rFonts w:ascii="Times New Roman" w:eastAsia="Calibri" w:hAnsi="Times New Roman" w:cs="Times New Roman"/>
          <w:sz w:val="24"/>
          <w:szCs w:val="24"/>
        </w:rPr>
        <w:t xml:space="preserve"> </w:t>
      </w:r>
      <w:r w:rsidR="00DA246C" w:rsidRPr="00CF70CF">
        <w:rPr>
          <w:rFonts w:ascii="Times New Roman" w:eastAsia="Calibri" w:hAnsi="Times New Roman" w:cs="Times New Roman"/>
          <w:sz w:val="24"/>
          <w:szCs w:val="24"/>
        </w:rPr>
        <w:t>pkt</w:t>
      </w:r>
      <w:r w:rsidR="006E0DAA" w:rsidRPr="00CF70CF">
        <w:rPr>
          <w:rFonts w:ascii="Times New Roman" w:eastAsia="Calibri" w:hAnsi="Times New Roman" w:cs="Times New Roman"/>
          <w:sz w:val="24"/>
          <w:szCs w:val="24"/>
        </w:rPr>
        <w:t xml:space="preserve"> </w:t>
      </w:r>
      <w:r w:rsidR="00DA246C" w:rsidRPr="00CF70CF">
        <w:rPr>
          <w:rFonts w:ascii="Times New Roman" w:eastAsia="Calibri" w:hAnsi="Times New Roman" w:cs="Times New Roman"/>
          <w:sz w:val="24"/>
          <w:szCs w:val="24"/>
        </w:rPr>
        <w:t>2)</w:t>
      </w:r>
      <w:r w:rsidR="006E0DAA" w:rsidRPr="00CF70CF">
        <w:rPr>
          <w:rFonts w:ascii="Times New Roman" w:eastAsia="Calibri" w:hAnsi="Times New Roman" w:cs="Times New Roman"/>
          <w:sz w:val="24"/>
          <w:szCs w:val="24"/>
        </w:rPr>
        <w:t xml:space="preserve"> </w:t>
      </w:r>
      <w:r w:rsidR="00DA246C" w:rsidRPr="00CF70CF">
        <w:rPr>
          <w:rFonts w:ascii="Times New Roman" w:eastAsia="Calibri" w:hAnsi="Times New Roman" w:cs="Times New Roman"/>
          <w:sz w:val="24"/>
          <w:szCs w:val="24"/>
        </w:rPr>
        <w:t>i</w:t>
      </w:r>
      <w:r w:rsidR="006E0DAA" w:rsidRPr="00CF70CF">
        <w:rPr>
          <w:rFonts w:ascii="Times New Roman" w:eastAsia="Calibri" w:hAnsi="Times New Roman" w:cs="Times New Roman"/>
          <w:sz w:val="24"/>
          <w:szCs w:val="24"/>
        </w:rPr>
        <w:t xml:space="preserve"> </w:t>
      </w:r>
      <w:r w:rsidR="00DA246C" w:rsidRPr="00CF70CF">
        <w:rPr>
          <w:rFonts w:ascii="Times New Roman" w:eastAsia="Calibri" w:hAnsi="Times New Roman" w:cs="Times New Roman"/>
          <w:sz w:val="24"/>
          <w:szCs w:val="24"/>
        </w:rPr>
        <w:t>3)</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Zamawiający</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wymaga</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oświadczenia</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dotyczącego</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przesłanek</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wykluczenia</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wykonawcy/wykonawcy</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wspólnie</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ubiegającego</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się</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o</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udzielenie</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zamówienia</w:t>
      </w:r>
      <w:r w:rsidR="006E0DAA" w:rsidRPr="00CF70CF">
        <w:rPr>
          <w:rFonts w:ascii="Times New Roman" w:eastAsia="Calibri" w:hAnsi="Times New Roman" w:cs="Times New Roman"/>
          <w:sz w:val="24"/>
          <w:szCs w:val="24"/>
        </w:rPr>
        <w:t xml:space="preserve"> </w:t>
      </w:r>
      <w:r w:rsidR="00071737" w:rsidRPr="00CF70CF">
        <w:rPr>
          <w:rFonts w:ascii="Times New Roman" w:eastAsia="Calibri" w:hAnsi="Times New Roman" w:cs="Times New Roman"/>
          <w:sz w:val="24"/>
          <w:szCs w:val="24"/>
        </w:rPr>
        <w:t>–</w:t>
      </w:r>
      <w:r w:rsidR="006E0DAA" w:rsidRPr="00CF70CF">
        <w:rPr>
          <w:rFonts w:ascii="Times New Roman" w:eastAsia="Calibri" w:hAnsi="Times New Roman" w:cs="Times New Roman"/>
          <w:sz w:val="24"/>
          <w:szCs w:val="24"/>
        </w:rPr>
        <w:t xml:space="preserve"> </w:t>
      </w:r>
      <w:r w:rsidR="00071737" w:rsidRPr="00CF70CF">
        <w:rPr>
          <w:rFonts w:ascii="Times New Roman" w:eastAsia="Calibri" w:hAnsi="Times New Roman" w:cs="Times New Roman"/>
          <w:sz w:val="24"/>
          <w:szCs w:val="24"/>
        </w:rPr>
        <w:t>którego</w:t>
      </w:r>
      <w:r w:rsidR="006E0DAA" w:rsidRPr="00CF70CF">
        <w:rPr>
          <w:rFonts w:ascii="Times New Roman" w:eastAsia="Calibri" w:hAnsi="Times New Roman" w:cs="Times New Roman"/>
          <w:sz w:val="24"/>
          <w:szCs w:val="24"/>
        </w:rPr>
        <w:t xml:space="preserve"> </w:t>
      </w:r>
      <w:r w:rsidR="00071737" w:rsidRPr="00CF70CF">
        <w:rPr>
          <w:rFonts w:ascii="Times New Roman" w:eastAsia="Calibri" w:hAnsi="Times New Roman" w:cs="Times New Roman"/>
          <w:sz w:val="24"/>
          <w:szCs w:val="24"/>
        </w:rPr>
        <w:t>treść</w:t>
      </w:r>
      <w:r w:rsidR="006E0DAA" w:rsidRPr="00CF70CF">
        <w:rPr>
          <w:rFonts w:ascii="Times New Roman" w:eastAsia="Calibri" w:hAnsi="Times New Roman" w:cs="Times New Roman"/>
          <w:sz w:val="24"/>
          <w:szCs w:val="24"/>
        </w:rPr>
        <w:t xml:space="preserve"> </w:t>
      </w:r>
      <w:r w:rsidR="00071737" w:rsidRPr="00CF70CF">
        <w:rPr>
          <w:rFonts w:ascii="Times New Roman" w:eastAsia="Calibri" w:hAnsi="Times New Roman" w:cs="Times New Roman"/>
          <w:b/>
          <w:sz w:val="24"/>
          <w:szCs w:val="24"/>
        </w:rPr>
        <w:t>znajduje</w:t>
      </w:r>
      <w:r w:rsidR="006E0DAA" w:rsidRPr="00CF70CF">
        <w:rPr>
          <w:rFonts w:ascii="Times New Roman" w:eastAsia="Calibri" w:hAnsi="Times New Roman" w:cs="Times New Roman"/>
          <w:b/>
          <w:sz w:val="24"/>
          <w:szCs w:val="24"/>
        </w:rPr>
        <w:t xml:space="preserve"> </w:t>
      </w:r>
      <w:r w:rsidR="00071737" w:rsidRPr="00CF70CF">
        <w:rPr>
          <w:rFonts w:ascii="Times New Roman" w:eastAsia="Calibri" w:hAnsi="Times New Roman" w:cs="Times New Roman"/>
          <w:b/>
          <w:sz w:val="24"/>
          <w:szCs w:val="24"/>
        </w:rPr>
        <w:t>się</w:t>
      </w:r>
      <w:r w:rsidR="006E0DAA" w:rsidRPr="00CF70CF">
        <w:rPr>
          <w:rFonts w:ascii="Times New Roman" w:eastAsia="Calibri" w:hAnsi="Times New Roman" w:cs="Times New Roman"/>
          <w:b/>
          <w:sz w:val="24"/>
          <w:szCs w:val="24"/>
        </w:rPr>
        <w:t xml:space="preserve"> </w:t>
      </w:r>
      <w:r w:rsidR="00071737" w:rsidRPr="00CF70CF">
        <w:rPr>
          <w:rFonts w:ascii="Times New Roman" w:eastAsia="Calibri" w:hAnsi="Times New Roman" w:cs="Times New Roman"/>
          <w:b/>
          <w:sz w:val="24"/>
          <w:szCs w:val="24"/>
        </w:rPr>
        <w:t>w</w:t>
      </w:r>
      <w:r w:rsidR="006E0DAA" w:rsidRPr="00CF70CF">
        <w:rPr>
          <w:rFonts w:ascii="Times New Roman" w:eastAsia="Calibri" w:hAnsi="Times New Roman" w:cs="Times New Roman"/>
          <w:b/>
          <w:sz w:val="24"/>
          <w:szCs w:val="24"/>
        </w:rPr>
        <w:t xml:space="preserve"> </w:t>
      </w:r>
      <w:r w:rsidR="00071737" w:rsidRPr="00CF70CF">
        <w:rPr>
          <w:rFonts w:ascii="Times New Roman" w:eastAsia="Calibri" w:hAnsi="Times New Roman" w:cs="Times New Roman"/>
          <w:b/>
          <w:sz w:val="24"/>
          <w:szCs w:val="24"/>
        </w:rPr>
        <w:t>Formularzu</w:t>
      </w:r>
      <w:r w:rsidR="006E0DAA" w:rsidRPr="00CF70CF">
        <w:rPr>
          <w:rFonts w:ascii="Times New Roman" w:eastAsia="Calibri" w:hAnsi="Times New Roman" w:cs="Times New Roman"/>
          <w:b/>
          <w:sz w:val="24"/>
          <w:szCs w:val="24"/>
        </w:rPr>
        <w:t xml:space="preserve"> </w:t>
      </w:r>
      <w:r w:rsidR="00071737" w:rsidRPr="00CF70CF">
        <w:rPr>
          <w:rFonts w:ascii="Times New Roman" w:eastAsia="Calibri" w:hAnsi="Times New Roman" w:cs="Times New Roman"/>
          <w:b/>
          <w:sz w:val="24"/>
          <w:szCs w:val="24"/>
        </w:rPr>
        <w:t>oferty</w:t>
      </w:r>
      <w:r w:rsidR="006E0DAA" w:rsidRPr="00CF70CF">
        <w:rPr>
          <w:rFonts w:ascii="Times New Roman" w:eastAsia="Calibri" w:hAnsi="Times New Roman" w:cs="Times New Roman"/>
          <w:b/>
          <w:sz w:val="24"/>
          <w:szCs w:val="24"/>
        </w:rPr>
        <w:t xml:space="preserve"> </w:t>
      </w:r>
      <w:r w:rsidR="00071737" w:rsidRPr="00CF70CF">
        <w:rPr>
          <w:rFonts w:ascii="Times New Roman" w:eastAsia="Calibri" w:hAnsi="Times New Roman" w:cs="Times New Roman"/>
          <w:b/>
          <w:sz w:val="24"/>
          <w:szCs w:val="24"/>
        </w:rPr>
        <w:t>stanowiącym</w:t>
      </w:r>
      <w:r w:rsidR="006E0DAA" w:rsidRPr="00CF70CF">
        <w:rPr>
          <w:rFonts w:ascii="Times New Roman" w:eastAsia="Calibri" w:hAnsi="Times New Roman" w:cs="Times New Roman"/>
          <w:b/>
          <w:sz w:val="24"/>
          <w:szCs w:val="24"/>
        </w:rPr>
        <w:t xml:space="preserve"> </w:t>
      </w:r>
      <w:r w:rsidRPr="00CF70CF">
        <w:rPr>
          <w:rFonts w:ascii="Times New Roman" w:eastAsia="Calibri" w:hAnsi="Times New Roman" w:cs="Times New Roman"/>
          <w:b/>
          <w:sz w:val="24"/>
          <w:szCs w:val="24"/>
        </w:rPr>
        <w:t>Załącznik</w:t>
      </w:r>
      <w:r w:rsidR="006E0DAA" w:rsidRPr="00CF70CF">
        <w:rPr>
          <w:rFonts w:ascii="Times New Roman" w:eastAsia="Calibri" w:hAnsi="Times New Roman" w:cs="Times New Roman"/>
          <w:b/>
          <w:sz w:val="24"/>
          <w:szCs w:val="24"/>
        </w:rPr>
        <w:t xml:space="preserve"> </w:t>
      </w:r>
      <w:r w:rsidR="00071737" w:rsidRPr="00CF70CF">
        <w:rPr>
          <w:rFonts w:ascii="Times New Roman" w:eastAsia="Calibri" w:hAnsi="Times New Roman" w:cs="Times New Roman"/>
          <w:b/>
          <w:sz w:val="24"/>
          <w:szCs w:val="24"/>
        </w:rPr>
        <w:t>Nr</w:t>
      </w:r>
      <w:r w:rsidR="006E0DAA" w:rsidRPr="00CF70CF">
        <w:rPr>
          <w:rFonts w:ascii="Times New Roman" w:eastAsia="Calibri" w:hAnsi="Times New Roman" w:cs="Times New Roman"/>
          <w:b/>
          <w:sz w:val="24"/>
          <w:szCs w:val="24"/>
        </w:rPr>
        <w:t xml:space="preserve"> </w:t>
      </w:r>
      <w:r w:rsidR="00071737" w:rsidRPr="00CF70CF">
        <w:rPr>
          <w:rFonts w:ascii="Times New Roman" w:eastAsia="Calibri" w:hAnsi="Times New Roman" w:cs="Times New Roman"/>
          <w:b/>
          <w:sz w:val="24"/>
          <w:szCs w:val="24"/>
        </w:rPr>
        <w:t>1</w:t>
      </w:r>
      <w:r w:rsidR="006E0DAA" w:rsidRPr="00CF70CF">
        <w:rPr>
          <w:rFonts w:ascii="Times New Roman" w:eastAsia="Calibri" w:hAnsi="Times New Roman" w:cs="Times New Roman"/>
          <w:b/>
          <w:sz w:val="24"/>
          <w:szCs w:val="24"/>
        </w:rPr>
        <w:t xml:space="preserve"> </w:t>
      </w:r>
      <w:r w:rsidRPr="00CF70CF">
        <w:rPr>
          <w:rFonts w:ascii="Times New Roman" w:eastAsia="Calibri" w:hAnsi="Times New Roman" w:cs="Times New Roman"/>
          <w:b/>
          <w:sz w:val="24"/>
          <w:szCs w:val="24"/>
        </w:rPr>
        <w:t>do</w:t>
      </w:r>
      <w:r w:rsidR="006E0DAA" w:rsidRPr="00CF70CF">
        <w:rPr>
          <w:rFonts w:ascii="Times New Roman" w:eastAsia="Calibri" w:hAnsi="Times New Roman" w:cs="Times New Roman"/>
          <w:b/>
          <w:sz w:val="24"/>
          <w:szCs w:val="24"/>
        </w:rPr>
        <w:t xml:space="preserve"> </w:t>
      </w:r>
      <w:r w:rsidRPr="00CF70CF">
        <w:rPr>
          <w:rFonts w:ascii="Times New Roman" w:eastAsia="Calibri" w:hAnsi="Times New Roman" w:cs="Times New Roman"/>
          <w:b/>
          <w:sz w:val="24"/>
          <w:szCs w:val="24"/>
        </w:rPr>
        <w:t>SWZ</w:t>
      </w:r>
      <w:r w:rsidRPr="00CF70CF">
        <w:rPr>
          <w:rFonts w:ascii="Times New Roman" w:eastAsia="Calibri" w:hAnsi="Times New Roman" w:cs="Times New Roman"/>
          <w:sz w:val="24"/>
          <w:szCs w:val="24"/>
        </w:rPr>
        <w:t>.</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Ponadto,</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zgodnie</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z</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opinią</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Urzędu</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Zamówień</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Publicznych</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przesłanka</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określona</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w</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art.</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7</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ust.</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1</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ustawy</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o</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szczególnych</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rozwiązaniach</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w</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zakresie</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przeciwdziałania</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wspieraniu</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agresji</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na</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Ukrainę</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oraz</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służących</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ochronie</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bezpieczeństwa</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narodowego:</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„stanowi</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krajową</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podstawę</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wykluczenia</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wykonawcy</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z</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udziału</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w</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postępowaniu</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o</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udzielenie</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zamówienia</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publicznego</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i</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jako</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lastRenderedPageBreak/>
        <w:t>taka</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jest</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objęta</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oświadczeniem</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składanym</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na</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formularzu</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JEDZ</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w</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ramach</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części</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III.D,</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jednak</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nic</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nie</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stoi</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na</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przeszkodzie,</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by</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wykonawca</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złożył</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odrębne</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oświadczenie</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dotyczące</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podstaw</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wykluczenia</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z</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art.</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7</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ust.</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1</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ustawy</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o</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szczególnych</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rozwiązaniach</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w</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zakresie</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przeciwdziałania</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wspieraniu</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agresji</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na</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Ukrainę</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oraz</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służących</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ochronie</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bezpieczeństwa</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narodowego”,</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w</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związku</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z</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powyższym</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Zamawiający</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wymaga</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oświadczenia</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dotyczącego</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powyższych</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przesłanek</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wykluczen</w:t>
      </w:r>
      <w:r w:rsidR="00017EB9" w:rsidRPr="00CF70CF">
        <w:rPr>
          <w:rFonts w:ascii="Times New Roman" w:eastAsia="Calibri" w:hAnsi="Times New Roman" w:cs="Times New Roman"/>
          <w:sz w:val="24"/>
          <w:szCs w:val="24"/>
        </w:rPr>
        <w:t>ia,</w:t>
      </w:r>
      <w:r w:rsidR="006E0DAA" w:rsidRPr="00CF70CF">
        <w:rPr>
          <w:rFonts w:ascii="Times New Roman" w:eastAsia="Calibri" w:hAnsi="Times New Roman" w:cs="Times New Roman"/>
          <w:sz w:val="24"/>
          <w:szCs w:val="24"/>
        </w:rPr>
        <w:t xml:space="preserve"> </w:t>
      </w:r>
      <w:r w:rsidR="00071737" w:rsidRPr="00CF70CF">
        <w:rPr>
          <w:rFonts w:ascii="Times New Roman" w:eastAsia="Calibri" w:hAnsi="Times New Roman" w:cs="Times New Roman"/>
          <w:sz w:val="24"/>
          <w:szCs w:val="24"/>
        </w:rPr>
        <w:t>(wstępne</w:t>
      </w:r>
      <w:r w:rsidR="006E0DAA" w:rsidRPr="00CF70CF">
        <w:rPr>
          <w:rFonts w:ascii="Times New Roman" w:eastAsia="Calibri" w:hAnsi="Times New Roman" w:cs="Times New Roman"/>
          <w:sz w:val="24"/>
          <w:szCs w:val="24"/>
        </w:rPr>
        <w:t xml:space="preserve"> </w:t>
      </w:r>
      <w:r w:rsidR="00071737" w:rsidRPr="00CF70CF">
        <w:rPr>
          <w:rFonts w:ascii="Times New Roman" w:eastAsia="Calibri" w:hAnsi="Times New Roman" w:cs="Times New Roman"/>
          <w:sz w:val="24"/>
          <w:szCs w:val="24"/>
        </w:rPr>
        <w:t>znajduje</w:t>
      </w:r>
      <w:r w:rsidR="006E0DAA" w:rsidRPr="00CF70CF">
        <w:rPr>
          <w:rFonts w:ascii="Times New Roman" w:eastAsia="Calibri" w:hAnsi="Times New Roman" w:cs="Times New Roman"/>
          <w:sz w:val="24"/>
          <w:szCs w:val="24"/>
        </w:rPr>
        <w:t xml:space="preserve"> </w:t>
      </w:r>
      <w:r w:rsidR="00071737" w:rsidRPr="00CF70CF">
        <w:rPr>
          <w:rFonts w:ascii="Times New Roman" w:eastAsia="Calibri" w:hAnsi="Times New Roman" w:cs="Times New Roman"/>
          <w:sz w:val="24"/>
          <w:szCs w:val="24"/>
        </w:rPr>
        <w:t>się</w:t>
      </w:r>
      <w:r w:rsidR="006E0DAA" w:rsidRPr="00CF70CF">
        <w:rPr>
          <w:rFonts w:ascii="Times New Roman" w:eastAsia="Calibri" w:hAnsi="Times New Roman" w:cs="Times New Roman"/>
          <w:sz w:val="24"/>
          <w:szCs w:val="24"/>
        </w:rPr>
        <w:t xml:space="preserve"> </w:t>
      </w:r>
      <w:r w:rsidR="00071737" w:rsidRPr="00CF70CF">
        <w:rPr>
          <w:rFonts w:ascii="Times New Roman" w:eastAsia="Calibri" w:hAnsi="Times New Roman" w:cs="Times New Roman"/>
          <w:sz w:val="24"/>
          <w:szCs w:val="24"/>
        </w:rPr>
        <w:t>w</w:t>
      </w:r>
      <w:r w:rsidR="006E0DAA" w:rsidRPr="00CF70CF">
        <w:rPr>
          <w:rFonts w:ascii="Times New Roman" w:eastAsia="Calibri" w:hAnsi="Times New Roman" w:cs="Times New Roman"/>
          <w:sz w:val="24"/>
          <w:szCs w:val="24"/>
        </w:rPr>
        <w:t xml:space="preserve"> </w:t>
      </w:r>
      <w:r w:rsidR="00071737" w:rsidRPr="00CF70CF">
        <w:rPr>
          <w:rFonts w:ascii="Times New Roman" w:eastAsia="Calibri" w:hAnsi="Times New Roman" w:cs="Times New Roman"/>
          <w:sz w:val="24"/>
          <w:szCs w:val="24"/>
        </w:rPr>
        <w:t>Formularzu</w:t>
      </w:r>
      <w:r w:rsidR="006E0DAA" w:rsidRPr="00CF70CF">
        <w:rPr>
          <w:rFonts w:ascii="Times New Roman" w:eastAsia="Calibri" w:hAnsi="Times New Roman" w:cs="Times New Roman"/>
          <w:sz w:val="24"/>
          <w:szCs w:val="24"/>
        </w:rPr>
        <w:t xml:space="preserve"> </w:t>
      </w:r>
      <w:r w:rsidR="00071737" w:rsidRPr="00CF70CF">
        <w:rPr>
          <w:rFonts w:ascii="Times New Roman" w:eastAsia="Calibri" w:hAnsi="Times New Roman" w:cs="Times New Roman"/>
          <w:sz w:val="24"/>
          <w:szCs w:val="24"/>
        </w:rPr>
        <w:t>oferty,</w:t>
      </w:r>
      <w:r w:rsidR="006E0DAA" w:rsidRPr="00CF70CF">
        <w:rPr>
          <w:rFonts w:ascii="Times New Roman" w:eastAsia="Calibri" w:hAnsi="Times New Roman" w:cs="Times New Roman"/>
          <w:sz w:val="24"/>
          <w:szCs w:val="24"/>
        </w:rPr>
        <w:t xml:space="preserve"> </w:t>
      </w:r>
      <w:r w:rsidR="00071737" w:rsidRPr="00CF70CF">
        <w:rPr>
          <w:rFonts w:ascii="Times New Roman" w:eastAsia="Calibri" w:hAnsi="Times New Roman" w:cs="Times New Roman"/>
          <w:sz w:val="24"/>
          <w:szCs w:val="24"/>
        </w:rPr>
        <w:t>a</w:t>
      </w:r>
      <w:r w:rsidR="006E0DAA" w:rsidRPr="00CF70CF">
        <w:rPr>
          <w:rFonts w:ascii="Times New Roman" w:eastAsia="Calibri" w:hAnsi="Times New Roman" w:cs="Times New Roman"/>
          <w:sz w:val="24"/>
          <w:szCs w:val="24"/>
        </w:rPr>
        <w:t xml:space="preserve"> </w:t>
      </w:r>
      <w:r w:rsidR="00071737" w:rsidRPr="00CF70CF">
        <w:rPr>
          <w:rFonts w:ascii="Times New Roman" w:eastAsia="Calibri" w:hAnsi="Times New Roman" w:cs="Times New Roman"/>
          <w:sz w:val="24"/>
          <w:szCs w:val="24"/>
        </w:rPr>
        <w:t>oświadczenie</w:t>
      </w:r>
      <w:r w:rsidR="006E0DAA" w:rsidRPr="00CF70CF">
        <w:rPr>
          <w:rFonts w:ascii="Times New Roman" w:eastAsia="Calibri" w:hAnsi="Times New Roman" w:cs="Times New Roman"/>
          <w:sz w:val="24"/>
          <w:szCs w:val="24"/>
        </w:rPr>
        <w:t xml:space="preserve"> </w:t>
      </w:r>
      <w:r w:rsidR="00071737" w:rsidRPr="00CF70CF">
        <w:rPr>
          <w:rFonts w:ascii="Times New Roman" w:eastAsia="Times New Roman" w:hAnsi="Times New Roman" w:cs="Times New Roman"/>
          <w:sz w:val="24"/>
          <w:szCs w:val="24"/>
          <w:lang w:eastAsia="pl-PL"/>
        </w:rPr>
        <w:t>o</w:t>
      </w:r>
      <w:r w:rsidR="006E0DAA" w:rsidRPr="00CF70CF">
        <w:rPr>
          <w:rFonts w:ascii="Times New Roman" w:eastAsia="Times New Roman" w:hAnsi="Times New Roman" w:cs="Times New Roman"/>
          <w:sz w:val="24"/>
          <w:szCs w:val="24"/>
          <w:lang w:eastAsia="pl-PL"/>
        </w:rPr>
        <w:t xml:space="preserve"> </w:t>
      </w:r>
      <w:r w:rsidR="00071737" w:rsidRPr="00CF70CF">
        <w:rPr>
          <w:rFonts w:ascii="Times New Roman" w:eastAsia="Times New Roman" w:hAnsi="Times New Roman" w:cs="Times New Roman"/>
          <w:sz w:val="24"/>
          <w:szCs w:val="24"/>
          <w:lang w:eastAsia="pl-PL"/>
        </w:rPr>
        <w:t>aktualności</w:t>
      </w:r>
      <w:r w:rsidR="006E0DAA" w:rsidRPr="00CF70CF">
        <w:rPr>
          <w:rFonts w:ascii="Times New Roman" w:eastAsia="Times New Roman" w:hAnsi="Times New Roman" w:cs="Times New Roman"/>
          <w:sz w:val="24"/>
          <w:szCs w:val="24"/>
          <w:lang w:eastAsia="pl-PL"/>
        </w:rPr>
        <w:t xml:space="preserve"> </w:t>
      </w:r>
      <w:r w:rsidR="00071737" w:rsidRPr="00CF70CF">
        <w:rPr>
          <w:rFonts w:ascii="Times New Roman" w:eastAsia="Times New Roman" w:hAnsi="Times New Roman" w:cs="Times New Roman"/>
          <w:sz w:val="24"/>
          <w:szCs w:val="24"/>
          <w:lang w:eastAsia="pl-PL"/>
        </w:rPr>
        <w:t>informacji</w:t>
      </w:r>
      <w:r w:rsidR="006E0DAA" w:rsidRPr="00CF70CF">
        <w:rPr>
          <w:rFonts w:ascii="Times New Roman" w:eastAsia="Times New Roman" w:hAnsi="Times New Roman" w:cs="Times New Roman"/>
          <w:sz w:val="24"/>
          <w:szCs w:val="24"/>
          <w:lang w:eastAsia="pl-PL"/>
        </w:rPr>
        <w:t xml:space="preserve"> </w:t>
      </w:r>
      <w:r w:rsidR="00071737" w:rsidRPr="00CF70CF">
        <w:rPr>
          <w:rFonts w:ascii="Times New Roman" w:eastAsia="Times New Roman" w:hAnsi="Times New Roman" w:cs="Times New Roman"/>
          <w:sz w:val="24"/>
          <w:szCs w:val="24"/>
          <w:lang w:eastAsia="pl-PL"/>
        </w:rPr>
        <w:t>zawartych</w:t>
      </w:r>
      <w:r w:rsidR="006E0DAA" w:rsidRPr="00CF70CF">
        <w:rPr>
          <w:rFonts w:ascii="Times New Roman" w:eastAsia="Times New Roman" w:hAnsi="Times New Roman" w:cs="Times New Roman"/>
          <w:sz w:val="24"/>
          <w:szCs w:val="24"/>
          <w:lang w:eastAsia="pl-PL"/>
        </w:rPr>
        <w:t xml:space="preserve"> </w:t>
      </w:r>
      <w:r w:rsidR="00071737" w:rsidRPr="00CF70CF">
        <w:rPr>
          <w:rFonts w:ascii="Times New Roman" w:eastAsia="Times New Roman" w:hAnsi="Times New Roman" w:cs="Times New Roman"/>
          <w:sz w:val="24"/>
          <w:szCs w:val="24"/>
          <w:lang w:eastAsia="pl-PL"/>
        </w:rPr>
        <w:t>w</w:t>
      </w:r>
      <w:r w:rsidR="006E0DAA" w:rsidRPr="00CF70CF">
        <w:rPr>
          <w:rFonts w:ascii="Times New Roman" w:eastAsia="Times New Roman" w:hAnsi="Times New Roman" w:cs="Times New Roman"/>
          <w:sz w:val="24"/>
          <w:szCs w:val="24"/>
          <w:lang w:eastAsia="pl-PL"/>
        </w:rPr>
        <w:t xml:space="preserve"> </w:t>
      </w:r>
      <w:r w:rsidR="00071737" w:rsidRPr="00CF70CF">
        <w:rPr>
          <w:rFonts w:ascii="Times New Roman" w:eastAsia="Times New Roman" w:hAnsi="Times New Roman" w:cs="Times New Roman"/>
          <w:sz w:val="24"/>
          <w:szCs w:val="24"/>
          <w:lang w:eastAsia="pl-PL"/>
        </w:rPr>
        <w:t>oświadczeniu</w:t>
      </w:r>
      <w:r w:rsidR="006E0DAA" w:rsidRPr="00CF70CF">
        <w:rPr>
          <w:rFonts w:ascii="Times New Roman" w:eastAsia="Times New Roman" w:hAnsi="Times New Roman" w:cs="Times New Roman"/>
          <w:sz w:val="24"/>
          <w:szCs w:val="24"/>
          <w:lang w:eastAsia="pl-PL"/>
        </w:rPr>
        <w:t xml:space="preserve"> </w:t>
      </w:r>
      <w:r w:rsidR="00071737" w:rsidRPr="00CF70CF">
        <w:rPr>
          <w:rFonts w:ascii="Times New Roman" w:eastAsia="Times New Roman" w:hAnsi="Times New Roman" w:cs="Times New Roman"/>
          <w:sz w:val="24"/>
          <w:szCs w:val="24"/>
          <w:lang w:eastAsia="pl-PL"/>
        </w:rPr>
        <w:t>stanowi</w:t>
      </w:r>
      <w:r w:rsidR="006E0DAA" w:rsidRPr="00CF70CF">
        <w:rPr>
          <w:rFonts w:ascii="Times New Roman" w:eastAsia="Times New Roman" w:hAnsi="Times New Roman" w:cs="Times New Roman"/>
          <w:sz w:val="24"/>
          <w:szCs w:val="24"/>
          <w:lang w:eastAsia="pl-PL"/>
        </w:rPr>
        <w:t xml:space="preserve"> </w:t>
      </w:r>
      <w:r w:rsidR="00017EB9" w:rsidRPr="00CF70CF">
        <w:rPr>
          <w:rFonts w:ascii="Times New Roman" w:eastAsia="Calibri" w:hAnsi="Times New Roman" w:cs="Times New Roman"/>
          <w:b/>
          <w:sz w:val="24"/>
          <w:szCs w:val="24"/>
        </w:rPr>
        <w:t>Załącznik</w:t>
      </w:r>
      <w:r w:rsidR="006E0DAA" w:rsidRPr="00CF70CF">
        <w:rPr>
          <w:rFonts w:ascii="Times New Roman" w:eastAsia="Calibri" w:hAnsi="Times New Roman" w:cs="Times New Roman"/>
          <w:b/>
          <w:sz w:val="24"/>
          <w:szCs w:val="24"/>
        </w:rPr>
        <w:t xml:space="preserve"> </w:t>
      </w:r>
      <w:r w:rsidR="00017EB9" w:rsidRPr="00CF70CF">
        <w:rPr>
          <w:rFonts w:ascii="Times New Roman" w:eastAsia="Calibri" w:hAnsi="Times New Roman" w:cs="Times New Roman"/>
          <w:b/>
          <w:sz w:val="24"/>
          <w:szCs w:val="24"/>
        </w:rPr>
        <w:t>Nr</w:t>
      </w:r>
      <w:r w:rsidR="006E0DAA" w:rsidRPr="00CF70CF">
        <w:rPr>
          <w:rFonts w:ascii="Times New Roman" w:eastAsia="Calibri" w:hAnsi="Times New Roman" w:cs="Times New Roman"/>
          <w:b/>
          <w:sz w:val="24"/>
          <w:szCs w:val="24"/>
        </w:rPr>
        <w:t xml:space="preserve"> </w:t>
      </w:r>
      <w:r w:rsidR="00071737" w:rsidRPr="00CF70CF">
        <w:rPr>
          <w:rFonts w:ascii="Times New Roman" w:eastAsia="Calibri" w:hAnsi="Times New Roman" w:cs="Times New Roman"/>
          <w:b/>
          <w:sz w:val="24"/>
          <w:szCs w:val="24"/>
        </w:rPr>
        <w:t>5</w:t>
      </w:r>
      <w:r w:rsidR="006E0DAA" w:rsidRPr="00CF70CF">
        <w:rPr>
          <w:rFonts w:ascii="Times New Roman" w:eastAsia="Calibri" w:hAnsi="Times New Roman" w:cs="Times New Roman"/>
          <w:b/>
          <w:sz w:val="24"/>
          <w:szCs w:val="24"/>
        </w:rPr>
        <w:t xml:space="preserve"> </w:t>
      </w:r>
      <w:r w:rsidRPr="00CF70CF">
        <w:rPr>
          <w:rFonts w:ascii="Times New Roman" w:eastAsia="Calibri" w:hAnsi="Times New Roman" w:cs="Times New Roman"/>
          <w:b/>
          <w:sz w:val="24"/>
          <w:szCs w:val="24"/>
        </w:rPr>
        <w:t>do</w:t>
      </w:r>
      <w:r w:rsidR="006E0DAA" w:rsidRPr="00CF70CF">
        <w:rPr>
          <w:rFonts w:ascii="Times New Roman" w:eastAsia="Calibri" w:hAnsi="Times New Roman" w:cs="Times New Roman"/>
          <w:b/>
          <w:sz w:val="24"/>
          <w:szCs w:val="24"/>
        </w:rPr>
        <w:t xml:space="preserve"> </w:t>
      </w:r>
      <w:r w:rsidRPr="00CF70CF">
        <w:rPr>
          <w:rFonts w:ascii="Times New Roman" w:eastAsia="Calibri" w:hAnsi="Times New Roman" w:cs="Times New Roman"/>
          <w:b/>
          <w:sz w:val="24"/>
          <w:szCs w:val="24"/>
        </w:rPr>
        <w:t>SWZ</w:t>
      </w:r>
      <w:r w:rsidR="006E0DAA" w:rsidRPr="00CF70CF">
        <w:rPr>
          <w:rFonts w:ascii="Times New Roman" w:eastAsia="Calibri" w:hAnsi="Times New Roman" w:cs="Times New Roman"/>
          <w:b/>
          <w:sz w:val="24"/>
          <w:szCs w:val="24"/>
        </w:rPr>
        <w:t xml:space="preserve"> </w:t>
      </w:r>
      <w:r w:rsidR="00071737" w:rsidRPr="00CF70CF">
        <w:rPr>
          <w:rFonts w:ascii="Times New Roman" w:eastAsia="Calibri" w:hAnsi="Times New Roman" w:cs="Times New Roman"/>
          <w:b/>
          <w:sz w:val="24"/>
          <w:szCs w:val="24"/>
        </w:rPr>
        <w:t>i</w:t>
      </w:r>
      <w:r w:rsidR="006E0DAA" w:rsidRPr="00CF70CF">
        <w:rPr>
          <w:rFonts w:ascii="Times New Roman" w:eastAsia="Calibri" w:hAnsi="Times New Roman" w:cs="Times New Roman"/>
          <w:b/>
          <w:sz w:val="24"/>
          <w:szCs w:val="24"/>
        </w:rPr>
        <w:t xml:space="preserve"> </w:t>
      </w:r>
      <w:r w:rsidR="00071737" w:rsidRPr="00CF70CF">
        <w:rPr>
          <w:rFonts w:ascii="Times New Roman" w:eastAsia="Calibri" w:hAnsi="Times New Roman" w:cs="Times New Roman"/>
          <w:b/>
          <w:sz w:val="24"/>
          <w:szCs w:val="24"/>
        </w:rPr>
        <w:t>będzie</w:t>
      </w:r>
      <w:r w:rsidR="006E0DAA" w:rsidRPr="00CF70CF">
        <w:rPr>
          <w:rFonts w:ascii="Times New Roman" w:eastAsia="Calibri" w:hAnsi="Times New Roman" w:cs="Times New Roman"/>
          <w:b/>
          <w:sz w:val="24"/>
          <w:szCs w:val="24"/>
        </w:rPr>
        <w:t xml:space="preserve"> </w:t>
      </w:r>
      <w:r w:rsidR="00071737" w:rsidRPr="00CF70CF">
        <w:rPr>
          <w:rFonts w:ascii="Times New Roman" w:eastAsia="Calibri" w:hAnsi="Times New Roman" w:cs="Times New Roman"/>
          <w:b/>
          <w:sz w:val="24"/>
          <w:szCs w:val="24"/>
        </w:rPr>
        <w:t>wymagany</w:t>
      </w:r>
      <w:r w:rsidR="006E0DAA" w:rsidRPr="00CF70CF">
        <w:rPr>
          <w:rFonts w:ascii="Times New Roman" w:eastAsia="Calibri" w:hAnsi="Times New Roman" w:cs="Times New Roman"/>
          <w:b/>
          <w:sz w:val="24"/>
          <w:szCs w:val="24"/>
        </w:rPr>
        <w:t xml:space="preserve"> </w:t>
      </w:r>
      <w:r w:rsidR="00071737" w:rsidRPr="00CF70CF">
        <w:rPr>
          <w:rFonts w:ascii="Times New Roman" w:eastAsia="Calibri" w:hAnsi="Times New Roman" w:cs="Times New Roman"/>
          <w:b/>
          <w:sz w:val="24"/>
          <w:szCs w:val="24"/>
        </w:rPr>
        <w:t>na</w:t>
      </w:r>
      <w:r w:rsidR="006E0DAA" w:rsidRPr="00CF70CF">
        <w:rPr>
          <w:rFonts w:ascii="Times New Roman" w:eastAsia="Calibri" w:hAnsi="Times New Roman" w:cs="Times New Roman"/>
          <w:b/>
          <w:sz w:val="24"/>
          <w:szCs w:val="24"/>
        </w:rPr>
        <w:t xml:space="preserve"> </w:t>
      </w:r>
      <w:r w:rsidR="00071737" w:rsidRPr="00CF70CF">
        <w:rPr>
          <w:rFonts w:ascii="Times New Roman" w:eastAsia="Calibri" w:hAnsi="Times New Roman" w:cs="Times New Roman"/>
          <w:b/>
          <w:sz w:val="24"/>
          <w:szCs w:val="24"/>
        </w:rPr>
        <w:t>wezwanie</w:t>
      </w:r>
      <w:r w:rsidR="006E0DAA" w:rsidRPr="00CF70CF">
        <w:rPr>
          <w:rFonts w:ascii="Times New Roman" w:eastAsia="Calibri" w:hAnsi="Times New Roman" w:cs="Times New Roman"/>
          <w:b/>
          <w:sz w:val="24"/>
          <w:szCs w:val="24"/>
        </w:rPr>
        <w:t xml:space="preserve"> </w:t>
      </w:r>
      <w:r w:rsidR="00071737" w:rsidRPr="00CF70CF">
        <w:rPr>
          <w:rFonts w:ascii="Times New Roman" w:eastAsia="Calibri" w:hAnsi="Times New Roman" w:cs="Times New Roman"/>
          <w:b/>
          <w:sz w:val="24"/>
          <w:szCs w:val="24"/>
        </w:rPr>
        <w:t>Zamawiającego</w:t>
      </w:r>
      <w:r w:rsidRPr="00CF70CF">
        <w:rPr>
          <w:rFonts w:ascii="Times New Roman" w:eastAsia="Calibri" w:hAnsi="Times New Roman" w:cs="Times New Roman"/>
          <w:b/>
          <w:sz w:val="24"/>
          <w:szCs w:val="24"/>
        </w:rPr>
        <w:t>.</w:t>
      </w:r>
    </w:p>
    <w:p w14:paraId="547A166A" w14:textId="77777777" w:rsidR="00AF7066" w:rsidRPr="00CF70CF" w:rsidRDefault="00AF7066" w:rsidP="00607ECF">
      <w:pPr>
        <w:spacing w:after="0"/>
        <w:ind w:left="426"/>
        <w:jc w:val="both"/>
        <w:rPr>
          <w:rFonts w:ascii="Times New Roman" w:eastAsia="Times New Roman" w:hAnsi="Times New Roman" w:cs="Times New Roman"/>
          <w:b/>
          <w:sz w:val="24"/>
          <w:szCs w:val="24"/>
          <w:u w:val="single"/>
          <w:lang w:eastAsia="pl-PL"/>
        </w:rPr>
      </w:pPr>
    </w:p>
    <w:p w14:paraId="6ABAD2C5" w14:textId="77777777" w:rsidR="00692A02" w:rsidRPr="00CF70CF" w:rsidRDefault="00692A02" w:rsidP="00885433">
      <w:pPr>
        <w:pStyle w:val="Nagwek4"/>
        <w:keepNext w:val="0"/>
        <w:numPr>
          <w:ilvl w:val="0"/>
          <w:numId w:val="95"/>
        </w:numPr>
        <w:spacing w:line="276" w:lineRule="auto"/>
        <w:ind w:left="709"/>
        <w:rPr>
          <w:rFonts w:ascii="Times New Roman" w:hAnsi="Times New Roman" w:cs="Times New Roman"/>
          <w:szCs w:val="24"/>
          <w:u w:val="single"/>
        </w:rPr>
      </w:pPr>
      <w:r w:rsidRPr="00CF70CF">
        <w:rPr>
          <w:rFonts w:ascii="Times New Roman" w:hAnsi="Times New Roman" w:cs="Times New Roman"/>
          <w:szCs w:val="24"/>
          <w:u w:val="single"/>
        </w:rPr>
        <w:t>Warunki</w:t>
      </w:r>
      <w:r w:rsidR="006E0DAA" w:rsidRPr="00CF70CF">
        <w:rPr>
          <w:rFonts w:ascii="Times New Roman" w:hAnsi="Times New Roman" w:cs="Times New Roman"/>
          <w:szCs w:val="24"/>
          <w:u w:val="single"/>
        </w:rPr>
        <w:t xml:space="preserve"> </w:t>
      </w:r>
      <w:r w:rsidRPr="00CF70CF">
        <w:rPr>
          <w:rFonts w:ascii="Times New Roman" w:hAnsi="Times New Roman" w:cs="Times New Roman"/>
          <w:szCs w:val="24"/>
          <w:u w:val="single"/>
        </w:rPr>
        <w:t>udziału</w:t>
      </w:r>
      <w:r w:rsidR="006E0DAA" w:rsidRPr="00CF70CF">
        <w:rPr>
          <w:rFonts w:ascii="Times New Roman" w:hAnsi="Times New Roman" w:cs="Times New Roman"/>
          <w:szCs w:val="24"/>
          <w:u w:val="single"/>
        </w:rPr>
        <w:t xml:space="preserve"> </w:t>
      </w:r>
      <w:r w:rsidRPr="00CF70CF">
        <w:rPr>
          <w:rFonts w:ascii="Times New Roman" w:hAnsi="Times New Roman" w:cs="Times New Roman"/>
          <w:szCs w:val="24"/>
          <w:u w:val="single"/>
        </w:rPr>
        <w:t>w</w:t>
      </w:r>
      <w:r w:rsidR="006E0DAA" w:rsidRPr="00CF70CF">
        <w:rPr>
          <w:rFonts w:ascii="Times New Roman" w:hAnsi="Times New Roman" w:cs="Times New Roman"/>
          <w:szCs w:val="24"/>
          <w:u w:val="single"/>
        </w:rPr>
        <w:t xml:space="preserve"> </w:t>
      </w:r>
      <w:r w:rsidRPr="00CF70CF">
        <w:rPr>
          <w:rFonts w:ascii="Times New Roman" w:hAnsi="Times New Roman" w:cs="Times New Roman"/>
          <w:szCs w:val="24"/>
          <w:u w:val="single"/>
        </w:rPr>
        <w:t>postępowaniu</w:t>
      </w:r>
      <w:r w:rsidR="006E0DAA" w:rsidRPr="00CF70CF">
        <w:rPr>
          <w:rFonts w:ascii="Times New Roman" w:hAnsi="Times New Roman" w:cs="Times New Roman"/>
          <w:szCs w:val="24"/>
          <w:u w:val="single"/>
        </w:rPr>
        <w:t xml:space="preserve"> </w:t>
      </w:r>
      <w:r w:rsidRPr="00CF70CF">
        <w:rPr>
          <w:rFonts w:ascii="Times New Roman" w:hAnsi="Times New Roman" w:cs="Times New Roman"/>
          <w:szCs w:val="24"/>
          <w:u w:val="single"/>
        </w:rPr>
        <w:t>o</w:t>
      </w:r>
      <w:r w:rsidR="006E0DAA" w:rsidRPr="00CF70CF">
        <w:rPr>
          <w:rFonts w:ascii="Times New Roman" w:hAnsi="Times New Roman" w:cs="Times New Roman"/>
          <w:szCs w:val="24"/>
          <w:u w:val="single"/>
        </w:rPr>
        <w:t xml:space="preserve"> </w:t>
      </w:r>
      <w:r w:rsidRPr="00CF70CF">
        <w:rPr>
          <w:rFonts w:ascii="Times New Roman" w:hAnsi="Times New Roman" w:cs="Times New Roman"/>
          <w:szCs w:val="24"/>
          <w:u w:val="single"/>
        </w:rPr>
        <w:t>udzielenie</w:t>
      </w:r>
      <w:r w:rsidR="006E0DAA" w:rsidRPr="00CF70CF">
        <w:rPr>
          <w:rFonts w:ascii="Times New Roman" w:hAnsi="Times New Roman" w:cs="Times New Roman"/>
          <w:szCs w:val="24"/>
          <w:u w:val="single"/>
        </w:rPr>
        <w:t xml:space="preserve"> </w:t>
      </w:r>
      <w:r w:rsidRPr="00CF70CF">
        <w:rPr>
          <w:rFonts w:ascii="Times New Roman" w:hAnsi="Times New Roman" w:cs="Times New Roman"/>
          <w:szCs w:val="24"/>
          <w:u w:val="single"/>
        </w:rPr>
        <w:t>zamówienia</w:t>
      </w:r>
      <w:r w:rsidR="006E0DAA" w:rsidRPr="00CF70CF">
        <w:rPr>
          <w:rFonts w:ascii="Times New Roman" w:hAnsi="Times New Roman" w:cs="Times New Roman"/>
          <w:szCs w:val="24"/>
          <w:u w:val="single"/>
        </w:rPr>
        <w:t xml:space="preserve"> </w:t>
      </w:r>
      <w:r w:rsidR="00390C7A" w:rsidRPr="00CF70CF">
        <w:rPr>
          <w:rFonts w:ascii="Times New Roman" w:hAnsi="Times New Roman" w:cs="Times New Roman"/>
          <w:szCs w:val="24"/>
          <w:u w:val="single"/>
        </w:rPr>
        <w:t>i</w:t>
      </w:r>
      <w:r w:rsidR="006E0DAA" w:rsidRPr="00CF70CF">
        <w:rPr>
          <w:rFonts w:ascii="Times New Roman" w:hAnsi="Times New Roman" w:cs="Times New Roman"/>
          <w:szCs w:val="24"/>
          <w:u w:val="single"/>
        </w:rPr>
        <w:t xml:space="preserve"> </w:t>
      </w:r>
      <w:r w:rsidR="00390C7A" w:rsidRPr="00CF70CF">
        <w:rPr>
          <w:rFonts w:ascii="Times New Roman" w:hAnsi="Times New Roman" w:cs="Times New Roman"/>
          <w:szCs w:val="24"/>
          <w:u w:val="single"/>
        </w:rPr>
        <w:t>inne</w:t>
      </w:r>
      <w:r w:rsidR="006E0DAA" w:rsidRPr="00CF70CF">
        <w:rPr>
          <w:rFonts w:ascii="Times New Roman" w:hAnsi="Times New Roman" w:cs="Times New Roman"/>
          <w:szCs w:val="24"/>
          <w:u w:val="single"/>
        </w:rPr>
        <w:t xml:space="preserve"> </w:t>
      </w:r>
      <w:r w:rsidR="00390C7A" w:rsidRPr="00CF70CF">
        <w:rPr>
          <w:rFonts w:ascii="Times New Roman" w:hAnsi="Times New Roman" w:cs="Times New Roman"/>
          <w:szCs w:val="24"/>
          <w:u w:val="single"/>
        </w:rPr>
        <w:t>dokumenty</w:t>
      </w:r>
    </w:p>
    <w:p w14:paraId="1C34CFD9" w14:textId="77777777" w:rsidR="00692A02" w:rsidRPr="00CF70CF" w:rsidRDefault="00692A02" w:rsidP="00885433">
      <w:pPr>
        <w:numPr>
          <w:ilvl w:val="0"/>
          <w:numId w:val="96"/>
        </w:numPr>
        <w:tabs>
          <w:tab w:val="left" w:pos="284"/>
        </w:tabs>
        <w:spacing w:after="0"/>
        <w:ind w:left="284" w:hanging="284"/>
        <w:jc w:val="both"/>
        <w:rPr>
          <w:rFonts w:ascii="Times New Roman" w:eastAsia="Times New Roman" w:hAnsi="Times New Roman" w:cs="Times New Roman"/>
          <w:sz w:val="24"/>
          <w:szCs w:val="24"/>
          <w:lang w:eastAsia="pl-PL"/>
        </w:rPr>
      </w:pPr>
      <w:r w:rsidRPr="00CF70CF">
        <w:rPr>
          <w:rFonts w:ascii="Times New Roman" w:eastAsia="Times New Roman" w:hAnsi="Times New Roman" w:cs="Times New Roman"/>
          <w:sz w:val="24"/>
          <w:szCs w:val="24"/>
          <w:lang w:eastAsia="pl-PL"/>
        </w:rPr>
        <w:t>O</w:t>
      </w:r>
      <w:r w:rsidR="006E0DAA" w:rsidRPr="00CF70CF">
        <w:rPr>
          <w:rFonts w:ascii="Times New Roman" w:eastAsia="Times New Roman" w:hAnsi="Times New Roman" w:cs="Times New Roman"/>
          <w:sz w:val="24"/>
          <w:szCs w:val="24"/>
          <w:lang w:eastAsia="pl-PL"/>
        </w:rPr>
        <w:t xml:space="preserve"> </w:t>
      </w:r>
      <w:r w:rsidRPr="00CF70CF">
        <w:rPr>
          <w:rFonts w:ascii="Times New Roman" w:eastAsia="Times New Roman" w:hAnsi="Times New Roman" w:cs="Times New Roman"/>
          <w:sz w:val="24"/>
          <w:szCs w:val="24"/>
          <w:lang w:eastAsia="pl-PL"/>
        </w:rPr>
        <w:t>udzielenie</w:t>
      </w:r>
      <w:r w:rsidR="006E0DAA" w:rsidRPr="00CF70CF">
        <w:rPr>
          <w:rFonts w:ascii="Times New Roman" w:eastAsia="Times New Roman" w:hAnsi="Times New Roman" w:cs="Times New Roman"/>
          <w:sz w:val="24"/>
          <w:szCs w:val="24"/>
          <w:lang w:eastAsia="pl-PL"/>
        </w:rPr>
        <w:t xml:space="preserve"> </w:t>
      </w:r>
      <w:r w:rsidRPr="00CF70CF">
        <w:rPr>
          <w:rFonts w:ascii="Times New Roman" w:eastAsia="Times New Roman" w:hAnsi="Times New Roman" w:cs="Times New Roman"/>
          <w:sz w:val="24"/>
          <w:szCs w:val="24"/>
          <w:lang w:eastAsia="pl-PL"/>
        </w:rPr>
        <w:t>zamówienia</w:t>
      </w:r>
      <w:r w:rsidR="006E0DAA" w:rsidRPr="00CF70CF">
        <w:rPr>
          <w:rFonts w:ascii="Times New Roman" w:eastAsia="Times New Roman" w:hAnsi="Times New Roman" w:cs="Times New Roman"/>
          <w:sz w:val="24"/>
          <w:szCs w:val="24"/>
          <w:lang w:eastAsia="pl-PL"/>
        </w:rPr>
        <w:t xml:space="preserve"> </w:t>
      </w:r>
      <w:r w:rsidRPr="00CF70CF">
        <w:rPr>
          <w:rFonts w:ascii="Times New Roman" w:eastAsia="Times New Roman" w:hAnsi="Times New Roman" w:cs="Times New Roman"/>
          <w:sz w:val="24"/>
          <w:szCs w:val="24"/>
          <w:lang w:eastAsia="pl-PL"/>
        </w:rPr>
        <w:t>mogą</w:t>
      </w:r>
      <w:r w:rsidR="006E0DAA" w:rsidRPr="00CF70CF">
        <w:rPr>
          <w:rFonts w:ascii="Times New Roman" w:eastAsia="Times New Roman" w:hAnsi="Times New Roman" w:cs="Times New Roman"/>
          <w:sz w:val="24"/>
          <w:szCs w:val="24"/>
          <w:lang w:eastAsia="pl-PL"/>
        </w:rPr>
        <w:t xml:space="preserve"> </w:t>
      </w:r>
      <w:r w:rsidRPr="00CF70CF">
        <w:rPr>
          <w:rFonts w:ascii="Times New Roman" w:eastAsia="Times New Roman" w:hAnsi="Times New Roman" w:cs="Times New Roman"/>
          <w:sz w:val="24"/>
          <w:szCs w:val="24"/>
          <w:lang w:eastAsia="pl-PL"/>
        </w:rPr>
        <w:t>ubiegać</w:t>
      </w:r>
      <w:r w:rsidR="006E0DAA" w:rsidRPr="00CF70CF">
        <w:rPr>
          <w:rFonts w:ascii="Times New Roman" w:eastAsia="Times New Roman" w:hAnsi="Times New Roman" w:cs="Times New Roman"/>
          <w:sz w:val="24"/>
          <w:szCs w:val="24"/>
          <w:lang w:eastAsia="pl-PL"/>
        </w:rPr>
        <w:t xml:space="preserve"> </w:t>
      </w:r>
      <w:r w:rsidRPr="00CF70CF">
        <w:rPr>
          <w:rFonts w:ascii="Times New Roman" w:eastAsia="Times New Roman" w:hAnsi="Times New Roman" w:cs="Times New Roman"/>
          <w:sz w:val="24"/>
          <w:szCs w:val="24"/>
          <w:lang w:eastAsia="pl-PL"/>
        </w:rPr>
        <w:t>się</w:t>
      </w:r>
      <w:r w:rsidR="006E0DAA" w:rsidRPr="00CF70CF">
        <w:rPr>
          <w:rFonts w:ascii="Times New Roman" w:eastAsia="Times New Roman" w:hAnsi="Times New Roman" w:cs="Times New Roman"/>
          <w:sz w:val="24"/>
          <w:szCs w:val="24"/>
          <w:lang w:eastAsia="pl-PL"/>
        </w:rPr>
        <w:t xml:space="preserve"> </w:t>
      </w:r>
      <w:r w:rsidRPr="00CF70CF">
        <w:rPr>
          <w:rFonts w:ascii="Times New Roman" w:eastAsia="Times New Roman" w:hAnsi="Times New Roman" w:cs="Times New Roman"/>
          <w:sz w:val="24"/>
          <w:szCs w:val="24"/>
          <w:lang w:eastAsia="pl-PL"/>
        </w:rPr>
        <w:t>Wykonawcy,</w:t>
      </w:r>
      <w:r w:rsidR="006E0DAA" w:rsidRPr="00CF70CF">
        <w:rPr>
          <w:rFonts w:ascii="Times New Roman" w:eastAsia="Times New Roman" w:hAnsi="Times New Roman" w:cs="Times New Roman"/>
          <w:sz w:val="24"/>
          <w:szCs w:val="24"/>
          <w:lang w:eastAsia="pl-PL"/>
        </w:rPr>
        <w:t xml:space="preserve"> </w:t>
      </w:r>
      <w:r w:rsidRPr="00CF70CF">
        <w:rPr>
          <w:rFonts w:ascii="Times New Roman" w:eastAsia="Times New Roman" w:hAnsi="Times New Roman" w:cs="Times New Roman"/>
          <w:sz w:val="24"/>
          <w:szCs w:val="24"/>
          <w:lang w:eastAsia="pl-PL"/>
        </w:rPr>
        <w:t>którzy</w:t>
      </w:r>
      <w:r w:rsidR="006E0DAA" w:rsidRPr="00CF70CF">
        <w:rPr>
          <w:rFonts w:ascii="Times New Roman" w:eastAsia="Times New Roman" w:hAnsi="Times New Roman" w:cs="Times New Roman"/>
          <w:sz w:val="24"/>
          <w:szCs w:val="24"/>
          <w:lang w:eastAsia="pl-PL"/>
        </w:rPr>
        <w:t xml:space="preserve"> </w:t>
      </w:r>
      <w:r w:rsidRPr="00CF70CF">
        <w:rPr>
          <w:rFonts w:ascii="Times New Roman" w:eastAsia="Times New Roman" w:hAnsi="Times New Roman" w:cs="Times New Roman"/>
          <w:sz w:val="24"/>
          <w:szCs w:val="24"/>
          <w:lang w:eastAsia="pl-PL"/>
        </w:rPr>
        <w:t>spełniają</w:t>
      </w:r>
      <w:r w:rsidR="006E0DAA" w:rsidRPr="00CF70CF">
        <w:rPr>
          <w:rFonts w:ascii="Times New Roman" w:eastAsia="Times New Roman" w:hAnsi="Times New Roman" w:cs="Times New Roman"/>
          <w:sz w:val="24"/>
          <w:szCs w:val="24"/>
          <w:lang w:eastAsia="pl-PL"/>
        </w:rPr>
        <w:t xml:space="preserve"> </w:t>
      </w:r>
      <w:r w:rsidRPr="00CF70CF">
        <w:rPr>
          <w:rFonts w:ascii="Times New Roman" w:eastAsia="Times New Roman" w:hAnsi="Times New Roman" w:cs="Times New Roman"/>
          <w:sz w:val="24"/>
          <w:szCs w:val="24"/>
          <w:lang w:eastAsia="pl-PL"/>
        </w:rPr>
        <w:t>warunki</w:t>
      </w:r>
      <w:r w:rsidR="006E0DAA" w:rsidRPr="00CF70CF">
        <w:rPr>
          <w:rFonts w:ascii="Times New Roman" w:eastAsia="Times New Roman" w:hAnsi="Times New Roman" w:cs="Times New Roman"/>
          <w:sz w:val="24"/>
          <w:szCs w:val="24"/>
          <w:lang w:eastAsia="pl-PL"/>
        </w:rPr>
        <w:t xml:space="preserve"> </w:t>
      </w:r>
      <w:r w:rsidRPr="00CF70CF">
        <w:rPr>
          <w:rFonts w:ascii="Times New Roman" w:eastAsia="Times New Roman" w:hAnsi="Times New Roman" w:cs="Times New Roman"/>
          <w:sz w:val="24"/>
          <w:szCs w:val="24"/>
          <w:lang w:eastAsia="pl-PL"/>
        </w:rPr>
        <w:t>określone</w:t>
      </w:r>
      <w:r w:rsidR="006E0DAA" w:rsidRPr="00CF70CF">
        <w:rPr>
          <w:rFonts w:ascii="Times New Roman" w:eastAsia="Times New Roman" w:hAnsi="Times New Roman" w:cs="Times New Roman"/>
          <w:sz w:val="24"/>
          <w:szCs w:val="24"/>
          <w:lang w:eastAsia="pl-PL"/>
        </w:rPr>
        <w:t xml:space="preserve"> </w:t>
      </w:r>
      <w:r w:rsidR="008D7CCF" w:rsidRPr="00CF70CF">
        <w:rPr>
          <w:rFonts w:ascii="Times New Roman" w:eastAsia="Times New Roman" w:hAnsi="Times New Roman" w:cs="Times New Roman"/>
          <w:sz w:val="24"/>
          <w:szCs w:val="24"/>
          <w:lang w:eastAsia="pl-PL"/>
        </w:rPr>
        <w:br/>
      </w:r>
      <w:r w:rsidRPr="00CF70CF">
        <w:rPr>
          <w:rFonts w:ascii="Times New Roman" w:eastAsia="Times New Roman" w:hAnsi="Times New Roman" w:cs="Times New Roman"/>
          <w:sz w:val="24"/>
          <w:szCs w:val="24"/>
          <w:lang w:eastAsia="pl-PL"/>
        </w:rPr>
        <w:t>w</w:t>
      </w:r>
      <w:r w:rsidR="006E0DAA" w:rsidRPr="00CF70CF">
        <w:rPr>
          <w:rFonts w:ascii="Times New Roman" w:eastAsia="Times New Roman" w:hAnsi="Times New Roman" w:cs="Times New Roman"/>
          <w:sz w:val="24"/>
          <w:szCs w:val="24"/>
          <w:lang w:eastAsia="pl-PL"/>
        </w:rPr>
        <w:t xml:space="preserve"> </w:t>
      </w:r>
      <w:r w:rsidRPr="00CF70CF">
        <w:rPr>
          <w:rFonts w:ascii="Times New Roman" w:eastAsia="Times New Roman" w:hAnsi="Times New Roman" w:cs="Times New Roman"/>
          <w:sz w:val="24"/>
          <w:szCs w:val="24"/>
          <w:lang w:eastAsia="pl-PL"/>
        </w:rPr>
        <w:t>art.</w:t>
      </w:r>
      <w:r w:rsidR="006E0DAA" w:rsidRPr="00CF70CF">
        <w:rPr>
          <w:rFonts w:ascii="Times New Roman" w:eastAsia="Times New Roman" w:hAnsi="Times New Roman" w:cs="Times New Roman"/>
          <w:sz w:val="24"/>
          <w:szCs w:val="24"/>
          <w:lang w:eastAsia="pl-PL"/>
        </w:rPr>
        <w:t xml:space="preserve"> </w:t>
      </w:r>
      <w:r w:rsidRPr="00CF70CF">
        <w:rPr>
          <w:rFonts w:ascii="Times New Roman" w:eastAsia="Times New Roman" w:hAnsi="Times New Roman" w:cs="Times New Roman"/>
          <w:sz w:val="24"/>
          <w:szCs w:val="24"/>
          <w:lang w:eastAsia="pl-PL"/>
        </w:rPr>
        <w:t>112</w:t>
      </w:r>
      <w:r w:rsidR="006E0DAA" w:rsidRPr="00CF70CF">
        <w:rPr>
          <w:rFonts w:ascii="Times New Roman" w:eastAsia="Times New Roman" w:hAnsi="Times New Roman" w:cs="Times New Roman"/>
          <w:sz w:val="24"/>
          <w:szCs w:val="24"/>
          <w:lang w:eastAsia="pl-PL"/>
        </w:rPr>
        <w:t xml:space="preserve"> </w:t>
      </w:r>
      <w:r w:rsidRPr="00CF70CF">
        <w:rPr>
          <w:rFonts w:ascii="Times New Roman" w:eastAsia="Times New Roman" w:hAnsi="Times New Roman" w:cs="Times New Roman"/>
          <w:sz w:val="24"/>
          <w:szCs w:val="24"/>
          <w:lang w:eastAsia="pl-PL"/>
        </w:rPr>
        <w:t>ust.</w:t>
      </w:r>
      <w:r w:rsidR="006E0DAA" w:rsidRPr="00CF70CF">
        <w:rPr>
          <w:rFonts w:ascii="Times New Roman" w:eastAsia="Times New Roman" w:hAnsi="Times New Roman" w:cs="Times New Roman"/>
          <w:sz w:val="24"/>
          <w:szCs w:val="24"/>
          <w:lang w:eastAsia="pl-PL"/>
        </w:rPr>
        <w:t xml:space="preserve"> </w:t>
      </w:r>
      <w:r w:rsidRPr="00CF70CF">
        <w:rPr>
          <w:rFonts w:ascii="Times New Roman" w:eastAsia="Times New Roman" w:hAnsi="Times New Roman" w:cs="Times New Roman"/>
          <w:sz w:val="24"/>
          <w:szCs w:val="24"/>
          <w:lang w:eastAsia="pl-PL"/>
        </w:rPr>
        <w:t>2</w:t>
      </w:r>
      <w:r w:rsidR="006E0DAA" w:rsidRPr="00CF70CF">
        <w:rPr>
          <w:rFonts w:ascii="Times New Roman" w:eastAsia="Times New Roman" w:hAnsi="Times New Roman" w:cs="Times New Roman"/>
          <w:sz w:val="24"/>
          <w:szCs w:val="24"/>
          <w:lang w:eastAsia="pl-PL"/>
        </w:rPr>
        <w:t xml:space="preserve"> </w:t>
      </w:r>
      <w:r w:rsidRPr="00CF70CF">
        <w:rPr>
          <w:rFonts w:ascii="Times New Roman" w:eastAsia="Times New Roman" w:hAnsi="Times New Roman" w:cs="Times New Roman"/>
          <w:sz w:val="24"/>
          <w:szCs w:val="24"/>
          <w:lang w:eastAsia="pl-PL"/>
        </w:rPr>
        <w:t>ustawy</w:t>
      </w:r>
      <w:r w:rsidR="006E0DAA" w:rsidRPr="00CF70CF">
        <w:rPr>
          <w:rFonts w:ascii="Times New Roman" w:eastAsia="Times New Roman" w:hAnsi="Times New Roman" w:cs="Times New Roman"/>
          <w:sz w:val="24"/>
          <w:szCs w:val="24"/>
          <w:lang w:eastAsia="pl-PL"/>
        </w:rPr>
        <w:t xml:space="preserve"> </w:t>
      </w:r>
      <w:r w:rsidR="004A7BFE" w:rsidRPr="00CF70CF">
        <w:rPr>
          <w:rFonts w:ascii="Times New Roman" w:eastAsia="Times New Roman" w:hAnsi="Times New Roman" w:cs="Times New Roman"/>
          <w:sz w:val="24"/>
          <w:szCs w:val="24"/>
          <w:lang w:eastAsia="pl-PL"/>
        </w:rPr>
        <w:t>PZP</w:t>
      </w:r>
      <w:r w:rsidR="006E0DAA" w:rsidRPr="00CF70CF">
        <w:rPr>
          <w:rFonts w:ascii="Times New Roman" w:eastAsia="Times New Roman" w:hAnsi="Times New Roman" w:cs="Times New Roman"/>
          <w:sz w:val="24"/>
          <w:szCs w:val="24"/>
          <w:lang w:eastAsia="pl-PL"/>
        </w:rPr>
        <w:t xml:space="preserve"> </w:t>
      </w:r>
      <w:r w:rsidRPr="00CF70CF">
        <w:rPr>
          <w:rFonts w:ascii="Times New Roman" w:eastAsia="Times New Roman" w:hAnsi="Times New Roman" w:cs="Times New Roman"/>
          <w:sz w:val="24"/>
          <w:szCs w:val="24"/>
          <w:lang w:eastAsia="pl-PL"/>
        </w:rPr>
        <w:t>dotyczące:</w:t>
      </w:r>
    </w:p>
    <w:p w14:paraId="31166A1C" w14:textId="77777777" w:rsidR="00692A02" w:rsidRPr="00CF70CF" w:rsidRDefault="00692A02" w:rsidP="00885433">
      <w:pPr>
        <w:numPr>
          <w:ilvl w:val="0"/>
          <w:numId w:val="109"/>
        </w:numPr>
        <w:tabs>
          <w:tab w:val="left" w:pos="851"/>
        </w:tabs>
        <w:spacing w:after="0"/>
        <w:ind w:left="851"/>
        <w:jc w:val="both"/>
        <w:rPr>
          <w:rFonts w:ascii="Times New Roman" w:eastAsia="Calibri" w:hAnsi="Times New Roman" w:cs="Times New Roman"/>
          <w:sz w:val="24"/>
          <w:szCs w:val="24"/>
        </w:rPr>
      </w:pPr>
      <w:r w:rsidRPr="00CF70CF">
        <w:rPr>
          <w:rFonts w:ascii="Times New Roman" w:eastAsia="Calibri" w:hAnsi="Times New Roman" w:cs="Times New Roman"/>
          <w:b/>
          <w:bCs/>
          <w:sz w:val="24"/>
          <w:szCs w:val="24"/>
        </w:rPr>
        <w:t>zdolności</w:t>
      </w:r>
      <w:r w:rsidR="006E0DAA" w:rsidRPr="00CF70CF">
        <w:rPr>
          <w:rFonts w:ascii="Times New Roman" w:eastAsia="Calibri" w:hAnsi="Times New Roman" w:cs="Times New Roman"/>
          <w:b/>
          <w:bCs/>
          <w:sz w:val="24"/>
          <w:szCs w:val="24"/>
        </w:rPr>
        <w:t xml:space="preserve"> </w:t>
      </w:r>
      <w:r w:rsidRPr="00CF70CF">
        <w:rPr>
          <w:rFonts w:ascii="Times New Roman" w:eastAsia="Calibri" w:hAnsi="Times New Roman" w:cs="Times New Roman"/>
          <w:b/>
          <w:bCs/>
          <w:sz w:val="24"/>
          <w:szCs w:val="24"/>
        </w:rPr>
        <w:t>do</w:t>
      </w:r>
      <w:r w:rsidR="006E0DAA" w:rsidRPr="00CF70CF">
        <w:rPr>
          <w:rFonts w:ascii="Times New Roman" w:eastAsia="Calibri" w:hAnsi="Times New Roman" w:cs="Times New Roman"/>
          <w:b/>
          <w:bCs/>
          <w:sz w:val="24"/>
          <w:szCs w:val="24"/>
        </w:rPr>
        <w:t xml:space="preserve"> </w:t>
      </w:r>
      <w:r w:rsidRPr="00CF70CF">
        <w:rPr>
          <w:rFonts w:ascii="Times New Roman" w:eastAsia="Calibri" w:hAnsi="Times New Roman" w:cs="Times New Roman"/>
          <w:b/>
          <w:bCs/>
          <w:sz w:val="24"/>
          <w:szCs w:val="24"/>
        </w:rPr>
        <w:t>występowania</w:t>
      </w:r>
      <w:r w:rsidR="006E0DAA" w:rsidRPr="00CF70CF">
        <w:rPr>
          <w:rFonts w:ascii="Times New Roman" w:eastAsia="Calibri" w:hAnsi="Times New Roman" w:cs="Times New Roman"/>
          <w:b/>
          <w:bCs/>
          <w:sz w:val="24"/>
          <w:szCs w:val="24"/>
        </w:rPr>
        <w:t xml:space="preserve"> </w:t>
      </w:r>
      <w:r w:rsidRPr="00CF70CF">
        <w:rPr>
          <w:rFonts w:ascii="Times New Roman" w:eastAsia="Calibri" w:hAnsi="Times New Roman" w:cs="Times New Roman"/>
          <w:b/>
          <w:bCs/>
          <w:sz w:val="24"/>
          <w:szCs w:val="24"/>
        </w:rPr>
        <w:t>w</w:t>
      </w:r>
      <w:r w:rsidR="006E0DAA" w:rsidRPr="00CF70CF">
        <w:rPr>
          <w:rFonts w:ascii="Times New Roman" w:eastAsia="Calibri" w:hAnsi="Times New Roman" w:cs="Times New Roman"/>
          <w:b/>
          <w:bCs/>
          <w:sz w:val="24"/>
          <w:szCs w:val="24"/>
        </w:rPr>
        <w:t xml:space="preserve"> </w:t>
      </w:r>
      <w:r w:rsidRPr="00CF70CF">
        <w:rPr>
          <w:rFonts w:ascii="Times New Roman" w:eastAsia="Calibri" w:hAnsi="Times New Roman" w:cs="Times New Roman"/>
          <w:b/>
          <w:bCs/>
          <w:sz w:val="24"/>
          <w:szCs w:val="24"/>
        </w:rPr>
        <w:t>obrocie</w:t>
      </w:r>
      <w:r w:rsidR="006E0DAA" w:rsidRPr="00CF70CF">
        <w:rPr>
          <w:rFonts w:ascii="Times New Roman" w:eastAsia="Calibri" w:hAnsi="Times New Roman" w:cs="Times New Roman"/>
          <w:b/>
          <w:bCs/>
          <w:sz w:val="24"/>
          <w:szCs w:val="24"/>
        </w:rPr>
        <w:t xml:space="preserve"> </w:t>
      </w:r>
      <w:r w:rsidRPr="00CF70CF">
        <w:rPr>
          <w:rFonts w:ascii="Times New Roman" w:eastAsia="Calibri" w:hAnsi="Times New Roman" w:cs="Times New Roman"/>
          <w:b/>
          <w:bCs/>
          <w:sz w:val="24"/>
          <w:szCs w:val="24"/>
        </w:rPr>
        <w:t>gospodarczym</w:t>
      </w:r>
      <w:r w:rsidR="006E0DAA" w:rsidRPr="00CF70CF">
        <w:rPr>
          <w:rFonts w:ascii="Times New Roman" w:eastAsia="Calibri" w:hAnsi="Times New Roman" w:cs="Times New Roman"/>
          <w:sz w:val="24"/>
          <w:szCs w:val="24"/>
        </w:rPr>
        <w:t xml:space="preserve"> </w:t>
      </w:r>
      <w:r w:rsidR="007A0603" w:rsidRPr="00CF70CF">
        <w:rPr>
          <w:rFonts w:ascii="Times New Roman" w:eastAsia="Calibri" w:hAnsi="Times New Roman" w:cs="Times New Roman"/>
          <w:sz w:val="24"/>
          <w:szCs w:val="24"/>
        </w:rPr>
        <w:t>-</w:t>
      </w:r>
      <w:r w:rsidR="006E0DAA" w:rsidRPr="00CF70CF">
        <w:rPr>
          <w:rFonts w:ascii="Times New Roman" w:eastAsia="Calibri" w:hAnsi="Times New Roman" w:cs="Times New Roman"/>
          <w:sz w:val="24"/>
          <w:szCs w:val="24"/>
        </w:rPr>
        <w:t xml:space="preserve"> </w:t>
      </w:r>
      <w:r w:rsidR="00072D32" w:rsidRPr="00CF70CF">
        <w:rPr>
          <w:rFonts w:ascii="Times New Roman" w:eastAsia="Calibri" w:hAnsi="Times New Roman" w:cs="Times New Roman"/>
          <w:sz w:val="24"/>
          <w:szCs w:val="24"/>
        </w:rPr>
        <w:t>Zamawiający</w:t>
      </w:r>
      <w:r w:rsidR="006E0DAA" w:rsidRPr="00CF70CF">
        <w:rPr>
          <w:rFonts w:ascii="Times New Roman" w:eastAsia="Calibri" w:hAnsi="Times New Roman" w:cs="Times New Roman"/>
          <w:sz w:val="24"/>
          <w:szCs w:val="24"/>
        </w:rPr>
        <w:t xml:space="preserve"> </w:t>
      </w:r>
      <w:r w:rsidR="00072D32" w:rsidRPr="00CF70CF">
        <w:rPr>
          <w:rFonts w:ascii="Times New Roman" w:eastAsia="Calibri" w:hAnsi="Times New Roman" w:cs="Times New Roman"/>
          <w:sz w:val="24"/>
          <w:szCs w:val="24"/>
        </w:rPr>
        <w:t>nie</w:t>
      </w:r>
      <w:r w:rsidR="006E0DAA" w:rsidRPr="00CF70CF">
        <w:rPr>
          <w:rFonts w:ascii="Times New Roman" w:eastAsia="Calibri" w:hAnsi="Times New Roman" w:cs="Times New Roman"/>
          <w:sz w:val="24"/>
          <w:szCs w:val="24"/>
        </w:rPr>
        <w:t xml:space="preserve"> </w:t>
      </w:r>
      <w:r w:rsidR="00072D32" w:rsidRPr="00CF70CF">
        <w:rPr>
          <w:rFonts w:ascii="Times New Roman" w:eastAsia="Calibri" w:hAnsi="Times New Roman" w:cs="Times New Roman"/>
          <w:sz w:val="24"/>
          <w:szCs w:val="24"/>
        </w:rPr>
        <w:t>stawia</w:t>
      </w:r>
      <w:r w:rsidR="006E0DAA" w:rsidRPr="00CF70CF">
        <w:rPr>
          <w:rFonts w:ascii="Times New Roman" w:eastAsia="Calibri" w:hAnsi="Times New Roman" w:cs="Times New Roman"/>
          <w:sz w:val="24"/>
          <w:szCs w:val="24"/>
        </w:rPr>
        <w:t xml:space="preserve"> </w:t>
      </w:r>
      <w:r w:rsidR="00072D32" w:rsidRPr="00CF70CF">
        <w:rPr>
          <w:rFonts w:ascii="Times New Roman" w:eastAsia="Calibri" w:hAnsi="Times New Roman" w:cs="Times New Roman"/>
          <w:sz w:val="24"/>
          <w:szCs w:val="24"/>
        </w:rPr>
        <w:t>warunków</w:t>
      </w:r>
      <w:r w:rsidR="006E0DAA" w:rsidRPr="00CF70CF">
        <w:rPr>
          <w:rFonts w:ascii="Times New Roman" w:eastAsia="Calibri" w:hAnsi="Times New Roman" w:cs="Times New Roman"/>
          <w:sz w:val="24"/>
          <w:szCs w:val="24"/>
        </w:rPr>
        <w:t xml:space="preserve"> </w:t>
      </w:r>
      <w:r w:rsidR="00072D32" w:rsidRPr="00CF70CF">
        <w:rPr>
          <w:rFonts w:ascii="Times New Roman" w:eastAsia="Calibri" w:hAnsi="Times New Roman" w:cs="Times New Roman"/>
          <w:sz w:val="24"/>
          <w:szCs w:val="24"/>
        </w:rPr>
        <w:t>w</w:t>
      </w:r>
      <w:r w:rsidR="006E0DAA" w:rsidRPr="00CF70CF">
        <w:rPr>
          <w:rFonts w:ascii="Times New Roman" w:eastAsia="Calibri" w:hAnsi="Times New Roman" w:cs="Times New Roman"/>
          <w:sz w:val="24"/>
          <w:szCs w:val="24"/>
        </w:rPr>
        <w:t xml:space="preserve"> </w:t>
      </w:r>
      <w:r w:rsidR="00072D32" w:rsidRPr="00CF70CF">
        <w:rPr>
          <w:rFonts w:ascii="Times New Roman" w:eastAsia="Calibri" w:hAnsi="Times New Roman" w:cs="Times New Roman"/>
          <w:sz w:val="24"/>
          <w:szCs w:val="24"/>
        </w:rPr>
        <w:t>tym</w:t>
      </w:r>
      <w:r w:rsidR="006E0DAA" w:rsidRPr="00CF70CF">
        <w:rPr>
          <w:rFonts w:ascii="Times New Roman" w:eastAsia="Calibri" w:hAnsi="Times New Roman" w:cs="Times New Roman"/>
          <w:sz w:val="24"/>
          <w:szCs w:val="24"/>
        </w:rPr>
        <w:t xml:space="preserve"> </w:t>
      </w:r>
      <w:r w:rsidR="00072D32" w:rsidRPr="00CF70CF">
        <w:rPr>
          <w:rFonts w:ascii="Times New Roman" w:eastAsia="Calibri" w:hAnsi="Times New Roman" w:cs="Times New Roman"/>
          <w:sz w:val="24"/>
          <w:szCs w:val="24"/>
        </w:rPr>
        <w:t>zakresie,</w:t>
      </w:r>
    </w:p>
    <w:p w14:paraId="43F18971" w14:textId="77777777" w:rsidR="00692A02" w:rsidRPr="00CF70CF" w:rsidRDefault="00692A02" w:rsidP="00885433">
      <w:pPr>
        <w:numPr>
          <w:ilvl w:val="0"/>
          <w:numId w:val="109"/>
        </w:numPr>
        <w:tabs>
          <w:tab w:val="left" w:pos="851"/>
        </w:tabs>
        <w:spacing w:after="0"/>
        <w:ind w:left="851"/>
        <w:jc w:val="both"/>
        <w:rPr>
          <w:rFonts w:ascii="Times New Roman" w:eastAsia="Calibri" w:hAnsi="Times New Roman" w:cs="Times New Roman"/>
          <w:sz w:val="24"/>
          <w:szCs w:val="24"/>
        </w:rPr>
      </w:pPr>
      <w:r w:rsidRPr="00CF70CF">
        <w:rPr>
          <w:rFonts w:ascii="Times New Roman" w:eastAsia="Calibri" w:hAnsi="Times New Roman" w:cs="Times New Roman"/>
          <w:b/>
          <w:bCs/>
          <w:sz w:val="24"/>
          <w:szCs w:val="24"/>
        </w:rPr>
        <w:t>uprawnień</w:t>
      </w:r>
      <w:r w:rsidR="006E0DAA" w:rsidRPr="00CF70CF">
        <w:rPr>
          <w:rFonts w:ascii="Times New Roman" w:eastAsia="Calibri" w:hAnsi="Times New Roman" w:cs="Times New Roman"/>
          <w:b/>
          <w:bCs/>
          <w:sz w:val="24"/>
          <w:szCs w:val="24"/>
        </w:rPr>
        <w:t xml:space="preserve"> </w:t>
      </w:r>
      <w:r w:rsidRPr="00CF70CF">
        <w:rPr>
          <w:rFonts w:ascii="Times New Roman" w:eastAsia="Calibri" w:hAnsi="Times New Roman" w:cs="Times New Roman"/>
          <w:b/>
          <w:bCs/>
          <w:sz w:val="24"/>
          <w:szCs w:val="24"/>
        </w:rPr>
        <w:t>do</w:t>
      </w:r>
      <w:r w:rsidR="006E0DAA" w:rsidRPr="00CF70CF">
        <w:rPr>
          <w:rFonts w:ascii="Times New Roman" w:eastAsia="Calibri" w:hAnsi="Times New Roman" w:cs="Times New Roman"/>
          <w:b/>
          <w:bCs/>
          <w:sz w:val="24"/>
          <w:szCs w:val="24"/>
        </w:rPr>
        <w:t xml:space="preserve"> </w:t>
      </w:r>
      <w:r w:rsidRPr="00CF70CF">
        <w:rPr>
          <w:rFonts w:ascii="Times New Roman" w:eastAsia="Calibri" w:hAnsi="Times New Roman" w:cs="Times New Roman"/>
          <w:b/>
          <w:bCs/>
          <w:sz w:val="24"/>
          <w:szCs w:val="24"/>
        </w:rPr>
        <w:t>prowadzenia</w:t>
      </w:r>
      <w:r w:rsidR="006E0DAA" w:rsidRPr="00CF70CF">
        <w:rPr>
          <w:rFonts w:ascii="Times New Roman" w:eastAsia="Calibri" w:hAnsi="Times New Roman" w:cs="Times New Roman"/>
          <w:b/>
          <w:bCs/>
          <w:sz w:val="24"/>
          <w:szCs w:val="24"/>
        </w:rPr>
        <w:t xml:space="preserve"> </w:t>
      </w:r>
      <w:r w:rsidRPr="00CF70CF">
        <w:rPr>
          <w:rFonts w:ascii="Times New Roman" w:eastAsia="Calibri" w:hAnsi="Times New Roman" w:cs="Times New Roman"/>
          <w:b/>
          <w:bCs/>
          <w:sz w:val="24"/>
          <w:szCs w:val="24"/>
        </w:rPr>
        <w:t>określonej</w:t>
      </w:r>
      <w:r w:rsidR="006E0DAA" w:rsidRPr="00CF70CF">
        <w:rPr>
          <w:rFonts w:ascii="Times New Roman" w:eastAsia="Calibri" w:hAnsi="Times New Roman" w:cs="Times New Roman"/>
          <w:b/>
          <w:bCs/>
          <w:sz w:val="24"/>
          <w:szCs w:val="24"/>
        </w:rPr>
        <w:t xml:space="preserve"> </w:t>
      </w:r>
      <w:r w:rsidRPr="00CF70CF">
        <w:rPr>
          <w:rFonts w:ascii="Times New Roman" w:eastAsia="Calibri" w:hAnsi="Times New Roman" w:cs="Times New Roman"/>
          <w:b/>
          <w:bCs/>
          <w:sz w:val="24"/>
          <w:szCs w:val="24"/>
        </w:rPr>
        <w:t>działalności</w:t>
      </w:r>
      <w:r w:rsidR="006E0DAA" w:rsidRPr="00CF70CF">
        <w:rPr>
          <w:rFonts w:ascii="Times New Roman" w:eastAsia="Calibri" w:hAnsi="Times New Roman" w:cs="Times New Roman"/>
          <w:b/>
          <w:bCs/>
          <w:sz w:val="24"/>
          <w:szCs w:val="24"/>
        </w:rPr>
        <w:t xml:space="preserve"> </w:t>
      </w:r>
      <w:r w:rsidRPr="00CF70CF">
        <w:rPr>
          <w:rFonts w:ascii="Times New Roman" w:eastAsia="Calibri" w:hAnsi="Times New Roman" w:cs="Times New Roman"/>
          <w:b/>
          <w:bCs/>
          <w:sz w:val="24"/>
          <w:szCs w:val="24"/>
        </w:rPr>
        <w:t>gospodarczej</w:t>
      </w:r>
      <w:r w:rsidR="006E0DAA" w:rsidRPr="00CF70CF">
        <w:rPr>
          <w:rFonts w:ascii="Times New Roman" w:eastAsia="Calibri" w:hAnsi="Times New Roman" w:cs="Times New Roman"/>
          <w:b/>
          <w:bCs/>
          <w:sz w:val="24"/>
          <w:szCs w:val="24"/>
        </w:rPr>
        <w:t xml:space="preserve"> </w:t>
      </w:r>
      <w:r w:rsidRPr="00CF70CF">
        <w:rPr>
          <w:rFonts w:ascii="Times New Roman" w:eastAsia="Calibri" w:hAnsi="Times New Roman" w:cs="Times New Roman"/>
          <w:b/>
          <w:bCs/>
          <w:sz w:val="24"/>
          <w:szCs w:val="24"/>
        </w:rPr>
        <w:t>lub</w:t>
      </w:r>
      <w:r w:rsidR="006E0DAA" w:rsidRPr="00CF70CF">
        <w:rPr>
          <w:rFonts w:ascii="Times New Roman" w:eastAsia="Calibri" w:hAnsi="Times New Roman" w:cs="Times New Roman"/>
          <w:b/>
          <w:bCs/>
          <w:sz w:val="24"/>
          <w:szCs w:val="24"/>
        </w:rPr>
        <w:t xml:space="preserve"> </w:t>
      </w:r>
      <w:r w:rsidRPr="00CF70CF">
        <w:rPr>
          <w:rFonts w:ascii="Times New Roman" w:eastAsia="Calibri" w:hAnsi="Times New Roman" w:cs="Times New Roman"/>
          <w:b/>
          <w:bCs/>
          <w:sz w:val="24"/>
          <w:szCs w:val="24"/>
        </w:rPr>
        <w:t>zawodowej</w:t>
      </w:r>
      <w:r w:rsidRPr="00CF70CF">
        <w:rPr>
          <w:rFonts w:ascii="Times New Roman" w:eastAsia="Calibri" w:hAnsi="Times New Roman" w:cs="Times New Roman"/>
          <w:sz w:val="24"/>
          <w:szCs w:val="24"/>
        </w:rPr>
        <w:t>,</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o</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ile</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wynika</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to</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z</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odrębnych</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przepisów</w:t>
      </w:r>
      <w:r w:rsidR="006E0DAA" w:rsidRPr="00CF70CF">
        <w:rPr>
          <w:rFonts w:ascii="Times New Roman" w:eastAsia="Calibri" w:hAnsi="Times New Roman" w:cs="Times New Roman"/>
          <w:sz w:val="24"/>
          <w:szCs w:val="24"/>
        </w:rPr>
        <w:t xml:space="preserve"> </w:t>
      </w:r>
      <w:r w:rsidR="007A0603" w:rsidRPr="00CF70CF">
        <w:rPr>
          <w:rFonts w:ascii="Times New Roman" w:eastAsia="Calibri" w:hAnsi="Times New Roman" w:cs="Times New Roman"/>
          <w:sz w:val="24"/>
          <w:szCs w:val="24"/>
        </w:rPr>
        <w:t>-</w:t>
      </w:r>
      <w:r w:rsidR="006E0DAA" w:rsidRPr="00CF70CF">
        <w:rPr>
          <w:rFonts w:ascii="Times New Roman" w:eastAsia="Calibri" w:hAnsi="Times New Roman" w:cs="Times New Roman"/>
          <w:sz w:val="24"/>
          <w:szCs w:val="24"/>
        </w:rPr>
        <w:t xml:space="preserve"> </w:t>
      </w:r>
      <w:r w:rsidR="00E76491" w:rsidRPr="00CF70CF">
        <w:rPr>
          <w:rFonts w:ascii="Times New Roman" w:eastAsia="Calibri" w:hAnsi="Times New Roman" w:cs="Times New Roman"/>
          <w:sz w:val="24"/>
          <w:szCs w:val="24"/>
        </w:rPr>
        <w:t>Zamawiający</w:t>
      </w:r>
      <w:r w:rsidR="006E0DAA" w:rsidRPr="00CF70CF">
        <w:rPr>
          <w:rFonts w:ascii="Times New Roman" w:eastAsia="Calibri" w:hAnsi="Times New Roman" w:cs="Times New Roman"/>
          <w:sz w:val="24"/>
          <w:szCs w:val="24"/>
        </w:rPr>
        <w:t xml:space="preserve"> </w:t>
      </w:r>
      <w:r w:rsidR="00E76491" w:rsidRPr="00CF70CF">
        <w:rPr>
          <w:rFonts w:ascii="Times New Roman" w:eastAsia="Calibri" w:hAnsi="Times New Roman" w:cs="Times New Roman"/>
          <w:sz w:val="24"/>
          <w:szCs w:val="24"/>
        </w:rPr>
        <w:t>nie</w:t>
      </w:r>
      <w:r w:rsidR="006E0DAA" w:rsidRPr="00CF70CF">
        <w:rPr>
          <w:rFonts w:ascii="Times New Roman" w:eastAsia="Calibri" w:hAnsi="Times New Roman" w:cs="Times New Roman"/>
          <w:sz w:val="24"/>
          <w:szCs w:val="24"/>
        </w:rPr>
        <w:t xml:space="preserve"> </w:t>
      </w:r>
      <w:r w:rsidR="00E76491" w:rsidRPr="00CF70CF">
        <w:rPr>
          <w:rFonts w:ascii="Times New Roman" w:eastAsia="Calibri" w:hAnsi="Times New Roman" w:cs="Times New Roman"/>
          <w:sz w:val="24"/>
          <w:szCs w:val="24"/>
        </w:rPr>
        <w:t>stawia</w:t>
      </w:r>
      <w:r w:rsidR="006E0DAA" w:rsidRPr="00CF70CF">
        <w:rPr>
          <w:rFonts w:ascii="Times New Roman" w:eastAsia="Calibri" w:hAnsi="Times New Roman" w:cs="Times New Roman"/>
          <w:sz w:val="24"/>
          <w:szCs w:val="24"/>
        </w:rPr>
        <w:t xml:space="preserve"> </w:t>
      </w:r>
      <w:r w:rsidR="00E76491" w:rsidRPr="00CF70CF">
        <w:rPr>
          <w:rFonts w:ascii="Times New Roman" w:eastAsia="Calibri" w:hAnsi="Times New Roman" w:cs="Times New Roman"/>
          <w:sz w:val="24"/>
          <w:szCs w:val="24"/>
        </w:rPr>
        <w:t>warunków</w:t>
      </w:r>
      <w:r w:rsidR="006E0DAA" w:rsidRPr="00CF70CF">
        <w:rPr>
          <w:rFonts w:ascii="Times New Roman" w:eastAsia="Calibri" w:hAnsi="Times New Roman" w:cs="Times New Roman"/>
          <w:sz w:val="24"/>
          <w:szCs w:val="24"/>
        </w:rPr>
        <w:t xml:space="preserve"> </w:t>
      </w:r>
      <w:r w:rsidR="00E76491" w:rsidRPr="00CF70CF">
        <w:rPr>
          <w:rFonts w:ascii="Times New Roman" w:eastAsia="Calibri" w:hAnsi="Times New Roman" w:cs="Times New Roman"/>
          <w:sz w:val="24"/>
          <w:szCs w:val="24"/>
        </w:rPr>
        <w:t>w</w:t>
      </w:r>
      <w:r w:rsidR="006E0DAA" w:rsidRPr="00CF70CF">
        <w:rPr>
          <w:rFonts w:ascii="Times New Roman" w:eastAsia="Calibri" w:hAnsi="Times New Roman" w:cs="Times New Roman"/>
          <w:sz w:val="24"/>
          <w:szCs w:val="24"/>
        </w:rPr>
        <w:t xml:space="preserve"> </w:t>
      </w:r>
      <w:r w:rsidR="00E76491" w:rsidRPr="00CF70CF">
        <w:rPr>
          <w:rFonts w:ascii="Times New Roman" w:eastAsia="Calibri" w:hAnsi="Times New Roman" w:cs="Times New Roman"/>
          <w:sz w:val="24"/>
          <w:szCs w:val="24"/>
        </w:rPr>
        <w:t>tym</w:t>
      </w:r>
      <w:r w:rsidR="006E0DAA" w:rsidRPr="00CF70CF">
        <w:rPr>
          <w:rFonts w:ascii="Times New Roman" w:eastAsia="Calibri" w:hAnsi="Times New Roman" w:cs="Times New Roman"/>
          <w:sz w:val="24"/>
          <w:szCs w:val="24"/>
        </w:rPr>
        <w:t xml:space="preserve"> </w:t>
      </w:r>
      <w:r w:rsidR="00E76491" w:rsidRPr="00CF70CF">
        <w:rPr>
          <w:rFonts w:ascii="Times New Roman" w:eastAsia="Calibri" w:hAnsi="Times New Roman" w:cs="Times New Roman"/>
          <w:sz w:val="24"/>
          <w:szCs w:val="24"/>
        </w:rPr>
        <w:t>zakresie</w:t>
      </w:r>
      <w:r w:rsidRPr="00CF70CF">
        <w:rPr>
          <w:rFonts w:ascii="Times New Roman" w:eastAsia="Calibri" w:hAnsi="Times New Roman" w:cs="Times New Roman"/>
          <w:sz w:val="24"/>
          <w:szCs w:val="24"/>
        </w:rPr>
        <w:t>,</w:t>
      </w:r>
    </w:p>
    <w:p w14:paraId="243282A7" w14:textId="77777777" w:rsidR="003D6498" w:rsidRPr="00CF70CF" w:rsidRDefault="00692A02" w:rsidP="00885433">
      <w:pPr>
        <w:numPr>
          <w:ilvl w:val="0"/>
          <w:numId w:val="109"/>
        </w:numPr>
        <w:tabs>
          <w:tab w:val="left" w:pos="851"/>
        </w:tabs>
        <w:spacing w:after="0"/>
        <w:ind w:left="851"/>
        <w:jc w:val="both"/>
        <w:rPr>
          <w:rFonts w:ascii="Times New Roman" w:eastAsia="Calibri" w:hAnsi="Times New Roman" w:cs="Times New Roman"/>
          <w:sz w:val="24"/>
          <w:szCs w:val="24"/>
        </w:rPr>
      </w:pPr>
      <w:r w:rsidRPr="00CF70CF">
        <w:rPr>
          <w:rFonts w:ascii="Times New Roman" w:eastAsia="Calibri" w:hAnsi="Times New Roman" w:cs="Times New Roman"/>
          <w:b/>
          <w:sz w:val="24"/>
          <w:szCs w:val="24"/>
        </w:rPr>
        <w:t>sytuacji</w:t>
      </w:r>
      <w:r w:rsidR="006E0DAA" w:rsidRPr="00CF70CF">
        <w:rPr>
          <w:rFonts w:ascii="Times New Roman" w:eastAsia="Calibri" w:hAnsi="Times New Roman" w:cs="Times New Roman"/>
          <w:b/>
          <w:sz w:val="24"/>
          <w:szCs w:val="24"/>
        </w:rPr>
        <w:t xml:space="preserve"> </w:t>
      </w:r>
      <w:r w:rsidRPr="00CF70CF">
        <w:rPr>
          <w:rFonts w:ascii="Times New Roman" w:eastAsia="Calibri" w:hAnsi="Times New Roman" w:cs="Times New Roman"/>
          <w:b/>
          <w:sz w:val="24"/>
          <w:szCs w:val="24"/>
        </w:rPr>
        <w:t>ekonomicznej</w:t>
      </w:r>
      <w:r w:rsidR="006E0DAA" w:rsidRPr="00CF70CF">
        <w:rPr>
          <w:rFonts w:ascii="Times New Roman" w:eastAsia="Calibri" w:hAnsi="Times New Roman" w:cs="Times New Roman"/>
          <w:b/>
          <w:sz w:val="24"/>
          <w:szCs w:val="24"/>
        </w:rPr>
        <w:t xml:space="preserve"> </w:t>
      </w:r>
      <w:r w:rsidRPr="00CF70CF">
        <w:rPr>
          <w:rFonts w:ascii="Times New Roman" w:eastAsia="Calibri" w:hAnsi="Times New Roman" w:cs="Times New Roman"/>
          <w:b/>
          <w:sz w:val="24"/>
          <w:szCs w:val="24"/>
        </w:rPr>
        <w:t>lub</w:t>
      </w:r>
      <w:r w:rsidR="006E0DAA" w:rsidRPr="00CF70CF">
        <w:rPr>
          <w:rFonts w:ascii="Times New Roman" w:eastAsia="Calibri" w:hAnsi="Times New Roman" w:cs="Times New Roman"/>
          <w:b/>
          <w:sz w:val="24"/>
          <w:szCs w:val="24"/>
        </w:rPr>
        <w:t xml:space="preserve"> </w:t>
      </w:r>
      <w:r w:rsidRPr="00CF70CF">
        <w:rPr>
          <w:rFonts w:ascii="Times New Roman" w:eastAsia="Calibri" w:hAnsi="Times New Roman" w:cs="Times New Roman"/>
          <w:b/>
          <w:sz w:val="24"/>
          <w:szCs w:val="24"/>
        </w:rPr>
        <w:t>finansowej</w:t>
      </w:r>
      <w:r w:rsidR="006E0DAA" w:rsidRPr="00CF70CF">
        <w:rPr>
          <w:rFonts w:ascii="Times New Roman" w:eastAsia="Calibri" w:hAnsi="Times New Roman" w:cs="Times New Roman"/>
          <w:sz w:val="24"/>
          <w:szCs w:val="24"/>
        </w:rPr>
        <w:t xml:space="preserve"> </w:t>
      </w:r>
      <w:r w:rsidR="007A0603" w:rsidRPr="00CF70CF">
        <w:rPr>
          <w:rFonts w:ascii="Times New Roman" w:eastAsia="Calibri" w:hAnsi="Times New Roman" w:cs="Times New Roman"/>
          <w:sz w:val="24"/>
          <w:szCs w:val="24"/>
        </w:rPr>
        <w:t>-</w:t>
      </w:r>
      <w:r w:rsidR="006E0DAA" w:rsidRPr="00CF70CF">
        <w:rPr>
          <w:rFonts w:ascii="Times New Roman" w:eastAsia="Calibri" w:hAnsi="Times New Roman" w:cs="Times New Roman"/>
          <w:sz w:val="24"/>
          <w:szCs w:val="24"/>
        </w:rPr>
        <w:t xml:space="preserve"> </w:t>
      </w:r>
      <w:r w:rsidR="003D6498" w:rsidRPr="00CF70CF">
        <w:rPr>
          <w:rFonts w:ascii="Times New Roman" w:eastAsia="Calibri" w:hAnsi="Times New Roman" w:cs="Times New Roman"/>
          <w:sz w:val="24"/>
          <w:szCs w:val="24"/>
        </w:rPr>
        <w:t>Zamawiający nie stawia warunków w tym zakresie,</w:t>
      </w:r>
    </w:p>
    <w:p w14:paraId="40CB08E6" w14:textId="77777777" w:rsidR="00692A02" w:rsidRPr="00CF70CF" w:rsidRDefault="00692A02" w:rsidP="00885433">
      <w:pPr>
        <w:numPr>
          <w:ilvl w:val="0"/>
          <w:numId w:val="109"/>
        </w:numPr>
        <w:tabs>
          <w:tab w:val="left" w:pos="851"/>
        </w:tabs>
        <w:spacing w:after="0"/>
        <w:ind w:left="851"/>
        <w:jc w:val="both"/>
        <w:rPr>
          <w:rFonts w:ascii="Times New Roman" w:eastAsia="Calibri" w:hAnsi="Times New Roman" w:cs="Times New Roman"/>
          <w:sz w:val="24"/>
          <w:szCs w:val="24"/>
        </w:rPr>
      </w:pPr>
      <w:r w:rsidRPr="00CF70CF">
        <w:rPr>
          <w:rFonts w:ascii="Times New Roman" w:eastAsia="Calibri" w:hAnsi="Times New Roman" w:cs="Times New Roman"/>
          <w:b/>
          <w:sz w:val="24"/>
          <w:szCs w:val="24"/>
        </w:rPr>
        <w:t>zdolności</w:t>
      </w:r>
      <w:r w:rsidR="006E0DAA" w:rsidRPr="00CF70CF">
        <w:rPr>
          <w:rFonts w:ascii="Times New Roman" w:eastAsia="Calibri" w:hAnsi="Times New Roman" w:cs="Times New Roman"/>
          <w:b/>
          <w:sz w:val="24"/>
          <w:szCs w:val="24"/>
        </w:rPr>
        <w:t xml:space="preserve"> </w:t>
      </w:r>
      <w:r w:rsidRPr="00CF70CF">
        <w:rPr>
          <w:rFonts w:ascii="Times New Roman" w:eastAsia="Calibri" w:hAnsi="Times New Roman" w:cs="Times New Roman"/>
          <w:b/>
          <w:sz w:val="24"/>
          <w:szCs w:val="24"/>
        </w:rPr>
        <w:t>technicznej</w:t>
      </w:r>
      <w:r w:rsidR="006E0DAA" w:rsidRPr="00CF70CF">
        <w:rPr>
          <w:rFonts w:ascii="Times New Roman" w:eastAsia="Calibri" w:hAnsi="Times New Roman" w:cs="Times New Roman"/>
          <w:b/>
          <w:sz w:val="24"/>
          <w:szCs w:val="24"/>
        </w:rPr>
        <w:t xml:space="preserve"> </w:t>
      </w:r>
      <w:r w:rsidRPr="00CF70CF">
        <w:rPr>
          <w:rFonts w:ascii="Times New Roman" w:eastAsia="Calibri" w:hAnsi="Times New Roman" w:cs="Times New Roman"/>
          <w:b/>
          <w:sz w:val="24"/>
          <w:szCs w:val="24"/>
        </w:rPr>
        <w:t>lub</w:t>
      </w:r>
      <w:r w:rsidR="006E0DAA" w:rsidRPr="00CF70CF">
        <w:rPr>
          <w:rFonts w:ascii="Times New Roman" w:eastAsia="Calibri" w:hAnsi="Times New Roman" w:cs="Times New Roman"/>
          <w:b/>
          <w:sz w:val="24"/>
          <w:szCs w:val="24"/>
        </w:rPr>
        <w:t xml:space="preserve"> </w:t>
      </w:r>
      <w:r w:rsidRPr="00CF70CF">
        <w:rPr>
          <w:rFonts w:ascii="Times New Roman" w:eastAsia="Calibri" w:hAnsi="Times New Roman" w:cs="Times New Roman"/>
          <w:b/>
          <w:sz w:val="24"/>
          <w:szCs w:val="24"/>
        </w:rPr>
        <w:t>zawodowej</w:t>
      </w:r>
      <w:r w:rsidR="006E0DAA" w:rsidRPr="00CF70CF">
        <w:rPr>
          <w:rFonts w:ascii="Times New Roman" w:eastAsia="Calibri" w:hAnsi="Times New Roman" w:cs="Times New Roman"/>
          <w:sz w:val="24"/>
          <w:szCs w:val="24"/>
        </w:rPr>
        <w:t xml:space="preserve"> </w:t>
      </w:r>
      <w:r w:rsidR="007A0603" w:rsidRPr="00CF70CF">
        <w:rPr>
          <w:rFonts w:ascii="Times New Roman" w:eastAsia="Calibri" w:hAnsi="Times New Roman" w:cs="Times New Roman"/>
          <w:sz w:val="24"/>
          <w:szCs w:val="24"/>
        </w:rPr>
        <w:t>-</w:t>
      </w:r>
      <w:r w:rsidR="006E0DAA" w:rsidRPr="00CF70CF">
        <w:rPr>
          <w:rFonts w:ascii="Times New Roman" w:eastAsia="Calibri" w:hAnsi="Times New Roman" w:cs="Times New Roman"/>
          <w:sz w:val="24"/>
          <w:szCs w:val="24"/>
        </w:rPr>
        <w:t xml:space="preserve"> </w:t>
      </w:r>
      <w:r w:rsidR="006A1749" w:rsidRPr="00CF70CF">
        <w:rPr>
          <w:rFonts w:ascii="Times New Roman" w:eastAsia="Calibri" w:hAnsi="Times New Roman" w:cs="Times New Roman"/>
          <w:sz w:val="24"/>
          <w:szCs w:val="24"/>
        </w:rPr>
        <w:t>Zamawiający nie stawia warunków w tym zakresie,</w:t>
      </w:r>
    </w:p>
    <w:p w14:paraId="48213D4A" w14:textId="77777777" w:rsidR="00321693" w:rsidRPr="00CF70CF" w:rsidRDefault="00321693" w:rsidP="00607ECF">
      <w:pPr>
        <w:autoSpaceDE w:val="0"/>
        <w:autoSpaceDN w:val="0"/>
        <w:adjustRightInd w:val="0"/>
        <w:spacing w:after="0"/>
        <w:jc w:val="both"/>
        <w:rPr>
          <w:rFonts w:ascii="Times New Roman" w:eastAsia="Times New Roman" w:hAnsi="Times New Roman" w:cs="Times New Roman"/>
          <w:b/>
          <w:sz w:val="24"/>
          <w:szCs w:val="20"/>
          <w:lang w:eastAsia="pl-PL"/>
        </w:rPr>
      </w:pPr>
      <w:r w:rsidRPr="00CF70CF">
        <w:rPr>
          <w:rFonts w:ascii="Times New Roman" w:eastAsia="Times New Roman" w:hAnsi="Times New Roman" w:cs="Times New Roman"/>
          <w:b/>
          <w:sz w:val="24"/>
          <w:szCs w:val="20"/>
          <w:lang w:eastAsia="pl-PL"/>
        </w:rPr>
        <w:t>Warunki</w:t>
      </w:r>
      <w:r w:rsidR="006E0DAA" w:rsidRPr="00CF70CF">
        <w:rPr>
          <w:rFonts w:ascii="Times New Roman" w:eastAsia="Times New Roman" w:hAnsi="Times New Roman" w:cs="Times New Roman"/>
          <w:b/>
          <w:sz w:val="24"/>
          <w:szCs w:val="20"/>
          <w:lang w:eastAsia="pl-PL"/>
        </w:rPr>
        <w:t xml:space="preserve"> </w:t>
      </w:r>
      <w:r w:rsidRPr="00CF70CF">
        <w:rPr>
          <w:rFonts w:ascii="Times New Roman" w:eastAsia="Times New Roman" w:hAnsi="Times New Roman" w:cs="Times New Roman"/>
          <w:b/>
          <w:sz w:val="24"/>
          <w:szCs w:val="20"/>
          <w:lang w:eastAsia="pl-PL"/>
        </w:rPr>
        <w:t>udziału</w:t>
      </w:r>
      <w:r w:rsidR="006E0DAA" w:rsidRPr="00CF70CF">
        <w:rPr>
          <w:rFonts w:ascii="Times New Roman" w:eastAsia="Times New Roman" w:hAnsi="Times New Roman" w:cs="Times New Roman"/>
          <w:b/>
          <w:sz w:val="24"/>
          <w:szCs w:val="20"/>
          <w:lang w:eastAsia="pl-PL"/>
        </w:rPr>
        <w:t xml:space="preserve"> </w:t>
      </w:r>
      <w:r w:rsidRPr="00CF70CF">
        <w:rPr>
          <w:rFonts w:ascii="Times New Roman" w:eastAsia="Times New Roman" w:hAnsi="Times New Roman" w:cs="Times New Roman"/>
          <w:b/>
          <w:sz w:val="24"/>
          <w:szCs w:val="20"/>
          <w:lang w:eastAsia="pl-PL"/>
        </w:rPr>
        <w:t>w</w:t>
      </w:r>
      <w:r w:rsidR="006E0DAA" w:rsidRPr="00CF70CF">
        <w:rPr>
          <w:rFonts w:ascii="Times New Roman" w:eastAsia="Times New Roman" w:hAnsi="Times New Roman" w:cs="Times New Roman"/>
          <w:b/>
          <w:sz w:val="24"/>
          <w:szCs w:val="20"/>
          <w:lang w:eastAsia="pl-PL"/>
        </w:rPr>
        <w:t xml:space="preserve"> </w:t>
      </w:r>
      <w:r w:rsidRPr="00CF70CF">
        <w:rPr>
          <w:rFonts w:ascii="Times New Roman" w:eastAsia="Times New Roman" w:hAnsi="Times New Roman" w:cs="Times New Roman"/>
          <w:b/>
          <w:sz w:val="24"/>
          <w:szCs w:val="20"/>
          <w:lang w:eastAsia="pl-PL"/>
        </w:rPr>
        <w:t>postępowaniu</w:t>
      </w:r>
      <w:r w:rsidR="006E0DAA" w:rsidRPr="00CF70CF">
        <w:rPr>
          <w:rFonts w:ascii="Times New Roman" w:eastAsia="Times New Roman" w:hAnsi="Times New Roman" w:cs="Times New Roman"/>
          <w:b/>
          <w:sz w:val="24"/>
          <w:szCs w:val="20"/>
          <w:lang w:eastAsia="pl-PL"/>
        </w:rPr>
        <w:t xml:space="preserve"> </w:t>
      </w:r>
      <w:r w:rsidRPr="00CF70CF">
        <w:rPr>
          <w:rFonts w:ascii="Times New Roman" w:eastAsia="Times New Roman" w:hAnsi="Times New Roman" w:cs="Times New Roman"/>
          <w:b/>
          <w:sz w:val="24"/>
          <w:szCs w:val="20"/>
          <w:lang w:eastAsia="pl-PL"/>
        </w:rPr>
        <w:t>dla</w:t>
      </w:r>
      <w:r w:rsidR="006E0DAA" w:rsidRPr="00CF70CF">
        <w:rPr>
          <w:rFonts w:ascii="Times New Roman" w:eastAsia="Times New Roman" w:hAnsi="Times New Roman" w:cs="Times New Roman"/>
          <w:b/>
          <w:sz w:val="24"/>
          <w:szCs w:val="20"/>
          <w:lang w:eastAsia="pl-PL"/>
        </w:rPr>
        <w:t xml:space="preserve"> </w:t>
      </w:r>
      <w:r w:rsidRPr="00CF70CF">
        <w:rPr>
          <w:rFonts w:ascii="Times New Roman" w:eastAsia="Times New Roman" w:hAnsi="Times New Roman" w:cs="Times New Roman"/>
          <w:b/>
          <w:sz w:val="24"/>
          <w:szCs w:val="20"/>
          <w:lang w:eastAsia="pl-PL"/>
        </w:rPr>
        <w:t>Wykonawców</w:t>
      </w:r>
      <w:r w:rsidR="006E0DAA" w:rsidRPr="00CF70CF">
        <w:rPr>
          <w:rFonts w:ascii="Times New Roman" w:eastAsia="Times New Roman" w:hAnsi="Times New Roman" w:cs="Times New Roman"/>
          <w:b/>
          <w:sz w:val="24"/>
          <w:szCs w:val="20"/>
          <w:lang w:eastAsia="pl-PL"/>
        </w:rPr>
        <w:t xml:space="preserve"> </w:t>
      </w:r>
      <w:r w:rsidRPr="00CF70CF">
        <w:rPr>
          <w:rFonts w:ascii="Times New Roman" w:eastAsia="Times New Roman" w:hAnsi="Times New Roman" w:cs="Times New Roman"/>
          <w:b/>
          <w:sz w:val="24"/>
          <w:szCs w:val="20"/>
          <w:lang w:eastAsia="pl-PL"/>
        </w:rPr>
        <w:t>wspólnie</w:t>
      </w:r>
      <w:r w:rsidR="006E0DAA" w:rsidRPr="00CF70CF">
        <w:rPr>
          <w:rFonts w:ascii="Times New Roman" w:eastAsia="Times New Roman" w:hAnsi="Times New Roman" w:cs="Times New Roman"/>
          <w:b/>
          <w:sz w:val="24"/>
          <w:szCs w:val="20"/>
          <w:lang w:eastAsia="pl-PL"/>
        </w:rPr>
        <w:t xml:space="preserve"> </w:t>
      </w:r>
      <w:r w:rsidRPr="00CF70CF">
        <w:rPr>
          <w:rFonts w:ascii="Times New Roman" w:eastAsia="Times New Roman" w:hAnsi="Times New Roman" w:cs="Times New Roman"/>
          <w:b/>
          <w:sz w:val="24"/>
          <w:szCs w:val="20"/>
          <w:lang w:eastAsia="pl-PL"/>
        </w:rPr>
        <w:t>ubiegających</w:t>
      </w:r>
      <w:r w:rsidR="006E0DAA" w:rsidRPr="00CF70CF">
        <w:rPr>
          <w:rFonts w:ascii="Times New Roman" w:eastAsia="Times New Roman" w:hAnsi="Times New Roman" w:cs="Times New Roman"/>
          <w:b/>
          <w:sz w:val="24"/>
          <w:szCs w:val="20"/>
          <w:lang w:eastAsia="pl-PL"/>
        </w:rPr>
        <w:t xml:space="preserve"> </w:t>
      </w:r>
      <w:r w:rsidRPr="00CF70CF">
        <w:rPr>
          <w:rFonts w:ascii="Times New Roman" w:eastAsia="Times New Roman" w:hAnsi="Times New Roman" w:cs="Times New Roman"/>
          <w:b/>
          <w:sz w:val="24"/>
          <w:szCs w:val="20"/>
          <w:lang w:eastAsia="pl-PL"/>
        </w:rPr>
        <w:t>się</w:t>
      </w:r>
      <w:r w:rsidR="006E0DAA" w:rsidRPr="00CF70CF">
        <w:rPr>
          <w:rFonts w:ascii="Times New Roman" w:eastAsia="Times New Roman" w:hAnsi="Times New Roman" w:cs="Times New Roman"/>
          <w:b/>
          <w:sz w:val="24"/>
          <w:szCs w:val="20"/>
          <w:lang w:eastAsia="pl-PL"/>
        </w:rPr>
        <w:t xml:space="preserve"> </w:t>
      </w:r>
      <w:r w:rsidRPr="00CF70CF">
        <w:rPr>
          <w:rFonts w:ascii="Times New Roman" w:eastAsia="Times New Roman" w:hAnsi="Times New Roman" w:cs="Times New Roman"/>
          <w:b/>
          <w:sz w:val="24"/>
          <w:szCs w:val="20"/>
          <w:lang w:eastAsia="pl-PL"/>
        </w:rPr>
        <w:t>o</w:t>
      </w:r>
      <w:r w:rsidR="006E0DAA" w:rsidRPr="00CF70CF">
        <w:rPr>
          <w:rFonts w:ascii="Times New Roman" w:eastAsia="Times New Roman" w:hAnsi="Times New Roman" w:cs="Times New Roman"/>
          <w:b/>
          <w:sz w:val="24"/>
          <w:szCs w:val="20"/>
          <w:lang w:eastAsia="pl-PL"/>
        </w:rPr>
        <w:t xml:space="preserve"> </w:t>
      </w:r>
      <w:r w:rsidRPr="00CF70CF">
        <w:rPr>
          <w:rFonts w:ascii="Times New Roman" w:eastAsia="Times New Roman" w:hAnsi="Times New Roman" w:cs="Times New Roman"/>
          <w:b/>
          <w:sz w:val="24"/>
          <w:szCs w:val="20"/>
          <w:lang w:eastAsia="pl-PL"/>
        </w:rPr>
        <w:t>zamówienie:</w:t>
      </w:r>
    </w:p>
    <w:p w14:paraId="3E3922A4" w14:textId="77777777" w:rsidR="00321693" w:rsidRPr="00CF70CF" w:rsidRDefault="00321693" w:rsidP="00885433">
      <w:pPr>
        <w:numPr>
          <w:ilvl w:val="0"/>
          <w:numId w:val="19"/>
        </w:numPr>
        <w:autoSpaceDE w:val="0"/>
        <w:autoSpaceDN w:val="0"/>
        <w:adjustRightInd w:val="0"/>
        <w:spacing w:after="0"/>
        <w:jc w:val="both"/>
        <w:rPr>
          <w:rFonts w:ascii="Times New Roman" w:eastAsia="Times New Roman" w:hAnsi="Times New Roman" w:cs="Times New Roman"/>
          <w:bCs/>
          <w:sz w:val="24"/>
          <w:szCs w:val="20"/>
          <w:lang w:eastAsia="pl-PL"/>
        </w:rPr>
      </w:pPr>
      <w:r w:rsidRPr="00CF70CF">
        <w:rPr>
          <w:rFonts w:ascii="Times New Roman" w:eastAsia="Times New Roman" w:hAnsi="Times New Roman" w:cs="Times New Roman"/>
          <w:bCs/>
          <w:sz w:val="24"/>
          <w:szCs w:val="20"/>
          <w:lang w:eastAsia="pl-PL"/>
        </w:rPr>
        <w:t>warunek</w:t>
      </w:r>
      <w:r w:rsidR="006E0DAA" w:rsidRPr="00CF70CF">
        <w:rPr>
          <w:rFonts w:ascii="Times New Roman" w:eastAsia="Times New Roman" w:hAnsi="Times New Roman" w:cs="Times New Roman"/>
          <w:bCs/>
          <w:sz w:val="24"/>
          <w:szCs w:val="20"/>
          <w:lang w:eastAsia="pl-PL"/>
        </w:rPr>
        <w:t xml:space="preserve"> </w:t>
      </w:r>
      <w:r w:rsidRPr="00CF70CF">
        <w:rPr>
          <w:rFonts w:ascii="Times New Roman" w:eastAsia="Times New Roman" w:hAnsi="Times New Roman" w:cs="Times New Roman"/>
          <w:bCs/>
          <w:sz w:val="24"/>
          <w:szCs w:val="20"/>
          <w:lang w:eastAsia="pl-PL"/>
        </w:rPr>
        <w:t>dotyczący</w:t>
      </w:r>
      <w:r w:rsidR="006E0DAA" w:rsidRPr="00CF70CF">
        <w:rPr>
          <w:rFonts w:ascii="Times New Roman" w:eastAsia="Times New Roman" w:hAnsi="Times New Roman" w:cs="Times New Roman"/>
          <w:bCs/>
          <w:sz w:val="24"/>
          <w:szCs w:val="20"/>
          <w:lang w:eastAsia="pl-PL"/>
        </w:rPr>
        <w:t xml:space="preserve"> </w:t>
      </w:r>
      <w:r w:rsidRPr="00CF70CF">
        <w:rPr>
          <w:rFonts w:ascii="Times New Roman" w:eastAsia="Times New Roman" w:hAnsi="Times New Roman" w:cs="Times New Roman"/>
          <w:bCs/>
          <w:sz w:val="24"/>
          <w:szCs w:val="20"/>
          <w:lang w:eastAsia="pl-PL"/>
        </w:rPr>
        <w:t>uprawnień</w:t>
      </w:r>
      <w:r w:rsidR="006E0DAA" w:rsidRPr="00CF70CF">
        <w:rPr>
          <w:rFonts w:ascii="Times New Roman" w:eastAsia="Times New Roman" w:hAnsi="Times New Roman" w:cs="Times New Roman"/>
          <w:bCs/>
          <w:sz w:val="24"/>
          <w:szCs w:val="20"/>
          <w:lang w:eastAsia="pl-PL"/>
        </w:rPr>
        <w:t xml:space="preserve"> </w:t>
      </w:r>
      <w:r w:rsidRPr="00CF70CF">
        <w:rPr>
          <w:rFonts w:ascii="Times New Roman" w:eastAsia="Times New Roman" w:hAnsi="Times New Roman" w:cs="Times New Roman"/>
          <w:bCs/>
          <w:sz w:val="24"/>
          <w:szCs w:val="20"/>
          <w:lang w:eastAsia="pl-PL"/>
        </w:rPr>
        <w:t>do</w:t>
      </w:r>
      <w:r w:rsidR="006E0DAA" w:rsidRPr="00CF70CF">
        <w:rPr>
          <w:rFonts w:ascii="Times New Roman" w:eastAsia="Times New Roman" w:hAnsi="Times New Roman" w:cs="Times New Roman"/>
          <w:bCs/>
          <w:sz w:val="24"/>
          <w:szCs w:val="20"/>
          <w:lang w:eastAsia="pl-PL"/>
        </w:rPr>
        <w:t xml:space="preserve"> </w:t>
      </w:r>
      <w:r w:rsidRPr="00CF70CF">
        <w:rPr>
          <w:rFonts w:ascii="Times New Roman" w:eastAsia="Times New Roman" w:hAnsi="Times New Roman" w:cs="Times New Roman"/>
          <w:bCs/>
          <w:sz w:val="24"/>
          <w:szCs w:val="20"/>
          <w:lang w:eastAsia="pl-PL"/>
        </w:rPr>
        <w:t>prowadzenia</w:t>
      </w:r>
      <w:r w:rsidR="006E0DAA" w:rsidRPr="00CF70CF">
        <w:rPr>
          <w:rFonts w:ascii="Times New Roman" w:eastAsia="Times New Roman" w:hAnsi="Times New Roman" w:cs="Times New Roman"/>
          <w:bCs/>
          <w:sz w:val="24"/>
          <w:szCs w:val="20"/>
          <w:lang w:eastAsia="pl-PL"/>
        </w:rPr>
        <w:t xml:space="preserve"> </w:t>
      </w:r>
      <w:r w:rsidRPr="00CF70CF">
        <w:rPr>
          <w:rFonts w:ascii="Times New Roman" w:eastAsia="Times New Roman" w:hAnsi="Times New Roman" w:cs="Times New Roman"/>
          <w:bCs/>
          <w:sz w:val="24"/>
          <w:szCs w:val="20"/>
          <w:lang w:eastAsia="pl-PL"/>
        </w:rPr>
        <w:t>określonej</w:t>
      </w:r>
      <w:r w:rsidR="006E0DAA" w:rsidRPr="00CF70CF">
        <w:rPr>
          <w:rFonts w:ascii="Times New Roman" w:eastAsia="Times New Roman" w:hAnsi="Times New Roman" w:cs="Times New Roman"/>
          <w:bCs/>
          <w:sz w:val="24"/>
          <w:szCs w:val="20"/>
          <w:lang w:eastAsia="pl-PL"/>
        </w:rPr>
        <w:t xml:space="preserve"> </w:t>
      </w:r>
      <w:r w:rsidRPr="00CF70CF">
        <w:rPr>
          <w:rFonts w:ascii="Times New Roman" w:eastAsia="Times New Roman" w:hAnsi="Times New Roman" w:cs="Times New Roman"/>
          <w:bCs/>
          <w:sz w:val="24"/>
          <w:szCs w:val="20"/>
          <w:lang w:eastAsia="pl-PL"/>
        </w:rPr>
        <w:t>działalności</w:t>
      </w:r>
      <w:r w:rsidR="006E0DAA" w:rsidRPr="00CF70CF">
        <w:rPr>
          <w:rFonts w:ascii="Times New Roman" w:eastAsia="Times New Roman" w:hAnsi="Times New Roman" w:cs="Times New Roman"/>
          <w:bCs/>
          <w:sz w:val="24"/>
          <w:szCs w:val="20"/>
          <w:lang w:eastAsia="pl-PL"/>
        </w:rPr>
        <w:t xml:space="preserve"> </w:t>
      </w:r>
      <w:r w:rsidRPr="00CF70CF">
        <w:rPr>
          <w:rFonts w:ascii="Times New Roman" w:eastAsia="Times New Roman" w:hAnsi="Times New Roman" w:cs="Times New Roman"/>
          <w:bCs/>
          <w:sz w:val="24"/>
          <w:szCs w:val="20"/>
          <w:lang w:eastAsia="pl-PL"/>
        </w:rPr>
        <w:t>gospodarczej</w:t>
      </w:r>
      <w:r w:rsidR="006E0DAA" w:rsidRPr="00CF70CF">
        <w:rPr>
          <w:rFonts w:ascii="Times New Roman" w:eastAsia="Times New Roman" w:hAnsi="Times New Roman" w:cs="Times New Roman"/>
          <w:bCs/>
          <w:sz w:val="24"/>
          <w:szCs w:val="20"/>
          <w:lang w:eastAsia="pl-PL"/>
        </w:rPr>
        <w:t xml:space="preserve"> </w:t>
      </w:r>
      <w:r w:rsidRPr="00CF70CF">
        <w:rPr>
          <w:rFonts w:ascii="Times New Roman" w:eastAsia="Times New Roman" w:hAnsi="Times New Roman" w:cs="Times New Roman"/>
          <w:bCs/>
          <w:sz w:val="24"/>
          <w:szCs w:val="20"/>
          <w:lang w:eastAsia="pl-PL"/>
        </w:rPr>
        <w:t>lub</w:t>
      </w:r>
      <w:r w:rsidR="006E0DAA" w:rsidRPr="00CF70CF">
        <w:rPr>
          <w:rFonts w:ascii="Times New Roman" w:eastAsia="Times New Roman" w:hAnsi="Times New Roman" w:cs="Times New Roman"/>
          <w:bCs/>
          <w:sz w:val="24"/>
          <w:szCs w:val="20"/>
          <w:lang w:eastAsia="pl-PL"/>
        </w:rPr>
        <w:t xml:space="preserve"> </w:t>
      </w:r>
      <w:r w:rsidRPr="00CF70CF">
        <w:rPr>
          <w:rFonts w:ascii="Times New Roman" w:eastAsia="Times New Roman" w:hAnsi="Times New Roman" w:cs="Times New Roman"/>
          <w:bCs/>
          <w:sz w:val="24"/>
          <w:szCs w:val="20"/>
          <w:lang w:eastAsia="pl-PL"/>
        </w:rPr>
        <w:t>zawodowej,</w:t>
      </w:r>
      <w:r w:rsidR="006E0DAA" w:rsidRPr="00CF70CF">
        <w:rPr>
          <w:rFonts w:ascii="Times New Roman" w:eastAsia="Times New Roman" w:hAnsi="Times New Roman" w:cs="Times New Roman"/>
          <w:bCs/>
          <w:sz w:val="24"/>
          <w:szCs w:val="20"/>
          <w:lang w:eastAsia="pl-PL"/>
        </w:rPr>
        <w:t xml:space="preserve"> </w:t>
      </w:r>
      <w:r w:rsidRPr="00CF70CF">
        <w:rPr>
          <w:rFonts w:ascii="Times New Roman" w:eastAsia="Times New Roman" w:hAnsi="Times New Roman" w:cs="Times New Roman"/>
          <w:bCs/>
          <w:sz w:val="24"/>
          <w:szCs w:val="20"/>
          <w:lang w:eastAsia="pl-PL"/>
        </w:rPr>
        <w:t>o</w:t>
      </w:r>
      <w:r w:rsidR="006E0DAA" w:rsidRPr="00CF70CF">
        <w:rPr>
          <w:rFonts w:ascii="Times New Roman" w:eastAsia="Times New Roman" w:hAnsi="Times New Roman" w:cs="Times New Roman"/>
          <w:bCs/>
          <w:sz w:val="24"/>
          <w:szCs w:val="20"/>
          <w:lang w:eastAsia="pl-PL"/>
        </w:rPr>
        <w:t xml:space="preserve"> </w:t>
      </w:r>
      <w:r w:rsidRPr="00CF70CF">
        <w:rPr>
          <w:rFonts w:ascii="Times New Roman" w:eastAsia="Times New Roman" w:hAnsi="Times New Roman" w:cs="Times New Roman"/>
          <w:bCs/>
          <w:sz w:val="24"/>
          <w:szCs w:val="20"/>
          <w:lang w:eastAsia="pl-PL"/>
        </w:rPr>
        <w:t>którym</w:t>
      </w:r>
      <w:r w:rsidR="006E0DAA" w:rsidRPr="00CF70CF">
        <w:rPr>
          <w:rFonts w:ascii="Times New Roman" w:eastAsia="Times New Roman" w:hAnsi="Times New Roman" w:cs="Times New Roman"/>
          <w:bCs/>
          <w:sz w:val="24"/>
          <w:szCs w:val="20"/>
          <w:lang w:eastAsia="pl-PL"/>
        </w:rPr>
        <w:t xml:space="preserve"> </w:t>
      </w:r>
      <w:r w:rsidRPr="00CF70CF">
        <w:rPr>
          <w:rFonts w:ascii="Times New Roman" w:eastAsia="Times New Roman" w:hAnsi="Times New Roman" w:cs="Times New Roman"/>
          <w:bCs/>
          <w:sz w:val="24"/>
          <w:szCs w:val="20"/>
          <w:lang w:eastAsia="pl-PL"/>
        </w:rPr>
        <w:t>mowa</w:t>
      </w:r>
      <w:r w:rsidR="006E0DAA" w:rsidRPr="00CF70CF">
        <w:rPr>
          <w:rFonts w:ascii="Times New Roman" w:eastAsia="Times New Roman" w:hAnsi="Times New Roman" w:cs="Times New Roman"/>
          <w:bCs/>
          <w:sz w:val="24"/>
          <w:szCs w:val="20"/>
          <w:lang w:eastAsia="pl-PL"/>
        </w:rPr>
        <w:t xml:space="preserve"> </w:t>
      </w:r>
      <w:r w:rsidRPr="00CF70CF">
        <w:rPr>
          <w:rFonts w:ascii="Times New Roman" w:eastAsia="Times New Roman" w:hAnsi="Times New Roman" w:cs="Times New Roman"/>
          <w:bCs/>
          <w:sz w:val="24"/>
          <w:szCs w:val="20"/>
          <w:lang w:eastAsia="pl-PL"/>
        </w:rPr>
        <w:t>w</w:t>
      </w:r>
      <w:r w:rsidR="006E0DAA" w:rsidRPr="00CF70CF">
        <w:rPr>
          <w:rFonts w:ascii="Times New Roman" w:eastAsia="Times New Roman" w:hAnsi="Times New Roman" w:cs="Times New Roman"/>
          <w:bCs/>
          <w:sz w:val="24"/>
          <w:szCs w:val="20"/>
          <w:lang w:eastAsia="pl-PL"/>
        </w:rPr>
        <w:t xml:space="preserve"> </w:t>
      </w:r>
      <w:r w:rsidRPr="00CF70CF">
        <w:rPr>
          <w:rFonts w:ascii="Times New Roman" w:eastAsia="Times New Roman" w:hAnsi="Times New Roman" w:cs="Times New Roman"/>
          <w:bCs/>
          <w:sz w:val="24"/>
          <w:szCs w:val="20"/>
          <w:lang w:eastAsia="pl-PL"/>
        </w:rPr>
        <w:t>art.</w:t>
      </w:r>
      <w:r w:rsidR="006E0DAA" w:rsidRPr="00CF70CF">
        <w:rPr>
          <w:rFonts w:ascii="Times New Roman" w:eastAsia="Times New Roman" w:hAnsi="Times New Roman" w:cs="Times New Roman"/>
          <w:bCs/>
          <w:sz w:val="24"/>
          <w:szCs w:val="20"/>
          <w:lang w:eastAsia="pl-PL"/>
        </w:rPr>
        <w:t xml:space="preserve"> </w:t>
      </w:r>
      <w:r w:rsidRPr="00CF70CF">
        <w:rPr>
          <w:rFonts w:ascii="Times New Roman" w:eastAsia="Times New Roman" w:hAnsi="Times New Roman" w:cs="Times New Roman"/>
          <w:bCs/>
          <w:sz w:val="24"/>
          <w:szCs w:val="20"/>
          <w:lang w:eastAsia="pl-PL"/>
        </w:rPr>
        <w:t>112</w:t>
      </w:r>
      <w:r w:rsidR="006E0DAA" w:rsidRPr="00CF70CF">
        <w:rPr>
          <w:rFonts w:ascii="Times New Roman" w:eastAsia="Times New Roman" w:hAnsi="Times New Roman" w:cs="Times New Roman"/>
          <w:bCs/>
          <w:sz w:val="24"/>
          <w:szCs w:val="20"/>
          <w:lang w:eastAsia="pl-PL"/>
        </w:rPr>
        <w:t xml:space="preserve"> </w:t>
      </w:r>
      <w:r w:rsidRPr="00CF70CF">
        <w:rPr>
          <w:rFonts w:ascii="Times New Roman" w:eastAsia="Times New Roman" w:hAnsi="Times New Roman" w:cs="Times New Roman"/>
          <w:bCs/>
          <w:sz w:val="24"/>
          <w:szCs w:val="20"/>
          <w:lang w:eastAsia="pl-PL"/>
        </w:rPr>
        <w:t>ust.</w:t>
      </w:r>
      <w:r w:rsidR="006E0DAA" w:rsidRPr="00CF70CF">
        <w:rPr>
          <w:rFonts w:ascii="Times New Roman" w:eastAsia="Times New Roman" w:hAnsi="Times New Roman" w:cs="Times New Roman"/>
          <w:bCs/>
          <w:sz w:val="24"/>
          <w:szCs w:val="20"/>
          <w:lang w:eastAsia="pl-PL"/>
        </w:rPr>
        <w:t xml:space="preserve"> </w:t>
      </w:r>
      <w:r w:rsidRPr="00CF70CF">
        <w:rPr>
          <w:rFonts w:ascii="Times New Roman" w:eastAsia="Times New Roman" w:hAnsi="Times New Roman" w:cs="Times New Roman"/>
          <w:bCs/>
          <w:sz w:val="24"/>
          <w:szCs w:val="20"/>
          <w:lang w:eastAsia="pl-PL"/>
        </w:rPr>
        <w:t>2</w:t>
      </w:r>
      <w:r w:rsidR="006E0DAA" w:rsidRPr="00CF70CF">
        <w:rPr>
          <w:rFonts w:ascii="Times New Roman" w:eastAsia="Times New Roman" w:hAnsi="Times New Roman" w:cs="Times New Roman"/>
          <w:bCs/>
          <w:sz w:val="24"/>
          <w:szCs w:val="20"/>
          <w:lang w:eastAsia="pl-PL"/>
        </w:rPr>
        <w:t xml:space="preserve"> </w:t>
      </w:r>
      <w:r w:rsidRPr="00CF70CF">
        <w:rPr>
          <w:rFonts w:ascii="Times New Roman" w:eastAsia="Times New Roman" w:hAnsi="Times New Roman" w:cs="Times New Roman"/>
          <w:bCs/>
          <w:sz w:val="24"/>
          <w:szCs w:val="20"/>
          <w:lang w:eastAsia="pl-PL"/>
        </w:rPr>
        <w:t>pkt</w:t>
      </w:r>
      <w:r w:rsidR="006E0DAA" w:rsidRPr="00CF70CF">
        <w:rPr>
          <w:rFonts w:ascii="Times New Roman" w:eastAsia="Times New Roman" w:hAnsi="Times New Roman" w:cs="Times New Roman"/>
          <w:bCs/>
          <w:sz w:val="24"/>
          <w:szCs w:val="20"/>
          <w:lang w:eastAsia="pl-PL"/>
        </w:rPr>
        <w:t xml:space="preserve"> </w:t>
      </w:r>
      <w:r w:rsidRPr="00CF70CF">
        <w:rPr>
          <w:rFonts w:ascii="Times New Roman" w:eastAsia="Times New Roman" w:hAnsi="Times New Roman" w:cs="Times New Roman"/>
          <w:bCs/>
          <w:sz w:val="24"/>
          <w:szCs w:val="20"/>
          <w:lang w:eastAsia="pl-PL"/>
        </w:rPr>
        <w:t>2</w:t>
      </w:r>
      <w:r w:rsidR="006E0DAA" w:rsidRPr="00CF70CF">
        <w:rPr>
          <w:rFonts w:ascii="Times New Roman" w:eastAsia="Times New Roman" w:hAnsi="Times New Roman" w:cs="Times New Roman"/>
          <w:bCs/>
          <w:sz w:val="24"/>
          <w:szCs w:val="20"/>
          <w:lang w:eastAsia="pl-PL"/>
        </w:rPr>
        <w:t xml:space="preserve"> </w:t>
      </w:r>
      <w:r w:rsidRPr="00CF70CF">
        <w:rPr>
          <w:rFonts w:ascii="Times New Roman" w:eastAsia="Times New Roman" w:hAnsi="Times New Roman" w:cs="Times New Roman"/>
          <w:bCs/>
          <w:sz w:val="24"/>
          <w:szCs w:val="20"/>
          <w:lang w:eastAsia="pl-PL"/>
        </w:rPr>
        <w:t>Ustawy</w:t>
      </w:r>
      <w:r w:rsidR="006E0DAA" w:rsidRPr="00CF70CF">
        <w:rPr>
          <w:rFonts w:ascii="Times New Roman" w:eastAsia="Times New Roman" w:hAnsi="Times New Roman" w:cs="Times New Roman"/>
          <w:bCs/>
          <w:sz w:val="24"/>
          <w:szCs w:val="20"/>
          <w:lang w:eastAsia="pl-PL"/>
        </w:rPr>
        <w:t xml:space="preserve"> </w:t>
      </w:r>
      <w:proofErr w:type="spellStart"/>
      <w:r w:rsidRPr="00CF70CF">
        <w:rPr>
          <w:rFonts w:ascii="Times New Roman" w:eastAsia="Times New Roman" w:hAnsi="Times New Roman" w:cs="Times New Roman"/>
          <w:bCs/>
          <w:sz w:val="24"/>
          <w:szCs w:val="20"/>
          <w:lang w:eastAsia="pl-PL"/>
        </w:rPr>
        <w:t>Pzp</w:t>
      </w:r>
      <w:proofErr w:type="spellEnd"/>
      <w:r w:rsidRPr="00CF70CF">
        <w:rPr>
          <w:rFonts w:ascii="Times New Roman" w:eastAsia="Times New Roman" w:hAnsi="Times New Roman" w:cs="Times New Roman"/>
          <w:bCs/>
          <w:sz w:val="24"/>
          <w:szCs w:val="20"/>
          <w:lang w:eastAsia="pl-PL"/>
        </w:rPr>
        <w:t>,</w:t>
      </w:r>
      <w:r w:rsidR="006E0DAA" w:rsidRPr="00CF70CF">
        <w:rPr>
          <w:rFonts w:ascii="Times New Roman" w:eastAsia="Times New Roman" w:hAnsi="Times New Roman" w:cs="Times New Roman"/>
          <w:bCs/>
          <w:sz w:val="24"/>
          <w:szCs w:val="20"/>
          <w:lang w:eastAsia="pl-PL"/>
        </w:rPr>
        <w:t xml:space="preserve"> </w:t>
      </w:r>
      <w:r w:rsidRPr="00CF70CF">
        <w:rPr>
          <w:rFonts w:ascii="Times New Roman" w:eastAsia="Times New Roman" w:hAnsi="Times New Roman" w:cs="Times New Roman"/>
          <w:bCs/>
          <w:sz w:val="24"/>
          <w:szCs w:val="20"/>
          <w:lang w:eastAsia="pl-PL"/>
        </w:rPr>
        <w:t>jest</w:t>
      </w:r>
      <w:r w:rsidR="006E0DAA" w:rsidRPr="00CF70CF">
        <w:rPr>
          <w:rFonts w:ascii="Times New Roman" w:eastAsia="Times New Roman" w:hAnsi="Times New Roman" w:cs="Times New Roman"/>
          <w:bCs/>
          <w:sz w:val="24"/>
          <w:szCs w:val="20"/>
          <w:lang w:eastAsia="pl-PL"/>
        </w:rPr>
        <w:t xml:space="preserve"> </w:t>
      </w:r>
      <w:r w:rsidRPr="00CF70CF">
        <w:rPr>
          <w:rFonts w:ascii="Times New Roman" w:eastAsia="Times New Roman" w:hAnsi="Times New Roman" w:cs="Times New Roman"/>
          <w:bCs/>
          <w:sz w:val="24"/>
          <w:szCs w:val="20"/>
          <w:lang w:eastAsia="pl-PL"/>
        </w:rPr>
        <w:t>spełniony,</w:t>
      </w:r>
      <w:r w:rsidR="006E0DAA" w:rsidRPr="00CF70CF">
        <w:rPr>
          <w:rFonts w:ascii="Times New Roman" w:eastAsia="Times New Roman" w:hAnsi="Times New Roman" w:cs="Times New Roman"/>
          <w:bCs/>
          <w:sz w:val="24"/>
          <w:szCs w:val="20"/>
          <w:lang w:eastAsia="pl-PL"/>
        </w:rPr>
        <w:t xml:space="preserve"> </w:t>
      </w:r>
      <w:r w:rsidRPr="00CF70CF">
        <w:rPr>
          <w:rFonts w:ascii="Times New Roman" w:eastAsia="Times New Roman" w:hAnsi="Times New Roman" w:cs="Times New Roman"/>
          <w:bCs/>
          <w:sz w:val="24"/>
          <w:szCs w:val="20"/>
          <w:lang w:eastAsia="pl-PL"/>
        </w:rPr>
        <w:t>jeżeli</w:t>
      </w:r>
      <w:r w:rsidR="006E0DAA" w:rsidRPr="00CF70CF">
        <w:rPr>
          <w:rFonts w:ascii="Times New Roman" w:eastAsia="Times New Roman" w:hAnsi="Times New Roman" w:cs="Times New Roman"/>
          <w:bCs/>
          <w:sz w:val="24"/>
          <w:szCs w:val="20"/>
          <w:lang w:eastAsia="pl-PL"/>
        </w:rPr>
        <w:t xml:space="preserve"> </w:t>
      </w:r>
      <w:r w:rsidRPr="00CF70CF">
        <w:rPr>
          <w:rFonts w:ascii="Times New Roman" w:eastAsia="Times New Roman" w:hAnsi="Times New Roman" w:cs="Times New Roman"/>
          <w:bCs/>
          <w:sz w:val="24"/>
          <w:szCs w:val="20"/>
          <w:lang w:eastAsia="pl-PL"/>
        </w:rPr>
        <w:t>co</w:t>
      </w:r>
      <w:r w:rsidR="006E0DAA" w:rsidRPr="00CF70CF">
        <w:rPr>
          <w:rFonts w:ascii="Times New Roman" w:eastAsia="Times New Roman" w:hAnsi="Times New Roman" w:cs="Times New Roman"/>
          <w:bCs/>
          <w:sz w:val="24"/>
          <w:szCs w:val="20"/>
          <w:lang w:eastAsia="pl-PL"/>
        </w:rPr>
        <w:t xml:space="preserve"> </w:t>
      </w:r>
      <w:r w:rsidRPr="00CF70CF">
        <w:rPr>
          <w:rFonts w:ascii="Times New Roman" w:eastAsia="Times New Roman" w:hAnsi="Times New Roman" w:cs="Times New Roman"/>
          <w:bCs/>
          <w:sz w:val="24"/>
          <w:szCs w:val="20"/>
          <w:lang w:eastAsia="pl-PL"/>
        </w:rPr>
        <w:t>najmniej</w:t>
      </w:r>
      <w:r w:rsidR="006E0DAA" w:rsidRPr="00CF70CF">
        <w:rPr>
          <w:rFonts w:ascii="Times New Roman" w:eastAsia="Times New Roman" w:hAnsi="Times New Roman" w:cs="Times New Roman"/>
          <w:bCs/>
          <w:sz w:val="24"/>
          <w:szCs w:val="20"/>
          <w:lang w:eastAsia="pl-PL"/>
        </w:rPr>
        <w:t xml:space="preserve"> </w:t>
      </w:r>
      <w:r w:rsidRPr="00CF70CF">
        <w:rPr>
          <w:rFonts w:ascii="Times New Roman" w:eastAsia="Times New Roman" w:hAnsi="Times New Roman" w:cs="Times New Roman"/>
          <w:bCs/>
          <w:sz w:val="24"/>
          <w:szCs w:val="20"/>
          <w:lang w:eastAsia="pl-PL"/>
        </w:rPr>
        <w:t>jeden</w:t>
      </w:r>
      <w:r w:rsidR="006E0DAA" w:rsidRPr="00CF70CF">
        <w:rPr>
          <w:rFonts w:ascii="Times New Roman" w:eastAsia="Times New Roman" w:hAnsi="Times New Roman" w:cs="Times New Roman"/>
          <w:bCs/>
          <w:sz w:val="24"/>
          <w:szCs w:val="20"/>
          <w:lang w:eastAsia="pl-PL"/>
        </w:rPr>
        <w:t xml:space="preserve"> </w:t>
      </w:r>
      <w:r w:rsidRPr="00CF70CF">
        <w:rPr>
          <w:rFonts w:ascii="Times New Roman" w:eastAsia="Times New Roman" w:hAnsi="Times New Roman" w:cs="Times New Roman"/>
          <w:bCs/>
          <w:sz w:val="24"/>
          <w:szCs w:val="20"/>
          <w:lang w:eastAsia="pl-PL"/>
        </w:rPr>
        <w:t>z</w:t>
      </w:r>
      <w:r w:rsidR="006E0DAA" w:rsidRPr="00CF70CF">
        <w:rPr>
          <w:rFonts w:ascii="Times New Roman" w:eastAsia="Times New Roman" w:hAnsi="Times New Roman" w:cs="Times New Roman"/>
          <w:bCs/>
          <w:sz w:val="24"/>
          <w:szCs w:val="20"/>
          <w:lang w:eastAsia="pl-PL"/>
        </w:rPr>
        <w:t xml:space="preserve"> </w:t>
      </w:r>
      <w:r w:rsidRPr="00CF70CF">
        <w:rPr>
          <w:rFonts w:ascii="Times New Roman" w:eastAsia="Times New Roman" w:hAnsi="Times New Roman" w:cs="Times New Roman"/>
          <w:bCs/>
          <w:sz w:val="24"/>
          <w:szCs w:val="20"/>
          <w:lang w:eastAsia="pl-PL"/>
        </w:rPr>
        <w:t>wykonawców</w:t>
      </w:r>
      <w:r w:rsidR="006E0DAA" w:rsidRPr="00CF70CF">
        <w:rPr>
          <w:rFonts w:ascii="Times New Roman" w:eastAsia="Times New Roman" w:hAnsi="Times New Roman" w:cs="Times New Roman"/>
          <w:bCs/>
          <w:sz w:val="24"/>
          <w:szCs w:val="20"/>
          <w:lang w:eastAsia="pl-PL"/>
        </w:rPr>
        <w:t xml:space="preserve"> </w:t>
      </w:r>
      <w:r w:rsidRPr="00CF70CF">
        <w:rPr>
          <w:rFonts w:ascii="Times New Roman" w:eastAsia="Times New Roman" w:hAnsi="Times New Roman" w:cs="Times New Roman"/>
          <w:bCs/>
          <w:sz w:val="24"/>
          <w:szCs w:val="20"/>
          <w:lang w:eastAsia="pl-PL"/>
        </w:rPr>
        <w:t>wspólnie</w:t>
      </w:r>
      <w:r w:rsidR="006E0DAA" w:rsidRPr="00CF70CF">
        <w:rPr>
          <w:rFonts w:ascii="Times New Roman" w:eastAsia="Times New Roman" w:hAnsi="Times New Roman" w:cs="Times New Roman"/>
          <w:bCs/>
          <w:sz w:val="24"/>
          <w:szCs w:val="20"/>
          <w:lang w:eastAsia="pl-PL"/>
        </w:rPr>
        <w:t xml:space="preserve"> </w:t>
      </w:r>
      <w:r w:rsidRPr="00CF70CF">
        <w:rPr>
          <w:rFonts w:ascii="Times New Roman" w:eastAsia="Times New Roman" w:hAnsi="Times New Roman" w:cs="Times New Roman"/>
          <w:bCs/>
          <w:sz w:val="24"/>
          <w:szCs w:val="20"/>
          <w:lang w:eastAsia="pl-PL"/>
        </w:rPr>
        <w:t>ubiegających</w:t>
      </w:r>
      <w:r w:rsidR="006E0DAA" w:rsidRPr="00CF70CF">
        <w:rPr>
          <w:rFonts w:ascii="Times New Roman" w:eastAsia="Times New Roman" w:hAnsi="Times New Roman" w:cs="Times New Roman"/>
          <w:bCs/>
          <w:sz w:val="24"/>
          <w:szCs w:val="20"/>
          <w:lang w:eastAsia="pl-PL"/>
        </w:rPr>
        <w:t xml:space="preserve"> </w:t>
      </w:r>
      <w:r w:rsidRPr="00CF70CF">
        <w:rPr>
          <w:rFonts w:ascii="Times New Roman" w:eastAsia="Times New Roman" w:hAnsi="Times New Roman" w:cs="Times New Roman"/>
          <w:bCs/>
          <w:sz w:val="24"/>
          <w:szCs w:val="20"/>
          <w:lang w:eastAsia="pl-PL"/>
        </w:rPr>
        <w:t>się</w:t>
      </w:r>
      <w:r w:rsidR="006E0DAA" w:rsidRPr="00CF70CF">
        <w:rPr>
          <w:rFonts w:ascii="Times New Roman" w:eastAsia="Times New Roman" w:hAnsi="Times New Roman" w:cs="Times New Roman"/>
          <w:bCs/>
          <w:sz w:val="24"/>
          <w:szCs w:val="20"/>
          <w:lang w:eastAsia="pl-PL"/>
        </w:rPr>
        <w:t xml:space="preserve"> </w:t>
      </w:r>
      <w:r w:rsidRPr="00CF70CF">
        <w:rPr>
          <w:rFonts w:ascii="Times New Roman" w:eastAsia="Times New Roman" w:hAnsi="Times New Roman" w:cs="Times New Roman"/>
          <w:bCs/>
          <w:sz w:val="24"/>
          <w:szCs w:val="20"/>
          <w:lang w:eastAsia="pl-PL"/>
        </w:rPr>
        <w:t>o</w:t>
      </w:r>
      <w:r w:rsidR="006E0DAA" w:rsidRPr="00CF70CF">
        <w:rPr>
          <w:rFonts w:ascii="Times New Roman" w:eastAsia="Times New Roman" w:hAnsi="Times New Roman" w:cs="Times New Roman"/>
          <w:bCs/>
          <w:sz w:val="24"/>
          <w:szCs w:val="20"/>
          <w:lang w:eastAsia="pl-PL"/>
        </w:rPr>
        <w:t xml:space="preserve"> </w:t>
      </w:r>
      <w:r w:rsidRPr="00CF70CF">
        <w:rPr>
          <w:rFonts w:ascii="Times New Roman" w:eastAsia="Times New Roman" w:hAnsi="Times New Roman" w:cs="Times New Roman"/>
          <w:bCs/>
          <w:sz w:val="24"/>
          <w:szCs w:val="20"/>
          <w:lang w:eastAsia="pl-PL"/>
        </w:rPr>
        <w:t>udzielenie</w:t>
      </w:r>
      <w:r w:rsidR="006E0DAA" w:rsidRPr="00CF70CF">
        <w:rPr>
          <w:rFonts w:ascii="Times New Roman" w:eastAsia="Times New Roman" w:hAnsi="Times New Roman" w:cs="Times New Roman"/>
          <w:bCs/>
          <w:sz w:val="24"/>
          <w:szCs w:val="20"/>
          <w:lang w:eastAsia="pl-PL"/>
        </w:rPr>
        <w:t xml:space="preserve"> </w:t>
      </w:r>
      <w:r w:rsidRPr="00CF70CF">
        <w:rPr>
          <w:rFonts w:ascii="Times New Roman" w:eastAsia="Times New Roman" w:hAnsi="Times New Roman" w:cs="Times New Roman"/>
          <w:bCs/>
          <w:sz w:val="24"/>
          <w:szCs w:val="20"/>
          <w:lang w:eastAsia="pl-PL"/>
        </w:rPr>
        <w:t>zamówienia</w:t>
      </w:r>
      <w:r w:rsidR="006E0DAA" w:rsidRPr="00CF70CF">
        <w:rPr>
          <w:rFonts w:ascii="Times New Roman" w:eastAsia="Times New Roman" w:hAnsi="Times New Roman" w:cs="Times New Roman"/>
          <w:bCs/>
          <w:sz w:val="24"/>
          <w:szCs w:val="20"/>
          <w:lang w:eastAsia="pl-PL"/>
        </w:rPr>
        <w:t xml:space="preserve"> </w:t>
      </w:r>
      <w:r w:rsidRPr="00CF70CF">
        <w:rPr>
          <w:rFonts w:ascii="Times New Roman" w:eastAsia="Times New Roman" w:hAnsi="Times New Roman" w:cs="Times New Roman"/>
          <w:bCs/>
          <w:sz w:val="24"/>
          <w:szCs w:val="20"/>
          <w:lang w:eastAsia="pl-PL"/>
        </w:rPr>
        <w:t>posiada</w:t>
      </w:r>
      <w:r w:rsidR="006E0DAA" w:rsidRPr="00CF70CF">
        <w:rPr>
          <w:rFonts w:ascii="Times New Roman" w:eastAsia="Times New Roman" w:hAnsi="Times New Roman" w:cs="Times New Roman"/>
          <w:bCs/>
          <w:sz w:val="24"/>
          <w:szCs w:val="20"/>
          <w:lang w:eastAsia="pl-PL"/>
        </w:rPr>
        <w:t xml:space="preserve"> </w:t>
      </w:r>
      <w:r w:rsidRPr="00CF70CF">
        <w:rPr>
          <w:rFonts w:ascii="Times New Roman" w:eastAsia="Times New Roman" w:hAnsi="Times New Roman" w:cs="Times New Roman"/>
          <w:bCs/>
          <w:sz w:val="24"/>
          <w:szCs w:val="20"/>
          <w:lang w:eastAsia="pl-PL"/>
        </w:rPr>
        <w:t>uprawnienia</w:t>
      </w:r>
      <w:r w:rsidR="006E0DAA" w:rsidRPr="00CF70CF">
        <w:rPr>
          <w:rFonts w:ascii="Times New Roman" w:eastAsia="Times New Roman" w:hAnsi="Times New Roman" w:cs="Times New Roman"/>
          <w:bCs/>
          <w:sz w:val="24"/>
          <w:szCs w:val="20"/>
          <w:lang w:eastAsia="pl-PL"/>
        </w:rPr>
        <w:t xml:space="preserve"> </w:t>
      </w:r>
      <w:r w:rsidRPr="00CF70CF">
        <w:rPr>
          <w:rFonts w:ascii="Times New Roman" w:eastAsia="Times New Roman" w:hAnsi="Times New Roman" w:cs="Times New Roman"/>
          <w:bCs/>
          <w:sz w:val="24"/>
          <w:szCs w:val="20"/>
          <w:lang w:eastAsia="pl-PL"/>
        </w:rPr>
        <w:t>do</w:t>
      </w:r>
      <w:r w:rsidR="006E0DAA" w:rsidRPr="00CF70CF">
        <w:rPr>
          <w:rFonts w:ascii="Times New Roman" w:eastAsia="Times New Roman" w:hAnsi="Times New Roman" w:cs="Times New Roman"/>
          <w:bCs/>
          <w:sz w:val="24"/>
          <w:szCs w:val="20"/>
          <w:lang w:eastAsia="pl-PL"/>
        </w:rPr>
        <w:t xml:space="preserve"> </w:t>
      </w:r>
      <w:r w:rsidRPr="00CF70CF">
        <w:rPr>
          <w:rFonts w:ascii="Times New Roman" w:eastAsia="Times New Roman" w:hAnsi="Times New Roman" w:cs="Times New Roman"/>
          <w:bCs/>
          <w:sz w:val="24"/>
          <w:szCs w:val="20"/>
          <w:lang w:eastAsia="pl-PL"/>
        </w:rPr>
        <w:t>prowadzenia</w:t>
      </w:r>
      <w:r w:rsidR="006E0DAA" w:rsidRPr="00CF70CF">
        <w:rPr>
          <w:rFonts w:ascii="Times New Roman" w:eastAsia="Times New Roman" w:hAnsi="Times New Roman" w:cs="Times New Roman"/>
          <w:bCs/>
          <w:sz w:val="24"/>
          <w:szCs w:val="20"/>
          <w:lang w:eastAsia="pl-PL"/>
        </w:rPr>
        <w:t xml:space="preserve"> </w:t>
      </w:r>
      <w:r w:rsidRPr="00CF70CF">
        <w:rPr>
          <w:rFonts w:ascii="Times New Roman" w:eastAsia="Times New Roman" w:hAnsi="Times New Roman" w:cs="Times New Roman"/>
          <w:bCs/>
          <w:sz w:val="24"/>
          <w:szCs w:val="20"/>
          <w:lang w:eastAsia="pl-PL"/>
        </w:rPr>
        <w:t>określonej</w:t>
      </w:r>
      <w:r w:rsidR="006E0DAA" w:rsidRPr="00CF70CF">
        <w:rPr>
          <w:rFonts w:ascii="Times New Roman" w:eastAsia="Times New Roman" w:hAnsi="Times New Roman" w:cs="Times New Roman"/>
          <w:bCs/>
          <w:sz w:val="24"/>
          <w:szCs w:val="20"/>
          <w:lang w:eastAsia="pl-PL"/>
        </w:rPr>
        <w:t xml:space="preserve"> </w:t>
      </w:r>
      <w:r w:rsidRPr="00CF70CF">
        <w:rPr>
          <w:rFonts w:ascii="Times New Roman" w:eastAsia="Times New Roman" w:hAnsi="Times New Roman" w:cs="Times New Roman"/>
          <w:bCs/>
          <w:sz w:val="24"/>
          <w:szCs w:val="20"/>
          <w:lang w:eastAsia="pl-PL"/>
        </w:rPr>
        <w:t>działalności</w:t>
      </w:r>
      <w:r w:rsidR="006E0DAA" w:rsidRPr="00CF70CF">
        <w:rPr>
          <w:rFonts w:ascii="Times New Roman" w:eastAsia="Times New Roman" w:hAnsi="Times New Roman" w:cs="Times New Roman"/>
          <w:bCs/>
          <w:sz w:val="24"/>
          <w:szCs w:val="20"/>
          <w:lang w:eastAsia="pl-PL"/>
        </w:rPr>
        <w:t xml:space="preserve"> </w:t>
      </w:r>
      <w:r w:rsidRPr="00CF70CF">
        <w:rPr>
          <w:rFonts w:ascii="Times New Roman" w:eastAsia="Times New Roman" w:hAnsi="Times New Roman" w:cs="Times New Roman"/>
          <w:bCs/>
          <w:sz w:val="24"/>
          <w:szCs w:val="20"/>
          <w:lang w:eastAsia="pl-PL"/>
        </w:rPr>
        <w:t>gospodarczej</w:t>
      </w:r>
      <w:r w:rsidR="006E0DAA" w:rsidRPr="00CF70CF">
        <w:rPr>
          <w:rFonts w:ascii="Times New Roman" w:eastAsia="Times New Roman" w:hAnsi="Times New Roman" w:cs="Times New Roman"/>
          <w:bCs/>
          <w:sz w:val="24"/>
          <w:szCs w:val="20"/>
          <w:lang w:eastAsia="pl-PL"/>
        </w:rPr>
        <w:t xml:space="preserve"> </w:t>
      </w:r>
      <w:r w:rsidRPr="00CF70CF">
        <w:rPr>
          <w:rFonts w:ascii="Times New Roman" w:eastAsia="Times New Roman" w:hAnsi="Times New Roman" w:cs="Times New Roman"/>
          <w:bCs/>
          <w:sz w:val="24"/>
          <w:szCs w:val="20"/>
          <w:lang w:eastAsia="pl-PL"/>
        </w:rPr>
        <w:t>lub</w:t>
      </w:r>
      <w:r w:rsidR="006E0DAA" w:rsidRPr="00CF70CF">
        <w:rPr>
          <w:rFonts w:ascii="Times New Roman" w:eastAsia="Times New Roman" w:hAnsi="Times New Roman" w:cs="Times New Roman"/>
          <w:bCs/>
          <w:sz w:val="24"/>
          <w:szCs w:val="20"/>
          <w:lang w:eastAsia="pl-PL"/>
        </w:rPr>
        <w:t xml:space="preserve"> </w:t>
      </w:r>
      <w:r w:rsidRPr="00CF70CF">
        <w:rPr>
          <w:rFonts w:ascii="Times New Roman" w:eastAsia="Times New Roman" w:hAnsi="Times New Roman" w:cs="Times New Roman"/>
          <w:bCs/>
          <w:sz w:val="24"/>
          <w:szCs w:val="20"/>
          <w:lang w:eastAsia="pl-PL"/>
        </w:rPr>
        <w:t>zawodowej</w:t>
      </w:r>
      <w:r w:rsidR="006E0DAA" w:rsidRPr="00CF70CF">
        <w:rPr>
          <w:rFonts w:ascii="Times New Roman" w:eastAsia="Times New Roman" w:hAnsi="Times New Roman" w:cs="Times New Roman"/>
          <w:bCs/>
          <w:sz w:val="24"/>
          <w:szCs w:val="20"/>
          <w:lang w:eastAsia="pl-PL"/>
        </w:rPr>
        <w:t xml:space="preserve"> </w:t>
      </w:r>
      <w:r w:rsidRPr="00CF70CF">
        <w:rPr>
          <w:rFonts w:ascii="Times New Roman" w:eastAsia="Times New Roman" w:hAnsi="Times New Roman" w:cs="Times New Roman"/>
          <w:bCs/>
          <w:sz w:val="24"/>
          <w:szCs w:val="20"/>
          <w:lang w:eastAsia="pl-PL"/>
        </w:rPr>
        <w:t>i</w:t>
      </w:r>
      <w:r w:rsidR="006E0DAA" w:rsidRPr="00CF70CF">
        <w:rPr>
          <w:rFonts w:ascii="Times New Roman" w:eastAsia="Times New Roman" w:hAnsi="Times New Roman" w:cs="Times New Roman"/>
          <w:bCs/>
          <w:sz w:val="24"/>
          <w:szCs w:val="20"/>
          <w:lang w:eastAsia="pl-PL"/>
        </w:rPr>
        <w:t xml:space="preserve"> </w:t>
      </w:r>
      <w:r w:rsidRPr="00CF70CF">
        <w:rPr>
          <w:rFonts w:ascii="Times New Roman" w:eastAsia="Times New Roman" w:hAnsi="Times New Roman" w:cs="Times New Roman"/>
          <w:bCs/>
          <w:sz w:val="24"/>
          <w:szCs w:val="20"/>
          <w:lang w:eastAsia="pl-PL"/>
        </w:rPr>
        <w:t>zrealizuje</w:t>
      </w:r>
      <w:r w:rsidR="006E0DAA" w:rsidRPr="00CF70CF">
        <w:rPr>
          <w:rFonts w:ascii="Times New Roman" w:eastAsia="Times New Roman" w:hAnsi="Times New Roman" w:cs="Times New Roman"/>
          <w:bCs/>
          <w:sz w:val="24"/>
          <w:szCs w:val="20"/>
          <w:lang w:eastAsia="pl-PL"/>
        </w:rPr>
        <w:t xml:space="preserve"> </w:t>
      </w:r>
      <w:r w:rsidRPr="00CF70CF">
        <w:rPr>
          <w:rFonts w:ascii="Times New Roman" w:eastAsia="Times New Roman" w:hAnsi="Times New Roman" w:cs="Times New Roman"/>
          <w:bCs/>
          <w:sz w:val="24"/>
          <w:szCs w:val="20"/>
          <w:lang w:eastAsia="pl-PL"/>
        </w:rPr>
        <w:t>roboty</w:t>
      </w:r>
      <w:r w:rsidR="006E0DAA" w:rsidRPr="00CF70CF">
        <w:rPr>
          <w:rFonts w:ascii="Times New Roman" w:eastAsia="Times New Roman" w:hAnsi="Times New Roman" w:cs="Times New Roman"/>
          <w:bCs/>
          <w:sz w:val="24"/>
          <w:szCs w:val="20"/>
          <w:lang w:eastAsia="pl-PL"/>
        </w:rPr>
        <w:t xml:space="preserve"> </w:t>
      </w:r>
      <w:r w:rsidRPr="00CF70CF">
        <w:rPr>
          <w:rFonts w:ascii="Times New Roman" w:eastAsia="Times New Roman" w:hAnsi="Times New Roman" w:cs="Times New Roman"/>
          <w:bCs/>
          <w:sz w:val="24"/>
          <w:szCs w:val="20"/>
          <w:lang w:eastAsia="pl-PL"/>
        </w:rPr>
        <w:t>budowlane,</w:t>
      </w:r>
      <w:r w:rsidR="006E0DAA" w:rsidRPr="00CF70CF">
        <w:rPr>
          <w:rFonts w:ascii="Times New Roman" w:eastAsia="Times New Roman" w:hAnsi="Times New Roman" w:cs="Times New Roman"/>
          <w:bCs/>
          <w:sz w:val="24"/>
          <w:szCs w:val="20"/>
          <w:lang w:eastAsia="pl-PL"/>
        </w:rPr>
        <w:t xml:space="preserve"> </w:t>
      </w:r>
      <w:r w:rsidRPr="00CF70CF">
        <w:rPr>
          <w:rFonts w:ascii="Times New Roman" w:eastAsia="Times New Roman" w:hAnsi="Times New Roman" w:cs="Times New Roman"/>
          <w:bCs/>
          <w:sz w:val="24"/>
          <w:szCs w:val="20"/>
          <w:lang w:eastAsia="pl-PL"/>
        </w:rPr>
        <w:t>dostawy</w:t>
      </w:r>
      <w:r w:rsidR="006E0DAA" w:rsidRPr="00CF70CF">
        <w:rPr>
          <w:rFonts w:ascii="Times New Roman" w:eastAsia="Times New Roman" w:hAnsi="Times New Roman" w:cs="Times New Roman"/>
          <w:bCs/>
          <w:sz w:val="24"/>
          <w:szCs w:val="20"/>
          <w:lang w:eastAsia="pl-PL"/>
        </w:rPr>
        <w:t xml:space="preserve"> </w:t>
      </w:r>
      <w:r w:rsidRPr="00CF70CF">
        <w:rPr>
          <w:rFonts w:ascii="Times New Roman" w:eastAsia="Times New Roman" w:hAnsi="Times New Roman" w:cs="Times New Roman"/>
          <w:bCs/>
          <w:sz w:val="24"/>
          <w:szCs w:val="20"/>
          <w:lang w:eastAsia="pl-PL"/>
        </w:rPr>
        <w:t>lub</w:t>
      </w:r>
      <w:r w:rsidR="006E0DAA" w:rsidRPr="00CF70CF">
        <w:rPr>
          <w:rFonts w:ascii="Times New Roman" w:eastAsia="Times New Roman" w:hAnsi="Times New Roman" w:cs="Times New Roman"/>
          <w:bCs/>
          <w:sz w:val="24"/>
          <w:szCs w:val="20"/>
          <w:lang w:eastAsia="pl-PL"/>
        </w:rPr>
        <w:t xml:space="preserve"> </w:t>
      </w:r>
      <w:r w:rsidRPr="00CF70CF">
        <w:rPr>
          <w:rFonts w:ascii="Times New Roman" w:eastAsia="Times New Roman" w:hAnsi="Times New Roman" w:cs="Times New Roman"/>
          <w:bCs/>
          <w:sz w:val="24"/>
          <w:szCs w:val="20"/>
          <w:lang w:eastAsia="pl-PL"/>
        </w:rPr>
        <w:t>usługi,</w:t>
      </w:r>
      <w:r w:rsidR="006E0DAA" w:rsidRPr="00CF70CF">
        <w:rPr>
          <w:rFonts w:ascii="Times New Roman" w:eastAsia="Times New Roman" w:hAnsi="Times New Roman" w:cs="Times New Roman"/>
          <w:bCs/>
          <w:sz w:val="24"/>
          <w:szCs w:val="20"/>
          <w:lang w:eastAsia="pl-PL"/>
        </w:rPr>
        <w:t xml:space="preserve"> </w:t>
      </w:r>
      <w:r w:rsidRPr="00CF70CF">
        <w:rPr>
          <w:rFonts w:ascii="Times New Roman" w:eastAsia="Times New Roman" w:hAnsi="Times New Roman" w:cs="Times New Roman"/>
          <w:bCs/>
          <w:sz w:val="24"/>
          <w:szCs w:val="20"/>
          <w:lang w:eastAsia="pl-PL"/>
        </w:rPr>
        <w:t>do</w:t>
      </w:r>
      <w:r w:rsidR="006E0DAA" w:rsidRPr="00CF70CF">
        <w:rPr>
          <w:rFonts w:ascii="Times New Roman" w:eastAsia="Times New Roman" w:hAnsi="Times New Roman" w:cs="Times New Roman"/>
          <w:bCs/>
          <w:sz w:val="24"/>
          <w:szCs w:val="20"/>
          <w:lang w:eastAsia="pl-PL"/>
        </w:rPr>
        <w:t xml:space="preserve"> </w:t>
      </w:r>
      <w:r w:rsidRPr="00CF70CF">
        <w:rPr>
          <w:rFonts w:ascii="Times New Roman" w:eastAsia="Times New Roman" w:hAnsi="Times New Roman" w:cs="Times New Roman"/>
          <w:bCs/>
          <w:sz w:val="24"/>
          <w:szCs w:val="20"/>
          <w:lang w:eastAsia="pl-PL"/>
        </w:rPr>
        <w:t>których</w:t>
      </w:r>
      <w:r w:rsidR="006E0DAA" w:rsidRPr="00CF70CF">
        <w:rPr>
          <w:rFonts w:ascii="Times New Roman" w:eastAsia="Times New Roman" w:hAnsi="Times New Roman" w:cs="Times New Roman"/>
          <w:bCs/>
          <w:sz w:val="24"/>
          <w:szCs w:val="20"/>
          <w:lang w:eastAsia="pl-PL"/>
        </w:rPr>
        <w:t xml:space="preserve"> </w:t>
      </w:r>
      <w:r w:rsidRPr="00CF70CF">
        <w:rPr>
          <w:rFonts w:ascii="Times New Roman" w:eastAsia="Times New Roman" w:hAnsi="Times New Roman" w:cs="Times New Roman"/>
          <w:bCs/>
          <w:sz w:val="24"/>
          <w:szCs w:val="20"/>
          <w:lang w:eastAsia="pl-PL"/>
        </w:rPr>
        <w:t>realizacji</w:t>
      </w:r>
      <w:r w:rsidR="006E0DAA" w:rsidRPr="00CF70CF">
        <w:rPr>
          <w:rFonts w:ascii="Times New Roman" w:eastAsia="Times New Roman" w:hAnsi="Times New Roman" w:cs="Times New Roman"/>
          <w:bCs/>
          <w:sz w:val="24"/>
          <w:szCs w:val="20"/>
          <w:lang w:eastAsia="pl-PL"/>
        </w:rPr>
        <w:t xml:space="preserve"> </w:t>
      </w:r>
      <w:r w:rsidRPr="00CF70CF">
        <w:rPr>
          <w:rFonts w:ascii="Times New Roman" w:eastAsia="Times New Roman" w:hAnsi="Times New Roman" w:cs="Times New Roman"/>
          <w:bCs/>
          <w:sz w:val="24"/>
          <w:szCs w:val="20"/>
          <w:lang w:eastAsia="pl-PL"/>
        </w:rPr>
        <w:t>te</w:t>
      </w:r>
      <w:r w:rsidR="006E0DAA" w:rsidRPr="00CF70CF">
        <w:rPr>
          <w:rFonts w:ascii="Times New Roman" w:eastAsia="Times New Roman" w:hAnsi="Times New Roman" w:cs="Times New Roman"/>
          <w:bCs/>
          <w:sz w:val="24"/>
          <w:szCs w:val="20"/>
          <w:lang w:eastAsia="pl-PL"/>
        </w:rPr>
        <w:t xml:space="preserve"> </w:t>
      </w:r>
      <w:r w:rsidRPr="00CF70CF">
        <w:rPr>
          <w:rFonts w:ascii="Times New Roman" w:eastAsia="Times New Roman" w:hAnsi="Times New Roman" w:cs="Times New Roman"/>
          <w:bCs/>
          <w:sz w:val="24"/>
          <w:szCs w:val="20"/>
          <w:lang w:eastAsia="pl-PL"/>
        </w:rPr>
        <w:t>uprawnienia</w:t>
      </w:r>
      <w:r w:rsidR="006E0DAA" w:rsidRPr="00CF70CF">
        <w:rPr>
          <w:rFonts w:ascii="Times New Roman" w:eastAsia="Times New Roman" w:hAnsi="Times New Roman" w:cs="Times New Roman"/>
          <w:bCs/>
          <w:sz w:val="24"/>
          <w:szCs w:val="20"/>
          <w:lang w:eastAsia="pl-PL"/>
        </w:rPr>
        <w:t xml:space="preserve"> </w:t>
      </w:r>
      <w:r w:rsidRPr="00CF70CF">
        <w:rPr>
          <w:rFonts w:ascii="Times New Roman" w:eastAsia="Times New Roman" w:hAnsi="Times New Roman" w:cs="Times New Roman"/>
          <w:bCs/>
          <w:sz w:val="24"/>
          <w:szCs w:val="20"/>
          <w:lang w:eastAsia="pl-PL"/>
        </w:rPr>
        <w:t>są</w:t>
      </w:r>
      <w:r w:rsidR="006E0DAA" w:rsidRPr="00CF70CF">
        <w:rPr>
          <w:rFonts w:ascii="Times New Roman" w:eastAsia="Times New Roman" w:hAnsi="Times New Roman" w:cs="Times New Roman"/>
          <w:bCs/>
          <w:sz w:val="24"/>
          <w:szCs w:val="20"/>
          <w:lang w:eastAsia="pl-PL"/>
        </w:rPr>
        <w:t xml:space="preserve"> </w:t>
      </w:r>
      <w:r w:rsidRPr="00CF70CF">
        <w:rPr>
          <w:rFonts w:ascii="Times New Roman" w:eastAsia="Times New Roman" w:hAnsi="Times New Roman" w:cs="Times New Roman"/>
          <w:bCs/>
          <w:sz w:val="24"/>
          <w:szCs w:val="20"/>
          <w:lang w:eastAsia="pl-PL"/>
        </w:rPr>
        <w:t>wymagane.</w:t>
      </w:r>
    </w:p>
    <w:p w14:paraId="30F2B07E" w14:textId="77777777" w:rsidR="00321693" w:rsidRPr="00CF70CF" w:rsidRDefault="00321693" w:rsidP="00885433">
      <w:pPr>
        <w:numPr>
          <w:ilvl w:val="0"/>
          <w:numId w:val="19"/>
        </w:numPr>
        <w:autoSpaceDE w:val="0"/>
        <w:autoSpaceDN w:val="0"/>
        <w:adjustRightInd w:val="0"/>
        <w:spacing w:after="0"/>
        <w:jc w:val="both"/>
        <w:rPr>
          <w:rFonts w:ascii="Times New Roman" w:eastAsia="Times New Roman" w:hAnsi="Times New Roman" w:cs="Times New Roman"/>
          <w:bCs/>
          <w:sz w:val="24"/>
          <w:szCs w:val="20"/>
          <w:lang w:eastAsia="pl-PL"/>
        </w:rPr>
      </w:pPr>
      <w:r w:rsidRPr="00CF70CF">
        <w:rPr>
          <w:rFonts w:ascii="Times New Roman" w:eastAsia="Times New Roman" w:hAnsi="Times New Roman" w:cs="Times New Roman"/>
          <w:bCs/>
          <w:sz w:val="24"/>
          <w:szCs w:val="20"/>
          <w:lang w:eastAsia="pl-PL"/>
        </w:rPr>
        <w:t>W</w:t>
      </w:r>
      <w:r w:rsidR="006E0DAA" w:rsidRPr="00CF70CF">
        <w:rPr>
          <w:rFonts w:ascii="Times New Roman" w:eastAsia="Times New Roman" w:hAnsi="Times New Roman" w:cs="Times New Roman"/>
          <w:bCs/>
          <w:sz w:val="24"/>
          <w:szCs w:val="20"/>
          <w:lang w:eastAsia="pl-PL"/>
        </w:rPr>
        <w:t xml:space="preserve"> </w:t>
      </w:r>
      <w:r w:rsidRPr="00CF70CF">
        <w:rPr>
          <w:rFonts w:ascii="Times New Roman" w:eastAsia="Times New Roman" w:hAnsi="Times New Roman" w:cs="Times New Roman"/>
          <w:bCs/>
          <w:sz w:val="24"/>
          <w:szCs w:val="20"/>
          <w:lang w:eastAsia="pl-PL"/>
        </w:rPr>
        <w:t>odniesieniu</w:t>
      </w:r>
      <w:r w:rsidR="006E0DAA" w:rsidRPr="00CF70CF">
        <w:rPr>
          <w:rFonts w:ascii="Times New Roman" w:eastAsia="Times New Roman" w:hAnsi="Times New Roman" w:cs="Times New Roman"/>
          <w:bCs/>
          <w:sz w:val="24"/>
          <w:szCs w:val="20"/>
          <w:lang w:eastAsia="pl-PL"/>
        </w:rPr>
        <w:t xml:space="preserve"> </w:t>
      </w:r>
      <w:r w:rsidRPr="00CF70CF">
        <w:rPr>
          <w:rFonts w:ascii="Times New Roman" w:eastAsia="Times New Roman" w:hAnsi="Times New Roman" w:cs="Times New Roman"/>
          <w:bCs/>
          <w:sz w:val="24"/>
          <w:szCs w:val="20"/>
          <w:lang w:eastAsia="pl-PL"/>
        </w:rPr>
        <w:t>do</w:t>
      </w:r>
      <w:r w:rsidR="006E0DAA" w:rsidRPr="00CF70CF">
        <w:rPr>
          <w:rFonts w:ascii="Times New Roman" w:eastAsia="Times New Roman" w:hAnsi="Times New Roman" w:cs="Times New Roman"/>
          <w:bCs/>
          <w:sz w:val="24"/>
          <w:szCs w:val="20"/>
          <w:lang w:eastAsia="pl-PL"/>
        </w:rPr>
        <w:t xml:space="preserve"> </w:t>
      </w:r>
      <w:r w:rsidRPr="00CF70CF">
        <w:rPr>
          <w:rFonts w:ascii="Times New Roman" w:eastAsia="Times New Roman" w:hAnsi="Times New Roman" w:cs="Times New Roman"/>
          <w:bCs/>
          <w:sz w:val="24"/>
          <w:szCs w:val="20"/>
          <w:lang w:eastAsia="pl-PL"/>
        </w:rPr>
        <w:t>warunków</w:t>
      </w:r>
      <w:r w:rsidR="006E0DAA" w:rsidRPr="00CF70CF">
        <w:rPr>
          <w:rFonts w:ascii="Times New Roman" w:eastAsia="Times New Roman" w:hAnsi="Times New Roman" w:cs="Times New Roman"/>
          <w:bCs/>
          <w:sz w:val="24"/>
          <w:szCs w:val="20"/>
          <w:lang w:eastAsia="pl-PL"/>
        </w:rPr>
        <w:t xml:space="preserve"> </w:t>
      </w:r>
      <w:r w:rsidRPr="00CF70CF">
        <w:rPr>
          <w:rFonts w:ascii="Times New Roman" w:eastAsia="Times New Roman" w:hAnsi="Times New Roman" w:cs="Times New Roman"/>
          <w:bCs/>
          <w:sz w:val="24"/>
          <w:szCs w:val="20"/>
          <w:lang w:eastAsia="pl-PL"/>
        </w:rPr>
        <w:t>dotyczących</w:t>
      </w:r>
      <w:r w:rsidR="006E0DAA" w:rsidRPr="00CF70CF">
        <w:rPr>
          <w:rFonts w:ascii="Times New Roman" w:eastAsia="Times New Roman" w:hAnsi="Times New Roman" w:cs="Times New Roman"/>
          <w:bCs/>
          <w:sz w:val="24"/>
          <w:szCs w:val="20"/>
          <w:lang w:eastAsia="pl-PL"/>
        </w:rPr>
        <w:t xml:space="preserve"> </w:t>
      </w:r>
      <w:r w:rsidRPr="00CF70CF">
        <w:rPr>
          <w:rFonts w:ascii="Times New Roman" w:eastAsia="Times New Roman" w:hAnsi="Times New Roman" w:cs="Times New Roman"/>
          <w:bCs/>
          <w:sz w:val="24"/>
          <w:szCs w:val="20"/>
          <w:lang w:eastAsia="pl-PL"/>
        </w:rPr>
        <w:t>wykształcenia,</w:t>
      </w:r>
      <w:r w:rsidR="006E0DAA" w:rsidRPr="00CF70CF">
        <w:rPr>
          <w:rFonts w:ascii="Times New Roman" w:eastAsia="Times New Roman" w:hAnsi="Times New Roman" w:cs="Times New Roman"/>
          <w:bCs/>
          <w:sz w:val="24"/>
          <w:szCs w:val="20"/>
          <w:lang w:eastAsia="pl-PL"/>
        </w:rPr>
        <w:t xml:space="preserve"> </w:t>
      </w:r>
      <w:r w:rsidRPr="00CF70CF">
        <w:rPr>
          <w:rFonts w:ascii="Times New Roman" w:eastAsia="Times New Roman" w:hAnsi="Times New Roman" w:cs="Times New Roman"/>
          <w:bCs/>
          <w:sz w:val="24"/>
          <w:szCs w:val="20"/>
          <w:lang w:eastAsia="pl-PL"/>
        </w:rPr>
        <w:t>kwalifikacji</w:t>
      </w:r>
      <w:r w:rsidR="006E0DAA" w:rsidRPr="00CF70CF">
        <w:rPr>
          <w:rFonts w:ascii="Times New Roman" w:eastAsia="Times New Roman" w:hAnsi="Times New Roman" w:cs="Times New Roman"/>
          <w:bCs/>
          <w:sz w:val="24"/>
          <w:szCs w:val="20"/>
          <w:lang w:eastAsia="pl-PL"/>
        </w:rPr>
        <w:t xml:space="preserve"> </w:t>
      </w:r>
      <w:r w:rsidRPr="00CF70CF">
        <w:rPr>
          <w:rFonts w:ascii="Times New Roman" w:eastAsia="Times New Roman" w:hAnsi="Times New Roman" w:cs="Times New Roman"/>
          <w:bCs/>
          <w:sz w:val="24"/>
          <w:szCs w:val="20"/>
          <w:lang w:eastAsia="pl-PL"/>
        </w:rPr>
        <w:t>zawodowych</w:t>
      </w:r>
      <w:r w:rsidR="006E0DAA" w:rsidRPr="00CF70CF">
        <w:rPr>
          <w:rFonts w:ascii="Times New Roman" w:eastAsia="Times New Roman" w:hAnsi="Times New Roman" w:cs="Times New Roman"/>
          <w:bCs/>
          <w:sz w:val="24"/>
          <w:szCs w:val="20"/>
          <w:lang w:eastAsia="pl-PL"/>
        </w:rPr>
        <w:t xml:space="preserve"> </w:t>
      </w:r>
      <w:r w:rsidRPr="00CF70CF">
        <w:rPr>
          <w:rFonts w:ascii="Times New Roman" w:eastAsia="Times New Roman" w:hAnsi="Times New Roman" w:cs="Times New Roman"/>
          <w:bCs/>
          <w:sz w:val="24"/>
          <w:szCs w:val="20"/>
          <w:lang w:eastAsia="pl-PL"/>
        </w:rPr>
        <w:t>lub</w:t>
      </w:r>
      <w:r w:rsidR="006E0DAA" w:rsidRPr="00CF70CF">
        <w:rPr>
          <w:rFonts w:ascii="Times New Roman" w:eastAsia="Times New Roman" w:hAnsi="Times New Roman" w:cs="Times New Roman"/>
          <w:bCs/>
          <w:sz w:val="24"/>
          <w:szCs w:val="20"/>
          <w:lang w:eastAsia="pl-PL"/>
        </w:rPr>
        <w:t xml:space="preserve"> </w:t>
      </w:r>
      <w:r w:rsidRPr="00CF70CF">
        <w:rPr>
          <w:rFonts w:ascii="Times New Roman" w:eastAsia="Times New Roman" w:hAnsi="Times New Roman" w:cs="Times New Roman"/>
          <w:bCs/>
          <w:sz w:val="24"/>
          <w:szCs w:val="20"/>
          <w:lang w:eastAsia="pl-PL"/>
        </w:rPr>
        <w:t>doświadczenia</w:t>
      </w:r>
      <w:r w:rsidR="006E0DAA" w:rsidRPr="00CF70CF">
        <w:rPr>
          <w:rFonts w:ascii="Times New Roman" w:eastAsia="Times New Roman" w:hAnsi="Times New Roman" w:cs="Times New Roman"/>
          <w:bCs/>
          <w:sz w:val="24"/>
          <w:szCs w:val="20"/>
          <w:lang w:eastAsia="pl-PL"/>
        </w:rPr>
        <w:t xml:space="preserve"> </w:t>
      </w:r>
      <w:r w:rsidRPr="00CF70CF">
        <w:rPr>
          <w:rFonts w:ascii="Times New Roman" w:eastAsia="Times New Roman" w:hAnsi="Times New Roman" w:cs="Times New Roman"/>
          <w:bCs/>
          <w:sz w:val="24"/>
          <w:szCs w:val="20"/>
          <w:lang w:eastAsia="pl-PL"/>
        </w:rPr>
        <w:t>wykonawcy</w:t>
      </w:r>
      <w:r w:rsidR="006E0DAA" w:rsidRPr="00CF70CF">
        <w:rPr>
          <w:rFonts w:ascii="Times New Roman" w:eastAsia="Times New Roman" w:hAnsi="Times New Roman" w:cs="Times New Roman"/>
          <w:bCs/>
          <w:sz w:val="24"/>
          <w:szCs w:val="20"/>
          <w:lang w:eastAsia="pl-PL"/>
        </w:rPr>
        <w:t xml:space="preserve"> </w:t>
      </w:r>
      <w:r w:rsidRPr="00CF70CF">
        <w:rPr>
          <w:rFonts w:ascii="Times New Roman" w:eastAsia="Times New Roman" w:hAnsi="Times New Roman" w:cs="Times New Roman"/>
          <w:bCs/>
          <w:sz w:val="24"/>
          <w:szCs w:val="20"/>
          <w:lang w:eastAsia="pl-PL"/>
        </w:rPr>
        <w:t>wspólnie</w:t>
      </w:r>
      <w:r w:rsidR="006E0DAA" w:rsidRPr="00CF70CF">
        <w:rPr>
          <w:rFonts w:ascii="Times New Roman" w:eastAsia="Times New Roman" w:hAnsi="Times New Roman" w:cs="Times New Roman"/>
          <w:bCs/>
          <w:sz w:val="24"/>
          <w:szCs w:val="20"/>
          <w:lang w:eastAsia="pl-PL"/>
        </w:rPr>
        <w:t xml:space="preserve"> </w:t>
      </w:r>
      <w:r w:rsidRPr="00CF70CF">
        <w:rPr>
          <w:rFonts w:ascii="Times New Roman" w:eastAsia="Times New Roman" w:hAnsi="Times New Roman" w:cs="Times New Roman"/>
          <w:bCs/>
          <w:sz w:val="24"/>
          <w:szCs w:val="20"/>
          <w:lang w:eastAsia="pl-PL"/>
        </w:rPr>
        <w:t>ubiegający</w:t>
      </w:r>
      <w:r w:rsidR="006E0DAA" w:rsidRPr="00CF70CF">
        <w:rPr>
          <w:rFonts w:ascii="Times New Roman" w:eastAsia="Times New Roman" w:hAnsi="Times New Roman" w:cs="Times New Roman"/>
          <w:bCs/>
          <w:sz w:val="24"/>
          <w:szCs w:val="20"/>
          <w:lang w:eastAsia="pl-PL"/>
        </w:rPr>
        <w:t xml:space="preserve"> </w:t>
      </w:r>
      <w:r w:rsidRPr="00CF70CF">
        <w:rPr>
          <w:rFonts w:ascii="Times New Roman" w:eastAsia="Times New Roman" w:hAnsi="Times New Roman" w:cs="Times New Roman"/>
          <w:bCs/>
          <w:sz w:val="24"/>
          <w:szCs w:val="20"/>
          <w:lang w:eastAsia="pl-PL"/>
        </w:rPr>
        <w:t>się</w:t>
      </w:r>
      <w:r w:rsidR="006E0DAA" w:rsidRPr="00CF70CF">
        <w:rPr>
          <w:rFonts w:ascii="Times New Roman" w:eastAsia="Times New Roman" w:hAnsi="Times New Roman" w:cs="Times New Roman"/>
          <w:bCs/>
          <w:sz w:val="24"/>
          <w:szCs w:val="20"/>
          <w:lang w:eastAsia="pl-PL"/>
        </w:rPr>
        <w:t xml:space="preserve"> </w:t>
      </w:r>
      <w:r w:rsidRPr="00CF70CF">
        <w:rPr>
          <w:rFonts w:ascii="Times New Roman" w:eastAsia="Times New Roman" w:hAnsi="Times New Roman" w:cs="Times New Roman"/>
          <w:bCs/>
          <w:sz w:val="24"/>
          <w:szCs w:val="20"/>
          <w:lang w:eastAsia="pl-PL"/>
        </w:rPr>
        <w:t>o</w:t>
      </w:r>
      <w:r w:rsidR="006E0DAA" w:rsidRPr="00CF70CF">
        <w:rPr>
          <w:rFonts w:ascii="Times New Roman" w:eastAsia="Times New Roman" w:hAnsi="Times New Roman" w:cs="Times New Roman"/>
          <w:bCs/>
          <w:sz w:val="24"/>
          <w:szCs w:val="20"/>
          <w:lang w:eastAsia="pl-PL"/>
        </w:rPr>
        <w:t xml:space="preserve"> </w:t>
      </w:r>
      <w:r w:rsidRPr="00CF70CF">
        <w:rPr>
          <w:rFonts w:ascii="Times New Roman" w:eastAsia="Times New Roman" w:hAnsi="Times New Roman" w:cs="Times New Roman"/>
          <w:bCs/>
          <w:sz w:val="24"/>
          <w:szCs w:val="20"/>
          <w:lang w:eastAsia="pl-PL"/>
        </w:rPr>
        <w:t>udzielenie</w:t>
      </w:r>
      <w:r w:rsidR="006E0DAA" w:rsidRPr="00CF70CF">
        <w:rPr>
          <w:rFonts w:ascii="Times New Roman" w:eastAsia="Times New Roman" w:hAnsi="Times New Roman" w:cs="Times New Roman"/>
          <w:bCs/>
          <w:sz w:val="24"/>
          <w:szCs w:val="20"/>
          <w:lang w:eastAsia="pl-PL"/>
        </w:rPr>
        <w:t xml:space="preserve"> </w:t>
      </w:r>
      <w:r w:rsidRPr="00CF70CF">
        <w:rPr>
          <w:rFonts w:ascii="Times New Roman" w:eastAsia="Times New Roman" w:hAnsi="Times New Roman" w:cs="Times New Roman"/>
          <w:bCs/>
          <w:sz w:val="24"/>
          <w:szCs w:val="20"/>
          <w:lang w:eastAsia="pl-PL"/>
        </w:rPr>
        <w:t>zamówienia</w:t>
      </w:r>
      <w:r w:rsidR="006E0DAA" w:rsidRPr="00CF70CF">
        <w:rPr>
          <w:rFonts w:ascii="Times New Roman" w:eastAsia="Times New Roman" w:hAnsi="Times New Roman" w:cs="Times New Roman"/>
          <w:bCs/>
          <w:sz w:val="24"/>
          <w:szCs w:val="20"/>
          <w:lang w:eastAsia="pl-PL"/>
        </w:rPr>
        <w:t xml:space="preserve"> </w:t>
      </w:r>
      <w:r w:rsidRPr="00CF70CF">
        <w:rPr>
          <w:rFonts w:ascii="Times New Roman" w:eastAsia="Times New Roman" w:hAnsi="Times New Roman" w:cs="Times New Roman"/>
          <w:bCs/>
          <w:sz w:val="24"/>
          <w:szCs w:val="20"/>
          <w:lang w:eastAsia="pl-PL"/>
        </w:rPr>
        <w:t>mogą</w:t>
      </w:r>
      <w:r w:rsidR="006E0DAA" w:rsidRPr="00CF70CF">
        <w:rPr>
          <w:rFonts w:ascii="Times New Roman" w:eastAsia="Times New Roman" w:hAnsi="Times New Roman" w:cs="Times New Roman"/>
          <w:bCs/>
          <w:sz w:val="24"/>
          <w:szCs w:val="20"/>
          <w:lang w:eastAsia="pl-PL"/>
        </w:rPr>
        <w:t xml:space="preserve"> </w:t>
      </w:r>
      <w:r w:rsidRPr="00CF70CF">
        <w:rPr>
          <w:rFonts w:ascii="Times New Roman" w:eastAsia="Times New Roman" w:hAnsi="Times New Roman" w:cs="Times New Roman"/>
          <w:bCs/>
          <w:sz w:val="24"/>
          <w:szCs w:val="20"/>
          <w:lang w:eastAsia="pl-PL"/>
        </w:rPr>
        <w:t>polegać</w:t>
      </w:r>
      <w:r w:rsidR="006E0DAA" w:rsidRPr="00CF70CF">
        <w:rPr>
          <w:rFonts w:ascii="Times New Roman" w:eastAsia="Times New Roman" w:hAnsi="Times New Roman" w:cs="Times New Roman"/>
          <w:bCs/>
          <w:sz w:val="24"/>
          <w:szCs w:val="20"/>
          <w:lang w:eastAsia="pl-PL"/>
        </w:rPr>
        <w:t xml:space="preserve"> </w:t>
      </w:r>
      <w:r w:rsidRPr="00CF70CF">
        <w:rPr>
          <w:rFonts w:ascii="Times New Roman" w:eastAsia="Times New Roman" w:hAnsi="Times New Roman" w:cs="Times New Roman"/>
          <w:bCs/>
          <w:sz w:val="24"/>
          <w:szCs w:val="20"/>
          <w:lang w:eastAsia="pl-PL"/>
        </w:rPr>
        <w:t>na</w:t>
      </w:r>
      <w:r w:rsidR="006E0DAA" w:rsidRPr="00CF70CF">
        <w:rPr>
          <w:rFonts w:ascii="Times New Roman" w:eastAsia="Times New Roman" w:hAnsi="Times New Roman" w:cs="Times New Roman"/>
          <w:bCs/>
          <w:sz w:val="24"/>
          <w:szCs w:val="20"/>
          <w:lang w:eastAsia="pl-PL"/>
        </w:rPr>
        <w:t xml:space="preserve"> </w:t>
      </w:r>
      <w:r w:rsidRPr="00CF70CF">
        <w:rPr>
          <w:rFonts w:ascii="Times New Roman" w:eastAsia="Times New Roman" w:hAnsi="Times New Roman" w:cs="Times New Roman"/>
          <w:bCs/>
          <w:sz w:val="24"/>
          <w:szCs w:val="20"/>
          <w:lang w:eastAsia="pl-PL"/>
        </w:rPr>
        <w:t>zdolnościach</w:t>
      </w:r>
      <w:r w:rsidR="006E0DAA" w:rsidRPr="00CF70CF">
        <w:rPr>
          <w:rFonts w:ascii="Times New Roman" w:eastAsia="Times New Roman" w:hAnsi="Times New Roman" w:cs="Times New Roman"/>
          <w:bCs/>
          <w:sz w:val="24"/>
          <w:szCs w:val="20"/>
          <w:lang w:eastAsia="pl-PL"/>
        </w:rPr>
        <w:t xml:space="preserve"> </w:t>
      </w:r>
      <w:r w:rsidRPr="00CF70CF">
        <w:rPr>
          <w:rFonts w:ascii="Times New Roman" w:eastAsia="Times New Roman" w:hAnsi="Times New Roman" w:cs="Times New Roman"/>
          <w:bCs/>
          <w:sz w:val="24"/>
          <w:szCs w:val="20"/>
          <w:lang w:eastAsia="pl-PL"/>
        </w:rPr>
        <w:t>tych</w:t>
      </w:r>
      <w:r w:rsidR="006E0DAA" w:rsidRPr="00CF70CF">
        <w:rPr>
          <w:rFonts w:ascii="Times New Roman" w:eastAsia="Times New Roman" w:hAnsi="Times New Roman" w:cs="Times New Roman"/>
          <w:bCs/>
          <w:sz w:val="24"/>
          <w:szCs w:val="20"/>
          <w:lang w:eastAsia="pl-PL"/>
        </w:rPr>
        <w:t xml:space="preserve"> </w:t>
      </w:r>
      <w:r w:rsidRPr="00CF70CF">
        <w:rPr>
          <w:rFonts w:ascii="Times New Roman" w:eastAsia="Times New Roman" w:hAnsi="Times New Roman" w:cs="Times New Roman"/>
          <w:bCs/>
          <w:sz w:val="24"/>
          <w:szCs w:val="20"/>
          <w:lang w:eastAsia="pl-PL"/>
        </w:rPr>
        <w:t>z</w:t>
      </w:r>
      <w:r w:rsidR="006E0DAA" w:rsidRPr="00CF70CF">
        <w:rPr>
          <w:rFonts w:ascii="Times New Roman" w:eastAsia="Times New Roman" w:hAnsi="Times New Roman" w:cs="Times New Roman"/>
          <w:bCs/>
          <w:sz w:val="24"/>
          <w:szCs w:val="20"/>
          <w:lang w:eastAsia="pl-PL"/>
        </w:rPr>
        <w:t xml:space="preserve"> </w:t>
      </w:r>
      <w:r w:rsidRPr="00CF70CF">
        <w:rPr>
          <w:rFonts w:ascii="Times New Roman" w:eastAsia="Times New Roman" w:hAnsi="Times New Roman" w:cs="Times New Roman"/>
          <w:bCs/>
          <w:sz w:val="24"/>
          <w:szCs w:val="20"/>
          <w:lang w:eastAsia="pl-PL"/>
        </w:rPr>
        <w:t>wykonawców,</w:t>
      </w:r>
      <w:r w:rsidR="006E0DAA" w:rsidRPr="00CF70CF">
        <w:rPr>
          <w:rFonts w:ascii="Times New Roman" w:eastAsia="Times New Roman" w:hAnsi="Times New Roman" w:cs="Times New Roman"/>
          <w:bCs/>
          <w:sz w:val="24"/>
          <w:szCs w:val="20"/>
          <w:lang w:eastAsia="pl-PL"/>
        </w:rPr>
        <w:t xml:space="preserve"> </w:t>
      </w:r>
      <w:r w:rsidRPr="00CF70CF">
        <w:rPr>
          <w:rFonts w:ascii="Times New Roman" w:eastAsia="Times New Roman" w:hAnsi="Times New Roman" w:cs="Times New Roman"/>
          <w:bCs/>
          <w:sz w:val="24"/>
          <w:szCs w:val="20"/>
          <w:lang w:eastAsia="pl-PL"/>
        </w:rPr>
        <w:t>którzy</w:t>
      </w:r>
      <w:r w:rsidR="006E0DAA" w:rsidRPr="00CF70CF">
        <w:rPr>
          <w:rFonts w:ascii="Times New Roman" w:eastAsia="Times New Roman" w:hAnsi="Times New Roman" w:cs="Times New Roman"/>
          <w:bCs/>
          <w:sz w:val="24"/>
          <w:szCs w:val="20"/>
          <w:lang w:eastAsia="pl-PL"/>
        </w:rPr>
        <w:t xml:space="preserve"> </w:t>
      </w:r>
      <w:r w:rsidRPr="00CF70CF">
        <w:rPr>
          <w:rFonts w:ascii="Times New Roman" w:eastAsia="Times New Roman" w:hAnsi="Times New Roman" w:cs="Times New Roman"/>
          <w:bCs/>
          <w:sz w:val="24"/>
          <w:szCs w:val="20"/>
          <w:lang w:eastAsia="pl-PL"/>
        </w:rPr>
        <w:t>wykonają</w:t>
      </w:r>
      <w:r w:rsidR="006E0DAA" w:rsidRPr="00CF70CF">
        <w:rPr>
          <w:rFonts w:ascii="Times New Roman" w:eastAsia="Times New Roman" w:hAnsi="Times New Roman" w:cs="Times New Roman"/>
          <w:bCs/>
          <w:sz w:val="24"/>
          <w:szCs w:val="20"/>
          <w:lang w:eastAsia="pl-PL"/>
        </w:rPr>
        <w:t xml:space="preserve"> </w:t>
      </w:r>
      <w:r w:rsidRPr="00CF70CF">
        <w:rPr>
          <w:rFonts w:ascii="Times New Roman" w:eastAsia="Times New Roman" w:hAnsi="Times New Roman" w:cs="Times New Roman"/>
          <w:bCs/>
          <w:sz w:val="24"/>
          <w:szCs w:val="20"/>
          <w:lang w:eastAsia="pl-PL"/>
        </w:rPr>
        <w:t>roboty</w:t>
      </w:r>
      <w:r w:rsidR="006E0DAA" w:rsidRPr="00CF70CF">
        <w:rPr>
          <w:rFonts w:ascii="Times New Roman" w:eastAsia="Times New Roman" w:hAnsi="Times New Roman" w:cs="Times New Roman"/>
          <w:bCs/>
          <w:sz w:val="24"/>
          <w:szCs w:val="20"/>
          <w:lang w:eastAsia="pl-PL"/>
        </w:rPr>
        <w:t xml:space="preserve"> </w:t>
      </w:r>
      <w:r w:rsidRPr="00CF70CF">
        <w:rPr>
          <w:rFonts w:ascii="Times New Roman" w:eastAsia="Times New Roman" w:hAnsi="Times New Roman" w:cs="Times New Roman"/>
          <w:bCs/>
          <w:sz w:val="24"/>
          <w:szCs w:val="20"/>
          <w:lang w:eastAsia="pl-PL"/>
        </w:rPr>
        <w:t>budowlane</w:t>
      </w:r>
      <w:r w:rsidR="006E0DAA" w:rsidRPr="00CF70CF">
        <w:rPr>
          <w:rFonts w:ascii="Times New Roman" w:eastAsia="Times New Roman" w:hAnsi="Times New Roman" w:cs="Times New Roman"/>
          <w:bCs/>
          <w:sz w:val="24"/>
          <w:szCs w:val="20"/>
          <w:lang w:eastAsia="pl-PL"/>
        </w:rPr>
        <w:t xml:space="preserve"> </w:t>
      </w:r>
      <w:r w:rsidRPr="00CF70CF">
        <w:rPr>
          <w:rFonts w:ascii="Times New Roman" w:eastAsia="Times New Roman" w:hAnsi="Times New Roman" w:cs="Times New Roman"/>
          <w:bCs/>
          <w:sz w:val="24"/>
          <w:szCs w:val="20"/>
          <w:lang w:eastAsia="pl-PL"/>
        </w:rPr>
        <w:t>lub</w:t>
      </w:r>
      <w:r w:rsidR="006E0DAA" w:rsidRPr="00CF70CF">
        <w:rPr>
          <w:rFonts w:ascii="Times New Roman" w:eastAsia="Times New Roman" w:hAnsi="Times New Roman" w:cs="Times New Roman"/>
          <w:bCs/>
          <w:sz w:val="24"/>
          <w:szCs w:val="20"/>
          <w:lang w:eastAsia="pl-PL"/>
        </w:rPr>
        <w:t xml:space="preserve"> </w:t>
      </w:r>
      <w:r w:rsidRPr="00CF70CF">
        <w:rPr>
          <w:rFonts w:ascii="Times New Roman" w:eastAsia="Times New Roman" w:hAnsi="Times New Roman" w:cs="Times New Roman"/>
          <w:bCs/>
          <w:sz w:val="24"/>
          <w:szCs w:val="20"/>
          <w:lang w:eastAsia="pl-PL"/>
        </w:rPr>
        <w:t>usługi,</w:t>
      </w:r>
      <w:r w:rsidR="006E0DAA" w:rsidRPr="00CF70CF">
        <w:rPr>
          <w:rFonts w:ascii="Times New Roman" w:eastAsia="Times New Roman" w:hAnsi="Times New Roman" w:cs="Times New Roman"/>
          <w:bCs/>
          <w:sz w:val="24"/>
          <w:szCs w:val="20"/>
          <w:lang w:eastAsia="pl-PL"/>
        </w:rPr>
        <w:t xml:space="preserve"> </w:t>
      </w:r>
      <w:r w:rsidRPr="00CF70CF">
        <w:rPr>
          <w:rFonts w:ascii="Times New Roman" w:eastAsia="Times New Roman" w:hAnsi="Times New Roman" w:cs="Times New Roman"/>
          <w:bCs/>
          <w:sz w:val="24"/>
          <w:szCs w:val="20"/>
          <w:lang w:eastAsia="pl-PL"/>
        </w:rPr>
        <w:t>do</w:t>
      </w:r>
      <w:r w:rsidR="006E0DAA" w:rsidRPr="00CF70CF">
        <w:rPr>
          <w:rFonts w:ascii="Times New Roman" w:eastAsia="Times New Roman" w:hAnsi="Times New Roman" w:cs="Times New Roman"/>
          <w:bCs/>
          <w:sz w:val="24"/>
          <w:szCs w:val="20"/>
          <w:lang w:eastAsia="pl-PL"/>
        </w:rPr>
        <w:t xml:space="preserve"> </w:t>
      </w:r>
      <w:r w:rsidRPr="00CF70CF">
        <w:rPr>
          <w:rFonts w:ascii="Times New Roman" w:eastAsia="Times New Roman" w:hAnsi="Times New Roman" w:cs="Times New Roman"/>
          <w:bCs/>
          <w:sz w:val="24"/>
          <w:szCs w:val="20"/>
          <w:lang w:eastAsia="pl-PL"/>
        </w:rPr>
        <w:t>realizacji</w:t>
      </w:r>
      <w:r w:rsidR="006E0DAA" w:rsidRPr="00CF70CF">
        <w:rPr>
          <w:rFonts w:ascii="Times New Roman" w:eastAsia="Times New Roman" w:hAnsi="Times New Roman" w:cs="Times New Roman"/>
          <w:bCs/>
          <w:sz w:val="24"/>
          <w:szCs w:val="20"/>
          <w:lang w:eastAsia="pl-PL"/>
        </w:rPr>
        <w:t xml:space="preserve"> </w:t>
      </w:r>
      <w:r w:rsidRPr="00CF70CF">
        <w:rPr>
          <w:rFonts w:ascii="Times New Roman" w:eastAsia="Times New Roman" w:hAnsi="Times New Roman" w:cs="Times New Roman"/>
          <w:bCs/>
          <w:sz w:val="24"/>
          <w:szCs w:val="20"/>
          <w:lang w:eastAsia="pl-PL"/>
        </w:rPr>
        <w:t>których</w:t>
      </w:r>
      <w:r w:rsidR="006E0DAA" w:rsidRPr="00CF70CF">
        <w:rPr>
          <w:rFonts w:ascii="Times New Roman" w:eastAsia="Times New Roman" w:hAnsi="Times New Roman" w:cs="Times New Roman"/>
          <w:bCs/>
          <w:sz w:val="24"/>
          <w:szCs w:val="20"/>
          <w:lang w:eastAsia="pl-PL"/>
        </w:rPr>
        <w:t xml:space="preserve"> </w:t>
      </w:r>
      <w:r w:rsidRPr="00CF70CF">
        <w:rPr>
          <w:rFonts w:ascii="Times New Roman" w:eastAsia="Times New Roman" w:hAnsi="Times New Roman" w:cs="Times New Roman"/>
          <w:bCs/>
          <w:sz w:val="24"/>
          <w:szCs w:val="20"/>
          <w:lang w:eastAsia="pl-PL"/>
        </w:rPr>
        <w:t>te</w:t>
      </w:r>
      <w:r w:rsidR="006E0DAA" w:rsidRPr="00CF70CF">
        <w:rPr>
          <w:rFonts w:ascii="Times New Roman" w:eastAsia="Times New Roman" w:hAnsi="Times New Roman" w:cs="Times New Roman"/>
          <w:bCs/>
          <w:sz w:val="24"/>
          <w:szCs w:val="20"/>
          <w:lang w:eastAsia="pl-PL"/>
        </w:rPr>
        <w:t xml:space="preserve"> </w:t>
      </w:r>
      <w:r w:rsidRPr="00CF70CF">
        <w:rPr>
          <w:rFonts w:ascii="Times New Roman" w:eastAsia="Times New Roman" w:hAnsi="Times New Roman" w:cs="Times New Roman"/>
          <w:bCs/>
          <w:sz w:val="24"/>
          <w:szCs w:val="20"/>
          <w:lang w:eastAsia="pl-PL"/>
        </w:rPr>
        <w:t>zdolności</w:t>
      </w:r>
      <w:r w:rsidR="006E0DAA" w:rsidRPr="00CF70CF">
        <w:rPr>
          <w:rFonts w:ascii="Times New Roman" w:eastAsia="Times New Roman" w:hAnsi="Times New Roman" w:cs="Times New Roman"/>
          <w:bCs/>
          <w:sz w:val="24"/>
          <w:szCs w:val="20"/>
          <w:lang w:eastAsia="pl-PL"/>
        </w:rPr>
        <w:t xml:space="preserve"> </w:t>
      </w:r>
      <w:r w:rsidRPr="00CF70CF">
        <w:rPr>
          <w:rFonts w:ascii="Times New Roman" w:eastAsia="Times New Roman" w:hAnsi="Times New Roman" w:cs="Times New Roman"/>
          <w:bCs/>
          <w:sz w:val="24"/>
          <w:szCs w:val="20"/>
          <w:lang w:eastAsia="pl-PL"/>
        </w:rPr>
        <w:t>są</w:t>
      </w:r>
      <w:r w:rsidR="006E0DAA" w:rsidRPr="00CF70CF">
        <w:rPr>
          <w:rFonts w:ascii="Times New Roman" w:eastAsia="Times New Roman" w:hAnsi="Times New Roman" w:cs="Times New Roman"/>
          <w:bCs/>
          <w:sz w:val="24"/>
          <w:szCs w:val="20"/>
          <w:lang w:eastAsia="pl-PL"/>
        </w:rPr>
        <w:t xml:space="preserve"> </w:t>
      </w:r>
      <w:r w:rsidRPr="00CF70CF">
        <w:rPr>
          <w:rFonts w:ascii="Times New Roman" w:eastAsia="Times New Roman" w:hAnsi="Times New Roman" w:cs="Times New Roman"/>
          <w:bCs/>
          <w:sz w:val="24"/>
          <w:szCs w:val="20"/>
          <w:lang w:eastAsia="pl-PL"/>
        </w:rPr>
        <w:t>wymagane.</w:t>
      </w:r>
    </w:p>
    <w:p w14:paraId="69698D1D" w14:textId="77777777" w:rsidR="002C7067" w:rsidRPr="00CF70CF" w:rsidRDefault="00321693" w:rsidP="00885433">
      <w:pPr>
        <w:numPr>
          <w:ilvl w:val="0"/>
          <w:numId w:val="19"/>
        </w:numPr>
        <w:autoSpaceDE w:val="0"/>
        <w:autoSpaceDN w:val="0"/>
        <w:adjustRightInd w:val="0"/>
        <w:spacing w:after="0"/>
        <w:jc w:val="both"/>
        <w:rPr>
          <w:rFonts w:ascii="Times New Roman" w:eastAsia="Times New Roman" w:hAnsi="Times New Roman" w:cs="Times New Roman"/>
          <w:bCs/>
          <w:sz w:val="24"/>
          <w:szCs w:val="24"/>
          <w:lang w:eastAsia="pl-PL"/>
        </w:rPr>
      </w:pPr>
      <w:r w:rsidRPr="00CF70CF">
        <w:rPr>
          <w:rFonts w:ascii="Times New Roman" w:eastAsia="Times New Roman" w:hAnsi="Times New Roman" w:cs="Times New Roman"/>
          <w:bCs/>
          <w:sz w:val="24"/>
          <w:szCs w:val="20"/>
          <w:lang w:eastAsia="pl-PL"/>
        </w:rPr>
        <w:t>W</w:t>
      </w:r>
      <w:r w:rsidR="006E0DAA" w:rsidRPr="00CF70CF">
        <w:rPr>
          <w:rFonts w:ascii="Times New Roman" w:eastAsia="Times New Roman" w:hAnsi="Times New Roman" w:cs="Times New Roman"/>
          <w:bCs/>
          <w:sz w:val="24"/>
          <w:szCs w:val="20"/>
          <w:lang w:eastAsia="pl-PL"/>
        </w:rPr>
        <w:t xml:space="preserve"> </w:t>
      </w:r>
      <w:r w:rsidRPr="00CF70CF">
        <w:rPr>
          <w:rFonts w:ascii="Times New Roman" w:eastAsia="Times New Roman" w:hAnsi="Times New Roman" w:cs="Times New Roman"/>
          <w:bCs/>
          <w:sz w:val="24"/>
          <w:szCs w:val="20"/>
          <w:lang w:eastAsia="pl-PL"/>
        </w:rPr>
        <w:t>przypadku,</w:t>
      </w:r>
      <w:r w:rsidR="006E0DAA" w:rsidRPr="00CF70CF">
        <w:rPr>
          <w:rFonts w:ascii="Times New Roman" w:eastAsia="Times New Roman" w:hAnsi="Times New Roman" w:cs="Times New Roman"/>
          <w:bCs/>
          <w:sz w:val="24"/>
          <w:szCs w:val="20"/>
          <w:lang w:eastAsia="pl-PL"/>
        </w:rPr>
        <w:t xml:space="preserve"> </w:t>
      </w:r>
      <w:r w:rsidRPr="00CF70CF">
        <w:rPr>
          <w:rFonts w:ascii="Times New Roman" w:eastAsia="Times New Roman" w:hAnsi="Times New Roman" w:cs="Times New Roman"/>
          <w:bCs/>
          <w:sz w:val="24"/>
          <w:szCs w:val="20"/>
          <w:lang w:eastAsia="pl-PL"/>
        </w:rPr>
        <w:t>o</w:t>
      </w:r>
      <w:r w:rsidR="006E0DAA" w:rsidRPr="00CF70CF">
        <w:rPr>
          <w:rFonts w:ascii="Times New Roman" w:eastAsia="Times New Roman" w:hAnsi="Times New Roman" w:cs="Times New Roman"/>
          <w:bCs/>
          <w:sz w:val="24"/>
          <w:szCs w:val="20"/>
          <w:lang w:eastAsia="pl-PL"/>
        </w:rPr>
        <w:t xml:space="preserve"> </w:t>
      </w:r>
      <w:r w:rsidRPr="00CF70CF">
        <w:rPr>
          <w:rFonts w:ascii="Times New Roman" w:eastAsia="Times New Roman" w:hAnsi="Times New Roman" w:cs="Times New Roman"/>
          <w:bCs/>
          <w:sz w:val="24"/>
          <w:szCs w:val="20"/>
          <w:lang w:eastAsia="pl-PL"/>
        </w:rPr>
        <w:t>którym</w:t>
      </w:r>
      <w:r w:rsidR="006E0DAA" w:rsidRPr="00CF70CF">
        <w:rPr>
          <w:rFonts w:ascii="Times New Roman" w:eastAsia="Times New Roman" w:hAnsi="Times New Roman" w:cs="Times New Roman"/>
          <w:bCs/>
          <w:sz w:val="24"/>
          <w:szCs w:val="20"/>
          <w:lang w:eastAsia="pl-PL"/>
        </w:rPr>
        <w:t xml:space="preserve"> </w:t>
      </w:r>
      <w:r w:rsidRPr="00CF70CF">
        <w:rPr>
          <w:rFonts w:ascii="Times New Roman" w:eastAsia="Times New Roman" w:hAnsi="Times New Roman" w:cs="Times New Roman"/>
          <w:bCs/>
          <w:sz w:val="24"/>
          <w:szCs w:val="20"/>
          <w:lang w:eastAsia="pl-PL"/>
        </w:rPr>
        <w:t>mowa</w:t>
      </w:r>
      <w:r w:rsidR="006E0DAA" w:rsidRPr="00CF70CF">
        <w:rPr>
          <w:rFonts w:ascii="Times New Roman" w:eastAsia="Times New Roman" w:hAnsi="Times New Roman" w:cs="Times New Roman"/>
          <w:bCs/>
          <w:sz w:val="24"/>
          <w:szCs w:val="20"/>
          <w:lang w:eastAsia="pl-PL"/>
        </w:rPr>
        <w:t xml:space="preserve"> </w:t>
      </w:r>
      <w:r w:rsidRPr="00CF70CF">
        <w:rPr>
          <w:rFonts w:ascii="Times New Roman" w:eastAsia="Times New Roman" w:hAnsi="Times New Roman" w:cs="Times New Roman"/>
          <w:bCs/>
          <w:sz w:val="24"/>
          <w:szCs w:val="20"/>
          <w:lang w:eastAsia="pl-PL"/>
        </w:rPr>
        <w:t>w</w:t>
      </w:r>
      <w:r w:rsidR="006E0DAA" w:rsidRPr="00CF70CF">
        <w:rPr>
          <w:rFonts w:ascii="Times New Roman" w:eastAsia="Times New Roman" w:hAnsi="Times New Roman" w:cs="Times New Roman"/>
          <w:bCs/>
          <w:sz w:val="24"/>
          <w:szCs w:val="20"/>
          <w:lang w:eastAsia="pl-PL"/>
        </w:rPr>
        <w:t xml:space="preserve"> </w:t>
      </w:r>
      <w:r w:rsidRPr="00CF70CF">
        <w:rPr>
          <w:rFonts w:ascii="Times New Roman" w:eastAsia="Times New Roman" w:hAnsi="Times New Roman" w:cs="Times New Roman"/>
          <w:bCs/>
          <w:sz w:val="24"/>
          <w:szCs w:val="20"/>
          <w:lang w:eastAsia="pl-PL"/>
        </w:rPr>
        <w:t>art.</w:t>
      </w:r>
      <w:r w:rsidR="006E0DAA" w:rsidRPr="00CF70CF">
        <w:rPr>
          <w:rFonts w:ascii="Times New Roman" w:eastAsia="Times New Roman" w:hAnsi="Times New Roman" w:cs="Times New Roman"/>
          <w:bCs/>
          <w:sz w:val="24"/>
          <w:szCs w:val="20"/>
          <w:lang w:eastAsia="pl-PL"/>
        </w:rPr>
        <w:t xml:space="preserve"> </w:t>
      </w:r>
      <w:r w:rsidRPr="00CF70CF">
        <w:rPr>
          <w:rFonts w:ascii="Times New Roman" w:eastAsia="Times New Roman" w:hAnsi="Times New Roman" w:cs="Times New Roman"/>
          <w:bCs/>
          <w:sz w:val="24"/>
          <w:szCs w:val="20"/>
          <w:lang w:eastAsia="pl-PL"/>
        </w:rPr>
        <w:t>117</w:t>
      </w:r>
      <w:r w:rsidR="006E0DAA" w:rsidRPr="00CF70CF">
        <w:rPr>
          <w:rFonts w:ascii="Times New Roman" w:eastAsia="Times New Roman" w:hAnsi="Times New Roman" w:cs="Times New Roman"/>
          <w:bCs/>
          <w:sz w:val="24"/>
          <w:szCs w:val="20"/>
          <w:lang w:eastAsia="pl-PL"/>
        </w:rPr>
        <w:t xml:space="preserve"> </w:t>
      </w:r>
      <w:r w:rsidR="00B47A4A" w:rsidRPr="00CF70CF">
        <w:rPr>
          <w:rFonts w:ascii="Times New Roman" w:eastAsia="Times New Roman" w:hAnsi="Times New Roman" w:cs="Times New Roman"/>
          <w:bCs/>
          <w:sz w:val="24"/>
          <w:szCs w:val="20"/>
          <w:lang w:eastAsia="pl-PL"/>
        </w:rPr>
        <w:t>ust.</w:t>
      </w:r>
      <w:r w:rsidR="006E0DAA" w:rsidRPr="00CF70CF">
        <w:rPr>
          <w:rFonts w:ascii="Times New Roman" w:eastAsia="Times New Roman" w:hAnsi="Times New Roman" w:cs="Times New Roman"/>
          <w:bCs/>
          <w:sz w:val="24"/>
          <w:szCs w:val="20"/>
          <w:lang w:eastAsia="pl-PL"/>
        </w:rPr>
        <w:t xml:space="preserve"> </w:t>
      </w:r>
      <w:r w:rsidR="00B47A4A" w:rsidRPr="00CF70CF">
        <w:rPr>
          <w:rFonts w:ascii="Times New Roman" w:eastAsia="Times New Roman" w:hAnsi="Times New Roman" w:cs="Times New Roman"/>
          <w:bCs/>
          <w:sz w:val="24"/>
          <w:szCs w:val="20"/>
          <w:lang w:eastAsia="pl-PL"/>
        </w:rPr>
        <w:t>2</w:t>
      </w:r>
      <w:r w:rsidR="006E0DAA" w:rsidRPr="00CF70CF">
        <w:rPr>
          <w:rFonts w:ascii="Times New Roman" w:eastAsia="Times New Roman" w:hAnsi="Times New Roman" w:cs="Times New Roman"/>
          <w:bCs/>
          <w:sz w:val="24"/>
          <w:szCs w:val="20"/>
          <w:lang w:eastAsia="pl-PL"/>
        </w:rPr>
        <w:t xml:space="preserve"> </w:t>
      </w:r>
      <w:r w:rsidR="00B47A4A" w:rsidRPr="00CF70CF">
        <w:rPr>
          <w:rFonts w:ascii="Times New Roman" w:eastAsia="Times New Roman" w:hAnsi="Times New Roman" w:cs="Times New Roman"/>
          <w:bCs/>
          <w:sz w:val="24"/>
          <w:szCs w:val="20"/>
          <w:lang w:eastAsia="pl-PL"/>
        </w:rPr>
        <w:t>i</w:t>
      </w:r>
      <w:r w:rsidR="006E0DAA" w:rsidRPr="00CF70CF">
        <w:rPr>
          <w:rFonts w:ascii="Times New Roman" w:eastAsia="Times New Roman" w:hAnsi="Times New Roman" w:cs="Times New Roman"/>
          <w:bCs/>
          <w:sz w:val="24"/>
          <w:szCs w:val="20"/>
          <w:lang w:eastAsia="pl-PL"/>
        </w:rPr>
        <w:t xml:space="preserve"> </w:t>
      </w:r>
      <w:r w:rsidR="00B47A4A" w:rsidRPr="00CF70CF">
        <w:rPr>
          <w:rFonts w:ascii="Times New Roman" w:eastAsia="Times New Roman" w:hAnsi="Times New Roman" w:cs="Times New Roman"/>
          <w:bCs/>
          <w:sz w:val="24"/>
          <w:szCs w:val="20"/>
          <w:lang w:eastAsia="pl-PL"/>
        </w:rPr>
        <w:t>3</w:t>
      </w:r>
      <w:r w:rsidR="006E0DAA" w:rsidRPr="00CF70CF">
        <w:rPr>
          <w:rFonts w:ascii="Times New Roman" w:eastAsia="Times New Roman" w:hAnsi="Times New Roman" w:cs="Times New Roman"/>
          <w:bCs/>
          <w:sz w:val="24"/>
          <w:szCs w:val="20"/>
          <w:lang w:eastAsia="pl-PL"/>
        </w:rPr>
        <w:t xml:space="preserve"> </w:t>
      </w:r>
      <w:r w:rsidRPr="00CF70CF">
        <w:rPr>
          <w:rFonts w:ascii="Times New Roman" w:eastAsia="Times New Roman" w:hAnsi="Times New Roman" w:cs="Times New Roman"/>
          <w:bCs/>
          <w:sz w:val="24"/>
          <w:szCs w:val="20"/>
          <w:lang w:eastAsia="pl-PL"/>
        </w:rPr>
        <w:t>Ustawy</w:t>
      </w:r>
      <w:r w:rsidR="006E0DAA" w:rsidRPr="00CF70CF">
        <w:rPr>
          <w:rFonts w:ascii="Times New Roman" w:eastAsia="Times New Roman" w:hAnsi="Times New Roman" w:cs="Times New Roman"/>
          <w:bCs/>
          <w:sz w:val="24"/>
          <w:szCs w:val="20"/>
          <w:lang w:eastAsia="pl-PL"/>
        </w:rPr>
        <w:t xml:space="preserve"> </w:t>
      </w:r>
      <w:proofErr w:type="spellStart"/>
      <w:r w:rsidRPr="00CF70CF">
        <w:rPr>
          <w:rFonts w:ascii="Times New Roman" w:eastAsia="Times New Roman" w:hAnsi="Times New Roman" w:cs="Times New Roman"/>
          <w:bCs/>
          <w:sz w:val="24"/>
          <w:szCs w:val="20"/>
          <w:lang w:eastAsia="pl-PL"/>
        </w:rPr>
        <w:t>Pzp</w:t>
      </w:r>
      <w:proofErr w:type="spellEnd"/>
      <w:r w:rsidRPr="00CF70CF">
        <w:rPr>
          <w:rFonts w:ascii="Times New Roman" w:eastAsia="Times New Roman" w:hAnsi="Times New Roman" w:cs="Times New Roman"/>
          <w:bCs/>
          <w:sz w:val="24"/>
          <w:szCs w:val="20"/>
          <w:lang w:eastAsia="pl-PL"/>
        </w:rPr>
        <w:t>,</w:t>
      </w:r>
      <w:r w:rsidR="006E0DAA" w:rsidRPr="00CF70CF">
        <w:rPr>
          <w:rFonts w:ascii="Times New Roman" w:eastAsia="Times New Roman" w:hAnsi="Times New Roman" w:cs="Times New Roman"/>
          <w:bCs/>
          <w:sz w:val="24"/>
          <w:szCs w:val="20"/>
          <w:lang w:eastAsia="pl-PL"/>
        </w:rPr>
        <w:t xml:space="preserve"> </w:t>
      </w:r>
      <w:r w:rsidRPr="00CF70CF">
        <w:rPr>
          <w:rFonts w:ascii="Times New Roman" w:eastAsia="Times New Roman" w:hAnsi="Times New Roman" w:cs="Times New Roman"/>
          <w:bCs/>
          <w:sz w:val="24"/>
          <w:szCs w:val="20"/>
          <w:lang w:eastAsia="pl-PL"/>
        </w:rPr>
        <w:t>wykonawcy</w:t>
      </w:r>
      <w:r w:rsidR="006E0DAA" w:rsidRPr="00CF70CF">
        <w:rPr>
          <w:rFonts w:ascii="Times New Roman" w:eastAsia="Times New Roman" w:hAnsi="Times New Roman" w:cs="Times New Roman"/>
          <w:bCs/>
          <w:sz w:val="24"/>
          <w:szCs w:val="20"/>
          <w:lang w:eastAsia="pl-PL"/>
        </w:rPr>
        <w:t xml:space="preserve"> </w:t>
      </w:r>
      <w:r w:rsidRPr="00CF70CF">
        <w:rPr>
          <w:rFonts w:ascii="Times New Roman" w:eastAsia="Times New Roman" w:hAnsi="Times New Roman" w:cs="Times New Roman"/>
          <w:bCs/>
          <w:sz w:val="24"/>
          <w:szCs w:val="20"/>
          <w:lang w:eastAsia="pl-PL"/>
        </w:rPr>
        <w:t>wspólnie</w:t>
      </w:r>
      <w:r w:rsidR="006E0DAA" w:rsidRPr="00CF70CF">
        <w:rPr>
          <w:rFonts w:ascii="Times New Roman" w:eastAsia="Times New Roman" w:hAnsi="Times New Roman" w:cs="Times New Roman"/>
          <w:bCs/>
          <w:sz w:val="24"/>
          <w:szCs w:val="20"/>
          <w:lang w:eastAsia="pl-PL"/>
        </w:rPr>
        <w:t xml:space="preserve"> </w:t>
      </w:r>
      <w:r w:rsidRPr="00CF70CF">
        <w:rPr>
          <w:rFonts w:ascii="Times New Roman" w:eastAsia="Times New Roman" w:hAnsi="Times New Roman" w:cs="Times New Roman"/>
          <w:bCs/>
          <w:sz w:val="24"/>
          <w:szCs w:val="20"/>
          <w:lang w:eastAsia="pl-PL"/>
        </w:rPr>
        <w:t>ubiegający</w:t>
      </w:r>
      <w:r w:rsidR="006E0DAA" w:rsidRPr="00CF70CF">
        <w:rPr>
          <w:rFonts w:ascii="Times New Roman" w:eastAsia="Times New Roman" w:hAnsi="Times New Roman" w:cs="Times New Roman"/>
          <w:bCs/>
          <w:sz w:val="24"/>
          <w:szCs w:val="20"/>
          <w:lang w:eastAsia="pl-PL"/>
        </w:rPr>
        <w:t xml:space="preserve"> </w:t>
      </w:r>
      <w:r w:rsidRPr="00CF70CF">
        <w:rPr>
          <w:rFonts w:ascii="Times New Roman" w:eastAsia="Times New Roman" w:hAnsi="Times New Roman" w:cs="Times New Roman"/>
          <w:bCs/>
          <w:sz w:val="24"/>
          <w:szCs w:val="20"/>
          <w:lang w:eastAsia="pl-PL"/>
        </w:rPr>
        <w:t>się</w:t>
      </w:r>
      <w:r w:rsidR="006E0DAA" w:rsidRPr="00CF70CF">
        <w:rPr>
          <w:rFonts w:ascii="Times New Roman" w:eastAsia="Times New Roman" w:hAnsi="Times New Roman" w:cs="Times New Roman"/>
          <w:bCs/>
          <w:sz w:val="24"/>
          <w:szCs w:val="20"/>
          <w:lang w:eastAsia="pl-PL"/>
        </w:rPr>
        <w:t xml:space="preserve"> </w:t>
      </w:r>
      <w:r w:rsidRPr="00CF70CF">
        <w:rPr>
          <w:rFonts w:ascii="Times New Roman" w:eastAsia="Times New Roman" w:hAnsi="Times New Roman" w:cs="Times New Roman"/>
          <w:bCs/>
          <w:sz w:val="24"/>
          <w:szCs w:val="20"/>
          <w:lang w:eastAsia="pl-PL"/>
        </w:rPr>
        <w:t>o</w:t>
      </w:r>
      <w:r w:rsidR="006E0DAA" w:rsidRPr="00CF70CF">
        <w:rPr>
          <w:rFonts w:ascii="Times New Roman" w:eastAsia="Times New Roman" w:hAnsi="Times New Roman" w:cs="Times New Roman"/>
          <w:bCs/>
          <w:sz w:val="24"/>
          <w:szCs w:val="20"/>
          <w:lang w:eastAsia="pl-PL"/>
        </w:rPr>
        <w:t xml:space="preserve"> </w:t>
      </w:r>
      <w:r w:rsidRPr="00CF70CF">
        <w:rPr>
          <w:rFonts w:ascii="Times New Roman" w:eastAsia="Times New Roman" w:hAnsi="Times New Roman" w:cs="Times New Roman"/>
          <w:bCs/>
          <w:sz w:val="24"/>
          <w:szCs w:val="20"/>
          <w:lang w:eastAsia="pl-PL"/>
        </w:rPr>
        <w:t>udzielenie</w:t>
      </w:r>
      <w:r w:rsidR="006E0DAA" w:rsidRPr="00CF70CF">
        <w:rPr>
          <w:rFonts w:ascii="Times New Roman" w:eastAsia="Times New Roman" w:hAnsi="Times New Roman" w:cs="Times New Roman"/>
          <w:bCs/>
          <w:sz w:val="24"/>
          <w:szCs w:val="20"/>
          <w:lang w:eastAsia="pl-PL"/>
        </w:rPr>
        <w:t xml:space="preserve"> </w:t>
      </w:r>
      <w:r w:rsidRPr="00CF70CF">
        <w:rPr>
          <w:rFonts w:ascii="Times New Roman" w:eastAsia="Times New Roman" w:hAnsi="Times New Roman" w:cs="Times New Roman"/>
          <w:bCs/>
          <w:sz w:val="24"/>
          <w:szCs w:val="20"/>
          <w:lang w:eastAsia="pl-PL"/>
        </w:rPr>
        <w:t>zamówienia</w:t>
      </w:r>
      <w:r w:rsidR="006E0DAA" w:rsidRPr="00CF70CF">
        <w:rPr>
          <w:rFonts w:ascii="Times New Roman" w:eastAsia="Times New Roman" w:hAnsi="Times New Roman" w:cs="Times New Roman"/>
          <w:bCs/>
          <w:sz w:val="24"/>
          <w:szCs w:val="20"/>
          <w:lang w:eastAsia="pl-PL"/>
        </w:rPr>
        <w:t xml:space="preserve"> </w:t>
      </w:r>
      <w:r w:rsidRPr="00CF70CF">
        <w:rPr>
          <w:rFonts w:ascii="Times New Roman" w:eastAsia="Times New Roman" w:hAnsi="Times New Roman" w:cs="Times New Roman"/>
          <w:bCs/>
          <w:sz w:val="24"/>
          <w:szCs w:val="20"/>
          <w:lang w:eastAsia="pl-PL"/>
        </w:rPr>
        <w:t>dołączają</w:t>
      </w:r>
      <w:r w:rsidR="006E0DAA" w:rsidRPr="00CF70CF">
        <w:rPr>
          <w:rFonts w:ascii="Times New Roman" w:eastAsia="Times New Roman" w:hAnsi="Times New Roman" w:cs="Times New Roman"/>
          <w:bCs/>
          <w:sz w:val="24"/>
          <w:szCs w:val="20"/>
          <w:lang w:eastAsia="pl-PL"/>
        </w:rPr>
        <w:t xml:space="preserve"> </w:t>
      </w:r>
      <w:r w:rsidRPr="00CF70CF">
        <w:rPr>
          <w:rFonts w:ascii="Times New Roman" w:eastAsia="Times New Roman" w:hAnsi="Times New Roman" w:cs="Times New Roman"/>
          <w:bCs/>
          <w:sz w:val="24"/>
          <w:szCs w:val="20"/>
          <w:lang w:eastAsia="pl-PL"/>
        </w:rPr>
        <w:t>odpowiednio</w:t>
      </w:r>
      <w:r w:rsidR="006E0DAA" w:rsidRPr="00CF70CF">
        <w:rPr>
          <w:rFonts w:ascii="Times New Roman" w:eastAsia="Times New Roman" w:hAnsi="Times New Roman" w:cs="Times New Roman"/>
          <w:bCs/>
          <w:sz w:val="24"/>
          <w:szCs w:val="20"/>
          <w:lang w:eastAsia="pl-PL"/>
        </w:rPr>
        <w:t xml:space="preserve"> </w:t>
      </w:r>
      <w:r w:rsidRPr="00CF70CF">
        <w:rPr>
          <w:rFonts w:ascii="Times New Roman" w:eastAsia="Times New Roman" w:hAnsi="Times New Roman" w:cs="Times New Roman"/>
          <w:bCs/>
          <w:sz w:val="24"/>
          <w:szCs w:val="20"/>
          <w:lang w:eastAsia="pl-PL"/>
        </w:rPr>
        <w:t>do</w:t>
      </w:r>
      <w:r w:rsidR="006E0DAA" w:rsidRPr="00CF70CF">
        <w:rPr>
          <w:rFonts w:ascii="Times New Roman" w:eastAsia="Times New Roman" w:hAnsi="Times New Roman" w:cs="Times New Roman"/>
          <w:bCs/>
          <w:sz w:val="24"/>
          <w:szCs w:val="20"/>
          <w:lang w:eastAsia="pl-PL"/>
        </w:rPr>
        <w:t xml:space="preserve"> </w:t>
      </w:r>
      <w:r w:rsidRPr="00CF70CF">
        <w:rPr>
          <w:rFonts w:ascii="Times New Roman" w:eastAsia="Times New Roman" w:hAnsi="Times New Roman" w:cs="Times New Roman"/>
          <w:bCs/>
          <w:sz w:val="24"/>
          <w:szCs w:val="20"/>
          <w:lang w:eastAsia="pl-PL"/>
        </w:rPr>
        <w:t>wniosku</w:t>
      </w:r>
      <w:r w:rsidR="006E0DAA" w:rsidRPr="00CF70CF">
        <w:rPr>
          <w:rFonts w:ascii="Times New Roman" w:eastAsia="Times New Roman" w:hAnsi="Times New Roman" w:cs="Times New Roman"/>
          <w:bCs/>
          <w:sz w:val="24"/>
          <w:szCs w:val="20"/>
          <w:lang w:eastAsia="pl-PL"/>
        </w:rPr>
        <w:t xml:space="preserve"> </w:t>
      </w:r>
      <w:r w:rsidRPr="00CF70CF">
        <w:rPr>
          <w:rFonts w:ascii="Times New Roman" w:eastAsia="Times New Roman" w:hAnsi="Times New Roman" w:cs="Times New Roman"/>
          <w:bCs/>
          <w:sz w:val="24"/>
          <w:szCs w:val="20"/>
          <w:lang w:eastAsia="pl-PL"/>
        </w:rPr>
        <w:t>o</w:t>
      </w:r>
      <w:r w:rsidR="006E0DAA" w:rsidRPr="00CF70CF">
        <w:rPr>
          <w:rFonts w:ascii="Times New Roman" w:eastAsia="Times New Roman" w:hAnsi="Times New Roman" w:cs="Times New Roman"/>
          <w:bCs/>
          <w:sz w:val="24"/>
          <w:szCs w:val="20"/>
          <w:lang w:eastAsia="pl-PL"/>
        </w:rPr>
        <w:t xml:space="preserve"> </w:t>
      </w:r>
      <w:r w:rsidRPr="00CF70CF">
        <w:rPr>
          <w:rFonts w:ascii="Times New Roman" w:eastAsia="Times New Roman" w:hAnsi="Times New Roman" w:cs="Times New Roman"/>
          <w:bCs/>
          <w:sz w:val="24"/>
          <w:szCs w:val="20"/>
          <w:lang w:eastAsia="pl-PL"/>
        </w:rPr>
        <w:t>dopuszczenie</w:t>
      </w:r>
      <w:r w:rsidR="006E0DAA" w:rsidRPr="00CF70CF">
        <w:rPr>
          <w:rFonts w:ascii="Times New Roman" w:eastAsia="Times New Roman" w:hAnsi="Times New Roman" w:cs="Times New Roman"/>
          <w:bCs/>
          <w:sz w:val="24"/>
          <w:szCs w:val="20"/>
          <w:lang w:eastAsia="pl-PL"/>
        </w:rPr>
        <w:t xml:space="preserve"> </w:t>
      </w:r>
      <w:r w:rsidRPr="00CF70CF">
        <w:rPr>
          <w:rFonts w:ascii="Times New Roman" w:eastAsia="Times New Roman" w:hAnsi="Times New Roman" w:cs="Times New Roman"/>
          <w:bCs/>
          <w:sz w:val="24"/>
          <w:szCs w:val="20"/>
          <w:lang w:eastAsia="pl-PL"/>
        </w:rPr>
        <w:t>do</w:t>
      </w:r>
      <w:r w:rsidR="006E0DAA" w:rsidRPr="00CF70CF">
        <w:rPr>
          <w:rFonts w:ascii="Times New Roman" w:eastAsia="Times New Roman" w:hAnsi="Times New Roman" w:cs="Times New Roman"/>
          <w:bCs/>
          <w:sz w:val="24"/>
          <w:szCs w:val="20"/>
          <w:lang w:eastAsia="pl-PL"/>
        </w:rPr>
        <w:t xml:space="preserve"> </w:t>
      </w:r>
      <w:r w:rsidRPr="00CF70CF">
        <w:rPr>
          <w:rFonts w:ascii="Times New Roman" w:eastAsia="Times New Roman" w:hAnsi="Times New Roman" w:cs="Times New Roman"/>
          <w:bCs/>
          <w:sz w:val="24"/>
          <w:szCs w:val="20"/>
          <w:lang w:eastAsia="pl-PL"/>
        </w:rPr>
        <w:t>udziału</w:t>
      </w:r>
      <w:r w:rsidR="006E0DAA" w:rsidRPr="00CF70CF">
        <w:rPr>
          <w:rFonts w:ascii="Times New Roman" w:eastAsia="Times New Roman" w:hAnsi="Times New Roman" w:cs="Times New Roman"/>
          <w:bCs/>
          <w:sz w:val="24"/>
          <w:szCs w:val="20"/>
          <w:lang w:eastAsia="pl-PL"/>
        </w:rPr>
        <w:t xml:space="preserve"> </w:t>
      </w:r>
      <w:r w:rsidRPr="00CF70CF">
        <w:rPr>
          <w:rFonts w:ascii="Times New Roman" w:eastAsia="Times New Roman" w:hAnsi="Times New Roman" w:cs="Times New Roman"/>
          <w:bCs/>
          <w:sz w:val="24"/>
          <w:szCs w:val="20"/>
          <w:lang w:eastAsia="pl-PL"/>
        </w:rPr>
        <w:t>w</w:t>
      </w:r>
      <w:r w:rsidR="006E0DAA" w:rsidRPr="00CF70CF">
        <w:rPr>
          <w:rFonts w:ascii="Times New Roman" w:eastAsia="Times New Roman" w:hAnsi="Times New Roman" w:cs="Times New Roman"/>
          <w:bCs/>
          <w:sz w:val="24"/>
          <w:szCs w:val="20"/>
          <w:lang w:eastAsia="pl-PL"/>
        </w:rPr>
        <w:t xml:space="preserve"> </w:t>
      </w:r>
      <w:r w:rsidRPr="00CF70CF">
        <w:rPr>
          <w:rFonts w:ascii="Times New Roman" w:eastAsia="Times New Roman" w:hAnsi="Times New Roman" w:cs="Times New Roman"/>
          <w:bCs/>
          <w:sz w:val="24"/>
          <w:szCs w:val="24"/>
          <w:lang w:eastAsia="pl-PL"/>
        </w:rPr>
        <w:t>postępowaniu</w:t>
      </w:r>
      <w:r w:rsidR="006E0DAA" w:rsidRPr="00CF70CF">
        <w:rPr>
          <w:rFonts w:ascii="Times New Roman" w:eastAsia="Times New Roman" w:hAnsi="Times New Roman" w:cs="Times New Roman"/>
          <w:bCs/>
          <w:sz w:val="24"/>
          <w:szCs w:val="24"/>
          <w:lang w:eastAsia="pl-PL"/>
        </w:rPr>
        <w:t xml:space="preserve"> </w:t>
      </w:r>
      <w:r w:rsidRPr="00CF70CF">
        <w:rPr>
          <w:rFonts w:ascii="Times New Roman" w:eastAsia="Times New Roman" w:hAnsi="Times New Roman" w:cs="Times New Roman"/>
          <w:bCs/>
          <w:sz w:val="24"/>
          <w:szCs w:val="24"/>
          <w:lang w:eastAsia="pl-PL"/>
        </w:rPr>
        <w:t>albo</w:t>
      </w:r>
      <w:r w:rsidR="006E0DAA" w:rsidRPr="00CF70CF">
        <w:rPr>
          <w:rFonts w:ascii="Times New Roman" w:eastAsia="Times New Roman" w:hAnsi="Times New Roman" w:cs="Times New Roman"/>
          <w:bCs/>
          <w:sz w:val="24"/>
          <w:szCs w:val="24"/>
          <w:lang w:eastAsia="pl-PL"/>
        </w:rPr>
        <w:t xml:space="preserve"> </w:t>
      </w:r>
      <w:r w:rsidRPr="00CF70CF">
        <w:rPr>
          <w:rFonts w:ascii="Times New Roman" w:eastAsia="Times New Roman" w:hAnsi="Times New Roman" w:cs="Times New Roman"/>
          <w:bCs/>
          <w:sz w:val="24"/>
          <w:szCs w:val="24"/>
          <w:lang w:eastAsia="pl-PL"/>
        </w:rPr>
        <w:t>do</w:t>
      </w:r>
      <w:r w:rsidR="006E0DAA" w:rsidRPr="00CF70CF">
        <w:rPr>
          <w:rFonts w:ascii="Times New Roman" w:eastAsia="Times New Roman" w:hAnsi="Times New Roman" w:cs="Times New Roman"/>
          <w:bCs/>
          <w:sz w:val="24"/>
          <w:szCs w:val="24"/>
          <w:lang w:eastAsia="pl-PL"/>
        </w:rPr>
        <w:t xml:space="preserve"> </w:t>
      </w:r>
      <w:r w:rsidRPr="00CF70CF">
        <w:rPr>
          <w:rFonts w:ascii="Times New Roman" w:eastAsia="Times New Roman" w:hAnsi="Times New Roman" w:cs="Times New Roman"/>
          <w:bCs/>
          <w:sz w:val="24"/>
          <w:szCs w:val="24"/>
          <w:lang w:eastAsia="pl-PL"/>
        </w:rPr>
        <w:t>oferty</w:t>
      </w:r>
      <w:r w:rsidR="006E0DAA" w:rsidRPr="00CF70CF">
        <w:rPr>
          <w:rFonts w:ascii="Times New Roman" w:eastAsia="Times New Roman" w:hAnsi="Times New Roman" w:cs="Times New Roman"/>
          <w:bCs/>
          <w:sz w:val="24"/>
          <w:szCs w:val="24"/>
          <w:lang w:eastAsia="pl-PL"/>
        </w:rPr>
        <w:t xml:space="preserve"> </w:t>
      </w:r>
      <w:r w:rsidRPr="00CF70CF">
        <w:rPr>
          <w:rFonts w:ascii="Times New Roman" w:eastAsia="Times New Roman" w:hAnsi="Times New Roman" w:cs="Times New Roman"/>
          <w:bCs/>
          <w:sz w:val="24"/>
          <w:szCs w:val="24"/>
          <w:lang w:eastAsia="pl-PL"/>
        </w:rPr>
        <w:t>oświadczenie,</w:t>
      </w:r>
      <w:r w:rsidR="006E0DAA" w:rsidRPr="00CF70CF">
        <w:rPr>
          <w:rFonts w:ascii="Times New Roman" w:eastAsia="Times New Roman" w:hAnsi="Times New Roman" w:cs="Times New Roman"/>
          <w:bCs/>
          <w:sz w:val="24"/>
          <w:szCs w:val="24"/>
          <w:lang w:eastAsia="pl-PL"/>
        </w:rPr>
        <w:t xml:space="preserve"> </w:t>
      </w:r>
      <w:r w:rsidRPr="00CF70CF">
        <w:rPr>
          <w:rFonts w:ascii="Times New Roman" w:eastAsia="Times New Roman" w:hAnsi="Times New Roman" w:cs="Times New Roman"/>
          <w:bCs/>
          <w:sz w:val="24"/>
          <w:szCs w:val="24"/>
          <w:lang w:eastAsia="pl-PL"/>
        </w:rPr>
        <w:t>z</w:t>
      </w:r>
      <w:r w:rsidR="006E0DAA" w:rsidRPr="00CF70CF">
        <w:rPr>
          <w:rFonts w:ascii="Times New Roman" w:eastAsia="Times New Roman" w:hAnsi="Times New Roman" w:cs="Times New Roman"/>
          <w:bCs/>
          <w:sz w:val="24"/>
          <w:szCs w:val="24"/>
          <w:lang w:eastAsia="pl-PL"/>
        </w:rPr>
        <w:t xml:space="preserve"> </w:t>
      </w:r>
      <w:r w:rsidRPr="00CF70CF">
        <w:rPr>
          <w:rFonts w:ascii="Times New Roman" w:eastAsia="Times New Roman" w:hAnsi="Times New Roman" w:cs="Times New Roman"/>
          <w:bCs/>
          <w:sz w:val="24"/>
          <w:szCs w:val="24"/>
          <w:lang w:eastAsia="pl-PL"/>
        </w:rPr>
        <w:t>którego</w:t>
      </w:r>
      <w:r w:rsidR="006E0DAA" w:rsidRPr="00CF70CF">
        <w:rPr>
          <w:rFonts w:ascii="Times New Roman" w:eastAsia="Times New Roman" w:hAnsi="Times New Roman" w:cs="Times New Roman"/>
          <w:bCs/>
          <w:sz w:val="24"/>
          <w:szCs w:val="24"/>
          <w:lang w:eastAsia="pl-PL"/>
        </w:rPr>
        <w:t xml:space="preserve"> </w:t>
      </w:r>
      <w:r w:rsidRPr="00CF70CF">
        <w:rPr>
          <w:rFonts w:ascii="Times New Roman" w:eastAsia="Times New Roman" w:hAnsi="Times New Roman" w:cs="Times New Roman"/>
          <w:bCs/>
          <w:sz w:val="24"/>
          <w:szCs w:val="24"/>
          <w:lang w:eastAsia="pl-PL"/>
        </w:rPr>
        <w:t>wynika,</w:t>
      </w:r>
      <w:r w:rsidR="006E0DAA" w:rsidRPr="00CF70CF">
        <w:rPr>
          <w:rFonts w:ascii="Times New Roman" w:eastAsia="Times New Roman" w:hAnsi="Times New Roman" w:cs="Times New Roman"/>
          <w:bCs/>
          <w:sz w:val="24"/>
          <w:szCs w:val="24"/>
          <w:lang w:eastAsia="pl-PL"/>
        </w:rPr>
        <w:t xml:space="preserve"> </w:t>
      </w:r>
      <w:r w:rsidRPr="00CF70CF">
        <w:rPr>
          <w:rFonts w:ascii="Times New Roman" w:eastAsia="Times New Roman" w:hAnsi="Times New Roman" w:cs="Times New Roman"/>
          <w:bCs/>
          <w:sz w:val="24"/>
          <w:szCs w:val="24"/>
          <w:lang w:eastAsia="pl-PL"/>
        </w:rPr>
        <w:t>które</w:t>
      </w:r>
      <w:r w:rsidR="006E0DAA" w:rsidRPr="00CF70CF">
        <w:rPr>
          <w:rFonts w:ascii="Times New Roman" w:eastAsia="Times New Roman" w:hAnsi="Times New Roman" w:cs="Times New Roman"/>
          <w:bCs/>
          <w:sz w:val="24"/>
          <w:szCs w:val="24"/>
          <w:lang w:eastAsia="pl-PL"/>
        </w:rPr>
        <w:t xml:space="preserve"> </w:t>
      </w:r>
      <w:r w:rsidRPr="00CF70CF">
        <w:rPr>
          <w:rFonts w:ascii="Times New Roman" w:eastAsia="Times New Roman" w:hAnsi="Times New Roman" w:cs="Times New Roman"/>
          <w:bCs/>
          <w:sz w:val="24"/>
          <w:szCs w:val="24"/>
          <w:lang w:eastAsia="pl-PL"/>
        </w:rPr>
        <w:t>roboty</w:t>
      </w:r>
      <w:r w:rsidR="006E0DAA" w:rsidRPr="00CF70CF">
        <w:rPr>
          <w:rFonts w:ascii="Times New Roman" w:eastAsia="Times New Roman" w:hAnsi="Times New Roman" w:cs="Times New Roman"/>
          <w:bCs/>
          <w:sz w:val="24"/>
          <w:szCs w:val="24"/>
          <w:lang w:eastAsia="pl-PL"/>
        </w:rPr>
        <w:t xml:space="preserve"> </w:t>
      </w:r>
      <w:r w:rsidRPr="00CF70CF">
        <w:rPr>
          <w:rFonts w:ascii="Times New Roman" w:eastAsia="Times New Roman" w:hAnsi="Times New Roman" w:cs="Times New Roman"/>
          <w:bCs/>
          <w:sz w:val="24"/>
          <w:szCs w:val="24"/>
          <w:lang w:eastAsia="pl-PL"/>
        </w:rPr>
        <w:t>budowlane,</w:t>
      </w:r>
      <w:r w:rsidR="006E0DAA" w:rsidRPr="00CF70CF">
        <w:rPr>
          <w:rFonts w:ascii="Times New Roman" w:eastAsia="Times New Roman" w:hAnsi="Times New Roman" w:cs="Times New Roman"/>
          <w:bCs/>
          <w:sz w:val="24"/>
          <w:szCs w:val="24"/>
          <w:lang w:eastAsia="pl-PL"/>
        </w:rPr>
        <w:t xml:space="preserve"> </w:t>
      </w:r>
      <w:r w:rsidRPr="00CF70CF">
        <w:rPr>
          <w:rFonts w:ascii="Times New Roman" w:eastAsia="Times New Roman" w:hAnsi="Times New Roman" w:cs="Times New Roman"/>
          <w:bCs/>
          <w:sz w:val="24"/>
          <w:szCs w:val="24"/>
          <w:lang w:eastAsia="pl-PL"/>
        </w:rPr>
        <w:t>dostawy</w:t>
      </w:r>
      <w:r w:rsidR="006E0DAA" w:rsidRPr="00CF70CF">
        <w:rPr>
          <w:rFonts w:ascii="Times New Roman" w:eastAsia="Times New Roman" w:hAnsi="Times New Roman" w:cs="Times New Roman"/>
          <w:bCs/>
          <w:sz w:val="24"/>
          <w:szCs w:val="24"/>
          <w:lang w:eastAsia="pl-PL"/>
        </w:rPr>
        <w:t xml:space="preserve"> </w:t>
      </w:r>
      <w:r w:rsidRPr="00CF70CF">
        <w:rPr>
          <w:rFonts w:ascii="Times New Roman" w:eastAsia="Times New Roman" w:hAnsi="Times New Roman" w:cs="Times New Roman"/>
          <w:bCs/>
          <w:sz w:val="24"/>
          <w:szCs w:val="24"/>
          <w:lang w:eastAsia="pl-PL"/>
        </w:rPr>
        <w:t>lub</w:t>
      </w:r>
      <w:r w:rsidR="006E0DAA" w:rsidRPr="00CF70CF">
        <w:rPr>
          <w:rFonts w:ascii="Times New Roman" w:eastAsia="Times New Roman" w:hAnsi="Times New Roman" w:cs="Times New Roman"/>
          <w:bCs/>
          <w:sz w:val="24"/>
          <w:szCs w:val="24"/>
          <w:lang w:eastAsia="pl-PL"/>
        </w:rPr>
        <w:t xml:space="preserve"> </w:t>
      </w:r>
      <w:r w:rsidRPr="00CF70CF">
        <w:rPr>
          <w:rFonts w:ascii="Times New Roman" w:eastAsia="Times New Roman" w:hAnsi="Times New Roman" w:cs="Times New Roman"/>
          <w:bCs/>
          <w:sz w:val="24"/>
          <w:szCs w:val="24"/>
          <w:lang w:eastAsia="pl-PL"/>
        </w:rPr>
        <w:t>usługi</w:t>
      </w:r>
      <w:r w:rsidR="006E0DAA" w:rsidRPr="00CF70CF">
        <w:rPr>
          <w:rFonts w:ascii="Times New Roman" w:eastAsia="Times New Roman" w:hAnsi="Times New Roman" w:cs="Times New Roman"/>
          <w:bCs/>
          <w:sz w:val="24"/>
          <w:szCs w:val="24"/>
          <w:lang w:eastAsia="pl-PL"/>
        </w:rPr>
        <w:t xml:space="preserve"> </w:t>
      </w:r>
      <w:r w:rsidRPr="00CF70CF">
        <w:rPr>
          <w:rFonts w:ascii="Times New Roman" w:eastAsia="Times New Roman" w:hAnsi="Times New Roman" w:cs="Times New Roman"/>
          <w:bCs/>
          <w:sz w:val="24"/>
          <w:szCs w:val="24"/>
          <w:lang w:eastAsia="pl-PL"/>
        </w:rPr>
        <w:t>wykonają</w:t>
      </w:r>
      <w:r w:rsidR="006E0DAA" w:rsidRPr="00CF70CF">
        <w:rPr>
          <w:rFonts w:ascii="Times New Roman" w:eastAsia="Times New Roman" w:hAnsi="Times New Roman" w:cs="Times New Roman"/>
          <w:bCs/>
          <w:sz w:val="24"/>
          <w:szCs w:val="24"/>
          <w:lang w:eastAsia="pl-PL"/>
        </w:rPr>
        <w:t xml:space="preserve"> </w:t>
      </w:r>
      <w:r w:rsidRPr="00CF70CF">
        <w:rPr>
          <w:rFonts w:ascii="Times New Roman" w:eastAsia="Times New Roman" w:hAnsi="Times New Roman" w:cs="Times New Roman"/>
          <w:bCs/>
          <w:sz w:val="24"/>
          <w:szCs w:val="24"/>
          <w:lang w:eastAsia="pl-PL"/>
        </w:rPr>
        <w:t>poszczególni</w:t>
      </w:r>
      <w:r w:rsidR="006E0DAA" w:rsidRPr="00CF70CF">
        <w:rPr>
          <w:rFonts w:ascii="Times New Roman" w:eastAsia="Times New Roman" w:hAnsi="Times New Roman" w:cs="Times New Roman"/>
          <w:bCs/>
          <w:sz w:val="24"/>
          <w:szCs w:val="24"/>
          <w:lang w:eastAsia="pl-PL"/>
        </w:rPr>
        <w:t xml:space="preserve"> </w:t>
      </w:r>
      <w:r w:rsidRPr="00CF70CF">
        <w:rPr>
          <w:rFonts w:ascii="Times New Roman" w:eastAsia="Times New Roman" w:hAnsi="Times New Roman" w:cs="Times New Roman"/>
          <w:bCs/>
          <w:sz w:val="24"/>
          <w:szCs w:val="24"/>
          <w:lang w:eastAsia="pl-PL"/>
        </w:rPr>
        <w:t>wykonawcy.</w:t>
      </w:r>
    </w:p>
    <w:p w14:paraId="11578C59" w14:textId="77777777" w:rsidR="00345A2E" w:rsidRPr="00CF70CF" w:rsidRDefault="00345A2E" w:rsidP="00607ECF">
      <w:pPr>
        <w:autoSpaceDE w:val="0"/>
        <w:autoSpaceDN w:val="0"/>
        <w:adjustRightInd w:val="0"/>
        <w:spacing w:after="0"/>
        <w:ind w:left="360"/>
        <w:jc w:val="both"/>
        <w:rPr>
          <w:rFonts w:ascii="Times New Roman" w:eastAsia="Times New Roman" w:hAnsi="Times New Roman" w:cs="Times New Roman"/>
          <w:bCs/>
          <w:sz w:val="24"/>
          <w:szCs w:val="24"/>
          <w:lang w:eastAsia="pl-PL"/>
        </w:rPr>
      </w:pPr>
    </w:p>
    <w:p w14:paraId="66AFDAA4" w14:textId="77777777" w:rsidR="00E5754C" w:rsidRPr="00CF70CF" w:rsidRDefault="00E5754C" w:rsidP="00885433">
      <w:pPr>
        <w:numPr>
          <w:ilvl w:val="0"/>
          <w:numId w:val="96"/>
        </w:numPr>
        <w:tabs>
          <w:tab w:val="left" w:pos="284"/>
        </w:tabs>
        <w:spacing w:after="0"/>
        <w:ind w:left="284" w:hanging="284"/>
        <w:jc w:val="both"/>
        <w:rPr>
          <w:rFonts w:ascii="Times New Roman" w:eastAsia="Calibri" w:hAnsi="Times New Roman" w:cs="Times New Roman"/>
          <w:b/>
          <w:sz w:val="24"/>
          <w:szCs w:val="24"/>
          <w:u w:val="single"/>
        </w:rPr>
      </w:pPr>
      <w:r w:rsidRPr="00CF70CF">
        <w:rPr>
          <w:rFonts w:ascii="Times New Roman" w:eastAsia="Calibri" w:hAnsi="Times New Roman" w:cs="Times New Roman"/>
          <w:b/>
          <w:sz w:val="24"/>
          <w:szCs w:val="24"/>
          <w:u w:val="single"/>
        </w:rPr>
        <w:t xml:space="preserve">Dla uznania formalnej poprawności oferta musi zawierać następujące dokumenty: </w:t>
      </w:r>
    </w:p>
    <w:p w14:paraId="0363BB25" w14:textId="77777777" w:rsidR="00E5754C" w:rsidRPr="00CF70CF" w:rsidRDefault="00E5754C" w:rsidP="00885433">
      <w:pPr>
        <w:numPr>
          <w:ilvl w:val="0"/>
          <w:numId w:val="26"/>
        </w:numPr>
        <w:autoSpaceDE w:val="0"/>
        <w:autoSpaceDN w:val="0"/>
        <w:adjustRightInd w:val="0"/>
        <w:spacing w:after="0"/>
        <w:ind w:hanging="294"/>
        <w:jc w:val="both"/>
        <w:rPr>
          <w:rFonts w:ascii="Times New Roman" w:hAnsi="Times New Roman" w:cs="Times New Roman"/>
          <w:sz w:val="24"/>
          <w:szCs w:val="24"/>
        </w:rPr>
      </w:pPr>
      <w:r w:rsidRPr="00CF70CF">
        <w:rPr>
          <w:rFonts w:ascii="Times New Roman" w:hAnsi="Times New Roman" w:cs="Times New Roman"/>
          <w:sz w:val="24"/>
          <w:szCs w:val="24"/>
        </w:rPr>
        <w:t xml:space="preserve">Wypełniony i podpisany przez osobę uprawnioną do reprezentowania Wykonawcy </w:t>
      </w:r>
      <w:r w:rsidRPr="00CF70CF">
        <w:rPr>
          <w:rFonts w:ascii="Times New Roman" w:hAnsi="Times New Roman" w:cs="Times New Roman"/>
          <w:b/>
          <w:sz w:val="24"/>
          <w:szCs w:val="24"/>
        </w:rPr>
        <w:t>Formularz Oferty</w:t>
      </w:r>
      <w:r w:rsidRPr="00CF70CF">
        <w:rPr>
          <w:rFonts w:ascii="Times New Roman" w:hAnsi="Times New Roman" w:cs="Times New Roman"/>
          <w:sz w:val="24"/>
          <w:szCs w:val="24"/>
        </w:rPr>
        <w:t xml:space="preserve"> stanowiący -</w:t>
      </w:r>
      <w:r w:rsidRPr="00CF70CF">
        <w:rPr>
          <w:rFonts w:ascii="Times New Roman" w:hAnsi="Times New Roman" w:cs="Times New Roman"/>
          <w:b/>
          <w:sz w:val="24"/>
          <w:szCs w:val="24"/>
        </w:rPr>
        <w:t xml:space="preserve"> Załącznik Nr 1 do SWZ</w:t>
      </w:r>
      <w:r w:rsidRPr="00CF70CF">
        <w:rPr>
          <w:rFonts w:ascii="Times New Roman" w:hAnsi="Times New Roman" w:cs="Times New Roman"/>
          <w:sz w:val="24"/>
          <w:szCs w:val="24"/>
        </w:rPr>
        <w:t xml:space="preserve">, </w:t>
      </w:r>
    </w:p>
    <w:p w14:paraId="240F2DB2" w14:textId="77777777" w:rsidR="00E5754C" w:rsidRPr="00CF70CF" w:rsidRDefault="00E5754C" w:rsidP="00885433">
      <w:pPr>
        <w:numPr>
          <w:ilvl w:val="0"/>
          <w:numId w:val="26"/>
        </w:numPr>
        <w:autoSpaceDE w:val="0"/>
        <w:autoSpaceDN w:val="0"/>
        <w:adjustRightInd w:val="0"/>
        <w:spacing w:after="0"/>
        <w:ind w:left="709" w:hanging="284"/>
        <w:jc w:val="both"/>
        <w:rPr>
          <w:rFonts w:ascii="Times New Roman" w:hAnsi="Times New Roman" w:cs="Times New Roman"/>
          <w:sz w:val="24"/>
          <w:szCs w:val="24"/>
        </w:rPr>
      </w:pPr>
      <w:r w:rsidRPr="00CF70CF">
        <w:rPr>
          <w:rFonts w:ascii="Times New Roman" w:hAnsi="Times New Roman" w:cs="Times New Roman"/>
          <w:sz w:val="24"/>
          <w:szCs w:val="24"/>
        </w:rPr>
        <w:t xml:space="preserve">Wypełnioną </w:t>
      </w:r>
      <w:r w:rsidRPr="00CF70CF">
        <w:rPr>
          <w:rFonts w:ascii="Times New Roman" w:eastAsia="Times New Roman" w:hAnsi="Times New Roman" w:cs="Times New Roman"/>
          <w:bCs/>
          <w:iCs/>
          <w:sz w:val="24"/>
          <w:szCs w:val="24"/>
          <w:lang w:eastAsia="pl-PL"/>
        </w:rPr>
        <w:t xml:space="preserve">i podpisaną w postaci elektronicznej opatrzoną kwalifikowanym podpisem elektronicznym przez </w:t>
      </w:r>
      <w:r w:rsidRPr="00CF70CF">
        <w:rPr>
          <w:rFonts w:ascii="Times New Roman" w:eastAsia="Times New Roman" w:hAnsi="Times New Roman" w:cs="Times New Roman"/>
          <w:sz w:val="24"/>
          <w:szCs w:val="24"/>
          <w:lang w:eastAsia="pl-PL"/>
        </w:rPr>
        <w:t>osobę uprawnioną do reprezentowania Wykonawcy</w:t>
      </w:r>
      <w:r w:rsidRPr="00CF70CF">
        <w:rPr>
          <w:rFonts w:ascii="Times New Roman" w:hAnsi="Times New Roman" w:cs="Times New Roman"/>
          <w:b/>
          <w:sz w:val="24"/>
          <w:szCs w:val="24"/>
        </w:rPr>
        <w:t xml:space="preserve"> Ofertę Cenową,</w:t>
      </w:r>
      <w:r w:rsidRPr="00CF70CF">
        <w:rPr>
          <w:rFonts w:ascii="Times New Roman" w:hAnsi="Times New Roman" w:cs="Times New Roman"/>
          <w:sz w:val="24"/>
          <w:szCs w:val="24"/>
        </w:rPr>
        <w:t xml:space="preserve"> stanowiącą </w:t>
      </w:r>
      <w:r w:rsidRPr="00CF70CF">
        <w:rPr>
          <w:rFonts w:ascii="Times New Roman" w:hAnsi="Times New Roman" w:cs="Times New Roman"/>
          <w:b/>
          <w:bCs/>
          <w:iCs/>
          <w:sz w:val="24"/>
          <w:szCs w:val="24"/>
        </w:rPr>
        <w:t>Załącznik Nr 2 do SWZ</w:t>
      </w:r>
      <w:r w:rsidRPr="00CF70CF">
        <w:rPr>
          <w:rFonts w:ascii="Times New Roman" w:hAnsi="Times New Roman" w:cs="Times New Roman"/>
          <w:sz w:val="24"/>
          <w:szCs w:val="24"/>
        </w:rPr>
        <w:t xml:space="preserve">, </w:t>
      </w:r>
    </w:p>
    <w:p w14:paraId="7558C26E" w14:textId="77777777" w:rsidR="00E5754C" w:rsidRPr="00CF70CF" w:rsidRDefault="00E5754C" w:rsidP="00885433">
      <w:pPr>
        <w:numPr>
          <w:ilvl w:val="0"/>
          <w:numId w:val="26"/>
        </w:numPr>
        <w:autoSpaceDE w:val="0"/>
        <w:autoSpaceDN w:val="0"/>
        <w:adjustRightInd w:val="0"/>
        <w:spacing w:after="0"/>
        <w:ind w:left="709" w:hanging="284"/>
        <w:jc w:val="both"/>
        <w:rPr>
          <w:rFonts w:ascii="Times New Roman" w:eastAsia="Courier New" w:hAnsi="Times New Roman" w:cs="Times New Roman"/>
          <w:sz w:val="24"/>
          <w:szCs w:val="24"/>
          <w:lang w:eastAsia="ar-SA"/>
        </w:rPr>
      </w:pPr>
      <w:r w:rsidRPr="00CF70CF">
        <w:rPr>
          <w:rFonts w:ascii="Times New Roman" w:eastAsia="Courier New" w:hAnsi="Times New Roman" w:cs="Times New Roman"/>
          <w:sz w:val="24"/>
          <w:szCs w:val="24"/>
          <w:lang w:eastAsia="ar-SA"/>
        </w:rPr>
        <w:t xml:space="preserve">Oświadczenie na formularzu jednolitego europejskiego dokumentu zamówienia (zwany dalej „JEDZ”), sporządzonym zgodnie ze wzorem standardowego formularza określonego </w:t>
      </w:r>
      <w:r w:rsidRPr="00CF70CF">
        <w:rPr>
          <w:rFonts w:ascii="Times New Roman" w:eastAsia="Courier New" w:hAnsi="Times New Roman" w:cs="Times New Roman"/>
          <w:sz w:val="24"/>
          <w:szCs w:val="24"/>
          <w:lang w:eastAsia="ar-SA"/>
        </w:rPr>
        <w:br/>
        <w:t xml:space="preserve">w rozporządzeniu wykonawczym Komisji (UE) 2016/7 z dnia 5 stycznia 2016 r. </w:t>
      </w:r>
      <w:r w:rsidRPr="00CF70CF">
        <w:rPr>
          <w:rFonts w:ascii="Times New Roman" w:eastAsia="Courier New" w:hAnsi="Times New Roman" w:cs="Times New Roman"/>
          <w:sz w:val="24"/>
          <w:szCs w:val="24"/>
          <w:lang w:eastAsia="ar-SA"/>
        </w:rPr>
        <w:lastRenderedPageBreak/>
        <w:t>ustanawiającym standardowy formularz jednolitego europejskiego dokumentu zamówienia (Dz. Urz. UE L 3 z 06.01.2016, str. 16). W przypadku wspólnego ubiegania się o zamówienie przez Wykonawców, oświadczenie składa każdy z Wykonawców. Oświadczenia te potwierdzają brak podstaw wykluczenia oraz spełnianie warunków udziału w postępowaniu w zakresie, w jakim każdy z Wykonawców wykazuje spełnianie warunków udziału w postępowaniu</w:t>
      </w:r>
      <w:r w:rsidRPr="00CF70CF">
        <w:rPr>
          <w:rFonts w:ascii="Times New Roman" w:eastAsia="Courier New" w:hAnsi="Times New Roman" w:cs="Times New Roman"/>
          <w:strike/>
          <w:sz w:val="24"/>
          <w:szCs w:val="24"/>
          <w:lang w:eastAsia="ar-SA"/>
        </w:rPr>
        <w:t xml:space="preserve"> </w:t>
      </w:r>
      <w:r w:rsidRPr="00CF70CF">
        <w:rPr>
          <w:rFonts w:ascii="Times New Roman" w:eastAsia="Courier New" w:hAnsi="Times New Roman" w:cs="Times New Roman"/>
          <w:sz w:val="24"/>
          <w:szCs w:val="24"/>
          <w:lang w:eastAsia="ar-SA"/>
        </w:rPr>
        <w:t xml:space="preserve">(zgodnie z </w:t>
      </w:r>
      <w:r w:rsidRPr="00CF70CF">
        <w:rPr>
          <w:rFonts w:ascii="Times New Roman" w:eastAsia="Courier New" w:hAnsi="Times New Roman" w:cs="Times New Roman"/>
          <w:b/>
          <w:bCs/>
          <w:sz w:val="24"/>
          <w:szCs w:val="24"/>
          <w:lang w:eastAsia="ar-SA"/>
        </w:rPr>
        <w:t>Załącznikiem nr 3 do SWZ</w:t>
      </w:r>
      <w:r w:rsidRPr="00CF70CF">
        <w:rPr>
          <w:rFonts w:ascii="Times New Roman" w:eastAsia="Courier New" w:hAnsi="Times New Roman" w:cs="Times New Roman"/>
          <w:sz w:val="24"/>
          <w:szCs w:val="24"/>
          <w:lang w:eastAsia="ar-SA"/>
        </w:rPr>
        <w:t>).</w:t>
      </w:r>
    </w:p>
    <w:p w14:paraId="6927DBB6" w14:textId="77777777" w:rsidR="00E5754C" w:rsidRPr="00CF70CF" w:rsidRDefault="00E5754C" w:rsidP="00885433">
      <w:pPr>
        <w:pStyle w:val="Tekstpodstawowy"/>
        <w:numPr>
          <w:ilvl w:val="0"/>
          <w:numId w:val="26"/>
        </w:numPr>
        <w:spacing w:line="276" w:lineRule="auto"/>
        <w:rPr>
          <w:rStyle w:val="Brak"/>
          <w:rFonts w:ascii="Times New Roman" w:hAnsi="Times New Roman" w:cs="Times New Roman"/>
          <w:bCs/>
          <w:szCs w:val="24"/>
        </w:rPr>
      </w:pPr>
      <w:r w:rsidRPr="00CF70CF">
        <w:rPr>
          <w:rFonts w:ascii="Times New Roman" w:hAnsi="Times New Roman" w:cs="Times New Roman"/>
          <w:bCs/>
          <w:iCs/>
          <w:szCs w:val="24"/>
        </w:rPr>
        <w:t xml:space="preserve">Wypełniony i podpisany w postaci elektronicznej opatrzonej kwalifikowanym podpisem elektronicznym przez </w:t>
      </w:r>
      <w:r w:rsidRPr="00CF70CF">
        <w:rPr>
          <w:rFonts w:ascii="Times New Roman" w:hAnsi="Times New Roman" w:cs="Times New Roman"/>
          <w:szCs w:val="24"/>
        </w:rPr>
        <w:t xml:space="preserve">osobę uprawnioną do reprezentowania Wykonawcy </w:t>
      </w:r>
      <w:r w:rsidRPr="00CF70CF">
        <w:rPr>
          <w:rFonts w:ascii="Times New Roman" w:hAnsi="Times New Roman" w:cs="Times New Roman"/>
          <w:b/>
          <w:bCs/>
          <w:szCs w:val="24"/>
        </w:rPr>
        <w:t>Załącznik Nr 4 do</w:t>
      </w:r>
      <w:r w:rsidRPr="00CF70CF">
        <w:rPr>
          <w:rFonts w:ascii="Times New Roman" w:hAnsi="Times New Roman" w:cs="Times New Roman"/>
          <w:szCs w:val="24"/>
        </w:rPr>
        <w:t xml:space="preserve"> </w:t>
      </w:r>
      <w:r w:rsidRPr="00CF70CF">
        <w:rPr>
          <w:rFonts w:ascii="Times New Roman" w:hAnsi="Times New Roman" w:cs="Times New Roman"/>
          <w:b/>
          <w:bCs/>
          <w:szCs w:val="24"/>
        </w:rPr>
        <w:t>SWZ</w:t>
      </w:r>
      <w:r w:rsidRPr="00CF70CF">
        <w:rPr>
          <w:rFonts w:ascii="Times New Roman" w:hAnsi="Times New Roman" w:cs="Times New Roman"/>
          <w:szCs w:val="24"/>
        </w:rPr>
        <w:t xml:space="preserve"> - </w:t>
      </w:r>
      <w:r w:rsidRPr="00CF70CF">
        <w:rPr>
          <w:rStyle w:val="Brak"/>
          <w:rFonts w:ascii="Times New Roman" w:hAnsi="Times New Roman" w:cs="Times New Roman"/>
          <w:b/>
          <w:bCs/>
          <w:szCs w:val="24"/>
        </w:rPr>
        <w:t>określa parametry techniczno-funkcjonalne</w:t>
      </w:r>
    </w:p>
    <w:p w14:paraId="3924C8BB" w14:textId="77777777" w:rsidR="0047617D" w:rsidRPr="00CF70CF" w:rsidRDefault="0047617D" w:rsidP="00607ECF">
      <w:pPr>
        <w:pStyle w:val="Tekstpodstawowy"/>
        <w:spacing w:line="276" w:lineRule="auto"/>
        <w:ind w:left="720"/>
        <w:rPr>
          <w:rFonts w:ascii="Times New Roman" w:hAnsi="Times New Roman" w:cs="Times New Roman"/>
          <w:bCs/>
          <w:szCs w:val="24"/>
        </w:rPr>
      </w:pPr>
    </w:p>
    <w:p w14:paraId="53359230" w14:textId="77777777" w:rsidR="00344105" w:rsidRPr="00CF70CF" w:rsidRDefault="00344105" w:rsidP="00885433">
      <w:pPr>
        <w:pStyle w:val="Nagwek4"/>
        <w:keepNext w:val="0"/>
        <w:numPr>
          <w:ilvl w:val="0"/>
          <w:numId w:val="95"/>
        </w:numPr>
        <w:spacing w:line="276" w:lineRule="auto"/>
        <w:ind w:left="709"/>
        <w:rPr>
          <w:rFonts w:ascii="Times New Roman" w:hAnsi="Times New Roman" w:cs="Times New Roman"/>
          <w:szCs w:val="24"/>
          <w:u w:val="single"/>
        </w:rPr>
      </w:pPr>
      <w:r w:rsidRPr="00CF70CF">
        <w:rPr>
          <w:rFonts w:ascii="Times New Roman" w:hAnsi="Times New Roman" w:cs="Times New Roman"/>
          <w:szCs w:val="24"/>
          <w:u w:val="single"/>
        </w:rPr>
        <w:t>Wykaz</w:t>
      </w:r>
      <w:r w:rsidR="006E0DAA" w:rsidRPr="00CF70CF">
        <w:rPr>
          <w:rFonts w:ascii="Times New Roman" w:hAnsi="Times New Roman" w:cs="Times New Roman"/>
          <w:szCs w:val="24"/>
          <w:u w:val="single"/>
        </w:rPr>
        <w:t xml:space="preserve"> </w:t>
      </w:r>
      <w:r w:rsidRPr="00CF70CF">
        <w:rPr>
          <w:rFonts w:ascii="Times New Roman" w:hAnsi="Times New Roman" w:cs="Times New Roman"/>
          <w:szCs w:val="24"/>
          <w:u w:val="single"/>
        </w:rPr>
        <w:t>podmiotowych</w:t>
      </w:r>
      <w:r w:rsidR="006E0DAA" w:rsidRPr="00CF70CF">
        <w:rPr>
          <w:rFonts w:ascii="Times New Roman" w:hAnsi="Times New Roman" w:cs="Times New Roman"/>
          <w:szCs w:val="24"/>
          <w:u w:val="single"/>
        </w:rPr>
        <w:t xml:space="preserve"> </w:t>
      </w:r>
      <w:r w:rsidRPr="00CF70CF">
        <w:rPr>
          <w:rFonts w:ascii="Times New Roman" w:hAnsi="Times New Roman" w:cs="Times New Roman"/>
          <w:szCs w:val="24"/>
          <w:u w:val="single"/>
        </w:rPr>
        <w:t>środków</w:t>
      </w:r>
      <w:r w:rsidR="006E0DAA" w:rsidRPr="00CF70CF">
        <w:rPr>
          <w:rFonts w:ascii="Times New Roman" w:hAnsi="Times New Roman" w:cs="Times New Roman"/>
          <w:szCs w:val="24"/>
          <w:u w:val="single"/>
        </w:rPr>
        <w:t xml:space="preserve"> </w:t>
      </w:r>
      <w:r w:rsidRPr="00CF70CF">
        <w:rPr>
          <w:rFonts w:ascii="Times New Roman" w:hAnsi="Times New Roman" w:cs="Times New Roman"/>
          <w:szCs w:val="24"/>
          <w:u w:val="single"/>
        </w:rPr>
        <w:t>dowodowych</w:t>
      </w:r>
    </w:p>
    <w:p w14:paraId="493616A0" w14:textId="77777777" w:rsidR="00344105" w:rsidRPr="00CF70CF" w:rsidRDefault="00344105" w:rsidP="00885433">
      <w:pPr>
        <w:numPr>
          <w:ilvl w:val="0"/>
          <w:numId w:val="110"/>
        </w:numPr>
        <w:tabs>
          <w:tab w:val="left" w:pos="284"/>
        </w:tabs>
        <w:spacing w:after="0"/>
        <w:ind w:left="284" w:hanging="284"/>
        <w:jc w:val="both"/>
        <w:rPr>
          <w:rFonts w:ascii="Times New Roman" w:eastAsia="Times New Roman" w:hAnsi="Times New Roman" w:cs="Times New Roman"/>
          <w:b/>
          <w:sz w:val="24"/>
          <w:szCs w:val="24"/>
          <w:lang w:eastAsia="pl-PL"/>
        </w:rPr>
      </w:pPr>
      <w:r w:rsidRPr="00CF70CF">
        <w:rPr>
          <w:rFonts w:ascii="Times New Roman" w:eastAsia="Times New Roman" w:hAnsi="Times New Roman" w:cs="Times New Roman"/>
          <w:sz w:val="24"/>
          <w:szCs w:val="20"/>
          <w:lang w:eastAsia="pl-PL"/>
        </w:rPr>
        <w:t>Zamawiający</w:t>
      </w:r>
      <w:r w:rsidR="006E0DAA" w:rsidRPr="00CF70CF">
        <w:rPr>
          <w:rFonts w:ascii="Times New Roman" w:eastAsia="Times New Roman" w:hAnsi="Times New Roman" w:cs="Times New Roman"/>
          <w:sz w:val="24"/>
          <w:szCs w:val="20"/>
          <w:lang w:eastAsia="pl-PL"/>
        </w:rPr>
        <w:t xml:space="preserve"> </w:t>
      </w:r>
      <w:r w:rsidR="00807AD5" w:rsidRPr="00CF70CF">
        <w:rPr>
          <w:rFonts w:ascii="Times New Roman" w:eastAsia="Times New Roman" w:hAnsi="Times New Roman" w:cs="Times New Roman"/>
          <w:sz w:val="24"/>
          <w:szCs w:val="20"/>
          <w:lang w:eastAsia="pl-PL"/>
        </w:rPr>
        <w:t>w</w:t>
      </w:r>
      <w:r w:rsidR="006E0DAA" w:rsidRPr="00CF70CF">
        <w:rPr>
          <w:rFonts w:ascii="Times New Roman" w:eastAsia="Times New Roman" w:hAnsi="Times New Roman" w:cs="Times New Roman"/>
          <w:sz w:val="24"/>
          <w:szCs w:val="20"/>
          <w:lang w:eastAsia="pl-PL"/>
        </w:rPr>
        <w:t xml:space="preserve"> </w:t>
      </w:r>
      <w:r w:rsidR="00807AD5" w:rsidRPr="00CF70CF">
        <w:rPr>
          <w:rFonts w:ascii="Times New Roman" w:eastAsia="Times New Roman" w:hAnsi="Times New Roman" w:cs="Times New Roman"/>
          <w:sz w:val="24"/>
          <w:szCs w:val="20"/>
          <w:lang w:eastAsia="pl-PL"/>
        </w:rPr>
        <w:t>trybie</w:t>
      </w:r>
      <w:r w:rsidR="006E0DAA" w:rsidRPr="00CF70CF">
        <w:rPr>
          <w:rFonts w:ascii="Times New Roman" w:eastAsia="Times New Roman" w:hAnsi="Times New Roman" w:cs="Times New Roman"/>
          <w:sz w:val="24"/>
          <w:szCs w:val="20"/>
          <w:lang w:eastAsia="pl-PL"/>
        </w:rPr>
        <w:t xml:space="preserve"> </w:t>
      </w:r>
      <w:r w:rsidR="00807AD5" w:rsidRPr="00CF70CF">
        <w:rPr>
          <w:rFonts w:ascii="Times New Roman" w:eastAsia="Times New Roman" w:hAnsi="Times New Roman" w:cs="Times New Roman"/>
          <w:sz w:val="24"/>
          <w:szCs w:val="20"/>
          <w:lang w:eastAsia="pl-PL"/>
        </w:rPr>
        <w:t>art.</w:t>
      </w:r>
      <w:r w:rsidR="006E0DAA" w:rsidRPr="00CF70CF">
        <w:rPr>
          <w:rFonts w:ascii="Times New Roman" w:eastAsia="Times New Roman" w:hAnsi="Times New Roman" w:cs="Times New Roman"/>
          <w:sz w:val="24"/>
          <w:szCs w:val="20"/>
          <w:lang w:eastAsia="pl-PL"/>
        </w:rPr>
        <w:t xml:space="preserve"> </w:t>
      </w:r>
      <w:r w:rsidR="00807AD5" w:rsidRPr="00CF70CF">
        <w:rPr>
          <w:rFonts w:ascii="Times New Roman" w:eastAsia="Times New Roman" w:hAnsi="Times New Roman" w:cs="Times New Roman"/>
          <w:sz w:val="24"/>
          <w:szCs w:val="20"/>
          <w:lang w:eastAsia="pl-PL"/>
        </w:rPr>
        <w:t>139</w:t>
      </w:r>
      <w:r w:rsidR="006E0DAA" w:rsidRPr="00CF70CF">
        <w:rPr>
          <w:rFonts w:ascii="Times New Roman" w:eastAsia="Times New Roman" w:hAnsi="Times New Roman" w:cs="Times New Roman"/>
          <w:sz w:val="24"/>
          <w:szCs w:val="20"/>
          <w:lang w:eastAsia="pl-PL"/>
        </w:rPr>
        <w:t xml:space="preserve"> </w:t>
      </w:r>
      <w:r w:rsidR="00807AD5" w:rsidRPr="00CF70CF">
        <w:rPr>
          <w:rFonts w:ascii="Times New Roman" w:eastAsia="Times New Roman" w:hAnsi="Times New Roman" w:cs="Times New Roman"/>
          <w:sz w:val="24"/>
          <w:szCs w:val="20"/>
          <w:lang w:eastAsia="pl-PL"/>
        </w:rPr>
        <w:t>ustawy</w:t>
      </w:r>
      <w:r w:rsidR="006E0DAA" w:rsidRPr="00CF70CF">
        <w:rPr>
          <w:rFonts w:ascii="Times New Roman" w:eastAsia="Times New Roman" w:hAnsi="Times New Roman" w:cs="Times New Roman"/>
          <w:sz w:val="24"/>
          <w:szCs w:val="20"/>
          <w:lang w:eastAsia="pl-PL"/>
        </w:rPr>
        <w:t xml:space="preserve"> </w:t>
      </w:r>
      <w:proofErr w:type="spellStart"/>
      <w:r w:rsidR="00807AD5" w:rsidRPr="00CF70CF">
        <w:rPr>
          <w:rFonts w:ascii="Times New Roman" w:eastAsia="Times New Roman" w:hAnsi="Times New Roman" w:cs="Times New Roman"/>
          <w:sz w:val="24"/>
          <w:szCs w:val="20"/>
          <w:lang w:eastAsia="pl-PL"/>
        </w:rPr>
        <w:t>Pzp</w:t>
      </w:r>
      <w:proofErr w:type="spellEnd"/>
      <w:r w:rsidR="006E0DAA" w:rsidRPr="00CF70CF">
        <w:rPr>
          <w:rFonts w:ascii="Times New Roman" w:eastAsia="Times New Roman" w:hAnsi="Times New Roman" w:cs="Times New Roman"/>
          <w:sz w:val="24"/>
          <w:szCs w:val="20"/>
          <w:lang w:eastAsia="pl-PL"/>
        </w:rPr>
        <w:t xml:space="preserve"> </w:t>
      </w:r>
      <w:r w:rsidR="00807AD5" w:rsidRPr="00CF70CF">
        <w:rPr>
          <w:rFonts w:ascii="Times New Roman" w:eastAsia="Times New Roman" w:hAnsi="Times New Roman" w:cs="Times New Roman"/>
          <w:sz w:val="24"/>
          <w:szCs w:val="20"/>
          <w:lang w:eastAsia="pl-PL"/>
        </w:rPr>
        <w:t>dokona</w:t>
      </w:r>
      <w:r w:rsidR="006E0DAA" w:rsidRPr="00CF70CF">
        <w:rPr>
          <w:rFonts w:ascii="Times New Roman" w:eastAsia="Times New Roman" w:hAnsi="Times New Roman" w:cs="Times New Roman"/>
          <w:sz w:val="24"/>
          <w:szCs w:val="20"/>
          <w:lang w:eastAsia="pl-PL"/>
        </w:rPr>
        <w:t xml:space="preserve"> </w:t>
      </w:r>
      <w:r w:rsidR="00807AD5" w:rsidRPr="00CF70CF">
        <w:rPr>
          <w:rFonts w:ascii="Times New Roman" w:eastAsia="Times New Roman" w:hAnsi="Times New Roman" w:cs="Times New Roman"/>
          <w:sz w:val="24"/>
          <w:szCs w:val="20"/>
          <w:lang w:eastAsia="pl-PL"/>
        </w:rPr>
        <w:t>badania</w:t>
      </w:r>
      <w:r w:rsidR="006E0DAA" w:rsidRPr="00CF70CF">
        <w:rPr>
          <w:rFonts w:ascii="Times New Roman" w:eastAsia="Times New Roman" w:hAnsi="Times New Roman" w:cs="Times New Roman"/>
          <w:sz w:val="24"/>
          <w:szCs w:val="20"/>
          <w:lang w:eastAsia="pl-PL"/>
        </w:rPr>
        <w:t xml:space="preserve"> </w:t>
      </w:r>
      <w:r w:rsidR="00807AD5" w:rsidRPr="00CF70CF">
        <w:rPr>
          <w:rFonts w:ascii="Times New Roman" w:eastAsia="Times New Roman" w:hAnsi="Times New Roman" w:cs="Times New Roman"/>
          <w:sz w:val="24"/>
          <w:szCs w:val="20"/>
          <w:lang w:eastAsia="pl-PL"/>
        </w:rPr>
        <w:t>i</w:t>
      </w:r>
      <w:r w:rsidR="006E0DAA" w:rsidRPr="00CF70CF">
        <w:rPr>
          <w:rFonts w:ascii="Times New Roman" w:eastAsia="Times New Roman" w:hAnsi="Times New Roman" w:cs="Times New Roman"/>
          <w:sz w:val="24"/>
          <w:szCs w:val="20"/>
          <w:lang w:eastAsia="pl-PL"/>
        </w:rPr>
        <w:t xml:space="preserve"> </w:t>
      </w:r>
      <w:r w:rsidR="00807AD5" w:rsidRPr="00CF70CF">
        <w:rPr>
          <w:rFonts w:ascii="Times New Roman" w:eastAsia="Times New Roman" w:hAnsi="Times New Roman" w:cs="Times New Roman"/>
          <w:sz w:val="24"/>
          <w:szCs w:val="20"/>
          <w:lang w:eastAsia="pl-PL"/>
        </w:rPr>
        <w:t>oceny</w:t>
      </w:r>
      <w:r w:rsidR="006E0DAA" w:rsidRPr="00CF70CF">
        <w:rPr>
          <w:rFonts w:ascii="Times New Roman" w:eastAsia="Times New Roman" w:hAnsi="Times New Roman" w:cs="Times New Roman"/>
          <w:sz w:val="24"/>
          <w:szCs w:val="20"/>
          <w:lang w:eastAsia="pl-PL"/>
        </w:rPr>
        <w:t xml:space="preserve"> </w:t>
      </w:r>
      <w:r w:rsidR="00807AD5" w:rsidRPr="00CF70CF">
        <w:rPr>
          <w:rFonts w:ascii="Times New Roman" w:eastAsia="Times New Roman" w:hAnsi="Times New Roman" w:cs="Times New Roman"/>
          <w:sz w:val="24"/>
          <w:szCs w:val="20"/>
          <w:lang w:eastAsia="pl-PL"/>
        </w:rPr>
        <w:t>ofert,</w:t>
      </w:r>
      <w:r w:rsidR="006E0DAA" w:rsidRPr="00CF70CF">
        <w:rPr>
          <w:rFonts w:ascii="Times New Roman" w:eastAsia="Times New Roman" w:hAnsi="Times New Roman" w:cs="Times New Roman"/>
          <w:sz w:val="24"/>
          <w:szCs w:val="20"/>
          <w:lang w:eastAsia="pl-PL"/>
        </w:rPr>
        <w:t xml:space="preserve"> </w:t>
      </w:r>
      <w:r w:rsidR="00807AD5" w:rsidRPr="00CF70CF">
        <w:rPr>
          <w:rFonts w:ascii="Times New Roman" w:eastAsia="Times New Roman" w:hAnsi="Times New Roman" w:cs="Times New Roman"/>
          <w:sz w:val="24"/>
          <w:szCs w:val="20"/>
          <w:lang w:eastAsia="pl-PL"/>
        </w:rPr>
        <w:t>a</w:t>
      </w:r>
      <w:r w:rsidR="006E0DAA" w:rsidRPr="00CF70CF">
        <w:rPr>
          <w:rFonts w:ascii="Times New Roman" w:eastAsia="Times New Roman" w:hAnsi="Times New Roman" w:cs="Times New Roman"/>
          <w:sz w:val="24"/>
          <w:szCs w:val="20"/>
          <w:lang w:eastAsia="pl-PL"/>
        </w:rPr>
        <w:t xml:space="preserve"> </w:t>
      </w:r>
      <w:r w:rsidR="00807AD5" w:rsidRPr="00CF70CF">
        <w:rPr>
          <w:rFonts w:ascii="Times New Roman" w:eastAsia="Times New Roman" w:hAnsi="Times New Roman" w:cs="Times New Roman"/>
          <w:sz w:val="24"/>
          <w:szCs w:val="20"/>
          <w:lang w:eastAsia="pl-PL"/>
        </w:rPr>
        <w:t>następnie</w:t>
      </w:r>
      <w:r w:rsidR="006E0DAA" w:rsidRPr="00CF70CF">
        <w:rPr>
          <w:rFonts w:ascii="Times New Roman" w:eastAsia="Times New Roman" w:hAnsi="Times New Roman" w:cs="Times New Roman"/>
          <w:sz w:val="24"/>
          <w:szCs w:val="20"/>
          <w:lang w:eastAsia="pl-PL"/>
        </w:rPr>
        <w:t xml:space="preserve"> </w:t>
      </w:r>
      <w:r w:rsidR="00807AD5" w:rsidRPr="00CF70CF">
        <w:rPr>
          <w:rFonts w:ascii="Times New Roman" w:eastAsia="Times New Roman" w:hAnsi="Times New Roman" w:cs="Times New Roman"/>
          <w:sz w:val="24"/>
          <w:szCs w:val="20"/>
          <w:lang w:eastAsia="pl-PL"/>
        </w:rPr>
        <w:t>dokona</w:t>
      </w:r>
      <w:r w:rsidR="006E0DAA" w:rsidRPr="00CF70CF">
        <w:rPr>
          <w:rFonts w:ascii="Times New Roman" w:eastAsia="Times New Roman" w:hAnsi="Times New Roman" w:cs="Times New Roman"/>
          <w:sz w:val="24"/>
          <w:szCs w:val="20"/>
          <w:lang w:eastAsia="pl-PL"/>
        </w:rPr>
        <w:t xml:space="preserve"> </w:t>
      </w:r>
      <w:r w:rsidR="00807AD5" w:rsidRPr="00CF70CF">
        <w:rPr>
          <w:rFonts w:ascii="Times New Roman" w:eastAsia="Times New Roman" w:hAnsi="Times New Roman" w:cs="Times New Roman"/>
          <w:sz w:val="24"/>
          <w:szCs w:val="20"/>
          <w:lang w:eastAsia="pl-PL"/>
        </w:rPr>
        <w:t>kwalifikacji</w:t>
      </w:r>
      <w:r w:rsidR="006E0DAA" w:rsidRPr="00CF70CF">
        <w:rPr>
          <w:rFonts w:ascii="Times New Roman" w:eastAsia="Times New Roman" w:hAnsi="Times New Roman" w:cs="Times New Roman"/>
          <w:sz w:val="24"/>
          <w:szCs w:val="20"/>
          <w:lang w:eastAsia="pl-PL"/>
        </w:rPr>
        <w:t xml:space="preserve"> </w:t>
      </w:r>
      <w:r w:rsidR="00807AD5" w:rsidRPr="00CF70CF">
        <w:rPr>
          <w:rFonts w:ascii="Times New Roman" w:eastAsia="Times New Roman" w:hAnsi="Times New Roman" w:cs="Times New Roman"/>
          <w:sz w:val="24"/>
          <w:szCs w:val="20"/>
          <w:lang w:eastAsia="pl-PL"/>
        </w:rPr>
        <w:t>podmiotowej</w:t>
      </w:r>
      <w:r w:rsidR="006E0DAA" w:rsidRPr="00CF70CF">
        <w:rPr>
          <w:rFonts w:ascii="Times New Roman" w:eastAsia="Times New Roman" w:hAnsi="Times New Roman" w:cs="Times New Roman"/>
          <w:sz w:val="24"/>
          <w:szCs w:val="20"/>
          <w:lang w:eastAsia="pl-PL"/>
        </w:rPr>
        <w:t xml:space="preserve"> </w:t>
      </w:r>
      <w:r w:rsidR="00807AD5" w:rsidRPr="00CF70CF">
        <w:rPr>
          <w:rFonts w:ascii="Times New Roman" w:eastAsia="Times New Roman" w:hAnsi="Times New Roman" w:cs="Times New Roman"/>
          <w:sz w:val="24"/>
          <w:szCs w:val="20"/>
          <w:lang w:eastAsia="pl-PL"/>
        </w:rPr>
        <w:t>Wykonawcy</w:t>
      </w:r>
      <w:r w:rsidR="006E0DAA" w:rsidRPr="00CF70CF">
        <w:rPr>
          <w:rFonts w:ascii="Times New Roman" w:eastAsia="Times New Roman" w:hAnsi="Times New Roman" w:cs="Times New Roman"/>
          <w:sz w:val="24"/>
          <w:szCs w:val="20"/>
          <w:lang w:eastAsia="pl-PL"/>
        </w:rPr>
        <w:t xml:space="preserve"> </w:t>
      </w:r>
      <w:r w:rsidR="00807AD5" w:rsidRPr="00CF70CF">
        <w:rPr>
          <w:rFonts w:ascii="Times New Roman" w:eastAsia="Times New Roman" w:hAnsi="Times New Roman" w:cs="Times New Roman"/>
          <w:sz w:val="24"/>
          <w:szCs w:val="20"/>
          <w:lang w:eastAsia="pl-PL"/>
        </w:rPr>
        <w:t>i</w:t>
      </w:r>
      <w:r w:rsidR="006E0DAA" w:rsidRPr="00CF70CF">
        <w:rPr>
          <w:rFonts w:ascii="Times New Roman" w:eastAsia="Times New Roman" w:hAnsi="Times New Roman" w:cs="Times New Roman"/>
          <w:sz w:val="24"/>
          <w:szCs w:val="20"/>
          <w:lang w:eastAsia="pl-PL"/>
        </w:rPr>
        <w:t xml:space="preserve"> </w:t>
      </w:r>
      <w:r w:rsidRPr="00CF70CF">
        <w:rPr>
          <w:rFonts w:ascii="Times New Roman" w:eastAsia="Times New Roman" w:hAnsi="Times New Roman" w:cs="Times New Roman"/>
          <w:sz w:val="24"/>
          <w:szCs w:val="20"/>
          <w:lang w:eastAsia="pl-PL"/>
        </w:rPr>
        <w:t>wezwie</w:t>
      </w:r>
      <w:r w:rsidR="006E0DAA" w:rsidRPr="00CF70CF">
        <w:rPr>
          <w:rFonts w:ascii="Times New Roman" w:eastAsia="Times New Roman" w:hAnsi="Times New Roman" w:cs="Times New Roman"/>
          <w:sz w:val="24"/>
          <w:szCs w:val="20"/>
          <w:lang w:eastAsia="pl-PL"/>
        </w:rPr>
        <w:t xml:space="preserve"> </w:t>
      </w:r>
      <w:r w:rsidR="00555D87" w:rsidRPr="00CF70CF">
        <w:rPr>
          <w:rFonts w:ascii="Times New Roman" w:eastAsia="Times New Roman" w:hAnsi="Times New Roman" w:cs="Times New Roman"/>
          <w:sz w:val="24"/>
          <w:szCs w:val="20"/>
          <w:lang w:eastAsia="pl-PL"/>
        </w:rPr>
        <w:t>na</w:t>
      </w:r>
      <w:r w:rsidR="006E0DAA" w:rsidRPr="00CF70CF">
        <w:rPr>
          <w:rFonts w:ascii="Times New Roman" w:eastAsia="Times New Roman" w:hAnsi="Times New Roman" w:cs="Times New Roman"/>
          <w:sz w:val="24"/>
          <w:szCs w:val="20"/>
          <w:lang w:eastAsia="pl-PL"/>
        </w:rPr>
        <w:t xml:space="preserve"> </w:t>
      </w:r>
      <w:r w:rsidR="00555D87" w:rsidRPr="00CF70CF">
        <w:rPr>
          <w:rFonts w:ascii="Times New Roman" w:eastAsia="Times New Roman" w:hAnsi="Times New Roman" w:cs="Times New Roman"/>
          <w:sz w:val="24"/>
          <w:szCs w:val="20"/>
          <w:lang w:eastAsia="pl-PL"/>
        </w:rPr>
        <w:t>podstawie</w:t>
      </w:r>
      <w:r w:rsidR="006E0DAA" w:rsidRPr="00CF70CF">
        <w:rPr>
          <w:rFonts w:ascii="Times New Roman" w:eastAsia="Times New Roman" w:hAnsi="Times New Roman" w:cs="Times New Roman"/>
          <w:sz w:val="24"/>
          <w:szCs w:val="20"/>
          <w:lang w:eastAsia="pl-PL"/>
        </w:rPr>
        <w:t xml:space="preserve"> </w:t>
      </w:r>
      <w:r w:rsidR="00555D87" w:rsidRPr="00CF70CF">
        <w:rPr>
          <w:rFonts w:ascii="Times New Roman" w:eastAsia="Times New Roman" w:hAnsi="Times New Roman" w:cs="Times New Roman"/>
          <w:sz w:val="24"/>
          <w:szCs w:val="20"/>
          <w:lang w:eastAsia="pl-PL"/>
        </w:rPr>
        <w:t>art.</w:t>
      </w:r>
      <w:r w:rsidR="006E0DAA" w:rsidRPr="00CF70CF">
        <w:rPr>
          <w:rFonts w:ascii="Times New Roman" w:eastAsia="Times New Roman" w:hAnsi="Times New Roman" w:cs="Times New Roman"/>
          <w:sz w:val="24"/>
          <w:szCs w:val="20"/>
          <w:lang w:eastAsia="pl-PL"/>
        </w:rPr>
        <w:t xml:space="preserve"> </w:t>
      </w:r>
      <w:r w:rsidR="00555D87" w:rsidRPr="00CF70CF">
        <w:rPr>
          <w:rFonts w:ascii="Times New Roman" w:eastAsia="Times New Roman" w:hAnsi="Times New Roman" w:cs="Times New Roman"/>
          <w:sz w:val="24"/>
          <w:szCs w:val="20"/>
          <w:lang w:eastAsia="pl-PL"/>
        </w:rPr>
        <w:t>126</w:t>
      </w:r>
      <w:r w:rsidR="006E0DAA" w:rsidRPr="00CF70CF">
        <w:rPr>
          <w:rFonts w:ascii="Times New Roman" w:eastAsia="Times New Roman" w:hAnsi="Times New Roman" w:cs="Times New Roman"/>
          <w:sz w:val="24"/>
          <w:szCs w:val="20"/>
          <w:lang w:eastAsia="pl-PL"/>
        </w:rPr>
        <w:t xml:space="preserve"> </w:t>
      </w:r>
      <w:r w:rsidR="00555D87" w:rsidRPr="00CF70CF">
        <w:rPr>
          <w:rFonts w:ascii="Times New Roman" w:eastAsia="Times New Roman" w:hAnsi="Times New Roman" w:cs="Times New Roman"/>
          <w:sz w:val="24"/>
          <w:szCs w:val="20"/>
          <w:lang w:eastAsia="pl-PL"/>
        </w:rPr>
        <w:t>ust.</w:t>
      </w:r>
      <w:r w:rsidR="006E0DAA" w:rsidRPr="00CF70CF">
        <w:rPr>
          <w:rFonts w:ascii="Times New Roman" w:eastAsia="Times New Roman" w:hAnsi="Times New Roman" w:cs="Times New Roman"/>
          <w:sz w:val="24"/>
          <w:szCs w:val="20"/>
          <w:lang w:eastAsia="pl-PL"/>
        </w:rPr>
        <w:t xml:space="preserve"> </w:t>
      </w:r>
      <w:r w:rsidR="00555D87" w:rsidRPr="00CF70CF">
        <w:rPr>
          <w:rFonts w:ascii="Times New Roman" w:eastAsia="Times New Roman" w:hAnsi="Times New Roman" w:cs="Times New Roman"/>
          <w:sz w:val="24"/>
          <w:szCs w:val="20"/>
          <w:lang w:eastAsia="pl-PL"/>
        </w:rPr>
        <w:t>1</w:t>
      </w:r>
      <w:r w:rsidR="006E0DAA" w:rsidRPr="00CF70CF">
        <w:rPr>
          <w:rFonts w:ascii="Times New Roman" w:eastAsia="Times New Roman" w:hAnsi="Times New Roman" w:cs="Times New Roman"/>
          <w:sz w:val="24"/>
          <w:szCs w:val="20"/>
          <w:lang w:eastAsia="pl-PL"/>
        </w:rPr>
        <w:t xml:space="preserve"> </w:t>
      </w:r>
      <w:r w:rsidR="00555D87" w:rsidRPr="00CF70CF">
        <w:rPr>
          <w:rFonts w:ascii="Times New Roman" w:eastAsia="Times New Roman" w:hAnsi="Times New Roman" w:cs="Times New Roman"/>
          <w:sz w:val="24"/>
          <w:szCs w:val="20"/>
          <w:lang w:eastAsia="pl-PL"/>
        </w:rPr>
        <w:t>ustawy</w:t>
      </w:r>
      <w:r w:rsidR="006E0DAA" w:rsidRPr="00CF70CF">
        <w:rPr>
          <w:rFonts w:ascii="Times New Roman" w:eastAsia="Times New Roman" w:hAnsi="Times New Roman" w:cs="Times New Roman"/>
          <w:sz w:val="24"/>
          <w:szCs w:val="20"/>
          <w:lang w:eastAsia="pl-PL"/>
        </w:rPr>
        <w:t xml:space="preserve"> </w:t>
      </w:r>
      <w:proofErr w:type="spellStart"/>
      <w:r w:rsidR="00555D87" w:rsidRPr="00CF70CF">
        <w:rPr>
          <w:rFonts w:ascii="Times New Roman" w:eastAsia="Times New Roman" w:hAnsi="Times New Roman" w:cs="Times New Roman"/>
          <w:sz w:val="24"/>
          <w:szCs w:val="20"/>
          <w:lang w:eastAsia="pl-PL"/>
        </w:rPr>
        <w:t>Pzp</w:t>
      </w:r>
      <w:proofErr w:type="spellEnd"/>
      <w:r w:rsidR="006E0DAA" w:rsidRPr="00CF70CF">
        <w:rPr>
          <w:rFonts w:ascii="Times New Roman" w:eastAsia="Times New Roman" w:hAnsi="Times New Roman" w:cs="Times New Roman"/>
          <w:sz w:val="24"/>
          <w:szCs w:val="20"/>
          <w:lang w:eastAsia="pl-PL"/>
        </w:rPr>
        <w:t xml:space="preserve"> </w:t>
      </w:r>
      <w:r w:rsidRPr="00CF70CF">
        <w:rPr>
          <w:rFonts w:ascii="Times New Roman" w:eastAsia="Times New Roman" w:hAnsi="Times New Roman" w:cs="Times New Roman"/>
          <w:sz w:val="24"/>
          <w:szCs w:val="20"/>
          <w:lang w:eastAsia="pl-PL"/>
        </w:rPr>
        <w:t>Wykonawcę,</w:t>
      </w:r>
      <w:r w:rsidR="006E0DAA" w:rsidRPr="00CF70CF">
        <w:rPr>
          <w:rFonts w:ascii="Times New Roman" w:eastAsia="Times New Roman" w:hAnsi="Times New Roman" w:cs="Times New Roman"/>
          <w:sz w:val="24"/>
          <w:szCs w:val="20"/>
          <w:lang w:eastAsia="pl-PL"/>
        </w:rPr>
        <w:t xml:space="preserve"> </w:t>
      </w:r>
      <w:r w:rsidRPr="00CF70CF">
        <w:rPr>
          <w:rFonts w:ascii="Times New Roman" w:eastAsia="Times New Roman" w:hAnsi="Times New Roman" w:cs="Times New Roman"/>
          <w:sz w:val="24"/>
          <w:szCs w:val="20"/>
          <w:lang w:eastAsia="pl-PL"/>
        </w:rPr>
        <w:t>którego</w:t>
      </w:r>
      <w:r w:rsidR="006E0DAA" w:rsidRPr="00CF70CF">
        <w:rPr>
          <w:rFonts w:ascii="Times New Roman" w:eastAsia="Times New Roman" w:hAnsi="Times New Roman" w:cs="Times New Roman"/>
          <w:sz w:val="24"/>
          <w:szCs w:val="20"/>
          <w:lang w:eastAsia="pl-PL"/>
        </w:rPr>
        <w:t xml:space="preserve"> </w:t>
      </w:r>
      <w:r w:rsidRPr="00CF70CF">
        <w:rPr>
          <w:rFonts w:ascii="Times New Roman" w:eastAsia="Times New Roman" w:hAnsi="Times New Roman" w:cs="Times New Roman"/>
          <w:sz w:val="24"/>
          <w:szCs w:val="20"/>
          <w:lang w:eastAsia="pl-PL"/>
        </w:rPr>
        <w:t>oferta</w:t>
      </w:r>
      <w:r w:rsidR="006E0DAA" w:rsidRPr="00CF70CF">
        <w:rPr>
          <w:rFonts w:ascii="Times New Roman" w:eastAsia="Times New Roman" w:hAnsi="Times New Roman" w:cs="Times New Roman"/>
          <w:sz w:val="24"/>
          <w:szCs w:val="20"/>
          <w:lang w:eastAsia="pl-PL"/>
        </w:rPr>
        <w:t xml:space="preserve"> </w:t>
      </w:r>
      <w:r w:rsidRPr="00CF70CF">
        <w:rPr>
          <w:rFonts w:ascii="Times New Roman" w:eastAsia="Times New Roman" w:hAnsi="Times New Roman" w:cs="Times New Roman"/>
          <w:sz w:val="24"/>
          <w:szCs w:val="20"/>
          <w:lang w:eastAsia="pl-PL"/>
        </w:rPr>
        <w:t>została</w:t>
      </w:r>
      <w:r w:rsidR="006E0DAA" w:rsidRPr="00CF70CF">
        <w:rPr>
          <w:rFonts w:ascii="Times New Roman" w:eastAsia="Times New Roman" w:hAnsi="Times New Roman" w:cs="Times New Roman"/>
          <w:sz w:val="24"/>
          <w:szCs w:val="20"/>
          <w:lang w:eastAsia="pl-PL"/>
        </w:rPr>
        <w:t xml:space="preserve"> </w:t>
      </w:r>
      <w:r w:rsidRPr="00CF70CF">
        <w:rPr>
          <w:rFonts w:ascii="Times New Roman" w:eastAsia="Times New Roman" w:hAnsi="Times New Roman" w:cs="Times New Roman"/>
          <w:sz w:val="24"/>
          <w:szCs w:val="20"/>
          <w:lang w:eastAsia="pl-PL"/>
        </w:rPr>
        <w:t>najwyżej</w:t>
      </w:r>
      <w:r w:rsidR="006E0DAA" w:rsidRPr="00CF70CF">
        <w:rPr>
          <w:rFonts w:ascii="Times New Roman" w:eastAsia="Times New Roman" w:hAnsi="Times New Roman" w:cs="Times New Roman"/>
          <w:sz w:val="24"/>
          <w:szCs w:val="20"/>
          <w:lang w:eastAsia="pl-PL"/>
        </w:rPr>
        <w:t xml:space="preserve"> </w:t>
      </w:r>
      <w:r w:rsidRPr="00CF70CF">
        <w:rPr>
          <w:rFonts w:ascii="Times New Roman" w:eastAsia="Times New Roman" w:hAnsi="Times New Roman" w:cs="Times New Roman"/>
          <w:sz w:val="24"/>
          <w:szCs w:val="20"/>
          <w:lang w:eastAsia="pl-PL"/>
        </w:rPr>
        <w:t>oceniona,</w:t>
      </w:r>
      <w:r w:rsidR="006E0DAA" w:rsidRPr="00CF70CF">
        <w:rPr>
          <w:rFonts w:ascii="Times New Roman" w:eastAsia="Times New Roman" w:hAnsi="Times New Roman" w:cs="Times New Roman"/>
          <w:sz w:val="24"/>
          <w:szCs w:val="20"/>
          <w:lang w:eastAsia="pl-PL"/>
        </w:rPr>
        <w:t xml:space="preserve"> </w:t>
      </w:r>
      <w:r w:rsidRPr="00CF70CF">
        <w:rPr>
          <w:rFonts w:ascii="Times New Roman" w:eastAsia="Times New Roman" w:hAnsi="Times New Roman" w:cs="Times New Roman"/>
          <w:sz w:val="24"/>
          <w:szCs w:val="20"/>
          <w:lang w:eastAsia="pl-PL"/>
        </w:rPr>
        <w:t>do</w:t>
      </w:r>
      <w:r w:rsidR="006E0DAA" w:rsidRPr="00CF70CF">
        <w:rPr>
          <w:rFonts w:ascii="Times New Roman" w:eastAsia="Times New Roman" w:hAnsi="Times New Roman" w:cs="Times New Roman"/>
          <w:sz w:val="24"/>
          <w:szCs w:val="20"/>
          <w:lang w:eastAsia="pl-PL"/>
        </w:rPr>
        <w:t xml:space="preserve"> </w:t>
      </w:r>
      <w:r w:rsidRPr="00CF70CF">
        <w:rPr>
          <w:rFonts w:ascii="Times New Roman" w:eastAsia="Times New Roman" w:hAnsi="Times New Roman" w:cs="Times New Roman"/>
          <w:sz w:val="24"/>
          <w:szCs w:val="20"/>
          <w:lang w:eastAsia="pl-PL"/>
        </w:rPr>
        <w:t>złożenia</w:t>
      </w:r>
      <w:r w:rsidR="006E0DAA" w:rsidRPr="00CF70CF">
        <w:rPr>
          <w:rFonts w:ascii="Times New Roman" w:eastAsia="Times New Roman" w:hAnsi="Times New Roman" w:cs="Times New Roman"/>
          <w:sz w:val="24"/>
          <w:szCs w:val="20"/>
          <w:lang w:eastAsia="pl-PL"/>
        </w:rPr>
        <w:t xml:space="preserve"> </w:t>
      </w:r>
      <w:r w:rsidRPr="00CF70CF">
        <w:rPr>
          <w:rFonts w:ascii="Times New Roman" w:eastAsia="Times New Roman" w:hAnsi="Times New Roman" w:cs="Times New Roman"/>
          <w:sz w:val="24"/>
          <w:szCs w:val="20"/>
          <w:lang w:eastAsia="pl-PL"/>
        </w:rPr>
        <w:t>w</w:t>
      </w:r>
      <w:r w:rsidR="006E0DAA" w:rsidRPr="00CF70CF">
        <w:rPr>
          <w:rFonts w:ascii="Times New Roman" w:eastAsia="Times New Roman" w:hAnsi="Times New Roman" w:cs="Times New Roman"/>
          <w:sz w:val="24"/>
          <w:szCs w:val="20"/>
          <w:lang w:eastAsia="pl-PL"/>
        </w:rPr>
        <w:t xml:space="preserve"> </w:t>
      </w:r>
      <w:r w:rsidRPr="00CF70CF">
        <w:rPr>
          <w:rFonts w:ascii="Times New Roman" w:eastAsia="Times New Roman" w:hAnsi="Times New Roman" w:cs="Times New Roman"/>
          <w:sz w:val="24"/>
          <w:szCs w:val="20"/>
          <w:lang w:eastAsia="pl-PL"/>
        </w:rPr>
        <w:t>wyznaczonym</w:t>
      </w:r>
      <w:r w:rsidR="006E0DAA" w:rsidRPr="00CF70CF">
        <w:rPr>
          <w:rFonts w:ascii="Times New Roman" w:eastAsia="Times New Roman" w:hAnsi="Times New Roman" w:cs="Times New Roman"/>
          <w:sz w:val="24"/>
          <w:szCs w:val="20"/>
          <w:lang w:eastAsia="pl-PL"/>
        </w:rPr>
        <w:t xml:space="preserve"> </w:t>
      </w:r>
      <w:r w:rsidRPr="00CF70CF">
        <w:rPr>
          <w:rFonts w:ascii="Times New Roman" w:eastAsia="Times New Roman" w:hAnsi="Times New Roman" w:cs="Times New Roman"/>
          <w:sz w:val="24"/>
          <w:szCs w:val="20"/>
          <w:lang w:eastAsia="pl-PL"/>
        </w:rPr>
        <w:t>terminie,</w:t>
      </w:r>
      <w:r w:rsidR="006E0DAA" w:rsidRPr="00CF70CF">
        <w:rPr>
          <w:rFonts w:ascii="Times New Roman" w:eastAsia="Times New Roman" w:hAnsi="Times New Roman" w:cs="Times New Roman"/>
          <w:sz w:val="24"/>
          <w:szCs w:val="20"/>
          <w:lang w:eastAsia="pl-PL"/>
        </w:rPr>
        <w:t xml:space="preserve"> </w:t>
      </w:r>
      <w:r w:rsidRPr="00CF70CF">
        <w:rPr>
          <w:rFonts w:ascii="Times New Roman" w:eastAsia="Times New Roman" w:hAnsi="Times New Roman" w:cs="Times New Roman"/>
          <w:sz w:val="24"/>
          <w:szCs w:val="20"/>
          <w:lang w:eastAsia="pl-PL"/>
        </w:rPr>
        <w:t>nie</w:t>
      </w:r>
      <w:r w:rsidR="006E0DAA" w:rsidRPr="00CF70CF">
        <w:rPr>
          <w:rFonts w:ascii="Times New Roman" w:eastAsia="Times New Roman" w:hAnsi="Times New Roman" w:cs="Times New Roman"/>
          <w:sz w:val="24"/>
          <w:szCs w:val="20"/>
          <w:lang w:eastAsia="pl-PL"/>
        </w:rPr>
        <w:t xml:space="preserve"> </w:t>
      </w:r>
      <w:r w:rsidRPr="00CF70CF">
        <w:rPr>
          <w:rFonts w:ascii="Times New Roman" w:eastAsia="Times New Roman" w:hAnsi="Times New Roman" w:cs="Times New Roman"/>
          <w:sz w:val="24"/>
          <w:szCs w:val="20"/>
          <w:lang w:eastAsia="pl-PL"/>
        </w:rPr>
        <w:t>krótszym</w:t>
      </w:r>
      <w:r w:rsidR="006E0DAA" w:rsidRPr="00CF70CF">
        <w:rPr>
          <w:rFonts w:ascii="Times New Roman" w:eastAsia="Times New Roman" w:hAnsi="Times New Roman" w:cs="Times New Roman"/>
          <w:sz w:val="24"/>
          <w:szCs w:val="20"/>
          <w:lang w:eastAsia="pl-PL"/>
        </w:rPr>
        <w:t xml:space="preserve"> </w:t>
      </w:r>
      <w:r w:rsidRPr="00CF70CF">
        <w:rPr>
          <w:rFonts w:ascii="Times New Roman" w:eastAsia="Times New Roman" w:hAnsi="Times New Roman" w:cs="Times New Roman"/>
          <w:sz w:val="24"/>
          <w:szCs w:val="20"/>
          <w:lang w:eastAsia="pl-PL"/>
        </w:rPr>
        <w:t>niż</w:t>
      </w:r>
      <w:r w:rsidR="006E0DAA" w:rsidRPr="00CF70CF">
        <w:rPr>
          <w:rFonts w:ascii="Times New Roman" w:eastAsia="Times New Roman" w:hAnsi="Times New Roman" w:cs="Times New Roman"/>
          <w:sz w:val="24"/>
          <w:szCs w:val="20"/>
          <w:lang w:eastAsia="pl-PL"/>
        </w:rPr>
        <w:t xml:space="preserve"> </w:t>
      </w:r>
      <w:r w:rsidRPr="00CF70CF">
        <w:rPr>
          <w:rFonts w:ascii="Times New Roman" w:eastAsia="Times New Roman" w:hAnsi="Times New Roman" w:cs="Times New Roman"/>
          <w:sz w:val="24"/>
          <w:szCs w:val="20"/>
          <w:lang w:eastAsia="pl-PL"/>
        </w:rPr>
        <w:t>10</w:t>
      </w:r>
      <w:r w:rsidR="006E0DAA" w:rsidRPr="00CF70CF">
        <w:rPr>
          <w:rFonts w:ascii="Times New Roman" w:eastAsia="Times New Roman" w:hAnsi="Times New Roman" w:cs="Times New Roman"/>
          <w:sz w:val="24"/>
          <w:szCs w:val="20"/>
          <w:lang w:eastAsia="pl-PL"/>
        </w:rPr>
        <w:t xml:space="preserve"> </w:t>
      </w:r>
      <w:r w:rsidRPr="00CF70CF">
        <w:rPr>
          <w:rFonts w:ascii="Times New Roman" w:eastAsia="Times New Roman" w:hAnsi="Times New Roman" w:cs="Times New Roman"/>
          <w:sz w:val="24"/>
          <w:szCs w:val="20"/>
          <w:lang w:eastAsia="pl-PL"/>
        </w:rPr>
        <w:t>dni,</w:t>
      </w:r>
      <w:r w:rsidR="006E0DAA" w:rsidRPr="00CF70CF">
        <w:rPr>
          <w:rFonts w:ascii="Times New Roman" w:eastAsia="Times New Roman" w:hAnsi="Times New Roman" w:cs="Times New Roman"/>
          <w:sz w:val="24"/>
          <w:szCs w:val="20"/>
          <w:lang w:eastAsia="pl-PL"/>
        </w:rPr>
        <w:t xml:space="preserve"> </w:t>
      </w:r>
      <w:r w:rsidRPr="00CF70CF">
        <w:rPr>
          <w:rFonts w:ascii="Times New Roman" w:eastAsia="Times New Roman" w:hAnsi="Times New Roman" w:cs="Times New Roman"/>
          <w:sz w:val="24"/>
          <w:szCs w:val="20"/>
          <w:lang w:eastAsia="pl-PL"/>
        </w:rPr>
        <w:t>aktualnych</w:t>
      </w:r>
      <w:r w:rsidR="006E0DAA" w:rsidRPr="00CF70CF">
        <w:rPr>
          <w:rFonts w:ascii="Times New Roman" w:eastAsia="Times New Roman" w:hAnsi="Times New Roman" w:cs="Times New Roman"/>
          <w:sz w:val="24"/>
          <w:szCs w:val="20"/>
          <w:lang w:eastAsia="pl-PL"/>
        </w:rPr>
        <w:t xml:space="preserve"> </w:t>
      </w:r>
      <w:r w:rsidRPr="00CF70CF">
        <w:rPr>
          <w:rFonts w:ascii="Times New Roman" w:eastAsia="Times New Roman" w:hAnsi="Times New Roman" w:cs="Times New Roman"/>
          <w:sz w:val="24"/>
          <w:szCs w:val="20"/>
          <w:lang w:eastAsia="pl-PL"/>
        </w:rPr>
        <w:t>na</w:t>
      </w:r>
      <w:r w:rsidR="006E0DAA" w:rsidRPr="00CF70CF">
        <w:rPr>
          <w:rFonts w:ascii="Times New Roman" w:eastAsia="Times New Roman" w:hAnsi="Times New Roman" w:cs="Times New Roman"/>
          <w:sz w:val="24"/>
          <w:szCs w:val="20"/>
          <w:lang w:eastAsia="pl-PL"/>
        </w:rPr>
        <w:t xml:space="preserve"> </w:t>
      </w:r>
      <w:r w:rsidRPr="00CF70CF">
        <w:rPr>
          <w:rFonts w:ascii="Times New Roman" w:eastAsia="Times New Roman" w:hAnsi="Times New Roman" w:cs="Times New Roman"/>
          <w:sz w:val="24"/>
          <w:szCs w:val="20"/>
          <w:lang w:eastAsia="pl-PL"/>
        </w:rPr>
        <w:t>dzień</w:t>
      </w:r>
      <w:r w:rsidR="006E0DAA" w:rsidRPr="00CF70CF">
        <w:rPr>
          <w:rFonts w:ascii="Times New Roman" w:eastAsia="Times New Roman" w:hAnsi="Times New Roman" w:cs="Times New Roman"/>
          <w:sz w:val="24"/>
          <w:szCs w:val="20"/>
          <w:lang w:eastAsia="pl-PL"/>
        </w:rPr>
        <w:t xml:space="preserve"> </w:t>
      </w:r>
      <w:r w:rsidRPr="00CF70CF">
        <w:rPr>
          <w:rFonts w:ascii="Times New Roman" w:eastAsia="Times New Roman" w:hAnsi="Times New Roman" w:cs="Times New Roman"/>
          <w:sz w:val="24"/>
          <w:szCs w:val="20"/>
          <w:lang w:eastAsia="pl-PL"/>
        </w:rPr>
        <w:t>złożenia</w:t>
      </w:r>
      <w:r w:rsidR="006E0DAA" w:rsidRPr="00CF70CF">
        <w:rPr>
          <w:rFonts w:ascii="Times New Roman" w:eastAsia="Times New Roman" w:hAnsi="Times New Roman" w:cs="Times New Roman"/>
          <w:sz w:val="24"/>
          <w:szCs w:val="20"/>
          <w:lang w:eastAsia="pl-PL"/>
        </w:rPr>
        <w:t xml:space="preserve"> </w:t>
      </w:r>
      <w:r w:rsidRPr="00CF70CF">
        <w:rPr>
          <w:rFonts w:ascii="Times New Roman" w:eastAsia="Times New Roman" w:hAnsi="Times New Roman" w:cs="Times New Roman"/>
          <w:sz w:val="24"/>
          <w:szCs w:val="20"/>
          <w:lang w:eastAsia="pl-PL"/>
        </w:rPr>
        <w:t>podmiotowych</w:t>
      </w:r>
      <w:r w:rsidR="006E0DAA" w:rsidRPr="00CF70CF">
        <w:rPr>
          <w:rFonts w:ascii="Times New Roman" w:eastAsia="Times New Roman" w:hAnsi="Times New Roman" w:cs="Times New Roman"/>
          <w:sz w:val="24"/>
          <w:szCs w:val="20"/>
          <w:lang w:eastAsia="pl-PL"/>
        </w:rPr>
        <w:t xml:space="preserve"> </w:t>
      </w:r>
      <w:r w:rsidRPr="00CF70CF">
        <w:rPr>
          <w:rFonts w:ascii="Times New Roman" w:eastAsia="Times New Roman" w:hAnsi="Times New Roman" w:cs="Times New Roman"/>
          <w:sz w:val="24"/>
          <w:szCs w:val="20"/>
          <w:lang w:eastAsia="pl-PL"/>
        </w:rPr>
        <w:t>środków</w:t>
      </w:r>
      <w:r w:rsidR="006E0DAA" w:rsidRPr="00CF70CF">
        <w:rPr>
          <w:rFonts w:ascii="Times New Roman" w:eastAsia="Times New Roman" w:hAnsi="Times New Roman" w:cs="Times New Roman"/>
          <w:sz w:val="24"/>
          <w:szCs w:val="20"/>
          <w:lang w:eastAsia="pl-PL"/>
        </w:rPr>
        <w:t xml:space="preserve"> </w:t>
      </w:r>
      <w:r w:rsidRPr="00CF70CF">
        <w:rPr>
          <w:rFonts w:ascii="Times New Roman" w:eastAsia="Times New Roman" w:hAnsi="Times New Roman" w:cs="Times New Roman"/>
          <w:sz w:val="24"/>
          <w:szCs w:val="20"/>
          <w:lang w:eastAsia="pl-PL"/>
        </w:rPr>
        <w:t>dowodowych</w:t>
      </w:r>
      <w:r w:rsidRPr="00CF70CF">
        <w:rPr>
          <w:rFonts w:ascii="Times New Roman" w:eastAsia="Times New Roman" w:hAnsi="Times New Roman" w:cs="Times New Roman"/>
          <w:bCs/>
          <w:sz w:val="24"/>
          <w:szCs w:val="24"/>
          <w:lang w:eastAsia="pl-PL"/>
        </w:rPr>
        <w:t>:</w:t>
      </w:r>
    </w:p>
    <w:p w14:paraId="3B0ED423" w14:textId="77777777" w:rsidR="00010498" w:rsidRPr="00CF70CF" w:rsidRDefault="00214215" w:rsidP="00885433">
      <w:pPr>
        <w:numPr>
          <w:ilvl w:val="0"/>
          <w:numId w:val="20"/>
        </w:numPr>
        <w:autoSpaceDE w:val="0"/>
        <w:autoSpaceDN w:val="0"/>
        <w:adjustRightInd w:val="0"/>
        <w:spacing w:after="0"/>
        <w:ind w:left="567" w:hanging="283"/>
        <w:jc w:val="both"/>
        <w:rPr>
          <w:rFonts w:ascii="Times New Roman" w:eastAsia="Courier New" w:hAnsi="Times New Roman" w:cs="Times New Roman"/>
          <w:sz w:val="24"/>
          <w:szCs w:val="24"/>
          <w:lang w:eastAsia="ar-SA"/>
        </w:rPr>
      </w:pPr>
      <w:r w:rsidRPr="00CF70CF">
        <w:rPr>
          <w:rFonts w:ascii="Times New Roman" w:eastAsia="Courier New" w:hAnsi="Times New Roman" w:cs="Times New Roman"/>
          <w:sz w:val="24"/>
          <w:szCs w:val="24"/>
          <w:lang w:eastAsia="ar-SA"/>
        </w:rPr>
        <w:t>odpisu</w:t>
      </w:r>
      <w:r w:rsidR="006E0DAA" w:rsidRPr="00CF70CF">
        <w:rPr>
          <w:rFonts w:ascii="Times New Roman" w:eastAsia="Courier New" w:hAnsi="Times New Roman" w:cs="Times New Roman"/>
          <w:sz w:val="24"/>
          <w:szCs w:val="24"/>
          <w:lang w:eastAsia="ar-SA"/>
        </w:rPr>
        <w:t xml:space="preserve"> </w:t>
      </w:r>
      <w:r w:rsidRPr="00CF70CF">
        <w:rPr>
          <w:rFonts w:ascii="Times New Roman" w:eastAsia="Courier New" w:hAnsi="Times New Roman" w:cs="Times New Roman"/>
          <w:sz w:val="24"/>
          <w:szCs w:val="24"/>
          <w:lang w:eastAsia="ar-SA"/>
        </w:rPr>
        <w:t>lub</w:t>
      </w:r>
      <w:r w:rsidR="006E0DAA" w:rsidRPr="00CF70CF">
        <w:rPr>
          <w:rFonts w:ascii="Times New Roman" w:eastAsia="Courier New" w:hAnsi="Times New Roman" w:cs="Times New Roman"/>
          <w:sz w:val="24"/>
          <w:szCs w:val="24"/>
          <w:lang w:eastAsia="ar-SA"/>
        </w:rPr>
        <w:t xml:space="preserve"> </w:t>
      </w:r>
      <w:r w:rsidRPr="00CF70CF">
        <w:rPr>
          <w:rFonts w:ascii="Times New Roman" w:eastAsia="Courier New" w:hAnsi="Times New Roman" w:cs="Times New Roman"/>
          <w:sz w:val="24"/>
          <w:szCs w:val="24"/>
          <w:lang w:eastAsia="ar-SA"/>
        </w:rPr>
        <w:t>informacji</w:t>
      </w:r>
      <w:r w:rsidR="006E0DAA" w:rsidRPr="00CF70CF">
        <w:rPr>
          <w:rFonts w:ascii="Times New Roman" w:eastAsia="Courier New" w:hAnsi="Times New Roman" w:cs="Times New Roman"/>
          <w:sz w:val="24"/>
          <w:szCs w:val="24"/>
          <w:lang w:eastAsia="ar-SA"/>
        </w:rPr>
        <w:t xml:space="preserve"> </w:t>
      </w:r>
      <w:r w:rsidRPr="00CF70CF">
        <w:rPr>
          <w:rFonts w:ascii="Times New Roman" w:eastAsia="Courier New" w:hAnsi="Times New Roman" w:cs="Times New Roman"/>
          <w:sz w:val="24"/>
          <w:szCs w:val="24"/>
          <w:lang w:eastAsia="ar-SA"/>
        </w:rPr>
        <w:t>z</w:t>
      </w:r>
      <w:r w:rsidR="006E0DAA" w:rsidRPr="00CF70CF">
        <w:rPr>
          <w:rFonts w:ascii="Times New Roman" w:eastAsia="Courier New" w:hAnsi="Times New Roman" w:cs="Times New Roman"/>
          <w:sz w:val="24"/>
          <w:szCs w:val="24"/>
          <w:lang w:eastAsia="ar-SA"/>
        </w:rPr>
        <w:t xml:space="preserve"> </w:t>
      </w:r>
      <w:r w:rsidRPr="00CF70CF">
        <w:rPr>
          <w:rFonts w:ascii="Times New Roman" w:eastAsia="Courier New" w:hAnsi="Times New Roman" w:cs="Times New Roman"/>
          <w:sz w:val="24"/>
          <w:szCs w:val="24"/>
          <w:lang w:eastAsia="ar-SA"/>
        </w:rPr>
        <w:t>Krajowego</w:t>
      </w:r>
      <w:r w:rsidR="006E0DAA" w:rsidRPr="00CF70CF">
        <w:rPr>
          <w:rFonts w:ascii="Times New Roman" w:eastAsia="Courier New" w:hAnsi="Times New Roman" w:cs="Times New Roman"/>
          <w:sz w:val="24"/>
          <w:szCs w:val="24"/>
          <w:lang w:eastAsia="ar-SA"/>
        </w:rPr>
        <w:t xml:space="preserve"> </w:t>
      </w:r>
      <w:r w:rsidRPr="00CF70CF">
        <w:rPr>
          <w:rFonts w:ascii="Times New Roman" w:eastAsia="Courier New" w:hAnsi="Times New Roman" w:cs="Times New Roman"/>
          <w:sz w:val="24"/>
          <w:szCs w:val="24"/>
          <w:lang w:eastAsia="ar-SA"/>
        </w:rPr>
        <w:t>Rejestru</w:t>
      </w:r>
      <w:r w:rsidR="006E0DAA" w:rsidRPr="00CF70CF">
        <w:rPr>
          <w:rFonts w:ascii="Times New Roman" w:eastAsia="Courier New" w:hAnsi="Times New Roman" w:cs="Times New Roman"/>
          <w:sz w:val="24"/>
          <w:szCs w:val="24"/>
          <w:lang w:eastAsia="ar-SA"/>
        </w:rPr>
        <w:t xml:space="preserve"> </w:t>
      </w:r>
      <w:r w:rsidRPr="00CF70CF">
        <w:rPr>
          <w:rFonts w:ascii="Times New Roman" w:eastAsia="Courier New" w:hAnsi="Times New Roman" w:cs="Times New Roman"/>
          <w:sz w:val="24"/>
          <w:szCs w:val="24"/>
          <w:lang w:eastAsia="ar-SA"/>
        </w:rPr>
        <w:t>Sądowego</w:t>
      </w:r>
      <w:r w:rsidR="006E0DAA" w:rsidRPr="00CF70CF">
        <w:rPr>
          <w:rFonts w:ascii="Times New Roman" w:eastAsia="Courier New" w:hAnsi="Times New Roman" w:cs="Times New Roman"/>
          <w:sz w:val="24"/>
          <w:szCs w:val="24"/>
          <w:lang w:eastAsia="ar-SA"/>
        </w:rPr>
        <w:t xml:space="preserve"> </w:t>
      </w:r>
      <w:r w:rsidRPr="00CF70CF">
        <w:rPr>
          <w:rFonts w:ascii="Times New Roman" w:eastAsia="Courier New" w:hAnsi="Times New Roman" w:cs="Times New Roman"/>
          <w:sz w:val="24"/>
          <w:szCs w:val="24"/>
          <w:lang w:eastAsia="ar-SA"/>
        </w:rPr>
        <w:t>lub</w:t>
      </w:r>
      <w:r w:rsidR="006E0DAA" w:rsidRPr="00CF70CF">
        <w:rPr>
          <w:rFonts w:ascii="Times New Roman" w:eastAsia="Courier New" w:hAnsi="Times New Roman" w:cs="Times New Roman"/>
          <w:sz w:val="24"/>
          <w:szCs w:val="24"/>
          <w:lang w:eastAsia="ar-SA"/>
        </w:rPr>
        <w:t xml:space="preserve"> </w:t>
      </w:r>
      <w:r w:rsidRPr="00CF70CF">
        <w:rPr>
          <w:rFonts w:ascii="Times New Roman" w:eastAsia="Courier New" w:hAnsi="Times New Roman" w:cs="Times New Roman"/>
          <w:sz w:val="24"/>
          <w:szCs w:val="24"/>
          <w:lang w:eastAsia="ar-SA"/>
        </w:rPr>
        <w:t>z</w:t>
      </w:r>
      <w:r w:rsidR="006E0DAA" w:rsidRPr="00CF70CF">
        <w:rPr>
          <w:rFonts w:ascii="Times New Roman" w:eastAsia="Courier New" w:hAnsi="Times New Roman" w:cs="Times New Roman"/>
          <w:sz w:val="24"/>
          <w:szCs w:val="24"/>
          <w:lang w:eastAsia="ar-SA"/>
        </w:rPr>
        <w:t xml:space="preserve"> </w:t>
      </w:r>
      <w:r w:rsidRPr="00CF70CF">
        <w:rPr>
          <w:rFonts w:ascii="Times New Roman" w:eastAsia="Courier New" w:hAnsi="Times New Roman" w:cs="Times New Roman"/>
          <w:sz w:val="24"/>
          <w:szCs w:val="24"/>
          <w:lang w:eastAsia="ar-SA"/>
        </w:rPr>
        <w:t>Centralnej</w:t>
      </w:r>
      <w:r w:rsidR="006E0DAA" w:rsidRPr="00CF70CF">
        <w:rPr>
          <w:rFonts w:ascii="Times New Roman" w:eastAsia="Courier New" w:hAnsi="Times New Roman" w:cs="Times New Roman"/>
          <w:sz w:val="24"/>
          <w:szCs w:val="24"/>
          <w:lang w:eastAsia="ar-SA"/>
        </w:rPr>
        <w:t xml:space="preserve"> </w:t>
      </w:r>
      <w:r w:rsidRPr="00CF70CF">
        <w:rPr>
          <w:rFonts w:ascii="Times New Roman" w:eastAsia="Courier New" w:hAnsi="Times New Roman" w:cs="Times New Roman"/>
          <w:sz w:val="24"/>
          <w:szCs w:val="24"/>
          <w:lang w:eastAsia="ar-SA"/>
        </w:rPr>
        <w:t>Ewidencji</w:t>
      </w:r>
      <w:r w:rsidR="006E0DAA" w:rsidRPr="00CF70CF">
        <w:rPr>
          <w:rFonts w:ascii="Times New Roman" w:eastAsia="Courier New" w:hAnsi="Times New Roman" w:cs="Times New Roman"/>
          <w:sz w:val="24"/>
          <w:szCs w:val="24"/>
          <w:lang w:eastAsia="ar-SA"/>
        </w:rPr>
        <w:t xml:space="preserve"> </w:t>
      </w:r>
      <w:r w:rsidRPr="00CF70CF">
        <w:rPr>
          <w:rFonts w:ascii="Times New Roman" w:eastAsia="Courier New" w:hAnsi="Times New Roman" w:cs="Times New Roman"/>
          <w:sz w:val="24"/>
          <w:szCs w:val="24"/>
          <w:lang w:eastAsia="ar-SA"/>
        </w:rPr>
        <w:t>i</w:t>
      </w:r>
      <w:r w:rsidR="006E0DAA" w:rsidRPr="00CF70CF">
        <w:rPr>
          <w:rFonts w:ascii="Times New Roman" w:eastAsia="Courier New" w:hAnsi="Times New Roman" w:cs="Times New Roman"/>
          <w:sz w:val="24"/>
          <w:szCs w:val="24"/>
          <w:lang w:eastAsia="ar-SA"/>
        </w:rPr>
        <w:t xml:space="preserve"> </w:t>
      </w:r>
      <w:r w:rsidRPr="00CF70CF">
        <w:rPr>
          <w:rFonts w:ascii="Times New Roman" w:eastAsia="Courier New" w:hAnsi="Times New Roman" w:cs="Times New Roman"/>
          <w:sz w:val="24"/>
          <w:szCs w:val="24"/>
          <w:lang w:eastAsia="ar-SA"/>
        </w:rPr>
        <w:t>Informacji</w:t>
      </w:r>
      <w:r w:rsidR="006E0DAA" w:rsidRPr="00CF70CF">
        <w:rPr>
          <w:rFonts w:ascii="Times New Roman" w:eastAsia="Courier New" w:hAnsi="Times New Roman" w:cs="Times New Roman"/>
          <w:sz w:val="24"/>
          <w:szCs w:val="24"/>
          <w:lang w:eastAsia="ar-SA"/>
        </w:rPr>
        <w:t xml:space="preserve"> </w:t>
      </w:r>
      <w:r w:rsidRPr="00CF70CF">
        <w:rPr>
          <w:rFonts w:ascii="Times New Roman" w:eastAsia="Courier New" w:hAnsi="Times New Roman" w:cs="Times New Roman"/>
          <w:sz w:val="24"/>
          <w:szCs w:val="24"/>
          <w:lang w:eastAsia="ar-SA"/>
        </w:rPr>
        <w:t>o</w:t>
      </w:r>
      <w:r w:rsidR="006E0DAA" w:rsidRPr="00CF70CF">
        <w:rPr>
          <w:rFonts w:ascii="Times New Roman" w:eastAsia="Courier New" w:hAnsi="Times New Roman" w:cs="Times New Roman"/>
          <w:sz w:val="24"/>
          <w:szCs w:val="24"/>
          <w:lang w:eastAsia="ar-SA"/>
        </w:rPr>
        <w:t xml:space="preserve"> </w:t>
      </w:r>
      <w:r w:rsidRPr="00CF70CF">
        <w:rPr>
          <w:rFonts w:ascii="Times New Roman" w:eastAsia="Courier New" w:hAnsi="Times New Roman" w:cs="Times New Roman"/>
          <w:sz w:val="24"/>
          <w:szCs w:val="24"/>
          <w:lang w:eastAsia="ar-SA"/>
        </w:rPr>
        <w:t>Działalności</w:t>
      </w:r>
      <w:r w:rsidR="006E0DAA" w:rsidRPr="00CF70CF">
        <w:rPr>
          <w:rFonts w:ascii="Times New Roman" w:eastAsia="Courier New" w:hAnsi="Times New Roman" w:cs="Times New Roman"/>
          <w:sz w:val="24"/>
          <w:szCs w:val="24"/>
          <w:lang w:eastAsia="ar-SA"/>
        </w:rPr>
        <w:t xml:space="preserve"> </w:t>
      </w:r>
      <w:r w:rsidRPr="00CF70CF">
        <w:rPr>
          <w:rFonts w:ascii="Times New Roman" w:eastAsia="Courier New" w:hAnsi="Times New Roman" w:cs="Times New Roman"/>
          <w:sz w:val="24"/>
          <w:szCs w:val="24"/>
          <w:lang w:eastAsia="ar-SA"/>
        </w:rPr>
        <w:t>Gospodarczej,</w:t>
      </w:r>
      <w:r w:rsidR="006E0DAA" w:rsidRPr="00CF70CF">
        <w:rPr>
          <w:rFonts w:ascii="Times New Roman" w:eastAsia="Courier New" w:hAnsi="Times New Roman" w:cs="Times New Roman"/>
          <w:sz w:val="24"/>
          <w:szCs w:val="24"/>
          <w:lang w:eastAsia="ar-SA"/>
        </w:rPr>
        <w:t xml:space="preserve"> </w:t>
      </w:r>
      <w:r w:rsidRPr="00CF70CF">
        <w:rPr>
          <w:rFonts w:ascii="Times New Roman" w:eastAsia="Courier New" w:hAnsi="Times New Roman" w:cs="Times New Roman"/>
          <w:sz w:val="24"/>
          <w:szCs w:val="24"/>
          <w:lang w:eastAsia="ar-SA"/>
        </w:rPr>
        <w:t>w</w:t>
      </w:r>
      <w:r w:rsidR="006E0DAA" w:rsidRPr="00CF70CF">
        <w:rPr>
          <w:rFonts w:ascii="Times New Roman" w:eastAsia="Courier New" w:hAnsi="Times New Roman" w:cs="Times New Roman"/>
          <w:sz w:val="24"/>
          <w:szCs w:val="24"/>
          <w:lang w:eastAsia="ar-SA"/>
        </w:rPr>
        <w:t xml:space="preserve"> </w:t>
      </w:r>
      <w:r w:rsidRPr="00CF70CF">
        <w:rPr>
          <w:rFonts w:ascii="Times New Roman" w:eastAsia="Courier New" w:hAnsi="Times New Roman" w:cs="Times New Roman"/>
          <w:sz w:val="24"/>
          <w:szCs w:val="24"/>
          <w:lang w:eastAsia="ar-SA"/>
        </w:rPr>
        <w:t>zakresie</w:t>
      </w:r>
      <w:r w:rsidR="006E0DAA" w:rsidRPr="00CF70CF">
        <w:rPr>
          <w:rFonts w:ascii="Times New Roman" w:eastAsia="Courier New" w:hAnsi="Times New Roman" w:cs="Times New Roman"/>
          <w:sz w:val="24"/>
          <w:szCs w:val="24"/>
          <w:lang w:eastAsia="ar-SA"/>
        </w:rPr>
        <w:t xml:space="preserve"> </w:t>
      </w:r>
      <w:r w:rsidRPr="00CF70CF">
        <w:rPr>
          <w:rFonts w:ascii="Times New Roman" w:eastAsia="Courier New" w:hAnsi="Times New Roman" w:cs="Times New Roman"/>
          <w:sz w:val="24"/>
          <w:szCs w:val="24"/>
          <w:lang w:eastAsia="ar-SA"/>
        </w:rPr>
        <w:t>art.</w:t>
      </w:r>
      <w:r w:rsidR="006E0DAA" w:rsidRPr="00CF70CF">
        <w:rPr>
          <w:rFonts w:ascii="Times New Roman" w:eastAsia="Courier New" w:hAnsi="Times New Roman" w:cs="Times New Roman"/>
          <w:sz w:val="24"/>
          <w:szCs w:val="24"/>
          <w:lang w:eastAsia="ar-SA"/>
        </w:rPr>
        <w:t xml:space="preserve"> </w:t>
      </w:r>
      <w:r w:rsidRPr="00CF70CF">
        <w:rPr>
          <w:rFonts w:ascii="Times New Roman" w:eastAsia="Courier New" w:hAnsi="Times New Roman" w:cs="Times New Roman"/>
          <w:sz w:val="24"/>
          <w:szCs w:val="24"/>
          <w:lang w:eastAsia="ar-SA"/>
        </w:rPr>
        <w:t>109</w:t>
      </w:r>
      <w:r w:rsidR="006E0DAA" w:rsidRPr="00CF70CF">
        <w:rPr>
          <w:rFonts w:ascii="Times New Roman" w:eastAsia="Courier New" w:hAnsi="Times New Roman" w:cs="Times New Roman"/>
          <w:sz w:val="24"/>
          <w:szCs w:val="24"/>
          <w:lang w:eastAsia="ar-SA"/>
        </w:rPr>
        <w:t xml:space="preserve"> </w:t>
      </w:r>
      <w:r w:rsidRPr="00CF70CF">
        <w:rPr>
          <w:rFonts w:ascii="Times New Roman" w:eastAsia="Courier New" w:hAnsi="Times New Roman" w:cs="Times New Roman"/>
          <w:sz w:val="24"/>
          <w:szCs w:val="24"/>
          <w:lang w:eastAsia="ar-SA"/>
        </w:rPr>
        <w:t>ust.</w:t>
      </w:r>
      <w:r w:rsidR="006E0DAA" w:rsidRPr="00CF70CF">
        <w:rPr>
          <w:rFonts w:ascii="Times New Roman" w:eastAsia="Courier New" w:hAnsi="Times New Roman" w:cs="Times New Roman"/>
          <w:sz w:val="24"/>
          <w:szCs w:val="24"/>
          <w:lang w:eastAsia="ar-SA"/>
        </w:rPr>
        <w:t xml:space="preserve"> </w:t>
      </w:r>
      <w:r w:rsidRPr="00CF70CF">
        <w:rPr>
          <w:rFonts w:ascii="Times New Roman" w:eastAsia="Courier New" w:hAnsi="Times New Roman" w:cs="Times New Roman"/>
          <w:sz w:val="24"/>
          <w:szCs w:val="24"/>
          <w:lang w:eastAsia="ar-SA"/>
        </w:rPr>
        <w:t>1</w:t>
      </w:r>
      <w:r w:rsidR="006E0DAA" w:rsidRPr="00CF70CF">
        <w:rPr>
          <w:rFonts w:ascii="Times New Roman" w:eastAsia="Courier New" w:hAnsi="Times New Roman" w:cs="Times New Roman"/>
          <w:sz w:val="24"/>
          <w:szCs w:val="24"/>
          <w:lang w:eastAsia="ar-SA"/>
        </w:rPr>
        <w:t xml:space="preserve"> </w:t>
      </w:r>
      <w:r w:rsidRPr="00CF70CF">
        <w:rPr>
          <w:rFonts w:ascii="Times New Roman" w:eastAsia="Courier New" w:hAnsi="Times New Roman" w:cs="Times New Roman"/>
          <w:sz w:val="24"/>
          <w:szCs w:val="24"/>
          <w:lang w:eastAsia="ar-SA"/>
        </w:rPr>
        <w:t>pkt</w:t>
      </w:r>
      <w:r w:rsidR="006E0DAA" w:rsidRPr="00CF70CF">
        <w:rPr>
          <w:rFonts w:ascii="Times New Roman" w:eastAsia="Courier New" w:hAnsi="Times New Roman" w:cs="Times New Roman"/>
          <w:sz w:val="24"/>
          <w:szCs w:val="24"/>
          <w:lang w:eastAsia="ar-SA"/>
        </w:rPr>
        <w:t xml:space="preserve"> </w:t>
      </w:r>
      <w:r w:rsidRPr="00CF70CF">
        <w:rPr>
          <w:rFonts w:ascii="Times New Roman" w:eastAsia="Courier New" w:hAnsi="Times New Roman" w:cs="Times New Roman"/>
          <w:sz w:val="24"/>
          <w:szCs w:val="24"/>
          <w:lang w:eastAsia="ar-SA"/>
        </w:rPr>
        <w:t>4</w:t>
      </w:r>
      <w:r w:rsidR="006E0DAA" w:rsidRPr="00CF70CF">
        <w:rPr>
          <w:rFonts w:ascii="Times New Roman" w:eastAsia="Courier New" w:hAnsi="Times New Roman" w:cs="Times New Roman"/>
          <w:sz w:val="24"/>
          <w:szCs w:val="24"/>
          <w:lang w:eastAsia="ar-SA"/>
        </w:rPr>
        <w:t xml:space="preserve"> </w:t>
      </w:r>
      <w:r w:rsidRPr="00CF70CF">
        <w:rPr>
          <w:rFonts w:ascii="Times New Roman" w:eastAsia="Courier New" w:hAnsi="Times New Roman" w:cs="Times New Roman"/>
          <w:sz w:val="24"/>
          <w:szCs w:val="24"/>
          <w:lang w:eastAsia="ar-SA"/>
        </w:rPr>
        <w:t>ustawy</w:t>
      </w:r>
      <w:r w:rsidR="006E0DAA" w:rsidRPr="00CF70CF">
        <w:rPr>
          <w:rFonts w:ascii="Times New Roman" w:eastAsia="Courier New" w:hAnsi="Times New Roman" w:cs="Times New Roman"/>
          <w:sz w:val="24"/>
          <w:szCs w:val="24"/>
          <w:lang w:eastAsia="ar-SA"/>
        </w:rPr>
        <w:t xml:space="preserve"> </w:t>
      </w:r>
      <w:proofErr w:type="spellStart"/>
      <w:r w:rsidRPr="00CF70CF">
        <w:rPr>
          <w:rFonts w:ascii="Times New Roman" w:eastAsia="Courier New" w:hAnsi="Times New Roman" w:cs="Times New Roman"/>
          <w:sz w:val="24"/>
          <w:szCs w:val="24"/>
          <w:lang w:eastAsia="ar-SA"/>
        </w:rPr>
        <w:t>Pzp</w:t>
      </w:r>
      <w:proofErr w:type="spellEnd"/>
      <w:r w:rsidRPr="00CF70CF">
        <w:rPr>
          <w:rFonts w:ascii="Times New Roman" w:eastAsia="Courier New" w:hAnsi="Times New Roman" w:cs="Times New Roman"/>
          <w:sz w:val="24"/>
          <w:szCs w:val="24"/>
          <w:lang w:eastAsia="ar-SA"/>
        </w:rPr>
        <w:t>,</w:t>
      </w:r>
      <w:r w:rsidR="006E0DAA" w:rsidRPr="00CF70CF">
        <w:rPr>
          <w:rFonts w:ascii="Times New Roman" w:eastAsia="Courier New" w:hAnsi="Times New Roman" w:cs="Times New Roman"/>
          <w:sz w:val="24"/>
          <w:szCs w:val="24"/>
          <w:lang w:eastAsia="ar-SA"/>
        </w:rPr>
        <w:t xml:space="preserve"> </w:t>
      </w:r>
      <w:r w:rsidRPr="00CF70CF">
        <w:rPr>
          <w:rFonts w:ascii="Times New Roman" w:eastAsia="Courier New" w:hAnsi="Times New Roman" w:cs="Times New Roman"/>
          <w:sz w:val="24"/>
          <w:szCs w:val="24"/>
          <w:lang w:eastAsia="ar-SA"/>
        </w:rPr>
        <w:t>sporządzonych</w:t>
      </w:r>
      <w:r w:rsidR="006E0DAA" w:rsidRPr="00CF70CF">
        <w:rPr>
          <w:rFonts w:ascii="Times New Roman" w:eastAsia="Courier New" w:hAnsi="Times New Roman" w:cs="Times New Roman"/>
          <w:sz w:val="24"/>
          <w:szCs w:val="24"/>
          <w:lang w:eastAsia="ar-SA"/>
        </w:rPr>
        <w:t xml:space="preserve"> </w:t>
      </w:r>
      <w:r w:rsidRPr="00CF70CF">
        <w:rPr>
          <w:rFonts w:ascii="Times New Roman" w:eastAsia="Courier New" w:hAnsi="Times New Roman" w:cs="Times New Roman"/>
          <w:sz w:val="24"/>
          <w:szCs w:val="24"/>
          <w:lang w:eastAsia="ar-SA"/>
        </w:rPr>
        <w:t>nie</w:t>
      </w:r>
      <w:r w:rsidR="006E0DAA" w:rsidRPr="00CF70CF">
        <w:rPr>
          <w:rFonts w:ascii="Times New Roman" w:eastAsia="Courier New" w:hAnsi="Times New Roman" w:cs="Times New Roman"/>
          <w:sz w:val="24"/>
          <w:szCs w:val="24"/>
          <w:lang w:eastAsia="ar-SA"/>
        </w:rPr>
        <w:t xml:space="preserve"> </w:t>
      </w:r>
      <w:r w:rsidRPr="00CF70CF">
        <w:rPr>
          <w:rFonts w:ascii="Times New Roman" w:eastAsia="Courier New" w:hAnsi="Times New Roman" w:cs="Times New Roman"/>
          <w:sz w:val="24"/>
          <w:szCs w:val="24"/>
          <w:lang w:eastAsia="ar-SA"/>
        </w:rPr>
        <w:t>wcześniej</w:t>
      </w:r>
      <w:r w:rsidR="006E0DAA" w:rsidRPr="00CF70CF">
        <w:rPr>
          <w:rFonts w:ascii="Times New Roman" w:eastAsia="Courier New" w:hAnsi="Times New Roman" w:cs="Times New Roman"/>
          <w:sz w:val="24"/>
          <w:szCs w:val="24"/>
          <w:lang w:eastAsia="ar-SA"/>
        </w:rPr>
        <w:t xml:space="preserve"> </w:t>
      </w:r>
      <w:r w:rsidRPr="00CF70CF">
        <w:rPr>
          <w:rFonts w:ascii="Times New Roman" w:eastAsia="Courier New" w:hAnsi="Times New Roman" w:cs="Times New Roman"/>
          <w:sz w:val="24"/>
          <w:szCs w:val="24"/>
          <w:lang w:eastAsia="ar-SA"/>
        </w:rPr>
        <w:t>niż</w:t>
      </w:r>
      <w:r w:rsidR="006E0DAA" w:rsidRPr="00CF70CF">
        <w:rPr>
          <w:rFonts w:ascii="Times New Roman" w:eastAsia="Courier New" w:hAnsi="Times New Roman" w:cs="Times New Roman"/>
          <w:sz w:val="24"/>
          <w:szCs w:val="24"/>
          <w:lang w:eastAsia="ar-SA"/>
        </w:rPr>
        <w:t xml:space="preserve"> </w:t>
      </w:r>
      <w:r w:rsidRPr="00CF70CF">
        <w:rPr>
          <w:rFonts w:ascii="Times New Roman" w:eastAsia="Courier New" w:hAnsi="Times New Roman" w:cs="Times New Roman"/>
          <w:sz w:val="24"/>
          <w:szCs w:val="24"/>
          <w:lang w:eastAsia="ar-SA"/>
        </w:rPr>
        <w:t>3</w:t>
      </w:r>
      <w:r w:rsidR="006E0DAA" w:rsidRPr="00CF70CF">
        <w:rPr>
          <w:rFonts w:ascii="Times New Roman" w:eastAsia="Courier New" w:hAnsi="Times New Roman" w:cs="Times New Roman"/>
          <w:sz w:val="24"/>
          <w:szCs w:val="24"/>
          <w:lang w:eastAsia="ar-SA"/>
        </w:rPr>
        <w:t xml:space="preserve"> </w:t>
      </w:r>
      <w:r w:rsidRPr="00CF70CF">
        <w:rPr>
          <w:rFonts w:ascii="Times New Roman" w:eastAsia="Courier New" w:hAnsi="Times New Roman" w:cs="Times New Roman"/>
          <w:sz w:val="24"/>
          <w:szCs w:val="24"/>
          <w:lang w:eastAsia="ar-SA"/>
        </w:rPr>
        <w:t>miesiące</w:t>
      </w:r>
      <w:r w:rsidR="006E0DAA" w:rsidRPr="00CF70CF">
        <w:rPr>
          <w:rFonts w:ascii="Times New Roman" w:eastAsia="Courier New" w:hAnsi="Times New Roman" w:cs="Times New Roman"/>
          <w:sz w:val="24"/>
          <w:szCs w:val="24"/>
          <w:lang w:eastAsia="ar-SA"/>
        </w:rPr>
        <w:t xml:space="preserve"> </w:t>
      </w:r>
      <w:r w:rsidRPr="00CF70CF">
        <w:rPr>
          <w:rFonts w:ascii="Times New Roman" w:eastAsia="Courier New" w:hAnsi="Times New Roman" w:cs="Times New Roman"/>
          <w:sz w:val="24"/>
          <w:szCs w:val="24"/>
          <w:lang w:eastAsia="ar-SA"/>
        </w:rPr>
        <w:t>przed</w:t>
      </w:r>
      <w:r w:rsidR="006E0DAA" w:rsidRPr="00CF70CF">
        <w:rPr>
          <w:rFonts w:ascii="Times New Roman" w:eastAsia="Courier New" w:hAnsi="Times New Roman" w:cs="Times New Roman"/>
          <w:sz w:val="24"/>
          <w:szCs w:val="24"/>
          <w:lang w:eastAsia="ar-SA"/>
        </w:rPr>
        <w:t xml:space="preserve"> </w:t>
      </w:r>
      <w:r w:rsidRPr="00CF70CF">
        <w:rPr>
          <w:rFonts w:ascii="Times New Roman" w:eastAsia="Courier New" w:hAnsi="Times New Roman" w:cs="Times New Roman"/>
          <w:sz w:val="24"/>
          <w:szCs w:val="24"/>
          <w:lang w:eastAsia="ar-SA"/>
        </w:rPr>
        <w:t>jej</w:t>
      </w:r>
      <w:r w:rsidR="006E0DAA" w:rsidRPr="00CF70CF">
        <w:rPr>
          <w:rFonts w:ascii="Times New Roman" w:eastAsia="Courier New" w:hAnsi="Times New Roman" w:cs="Times New Roman"/>
          <w:sz w:val="24"/>
          <w:szCs w:val="24"/>
          <w:lang w:eastAsia="ar-SA"/>
        </w:rPr>
        <w:t xml:space="preserve"> </w:t>
      </w:r>
      <w:r w:rsidRPr="00CF70CF">
        <w:rPr>
          <w:rFonts w:ascii="Times New Roman" w:eastAsia="Courier New" w:hAnsi="Times New Roman" w:cs="Times New Roman"/>
          <w:sz w:val="24"/>
          <w:szCs w:val="24"/>
          <w:lang w:eastAsia="ar-SA"/>
        </w:rPr>
        <w:t>złożeniem</w:t>
      </w:r>
    </w:p>
    <w:p w14:paraId="42ED1EA7" w14:textId="77777777" w:rsidR="00DF0949" w:rsidRPr="00CF70CF" w:rsidRDefault="00DF0949" w:rsidP="00885433">
      <w:pPr>
        <w:numPr>
          <w:ilvl w:val="0"/>
          <w:numId w:val="20"/>
        </w:numPr>
        <w:autoSpaceDE w:val="0"/>
        <w:autoSpaceDN w:val="0"/>
        <w:adjustRightInd w:val="0"/>
        <w:spacing w:after="0"/>
        <w:ind w:left="567" w:hanging="283"/>
        <w:jc w:val="both"/>
        <w:rPr>
          <w:rFonts w:ascii="Times New Roman" w:eastAsia="Courier New" w:hAnsi="Times New Roman" w:cs="Times New Roman"/>
          <w:sz w:val="24"/>
          <w:szCs w:val="24"/>
          <w:lang w:eastAsia="ar-SA"/>
        </w:rPr>
      </w:pPr>
      <w:r w:rsidRPr="00CF70CF">
        <w:rPr>
          <w:rFonts w:ascii="Times New Roman" w:eastAsia="Courier New" w:hAnsi="Times New Roman" w:cs="Times New Roman"/>
          <w:bCs/>
          <w:sz w:val="24"/>
          <w:szCs w:val="24"/>
          <w:lang w:eastAsia="ar-SA"/>
        </w:rPr>
        <w:t>informacji</w:t>
      </w:r>
      <w:r w:rsidRPr="00CF70CF">
        <w:rPr>
          <w:rFonts w:ascii="Times New Roman" w:eastAsia="Courier New" w:hAnsi="Times New Roman" w:cs="Times New Roman"/>
          <w:sz w:val="24"/>
          <w:szCs w:val="24"/>
          <w:lang w:eastAsia="ar-SA"/>
        </w:rPr>
        <w:t xml:space="preserve"> z Krajowego Rejestru Karnego w zakresie określonym w art. 108 ust. 1 pkt 1, 2 i 4 oraz art. 109 ust. 1 pkt 2a), 2b) i 3 ustawy </w:t>
      </w:r>
      <w:proofErr w:type="spellStart"/>
      <w:r w:rsidRPr="00CF70CF">
        <w:rPr>
          <w:rFonts w:ascii="Times New Roman" w:eastAsia="Courier New" w:hAnsi="Times New Roman" w:cs="Times New Roman"/>
          <w:sz w:val="24"/>
          <w:szCs w:val="24"/>
          <w:lang w:eastAsia="ar-SA"/>
        </w:rPr>
        <w:t>Pzp</w:t>
      </w:r>
      <w:proofErr w:type="spellEnd"/>
      <w:r w:rsidRPr="00CF70CF">
        <w:rPr>
          <w:rFonts w:ascii="Times New Roman" w:eastAsia="Courier New" w:hAnsi="Times New Roman" w:cs="Times New Roman"/>
          <w:sz w:val="24"/>
          <w:szCs w:val="24"/>
          <w:lang w:eastAsia="ar-SA"/>
        </w:rPr>
        <w:t xml:space="preserve">, wystawionej nie wcześniej niż 6 miesięcy przed jej złożeniem; </w:t>
      </w:r>
    </w:p>
    <w:p w14:paraId="1DBDC1A4" w14:textId="77777777" w:rsidR="00DF0949" w:rsidRPr="00CF70CF" w:rsidRDefault="00DF0949" w:rsidP="00885433">
      <w:pPr>
        <w:numPr>
          <w:ilvl w:val="0"/>
          <w:numId w:val="20"/>
        </w:numPr>
        <w:autoSpaceDE w:val="0"/>
        <w:autoSpaceDN w:val="0"/>
        <w:adjustRightInd w:val="0"/>
        <w:spacing w:after="0"/>
        <w:ind w:left="567" w:hanging="283"/>
        <w:jc w:val="both"/>
        <w:rPr>
          <w:rFonts w:ascii="Times New Roman" w:eastAsia="Courier New" w:hAnsi="Times New Roman" w:cs="Times New Roman"/>
          <w:sz w:val="24"/>
          <w:szCs w:val="24"/>
          <w:lang w:eastAsia="ar-SA"/>
        </w:rPr>
      </w:pPr>
      <w:r w:rsidRPr="00CF70CF">
        <w:rPr>
          <w:rFonts w:ascii="Times New Roman" w:eastAsia="Courier New" w:hAnsi="Times New Roman" w:cs="Times New Roman"/>
          <w:sz w:val="24"/>
          <w:szCs w:val="24"/>
          <w:lang w:eastAsia="ar-SA"/>
        </w:rPr>
        <w:t>zaświadczenia właściwego naczelnika urzędu skarbowego potwierdzającego, że wykonawca nie zalega z opłacaniem podatków i opłat, w zakresie art. 109 ust. 1 pkt 1 ustawy, wystawionego nie wcześniej niż 3 miesiące przed jego złożeniem, a w przypadku zalegania z opłacaniem podatków lub opłat wraz z zaświadczeniem zamawiający żąda złożenia dokumentów potwierdzających, że odpowiednio przed upływem terminu składania wniosków o dopuszczenie do udziału w postępowaniu albo przed upływem terminu składania ofert wykonawca dokonał płatności należnych podatków lub opłat wraz z odsetkami lub grzywnami lub zawarł wiążące porozumienie w sprawie spłat tych należności;</w:t>
      </w:r>
    </w:p>
    <w:p w14:paraId="13BA634F" w14:textId="77777777" w:rsidR="00DF0949" w:rsidRPr="00CF70CF" w:rsidRDefault="00DF0949" w:rsidP="00885433">
      <w:pPr>
        <w:numPr>
          <w:ilvl w:val="0"/>
          <w:numId w:val="20"/>
        </w:numPr>
        <w:autoSpaceDE w:val="0"/>
        <w:autoSpaceDN w:val="0"/>
        <w:adjustRightInd w:val="0"/>
        <w:spacing w:after="0"/>
        <w:ind w:left="567" w:hanging="283"/>
        <w:jc w:val="both"/>
        <w:rPr>
          <w:rFonts w:ascii="Times New Roman" w:eastAsia="Courier New" w:hAnsi="Times New Roman" w:cs="Times New Roman"/>
          <w:sz w:val="24"/>
          <w:szCs w:val="24"/>
          <w:lang w:eastAsia="ar-SA"/>
        </w:rPr>
      </w:pPr>
      <w:r w:rsidRPr="00CF70CF">
        <w:rPr>
          <w:rFonts w:ascii="Times New Roman" w:eastAsia="Courier New" w:hAnsi="Times New Roman" w:cs="Times New Roman"/>
          <w:sz w:val="24"/>
          <w:szCs w:val="24"/>
          <w:lang w:eastAsia="ar-SA"/>
        </w:rPr>
        <w:t>zaświadczenia albo innego dokumentu właściwej terenowej jednostki organizacyjnej Zakładu Ubezpieczeń Społecznych lub właściwego oddziału regionalnego lub właściwej placówki terenowej Kasy Rolniczego Ubezpieczenia Społecznego potwierdzającego, że wykonawca nie zalega z opłacaniem składek na ubezpieczenia społeczne i zdrowotne, w zakresie art. 109 ust. 1 pkt 1 ustawy, wystawionego nie wcześniej niż 3 miesiące przed jego złożeniem, a w przypadku zalegania z opłacaniem składek na ubezpieczenia społeczne lub zdrowotne wraz z zaświadczeniem albo innym dokumentem zamawiający żąda złożenia dokumentów potwierdzających, że odpowiednio przed upływem terminu składania wniosków o dopuszczenie do udziału w postępowaniu albo przed upływem terminu składania ofert wykonawca dokonał płatności należnych składek na ubezpieczenia społeczne lub zdrowotne wraz odsetkami lub grzywnami lub zawarł wiążące porozumienie w sprawie spłat tych należności.</w:t>
      </w:r>
    </w:p>
    <w:p w14:paraId="7080800C" w14:textId="77777777" w:rsidR="00344105" w:rsidRPr="00CF70CF" w:rsidRDefault="00344105" w:rsidP="00885433">
      <w:pPr>
        <w:numPr>
          <w:ilvl w:val="0"/>
          <w:numId w:val="20"/>
        </w:numPr>
        <w:autoSpaceDE w:val="0"/>
        <w:autoSpaceDN w:val="0"/>
        <w:adjustRightInd w:val="0"/>
        <w:spacing w:after="0"/>
        <w:ind w:left="567" w:hanging="283"/>
        <w:jc w:val="both"/>
        <w:rPr>
          <w:rFonts w:ascii="Times New Roman" w:eastAsia="Courier New" w:hAnsi="Times New Roman" w:cs="Times New Roman"/>
          <w:sz w:val="24"/>
          <w:szCs w:val="24"/>
          <w:lang w:eastAsia="ar-SA"/>
        </w:rPr>
      </w:pPr>
      <w:r w:rsidRPr="00CF70CF">
        <w:rPr>
          <w:rFonts w:ascii="Times New Roman" w:eastAsia="Courier New" w:hAnsi="Times New Roman" w:cs="Times New Roman"/>
          <w:sz w:val="24"/>
          <w:szCs w:val="24"/>
          <w:lang w:eastAsia="ar-SA"/>
        </w:rPr>
        <w:t>oświadczenia</w:t>
      </w:r>
      <w:r w:rsidR="006E0DAA" w:rsidRPr="00CF70CF">
        <w:rPr>
          <w:rFonts w:ascii="Times New Roman" w:eastAsia="Courier New" w:hAnsi="Times New Roman" w:cs="Times New Roman"/>
          <w:sz w:val="24"/>
          <w:szCs w:val="24"/>
          <w:lang w:eastAsia="ar-SA"/>
        </w:rPr>
        <w:t xml:space="preserve"> </w:t>
      </w:r>
      <w:r w:rsidRPr="00CF70CF">
        <w:rPr>
          <w:rFonts w:ascii="Times New Roman" w:eastAsia="Courier New" w:hAnsi="Times New Roman" w:cs="Times New Roman"/>
          <w:sz w:val="24"/>
          <w:szCs w:val="24"/>
          <w:lang w:eastAsia="ar-SA"/>
        </w:rPr>
        <w:t>Wykonawcy,</w:t>
      </w:r>
      <w:r w:rsidR="006E0DAA" w:rsidRPr="00CF70CF">
        <w:rPr>
          <w:rFonts w:ascii="Times New Roman" w:eastAsia="Courier New" w:hAnsi="Times New Roman" w:cs="Times New Roman"/>
          <w:sz w:val="24"/>
          <w:szCs w:val="24"/>
          <w:lang w:eastAsia="ar-SA"/>
        </w:rPr>
        <w:t xml:space="preserve"> </w:t>
      </w:r>
      <w:r w:rsidRPr="00CF70CF">
        <w:rPr>
          <w:rFonts w:ascii="Times New Roman" w:eastAsia="Courier New" w:hAnsi="Times New Roman" w:cs="Times New Roman"/>
          <w:sz w:val="24"/>
          <w:szCs w:val="24"/>
          <w:lang w:eastAsia="ar-SA"/>
        </w:rPr>
        <w:t>w</w:t>
      </w:r>
      <w:r w:rsidR="006E0DAA" w:rsidRPr="00CF70CF">
        <w:rPr>
          <w:rFonts w:ascii="Times New Roman" w:eastAsia="Courier New" w:hAnsi="Times New Roman" w:cs="Times New Roman"/>
          <w:sz w:val="24"/>
          <w:szCs w:val="24"/>
          <w:lang w:eastAsia="ar-SA"/>
        </w:rPr>
        <w:t xml:space="preserve"> </w:t>
      </w:r>
      <w:r w:rsidRPr="00CF70CF">
        <w:rPr>
          <w:rFonts w:ascii="Times New Roman" w:eastAsia="Courier New" w:hAnsi="Times New Roman" w:cs="Times New Roman"/>
          <w:sz w:val="24"/>
          <w:szCs w:val="24"/>
          <w:lang w:eastAsia="ar-SA"/>
        </w:rPr>
        <w:t>zakresie</w:t>
      </w:r>
      <w:r w:rsidR="006E0DAA" w:rsidRPr="00CF70CF">
        <w:rPr>
          <w:rFonts w:ascii="Times New Roman" w:eastAsia="Courier New" w:hAnsi="Times New Roman" w:cs="Times New Roman"/>
          <w:sz w:val="24"/>
          <w:szCs w:val="24"/>
          <w:lang w:eastAsia="ar-SA"/>
        </w:rPr>
        <w:t xml:space="preserve"> </w:t>
      </w:r>
      <w:r w:rsidRPr="00CF70CF">
        <w:rPr>
          <w:rFonts w:ascii="Times New Roman" w:eastAsia="Courier New" w:hAnsi="Times New Roman" w:cs="Times New Roman"/>
          <w:sz w:val="24"/>
          <w:szCs w:val="24"/>
          <w:lang w:eastAsia="ar-SA"/>
        </w:rPr>
        <w:t>art.</w:t>
      </w:r>
      <w:r w:rsidR="006E0DAA" w:rsidRPr="00CF70CF">
        <w:rPr>
          <w:rFonts w:ascii="Times New Roman" w:eastAsia="Courier New" w:hAnsi="Times New Roman" w:cs="Times New Roman"/>
          <w:sz w:val="24"/>
          <w:szCs w:val="24"/>
          <w:lang w:eastAsia="ar-SA"/>
        </w:rPr>
        <w:t xml:space="preserve"> </w:t>
      </w:r>
      <w:r w:rsidRPr="00CF70CF">
        <w:rPr>
          <w:rFonts w:ascii="Times New Roman" w:eastAsia="Courier New" w:hAnsi="Times New Roman" w:cs="Times New Roman"/>
          <w:sz w:val="24"/>
          <w:szCs w:val="24"/>
          <w:lang w:eastAsia="ar-SA"/>
        </w:rPr>
        <w:t>108</w:t>
      </w:r>
      <w:r w:rsidR="006E0DAA" w:rsidRPr="00CF70CF">
        <w:rPr>
          <w:rFonts w:ascii="Times New Roman" w:eastAsia="Courier New" w:hAnsi="Times New Roman" w:cs="Times New Roman"/>
          <w:sz w:val="24"/>
          <w:szCs w:val="24"/>
          <w:lang w:eastAsia="ar-SA"/>
        </w:rPr>
        <w:t xml:space="preserve"> </w:t>
      </w:r>
      <w:r w:rsidRPr="00CF70CF">
        <w:rPr>
          <w:rFonts w:ascii="Times New Roman" w:eastAsia="Courier New" w:hAnsi="Times New Roman" w:cs="Times New Roman"/>
          <w:sz w:val="24"/>
          <w:szCs w:val="24"/>
          <w:lang w:eastAsia="ar-SA"/>
        </w:rPr>
        <w:t>ust.</w:t>
      </w:r>
      <w:r w:rsidR="006E0DAA" w:rsidRPr="00CF70CF">
        <w:rPr>
          <w:rFonts w:ascii="Times New Roman" w:eastAsia="Courier New" w:hAnsi="Times New Roman" w:cs="Times New Roman"/>
          <w:sz w:val="24"/>
          <w:szCs w:val="24"/>
          <w:lang w:eastAsia="ar-SA"/>
        </w:rPr>
        <w:t xml:space="preserve"> </w:t>
      </w:r>
      <w:r w:rsidRPr="00CF70CF">
        <w:rPr>
          <w:rFonts w:ascii="Times New Roman" w:eastAsia="Courier New" w:hAnsi="Times New Roman" w:cs="Times New Roman"/>
          <w:sz w:val="24"/>
          <w:szCs w:val="24"/>
          <w:lang w:eastAsia="ar-SA"/>
        </w:rPr>
        <w:t>1</w:t>
      </w:r>
      <w:r w:rsidR="006E0DAA" w:rsidRPr="00CF70CF">
        <w:rPr>
          <w:rFonts w:ascii="Times New Roman" w:eastAsia="Courier New" w:hAnsi="Times New Roman" w:cs="Times New Roman"/>
          <w:sz w:val="24"/>
          <w:szCs w:val="24"/>
          <w:lang w:eastAsia="ar-SA"/>
        </w:rPr>
        <w:t xml:space="preserve"> </w:t>
      </w:r>
      <w:r w:rsidRPr="00CF70CF">
        <w:rPr>
          <w:rFonts w:ascii="Times New Roman" w:eastAsia="Courier New" w:hAnsi="Times New Roman" w:cs="Times New Roman"/>
          <w:sz w:val="24"/>
          <w:szCs w:val="24"/>
          <w:lang w:eastAsia="ar-SA"/>
        </w:rPr>
        <w:t>pkt</w:t>
      </w:r>
      <w:r w:rsidR="006E0DAA" w:rsidRPr="00CF70CF">
        <w:rPr>
          <w:rFonts w:ascii="Times New Roman" w:eastAsia="Courier New" w:hAnsi="Times New Roman" w:cs="Times New Roman"/>
          <w:sz w:val="24"/>
          <w:szCs w:val="24"/>
          <w:lang w:eastAsia="ar-SA"/>
        </w:rPr>
        <w:t xml:space="preserve"> </w:t>
      </w:r>
      <w:r w:rsidRPr="00CF70CF">
        <w:rPr>
          <w:rFonts w:ascii="Times New Roman" w:eastAsia="Courier New" w:hAnsi="Times New Roman" w:cs="Times New Roman"/>
          <w:sz w:val="24"/>
          <w:szCs w:val="24"/>
          <w:lang w:eastAsia="ar-SA"/>
        </w:rPr>
        <w:t>5</w:t>
      </w:r>
      <w:r w:rsidR="006E0DAA" w:rsidRPr="00CF70CF">
        <w:rPr>
          <w:rFonts w:ascii="Times New Roman" w:eastAsia="Courier New" w:hAnsi="Times New Roman" w:cs="Times New Roman"/>
          <w:sz w:val="24"/>
          <w:szCs w:val="24"/>
          <w:lang w:eastAsia="ar-SA"/>
        </w:rPr>
        <w:t xml:space="preserve"> </w:t>
      </w:r>
      <w:r w:rsidRPr="00CF70CF">
        <w:rPr>
          <w:rFonts w:ascii="Times New Roman" w:eastAsia="Courier New" w:hAnsi="Times New Roman" w:cs="Times New Roman"/>
          <w:sz w:val="24"/>
          <w:szCs w:val="24"/>
          <w:lang w:eastAsia="ar-SA"/>
        </w:rPr>
        <w:t>ustawy</w:t>
      </w:r>
      <w:r w:rsidR="006E0DAA" w:rsidRPr="00CF70CF">
        <w:rPr>
          <w:rFonts w:ascii="Times New Roman" w:eastAsia="Courier New" w:hAnsi="Times New Roman" w:cs="Times New Roman"/>
          <w:sz w:val="24"/>
          <w:szCs w:val="24"/>
          <w:lang w:eastAsia="ar-SA"/>
        </w:rPr>
        <w:t xml:space="preserve"> </w:t>
      </w:r>
      <w:proofErr w:type="spellStart"/>
      <w:r w:rsidRPr="00CF70CF">
        <w:rPr>
          <w:rFonts w:ascii="Times New Roman" w:eastAsia="Courier New" w:hAnsi="Times New Roman" w:cs="Times New Roman"/>
          <w:sz w:val="24"/>
          <w:szCs w:val="24"/>
          <w:lang w:eastAsia="ar-SA"/>
        </w:rPr>
        <w:t>Pzp</w:t>
      </w:r>
      <w:proofErr w:type="spellEnd"/>
      <w:r w:rsidRPr="00CF70CF">
        <w:rPr>
          <w:rFonts w:ascii="Times New Roman" w:eastAsia="Courier New" w:hAnsi="Times New Roman" w:cs="Times New Roman"/>
          <w:sz w:val="24"/>
          <w:szCs w:val="24"/>
          <w:lang w:eastAsia="ar-SA"/>
        </w:rPr>
        <w:t>,</w:t>
      </w:r>
      <w:r w:rsidR="006E0DAA" w:rsidRPr="00CF70CF">
        <w:rPr>
          <w:rFonts w:ascii="Times New Roman" w:eastAsia="Courier New" w:hAnsi="Times New Roman" w:cs="Times New Roman"/>
          <w:sz w:val="24"/>
          <w:szCs w:val="24"/>
          <w:lang w:eastAsia="ar-SA"/>
        </w:rPr>
        <w:t xml:space="preserve"> </w:t>
      </w:r>
      <w:r w:rsidRPr="00CF70CF">
        <w:rPr>
          <w:rFonts w:ascii="Times New Roman" w:eastAsia="Courier New" w:hAnsi="Times New Roman" w:cs="Times New Roman"/>
          <w:sz w:val="24"/>
          <w:szCs w:val="24"/>
          <w:lang w:eastAsia="ar-SA"/>
        </w:rPr>
        <w:t>o</w:t>
      </w:r>
      <w:r w:rsidR="006E0DAA" w:rsidRPr="00CF70CF">
        <w:rPr>
          <w:rFonts w:ascii="Times New Roman" w:eastAsia="Courier New" w:hAnsi="Times New Roman" w:cs="Times New Roman"/>
          <w:sz w:val="24"/>
          <w:szCs w:val="24"/>
          <w:lang w:eastAsia="ar-SA"/>
        </w:rPr>
        <w:t xml:space="preserve"> </w:t>
      </w:r>
      <w:r w:rsidRPr="00CF70CF">
        <w:rPr>
          <w:rFonts w:ascii="Times New Roman" w:eastAsia="Courier New" w:hAnsi="Times New Roman" w:cs="Times New Roman"/>
          <w:sz w:val="24"/>
          <w:szCs w:val="24"/>
          <w:lang w:eastAsia="ar-SA"/>
        </w:rPr>
        <w:t>braku</w:t>
      </w:r>
      <w:r w:rsidR="006E0DAA" w:rsidRPr="00CF70CF">
        <w:rPr>
          <w:rFonts w:ascii="Times New Roman" w:eastAsia="Courier New" w:hAnsi="Times New Roman" w:cs="Times New Roman"/>
          <w:sz w:val="24"/>
          <w:szCs w:val="24"/>
          <w:lang w:eastAsia="ar-SA"/>
        </w:rPr>
        <w:t xml:space="preserve"> </w:t>
      </w:r>
      <w:r w:rsidRPr="00CF70CF">
        <w:rPr>
          <w:rFonts w:ascii="Times New Roman" w:eastAsia="Courier New" w:hAnsi="Times New Roman" w:cs="Times New Roman"/>
          <w:sz w:val="24"/>
          <w:szCs w:val="24"/>
          <w:lang w:eastAsia="ar-SA"/>
        </w:rPr>
        <w:t>przynależności</w:t>
      </w:r>
      <w:r w:rsidR="006E0DAA" w:rsidRPr="00CF70CF">
        <w:rPr>
          <w:rFonts w:ascii="Times New Roman" w:eastAsia="Courier New" w:hAnsi="Times New Roman" w:cs="Times New Roman"/>
          <w:sz w:val="24"/>
          <w:szCs w:val="24"/>
          <w:lang w:eastAsia="ar-SA"/>
        </w:rPr>
        <w:t xml:space="preserve"> </w:t>
      </w:r>
      <w:r w:rsidRPr="00CF70CF">
        <w:rPr>
          <w:rFonts w:ascii="Times New Roman" w:eastAsia="Courier New" w:hAnsi="Times New Roman" w:cs="Times New Roman"/>
          <w:sz w:val="24"/>
          <w:szCs w:val="24"/>
          <w:lang w:eastAsia="ar-SA"/>
        </w:rPr>
        <w:t>do</w:t>
      </w:r>
      <w:r w:rsidR="006E0DAA" w:rsidRPr="00CF70CF">
        <w:rPr>
          <w:rFonts w:ascii="Times New Roman" w:eastAsia="Courier New" w:hAnsi="Times New Roman" w:cs="Times New Roman"/>
          <w:sz w:val="24"/>
          <w:szCs w:val="24"/>
          <w:lang w:eastAsia="ar-SA"/>
        </w:rPr>
        <w:t xml:space="preserve"> </w:t>
      </w:r>
      <w:r w:rsidRPr="00CF70CF">
        <w:rPr>
          <w:rFonts w:ascii="Times New Roman" w:eastAsia="Courier New" w:hAnsi="Times New Roman" w:cs="Times New Roman"/>
          <w:sz w:val="24"/>
          <w:szCs w:val="24"/>
          <w:lang w:eastAsia="ar-SA"/>
        </w:rPr>
        <w:t>tej</w:t>
      </w:r>
      <w:r w:rsidR="006E0DAA" w:rsidRPr="00CF70CF">
        <w:rPr>
          <w:rFonts w:ascii="Times New Roman" w:eastAsia="Courier New" w:hAnsi="Times New Roman" w:cs="Times New Roman"/>
          <w:sz w:val="24"/>
          <w:szCs w:val="24"/>
          <w:lang w:eastAsia="ar-SA"/>
        </w:rPr>
        <w:t xml:space="preserve"> </w:t>
      </w:r>
      <w:r w:rsidRPr="00CF70CF">
        <w:rPr>
          <w:rFonts w:ascii="Times New Roman" w:eastAsia="Courier New" w:hAnsi="Times New Roman" w:cs="Times New Roman"/>
          <w:sz w:val="24"/>
          <w:szCs w:val="24"/>
          <w:lang w:eastAsia="ar-SA"/>
        </w:rPr>
        <w:t>samej</w:t>
      </w:r>
      <w:r w:rsidR="006E0DAA" w:rsidRPr="00CF70CF">
        <w:rPr>
          <w:rFonts w:ascii="Times New Roman" w:eastAsia="Courier New" w:hAnsi="Times New Roman" w:cs="Times New Roman"/>
          <w:sz w:val="24"/>
          <w:szCs w:val="24"/>
          <w:lang w:eastAsia="ar-SA"/>
        </w:rPr>
        <w:t xml:space="preserve"> </w:t>
      </w:r>
      <w:r w:rsidRPr="00CF70CF">
        <w:rPr>
          <w:rFonts w:ascii="Times New Roman" w:eastAsia="Courier New" w:hAnsi="Times New Roman" w:cs="Times New Roman"/>
          <w:sz w:val="24"/>
          <w:szCs w:val="24"/>
          <w:lang w:eastAsia="ar-SA"/>
        </w:rPr>
        <w:t>grupy</w:t>
      </w:r>
      <w:r w:rsidR="006E0DAA" w:rsidRPr="00CF70CF">
        <w:rPr>
          <w:rFonts w:ascii="Times New Roman" w:eastAsia="Courier New" w:hAnsi="Times New Roman" w:cs="Times New Roman"/>
          <w:sz w:val="24"/>
          <w:szCs w:val="24"/>
          <w:lang w:eastAsia="ar-SA"/>
        </w:rPr>
        <w:t xml:space="preserve"> </w:t>
      </w:r>
      <w:r w:rsidRPr="00CF70CF">
        <w:rPr>
          <w:rFonts w:ascii="Times New Roman" w:eastAsia="Courier New" w:hAnsi="Times New Roman" w:cs="Times New Roman"/>
          <w:sz w:val="24"/>
          <w:szCs w:val="24"/>
          <w:lang w:eastAsia="ar-SA"/>
        </w:rPr>
        <w:t>kapitałowej,</w:t>
      </w:r>
      <w:r w:rsidR="006E0DAA" w:rsidRPr="00CF70CF">
        <w:rPr>
          <w:rFonts w:ascii="Times New Roman" w:eastAsia="Courier New" w:hAnsi="Times New Roman" w:cs="Times New Roman"/>
          <w:sz w:val="24"/>
          <w:szCs w:val="24"/>
          <w:lang w:eastAsia="ar-SA"/>
        </w:rPr>
        <w:t xml:space="preserve"> </w:t>
      </w:r>
      <w:r w:rsidRPr="00CF70CF">
        <w:rPr>
          <w:rFonts w:ascii="Times New Roman" w:eastAsia="Courier New" w:hAnsi="Times New Roman" w:cs="Times New Roman"/>
          <w:sz w:val="24"/>
          <w:szCs w:val="24"/>
          <w:lang w:eastAsia="ar-SA"/>
        </w:rPr>
        <w:t>w</w:t>
      </w:r>
      <w:r w:rsidR="006E0DAA" w:rsidRPr="00CF70CF">
        <w:rPr>
          <w:rFonts w:ascii="Times New Roman" w:eastAsia="Courier New" w:hAnsi="Times New Roman" w:cs="Times New Roman"/>
          <w:sz w:val="24"/>
          <w:szCs w:val="24"/>
          <w:lang w:eastAsia="ar-SA"/>
        </w:rPr>
        <w:t xml:space="preserve"> </w:t>
      </w:r>
      <w:r w:rsidRPr="00CF70CF">
        <w:rPr>
          <w:rFonts w:ascii="Times New Roman" w:eastAsia="Courier New" w:hAnsi="Times New Roman" w:cs="Times New Roman"/>
          <w:sz w:val="24"/>
          <w:szCs w:val="24"/>
          <w:lang w:eastAsia="ar-SA"/>
        </w:rPr>
        <w:t>rozumieniu</w:t>
      </w:r>
      <w:r w:rsidR="006E0DAA" w:rsidRPr="00CF70CF">
        <w:rPr>
          <w:rFonts w:ascii="Times New Roman" w:eastAsia="Courier New" w:hAnsi="Times New Roman" w:cs="Times New Roman"/>
          <w:sz w:val="24"/>
          <w:szCs w:val="24"/>
          <w:lang w:eastAsia="ar-SA"/>
        </w:rPr>
        <w:t xml:space="preserve"> </w:t>
      </w:r>
      <w:r w:rsidRPr="00CF70CF">
        <w:rPr>
          <w:rFonts w:ascii="Times New Roman" w:eastAsia="Courier New" w:hAnsi="Times New Roman" w:cs="Times New Roman"/>
          <w:sz w:val="24"/>
          <w:szCs w:val="24"/>
          <w:lang w:eastAsia="ar-SA"/>
        </w:rPr>
        <w:t>ustawy</w:t>
      </w:r>
      <w:r w:rsidR="006E0DAA" w:rsidRPr="00CF70CF">
        <w:rPr>
          <w:rFonts w:ascii="Times New Roman" w:eastAsia="Courier New" w:hAnsi="Times New Roman" w:cs="Times New Roman"/>
          <w:sz w:val="24"/>
          <w:szCs w:val="24"/>
          <w:lang w:eastAsia="ar-SA"/>
        </w:rPr>
        <w:t xml:space="preserve"> </w:t>
      </w:r>
      <w:r w:rsidRPr="00CF70CF">
        <w:rPr>
          <w:rFonts w:ascii="Times New Roman" w:eastAsia="Courier New" w:hAnsi="Times New Roman" w:cs="Times New Roman"/>
          <w:sz w:val="24"/>
          <w:szCs w:val="24"/>
          <w:lang w:eastAsia="ar-SA"/>
        </w:rPr>
        <w:t>z</w:t>
      </w:r>
      <w:r w:rsidR="006E0DAA" w:rsidRPr="00CF70CF">
        <w:rPr>
          <w:rFonts w:ascii="Times New Roman" w:eastAsia="Courier New" w:hAnsi="Times New Roman" w:cs="Times New Roman"/>
          <w:sz w:val="24"/>
          <w:szCs w:val="24"/>
          <w:lang w:eastAsia="ar-SA"/>
        </w:rPr>
        <w:t xml:space="preserve"> </w:t>
      </w:r>
      <w:r w:rsidRPr="00CF70CF">
        <w:rPr>
          <w:rFonts w:ascii="Times New Roman" w:eastAsia="Courier New" w:hAnsi="Times New Roman" w:cs="Times New Roman"/>
          <w:sz w:val="24"/>
          <w:szCs w:val="24"/>
          <w:lang w:eastAsia="ar-SA"/>
        </w:rPr>
        <w:t>dnia</w:t>
      </w:r>
      <w:r w:rsidR="006E0DAA" w:rsidRPr="00CF70CF">
        <w:rPr>
          <w:rFonts w:ascii="Times New Roman" w:eastAsia="Courier New" w:hAnsi="Times New Roman" w:cs="Times New Roman"/>
          <w:sz w:val="24"/>
          <w:szCs w:val="24"/>
          <w:lang w:eastAsia="ar-SA"/>
        </w:rPr>
        <w:t xml:space="preserve"> </w:t>
      </w:r>
      <w:r w:rsidRPr="00CF70CF">
        <w:rPr>
          <w:rFonts w:ascii="Times New Roman" w:eastAsia="Courier New" w:hAnsi="Times New Roman" w:cs="Times New Roman"/>
          <w:sz w:val="24"/>
          <w:szCs w:val="24"/>
          <w:lang w:eastAsia="ar-SA"/>
        </w:rPr>
        <w:t>16</w:t>
      </w:r>
      <w:r w:rsidR="006E0DAA" w:rsidRPr="00CF70CF">
        <w:rPr>
          <w:rFonts w:ascii="Times New Roman" w:eastAsia="Courier New" w:hAnsi="Times New Roman" w:cs="Times New Roman"/>
          <w:sz w:val="24"/>
          <w:szCs w:val="24"/>
          <w:lang w:eastAsia="ar-SA"/>
        </w:rPr>
        <w:t xml:space="preserve"> </w:t>
      </w:r>
      <w:r w:rsidRPr="00CF70CF">
        <w:rPr>
          <w:rFonts w:ascii="Times New Roman" w:eastAsia="Courier New" w:hAnsi="Times New Roman" w:cs="Times New Roman"/>
          <w:sz w:val="24"/>
          <w:szCs w:val="24"/>
          <w:lang w:eastAsia="ar-SA"/>
        </w:rPr>
        <w:t>lutego</w:t>
      </w:r>
      <w:r w:rsidR="006E0DAA" w:rsidRPr="00CF70CF">
        <w:rPr>
          <w:rFonts w:ascii="Times New Roman" w:eastAsia="Courier New" w:hAnsi="Times New Roman" w:cs="Times New Roman"/>
          <w:sz w:val="24"/>
          <w:szCs w:val="24"/>
          <w:lang w:eastAsia="ar-SA"/>
        </w:rPr>
        <w:t xml:space="preserve"> </w:t>
      </w:r>
      <w:r w:rsidRPr="00CF70CF">
        <w:rPr>
          <w:rFonts w:ascii="Times New Roman" w:eastAsia="Courier New" w:hAnsi="Times New Roman" w:cs="Times New Roman"/>
          <w:sz w:val="24"/>
          <w:szCs w:val="24"/>
          <w:lang w:eastAsia="ar-SA"/>
        </w:rPr>
        <w:t>2007</w:t>
      </w:r>
      <w:r w:rsidR="006E0DAA" w:rsidRPr="00CF70CF">
        <w:rPr>
          <w:rFonts w:ascii="Times New Roman" w:eastAsia="Courier New" w:hAnsi="Times New Roman" w:cs="Times New Roman"/>
          <w:sz w:val="24"/>
          <w:szCs w:val="24"/>
          <w:lang w:eastAsia="ar-SA"/>
        </w:rPr>
        <w:t xml:space="preserve"> </w:t>
      </w:r>
      <w:r w:rsidRPr="00CF70CF">
        <w:rPr>
          <w:rFonts w:ascii="Times New Roman" w:eastAsia="Courier New" w:hAnsi="Times New Roman" w:cs="Times New Roman"/>
          <w:sz w:val="24"/>
          <w:szCs w:val="24"/>
          <w:lang w:eastAsia="ar-SA"/>
        </w:rPr>
        <w:t>r.</w:t>
      </w:r>
      <w:r w:rsidR="006E0DAA" w:rsidRPr="00CF70CF">
        <w:rPr>
          <w:rFonts w:ascii="Times New Roman" w:eastAsia="Courier New" w:hAnsi="Times New Roman" w:cs="Times New Roman"/>
          <w:sz w:val="24"/>
          <w:szCs w:val="24"/>
          <w:lang w:eastAsia="ar-SA"/>
        </w:rPr>
        <w:t xml:space="preserve"> </w:t>
      </w:r>
      <w:r w:rsidRPr="00CF70CF">
        <w:rPr>
          <w:rFonts w:ascii="Times New Roman" w:eastAsia="Courier New" w:hAnsi="Times New Roman" w:cs="Times New Roman"/>
          <w:sz w:val="24"/>
          <w:szCs w:val="24"/>
          <w:lang w:eastAsia="ar-SA"/>
        </w:rPr>
        <w:t>o</w:t>
      </w:r>
      <w:r w:rsidR="006E0DAA" w:rsidRPr="00CF70CF">
        <w:rPr>
          <w:rFonts w:ascii="Times New Roman" w:eastAsia="Courier New" w:hAnsi="Times New Roman" w:cs="Times New Roman"/>
          <w:sz w:val="24"/>
          <w:szCs w:val="24"/>
          <w:lang w:eastAsia="ar-SA"/>
        </w:rPr>
        <w:t xml:space="preserve"> </w:t>
      </w:r>
      <w:r w:rsidRPr="00CF70CF">
        <w:rPr>
          <w:rFonts w:ascii="Times New Roman" w:eastAsia="Courier New" w:hAnsi="Times New Roman" w:cs="Times New Roman"/>
          <w:sz w:val="24"/>
          <w:szCs w:val="24"/>
          <w:lang w:eastAsia="ar-SA"/>
        </w:rPr>
        <w:t>ochronie</w:t>
      </w:r>
      <w:r w:rsidR="006E0DAA" w:rsidRPr="00CF70CF">
        <w:rPr>
          <w:rFonts w:ascii="Times New Roman" w:eastAsia="Courier New" w:hAnsi="Times New Roman" w:cs="Times New Roman"/>
          <w:sz w:val="24"/>
          <w:szCs w:val="24"/>
          <w:lang w:eastAsia="ar-SA"/>
        </w:rPr>
        <w:t xml:space="preserve"> </w:t>
      </w:r>
      <w:r w:rsidRPr="00CF70CF">
        <w:rPr>
          <w:rFonts w:ascii="Times New Roman" w:eastAsia="Courier New" w:hAnsi="Times New Roman" w:cs="Times New Roman"/>
          <w:sz w:val="24"/>
          <w:szCs w:val="24"/>
          <w:lang w:eastAsia="ar-SA"/>
        </w:rPr>
        <w:lastRenderedPageBreak/>
        <w:t>konkurencji</w:t>
      </w:r>
      <w:r w:rsidR="006E0DAA" w:rsidRPr="00CF70CF">
        <w:rPr>
          <w:rFonts w:ascii="Times New Roman" w:eastAsia="Courier New" w:hAnsi="Times New Roman" w:cs="Times New Roman"/>
          <w:sz w:val="24"/>
          <w:szCs w:val="24"/>
          <w:lang w:eastAsia="ar-SA"/>
        </w:rPr>
        <w:t xml:space="preserve"> </w:t>
      </w:r>
      <w:r w:rsidRPr="00CF70CF">
        <w:rPr>
          <w:rFonts w:ascii="Times New Roman" w:eastAsia="Courier New" w:hAnsi="Times New Roman" w:cs="Times New Roman"/>
          <w:sz w:val="24"/>
          <w:szCs w:val="24"/>
          <w:lang w:eastAsia="ar-SA"/>
        </w:rPr>
        <w:t>i</w:t>
      </w:r>
      <w:r w:rsidR="006E0DAA" w:rsidRPr="00CF70CF">
        <w:rPr>
          <w:rFonts w:ascii="Times New Roman" w:eastAsia="Courier New" w:hAnsi="Times New Roman" w:cs="Times New Roman"/>
          <w:sz w:val="24"/>
          <w:szCs w:val="24"/>
          <w:lang w:eastAsia="ar-SA"/>
        </w:rPr>
        <w:t xml:space="preserve"> </w:t>
      </w:r>
      <w:r w:rsidRPr="00CF70CF">
        <w:rPr>
          <w:rFonts w:ascii="Times New Roman" w:eastAsia="Courier New" w:hAnsi="Times New Roman" w:cs="Times New Roman"/>
          <w:sz w:val="24"/>
          <w:szCs w:val="24"/>
          <w:lang w:eastAsia="ar-SA"/>
        </w:rPr>
        <w:t>konsumentów</w:t>
      </w:r>
      <w:r w:rsidR="006E0DAA" w:rsidRPr="00CF70CF">
        <w:rPr>
          <w:rFonts w:ascii="Times New Roman" w:eastAsia="Courier New" w:hAnsi="Times New Roman" w:cs="Times New Roman"/>
          <w:sz w:val="24"/>
          <w:szCs w:val="24"/>
          <w:lang w:eastAsia="ar-SA"/>
        </w:rPr>
        <w:t xml:space="preserve"> </w:t>
      </w:r>
      <w:r w:rsidRPr="00CF70CF">
        <w:rPr>
          <w:rFonts w:ascii="Times New Roman" w:eastAsia="Courier New" w:hAnsi="Times New Roman" w:cs="Times New Roman"/>
          <w:sz w:val="24"/>
          <w:szCs w:val="24"/>
          <w:lang w:eastAsia="ar-SA"/>
        </w:rPr>
        <w:t>(</w:t>
      </w:r>
      <w:r w:rsidR="00555D87" w:rsidRPr="00CF70CF">
        <w:rPr>
          <w:rFonts w:ascii="Times New Roman" w:eastAsia="Courier New" w:hAnsi="Times New Roman"/>
          <w:sz w:val="24"/>
          <w:szCs w:val="24"/>
          <w:lang w:eastAsia="ar-SA"/>
        </w:rPr>
        <w:t>tj.</w:t>
      </w:r>
      <w:r w:rsidR="006E0DAA" w:rsidRPr="00CF70CF">
        <w:rPr>
          <w:rFonts w:ascii="Times New Roman" w:eastAsia="Courier New" w:hAnsi="Times New Roman"/>
          <w:sz w:val="24"/>
          <w:szCs w:val="24"/>
          <w:lang w:eastAsia="ar-SA"/>
        </w:rPr>
        <w:t xml:space="preserve"> </w:t>
      </w:r>
      <w:r w:rsidR="004A30F8" w:rsidRPr="00CF70CF">
        <w:rPr>
          <w:rFonts w:ascii="Times New Roman" w:eastAsia="Courier New" w:hAnsi="Times New Roman"/>
          <w:sz w:val="24"/>
          <w:szCs w:val="24"/>
          <w:lang w:eastAsia="ar-SA"/>
        </w:rPr>
        <w:t>Dz. U. 2025 poz. 1714</w:t>
      </w:r>
      <w:r w:rsidRPr="00CF70CF">
        <w:rPr>
          <w:rFonts w:ascii="Times New Roman" w:eastAsia="Courier New" w:hAnsi="Times New Roman" w:cs="Times New Roman"/>
          <w:sz w:val="24"/>
          <w:szCs w:val="24"/>
          <w:lang w:eastAsia="ar-SA"/>
        </w:rPr>
        <w:t>),</w:t>
      </w:r>
      <w:r w:rsidR="006E0DAA" w:rsidRPr="00CF70CF">
        <w:rPr>
          <w:rFonts w:ascii="Times New Roman" w:eastAsia="Courier New" w:hAnsi="Times New Roman" w:cs="Times New Roman"/>
          <w:sz w:val="24"/>
          <w:szCs w:val="24"/>
          <w:lang w:eastAsia="ar-SA"/>
        </w:rPr>
        <w:t xml:space="preserve"> </w:t>
      </w:r>
      <w:r w:rsidRPr="00CF70CF">
        <w:rPr>
          <w:rFonts w:ascii="Times New Roman" w:eastAsia="Courier New" w:hAnsi="Times New Roman" w:cs="Times New Roman"/>
          <w:sz w:val="24"/>
          <w:szCs w:val="24"/>
          <w:lang w:eastAsia="ar-SA"/>
        </w:rPr>
        <w:t>z</w:t>
      </w:r>
      <w:r w:rsidR="006E0DAA" w:rsidRPr="00CF70CF">
        <w:rPr>
          <w:rFonts w:ascii="Times New Roman" w:eastAsia="Courier New" w:hAnsi="Times New Roman" w:cs="Times New Roman"/>
          <w:sz w:val="24"/>
          <w:szCs w:val="24"/>
          <w:lang w:eastAsia="ar-SA"/>
        </w:rPr>
        <w:t xml:space="preserve"> </w:t>
      </w:r>
      <w:r w:rsidRPr="00CF70CF">
        <w:rPr>
          <w:rFonts w:ascii="Times New Roman" w:eastAsia="Courier New" w:hAnsi="Times New Roman" w:cs="Times New Roman"/>
          <w:sz w:val="24"/>
          <w:szCs w:val="24"/>
          <w:lang w:eastAsia="ar-SA"/>
        </w:rPr>
        <w:t>innym</w:t>
      </w:r>
      <w:r w:rsidR="006E0DAA" w:rsidRPr="00CF70CF">
        <w:rPr>
          <w:rFonts w:ascii="Times New Roman" w:eastAsia="Courier New" w:hAnsi="Times New Roman" w:cs="Times New Roman"/>
          <w:sz w:val="24"/>
          <w:szCs w:val="24"/>
          <w:lang w:eastAsia="ar-SA"/>
        </w:rPr>
        <w:t xml:space="preserve"> </w:t>
      </w:r>
      <w:r w:rsidRPr="00CF70CF">
        <w:rPr>
          <w:rFonts w:ascii="Times New Roman" w:eastAsia="Courier New" w:hAnsi="Times New Roman" w:cs="Times New Roman"/>
          <w:sz w:val="24"/>
          <w:szCs w:val="24"/>
          <w:lang w:eastAsia="ar-SA"/>
        </w:rPr>
        <w:t>Wykonawcą,</w:t>
      </w:r>
      <w:r w:rsidR="006E0DAA" w:rsidRPr="00CF70CF">
        <w:rPr>
          <w:rFonts w:ascii="Times New Roman" w:eastAsia="Courier New" w:hAnsi="Times New Roman" w:cs="Times New Roman"/>
          <w:sz w:val="24"/>
          <w:szCs w:val="24"/>
          <w:lang w:eastAsia="ar-SA"/>
        </w:rPr>
        <w:t xml:space="preserve"> </w:t>
      </w:r>
      <w:r w:rsidRPr="00CF70CF">
        <w:rPr>
          <w:rFonts w:ascii="Times New Roman" w:eastAsia="Courier New" w:hAnsi="Times New Roman" w:cs="Times New Roman"/>
          <w:sz w:val="24"/>
          <w:szCs w:val="24"/>
          <w:lang w:eastAsia="ar-SA"/>
        </w:rPr>
        <w:t>który</w:t>
      </w:r>
      <w:r w:rsidR="006E0DAA" w:rsidRPr="00CF70CF">
        <w:rPr>
          <w:rFonts w:ascii="Times New Roman" w:eastAsia="Courier New" w:hAnsi="Times New Roman" w:cs="Times New Roman"/>
          <w:sz w:val="24"/>
          <w:szCs w:val="24"/>
          <w:lang w:eastAsia="ar-SA"/>
        </w:rPr>
        <w:t xml:space="preserve"> </w:t>
      </w:r>
      <w:r w:rsidRPr="00CF70CF">
        <w:rPr>
          <w:rFonts w:ascii="Times New Roman" w:eastAsia="Courier New" w:hAnsi="Times New Roman" w:cs="Times New Roman"/>
          <w:sz w:val="24"/>
          <w:szCs w:val="24"/>
          <w:lang w:eastAsia="ar-SA"/>
        </w:rPr>
        <w:t>złożył</w:t>
      </w:r>
      <w:r w:rsidR="006E0DAA" w:rsidRPr="00CF70CF">
        <w:rPr>
          <w:rFonts w:ascii="Times New Roman" w:eastAsia="Courier New" w:hAnsi="Times New Roman" w:cs="Times New Roman"/>
          <w:sz w:val="24"/>
          <w:szCs w:val="24"/>
          <w:lang w:eastAsia="ar-SA"/>
        </w:rPr>
        <w:t xml:space="preserve"> </w:t>
      </w:r>
      <w:r w:rsidRPr="00CF70CF">
        <w:rPr>
          <w:rFonts w:ascii="Times New Roman" w:eastAsia="Courier New" w:hAnsi="Times New Roman" w:cs="Times New Roman"/>
          <w:sz w:val="24"/>
          <w:szCs w:val="24"/>
          <w:lang w:eastAsia="ar-SA"/>
        </w:rPr>
        <w:t>odrębną</w:t>
      </w:r>
      <w:r w:rsidR="006E0DAA" w:rsidRPr="00CF70CF">
        <w:rPr>
          <w:rFonts w:ascii="Times New Roman" w:eastAsia="Courier New" w:hAnsi="Times New Roman" w:cs="Times New Roman"/>
          <w:sz w:val="24"/>
          <w:szCs w:val="24"/>
          <w:lang w:eastAsia="ar-SA"/>
        </w:rPr>
        <w:t xml:space="preserve"> </w:t>
      </w:r>
      <w:r w:rsidRPr="00CF70CF">
        <w:rPr>
          <w:rFonts w:ascii="Times New Roman" w:eastAsia="Courier New" w:hAnsi="Times New Roman" w:cs="Times New Roman"/>
          <w:sz w:val="24"/>
          <w:szCs w:val="24"/>
          <w:lang w:eastAsia="ar-SA"/>
        </w:rPr>
        <w:t>ofertę,</w:t>
      </w:r>
      <w:r w:rsidR="006E0DAA" w:rsidRPr="00CF70CF">
        <w:rPr>
          <w:rFonts w:ascii="Times New Roman" w:eastAsia="Courier New" w:hAnsi="Times New Roman" w:cs="Times New Roman"/>
          <w:sz w:val="24"/>
          <w:szCs w:val="24"/>
          <w:lang w:eastAsia="ar-SA"/>
        </w:rPr>
        <w:t xml:space="preserve"> </w:t>
      </w:r>
      <w:r w:rsidRPr="00CF70CF">
        <w:rPr>
          <w:rFonts w:ascii="Times New Roman" w:eastAsia="Courier New" w:hAnsi="Times New Roman" w:cs="Times New Roman"/>
          <w:sz w:val="24"/>
          <w:szCs w:val="24"/>
          <w:lang w:eastAsia="ar-SA"/>
        </w:rPr>
        <w:t>ofertę</w:t>
      </w:r>
      <w:r w:rsidR="006E0DAA" w:rsidRPr="00CF70CF">
        <w:rPr>
          <w:rFonts w:ascii="Times New Roman" w:eastAsia="Courier New" w:hAnsi="Times New Roman" w:cs="Times New Roman"/>
          <w:sz w:val="24"/>
          <w:szCs w:val="24"/>
          <w:lang w:eastAsia="ar-SA"/>
        </w:rPr>
        <w:t xml:space="preserve"> </w:t>
      </w:r>
      <w:r w:rsidRPr="00CF70CF">
        <w:rPr>
          <w:rFonts w:ascii="Times New Roman" w:eastAsia="Courier New" w:hAnsi="Times New Roman" w:cs="Times New Roman"/>
          <w:sz w:val="24"/>
          <w:szCs w:val="24"/>
          <w:lang w:eastAsia="ar-SA"/>
        </w:rPr>
        <w:t>częściową,</w:t>
      </w:r>
      <w:r w:rsidR="006E0DAA" w:rsidRPr="00CF70CF">
        <w:rPr>
          <w:rFonts w:ascii="Times New Roman" w:eastAsia="Courier New" w:hAnsi="Times New Roman" w:cs="Times New Roman"/>
          <w:sz w:val="24"/>
          <w:szCs w:val="24"/>
          <w:lang w:eastAsia="ar-SA"/>
        </w:rPr>
        <w:t xml:space="preserve"> </w:t>
      </w:r>
      <w:r w:rsidRPr="00CF70CF">
        <w:rPr>
          <w:rFonts w:ascii="Times New Roman" w:eastAsia="Courier New" w:hAnsi="Times New Roman" w:cs="Times New Roman"/>
          <w:sz w:val="24"/>
          <w:szCs w:val="24"/>
          <w:lang w:eastAsia="ar-SA"/>
        </w:rPr>
        <w:t>albo</w:t>
      </w:r>
      <w:r w:rsidR="006E0DAA" w:rsidRPr="00CF70CF">
        <w:rPr>
          <w:rFonts w:ascii="Times New Roman" w:eastAsia="Courier New" w:hAnsi="Times New Roman" w:cs="Times New Roman"/>
          <w:sz w:val="24"/>
          <w:szCs w:val="24"/>
          <w:lang w:eastAsia="ar-SA"/>
        </w:rPr>
        <w:t xml:space="preserve"> </w:t>
      </w:r>
      <w:r w:rsidRPr="00CF70CF">
        <w:rPr>
          <w:rFonts w:ascii="Times New Roman" w:eastAsia="Courier New" w:hAnsi="Times New Roman" w:cs="Times New Roman"/>
          <w:sz w:val="24"/>
          <w:szCs w:val="24"/>
          <w:lang w:eastAsia="ar-SA"/>
        </w:rPr>
        <w:t>oświadczenia</w:t>
      </w:r>
      <w:r w:rsidR="006E0DAA" w:rsidRPr="00CF70CF">
        <w:rPr>
          <w:rFonts w:ascii="Times New Roman" w:eastAsia="Courier New" w:hAnsi="Times New Roman" w:cs="Times New Roman"/>
          <w:sz w:val="24"/>
          <w:szCs w:val="24"/>
          <w:lang w:eastAsia="ar-SA"/>
        </w:rPr>
        <w:t xml:space="preserve"> </w:t>
      </w:r>
      <w:r w:rsidRPr="00CF70CF">
        <w:rPr>
          <w:rFonts w:ascii="Times New Roman" w:eastAsia="Courier New" w:hAnsi="Times New Roman" w:cs="Times New Roman"/>
          <w:sz w:val="24"/>
          <w:szCs w:val="24"/>
          <w:lang w:eastAsia="ar-SA"/>
        </w:rPr>
        <w:t>o</w:t>
      </w:r>
      <w:r w:rsidR="006E0DAA" w:rsidRPr="00CF70CF">
        <w:rPr>
          <w:rFonts w:ascii="Times New Roman" w:eastAsia="Courier New" w:hAnsi="Times New Roman" w:cs="Times New Roman"/>
          <w:sz w:val="24"/>
          <w:szCs w:val="24"/>
          <w:lang w:eastAsia="ar-SA"/>
        </w:rPr>
        <w:t xml:space="preserve"> </w:t>
      </w:r>
      <w:r w:rsidRPr="00CF70CF">
        <w:rPr>
          <w:rFonts w:ascii="Times New Roman" w:eastAsia="Courier New" w:hAnsi="Times New Roman" w:cs="Times New Roman"/>
          <w:sz w:val="24"/>
          <w:szCs w:val="24"/>
          <w:lang w:eastAsia="ar-SA"/>
        </w:rPr>
        <w:t>przynależności</w:t>
      </w:r>
      <w:r w:rsidR="006E0DAA" w:rsidRPr="00CF70CF">
        <w:rPr>
          <w:rFonts w:ascii="Times New Roman" w:eastAsia="Courier New" w:hAnsi="Times New Roman" w:cs="Times New Roman"/>
          <w:sz w:val="24"/>
          <w:szCs w:val="24"/>
          <w:lang w:eastAsia="ar-SA"/>
        </w:rPr>
        <w:t xml:space="preserve"> </w:t>
      </w:r>
      <w:r w:rsidRPr="00CF70CF">
        <w:rPr>
          <w:rFonts w:ascii="Times New Roman" w:eastAsia="Courier New" w:hAnsi="Times New Roman" w:cs="Times New Roman"/>
          <w:sz w:val="24"/>
          <w:szCs w:val="24"/>
          <w:lang w:eastAsia="ar-SA"/>
        </w:rPr>
        <w:t>do</w:t>
      </w:r>
      <w:r w:rsidR="006E0DAA" w:rsidRPr="00CF70CF">
        <w:rPr>
          <w:rFonts w:ascii="Times New Roman" w:eastAsia="Courier New" w:hAnsi="Times New Roman" w:cs="Times New Roman"/>
          <w:sz w:val="24"/>
          <w:szCs w:val="24"/>
          <w:lang w:eastAsia="ar-SA"/>
        </w:rPr>
        <w:t xml:space="preserve"> </w:t>
      </w:r>
      <w:r w:rsidRPr="00CF70CF">
        <w:rPr>
          <w:rFonts w:ascii="Times New Roman" w:eastAsia="Courier New" w:hAnsi="Times New Roman" w:cs="Times New Roman"/>
          <w:sz w:val="24"/>
          <w:szCs w:val="24"/>
          <w:lang w:eastAsia="ar-SA"/>
        </w:rPr>
        <w:t>tej</w:t>
      </w:r>
      <w:r w:rsidR="006E0DAA" w:rsidRPr="00CF70CF">
        <w:rPr>
          <w:rFonts w:ascii="Times New Roman" w:eastAsia="Courier New" w:hAnsi="Times New Roman" w:cs="Times New Roman"/>
          <w:sz w:val="24"/>
          <w:szCs w:val="24"/>
          <w:lang w:eastAsia="ar-SA"/>
        </w:rPr>
        <w:t xml:space="preserve"> </w:t>
      </w:r>
      <w:r w:rsidRPr="00CF70CF">
        <w:rPr>
          <w:rFonts w:ascii="Times New Roman" w:eastAsia="Courier New" w:hAnsi="Times New Roman" w:cs="Times New Roman"/>
          <w:sz w:val="24"/>
          <w:szCs w:val="24"/>
          <w:lang w:eastAsia="ar-SA"/>
        </w:rPr>
        <w:t>samej</w:t>
      </w:r>
      <w:r w:rsidR="006E0DAA" w:rsidRPr="00CF70CF">
        <w:rPr>
          <w:rFonts w:ascii="Times New Roman" w:eastAsia="Courier New" w:hAnsi="Times New Roman" w:cs="Times New Roman"/>
          <w:sz w:val="24"/>
          <w:szCs w:val="24"/>
          <w:lang w:eastAsia="ar-SA"/>
        </w:rPr>
        <w:t xml:space="preserve"> </w:t>
      </w:r>
      <w:r w:rsidRPr="00CF70CF">
        <w:rPr>
          <w:rFonts w:ascii="Times New Roman" w:eastAsia="Courier New" w:hAnsi="Times New Roman" w:cs="Times New Roman"/>
          <w:sz w:val="24"/>
          <w:szCs w:val="24"/>
          <w:lang w:eastAsia="ar-SA"/>
        </w:rPr>
        <w:t>grupy</w:t>
      </w:r>
      <w:r w:rsidR="006E0DAA" w:rsidRPr="00CF70CF">
        <w:rPr>
          <w:rFonts w:ascii="Times New Roman" w:eastAsia="Courier New" w:hAnsi="Times New Roman" w:cs="Times New Roman"/>
          <w:sz w:val="24"/>
          <w:szCs w:val="24"/>
          <w:lang w:eastAsia="ar-SA"/>
        </w:rPr>
        <w:t xml:space="preserve"> </w:t>
      </w:r>
      <w:r w:rsidRPr="00CF70CF">
        <w:rPr>
          <w:rFonts w:ascii="Times New Roman" w:eastAsia="Courier New" w:hAnsi="Times New Roman" w:cs="Times New Roman"/>
          <w:sz w:val="24"/>
          <w:szCs w:val="24"/>
          <w:lang w:eastAsia="ar-SA"/>
        </w:rPr>
        <w:t>kapitałowej</w:t>
      </w:r>
      <w:r w:rsidR="006E0DAA" w:rsidRPr="00CF70CF">
        <w:rPr>
          <w:rFonts w:ascii="Times New Roman" w:eastAsia="Courier New" w:hAnsi="Times New Roman" w:cs="Times New Roman"/>
          <w:sz w:val="24"/>
          <w:szCs w:val="24"/>
          <w:lang w:eastAsia="ar-SA"/>
        </w:rPr>
        <w:t xml:space="preserve"> </w:t>
      </w:r>
      <w:r w:rsidRPr="00CF70CF">
        <w:rPr>
          <w:rFonts w:ascii="Times New Roman" w:eastAsia="Courier New" w:hAnsi="Times New Roman" w:cs="Times New Roman"/>
          <w:sz w:val="24"/>
          <w:szCs w:val="24"/>
          <w:lang w:eastAsia="ar-SA"/>
        </w:rPr>
        <w:t>wraz</w:t>
      </w:r>
      <w:r w:rsidR="006E0DAA" w:rsidRPr="00CF70CF">
        <w:rPr>
          <w:rFonts w:ascii="Times New Roman" w:eastAsia="Courier New" w:hAnsi="Times New Roman" w:cs="Times New Roman"/>
          <w:sz w:val="24"/>
          <w:szCs w:val="24"/>
          <w:lang w:eastAsia="ar-SA"/>
        </w:rPr>
        <w:t xml:space="preserve"> </w:t>
      </w:r>
      <w:r w:rsidRPr="00CF70CF">
        <w:rPr>
          <w:rFonts w:ascii="Times New Roman" w:eastAsia="Courier New" w:hAnsi="Times New Roman" w:cs="Times New Roman"/>
          <w:sz w:val="24"/>
          <w:szCs w:val="24"/>
          <w:lang w:eastAsia="ar-SA"/>
        </w:rPr>
        <w:t>z</w:t>
      </w:r>
      <w:r w:rsidR="006E0DAA" w:rsidRPr="00CF70CF">
        <w:rPr>
          <w:rFonts w:ascii="Times New Roman" w:eastAsia="Courier New" w:hAnsi="Times New Roman" w:cs="Times New Roman"/>
          <w:sz w:val="24"/>
          <w:szCs w:val="24"/>
          <w:lang w:eastAsia="ar-SA"/>
        </w:rPr>
        <w:t xml:space="preserve"> </w:t>
      </w:r>
      <w:r w:rsidRPr="00CF70CF">
        <w:rPr>
          <w:rFonts w:ascii="Times New Roman" w:eastAsia="Courier New" w:hAnsi="Times New Roman" w:cs="Times New Roman"/>
          <w:sz w:val="24"/>
          <w:szCs w:val="24"/>
          <w:lang w:eastAsia="ar-SA"/>
        </w:rPr>
        <w:t>dokumentami</w:t>
      </w:r>
      <w:r w:rsidR="006E0DAA" w:rsidRPr="00CF70CF">
        <w:rPr>
          <w:rFonts w:ascii="Times New Roman" w:eastAsia="Courier New" w:hAnsi="Times New Roman" w:cs="Times New Roman"/>
          <w:sz w:val="24"/>
          <w:szCs w:val="24"/>
          <w:lang w:eastAsia="ar-SA"/>
        </w:rPr>
        <w:t xml:space="preserve"> </w:t>
      </w:r>
      <w:r w:rsidRPr="00CF70CF">
        <w:rPr>
          <w:rFonts w:ascii="Times New Roman" w:eastAsia="Courier New" w:hAnsi="Times New Roman" w:cs="Times New Roman"/>
          <w:sz w:val="24"/>
          <w:szCs w:val="24"/>
          <w:lang w:eastAsia="ar-SA"/>
        </w:rPr>
        <w:t>lub</w:t>
      </w:r>
      <w:r w:rsidR="006E0DAA" w:rsidRPr="00CF70CF">
        <w:rPr>
          <w:rFonts w:ascii="Times New Roman" w:eastAsia="Courier New" w:hAnsi="Times New Roman" w:cs="Times New Roman"/>
          <w:sz w:val="24"/>
          <w:szCs w:val="24"/>
          <w:lang w:eastAsia="ar-SA"/>
        </w:rPr>
        <w:t xml:space="preserve"> </w:t>
      </w:r>
      <w:r w:rsidRPr="00CF70CF">
        <w:rPr>
          <w:rFonts w:ascii="Times New Roman" w:eastAsia="Courier New" w:hAnsi="Times New Roman" w:cs="Times New Roman"/>
          <w:sz w:val="24"/>
          <w:szCs w:val="24"/>
          <w:lang w:eastAsia="ar-SA"/>
        </w:rPr>
        <w:t>informacjami</w:t>
      </w:r>
      <w:r w:rsidR="006E0DAA" w:rsidRPr="00CF70CF">
        <w:rPr>
          <w:rFonts w:ascii="Times New Roman" w:eastAsia="Courier New" w:hAnsi="Times New Roman" w:cs="Times New Roman"/>
          <w:sz w:val="24"/>
          <w:szCs w:val="24"/>
          <w:lang w:eastAsia="ar-SA"/>
        </w:rPr>
        <w:t xml:space="preserve"> </w:t>
      </w:r>
      <w:r w:rsidRPr="00CF70CF">
        <w:rPr>
          <w:rFonts w:ascii="Times New Roman" w:eastAsia="Courier New" w:hAnsi="Times New Roman" w:cs="Times New Roman"/>
          <w:sz w:val="24"/>
          <w:szCs w:val="24"/>
          <w:lang w:eastAsia="ar-SA"/>
        </w:rPr>
        <w:t>potwierdzającymi</w:t>
      </w:r>
      <w:r w:rsidR="006E0DAA" w:rsidRPr="00CF70CF">
        <w:rPr>
          <w:rFonts w:ascii="Times New Roman" w:eastAsia="Courier New" w:hAnsi="Times New Roman" w:cs="Times New Roman"/>
          <w:sz w:val="24"/>
          <w:szCs w:val="24"/>
          <w:lang w:eastAsia="ar-SA"/>
        </w:rPr>
        <w:t xml:space="preserve"> </w:t>
      </w:r>
      <w:r w:rsidRPr="00CF70CF">
        <w:rPr>
          <w:rFonts w:ascii="Times New Roman" w:eastAsia="Courier New" w:hAnsi="Times New Roman" w:cs="Times New Roman"/>
          <w:sz w:val="24"/>
          <w:szCs w:val="24"/>
          <w:lang w:eastAsia="ar-SA"/>
        </w:rPr>
        <w:t>przygotowanie</w:t>
      </w:r>
      <w:r w:rsidR="006E0DAA" w:rsidRPr="00CF70CF">
        <w:rPr>
          <w:rFonts w:ascii="Times New Roman" w:eastAsia="Courier New" w:hAnsi="Times New Roman" w:cs="Times New Roman"/>
          <w:sz w:val="24"/>
          <w:szCs w:val="24"/>
          <w:lang w:eastAsia="ar-SA"/>
        </w:rPr>
        <w:t xml:space="preserve"> </w:t>
      </w:r>
      <w:r w:rsidRPr="00CF70CF">
        <w:rPr>
          <w:rFonts w:ascii="Times New Roman" w:eastAsia="Courier New" w:hAnsi="Times New Roman" w:cs="Times New Roman"/>
          <w:sz w:val="24"/>
          <w:szCs w:val="24"/>
          <w:lang w:eastAsia="ar-SA"/>
        </w:rPr>
        <w:t>oferty,</w:t>
      </w:r>
      <w:r w:rsidR="006E0DAA" w:rsidRPr="00CF70CF">
        <w:rPr>
          <w:rFonts w:ascii="Times New Roman" w:eastAsia="Courier New" w:hAnsi="Times New Roman" w:cs="Times New Roman"/>
          <w:sz w:val="24"/>
          <w:szCs w:val="24"/>
          <w:lang w:eastAsia="ar-SA"/>
        </w:rPr>
        <w:t xml:space="preserve"> </w:t>
      </w:r>
      <w:r w:rsidRPr="00CF70CF">
        <w:rPr>
          <w:rFonts w:ascii="Times New Roman" w:eastAsia="Courier New" w:hAnsi="Times New Roman" w:cs="Times New Roman"/>
          <w:sz w:val="24"/>
          <w:szCs w:val="24"/>
          <w:lang w:eastAsia="ar-SA"/>
        </w:rPr>
        <w:t>oferty</w:t>
      </w:r>
      <w:r w:rsidR="006E0DAA" w:rsidRPr="00CF70CF">
        <w:rPr>
          <w:rFonts w:ascii="Times New Roman" w:eastAsia="Courier New" w:hAnsi="Times New Roman" w:cs="Times New Roman"/>
          <w:sz w:val="24"/>
          <w:szCs w:val="24"/>
          <w:lang w:eastAsia="ar-SA"/>
        </w:rPr>
        <w:t xml:space="preserve"> </w:t>
      </w:r>
      <w:r w:rsidRPr="00CF70CF">
        <w:rPr>
          <w:rFonts w:ascii="Times New Roman" w:eastAsia="Courier New" w:hAnsi="Times New Roman" w:cs="Times New Roman"/>
          <w:sz w:val="24"/>
          <w:szCs w:val="24"/>
          <w:lang w:eastAsia="ar-SA"/>
        </w:rPr>
        <w:t>częściowej,</w:t>
      </w:r>
      <w:r w:rsidR="006E0DAA" w:rsidRPr="00CF70CF">
        <w:rPr>
          <w:rFonts w:ascii="Times New Roman" w:eastAsia="Courier New" w:hAnsi="Times New Roman" w:cs="Times New Roman"/>
          <w:sz w:val="24"/>
          <w:szCs w:val="24"/>
          <w:lang w:eastAsia="ar-SA"/>
        </w:rPr>
        <w:t xml:space="preserve"> </w:t>
      </w:r>
      <w:r w:rsidRPr="00CF70CF">
        <w:rPr>
          <w:rFonts w:ascii="Times New Roman" w:eastAsia="Courier New" w:hAnsi="Times New Roman" w:cs="Times New Roman"/>
          <w:sz w:val="24"/>
          <w:szCs w:val="24"/>
          <w:lang w:eastAsia="ar-SA"/>
        </w:rPr>
        <w:t>niezależnie</w:t>
      </w:r>
      <w:r w:rsidR="006E0DAA" w:rsidRPr="00CF70CF">
        <w:rPr>
          <w:rFonts w:ascii="Times New Roman" w:eastAsia="Courier New" w:hAnsi="Times New Roman" w:cs="Times New Roman"/>
          <w:sz w:val="24"/>
          <w:szCs w:val="24"/>
          <w:lang w:eastAsia="ar-SA"/>
        </w:rPr>
        <w:t xml:space="preserve"> </w:t>
      </w:r>
      <w:r w:rsidRPr="00CF70CF">
        <w:rPr>
          <w:rFonts w:ascii="Times New Roman" w:eastAsia="Courier New" w:hAnsi="Times New Roman" w:cs="Times New Roman"/>
          <w:sz w:val="24"/>
          <w:szCs w:val="24"/>
          <w:lang w:eastAsia="ar-SA"/>
        </w:rPr>
        <w:t>od</w:t>
      </w:r>
      <w:r w:rsidR="006E0DAA" w:rsidRPr="00CF70CF">
        <w:rPr>
          <w:rFonts w:ascii="Times New Roman" w:eastAsia="Courier New" w:hAnsi="Times New Roman" w:cs="Times New Roman"/>
          <w:sz w:val="24"/>
          <w:szCs w:val="24"/>
          <w:lang w:eastAsia="ar-SA"/>
        </w:rPr>
        <w:t xml:space="preserve"> </w:t>
      </w:r>
      <w:r w:rsidRPr="00CF70CF">
        <w:rPr>
          <w:rFonts w:ascii="Times New Roman" w:eastAsia="Courier New" w:hAnsi="Times New Roman" w:cs="Times New Roman"/>
          <w:sz w:val="24"/>
          <w:szCs w:val="24"/>
          <w:lang w:eastAsia="ar-SA"/>
        </w:rPr>
        <w:t>innego</w:t>
      </w:r>
      <w:r w:rsidR="006E0DAA" w:rsidRPr="00CF70CF">
        <w:rPr>
          <w:rFonts w:ascii="Times New Roman" w:eastAsia="Courier New" w:hAnsi="Times New Roman" w:cs="Times New Roman"/>
          <w:sz w:val="24"/>
          <w:szCs w:val="24"/>
          <w:lang w:eastAsia="ar-SA"/>
        </w:rPr>
        <w:t xml:space="preserve"> </w:t>
      </w:r>
      <w:r w:rsidRPr="00CF70CF">
        <w:rPr>
          <w:rFonts w:ascii="Times New Roman" w:eastAsia="Courier New" w:hAnsi="Times New Roman" w:cs="Times New Roman"/>
          <w:sz w:val="24"/>
          <w:szCs w:val="24"/>
          <w:lang w:eastAsia="ar-SA"/>
        </w:rPr>
        <w:t>Wykonawcy</w:t>
      </w:r>
      <w:r w:rsidR="006E0DAA" w:rsidRPr="00CF70CF">
        <w:rPr>
          <w:rFonts w:ascii="Times New Roman" w:eastAsia="Courier New" w:hAnsi="Times New Roman" w:cs="Times New Roman"/>
          <w:sz w:val="24"/>
          <w:szCs w:val="24"/>
          <w:lang w:eastAsia="ar-SA"/>
        </w:rPr>
        <w:t xml:space="preserve"> </w:t>
      </w:r>
      <w:r w:rsidRPr="00CF70CF">
        <w:rPr>
          <w:rFonts w:ascii="Times New Roman" w:eastAsia="Courier New" w:hAnsi="Times New Roman" w:cs="Times New Roman"/>
          <w:sz w:val="24"/>
          <w:szCs w:val="24"/>
          <w:lang w:eastAsia="ar-SA"/>
        </w:rPr>
        <w:t>należącego</w:t>
      </w:r>
      <w:r w:rsidR="006E0DAA" w:rsidRPr="00CF70CF">
        <w:rPr>
          <w:rFonts w:ascii="Times New Roman" w:eastAsia="Courier New" w:hAnsi="Times New Roman" w:cs="Times New Roman"/>
          <w:sz w:val="24"/>
          <w:szCs w:val="24"/>
          <w:lang w:eastAsia="ar-SA"/>
        </w:rPr>
        <w:t xml:space="preserve"> </w:t>
      </w:r>
      <w:r w:rsidRPr="00CF70CF">
        <w:rPr>
          <w:rFonts w:ascii="Times New Roman" w:eastAsia="Courier New" w:hAnsi="Times New Roman" w:cs="Times New Roman"/>
          <w:sz w:val="24"/>
          <w:szCs w:val="24"/>
          <w:lang w:eastAsia="ar-SA"/>
        </w:rPr>
        <w:t>do</w:t>
      </w:r>
      <w:r w:rsidR="006E0DAA" w:rsidRPr="00CF70CF">
        <w:rPr>
          <w:rFonts w:ascii="Times New Roman" w:eastAsia="Courier New" w:hAnsi="Times New Roman" w:cs="Times New Roman"/>
          <w:sz w:val="24"/>
          <w:szCs w:val="24"/>
          <w:lang w:eastAsia="ar-SA"/>
        </w:rPr>
        <w:t xml:space="preserve"> </w:t>
      </w:r>
      <w:r w:rsidRPr="00CF70CF">
        <w:rPr>
          <w:rFonts w:ascii="Times New Roman" w:eastAsia="Courier New" w:hAnsi="Times New Roman" w:cs="Times New Roman"/>
          <w:sz w:val="24"/>
          <w:szCs w:val="24"/>
          <w:lang w:eastAsia="ar-SA"/>
        </w:rPr>
        <w:t>tej</w:t>
      </w:r>
      <w:r w:rsidR="006E0DAA" w:rsidRPr="00CF70CF">
        <w:rPr>
          <w:rFonts w:ascii="Times New Roman" w:eastAsia="Courier New" w:hAnsi="Times New Roman" w:cs="Times New Roman"/>
          <w:sz w:val="24"/>
          <w:szCs w:val="24"/>
          <w:lang w:eastAsia="ar-SA"/>
        </w:rPr>
        <w:t xml:space="preserve"> </w:t>
      </w:r>
      <w:r w:rsidRPr="00CF70CF">
        <w:rPr>
          <w:rFonts w:ascii="Times New Roman" w:eastAsia="Courier New" w:hAnsi="Times New Roman" w:cs="Times New Roman"/>
          <w:sz w:val="24"/>
          <w:szCs w:val="24"/>
          <w:lang w:eastAsia="ar-SA"/>
        </w:rPr>
        <w:t>samej</w:t>
      </w:r>
      <w:r w:rsidR="006E0DAA" w:rsidRPr="00CF70CF">
        <w:rPr>
          <w:rFonts w:ascii="Times New Roman" w:eastAsia="Courier New" w:hAnsi="Times New Roman" w:cs="Times New Roman"/>
          <w:sz w:val="24"/>
          <w:szCs w:val="24"/>
          <w:lang w:eastAsia="ar-SA"/>
        </w:rPr>
        <w:t xml:space="preserve"> </w:t>
      </w:r>
      <w:r w:rsidRPr="00CF70CF">
        <w:rPr>
          <w:rFonts w:ascii="Times New Roman" w:eastAsia="Courier New" w:hAnsi="Times New Roman" w:cs="Times New Roman"/>
          <w:sz w:val="24"/>
          <w:szCs w:val="24"/>
          <w:lang w:eastAsia="ar-SA"/>
        </w:rPr>
        <w:t>grupy</w:t>
      </w:r>
      <w:r w:rsidR="006E0DAA" w:rsidRPr="00CF70CF">
        <w:rPr>
          <w:rFonts w:ascii="Times New Roman" w:eastAsia="Courier New" w:hAnsi="Times New Roman" w:cs="Times New Roman"/>
          <w:sz w:val="24"/>
          <w:szCs w:val="24"/>
          <w:lang w:eastAsia="ar-SA"/>
        </w:rPr>
        <w:t xml:space="preserve"> </w:t>
      </w:r>
      <w:r w:rsidRPr="00CF70CF">
        <w:rPr>
          <w:rFonts w:ascii="Times New Roman" w:eastAsia="Courier New" w:hAnsi="Times New Roman" w:cs="Times New Roman"/>
          <w:sz w:val="24"/>
          <w:szCs w:val="24"/>
          <w:lang w:eastAsia="ar-SA"/>
        </w:rPr>
        <w:t>kapitałowej</w:t>
      </w:r>
      <w:r w:rsidR="006E0DAA" w:rsidRPr="00CF70CF">
        <w:rPr>
          <w:rFonts w:ascii="Times New Roman" w:eastAsia="Courier New" w:hAnsi="Times New Roman" w:cs="Times New Roman"/>
          <w:sz w:val="24"/>
          <w:szCs w:val="24"/>
          <w:lang w:eastAsia="ar-SA"/>
        </w:rPr>
        <w:t xml:space="preserve"> </w:t>
      </w:r>
      <w:r w:rsidRPr="00CF70CF">
        <w:rPr>
          <w:rFonts w:ascii="Times New Roman" w:eastAsia="Courier New" w:hAnsi="Times New Roman" w:cs="Times New Roman"/>
          <w:sz w:val="24"/>
          <w:szCs w:val="24"/>
          <w:lang w:eastAsia="ar-SA"/>
        </w:rPr>
        <w:t>(zgodnie</w:t>
      </w:r>
      <w:r w:rsidR="006E0DAA" w:rsidRPr="00CF70CF">
        <w:rPr>
          <w:rFonts w:ascii="Times New Roman" w:eastAsia="Courier New" w:hAnsi="Times New Roman" w:cs="Times New Roman"/>
          <w:sz w:val="24"/>
          <w:szCs w:val="24"/>
          <w:lang w:eastAsia="ar-SA"/>
        </w:rPr>
        <w:t xml:space="preserve"> </w:t>
      </w:r>
      <w:r w:rsidRPr="00CF70CF">
        <w:rPr>
          <w:rFonts w:ascii="Times New Roman" w:eastAsia="Courier New" w:hAnsi="Times New Roman" w:cs="Times New Roman"/>
          <w:sz w:val="24"/>
          <w:szCs w:val="24"/>
          <w:lang w:eastAsia="ar-SA"/>
        </w:rPr>
        <w:t>z</w:t>
      </w:r>
      <w:r w:rsidR="006E0DAA" w:rsidRPr="00CF70CF">
        <w:rPr>
          <w:rFonts w:ascii="Times New Roman" w:eastAsia="Courier New" w:hAnsi="Times New Roman" w:cs="Times New Roman"/>
          <w:sz w:val="24"/>
          <w:szCs w:val="24"/>
          <w:lang w:eastAsia="ar-SA"/>
        </w:rPr>
        <w:t xml:space="preserve"> </w:t>
      </w:r>
      <w:r w:rsidRPr="00CF70CF">
        <w:rPr>
          <w:rFonts w:ascii="Times New Roman" w:eastAsia="Courier New" w:hAnsi="Times New Roman" w:cs="Times New Roman"/>
          <w:b/>
          <w:bCs/>
          <w:sz w:val="24"/>
          <w:szCs w:val="24"/>
          <w:lang w:eastAsia="ar-SA"/>
        </w:rPr>
        <w:t>Załącznikiem</w:t>
      </w:r>
      <w:r w:rsidR="006E0DAA" w:rsidRPr="00CF70CF">
        <w:rPr>
          <w:rFonts w:ascii="Times New Roman" w:eastAsia="Courier New" w:hAnsi="Times New Roman" w:cs="Times New Roman"/>
          <w:b/>
          <w:bCs/>
          <w:sz w:val="24"/>
          <w:szCs w:val="24"/>
          <w:lang w:eastAsia="ar-SA"/>
        </w:rPr>
        <w:t xml:space="preserve"> </w:t>
      </w:r>
      <w:r w:rsidRPr="00CF70CF">
        <w:rPr>
          <w:rFonts w:ascii="Times New Roman" w:eastAsia="Courier New" w:hAnsi="Times New Roman" w:cs="Times New Roman"/>
          <w:b/>
          <w:bCs/>
          <w:sz w:val="24"/>
          <w:szCs w:val="24"/>
          <w:lang w:eastAsia="ar-SA"/>
        </w:rPr>
        <w:t>nr</w:t>
      </w:r>
      <w:r w:rsidR="006E0DAA" w:rsidRPr="00CF70CF">
        <w:rPr>
          <w:rFonts w:ascii="Times New Roman" w:eastAsia="Courier New" w:hAnsi="Times New Roman" w:cs="Times New Roman"/>
          <w:b/>
          <w:bCs/>
          <w:sz w:val="24"/>
          <w:szCs w:val="24"/>
          <w:lang w:eastAsia="ar-SA"/>
        </w:rPr>
        <w:t xml:space="preserve"> </w:t>
      </w:r>
      <w:r w:rsidR="00E0258A" w:rsidRPr="00CF70CF">
        <w:rPr>
          <w:rFonts w:ascii="Times New Roman" w:eastAsia="Courier New" w:hAnsi="Times New Roman" w:cs="Times New Roman"/>
          <w:b/>
          <w:bCs/>
          <w:sz w:val="24"/>
          <w:szCs w:val="24"/>
          <w:lang w:eastAsia="ar-SA"/>
        </w:rPr>
        <w:t>6</w:t>
      </w:r>
      <w:r w:rsidR="006E0DAA" w:rsidRPr="00CF70CF">
        <w:rPr>
          <w:rFonts w:ascii="Times New Roman" w:eastAsia="Courier New" w:hAnsi="Times New Roman" w:cs="Times New Roman"/>
          <w:b/>
          <w:bCs/>
          <w:sz w:val="24"/>
          <w:szCs w:val="24"/>
          <w:lang w:eastAsia="ar-SA"/>
        </w:rPr>
        <w:t xml:space="preserve"> </w:t>
      </w:r>
      <w:r w:rsidRPr="00CF70CF">
        <w:rPr>
          <w:rFonts w:ascii="Times New Roman" w:eastAsia="Courier New" w:hAnsi="Times New Roman" w:cs="Times New Roman"/>
          <w:b/>
          <w:bCs/>
          <w:sz w:val="24"/>
          <w:szCs w:val="24"/>
          <w:lang w:eastAsia="ar-SA"/>
        </w:rPr>
        <w:t>do</w:t>
      </w:r>
      <w:r w:rsidR="006E0DAA" w:rsidRPr="00CF70CF">
        <w:rPr>
          <w:rFonts w:ascii="Times New Roman" w:eastAsia="Courier New" w:hAnsi="Times New Roman" w:cs="Times New Roman"/>
          <w:b/>
          <w:bCs/>
          <w:sz w:val="24"/>
          <w:szCs w:val="24"/>
          <w:lang w:eastAsia="ar-SA"/>
        </w:rPr>
        <w:t xml:space="preserve"> </w:t>
      </w:r>
      <w:r w:rsidRPr="00CF70CF">
        <w:rPr>
          <w:rFonts w:ascii="Times New Roman" w:eastAsia="Courier New" w:hAnsi="Times New Roman" w:cs="Times New Roman"/>
          <w:b/>
          <w:bCs/>
          <w:sz w:val="24"/>
          <w:szCs w:val="24"/>
          <w:lang w:eastAsia="ar-SA"/>
        </w:rPr>
        <w:t>SWZ</w:t>
      </w:r>
      <w:r w:rsidRPr="00CF70CF">
        <w:rPr>
          <w:rFonts w:ascii="Times New Roman" w:eastAsia="Courier New" w:hAnsi="Times New Roman" w:cs="Times New Roman"/>
          <w:sz w:val="24"/>
          <w:szCs w:val="24"/>
          <w:lang w:eastAsia="ar-SA"/>
        </w:rPr>
        <w:t>);</w:t>
      </w:r>
    </w:p>
    <w:p w14:paraId="0CBD4EF6" w14:textId="77777777" w:rsidR="00DF0949" w:rsidRPr="00CF70CF" w:rsidRDefault="00D449F3" w:rsidP="00885433">
      <w:pPr>
        <w:numPr>
          <w:ilvl w:val="0"/>
          <w:numId w:val="20"/>
        </w:numPr>
        <w:autoSpaceDE w:val="0"/>
        <w:autoSpaceDN w:val="0"/>
        <w:adjustRightInd w:val="0"/>
        <w:spacing w:after="0"/>
        <w:ind w:left="567" w:hanging="283"/>
        <w:jc w:val="both"/>
        <w:rPr>
          <w:rFonts w:ascii="Times New Roman" w:eastAsia="Times New Roman" w:hAnsi="Times New Roman" w:cs="Times New Roman"/>
          <w:sz w:val="24"/>
          <w:szCs w:val="24"/>
          <w:lang w:eastAsia="pl-PL"/>
        </w:rPr>
      </w:pPr>
      <w:bookmarkStart w:id="4" w:name="_Hlk65149683"/>
      <w:r w:rsidRPr="00CF70CF">
        <w:rPr>
          <w:rFonts w:ascii="Times New Roman" w:eastAsia="Times New Roman" w:hAnsi="Times New Roman" w:cs="Times New Roman"/>
          <w:sz w:val="24"/>
          <w:szCs w:val="24"/>
          <w:lang w:eastAsia="pl-PL"/>
        </w:rPr>
        <w:t>oświadczenia</w:t>
      </w:r>
      <w:r w:rsidR="00DF0949" w:rsidRPr="00CF70CF">
        <w:rPr>
          <w:rFonts w:ascii="Times New Roman" w:eastAsia="Times New Roman" w:hAnsi="Times New Roman" w:cs="Times New Roman"/>
          <w:sz w:val="24"/>
          <w:szCs w:val="24"/>
          <w:lang w:eastAsia="pl-PL"/>
        </w:rPr>
        <w:t xml:space="preserve"> wykonawcy o aktualności informacji zawartych w oświadczeniu, o którym mowa w art. 125 ust. 1 ustawy, w zakresie podstaw wykluczenia z postępowania wskazanych przez zamawiającego, o których mowa w a) art. 108 ust. 1 pkt 3-6 oraz art. 109 ust. 1 pkt 1, pkt 2b-c, pkt 3 oraz pkt 5-10 ustawy,</w:t>
      </w:r>
    </w:p>
    <w:p w14:paraId="558AFDEB" w14:textId="77777777" w:rsidR="00E0258A" w:rsidRPr="00CF70CF" w:rsidRDefault="00E0258A" w:rsidP="00885433">
      <w:pPr>
        <w:numPr>
          <w:ilvl w:val="0"/>
          <w:numId w:val="179"/>
        </w:numPr>
        <w:autoSpaceDE w:val="0"/>
        <w:autoSpaceDN w:val="0"/>
        <w:adjustRightInd w:val="0"/>
        <w:spacing w:after="0"/>
        <w:ind w:left="567" w:hanging="283"/>
        <w:jc w:val="both"/>
        <w:rPr>
          <w:rFonts w:ascii="Times New Roman" w:eastAsia="Times New Roman" w:hAnsi="Times New Roman" w:cs="Times New Roman"/>
          <w:sz w:val="24"/>
          <w:szCs w:val="24"/>
          <w:lang w:eastAsia="pl-PL"/>
        </w:rPr>
      </w:pPr>
      <w:r w:rsidRPr="00CF70CF">
        <w:rPr>
          <w:rFonts w:ascii="Times New Roman" w:eastAsia="Times New Roman" w:hAnsi="Times New Roman" w:cs="Times New Roman"/>
          <w:sz w:val="24"/>
          <w:szCs w:val="24"/>
          <w:lang w:eastAsia="pl-PL"/>
        </w:rPr>
        <w:t>oraz</w:t>
      </w:r>
      <w:r w:rsidR="006E0DAA" w:rsidRPr="00CF70CF">
        <w:rPr>
          <w:rFonts w:ascii="Times New Roman" w:eastAsia="Times New Roman" w:hAnsi="Times New Roman" w:cs="Times New Roman"/>
          <w:sz w:val="24"/>
          <w:szCs w:val="24"/>
          <w:lang w:eastAsia="pl-PL"/>
        </w:rPr>
        <w:t xml:space="preserve"> </w:t>
      </w:r>
    </w:p>
    <w:p w14:paraId="503C164F" w14:textId="77777777" w:rsidR="00E0258A" w:rsidRPr="00CF70CF" w:rsidRDefault="00E0258A" w:rsidP="00607ECF">
      <w:pPr>
        <w:autoSpaceDE w:val="0"/>
        <w:autoSpaceDN w:val="0"/>
        <w:adjustRightInd w:val="0"/>
        <w:spacing w:after="0"/>
        <w:ind w:left="567"/>
        <w:jc w:val="both"/>
        <w:rPr>
          <w:rFonts w:ascii="Times New Roman" w:eastAsia="Calibri" w:hAnsi="Times New Roman" w:cs="Times New Roman"/>
          <w:sz w:val="24"/>
          <w:szCs w:val="24"/>
        </w:rPr>
      </w:pPr>
      <w:r w:rsidRPr="00CF70CF">
        <w:rPr>
          <w:rFonts w:ascii="Times New Roman" w:eastAsia="Calibri" w:hAnsi="Times New Roman" w:cs="Times New Roman"/>
          <w:sz w:val="24"/>
          <w:szCs w:val="24"/>
        </w:rPr>
        <w:t>-</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w</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przypadkach,</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o</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których</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mowa</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w</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art.</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7</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ust.</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1</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ustawy</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z</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dnia</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13</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kwietnia</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2022</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r.</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br/>
        <w:t>o</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szczególnych</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rozwiązaniach</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w</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zakresie</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przeciwdziałania</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wspieraniu</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agresji</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na</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Ukrainę</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oraz</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służących</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ochronie</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bezpieczeństwa</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narodowego</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w:t>
      </w:r>
      <w:r w:rsidR="004A30F8" w:rsidRPr="00CF70CF">
        <w:rPr>
          <w:rFonts w:ascii="Times New Roman" w:hAnsi="Times New Roman"/>
          <w:sz w:val="24"/>
          <w:szCs w:val="24"/>
        </w:rPr>
        <w:t>Dz.U. 2025 poz. 514</w:t>
      </w:r>
      <w:r w:rsidRPr="00CF70CF">
        <w:rPr>
          <w:rFonts w:ascii="Times New Roman" w:eastAsia="Calibri" w:hAnsi="Times New Roman" w:cs="Times New Roman"/>
          <w:sz w:val="24"/>
          <w:szCs w:val="24"/>
        </w:rPr>
        <w:t>);</w:t>
      </w:r>
      <w:r w:rsidR="006E0DAA" w:rsidRPr="00CF70CF">
        <w:rPr>
          <w:rFonts w:ascii="Times New Roman" w:eastAsia="Calibri" w:hAnsi="Times New Roman" w:cs="Times New Roman"/>
          <w:sz w:val="24"/>
          <w:szCs w:val="24"/>
        </w:rPr>
        <w:t xml:space="preserve"> </w:t>
      </w:r>
    </w:p>
    <w:p w14:paraId="2C30AACB" w14:textId="77777777" w:rsidR="00344105" w:rsidRPr="00CF70CF" w:rsidRDefault="00E0258A" w:rsidP="00607ECF">
      <w:pPr>
        <w:autoSpaceDE w:val="0"/>
        <w:autoSpaceDN w:val="0"/>
        <w:adjustRightInd w:val="0"/>
        <w:spacing w:after="0"/>
        <w:ind w:left="567"/>
        <w:jc w:val="both"/>
        <w:rPr>
          <w:rFonts w:ascii="Times New Roman" w:eastAsia="Times New Roman" w:hAnsi="Times New Roman" w:cs="Times New Roman"/>
          <w:sz w:val="24"/>
          <w:szCs w:val="24"/>
          <w:lang w:eastAsia="pl-PL"/>
        </w:rPr>
      </w:pPr>
      <w:r w:rsidRPr="00CF70CF">
        <w:rPr>
          <w:rFonts w:ascii="Times New Roman" w:eastAsia="Calibri" w:hAnsi="Times New Roman" w:cs="Times New Roman"/>
          <w:sz w:val="24"/>
          <w:szCs w:val="24"/>
        </w:rPr>
        <w:t>-</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w</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przypadkach,</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o</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których</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mowa</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w</w:t>
      </w:r>
      <w:r w:rsidR="006E0DAA" w:rsidRPr="00CF70CF">
        <w:rPr>
          <w:rFonts w:ascii="Times New Roman" w:eastAsia="Calibri" w:hAnsi="Times New Roman" w:cs="Times New Roman"/>
          <w:sz w:val="24"/>
          <w:szCs w:val="24"/>
        </w:rPr>
        <w:t xml:space="preserve"> </w:t>
      </w:r>
      <w:r w:rsidR="00440CB4" w:rsidRPr="00CF70CF">
        <w:rPr>
          <w:rFonts w:ascii="Times New Roman" w:eastAsia="Calibri" w:hAnsi="Times New Roman" w:cs="Times New Roman"/>
          <w:sz w:val="24"/>
          <w:szCs w:val="24"/>
        </w:rPr>
        <w:t>art.</w:t>
      </w:r>
      <w:r w:rsidR="006E0DAA" w:rsidRPr="00CF70CF">
        <w:rPr>
          <w:rFonts w:ascii="Times New Roman" w:eastAsia="Calibri" w:hAnsi="Times New Roman" w:cs="Times New Roman"/>
          <w:sz w:val="24"/>
          <w:szCs w:val="24"/>
        </w:rPr>
        <w:t xml:space="preserve"> </w:t>
      </w:r>
      <w:r w:rsidR="00440CB4" w:rsidRPr="00CF70CF">
        <w:rPr>
          <w:rFonts w:ascii="Times New Roman" w:eastAsia="Calibri" w:hAnsi="Times New Roman" w:cs="Times New Roman"/>
          <w:sz w:val="24"/>
          <w:szCs w:val="24"/>
        </w:rPr>
        <w:t>5k</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rozporządzeni</w:t>
      </w:r>
      <w:r w:rsidR="00440CB4" w:rsidRPr="00CF70CF">
        <w:rPr>
          <w:rFonts w:ascii="Times New Roman" w:eastAsia="Calibri" w:hAnsi="Times New Roman" w:cs="Times New Roman"/>
          <w:sz w:val="24"/>
          <w:szCs w:val="24"/>
        </w:rPr>
        <w:t>a</w:t>
      </w:r>
      <w:r w:rsidR="006E0DAA" w:rsidRPr="00CF70CF">
        <w:rPr>
          <w:rFonts w:ascii="Times New Roman" w:eastAsia="Calibri" w:hAnsi="Times New Roman" w:cs="Times New Roman"/>
          <w:sz w:val="24"/>
          <w:szCs w:val="24"/>
        </w:rPr>
        <w:t xml:space="preserve"> </w:t>
      </w:r>
      <w:r w:rsidR="00440CB4" w:rsidRPr="00CF70CF">
        <w:rPr>
          <w:rFonts w:ascii="Times New Roman" w:eastAsia="Calibri" w:hAnsi="Times New Roman" w:cs="Times New Roman"/>
          <w:sz w:val="24"/>
          <w:szCs w:val="24"/>
        </w:rPr>
        <w:t>Rady</w:t>
      </w:r>
      <w:r w:rsidR="006E0DAA" w:rsidRPr="00CF70CF">
        <w:rPr>
          <w:rFonts w:ascii="Times New Roman" w:eastAsia="Calibri" w:hAnsi="Times New Roman" w:cs="Times New Roman"/>
          <w:sz w:val="24"/>
          <w:szCs w:val="24"/>
        </w:rPr>
        <w:t xml:space="preserve"> </w:t>
      </w:r>
      <w:r w:rsidR="00440CB4" w:rsidRPr="00CF70CF">
        <w:rPr>
          <w:rFonts w:ascii="Times New Roman" w:eastAsia="Calibri" w:hAnsi="Times New Roman" w:cs="Times New Roman"/>
          <w:sz w:val="24"/>
          <w:szCs w:val="24"/>
        </w:rPr>
        <w:t>(UE)</w:t>
      </w:r>
      <w:r w:rsidR="006E0DAA" w:rsidRPr="00CF70CF">
        <w:rPr>
          <w:rFonts w:ascii="Times New Roman" w:eastAsia="Calibri" w:hAnsi="Times New Roman" w:cs="Times New Roman"/>
          <w:sz w:val="24"/>
          <w:szCs w:val="24"/>
        </w:rPr>
        <w:t xml:space="preserve"> </w:t>
      </w:r>
      <w:r w:rsidR="00440CB4" w:rsidRPr="00CF70CF">
        <w:rPr>
          <w:rFonts w:ascii="Times New Roman" w:eastAsia="Calibri" w:hAnsi="Times New Roman" w:cs="Times New Roman"/>
          <w:sz w:val="24"/>
          <w:szCs w:val="24"/>
        </w:rPr>
        <w:t>nr</w:t>
      </w:r>
      <w:r w:rsidR="006E0DAA" w:rsidRPr="00CF70CF">
        <w:rPr>
          <w:rFonts w:ascii="Times New Roman" w:eastAsia="Calibri" w:hAnsi="Times New Roman" w:cs="Times New Roman"/>
          <w:sz w:val="24"/>
          <w:szCs w:val="24"/>
        </w:rPr>
        <w:t xml:space="preserve"> </w:t>
      </w:r>
      <w:r w:rsidR="00440CB4" w:rsidRPr="00CF70CF">
        <w:rPr>
          <w:rFonts w:ascii="Times New Roman" w:eastAsia="Calibri" w:hAnsi="Times New Roman" w:cs="Times New Roman"/>
          <w:sz w:val="24"/>
          <w:szCs w:val="24"/>
        </w:rPr>
        <w:t>833/2014</w:t>
      </w:r>
      <w:r w:rsidR="006E0DAA" w:rsidRPr="00CF70CF">
        <w:rPr>
          <w:rFonts w:ascii="Times New Roman" w:eastAsia="Calibri" w:hAnsi="Times New Roman" w:cs="Times New Roman"/>
          <w:sz w:val="24"/>
          <w:szCs w:val="24"/>
        </w:rPr>
        <w:t xml:space="preserve"> </w:t>
      </w:r>
      <w:r w:rsidR="00440CB4" w:rsidRPr="00CF70CF">
        <w:rPr>
          <w:rFonts w:ascii="Times New Roman" w:eastAsia="Calibri" w:hAnsi="Times New Roman" w:cs="Times New Roman"/>
          <w:sz w:val="24"/>
          <w:szCs w:val="24"/>
        </w:rPr>
        <w:t>z</w:t>
      </w:r>
      <w:r w:rsidR="006E0DAA" w:rsidRPr="00CF70CF">
        <w:rPr>
          <w:rFonts w:ascii="Times New Roman" w:eastAsia="Calibri" w:hAnsi="Times New Roman" w:cs="Times New Roman"/>
          <w:sz w:val="24"/>
          <w:szCs w:val="24"/>
        </w:rPr>
        <w:t xml:space="preserve"> </w:t>
      </w:r>
      <w:r w:rsidR="00440CB4" w:rsidRPr="00CF70CF">
        <w:rPr>
          <w:rFonts w:ascii="Times New Roman" w:eastAsia="Calibri" w:hAnsi="Times New Roman" w:cs="Times New Roman"/>
          <w:sz w:val="24"/>
          <w:szCs w:val="24"/>
        </w:rPr>
        <w:t>dnia</w:t>
      </w:r>
      <w:r w:rsidR="006E0DAA" w:rsidRPr="00CF70CF">
        <w:rPr>
          <w:rFonts w:ascii="Times New Roman" w:eastAsia="Calibri" w:hAnsi="Times New Roman" w:cs="Times New Roman"/>
          <w:sz w:val="24"/>
          <w:szCs w:val="24"/>
        </w:rPr>
        <w:t xml:space="preserve"> </w:t>
      </w:r>
      <w:r w:rsidR="00440CB4" w:rsidRPr="00CF70CF">
        <w:rPr>
          <w:rFonts w:ascii="Times New Roman" w:eastAsia="Calibri" w:hAnsi="Times New Roman" w:cs="Times New Roman"/>
          <w:sz w:val="24"/>
          <w:szCs w:val="24"/>
        </w:rPr>
        <w:t>31</w:t>
      </w:r>
      <w:r w:rsidR="006E0DAA" w:rsidRPr="00CF70CF">
        <w:rPr>
          <w:rFonts w:ascii="Times New Roman" w:eastAsia="Calibri" w:hAnsi="Times New Roman" w:cs="Times New Roman"/>
          <w:sz w:val="24"/>
          <w:szCs w:val="24"/>
        </w:rPr>
        <w:t xml:space="preserve"> </w:t>
      </w:r>
      <w:r w:rsidR="00440CB4" w:rsidRPr="00CF70CF">
        <w:rPr>
          <w:rFonts w:ascii="Times New Roman" w:eastAsia="Calibri" w:hAnsi="Times New Roman" w:cs="Times New Roman"/>
          <w:sz w:val="24"/>
          <w:szCs w:val="24"/>
        </w:rPr>
        <w:t>lipca</w:t>
      </w:r>
      <w:r w:rsidR="006E0DAA" w:rsidRPr="00CF70CF">
        <w:rPr>
          <w:rFonts w:ascii="Times New Roman" w:eastAsia="Calibri" w:hAnsi="Times New Roman" w:cs="Times New Roman"/>
          <w:sz w:val="24"/>
          <w:szCs w:val="24"/>
        </w:rPr>
        <w:t xml:space="preserve"> </w:t>
      </w:r>
      <w:r w:rsidR="00440CB4" w:rsidRPr="00CF70CF">
        <w:rPr>
          <w:rFonts w:ascii="Times New Roman" w:eastAsia="Calibri" w:hAnsi="Times New Roman" w:cs="Times New Roman"/>
          <w:sz w:val="24"/>
          <w:szCs w:val="24"/>
        </w:rPr>
        <w:t>2014</w:t>
      </w:r>
      <w:r w:rsidR="006E0DAA" w:rsidRPr="00CF70CF">
        <w:rPr>
          <w:rFonts w:ascii="Times New Roman" w:eastAsia="Calibri" w:hAnsi="Times New Roman" w:cs="Times New Roman"/>
          <w:sz w:val="24"/>
          <w:szCs w:val="24"/>
        </w:rPr>
        <w:t xml:space="preserve"> </w:t>
      </w:r>
      <w:r w:rsidR="00440CB4" w:rsidRPr="00CF70CF">
        <w:rPr>
          <w:rFonts w:ascii="Times New Roman" w:eastAsia="Calibri" w:hAnsi="Times New Roman" w:cs="Times New Roman"/>
          <w:sz w:val="24"/>
          <w:szCs w:val="24"/>
        </w:rPr>
        <w:t>r.</w:t>
      </w:r>
      <w:r w:rsidR="006E0DAA" w:rsidRPr="00CF70CF">
        <w:rPr>
          <w:rFonts w:ascii="Times New Roman" w:eastAsia="Calibri" w:hAnsi="Times New Roman" w:cs="Times New Roman"/>
          <w:sz w:val="24"/>
          <w:szCs w:val="24"/>
        </w:rPr>
        <w:t xml:space="preserve"> </w:t>
      </w:r>
      <w:r w:rsidR="00440CB4" w:rsidRPr="00CF70CF">
        <w:rPr>
          <w:rFonts w:ascii="Times New Roman" w:eastAsia="Calibri" w:hAnsi="Times New Roman" w:cs="Times New Roman"/>
          <w:sz w:val="24"/>
          <w:szCs w:val="24"/>
        </w:rPr>
        <w:t>dotyczącego</w:t>
      </w:r>
      <w:r w:rsidR="006E0DAA" w:rsidRPr="00CF70CF">
        <w:rPr>
          <w:rFonts w:ascii="Times New Roman" w:eastAsia="Calibri" w:hAnsi="Times New Roman" w:cs="Times New Roman"/>
          <w:sz w:val="24"/>
          <w:szCs w:val="24"/>
        </w:rPr>
        <w:t xml:space="preserve"> </w:t>
      </w:r>
      <w:r w:rsidR="00440CB4" w:rsidRPr="00CF70CF">
        <w:rPr>
          <w:rFonts w:ascii="Times New Roman" w:eastAsia="Calibri" w:hAnsi="Times New Roman" w:cs="Times New Roman"/>
          <w:sz w:val="24"/>
          <w:szCs w:val="24"/>
        </w:rPr>
        <w:t>środków</w:t>
      </w:r>
      <w:r w:rsidR="006E0DAA" w:rsidRPr="00CF70CF">
        <w:rPr>
          <w:rFonts w:ascii="Times New Roman" w:eastAsia="Calibri" w:hAnsi="Times New Roman" w:cs="Times New Roman"/>
          <w:sz w:val="24"/>
          <w:szCs w:val="24"/>
        </w:rPr>
        <w:t xml:space="preserve"> </w:t>
      </w:r>
      <w:r w:rsidR="00440CB4" w:rsidRPr="00CF70CF">
        <w:rPr>
          <w:rFonts w:ascii="Times New Roman" w:eastAsia="Calibri" w:hAnsi="Times New Roman" w:cs="Times New Roman"/>
          <w:sz w:val="24"/>
          <w:szCs w:val="24"/>
        </w:rPr>
        <w:t>ograniczających</w:t>
      </w:r>
      <w:r w:rsidR="006E0DAA" w:rsidRPr="00CF70CF">
        <w:rPr>
          <w:rFonts w:ascii="Times New Roman" w:eastAsia="Calibri" w:hAnsi="Times New Roman" w:cs="Times New Roman"/>
          <w:sz w:val="24"/>
          <w:szCs w:val="24"/>
        </w:rPr>
        <w:t xml:space="preserve"> </w:t>
      </w:r>
      <w:r w:rsidR="00440CB4" w:rsidRPr="00CF70CF">
        <w:rPr>
          <w:rFonts w:ascii="Times New Roman" w:eastAsia="Calibri" w:hAnsi="Times New Roman" w:cs="Times New Roman"/>
          <w:sz w:val="24"/>
          <w:szCs w:val="24"/>
        </w:rPr>
        <w:t>w</w:t>
      </w:r>
      <w:r w:rsidR="006E0DAA" w:rsidRPr="00CF70CF">
        <w:rPr>
          <w:rFonts w:ascii="Times New Roman" w:eastAsia="Calibri" w:hAnsi="Times New Roman" w:cs="Times New Roman"/>
          <w:sz w:val="24"/>
          <w:szCs w:val="24"/>
        </w:rPr>
        <w:t xml:space="preserve"> </w:t>
      </w:r>
      <w:r w:rsidR="00440CB4" w:rsidRPr="00CF70CF">
        <w:rPr>
          <w:rFonts w:ascii="Times New Roman" w:eastAsia="Calibri" w:hAnsi="Times New Roman" w:cs="Times New Roman"/>
          <w:sz w:val="24"/>
          <w:szCs w:val="24"/>
        </w:rPr>
        <w:t>związku</w:t>
      </w:r>
      <w:r w:rsidR="006E0DAA" w:rsidRPr="00CF70CF">
        <w:rPr>
          <w:rFonts w:ascii="Times New Roman" w:eastAsia="Calibri" w:hAnsi="Times New Roman" w:cs="Times New Roman"/>
          <w:sz w:val="24"/>
          <w:szCs w:val="24"/>
        </w:rPr>
        <w:t xml:space="preserve"> </w:t>
      </w:r>
      <w:r w:rsidR="00440CB4" w:rsidRPr="00CF70CF">
        <w:rPr>
          <w:rFonts w:ascii="Times New Roman" w:eastAsia="Calibri" w:hAnsi="Times New Roman" w:cs="Times New Roman"/>
          <w:sz w:val="24"/>
          <w:szCs w:val="24"/>
        </w:rPr>
        <w:t>z</w:t>
      </w:r>
      <w:r w:rsidR="006E0DAA" w:rsidRPr="00CF70CF">
        <w:rPr>
          <w:rFonts w:ascii="Times New Roman" w:eastAsia="Calibri" w:hAnsi="Times New Roman" w:cs="Times New Roman"/>
          <w:sz w:val="24"/>
          <w:szCs w:val="24"/>
        </w:rPr>
        <w:t xml:space="preserve"> </w:t>
      </w:r>
      <w:r w:rsidR="00440CB4" w:rsidRPr="00CF70CF">
        <w:rPr>
          <w:rFonts w:ascii="Times New Roman" w:eastAsia="Calibri" w:hAnsi="Times New Roman" w:cs="Times New Roman"/>
          <w:sz w:val="24"/>
          <w:szCs w:val="24"/>
        </w:rPr>
        <w:t>działaniami</w:t>
      </w:r>
      <w:r w:rsidR="006E0DAA" w:rsidRPr="00CF70CF">
        <w:rPr>
          <w:rFonts w:ascii="Times New Roman" w:eastAsia="Calibri" w:hAnsi="Times New Roman" w:cs="Times New Roman"/>
          <w:sz w:val="24"/>
          <w:szCs w:val="24"/>
        </w:rPr>
        <w:t xml:space="preserve"> </w:t>
      </w:r>
      <w:r w:rsidR="00440CB4" w:rsidRPr="00CF70CF">
        <w:rPr>
          <w:rFonts w:ascii="Times New Roman" w:eastAsia="Calibri" w:hAnsi="Times New Roman" w:cs="Times New Roman"/>
          <w:sz w:val="24"/>
          <w:szCs w:val="24"/>
        </w:rPr>
        <w:t>Rosji</w:t>
      </w:r>
      <w:r w:rsidR="006E0DAA" w:rsidRPr="00CF70CF">
        <w:rPr>
          <w:rFonts w:ascii="Times New Roman" w:eastAsia="Calibri" w:hAnsi="Times New Roman" w:cs="Times New Roman"/>
          <w:sz w:val="24"/>
          <w:szCs w:val="24"/>
        </w:rPr>
        <w:t xml:space="preserve"> </w:t>
      </w:r>
      <w:r w:rsidR="00440CB4" w:rsidRPr="00CF70CF">
        <w:rPr>
          <w:rFonts w:ascii="Times New Roman" w:eastAsia="Calibri" w:hAnsi="Times New Roman" w:cs="Times New Roman"/>
          <w:sz w:val="24"/>
          <w:szCs w:val="24"/>
        </w:rPr>
        <w:t>destabilizującymi</w:t>
      </w:r>
      <w:r w:rsidR="006E0DAA" w:rsidRPr="00CF70CF">
        <w:rPr>
          <w:rFonts w:ascii="Times New Roman" w:eastAsia="Calibri" w:hAnsi="Times New Roman" w:cs="Times New Roman"/>
          <w:sz w:val="24"/>
          <w:szCs w:val="24"/>
        </w:rPr>
        <w:t xml:space="preserve"> </w:t>
      </w:r>
      <w:r w:rsidR="00440CB4" w:rsidRPr="00CF70CF">
        <w:rPr>
          <w:rFonts w:ascii="Times New Roman" w:eastAsia="Calibri" w:hAnsi="Times New Roman" w:cs="Times New Roman"/>
          <w:sz w:val="24"/>
          <w:szCs w:val="24"/>
        </w:rPr>
        <w:t>sytuację</w:t>
      </w:r>
      <w:r w:rsidR="006E0DAA" w:rsidRPr="00CF70CF">
        <w:rPr>
          <w:rFonts w:ascii="Times New Roman" w:eastAsia="Calibri" w:hAnsi="Times New Roman" w:cs="Times New Roman"/>
          <w:sz w:val="24"/>
          <w:szCs w:val="24"/>
        </w:rPr>
        <w:t xml:space="preserve"> </w:t>
      </w:r>
      <w:r w:rsidR="00440CB4" w:rsidRPr="00CF70CF">
        <w:rPr>
          <w:rFonts w:ascii="Times New Roman" w:eastAsia="Calibri" w:hAnsi="Times New Roman" w:cs="Times New Roman"/>
          <w:sz w:val="24"/>
          <w:szCs w:val="24"/>
        </w:rPr>
        <w:t>na</w:t>
      </w:r>
      <w:r w:rsidR="006E0DAA" w:rsidRPr="00CF70CF">
        <w:rPr>
          <w:rFonts w:ascii="Times New Roman" w:eastAsia="Calibri" w:hAnsi="Times New Roman" w:cs="Times New Roman"/>
          <w:sz w:val="24"/>
          <w:szCs w:val="24"/>
        </w:rPr>
        <w:t xml:space="preserve"> </w:t>
      </w:r>
      <w:r w:rsidR="00440CB4" w:rsidRPr="00CF70CF">
        <w:rPr>
          <w:rFonts w:ascii="Times New Roman" w:eastAsia="Calibri" w:hAnsi="Times New Roman" w:cs="Times New Roman"/>
          <w:sz w:val="24"/>
          <w:szCs w:val="24"/>
        </w:rPr>
        <w:t>Ukrainie</w:t>
      </w:r>
      <w:r w:rsidR="006E0DAA" w:rsidRPr="00CF70CF">
        <w:rPr>
          <w:rFonts w:ascii="Times New Roman" w:eastAsia="Calibri" w:hAnsi="Times New Roman" w:cs="Times New Roman"/>
          <w:sz w:val="24"/>
          <w:szCs w:val="24"/>
        </w:rPr>
        <w:t xml:space="preserve"> </w:t>
      </w:r>
      <w:r w:rsidR="00440CB4" w:rsidRPr="00CF70CF">
        <w:rPr>
          <w:rFonts w:ascii="Times New Roman" w:eastAsia="Calibri" w:hAnsi="Times New Roman" w:cs="Times New Roman"/>
          <w:sz w:val="24"/>
          <w:szCs w:val="24"/>
        </w:rPr>
        <w:t>(Dz.</w:t>
      </w:r>
      <w:r w:rsidR="006E0DAA" w:rsidRPr="00CF70CF">
        <w:rPr>
          <w:rFonts w:ascii="Times New Roman" w:eastAsia="Calibri" w:hAnsi="Times New Roman" w:cs="Times New Roman"/>
          <w:sz w:val="24"/>
          <w:szCs w:val="24"/>
        </w:rPr>
        <w:t xml:space="preserve"> </w:t>
      </w:r>
      <w:r w:rsidR="00440CB4" w:rsidRPr="00CF70CF">
        <w:rPr>
          <w:rFonts w:ascii="Times New Roman" w:eastAsia="Calibri" w:hAnsi="Times New Roman" w:cs="Times New Roman"/>
          <w:sz w:val="24"/>
          <w:szCs w:val="24"/>
        </w:rPr>
        <w:t>Urz.</w:t>
      </w:r>
      <w:r w:rsidR="006E0DAA" w:rsidRPr="00CF70CF">
        <w:rPr>
          <w:rFonts w:ascii="Times New Roman" w:eastAsia="Calibri" w:hAnsi="Times New Roman" w:cs="Times New Roman"/>
          <w:sz w:val="24"/>
          <w:szCs w:val="24"/>
        </w:rPr>
        <w:t xml:space="preserve"> </w:t>
      </w:r>
      <w:r w:rsidR="00440CB4" w:rsidRPr="00CF70CF">
        <w:rPr>
          <w:rFonts w:ascii="Times New Roman" w:eastAsia="Calibri" w:hAnsi="Times New Roman" w:cs="Times New Roman"/>
          <w:sz w:val="24"/>
          <w:szCs w:val="24"/>
        </w:rPr>
        <w:t>UE</w:t>
      </w:r>
      <w:r w:rsidR="006E0DAA" w:rsidRPr="00CF70CF">
        <w:rPr>
          <w:rFonts w:ascii="Times New Roman" w:eastAsia="Calibri" w:hAnsi="Times New Roman" w:cs="Times New Roman"/>
          <w:sz w:val="24"/>
          <w:szCs w:val="24"/>
        </w:rPr>
        <w:t xml:space="preserve"> </w:t>
      </w:r>
      <w:r w:rsidR="00440CB4" w:rsidRPr="00CF70CF">
        <w:rPr>
          <w:rFonts w:ascii="Times New Roman" w:eastAsia="Calibri" w:hAnsi="Times New Roman" w:cs="Times New Roman"/>
          <w:sz w:val="24"/>
          <w:szCs w:val="24"/>
        </w:rPr>
        <w:t>nr</w:t>
      </w:r>
      <w:r w:rsidR="006E0DAA" w:rsidRPr="00CF70CF">
        <w:rPr>
          <w:rFonts w:ascii="Times New Roman" w:eastAsia="Calibri" w:hAnsi="Times New Roman" w:cs="Times New Roman"/>
          <w:sz w:val="24"/>
          <w:szCs w:val="24"/>
        </w:rPr>
        <w:t xml:space="preserve"> </w:t>
      </w:r>
      <w:r w:rsidR="00440CB4" w:rsidRPr="00CF70CF">
        <w:rPr>
          <w:rFonts w:ascii="Times New Roman" w:eastAsia="Calibri" w:hAnsi="Times New Roman" w:cs="Times New Roman"/>
          <w:sz w:val="24"/>
          <w:szCs w:val="24"/>
        </w:rPr>
        <w:t>L</w:t>
      </w:r>
      <w:r w:rsidR="006E0DAA" w:rsidRPr="00CF70CF">
        <w:rPr>
          <w:rFonts w:ascii="Times New Roman" w:eastAsia="Calibri" w:hAnsi="Times New Roman" w:cs="Times New Roman"/>
          <w:sz w:val="24"/>
          <w:szCs w:val="24"/>
        </w:rPr>
        <w:t xml:space="preserve"> </w:t>
      </w:r>
      <w:r w:rsidR="00440CB4" w:rsidRPr="00CF70CF">
        <w:rPr>
          <w:rFonts w:ascii="Times New Roman" w:eastAsia="Calibri" w:hAnsi="Times New Roman" w:cs="Times New Roman"/>
          <w:sz w:val="24"/>
          <w:szCs w:val="24"/>
        </w:rPr>
        <w:t>229</w:t>
      </w:r>
      <w:r w:rsidR="006E0DAA" w:rsidRPr="00CF70CF">
        <w:rPr>
          <w:rFonts w:ascii="Times New Roman" w:eastAsia="Calibri" w:hAnsi="Times New Roman" w:cs="Times New Roman"/>
          <w:sz w:val="24"/>
          <w:szCs w:val="24"/>
        </w:rPr>
        <w:t xml:space="preserve"> </w:t>
      </w:r>
      <w:r w:rsidR="00440CB4" w:rsidRPr="00CF70CF">
        <w:rPr>
          <w:rFonts w:ascii="Times New Roman" w:eastAsia="Calibri" w:hAnsi="Times New Roman" w:cs="Times New Roman"/>
          <w:sz w:val="24"/>
          <w:szCs w:val="24"/>
        </w:rPr>
        <w:t>z</w:t>
      </w:r>
      <w:r w:rsidR="006E0DAA" w:rsidRPr="00CF70CF">
        <w:rPr>
          <w:rFonts w:ascii="Times New Roman" w:eastAsia="Calibri" w:hAnsi="Times New Roman" w:cs="Times New Roman"/>
          <w:sz w:val="24"/>
          <w:szCs w:val="24"/>
        </w:rPr>
        <w:t xml:space="preserve"> </w:t>
      </w:r>
      <w:r w:rsidR="00440CB4" w:rsidRPr="00CF70CF">
        <w:rPr>
          <w:rFonts w:ascii="Times New Roman" w:eastAsia="Calibri" w:hAnsi="Times New Roman" w:cs="Times New Roman"/>
          <w:sz w:val="24"/>
          <w:szCs w:val="24"/>
        </w:rPr>
        <w:t>31.7.2014,</w:t>
      </w:r>
      <w:r w:rsidR="006E0DAA" w:rsidRPr="00CF70CF">
        <w:rPr>
          <w:rFonts w:ascii="Times New Roman" w:eastAsia="Calibri" w:hAnsi="Times New Roman" w:cs="Times New Roman"/>
          <w:sz w:val="24"/>
          <w:szCs w:val="24"/>
        </w:rPr>
        <w:t xml:space="preserve"> </w:t>
      </w:r>
      <w:r w:rsidR="00440CB4" w:rsidRPr="00CF70CF">
        <w:rPr>
          <w:rFonts w:ascii="Times New Roman" w:eastAsia="Calibri" w:hAnsi="Times New Roman" w:cs="Times New Roman"/>
          <w:sz w:val="24"/>
          <w:szCs w:val="24"/>
        </w:rPr>
        <w:t>str.</w:t>
      </w:r>
      <w:r w:rsidR="006E0DAA" w:rsidRPr="00CF70CF">
        <w:rPr>
          <w:rFonts w:ascii="Times New Roman" w:eastAsia="Calibri" w:hAnsi="Times New Roman" w:cs="Times New Roman"/>
          <w:sz w:val="24"/>
          <w:szCs w:val="24"/>
        </w:rPr>
        <w:t xml:space="preserve"> </w:t>
      </w:r>
      <w:r w:rsidR="00440CB4" w:rsidRPr="00CF70CF">
        <w:rPr>
          <w:rFonts w:ascii="Times New Roman" w:eastAsia="Calibri" w:hAnsi="Times New Roman" w:cs="Times New Roman"/>
          <w:sz w:val="24"/>
          <w:szCs w:val="24"/>
        </w:rPr>
        <w:t>1),</w:t>
      </w:r>
      <w:r w:rsidR="006E0DAA" w:rsidRPr="00CF70CF">
        <w:rPr>
          <w:rFonts w:ascii="Times New Roman" w:eastAsia="Calibri" w:hAnsi="Times New Roman" w:cs="Times New Roman"/>
          <w:sz w:val="24"/>
          <w:szCs w:val="24"/>
        </w:rPr>
        <w:t xml:space="preserve"> </w:t>
      </w:r>
      <w:r w:rsidR="00440CB4" w:rsidRPr="00CF70CF">
        <w:rPr>
          <w:rFonts w:ascii="Times New Roman" w:eastAsia="Calibri" w:hAnsi="Times New Roman" w:cs="Times New Roman"/>
          <w:sz w:val="24"/>
          <w:szCs w:val="24"/>
        </w:rPr>
        <w:t>w</w:t>
      </w:r>
      <w:r w:rsidR="006E0DAA" w:rsidRPr="00CF70CF">
        <w:rPr>
          <w:rFonts w:ascii="Times New Roman" w:eastAsia="Calibri" w:hAnsi="Times New Roman" w:cs="Times New Roman"/>
          <w:sz w:val="24"/>
          <w:szCs w:val="24"/>
        </w:rPr>
        <w:t xml:space="preserve"> </w:t>
      </w:r>
      <w:r w:rsidR="00440CB4" w:rsidRPr="00CF70CF">
        <w:rPr>
          <w:rFonts w:ascii="Times New Roman" w:eastAsia="Calibri" w:hAnsi="Times New Roman" w:cs="Times New Roman"/>
          <w:sz w:val="24"/>
          <w:szCs w:val="24"/>
        </w:rPr>
        <w:t>brzmieniu</w:t>
      </w:r>
      <w:r w:rsidR="006E0DAA" w:rsidRPr="00CF70CF">
        <w:rPr>
          <w:rFonts w:ascii="Times New Roman" w:eastAsia="Calibri" w:hAnsi="Times New Roman" w:cs="Times New Roman"/>
          <w:sz w:val="24"/>
          <w:szCs w:val="24"/>
        </w:rPr>
        <w:t xml:space="preserve"> </w:t>
      </w:r>
      <w:r w:rsidR="00440CB4" w:rsidRPr="00CF70CF">
        <w:rPr>
          <w:rFonts w:ascii="Times New Roman" w:eastAsia="Calibri" w:hAnsi="Times New Roman" w:cs="Times New Roman"/>
          <w:sz w:val="24"/>
          <w:szCs w:val="24"/>
        </w:rPr>
        <w:t>nadanym</w:t>
      </w:r>
      <w:r w:rsidR="006E0DAA" w:rsidRPr="00CF70CF">
        <w:rPr>
          <w:rFonts w:ascii="Times New Roman" w:eastAsia="Calibri" w:hAnsi="Times New Roman" w:cs="Times New Roman"/>
          <w:sz w:val="24"/>
          <w:szCs w:val="24"/>
        </w:rPr>
        <w:t xml:space="preserve"> </w:t>
      </w:r>
      <w:r w:rsidR="00440CB4" w:rsidRPr="00CF70CF">
        <w:rPr>
          <w:rFonts w:ascii="Times New Roman" w:eastAsia="Calibri" w:hAnsi="Times New Roman" w:cs="Times New Roman"/>
          <w:sz w:val="24"/>
          <w:szCs w:val="24"/>
        </w:rPr>
        <w:t>rozporządzeniem</w:t>
      </w:r>
      <w:r w:rsidR="006E0DAA" w:rsidRPr="00CF70CF">
        <w:rPr>
          <w:rFonts w:ascii="Times New Roman" w:eastAsia="Calibri" w:hAnsi="Times New Roman" w:cs="Times New Roman"/>
          <w:sz w:val="24"/>
          <w:szCs w:val="24"/>
        </w:rPr>
        <w:t xml:space="preserve"> </w:t>
      </w:r>
      <w:r w:rsidR="00440CB4" w:rsidRPr="00CF70CF">
        <w:rPr>
          <w:rFonts w:ascii="Times New Roman" w:eastAsia="Calibri" w:hAnsi="Times New Roman" w:cs="Times New Roman"/>
          <w:sz w:val="24"/>
          <w:szCs w:val="24"/>
        </w:rPr>
        <w:t>Rady</w:t>
      </w:r>
      <w:r w:rsidR="006E0DAA" w:rsidRPr="00CF70CF">
        <w:rPr>
          <w:rFonts w:ascii="Times New Roman" w:eastAsia="Calibri" w:hAnsi="Times New Roman" w:cs="Times New Roman"/>
          <w:sz w:val="24"/>
          <w:szCs w:val="24"/>
        </w:rPr>
        <w:t xml:space="preserve"> </w:t>
      </w:r>
      <w:r w:rsidR="00440CB4" w:rsidRPr="00CF70CF">
        <w:rPr>
          <w:rFonts w:ascii="Times New Roman" w:eastAsia="Calibri" w:hAnsi="Times New Roman" w:cs="Times New Roman"/>
          <w:sz w:val="24"/>
          <w:szCs w:val="24"/>
        </w:rPr>
        <w:t>(UE)</w:t>
      </w:r>
      <w:r w:rsidR="006E0DAA" w:rsidRPr="00CF70CF">
        <w:rPr>
          <w:rFonts w:ascii="Times New Roman" w:eastAsia="Calibri" w:hAnsi="Times New Roman" w:cs="Times New Roman"/>
          <w:sz w:val="24"/>
          <w:szCs w:val="24"/>
        </w:rPr>
        <w:t xml:space="preserve"> </w:t>
      </w:r>
      <w:r w:rsidR="00440CB4" w:rsidRPr="00CF70CF">
        <w:rPr>
          <w:rFonts w:ascii="Times New Roman" w:eastAsia="Calibri" w:hAnsi="Times New Roman" w:cs="Times New Roman"/>
          <w:sz w:val="24"/>
          <w:szCs w:val="24"/>
        </w:rPr>
        <w:t>2022/576</w:t>
      </w:r>
      <w:r w:rsidR="006E0DAA" w:rsidRPr="00CF70CF">
        <w:rPr>
          <w:rFonts w:ascii="Times New Roman" w:eastAsia="Calibri" w:hAnsi="Times New Roman" w:cs="Times New Roman"/>
          <w:sz w:val="24"/>
          <w:szCs w:val="24"/>
        </w:rPr>
        <w:t xml:space="preserve"> </w:t>
      </w:r>
      <w:r w:rsidR="00440CB4" w:rsidRPr="00CF70CF">
        <w:rPr>
          <w:rFonts w:ascii="Times New Roman" w:eastAsia="Calibri" w:hAnsi="Times New Roman" w:cs="Times New Roman"/>
          <w:sz w:val="24"/>
          <w:szCs w:val="24"/>
        </w:rPr>
        <w:t>w</w:t>
      </w:r>
      <w:r w:rsidR="006E0DAA" w:rsidRPr="00CF70CF">
        <w:rPr>
          <w:rFonts w:ascii="Times New Roman" w:eastAsia="Calibri" w:hAnsi="Times New Roman" w:cs="Times New Roman"/>
          <w:sz w:val="24"/>
          <w:szCs w:val="24"/>
        </w:rPr>
        <w:t xml:space="preserve"> </w:t>
      </w:r>
      <w:r w:rsidR="00440CB4" w:rsidRPr="00CF70CF">
        <w:rPr>
          <w:rFonts w:ascii="Times New Roman" w:eastAsia="Calibri" w:hAnsi="Times New Roman" w:cs="Times New Roman"/>
          <w:sz w:val="24"/>
          <w:szCs w:val="24"/>
        </w:rPr>
        <w:t>sprawie</w:t>
      </w:r>
      <w:r w:rsidR="006E0DAA" w:rsidRPr="00CF70CF">
        <w:rPr>
          <w:rFonts w:ascii="Times New Roman" w:eastAsia="Calibri" w:hAnsi="Times New Roman" w:cs="Times New Roman"/>
          <w:sz w:val="24"/>
          <w:szCs w:val="24"/>
        </w:rPr>
        <w:t xml:space="preserve"> </w:t>
      </w:r>
      <w:r w:rsidR="00440CB4" w:rsidRPr="00CF70CF">
        <w:rPr>
          <w:rFonts w:ascii="Times New Roman" w:eastAsia="Calibri" w:hAnsi="Times New Roman" w:cs="Times New Roman"/>
          <w:sz w:val="24"/>
          <w:szCs w:val="24"/>
        </w:rPr>
        <w:t>zmiany</w:t>
      </w:r>
      <w:r w:rsidR="006E0DAA" w:rsidRPr="00CF70CF">
        <w:rPr>
          <w:rFonts w:ascii="Times New Roman" w:eastAsia="Calibri" w:hAnsi="Times New Roman" w:cs="Times New Roman"/>
          <w:sz w:val="24"/>
          <w:szCs w:val="24"/>
        </w:rPr>
        <w:t xml:space="preserve"> </w:t>
      </w:r>
      <w:r w:rsidR="00440CB4" w:rsidRPr="00CF70CF">
        <w:rPr>
          <w:rFonts w:ascii="Times New Roman" w:eastAsia="Calibri" w:hAnsi="Times New Roman" w:cs="Times New Roman"/>
          <w:sz w:val="24"/>
          <w:szCs w:val="24"/>
        </w:rPr>
        <w:t>rozporządzenia</w:t>
      </w:r>
      <w:r w:rsidR="006E0DAA" w:rsidRPr="00CF70CF">
        <w:rPr>
          <w:rFonts w:ascii="Times New Roman" w:eastAsia="Calibri" w:hAnsi="Times New Roman" w:cs="Times New Roman"/>
          <w:sz w:val="24"/>
          <w:szCs w:val="24"/>
        </w:rPr>
        <w:t xml:space="preserve"> </w:t>
      </w:r>
      <w:r w:rsidR="00440CB4" w:rsidRPr="00CF70CF">
        <w:rPr>
          <w:rFonts w:ascii="Times New Roman" w:eastAsia="Calibri" w:hAnsi="Times New Roman" w:cs="Times New Roman"/>
          <w:sz w:val="24"/>
          <w:szCs w:val="24"/>
        </w:rPr>
        <w:t>(UE)</w:t>
      </w:r>
      <w:r w:rsidR="006E0DAA" w:rsidRPr="00CF70CF">
        <w:rPr>
          <w:rFonts w:ascii="Times New Roman" w:eastAsia="Calibri" w:hAnsi="Times New Roman" w:cs="Times New Roman"/>
          <w:sz w:val="24"/>
          <w:szCs w:val="24"/>
        </w:rPr>
        <w:t xml:space="preserve"> </w:t>
      </w:r>
      <w:r w:rsidR="00440CB4" w:rsidRPr="00CF70CF">
        <w:rPr>
          <w:rFonts w:ascii="Times New Roman" w:eastAsia="Calibri" w:hAnsi="Times New Roman" w:cs="Times New Roman"/>
          <w:sz w:val="24"/>
          <w:szCs w:val="24"/>
        </w:rPr>
        <w:t>nr</w:t>
      </w:r>
      <w:r w:rsidR="006E0DAA" w:rsidRPr="00CF70CF">
        <w:rPr>
          <w:rFonts w:ascii="Times New Roman" w:eastAsia="Calibri" w:hAnsi="Times New Roman" w:cs="Times New Roman"/>
          <w:sz w:val="24"/>
          <w:szCs w:val="24"/>
        </w:rPr>
        <w:t xml:space="preserve"> </w:t>
      </w:r>
      <w:r w:rsidR="00440CB4" w:rsidRPr="00CF70CF">
        <w:rPr>
          <w:rFonts w:ascii="Times New Roman" w:eastAsia="Calibri" w:hAnsi="Times New Roman" w:cs="Times New Roman"/>
          <w:sz w:val="24"/>
          <w:szCs w:val="24"/>
        </w:rPr>
        <w:t>833/2014</w:t>
      </w:r>
      <w:r w:rsidR="006E0DAA" w:rsidRPr="00CF70CF">
        <w:rPr>
          <w:rFonts w:ascii="Times New Roman" w:eastAsia="Calibri" w:hAnsi="Times New Roman" w:cs="Times New Roman"/>
          <w:sz w:val="24"/>
          <w:szCs w:val="24"/>
        </w:rPr>
        <w:t xml:space="preserve"> </w:t>
      </w:r>
      <w:r w:rsidR="00440CB4" w:rsidRPr="00CF70CF">
        <w:rPr>
          <w:rFonts w:ascii="Times New Roman" w:eastAsia="Calibri" w:hAnsi="Times New Roman" w:cs="Times New Roman"/>
          <w:sz w:val="24"/>
          <w:szCs w:val="24"/>
        </w:rPr>
        <w:t>dotyczącego</w:t>
      </w:r>
      <w:r w:rsidR="006E0DAA" w:rsidRPr="00CF70CF">
        <w:rPr>
          <w:rFonts w:ascii="Times New Roman" w:eastAsia="Calibri" w:hAnsi="Times New Roman" w:cs="Times New Roman"/>
          <w:sz w:val="24"/>
          <w:szCs w:val="24"/>
        </w:rPr>
        <w:t xml:space="preserve"> </w:t>
      </w:r>
      <w:r w:rsidR="00440CB4" w:rsidRPr="00CF70CF">
        <w:rPr>
          <w:rFonts w:ascii="Times New Roman" w:eastAsia="Calibri" w:hAnsi="Times New Roman" w:cs="Times New Roman"/>
          <w:sz w:val="24"/>
          <w:szCs w:val="24"/>
        </w:rPr>
        <w:t>środków</w:t>
      </w:r>
      <w:r w:rsidR="006E0DAA" w:rsidRPr="00CF70CF">
        <w:rPr>
          <w:rFonts w:ascii="Times New Roman" w:eastAsia="Calibri" w:hAnsi="Times New Roman" w:cs="Times New Roman"/>
          <w:sz w:val="24"/>
          <w:szCs w:val="24"/>
        </w:rPr>
        <w:t xml:space="preserve"> </w:t>
      </w:r>
      <w:r w:rsidR="00440CB4" w:rsidRPr="00CF70CF">
        <w:rPr>
          <w:rFonts w:ascii="Times New Roman" w:eastAsia="Calibri" w:hAnsi="Times New Roman" w:cs="Times New Roman"/>
          <w:sz w:val="24"/>
          <w:szCs w:val="24"/>
        </w:rPr>
        <w:t>ograniczających</w:t>
      </w:r>
      <w:r w:rsidR="006E0DAA" w:rsidRPr="00CF70CF">
        <w:rPr>
          <w:rFonts w:ascii="Times New Roman" w:eastAsia="Calibri" w:hAnsi="Times New Roman" w:cs="Times New Roman"/>
          <w:sz w:val="24"/>
          <w:szCs w:val="24"/>
        </w:rPr>
        <w:t xml:space="preserve"> </w:t>
      </w:r>
      <w:r w:rsidR="00440CB4" w:rsidRPr="00CF70CF">
        <w:rPr>
          <w:rFonts w:ascii="Times New Roman" w:eastAsia="Calibri" w:hAnsi="Times New Roman" w:cs="Times New Roman"/>
          <w:sz w:val="24"/>
          <w:szCs w:val="24"/>
        </w:rPr>
        <w:t>w</w:t>
      </w:r>
      <w:r w:rsidR="006E0DAA" w:rsidRPr="00CF70CF">
        <w:rPr>
          <w:rFonts w:ascii="Times New Roman" w:eastAsia="Calibri" w:hAnsi="Times New Roman" w:cs="Times New Roman"/>
          <w:sz w:val="24"/>
          <w:szCs w:val="24"/>
        </w:rPr>
        <w:t xml:space="preserve"> </w:t>
      </w:r>
      <w:r w:rsidR="00440CB4" w:rsidRPr="00CF70CF">
        <w:rPr>
          <w:rFonts w:ascii="Times New Roman" w:eastAsia="Calibri" w:hAnsi="Times New Roman" w:cs="Times New Roman"/>
          <w:sz w:val="24"/>
          <w:szCs w:val="24"/>
        </w:rPr>
        <w:t>związku</w:t>
      </w:r>
      <w:r w:rsidR="006E0DAA" w:rsidRPr="00CF70CF">
        <w:rPr>
          <w:rFonts w:ascii="Times New Roman" w:eastAsia="Calibri" w:hAnsi="Times New Roman" w:cs="Times New Roman"/>
          <w:sz w:val="24"/>
          <w:szCs w:val="24"/>
        </w:rPr>
        <w:t xml:space="preserve"> </w:t>
      </w:r>
      <w:r w:rsidR="00440CB4" w:rsidRPr="00CF70CF">
        <w:rPr>
          <w:rFonts w:ascii="Times New Roman" w:eastAsia="Calibri" w:hAnsi="Times New Roman" w:cs="Times New Roman"/>
          <w:sz w:val="24"/>
          <w:szCs w:val="24"/>
        </w:rPr>
        <w:t>z</w:t>
      </w:r>
      <w:r w:rsidR="006E0DAA" w:rsidRPr="00CF70CF">
        <w:rPr>
          <w:rFonts w:ascii="Times New Roman" w:eastAsia="Calibri" w:hAnsi="Times New Roman" w:cs="Times New Roman"/>
          <w:sz w:val="24"/>
          <w:szCs w:val="24"/>
        </w:rPr>
        <w:t xml:space="preserve"> </w:t>
      </w:r>
      <w:r w:rsidR="00440CB4" w:rsidRPr="00CF70CF">
        <w:rPr>
          <w:rFonts w:ascii="Times New Roman" w:eastAsia="Calibri" w:hAnsi="Times New Roman" w:cs="Times New Roman"/>
          <w:sz w:val="24"/>
          <w:szCs w:val="24"/>
        </w:rPr>
        <w:t>działaniami</w:t>
      </w:r>
      <w:r w:rsidR="006E0DAA" w:rsidRPr="00CF70CF">
        <w:rPr>
          <w:rFonts w:ascii="Times New Roman" w:eastAsia="Calibri" w:hAnsi="Times New Roman" w:cs="Times New Roman"/>
          <w:sz w:val="24"/>
          <w:szCs w:val="24"/>
        </w:rPr>
        <w:t xml:space="preserve"> </w:t>
      </w:r>
      <w:r w:rsidR="00440CB4" w:rsidRPr="00CF70CF">
        <w:rPr>
          <w:rFonts w:ascii="Times New Roman" w:eastAsia="Calibri" w:hAnsi="Times New Roman" w:cs="Times New Roman"/>
          <w:sz w:val="24"/>
          <w:szCs w:val="24"/>
        </w:rPr>
        <w:t>Rosji</w:t>
      </w:r>
      <w:r w:rsidR="006E0DAA" w:rsidRPr="00CF70CF">
        <w:rPr>
          <w:rFonts w:ascii="Times New Roman" w:eastAsia="Calibri" w:hAnsi="Times New Roman" w:cs="Times New Roman"/>
          <w:sz w:val="24"/>
          <w:szCs w:val="24"/>
        </w:rPr>
        <w:t xml:space="preserve"> </w:t>
      </w:r>
      <w:r w:rsidR="00440CB4" w:rsidRPr="00CF70CF">
        <w:rPr>
          <w:rFonts w:ascii="Times New Roman" w:eastAsia="Calibri" w:hAnsi="Times New Roman" w:cs="Times New Roman"/>
          <w:sz w:val="24"/>
          <w:szCs w:val="24"/>
        </w:rPr>
        <w:t>destabilizującymi</w:t>
      </w:r>
      <w:r w:rsidR="006E0DAA" w:rsidRPr="00CF70CF">
        <w:rPr>
          <w:rFonts w:ascii="Times New Roman" w:eastAsia="Calibri" w:hAnsi="Times New Roman" w:cs="Times New Roman"/>
          <w:sz w:val="24"/>
          <w:szCs w:val="24"/>
        </w:rPr>
        <w:t xml:space="preserve"> </w:t>
      </w:r>
      <w:r w:rsidR="00440CB4" w:rsidRPr="00CF70CF">
        <w:rPr>
          <w:rFonts w:ascii="Times New Roman" w:eastAsia="Calibri" w:hAnsi="Times New Roman" w:cs="Times New Roman"/>
          <w:sz w:val="24"/>
          <w:szCs w:val="24"/>
        </w:rPr>
        <w:t>sytuację</w:t>
      </w:r>
      <w:r w:rsidR="006E0DAA" w:rsidRPr="00CF70CF">
        <w:rPr>
          <w:rFonts w:ascii="Times New Roman" w:eastAsia="Calibri" w:hAnsi="Times New Roman" w:cs="Times New Roman"/>
          <w:sz w:val="24"/>
          <w:szCs w:val="24"/>
        </w:rPr>
        <w:t xml:space="preserve"> </w:t>
      </w:r>
      <w:r w:rsidR="00440CB4" w:rsidRPr="00CF70CF">
        <w:rPr>
          <w:rFonts w:ascii="Times New Roman" w:eastAsia="Calibri" w:hAnsi="Times New Roman" w:cs="Times New Roman"/>
          <w:sz w:val="24"/>
          <w:szCs w:val="24"/>
        </w:rPr>
        <w:t>na</w:t>
      </w:r>
      <w:r w:rsidR="006E0DAA" w:rsidRPr="00CF70CF">
        <w:rPr>
          <w:rFonts w:ascii="Times New Roman" w:eastAsia="Calibri" w:hAnsi="Times New Roman" w:cs="Times New Roman"/>
          <w:sz w:val="24"/>
          <w:szCs w:val="24"/>
        </w:rPr>
        <w:t xml:space="preserve"> </w:t>
      </w:r>
      <w:r w:rsidR="00440CB4" w:rsidRPr="00CF70CF">
        <w:rPr>
          <w:rFonts w:ascii="Times New Roman" w:eastAsia="Calibri" w:hAnsi="Times New Roman" w:cs="Times New Roman"/>
          <w:sz w:val="24"/>
          <w:szCs w:val="24"/>
        </w:rPr>
        <w:t>Ukrainie</w:t>
      </w:r>
      <w:r w:rsidR="006E0DAA" w:rsidRPr="00CF70CF">
        <w:rPr>
          <w:rFonts w:ascii="Times New Roman" w:eastAsia="Calibri" w:hAnsi="Times New Roman" w:cs="Times New Roman"/>
          <w:sz w:val="24"/>
          <w:szCs w:val="24"/>
        </w:rPr>
        <w:t xml:space="preserve"> </w:t>
      </w:r>
      <w:r w:rsidR="00440CB4" w:rsidRPr="00CF70CF">
        <w:rPr>
          <w:rFonts w:ascii="Times New Roman" w:eastAsia="Calibri" w:hAnsi="Times New Roman" w:cs="Times New Roman"/>
          <w:sz w:val="24"/>
          <w:szCs w:val="24"/>
        </w:rPr>
        <w:t>(Dz.</w:t>
      </w:r>
      <w:r w:rsidR="006E0DAA" w:rsidRPr="00CF70CF">
        <w:rPr>
          <w:rFonts w:ascii="Times New Roman" w:eastAsia="Calibri" w:hAnsi="Times New Roman" w:cs="Times New Roman"/>
          <w:sz w:val="24"/>
          <w:szCs w:val="24"/>
        </w:rPr>
        <w:t xml:space="preserve"> </w:t>
      </w:r>
      <w:r w:rsidR="00440CB4" w:rsidRPr="00CF70CF">
        <w:rPr>
          <w:rFonts w:ascii="Times New Roman" w:eastAsia="Calibri" w:hAnsi="Times New Roman" w:cs="Times New Roman"/>
          <w:sz w:val="24"/>
          <w:szCs w:val="24"/>
        </w:rPr>
        <w:t>Urz.</w:t>
      </w:r>
      <w:r w:rsidR="006E0DAA" w:rsidRPr="00CF70CF">
        <w:rPr>
          <w:rFonts w:ascii="Times New Roman" w:eastAsia="Calibri" w:hAnsi="Times New Roman" w:cs="Times New Roman"/>
          <w:sz w:val="24"/>
          <w:szCs w:val="24"/>
        </w:rPr>
        <w:t xml:space="preserve"> </w:t>
      </w:r>
      <w:r w:rsidR="00440CB4" w:rsidRPr="00CF70CF">
        <w:rPr>
          <w:rFonts w:ascii="Times New Roman" w:eastAsia="Calibri" w:hAnsi="Times New Roman" w:cs="Times New Roman"/>
          <w:sz w:val="24"/>
          <w:szCs w:val="24"/>
        </w:rPr>
        <w:t>UE</w:t>
      </w:r>
      <w:r w:rsidR="006E0DAA" w:rsidRPr="00CF70CF">
        <w:rPr>
          <w:rFonts w:ascii="Times New Roman" w:eastAsia="Calibri" w:hAnsi="Times New Roman" w:cs="Times New Roman"/>
          <w:sz w:val="24"/>
          <w:szCs w:val="24"/>
        </w:rPr>
        <w:t xml:space="preserve"> </w:t>
      </w:r>
      <w:r w:rsidR="00440CB4" w:rsidRPr="00CF70CF">
        <w:rPr>
          <w:rFonts w:ascii="Times New Roman" w:eastAsia="Calibri" w:hAnsi="Times New Roman" w:cs="Times New Roman"/>
          <w:sz w:val="24"/>
          <w:szCs w:val="24"/>
        </w:rPr>
        <w:t>nr</w:t>
      </w:r>
      <w:r w:rsidR="006E0DAA" w:rsidRPr="00CF70CF">
        <w:rPr>
          <w:rFonts w:ascii="Times New Roman" w:eastAsia="Calibri" w:hAnsi="Times New Roman" w:cs="Times New Roman"/>
          <w:sz w:val="24"/>
          <w:szCs w:val="24"/>
        </w:rPr>
        <w:t xml:space="preserve"> </w:t>
      </w:r>
      <w:r w:rsidR="00440CB4" w:rsidRPr="00CF70CF">
        <w:rPr>
          <w:rFonts w:ascii="Times New Roman" w:eastAsia="Calibri" w:hAnsi="Times New Roman" w:cs="Times New Roman"/>
          <w:sz w:val="24"/>
          <w:szCs w:val="24"/>
        </w:rPr>
        <w:t>L</w:t>
      </w:r>
      <w:r w:rsidR="006E0DAA" w:rsidRPr="00CF70CF">
        <w:rPr>
          <w:rFonts w:ascii="Times New Roman" w:eastAsia="Calibri" w:hAnsi="Times New Roman" w:cs="Times New Roman"/>
          <w:sz w:val="24"/>
          <w:szCs w:val="24"/>
        </w:rPr>
        <w:t xml:space="preserve"> </w:t>
      </w:r>
      <w:r w:rsidR="00440CB4" w:rsidRPr="00CF70CF">
        <w:rPr>
          <w:rFonts w:ascii="Times New Roman" w:eastAsia="Calibri" w:hAnsi="Times New Roman" w:cs="Times New Roman"/>
          <w:sz w:val="24"/>
          <w:szCs w:val="24"/>
        </w:rPr>
        <w:t>111</w:t>
      </w:r>
      <w:r w:rsidR="006E0DAA" w:rsidRPr="00CF70CF">
        <w:rPr>
          <w:rFonts w:ascii="Times New Roman" w:eastAsia="Calibri" w:hAnsi="Times New Roman" w:cs="Times New Roman"/>
          <w:sz w:val="24"/>
          <w:szCs w:val="24"/>
        </w:rPr>
        <w:t xml:space="preserve"> </w:t>
      </w:r>
      <w:r w:rsidR="00440CB4" w:rsidRPr="00CF70CF">
        <w:rPr>
          <w:rFonts w:ascii="Times New Roman" w:eastAsia="Calibri" w:hAnsi="Times New Roman" w:cs="Times New Roman"/>
          <w:sz w:val="24"/>
          <w:szCs w:val="24"/>
        </w:rPr>
        <w:t>z</w:t>
      </w:r>
      <w:r w:rsidR="006E0DAA" w:rsidRPr="00CF70CF">
        <w:rPr>
          <w:rFonts w:ascii="Times New Roman" w:eastAsia="Calibri" w:hAnsi="Times New Roman" w:cs="Times New Roman"/>
          <w:sz w:val="24"/>
          <w:szCs w:val="24"/>
        </w:rPr>
        <w:t xml:space="preserve"> </w:t>
      </w:r>
      <w:r w:rsidR="00440CB4" w:rsidRPr="00CF70CF">
        <w:rPr>
          <w:rFonts w:ascii="Times New Roman" w:eastAsia="Calibri" w:hAnsi="Times New Roman" w:cs="Times New Roman"/>
          <w:sz w:val="24"/>
          <w:szCs w:val="24"/>
        </w:rPr>
        <w:t>8.4.2022,</w:t>
      </w:r>
      <w:r w:rsidR="006E0DAA" w:rsidRPr="00CF70CF">
        <w:rPr>
          <w:rFonts w:ascii="Times New Roman" w:eastAsia="Calibri" w:hAnsi="Times New Roman" w:cs="Times New Roman"/>
          <w:sz w:val="24"/>
          <w:szCs w:val="24"/>
        </w:rPr>
        <w:t xml:space="preserve"> </w:t>
      </w:r>
      <w:r w:rsidR="00440CB4" w:rsidRPr="00CF70CF">
        <w:rPr>
          <w:rFonts w:ascii="Times New Roman" w:eastAsia="Calibri" w:hAnsi="Times New Roman" w:cs="Times New Roman"/>
          <w:sz w:val="24"/>
          <w:szCs w:val="24"/>
        </w:rPr>
        <w:t>str.</w:t>
      </w:r>
      <w:r w:rsidR="006E0DAA" w:rsidRPr="00CF70CF">
        <w:rPr>
          <w:rFonts w:ascii="Times New Roman" w:eastAsia="Calibri" w:hAnsi="Times New Roman" w:cs="Times New Roman"/>
          <w:sz w:val="24"/>
          <w:szCs w:val="24"/>
        </w:rPr>
        <w:t xml:space="preserve"> </w:t>
      </w:r>
      <w:r w:rsidR="00440CB4" w:rsidRPr="00CF70CF">
        <w:rPr>
          <w:rFonts w:ascii="Times New Roman" w:eastAsia="Calibri" w:hAnsi="Times New Roman" w:cs="Times New Roman"/>
          <w:sz w:val="24"/>
          <w:szCs w:val="24"/>
        </w:rPr>
        <w:t>1)</w:t>
      </w:r>
      <w:r w:rsidR="006E0DAA" w:rsidRPr="00CF70CF">
        <w:rPr>
          <w:rFonts w:ascii="Times New Roman" w:eastAsia="Calibri" w:hAnsi="Times New Roman" w:cs="Times New Roman"/>
          <w:sz w:val="24"/>
          <w:szCs w:val="24"/>
        </w:rPr>
        <w:t xml:space="preserve"> </w:t>
      </w:r>
      <w:r w:rsidR="00440CB4" w:rsidRPr="00CF70CF">
        <w:rPr>
          <w:rFonts w:ascii="Times New Roman" w:eastAsia="Calibri" w:hAnsi="Times New Roman" w:cs="Times New Roman"/>
          <w:sz w:val="24"/>
          <w:szCs w:val="24"/>
        </w:rPr>
        <w:t>oraz</w:t>
      </w:r>
      <w:r w:rsidR="006E0DAA" w:rsidRPr="00CF70CF">
        <w:rPr>
          <w:rFonts w:ascii="Times New Roman" w:eastAsia="Calibri" w:hAnsi="Times New Roman" w:cs="Times New Roman"/>
          <w:sz w:val="24"/>
          <w:szCs w:val="24"/>
        </w:rPr>
        <w:t xml:space="preserve"> </w:t>
      </w:r>
      <w:r w:rsidR="00440CB4" w:rsidRPr="00CF70CF">
        <w:rPr>
          <w:rFonts w:ascii="Times New Roman" w:eastAsia="Calibri" w:hAnsi="Times New Roman" w:cs="Times New Roman"/>
          <w:sz w:val="24"/>
          <w:szCs w:val="24"/>
        </w:rPr>
        <w:t>rozporządzeniem</w:t>
      </w:r>
      <w:r w:rsidR="006E0DAA" w:rsidRPr="00CF70CF">
        <w:rPr>
          <w:rFonts w:ascii="Times New Roman" w:eastAsia="Calibri" w:hAnsi="Times New Roman" w:cs="Times New Roman"/>
          <w:sz w:val="24"/>
          <w:szCs w:val="24"/>
        </w:rPr>
        <w:t xml:space="preserve"> </w:t>
      </w:r>
      <w:r w:rsidR="00440CB4" w:rsidRPr="00CF70CF">
        <w:rPr>
          <w:rFonts w:ascii="Times New Roman" w:eastAsia="Calibri" w:hAnsi="Times New Roman" w:cs="Times New Roman"/>
          <w:sz w:val="24"/>
          <w:szCs w:val="24"/>
        </w:rPr>
        <w:t>Rady</w:t>
      </w:r>
      <w:r w:rsidR="006E0DAA" w:rsidRPr="00CF70CF">
        <w:rPr>
          <w:rFonts w:ascii="Times New Roman" w:eastAsia="Calibri" w:hAnsi="Times New Roman" w:cs="Times New Roman"/>
          <w:sz w:val="24"/>
          <w:szCs w:val="24"/>
        </w:rPr>
        <w:t xml:space="preserve"> </w:t>
      </w:r>
      <w:r w:rsidR="00440CB4" w:rsidRPr="00CF70CF">
        <w:rPr>
          <w:rFonts w:ascii="Times New Roman" w:eastAsia="Calibri" w:hAnsi="Times New Roman" w:cs="Times New Roman"/>
          <w:sz w:val="24"/>
          <w:szCs w:val="24"/>
        </w:rPr>
        <w:t>(UE)</w:t>
      </w:r>
      <w:r w:rsidR="006E0DAA" w:rsidRPr="00CF70CF">
        <w:rPr>
          <w:rFonts w:ascii="Times New Roman" w:eastAsia="Calibri" w:hAnsi="Times New Roman" w:cs="Times New Roman"/>
          <w:sz w:val="24"/>
          <w:szCs w:val="24"/>
        </w:rPr>
        <w:t xml:space="preserve"> </w:t>
      </w:r>
      <w:r w:rsidR="00440CB4" w:rsidRPr="00CF70CF">
        <w:rPr>
          <w:rFonts w:ascii="Times New Roman" w:eastAsia="Calibri" w:hAnsi="Times New Roman" w:cs="Times New Roman"/>
          <w:sz w:val="24"/>
          <w:szCs w:val="24"/>
        </w:rPr>
        <w:t>2025/2033</w:t>
      </w:r>
      <w:r w:rsidR="006E0DAA" w:rsidRPr="00CF70CF">
        <w:rPr>
          <w:rFonts w:ascii="Times New Roman" w:eastAsia="Calibri" w:hAnsi="Times New Roman" w:cs="Times New Roman"/>
          <w:sz w:val="24"/>
          <w:szCs w:val="24"/>
        </w:rPr>
        <w:t xml:space="preserve"> </w:t>
      </w:r>
      <w:r w:rsidR="00440CB4" w:rsidRPr="00CF70CF">
        <w:rPr>
          <w:rFonts w:ascii="Times New Roman" w:eastAsia="Calibri" w:hAnsi="Times New Roman" w:cs="Times New Roman"/>
          <w:sz w:val="24"/>
          <w:szCs w:val="24"/>
        </w:rPr>
        <w:t>w</w:t>
      </w:r>
      <w:r w:rsidR="006E0DAA" w:rsidRPr="00CF70CF">
        <w:rPr>
          <w:rFonts w:ascii="Times New Roman" w:eastAsia="Calibri" w:hAnsi="Times New Roman" w:cs="Times New Roman"/>
          <w:sz w:val="24"/>
          <w:szCs w:val="24"/>
        </w:rPr>
        <w:t xml:space="preserve"> </w:t>
      </w:r>
      <w:r w:rsidR="00440CB4" w:rsidRPr="00CF70CF">
        <w:rPr>
          <w:rFonts w:ascii="Times New Roman" w:eastAsia="Calibri" w:hAnsi="Times New Roman" w:cs="Times New Roman"/>
          <w:sz w:val="24"/>
          <w:szCs w:val="24"/>
        </w:rPr>
        <w:t>sprawie</w:t>
      </w:r>
      <w:r w:rsidR="006E0DAA" w:rsidRPr="00CF70CF">
        <w:rPr>
          <w:rFonts w:ascii="Times New Roman" w:eastAsia="Calibri" w:hAnsi="Times New Roman" w:cs="Times New Roman"/>
          <w:sz w:val="24"/>
          <w:szCs w:val="24"/>
        </w:rPr>
        <w:t xml:space="preserve"> </w:t>
      </w:r>
      <w:r w:rsidR="00440CB4" w:rsidRPr="00CF70CF">
        <w:rPr>
          <w:rFonts w:ascii="Times New Roman" w:eastAsia="Calibri" w:hAnsi="Times New Roman" w:cs="Times New Roman"/>
          <w:sz w:val="24"/>
          <w:szCs w:val="24"/>
        </w:rPr>
        <w:t>zmiany</w:t>
      </w:r>
      <w:r w:rsidR="006E0DAA" w:rsidRPr="00CF70CF">
        <w:rPr>
          <w:rFonts w:ascii="Times New Roman" w:eastAsia="Calibri" w:hAnsi="Times New Roman" w:cs="Times New Roman"/>
          <w:sz w:val="24"/>
          <w:szCs w:val="24"/>
        </w:rPr>
        <w:t xml:space="preserve"> </w:t>
      </w:r>
      <w:r w:rsidR="00440CB4" w:rsidRPr="00CF70CF">
        <w:rPr>
          <w:rFonts w:ascii="Times New Roman" w:eastAsia="Calibri" w:hAnsi="Times New Roman" w:cs="Times New Roman"/>
          <w:sz w:val="24"/>
          <w:szCs w:val="24"/>
        </w:rPr>
        <w:t>rozporządzenia</w:t>
      </w:r>
      <w:r w:rsidR="006E0DAA" w:rsidRPr="00CF70CF">
        <w:rPr>
          <w:rFonts w:ascii="Times New Roman" w:eastAsia="Calibri" w:hAnsi="Times New Roman" w:cs="Times New Roman"/>
          <w:sz w:val="24"/>
          <w:szCs w:val="24"/>
        </w:rPr>
        <w:t xml:space="preserve"> </w:t>
      </w:r>
      <w:r w:rsidR="00440CB4" w:rsidRPr="00CF70CF">
        <w:rPr>
          <w:rFonts w:ascii="Times New Roman" w:eastAsia="Calibri" w:hAnsi="Times New Roman" w:cs="Times New Roman"/>
          <w:sz w:val="24"/>
          <w:szCs w:val="24"/>
        </w:rPr>
        <w:t>(UE)</w:t>
      </w:r>
      <w:r w:rsidR="006E0DAA" w:rsidRPr="00CF70CF">
        <w:rPr>
          <w:rFonts w:ascii="Times New Roman" w:eastAsia="Calibri" w:hAnsi="Times New Roman" w:cs="Times New Roman"/>
          <w:sz w:val="24"/>
          <w:szCs w:val="24"/>
        </w:rPr>
        <w:t xml:space="preserve"> </w:t>
      </w:r>
      <w:r w:rsidR="00440CB4" w:rsidRPr="00CF70CF">
        <w:rPr>
          <w:rFonts w:ascii="Times New Roman" w:eastAsia="Calibri" w:hAnsi="Times New Roman" w:cs="Times New Roman"/>
          <w:sz w:val="24"/>
          <w:szCs w:val="24"/>
        </w:rPr>
        <w:t>nr</w:t>
      </w:r>
      <w:r w:rsidR="006E0DAA" w:rsidRPr="00CF70CF">
        <w:rPr>
          <w:rFonts w:ascii="Times New Roman" w:eastAsia="Calibri" w:hAnsi="Times New Roman" w:cs="Times New Roman"/>
          <w:sz w:val="24"/>
          <w:szCs w:val="24"/>
        </w:rPr>
        <w:t xml:space="preserve"> </w:t>
      </w:r>
      <w:r w:rsidR="00440CB4" w:rsidRPr="00CF70CF">
        <w:rPr>
          <w:rFonts w:ascii="Times New Roman" w:eastAsia="Calibri" w:hAnsi="Times New Roman" w:cs="Times New Roman"/>
          <w:sz w:val="24"/>
          <w:szCs w:val="24"/>
        </w:rPr>
        <w:t>833/2014</w:t>
      </w:r>
      <w:r w:rsidR="006E0DAA" w:rsidRPr="00CF70CF">
        <w:rPr>
          <w:rFonts w:ascii="Times New Roman" w:eastAsia="Calibri" w:hAnsi="Times New Roman" w:cs="Times New Roman"/>
          <w:sz w:val="24"/>
          <w:szCs w:val="24"/>
        </w:rPr>
        <w:t xml:space="preserve"> </w:t>
      </w:r>
      <w:r w:rsidR="00440CB4" w:rsidRPr="00CF70CF">
        <w:rPr>
          <w:rFonts w:ascii="Times New Roman" w:eastAsia="Calibri" w:hAnsi="Times New Roman" w:cs="Times New Roman"/>
          <w:sz w:val="24"/>
          <w:szCs w:val="24"/>
        </w:rPr>
        <w:t>dotyczącego</w:t>
      </w:r>
      <w:r w:rsidR="006E0DAA" w:rsidRPr="00CF70CF">
        <w:rPr>
          <w:rFonts w:ascii="Times New Roman" w:eastAsia="Calibri" w:hAnsi="Times New Roman" w:cs="Times New Roman"/>
          <w:sz w:val="24"/>
          <w:szCs w:val="24"/>
        </w:rPr>
        <w:t xml:space="preserve"> </w:t>
      </w:r>
      <w:r w:rsidR="00440CB4" w:rsidRPr="00CF70CF">
        <w:rPr>
          <w:rFonts w:ascii="Times New Roman" w:eastAsia="Calibri" w:hAnsi="Times New Roman" w:cs="Times New Roman"/>
          <w:sz w:val="24"/>
          <w:szCs w:val="24"/>
        </w:rPr>
        <w:t>środków</w:t>
      </w:r>
      <w:r w:rsidR="006E0DAA" w:rsidRPr="00CF70CF">
        <w:rPr>
          <w:rFonts w:ascii="Times New Roman" w:eastAsia="Calibri" w:hAnsi="Times New Roman" w:cs="Times New Roman"/>
          <w:sz w:val="24"/>
          <w:szCs w:val="24"/>
        </w:rPr>
        <w:t xml:space="preserve"> </w:t>
      </w:r>
      <w:r w:rsidR="00440CB4" w:rsidRPr="00CF70CF">
        <w:rPr>
          <w:rFonts w:ascii="Times New Roman" w:eastAsia="Calibri" w:hAnsi="Times New Roman" w:cs="Times New Roman"/>
          <w:sz w:val="24"/>
          <w:szCs w:val="24"/>
        </w:rPr>
        <w:t>ograniczających</w:t>
      </w:r>
      <w:r w:rsidR="006E0DAA" w:rsidRPr="00CF70CF">
        <w:rPr>
          <w:rFonts w:ascii="Times New Roman" w:eastAsia="Calibri" w:hAnsi="Times New Roman" w:cs="Times New Roman"/>
          <w:sz w:val="24"/>
          <w:szCs w:val="24"/>
        </w:rPr>
        <w:t xml:space="preserve"> </w:t>
      </w:r>
      <w:r w:rsidR="00440CB4" w:rsidRPr="00CF70CF">
        <w:rPr>
          <w:rFonts w:ascii="Times New Roman" w:eastAsia="Calibri" w:hAnsi="Times New Roman" w:cs="Times New Roman"/>
          <w:sz w:val="24"/>
          <w:szCs w:val="24"/>
        </w:rPr>
        <w:t>w</w:t>
      </w:r>
      <w:r w:rsidR="006E0DAA" w:rsidRPr="00CF70CF">
        <w:rPr>
          <w:rFonts w:ascii="Times New Roman" w:eastAsia="Calibri" w:hAnsi="Times New Roman" w:cs="Times New Roman"/>
          <w:sz w:val="24"/>
          <w:szCs w:val="24"/>
        </w:rPr>
        <w:t xml:space="preserve"> </w:t>
      </w:r>
      <w:r w:rsidR="00440CB4" w:rsidRPr="00CF70CF">
        <w:rPr>
          <w:rFonts w:ascii="Times New Roman" w:eastAsia="Calibri" w:hAnsi="Times New Roman" w:cs="Times New Roman"/>
          <w:sz w:val="24"/>
          <w:szCs w:val="24"/>
        </w:rPr>
        <w:t>związku</w:t>
      </w:r>
      <w:r w:rsidR="006E0DAA" w:rsidRPr="00CF70CF">
        <w:rPr>
          <w:rFonts w:ascii="Times New Roman" w:eastAsia="Calibri" w:hAnsi="Times New Roman" w:cs="Times New Roman"/>
          <w:sz w:val="24"/>
          <w:szCs w:val="24"/>
        </w:rPr>
        <w:t xml:space="preserve"> </w:t>
      </w:r>
      <w:r w:rsidR="00440CB4" w:rsidRPr="00CF70CF">
        <w:rPr>
          <w:rFonts w:ascii="Times New Roman" w:eastAsia="Calibri" w:hAnsi="Times New Roman" w:cs="Times New Roman"/>
          <w:sz w:val="24"/>
          <w:szCs w:val="24"/>
        </w:rPr>
        <w:t>z</w:t>
      </w:r>
      <w:r w:rsidR="006E0DAA" w:rsidRPr="00CF70CF">
        <w:rPr>
          <w:rFonts w:ascii="Times New Roman" w:eastAsia="Calibri" w:hAnsi="Times New Roman" w:cs="Times New Roman"/>
          <w:sz w:val="24"/>
          <w:szCs w:val="24"/>
        </w:rPr>
        <w:t xml:space="preserve"> </w:t>
      </w:r>
      <w:r w:rsidR="00440CB4" w:rsidRPr="00CF70CF">
        <w:rPr>
          <w:rFonts w:ascii="Times New Roman" w:eastAsia="Calibri" w:hAnsi="Times New Roman" w:cs="Times New Roman"/>
          <w:sz w:val="24"/>
          <w:szCs w:val="24"/>
        </w:rPr>
        <w:t>działaniami</w:t>
      </w:r>
      <w:r w:rsidR="006E0DAA" w:rsidRPr="00CF70CF">
        <w:rPr>
          <w:rFonts w:ascii="Times New Roman" w:eastAsia="Calibri" w:hAnsi="Times New Roman" w:cs="Times New Roman"/>
          <w:sz w:val="24"/>
          <w:szCs w:val="24"/>
        </w:rPr>
        <w:t xml:space="preserve"> </w:t>
      </w:r>
      <w:r w:rsidR="00440CB4" w:rsidRPr="00CF70CF">
        <w:rPr>
          <w:rFonts w:ascii="Times New Roman" w:eastAsia="Calibri" w:hAnsi="Times New Roman" w:cs="Times New Roman"/>
          <w:sz w:val="24"/>
          <w:szCs w:val="24"/>
        </w:rPr>
        <w:t>Rosji</w:t>
      </w:r>
      <w:r w:rsidR="006E0DAA" w:rsidRPr="00CF70CF">
        <w:rPr>
          <w:rFonts w:ascii="Times New Roman" w:eastAsia="Calibri" w:hAnsi="Times New Roman" w:cs="Times New Roman"/>
          <w:sz w:val="24"/>
          <w:szCs w:val="24"/>
        </w:rPr>
        <w:t xml:space="preserve"> </w:t>
      </w:r>
      <w:r w:rsidR="00440CB4" w:rsidRPr="00CF70CF">
        <w:rPr>
          <w:rFonts w:ascii="Times New Roman" w:eastAsia="Calibri" w:hAnsi="Times New Roman" w:cs="Times New Roman"/>
          <w:sz w:val="24"/>
          <w:szCs w:val="24"/>
        </w:rPr>
        <w:t>destabilizującymi</w:t>
      </w:r>
      <w:r w:rsidR="006E0DAA" w:rsidRPr="00CF70CF">
        <w:rPr>
          <w:rFonts w:ascii="Times New Roman" w:eastAsia="Calibri" w:hAnsi="Times New Roman" w:cs="Times New Roman"/>
          <w:sz w:val="24"/>
          <w:szCs w:val="24"/>
        </w:rPr>
        <w:t xml:space="preserve"> </w:t>
      </w:r>
      <w:r w:rsidR="00440CB4" w:rsidRPr="00CF70CF">
        <w:rPr>
          <w:rFonts w:ascii="Times New Roman" w:eastAsia="Calibri" w:hAnsi="Times New Roman" w:cs="Times New Roman"/>
          <w:sz w:val="24"/>
          <w:szCs w:val="24"/>
        </w:rPr>
        <w:t>sytuację</w:t>
      </w:r>
      <w:r w:rsidR="006E0DAA" w:rsidRPr="00CF70CF">
        <w:rPr>
          <w:rFonts w:ascii="Times New Roman" w:eastAsia="Calibri" w:hAnsi="Times New Roman" w:cs="Times New Roman"/>
          <w:sz w:val="24"/>
          <w:szCs w:val="24"/>
        </w:rPr>
        <w:t xml:space="preserve"> </w:t>
      </w:r>
      <w:r w:rsidR="00440CB4" w:rsidRPr="00CF70CF">
        <w:rPr>
          <w:rFonts w:ascii="Times New Roman" w:eastAsia="Calibri" w:hAnsi="Times New Roman" w:cs="Times New Roman"/>
          <w:sz w:val="24"/>
          <w:szCs w:val="24"/>
        </w:rPr>
        <w:t>na</w:t>
      </w:r>
      <w:r w:rsidR="006E0DAA" w:rsidRPr="00CF70CF">
        <w:rPr>
          <w:rFonts w:ascii="Times New Roman" w:eastAsia="Calibri" w:hAnsi="Times New Roman" w:cs="Times New Roman"/>
          <w:sz w:val="24"/>
          <w:szCs w:val="24"/>
        </w:rPr>
        <w:t xml:space="preserve"> </w:t>
      </w:r>
      <w:r w:rsidR="00440CB4" w:rsidRPr="00CF70CF">
        <w:rPr>
          <w:rFonts w:ascii="Times New Roman" w:eastAsia="Calibri" w:hAnsi="Times New Roman" w:cs="Times New Roman"/>
          <w:sz w:val="24"/>
          <w:szCs w:val="24"/>
        </w:rPr>
        <w:t>Ukrainie</w:t>
      </w:r>
      <w:r w:rsidR="006E0DAA" w:rsidRPr="00CF70CF">
        <w:rPr>
          <w:rFonts w:ascii="Times New Roman" w:eastAsia="Calibri" w:hAnsi="Times New Roman" w:cs="Times New Roman"/>
          <w:sz w:val="24"/>
          <w:szCs w:val="24"/>
        </w:rPr>
        <w:t xml:space="preserve"> </w:t>
      </w:r>
      <w:r w:rsidR="00440CB4" w:rsidRPr="00CF70CF">
        <w:rPr>
          <w:rFonts w:ascii="Times New Roman" w:eastAsia="Calibri" w:hAnsi="Times New Roman" w:cs="Times New Roman"/>
          <w:sz w:val="24"/>
          <w:szCs w:val="24"/>
        </w:rPr>
        <w:t>(Dz.</w:t>
      </w:r>
      <w:r w:rsidR="006E0DAA" w:rsidRPr="00CF70CF">
        <w:rPr>
          <w:rFonts w:ascii="Times New Roman" w:eastAsia="Calibri" w:hAnsi="Times New Roman" w:cs="Times New Roman"/>
          <w:sz w:val="24"/>
          <w:szCs w:val="24"/>
        </w:rPr>
        <w:t xml:space="preserve"> </w:t>
      </w:r>
      <w:r w:rsidR="00440CB4" w:rsidRPr="00CF70CF">
        <w:rPr>
          <w:rFonts w:ascii="Times New Roman" w:eastAsia="Calibri" w:hAnsi="Times New Roman" w:cs="Times New Roman"/>
          <w:sz w:val="24"/>
          <w:szCs w:val="24"/>
        </w:rPr>
        <w:t>U.</w:t>
      </w:r>
      <w:r w:rsidR="006E0DAA" w:rsidRPr="00CF70CF">
        <w:rPr>
          <w:rFonts w:ascii="Times New Roman" w:eastAsia="Calibri" w:hAnsi="Times New Roman" w:cs="Times New Roman"/>
          <w:sz w:val="24"/>
          <w:szCs w:val="24"/>
        </w:rPr>
        <w:t xml:space="preserve"> </w:t>
      </w:r>
      <w:r w:rsidR="00440CB4" w:rsidRPr="00CF70CF">
        <w:rPr>
          <w:rFonts w:ascii="Times New Roman" w:eastAsia="Calibri" w:hAnsi="Times New Roman" w:cs="Times New Roman"/>
          <w:sz w:val="24"/>
          <w:szCs w:val="24"/>
        </w:rPr>
        <w:t>UE.</w:t>
      </w:r>
      <w:r w:rsidR="006E0DAA" w:rsidRPr="00CF70CF">
        <w:rPr>
          <w:rFonts w:ascii="Times New Roman" w:eastAsia="Calibri" w:hAnsi="Times New Roman" w:cs="Times New Roman"/>
          <w:sz w:val="24"/>
          <w:szCs w:val="24"/>
        </w:rPr>
        <w:t xml:space="preserve"> </w:t>
      </w:r>
      <w:r w:rsidR="00440CB4" w:rsidRPr="00CF70CF">
        <w:rPr>
          <w:rFonts w:ascii="Times New Roman" w:eastAsia="Calibri" w:hAnsi="Times New Roman" w:cs="Times New Roman"/>
          <w:sz w:val="24"/>
          <w:szCs w:val="24"/>
        </w:rPr>
        <w:t>L.</w:t>
      </w:r>
      <w:r w:rsidR="006E0DAA" w:rsidRPr="00CF70CF">
        <w:rPr>
          <w:rFonts w:ascii="Times New Roman" w:eastAsia="Calibri" w:hAnsi="Times New Roman" w:cs="Times New Roman"/>
          <w:sz w:val="24"/>
          <w:szCs w:val="24"/>
        </w:rPr>
        <w:t xml:space="preserve"> </w:t>
      </w:r>
      <w:r w:rsidR="00440CB4" w:rsidRPr="00CF70CF">
        <w:rPr>
          <w:rFonts w:ascii="Times New Roman" w:eastAsia="Calibri" w:hAnsi="Times New Roman" w:cs="Times New Roman"/>
          <w:sz w:val="24"/>
          <w:szCs w:val="24"/>
        </w:rPr>
        <w:t>z</w:t>
      </w:r>
      <w:r w:rsidR="006E0DAA" w:rsidRPr="00CF70CF">
        <w:rPr>
          <w:rFonts w:ascii="Times New Roman" w:eastAsia="Calibri" w:hAnsi="Times New Roman" w:cs="Times New Roman"/>
          <w:sz w:val="24"/>
          <w:szCs w:val="24"/>
        </w:rPr>
        <w:t xml:space="preserve"> </w:t>
      </w:r>
      <w:r w:rsidR="00440CB4" w:rsidRPr="00CF70CF">
        <w:rPr>
          <w:rFonts w:ascii="Times New Roman" w:eastAsia="Calibri" w:hAnsi="Times New Roman" w:cs="Times New Roman"/>
          <w:sz w:val="24"/>
          <w:szCs w:val="24"/>
        </w:rPr>
        <w:t>2025</w:t>
      </w:r>
      <w:r w:rsidR="006E0DAA" w:rsidRPr="00CF70CF">
        <w:rPr>
          <w:rFonts w:ascii="Times New Roman" w:eastAsia="Calibri" w:hAnsi="Times New Roman" w:cs="Times New Roman"/>
          <w:sz w:val="24"/>
          <w:szCs w:val="24"/>
        </w:rPr>
        <w:t xml:space="preserve"> </w:t>
      </w:r>
      <w:r w:rsidR="00440CB4" w:rsidRPr="00CF70CF">
        <w:rPr>
          <w:rFonts w:ascii="Times New Roman" w:eastAsia="Calibri" w:hAnsi="Times New Roman" w:cs="Times New Roman"/>
          <w:sz w:val="24"/>
          <w:szCs w:val="24"/>
        </w:rPr>
        <w:t>r.</w:t>
      </w:r>
      <w:r w:rsidR="006E0DAA" w:rsidRPr="00CF70CF">
        <w:rPr>
          <w:rFonts w:ascii="Times New Roman" w:eastAsia="Calibri" w:hAnsi="Times New Roman" w:cs="Times New Roman"/>
          <w:sz w:val="24"/>
          <w:szCs w:val="24"/>
        </w:rPr>
        <w:t xml:space="preserve"> </w:t>
      </w:r>
      <w:r w:rsidR="00440CB4" w:rsidRPr="00CF70CF">
        <w:rPr>
          <w:rFonts w:ascii="Times New Roman" w:eastAsia="Calibri" w:hAnsi="Times New Roman" w:cs="Times New Roman"/>
          <w:sz w:val="24"/>
          <w:szCs w:val="24"/>
        </w:rPr>
        <w:t>poz.</w:t>
      </w:r>
      <w:r w:rsidR="006E0DAA" w:rsidRPr="00CF70CF">
        <w:rPr>
          <w:rFonts w:ascii="Times New Roman" w:eastAsia="Calibri" w:hAnsi="Times New Roman" w:cs="Times New Roman"/>
          <w:sz w:val="24"/>
          <w:szCs w:val="24"/>
        </w:rPr>
        <w:t xml:space="preserve"> </w:t>
      </w:r>
      <w:r w:rsidR="00440CB4" w:rsidRPr="00CF70CF">
        <w:rPr>
          <w:rFonts w:ascii="Times New Roman" w:eastAsia="Calibri" w:hAnsi="Times New Roman" w:cs="Times New Roman"/>
          <w:sz w:val="24"/>
          <w:szCs w:val="24"/>
        </w:rPr>
        <w:t>2033)</w:t>
      </w:r>
      <w:r w:rsidR="006E0DAA" w:rsidRPr="00CF70CF">
        <w:rPr>
          <w:rFonts w:ascii="Times New Roman" w:eastAsia="Calibri" w:hAnsi="Times New Roman" w:cs="Times New Roman"/>
          <w:sz w:val="24"/>
          <w:szCs w:val="24"/>
        </w:rPr>
        <w:t xml:space="preserve"> </w:t>
      </w:r>
      <w:r w:rsidR="00440CB4" w:rsidRPr="00CF70CF">
        <w:rPr>
          <w:rFonts w:ascii="Times New Roman" w:eastAsia="Calibri" w:hAnsi="Times New Roman" w:cs="Times New Roman"/>
          <w:sz w:val="24"/>
          <w:szCs w:val="24"/>
        </w:rPr>
        <w:t>-</w:t>
      </w:r>
      <w:r w:rsidR="006E0DAA" w:rsidRPr="00CF70CF">
        <w:rPr>
          <w:rFonts w:ascii="Times New Roman" w:eastAsia="Calibri" w:hAnsi="Times New Roman" w:cs="Times New Roman"/>
          <w:sz w:val="24"/>
          <w:szCs w:val="24"/>
        </w:rPr>
        <w:t xml:space="preserve"> </w:t>
      </w:r>
      <w:r w:rsidR="00344105" w:rsidRPr="00CF70CF">
        <w:rPr>
          <w:rFonts w:ascii="Times New Roman" w:eastAsia="Times New Roman" w:hAnsi="Times New Roman" w:cs="Times New Roman"/>
          <w:sz w:val="24"/>
          <w:szCs w:val="24"/>
          <w:lang w:eastAsia="pl-PL"/>
        </w:rPr>
        <w:t>zgodnie</w:t>
      </w:r>
      <w:r w:rsidR="006E0DAA" w:rsidRPr="00CF70CF">
        <w:rPr>
          <w:rFonts w:ascii="Times New Roman" w:eastAsia="Times New Roman" w:hAnsi="Times New Roman" w:cs="Times New Roman"/>
          <w:sz w:val="24"/>
          <w:szCs w:val="24"/>
          <w:lang w:eastAsia="pl-PL"/>
        </w:rPr>
        <w:t xml:space="preserve"> </w:t>
      </w:r>
      <w:r w:rsidR="00344105" w:rsidRPr="00CF70CF">
        <w:rPr>
          <w:rFonts w:ascii="Times New Roman" w:eastAsia="Times New Roman" w:hAnsi="Times New Roman" w:cs="Times New Roman"/>
          <w:sz w:val="24"/>
          <w:szCs w:val="24"/>
          <w:lang w:eastAsia="pl-PL"/>
        </w:rPr>
        <w:t>z</w:t>
      </w:r>
      <w:r w:rsidR="006E0DAA" w:rsidRPr="00CF70CF">
        <w:rPr>
          <w:rFonts w:ascii="Times New Roman" w:eastAsia="Times New Roman" w:hAnsi="Times New Roman" w:cs="Times New Roman"/>
          <w:sz w:val="24"/>
          <w:szCs w:val="24"/>
          <w:lang w:eastAsia="pl-PL"/>
        </w:rPr>
        <w:t xml:space="preserve"> </w:t>
      </w:r>
      <w:r w:rsidR="00344105" w:rsidRPr="00CF70CF">
        <w:rPr>
          <w:rFonts w:ascii="Times New Roman" w:eastAsia="Times New Roman" w:hAnsi="Times New Roman" w:cs="Times New Roman"/>
          <w:b/>
          <w:bCs/>
          <w:sz w:val="24"/>
          <w:szCs w:val="24"/>
          <w:lang w:eastAsia="pl-PL"/>
        </w:rPr>
        <w:t>Załącznikiem</w:t>
      </w:r>
      <w:r w:rsidR="006E0DAA" w:rsidRPr="00CF70CF">
        <w:rPr>
          <w:rFonts w:ascii="Times New Roman" w:eastAsia="Times New Roman" w:hAnsi="Times New Roman" w:cs="Times New Roman"/>
          <w:b/>
          <w:bCs/>
          <w:sz w:val="24"/>
          <w:szCs w:val="24"/>
          <w:lang w:eastAsia="pl-PL"/>
        </w:rPr>
        <w:t xml:space="preserve"> </w:t>
      </w:r>
      <w:r w:rsidR="00344105" w:rsidRPr="00CF70CF">
        <w:rPr>
          <w:rFonts w:ascii="Times New Roman" w:eastAsia="Times New Roman" w:hAnsi="Times New Roman" w:cs="Times New Roman"/>
          <w:b/>
          <w:bCs/>
          <w:sz w:val="24"/>
          <w:szCs w:val="24"/>
          <w:lang w:eastAsia="pl-PL"/>
        </w:rPr>
        <w:t>nr</w:t>
      </w:r>
      <w:r w:rsidR="006E0DAA" w:rsidRPr="00CF70CF">
        <w:rPr>
          <w:rFonts w:ascii="Times New Roman" w:eastAsia="Times New Roman" w:hAnsi="Times New Roman" w:cs="Times New Roman"/>
          <w:b/>
          <w:bCs/>
          <w:sz w:val="24"/>
          <w:szCs w:val="24"/>
          <w:lang w:eastAsia="pl-PL"/>
        </w:rPr>
        <w:t xml:space="preserve"> </w:t>
      </w:r>
      <w:r w:rsidR="00B02635" w:rsidRPr="00CF70CF">
        <w:rPr>
          <w:rFonts w:ascii="Times New Roman" w:eastAsia="Times New Roman" w:hAnsi="Times New Roman" w:cs="Times New Roman"/>
          <w:b/>
          <w:bCs/>
          <w:sz w:val="24"/>
          <w:szCs w:val="24"/>
          <w:lang w:eastAsia="pl-PL"/>
        </w:rPr>
        <w:t>5</w:t>
      </w:r>
      <w:r w:rsidR="006E0DAA" w:rsidRPr="00CF70CF">
        <w:rPr>
          <w:rFonts w:ascii="Times New Roman" w:eastAsia="Times New Roman" w:hAnsi="Times New Roman" w:cs="Times New Roman"/>
          <w:b/>
          <w:bCs/>
          <w:sz w:val="24"/>
          <w:szCs w:val="24"/>
          <w:lang w:eastAsia="pl-PL"/>
        </w:rPr>
        <w:t xml:space="preserve"> </w:t>
      </w:r>
      <w:r w:rsidR="00344105" w:rsidRPr="00CF70CF">
        <w:rPr>
          <w:rFonts w:ascii="Times New Roman" w:eastAsia="Times New Roman" w:hAnsi="Times New Roman" w:cs="Times New Roman"/>
          <w:b/>
          <w:bCs/>
          <w:sz w:val="24"/>
          <w:szCs w:val="24"/>
          <w:lang w:eastAsia="pl-PL"/>
        </w:rPr>
        <w:t>do</w:t>
      </w:r>
      <w:r w:rsidR="006E0DAA" w:rsidRPr="00CF70CF">
        <w:rPr>
          <w:rFonts w:ascii="Times New Roman" w:eastAsia="Times New Roman" w:hAnsi="Times New Roman" w:cs="Times New Roman"/>
          <w:b/>
          <w:bCs/>
          <w:sz w:val="24"/>
          <w:szCs w:val="24"/>
          <w:lang w:eastAsia="pl-PL"/>
        </w:rPr>
        <w:t xml:space="preserve"> </w:t>
      </w:r>
      <w:r w:rsidR="00344105" w:rsidRPr="00CF70CF">
        <w:rPr>
          <w:rFonts w:ascii="Times New Roman" w:eastAsia="Times New Roman" w:hAnsi="Times New Roman" w:cs="Times New Roman"/>
          <w:b/>
          <w:bCs/>
          <w:sz w:val="24"/>
          <w:szCs w:val="24"/>
          <w:lang w:eastAsia="pl-PL"/>
        </w:rPr>
        <w:t>SWZ</w:t>
      </w:r>
      <w:r w:rsidR="00344105" w:rsidRPr="00CF70CF">
        <w:rPr>
          <w:rFonts w:ascii="Times New Roman" w:eastAsia="Times New Roman" w:hAnsi="Times New Roman" w:cs="Times New Roman"/>
          <w:sz w:val="24"/>
          <w:szCs w:val="24"/>
          <w:lang w:eastAsia="pl-PL"/>
        </w:rPr>
        <w:t>;</w:t>
      </w:r>
    </w:p>
    <w:bookmarkEnd w:id="4"/>
    <w:p w14:paraId="6214FC45" w14:textId="77777777" w:rsidR="00523D92" w:rsidRPr="00CF70CF" w:rsidRDefault="00344105" w:rsidP="00885433">
      <w:pPr>
        <w:numPr>
          <w:ilvl w:val="0"/>
          <w:numId w:val="110"/>
        </w:numPr>
        <w:tabs>
          <w:tab w:val="left" w:pos="284"/>
        </w:tabs>
        <w:spacing w:after="0"/>
        <w:ind w:left="284" w:hanging="284"/>
        <w:jc w:val="both"/>
        <w:rPr>
          <w:rFonts w:ascii="Times New Roman" w:eastAsia="Calibri" w:hAnsi="Times New Roman" w:cs="Times New Roman"/>
          <w:bCs/>
          <w:sz w:val="24"/>
          <w:szCs w:val="24"/>
        </w:rPr>
      </w:pPr>
      <w:r w:rsidRPr="00CF70CF">
        <w:rPr>
          <w:rFonts w:ascii="Times New Roman" w:eastAsia="Calibri" w:hAnsi="Times New Roman" w:cs="Times New Roman"/>
          <w:bCs/>
          <w:sz w:val="24"/>
          <w:szCs w:val="24"/>
        </w:rPr>
        <w:t>Jeżeli</w:t>
      </w:r>
      <w:r w:rsidR="006E0DAA" w:rsidRPr="00CF70CF">
        <w:rPr>
          <w:rFonts w:ascii="Times New Roman" w:eastAsia="Calibri" w:hAnsi="Times New Roman" w:cs="Times New Roman"/>
          <w:bCs/>
          <w:sz w:val="24"/>
          <w:szCs w:val="24"/>
        </w:rPr>
        <w:t xml:space="preserve"> </w:t>
      </w:r>
      <w:r w:rsidRPr="00CF70CF">
        <w:rPr>
          <w:rFonts w:ascii="Times New Roman" w:eastAsia="Calibri" w:hAnsi="Times New Roman" w:cs="Times New Roman"/>
          <w:bCs/>
          <w:sz w:val="24"/>
          <w:szCs w:val="24"/>
        </w:rPr>
        <w:t>Wykonawca</w:t>
      </w:r>
      <w:r w:rsidR="006E0DAA" w:rsidRPr="00CF70CF">
        <w:rPr>
          <w:rFonts w:ascii="Times New Roman" w:eastAsia="Calibri" w:hAnsi="Times New Roman" w:cs="Times New Roman"/>
          <w:bCs/>
          <w:sz w:val="24"/>
          <w:szCs w:val="24"/>
        </w:rPr>
        <w:t xml:space="preserve"> </w:t>
      </w:r>
      <w:r w:rsidRPr="00CF70CF">
        <w:rPr>
          <w:rFonts w:ascii="Times New Roman" w:eastAsia="Calibri" w:hAnsi="Times New Roman" w:cs="Times New Roman"/>
          <w:bCs/>
          <w:sz w:val="24"/>
          <w:szCs w:val="24"/>
        </w:rPr>
        <w:t>ma</w:t>
      </w:r>
      <w:r w:rsidR="006E0DAA" w:rsidRPr="00CF70CF">
        <w:rPr>
          <w:rFonts w:ascii="Times New Roman" w:eastAsia="Calibri" w:hAnsi="Times New Roman" w:cs="Times New Roman"/>
          <w:bCs/>
          <w:sz w:val="24"/>
          <w:szCs w:val="24"/>
        </w:rPr>
        <w:t xml:space="preserve"> </w:t>
      </w:r>
      <w:r w:rsidRPr="00CF70CF">
        <w:rPr>
          <w:rFonts w:ascii="Times New Roman" w:eastAsia="Calibri" w:hAnsi="Times New Roman" w:cs="Times New Roman"/>
          <w:bCs/>
          <w:sz w:val="24"/>
          <w:szCs w:val="24"/>
        </w:rPr>
        <w:t>siedzibę</w:t>
      </w:r>
      <w:r w:rsidR="006E0DAA" w:rsidRPr="00CF70CF">
        <w:rPr>
          <w:rFonts w:ascii="Times New Roman" w:eastAsia="Calibri" w:hAnsi="Times New Roman" w:cs="Times New Roman"/>
          <w:bCs/>
          <w:sz w:val="24"/>
          <w:szCs w:val="24"/>
        </w:rPr>
        <w:t xml:space="preserve"> </w:t>
      </w:r>
      <w:r w:rsidRPr="00CF70CF">
        <w:rPr>
          <w:rFonts w:ascii="Times New Roman" w:eastAsia="Calibri" w:hAnsi="Times New Roman" w:cs="Times New Roman"/>
          <w:bCs/>
          <w:sz w:val="24"/>
          <w:szCs w:val="24"/>
        </w:rPr>
        <w:t>lub</w:t>
      </w:r>
      <w:r w:rsidR="006E0DAA" w:rsidRPr="00CF70CF">
        <w:rPr>
          <w:rFonts w:ascii="Times New Roman" w:eastAsia="Calibri" w:hAnsi="Times New Roman" w:cs="Times New Roman"/>
          <w:bCs/>
          <w:sz w:val="24"/>
          <w:szCs w:val="24"/>
        </w:rPr>
        <w:t xml:space="preserve"> </w:t>
      </w:r>
      <w:r w:rsidRPr="00CF70CF">
        <w:rPr>
          <w:rFonts w:ascii="Times New Roman" w:eastAsia="Calibri" w:hAnsi="Times New Roman" w:cs="Times New Roman"/>
          <w:bCs/>
          <w:sz w:val="24"/>
          <w:szCs w:val="24"/>
        </w:rPr>
        <w:t>miejsce</w:t>
      </w:r>
      <w:r w:rsidR="006E0DAA" w:rsidRPr="00CF70CF">
        <w:rPr>
          <w:rFonts w:ascii="Times New Roman" w:eastAsia="Calibri" w:hAnsi="Times New Roman" w:cs="Times New Roman"/>
          <w:bCs/>
          <w:sz w:val="24"/>
          <w:szCs w:val="24"/>
        </w:rPr>
        <w:t xml:space="preserve"> </w:t>
      </w:r>
      <w:r w:rsidRPr="00CF70CF">
        <w:rPr>
          <w:rFonts w:ascii="Times New Roman" w:eastAsia="Calibri" w:hAnsi="Times New Roman" w:cs="Times New Roman"/>
          <w:bCs/>
          <w:sz w:val="24"/>
          <w:szCs w:val="24"/>
        </w:rPr>
        <w:t>zamieszkania</w:t>
      </w:r>
      <w:r w:rsidR="006E0DAA" w:rsidRPr="00CF70CF">
        <w:rPr>
          <w:rFonts w:ascii="Times New Roman" w:eastAsia="Calibri" w:hAnsi="Times New Roman" w:cs="Times New Roman"/>
          <w:bCs/>
          <w:sz w:val="24"/>
          <w:szCs w:val="24"/>
        </w:rPr>
        <w:t xml:space="preserve"> </w:t>
      </w:r>
      <w:r w:rsidR="00017EB9" w:rsidRPr="00CF70CF">
        <w:rPr>
          <w:rFonts w:ascii="Times New Roman" w:eastAsia="Calibri" w:hAnsi="Times New Roman" w:cs="Times New Roman"/>
          <w:bCs/>
          <w:sz w:val="24"/>
          <w:szCs w:val="24"/>
        </w:rPr>
        <w:t>lub</w:t>
      </w:r>
      <w:r w:rsidR="006E0DAA" w:rsidRPr="00CF70CF">
        <w:rPr>
          <w:rFonts w:ascii="Times New Roman" w:eastAsia="Calibri" w:hAnsi="Times New Roman" w:cs="Times New Roman"/>
          <w:bCs/>
          <w:sz w:val="24"/>
          <w:szCs w:val="24"/>
        </w:rPr>
        <w:t xml:space="preserve"> </w:t>
      </w:r>
      <w:r w:rsidR="00017EB9" w:rsidRPr="00CF70CF">
        <w:rPr>
          <w:rFonts w:ascii="Times New Roman" w:eastAsia="Calibri" w:hAnsi="Times New Roman" w:cs="Times New Roman"/>
          <w:bCs/>
          <w:sz w:val="24"/>
          <w:szCs w:val="24"/>
        </w:rPr>
        <w:t>miejsce</w:t>
      </w:r>
      <w:r w:rsidR="006E0DAA" w:rsidRPr="00CF70CF">
        <w:rPr>
          <w:rFonts w:ascii="Times New Roman" w:eastAsia="Calibri" w:hAnsi="Times New Roman" w:cs="Times New Roman"/>
          <w:bCs/>
          <w:sz w:val="24"/>
          <w:szCs w:val="24"/>
        </w:rPr>
        <w:t xml:space="preserve"> </w:t>
      </w:r>
      <w:r w:rsidR="00017EB9" w:rsidRPr="00CF70CF">
        <w:rPr>
          <w:rFonts w:ascii="Times New Roman" w:eastAsia="Calibri" w:hAnsi="Times New Roman" w:cs="Times New Roman"/>
          <w:bCs/>
          <w:sz w:val="24"/>
          <w:szCs w:val="24"/>
        </w:rPr>
        <w:t>zamieszkania</w:t>
      </w:r>
      <w:r w:rsidR="006E0DAA" w:rsidRPr="00CF70CF">
        <w:rPr>
          <w:rFonts w:ascii="Times New Roman" w:eastAsia="Calibri" w:hAnsi="Times New Roman" w:cs="Times New Roman"/>
          <w:bCs/>
          <w:sz w:val="24"/>
          <w:szCs w:val="24"/>
        </w:rPr>
        <w:t xml:space="preserve"> </w:t>
      </w:r>
      <w:r w:rsidR="00017EB9" w:rsidRPr="00CF70CF">
        <w:rPr>
          <w:rFonts w:ascii="Times New Roman" w:eastAsia="Calibri" w:hAnsi="Times New Roman" w:cs="Times New Roman"/>
          <w:bCs/>
          <w:sz w:val="24"/>
          <w:szCs w:val="24"/>
        </w:rPr>
        <w:t>ma</w:t>
      </w:r>
      <w:r w:rsidR="006E0DAA" w:rsidRPr="00CF70CF">
        <w:rPr>
          <w:rFonts w:ascii="Times New Roman" w:eastAsia="Calibri" w:hAnsi="Times New Roman" w:cs="Times New Roman"/>
          <w:bCs/>
          <w:sz w:val="24"/>
          <w:szCs w:val="24"/>
        </w:rPr>
        <w:t xml:space="preserve"> </w:t>
      </w:r>
      <w:r w:rsidR="00017EB9" w:rsidRPr="00CF70CF">
        <w:rPr>
          <w:rFonts w:ascii="Times New Roman" w:eastAsia="Calibri" w:hAnsi="Times New Roman" w:cs="Times New Roman"/>
          <w:bCs/>
          <w:sz w:val="24"/>
          <w:szCs w:val="24"/>
        </w:rPr>
        <w:t>osoba,</w:t>
      </w:r>
      <w:r w:rsidR="006E0DAA" w:rsidRPr="00CF70CF">
        <w:rPr>
          <w:rFonts w:ascii="Times New Roman" w:eastAsia="Calibri" w:hAnsi="Times New Roman" w:cs="Times New Roman"/>
          <w:bCs/>
          <w:sz w:val="24"/>
          <w:szCs w:val="24"/>
        </w:rPr>
        <w:t xml:space="preserve"> </w:t>
      </w:r>
      <w:r w:rsidR="00017EB9" w:rsidRPr="00CF70CF">
        <w:rPr>
          <w:rFonts w:ascii="Times New Roman" w:eastAsia="Calibri" w:hAnsi="Times New Roman" w:cs="Times New Roman"/>
          <w:bCs/>
          <w:sz w:val="24"/>
          <w:szCs w:val="24"/>
        </w:rPr>
        <w:t>której</w:t>
      </w:r>
      <w:r w:rsidR="006E0DAA" w:rsidRPr="00CF70CF">
        <w:rPr>
          <w:rFonts w:ascii="Times New Roman" w:eastAsia="Calibri" w:hAnsi="Times New Roman" w:cs="Times New Roman"/>
          <w:bCs/>
          <w:sz w:val="24"/>
          <w:szCs w:val="24"/>
        </w:rPr>
        <w:t xml:space="preserve"> </w:t>
      </w:r>
      <w:r w:rsidR="00017EB9" w:rsidRPr="00CF70CF">
        <w:rPr>
          <w:rFonts w:ascii="Times New Roman" w:eastAsia="Calibri" w:hAnsi="Times New Roman" w:cs="Times New Roman"/>
          <w:bCs/>
          <w:sz w:val="24"/>
          <w:szCs w:val="24"/>
        </w:rPr>
        <w:t>dotyczy</w:t>
      </w:r>
      <w:r w:rsidR="006E0DAA" w:rsidRPr="00CF70CF">
        <w:rPr>
          <w:rFonts w:ascii="Times New Roman" w:eastAsia="Calibri" w:hAnsi="Times New Roman" w:cs="Times New Roman"/>
          <w:bCs/>
          <w:sz w:val="24"/>
          <w:szCs w:val="24"/>
        </w:rPr>
        <w:t xml:space="preserve"> </w:t>
      </w:r>
      <w:r w:rsidR="00017EB9" w:rsidRPr="00CF70CF">
        <w:rPr>
          <w:rFonts w:ascii="Times New Roman" w:eastAsia="Calibri" w:hAnsi="Times New Roman" w:cs="Times New Roman"/>
          <w:bCs/>
          <w:sz w:val="24"/>
          <w:szCs w:val="24"/>
        </w:rPr>
        <w:t>informacja</w:t>
      </w:r>
      <w:r w:rsidR="006E0DAA" w:rsidRPr="00CF70CF">
        <w:rPr>
          <w:rFonts w:ascii="Times New Roman" w:eastAsia="Calibri" w:hAnsi="Times New Roman" w:cs="Times New Roman"/>
          <w:bCs/>
          <w:sz w:val="24"/>
          <w:szCs w:val="24"/>
        </w:rPr>
        <w:t xml:space="preserve"> </w:t>
      </w:r>
      <w:r w:rsidR="00017EB9" w:rsidRPr="00CF70CF">
        <w:rPr>
          <w:rFonts w:ascii="Times New Roman" w:eastAsia="Calibri" w:hAnsi="Times New Roman" w:cs="Times New Roman"/>
          <w:bCs/>
          <w:sz w:val="24"/>
          <w:szCs w:val="24"/>
        </w:rPr>
        <w:t>albo</w:t>
      </w:r>
      <w:r w:rsidR="006E0DAA" w:rsidRPr="00CF70CF">
        <w:rPr>
          <w:rFonts w:ascii="Times New Roman" w:eastAsia="Calibri" w:hAnsi="Times New Roman" w:cs="Times New Roman"/>
          <w:bCs/>
          <w:sz w:val="24"/>
          <w:szCs w:val="24"/>
        </w:rPr>
        <w:t xml:space="preserve"> </w:t>
      </w:r>
      <w:r w:rsidR="00017EB9" w:rsidRPr="00CF70CF">
        <w:rPr>
          <w:rFonts w:ascii="Times New Roman" w:eastAsia="Calibri" w:hAnsi="Times New Roman" w:cs="Times New Roman"/>
          <w:bCs/>
          <w:sz w:val="24"/>
          <w:szCs w:val="24"/>
        </w:rPr>
        <w:t>dokument</w:t>
      </w:r>
      <w:r w:rsidR="006E0DAA" w:rsidRPr="00CF70CF">
        <w:rPr>
          <w:rFonts w:ascii="Times New Roman" w:eastAsia="Calibri" w:hAnsi="Times New Roman" w:cs="Times New Roman"/>
          <w:bCs/>
          <w:sz w:val="24"/>
          <w:szCs w:val="24"/>
        </w:rPr>
        <w:t xml:space="preserve"> </w:t>
      </w:r>
      <w:r w:rsidRPr="00CF70CF">
        <w:rPr>
          <w:rFonts w:ascii="Times New Roman" w:eastAsia="Calibri" w:hAnsi="Times New Roman" w:cs="Times New Roman"/>
          <w:bCs/>
          <w:sz w:val="24"/>
          <w:szCs w:val="24"/>
        </w:rPr>
        <w:t>poza</w:t>
      </w:r>
      <w:r w:rsidR="006E0DAA" w:rsidRPr="00CF70CF">
        <w:rPr>
          <w:rFonts w:ascii="Times New Roman" w:eastAsia="Calibri" w:hAnsi="Times New Roman" w:cs="Times New Roman"/>
          <w:bCs/>
          <w:sz w:val="24"/>
          <w:szCs w:val="24"/>
        </w:rPr>
        <w:t xml:space="preserve"> </w:t>
      </w:r>
      <w:r w:rsidRPr="00CF70CF">
        <w:rPr>
          <w:rFonts w:ascii="Times New Roman" w:eastAsia="Calibri" w:hAnsi="Times New Roman" w:cs="Times New Roman"/>
          <w:bCs/>
          <w:sz w:val="24"/>
          <w:szCs w:val="24"/>
        </w:rPr>
        <w:t>terytorium</w:t>
      </w:r>
      <w:r w:rsidR="006E0DAA" w:rsidRPr="00CF70CF">
        <w:rPr>
          <w:rFonts w:ascii="Times New Roman" w:eastAsia="Calibri" w:hAnsi="Times New Roman" w:cs="Times New Roman"/>
          <w:bCs/>
          <w:sz w:val="24"/>
          <w:szCs w:val="24"/>
        </w:rPr>
        <w:t xml:space="preserve"> </w:t>
      </w:r>
      <w:r w:rsidRPr="00CF70CF">
        <w:rPr>
          <w:rFonts w:ascii="Times New Roman" w:eastAsia="Calibri" w:hAnsi="Times New Roman" w:cs="Times New Roman"/>
          <w:bCs/>
          <w:sz w:val="24"/>
          <w:szCs w:val="24"/>
        </w:rPr>
        <w:t>Rzeczypospolitej</w:t>
      </w:r>
      <w:r w:rsidR="006E0DAA" w:rsidRPr="00CF70CF">
        <w:rPr>
          <w:rFonts w:ascii="Times New Roman" w:eastAsia="Calibri" w:hAnsi="Times New Roman" w:cs="Times New Roman"/>
          <w:bCs/>
          <w:sz w:val="24"/>
          <w:szCs w:val="24"/>
        </w:rPr>
        <w:t xml:space="preserve"> </w:t>
      </w:r>
      <w:r w:rsidRPr="00CF70CF">
        <w:rPr>
          <w:rFonts w:ascii="Times New Roman" w:eastAsia="Calibri" w:hAnsi="Times New Roman" w:cs="Times New Roman"/>
          <w:bCs/>
          <w:sz w:val="24"/>
          <w:szCs w:val="24"/>
        </w:rPr>
        <w:t>Polskiej,</w:t>
      </w:r>
      <w:r w:rsidR="006E0DAA" w:rsidRPr="00CF70CF">
        <w:rPr>
          <w:rFonts w:ascii="Times New Roman" w:eastAsia="Calibri" w:hAnsi="Times New Roman" w:cs="Times New Roman"/>
          <w:bCs/>
          <w:sz w:val="24"/>
          <w:szCs w:val="24"/>
        </w:rPr>
        <w:t xml:space="preserve"> </w:t>
      </w:r>
      <w:r w:rsidRPr="00CF70CF">
        <w:rPr>
          <w:rFonts w:ascii="Times New Roman" w:eastAsia="Calibri" w:hAnsi="Times New Roman" w:cs="Times New Roman"/>
          <w:bCs/>
          <w:sz w:val="24"/>
          <w:szCs w:val="24"/>
        </w:rPr>
        <w:t>składa</w:t>
      </w:r>
      <w:r w:rsidR="006E0DAA" w:rsidRPr="00CF70CF">
        <w:rPr>
          <w:rFonts w:ascii="Times New Roman" w:eastAsia="Calibri" w:hAnsi="Times New Roman" w:cs="Times New Roman"/>
          <w:bCs/>
          <w:sz w:val="24"/>
          <w:szCs w:val="24"/>
        </w:rPr>
        <w:t xml:space="preserve"> </w:t>
      </w:r>
      <w:r w:rsidR="00B87199" w:rsidRPr="00CF70CF">
        <w:rPr>
          <w:rFonts w:ascii="Times New Roman" w:eastAsia="Calibri" w:hAnsi="Times New Roman" w:cs="Times New Roman"/>
          <w:bCs/>
          <w:sz w:val="24"/>
          <w:szCs w:val="24"/>
        </w:rPr>
        <w:t>zgodnie</w:t>
      </w:r>
      <w:r w:rsidR="006E0DAA" w:rsidRPr="00CF70CF">
        <w:rPr>
          <w:rFonts w:ascii="Times New Roman" w:eastAsia="Calibri" w:hAnsi="Times New Roman" w:cs="Times New Roman"/>
          <w:bCs/>
          <w:sz w:val="24"/>
          <w:szCs w:val="24"/>
        </w:rPr>
        <w:t xml:space="preserve"> </w:t>
      </w:r>
      <w:r w:rsidR="00B87199" w:rsidRPr="00CF70CF">
        <w:rPr>
          <w:rFonts w:ascii="Times New Roman" w:eastAsia="Calibri" w:hAnsi="Times New Roman" w:cs="Times New Roman"/>
          <w:bCs/>
          <w:sz w:val="24"/>
          <w:szCs w:val="24"/>
        </w:rPr>
        <w:t>z</w:t>
      </w:r>
      <w:r w:rsidR="006E0DAA" w:rsidRPr="00CF70CF">
        <w:rPr>
          <w:rFonts w:ascii="Times New Roman" w:eastAsia="Calibri" w:hAnsi="Times New Roman" w:cs="Times New Roman"/>
          <w:bCs/>
          <w:sz w:val="24"/>
          <w:szCs w:val="24"/>
        </w:rPr>
        <w:t xml:space="preserve"> </w:t>
      </w:r>
      <w:r w:rsidR="00B87199" w:rsidRPr="00CF70CF">
        <w:rPr>
          <w:rFonts w:ascii="Times New Roman" w:eastAsia="Calibri" w:hAnsi="Times New Roman" w:cs="Times New Roman"/>
          <w:bCs/>
          <w:sz w:val="24"/>
          <w:szCs w:val="24"/>
        </w:rPr>
        <w:t>wymogami</w:t>
      </w:r>
      <w:r w:rsidR="006E0DAA" w:rsidRPr="00CF70CF">
        <w:rPr>
          <w:rFonts w:ascii="Times New Roman" w:eastAsia="Calibri" w:hAnsi="Times New Roman" w:cs="Times New Roman"/>
          <w:bCs/>
          <w:sz w:val="24"/>
          <w:szCs w:val="24"/>
        </w:rPr>
        <w:t xml:space="preserve"> </w:t>
      </w:r>
      <w:r w:rsidR="00FC70DB" w:rsidRPr="00CF70CF">
        <w:rPr>
          <w:rFonts w:ascii="Times New Roman" w:eastAsia="Calibri" w:hAnsi="Times New Roman" w:cs="Times New Roman"/>
          <w:bCs/>
          <w:sz w:val="24"/>
          <w:szCs w:val="24"/>
        </w:rPr>
        <w:t>Rozporządzenie</w:t>
      </w:r>
      <w:r w:rsidR="006E0DAA" w:rsidRPr="00CF70CF">
        <w:rPr>
          <w:rFonts w:ascii="Times New Roman" w:eastAsia="Calibri" w:hAnsi="Times New Roman" w:cs="Times New Roman"/>
          <w:bCs/>
          <w:sz w:val="24"/>
          <w:szCs w:val="24"/>
        </w:rPr>
        <w:t xml:space="preserve"> </w:t>
      </w:r>
      <w:r w:rsidR="00FC70DB" w:rsidRPr="00CF70CF">
        <w:rPr>
          <w:rFonts w:ascii="Times New Roman" w:eastAsia="Calibri" w:hAnsi="Times New Roman" w:cs="Times New Roman"/>
          <w:bCs/>
          <w:sz w:val="24"/>
          <w:szCs w:val="24"/>
        </w:rPr>
        <w:t>Ministra</w:t>
      </w:r>
      <w:r w:rsidR="006E0DAA" w:rsidRPr="00CF70CF">
        <w:rPr>
          <w:rFonts w:ascii="Times New Roman" w:eastAsia="Calibri" w:hAnsi="Times New Roman" w:cs="Times New Roman"/>
          <w:bCs/>
          <w:sz w:val="24"/>
          <w:szCs w:val="24"/>
        </w:rPr>
        <w:t xml:space="preserve"> </w:t>
      </w:r>
      <w:r w:rsidR="00FC70DB" w:rsidRPr="00CF70CF">
        <w:rPr>
          <w:rFonts w:ascii="Times New Roman" w:eastAsia="Calibri" w:hAnsi="Times New Roman" w:cs="Times New Roman"/>
          <w:bCs/>
          <w:sz w:val="24"/>
          <w:szCs w:val="24"/>
        </w:rPr>
        <w:t>Rozwoju,</w:t>
      </w:r>
      <w:r w:rsidR="006E0DAA" w:rsidRPr="00CF70CF">
        <w:rPr>
          <w:rFonts w:ascii="Times New Roman" w:eastAsia="Calibri" w:hAnsi="Times New Roman" w:cs="Times New Roman"/>
          <w:bCs/>
          <w:sz w:val="24"/>
          <w:szCs w:val="24"/>
        </w:rPr>
        <w:t xml:space="preserve"> </w:t>
      </w:r>
      <w:r w:rsidR="00FC70DB" w:rsidRPr="00CF70CF">
        <w:rPr>
          <w:rFonts w:ascii="Times New Roman" w:eastAsia="Calibri" w:hAnsi="Times New Roman" w:cs="Times New Roman"/>
          <w:bCs/>
          <w:sz w:val="24"/>
          <w:szCs w:val="24"/>
        </w:rPr>
        <w:t>Pracy</w:t>
      </w:r>
      <w:r w:rsidR="006E0DAA" w:rsidRPr="00CF70CF">
        <w:rPr>
          <w:rFonts w:ascii="Times New Roman" w:eastAsia="Calibri" w:hAnsi="Times New Roman" w:cs="Times New Roman"/>
          <w:bCs/>
          <w:sz w:val="24"/>
          <w:szCs w:val="24"/>
        </w:rPr>
        <w:t xml:space="preserve"> </w:t>
      </w:r>
      <w:r w:rsidR="00FC70DB" w:rsidRPr="00CF70CF">
        <w:rPr>
          <w:rFonts w:ascii="Times New Roman" w:eastAsia="Calibri" w:hAnsi="Times New Roman" w:cs="Times New Roman"/>
          <w:bCs/>
          <w:sz w:val="24"/>
          <w:szCs w:val="24"/>
        </w:rPr>
        <w:t>i</w:t>
      </w:r>
      <w:r w:rsidR="006E0DAA" w:rsidRPr="00CF70CF">
        <w:rPr>
          <w:rFonts w:ascii="Times New Roman" w:eastAsia="Calibri" w:hAnsi="Times New Roman" w:cs="Times New Roman"/>
          <w:bCs/>
          <w:sz w:val="24"/>
          <w:szCs w:val="24"/>
        </w:rPr>
        <w:t xml:space="preserve"> </w:t>
      </w:r>
      <w:r w:rsidR="00FC70DB" w:rsidRPr="00CF70CF">
        <w:rPr>
          <w:rFonts w:ascii="Times New Roman" w:eastAsia="Calibri" w:hAnsi="Times New Roman" w:cs="Times New Roman"/>
          <w:bCs/>
          <w:sz w:val="24"/>
          <w:szCs w:val="24"/>
        </w:rPr>
        <w:t>Technologii</w:t>
      </w:r>
      <w:r w:rsidR="006E0DAA" w:rsidRPr="00CF70CF">
        <w:rPr>
          <w:rFonts w:ascii="Times New Roman" w:eastAsia="Calibri" w:hAnsi="Times New Roman" w:cs="Times New Roman"/>
          <w:bCs/>
          <w:sz w:val="24"/>
          <w:szCs w:val="24"/>
        </w:rPr>
        <w:t xml:space="preserve"> </w:t>
      </w:r>
      <w:r w:rsidR="00FC70DB" w:rsidRPr="00CF70CF">
        <w:rPr>
          <w:rFonts w:ascii="Times New Roman" w:eastAsia="Calibri" w:hAnsi="Times New Roman" w:cs="Times New Roman"/>
          <w:bCs/>
          <w:sz w:val="24"/>
          <w:szCs w:val="24"/>
        </w:rPr>
        <w:t>z</w:t>
      </w:r>
      <w:r w:rsidR="006E0DAA" w:rsidRPr="00CF70CF">
        <w:rPr>
          <w:rFonts w:ascii="Times New Roman" w:eastAsia="Calibri" w:hAnsi="Times New Roman" w:cs="Times New Roman"/>
          <w:bCs/>
          <w:sz w:val="24"/>
          <w:szCs w:val="24"/>
        </w:rPr>
        <w:t xml:space="preserve"> </w:t>
      </w:r>
      <w:r w:rsidR="00FC70DB" w:rsidRPr="00CF70CF">
        <w:rPr>
          <w:rFonts w:ascii="Times New Roman" w:eastAsia="Calibri" w:hAnsi="Times New Roman" w:cs="Times New Roman"/>
          <w:bCs/>
          <w:sz w:val="24"/>
          <w:szCs w:val="24"/>
        </w:rPr>
        <w:t>dnia</w:t>
      </w:r>
      <w:r w:rsidR="006E0DAA" w:rsidRPr="00CF70CF">
        <w:rPr>
          <w:rFonts w:ascii="Times New Roman" w:eastAsia="Calibri" w:hAnsi="Times New Roman" w:cs="Times New Roman"/>
          <w:bCs/>
          <w:sz w:val="24"/>
          <w:szCs w:val="24"/>
        </w:rPr>
        <w:t xml:space="preserve"> </w:t>
      </w:r>
      <w:r w:rsidR="00FC70DB" w:rsidRPr="00CF70CF">
        <w:rPr>
          <w:rFonts w:ascii="Times New Roman" w:eastAsia="Calibri" w:hAnsi="Times New Roman" w:cs="Times New Roman"/>
          <w:bCs/>
          <w:sz w:val="24"/>
          <w:szCs w:val="24"/>
        </w:rPr>
        <w:t>23</w:t>
      </w:r>
      <w:r w:rsidR="006E0DAA" w:rsidRPr="00CF70CF">
        <w:rPr>
          <w:rFonts w:ascii="Times New Roman" w:eastAsia="Calibri" w:hAnsi="Times New Roman" w:cs="Times New Roman"/>
          <w:bCs/>
          <w:sz w:val="24"/>
          <w:szCs w:val="24"/>
        </w:rPr>
        <w:t xml:space="preserve"> </w:t>
      </w:r>
      <w:r w:rsidR="00FC70DB" w:rsidRPr="00CF70CF">
        <w:rPr>
          <w:rFonts w:ascii="Times New Roman" w:eastAsia="Calibri" w:hAnsi="Times New Roman" w:cs="Times New Roman"/>
          <w:bCs/>
          <w:sz w:val="24"/>
          <w:szCs w:val="24"/>
        </w:rPr>
        <w:t>grudnia</w:t>
      </w:r>
      <w:r w:rsidR="006E0DAA" w:rsidRPr="00CF70CF">
        <w:rPr>
          <w:rFonts w:ascii="Times New Roman" w:eastAsia="Calibri" w:hAnsi="Times New Roman" w:cs="Times New Roman"/>
          <w:bCs/>
          <w:sz w:val="24"/>
          <w:szCs w:val="24"/>
        </w:rPr>
        <w:t xml:space="preserve"> </w:t>
      </w:r>
      <w:r w:rsidR="00FC70DB" w:rsidRPr="00CF70CF">
        <w:rPr>
          <w:rFonts w:ascii="Times New Roman" w:eastAsia="Calibri" w:hAnsi="Times New Roman" w:cs="Times New Roman"/>
          <w:bCs/>
          <w:sz w:val="24"/>
          <w:szCs w:val="24"/>
        </w:rPr>
        <w:t>2020</w:t>
      </w:r>
      <w:r w:rsidR="006E0DAA" w:rsidRPr="00CF70CF">
        <w:rPr>
          <w:rFonts w:ascii="Times New Roman" w:eastAsia="Calibri" w:hAnsi="Times New Roman" w:cs="Times New Roman"/>
          <w:bCs/>
          <w:sz w:val="24"/>
          <w:szCs w:val="24"/>
        </w:rPr>
        <w:t xml:space="preserve"> </w:t>
      </w:r>
      <w:r w:rsidR="00FC70DB" w:rsidRPr="00CF70CF">
        <w:rPr>
          <w:rFonts w:ascii="Times New Roman" w:eastAsia="Calibri" w:hAnsi="Times New Roman" w:cs="Times New Roman"/>
          <w:bCs/>
          <w:sz w:val="24"/>
          <w:szCs w:val="24"/>
        </w:rPr>
        <w:t>r.</w:t>
      </w:r>
      <w:r w:rsidR="006E0DAA" w:rsidRPr="00CF70CF">
        <w:rPr>
          <w:rFonts w:ascii="Times New Roman" w:eastAsia="Calibri" w:hAnsi="Times New Roman" w:cs="Times New Roman"/>
          <w:bCs/>
          <w:sz w:val="24"/>
          <w:szCs w:val="24"/>
        </w:rPr>
        <w:t xml:space="preserve"> </w:t>
      </w:r>
      <w:r w:rsidR="00FC70DB" w:rsidRPr="00CF70CF">
        <w:rPr>
          <w:rFonts w:ascii="Times New Roman" w:eastAsia="Calibri" w:hAnsi="Times New Roman" w:cs="Times New Roman"/>
          <w:bCs/>
          <w:sz w:val="24"/>
          <w:szCs w:val="24"/>
        </w:rPr>
        <w:t>w</w:t>
      </w:r>
      <w:r w:rsidR="006E0DAA" w:rsidRPr="00CF70CF">
        <w:rPr>
          <w:rFonts w:ascii="Times New Roman" w:eastAsia="Calibri" w:hAnsi="Times New Roman" w:cs="Times New Roman"/>
          <w:bCs/>
          <w:sz w:val="24"/>
          <w:szCs w:val="24"/>
        </w:rPr>
        <w:t xml:space="preserve"> </w:t>
      </w:r>
      <w:r w:rsidR="00FC70DB" w:rsidRPr="00CF70CF">
        <w:rPr>
          <w:rFonts w:ascii="Times New Roman" w:eastAsia="Calibri" w:hAnsi="Times New Roman" w:cs="Times New Roman"/>
          <w:bCs/>
          <w:sz w:val="24"/>
          <w:szCs w:val="24"/>
        </w:rPr>
        <w:t>sprawie</w:t>
      </w:r>
      <w:r w:rsidR="006E0DAA" w:rsidRPr="00CF70CF">
        <w:rPr>
          <w:rFonts w:ascii="Times New Roman" w:eastAsia="Calibri" w:hAnsi="Times New Roman" w:cs="Times New Roman"/>
          <w:bCs/>
          <w:sz w:val="24"/>
          <w:szCs w:val="24"/>
        </w:rPr>
        <w:t xml:space="preserve"> </w:t>
      </w:r>
      <w:r w:rsidR="00FC70DB" w:rsidRPr="00CF70CF">
        <w:rPr>
          <w:rFonts w:ascii="Times New Roman" w:eastAsia="Calibri" w:hAnsi="Times New Roman" w:cs="Times New Roman"/>
          <w:bCs/>
          <w:sz w:val="24"/>
          <w:szCs w:val="24"/>
        </w:rPr>
        <w:t>podmiotowych</w:t>
      </w:r>
      <w:r w:rsidR="006E0DAA" w:rsidRPr="00CF70CF">
        <w:rPr>
          <w:rFonts w:ascii="Times New Roman" w:eastAsia="Calibri" w:hAnsi="Times New Roman" w:cs="Times New Roman"/>
          <w:bCs/>
          <w:sz w:val="24"/>
          <w:szCs w:val="24"/>
        </w:rPr>
        <w:t xml:space="preserve"> </w:t>
      </w:r>
      <w:r w:rsidR="00FC70DB" w:rsidRPr="00CF70CF">
        <w:rPr>
          <w:rFonts w:ascii="Times New Roman" w:eastAsia="Calibri" w:hAnsi="Times New Roman" w:cs="Times New Roman"/>
          <w:bCs/>
          <w:sz w:val="24"/>
          <w:szCs w:val="24"/>
        </w:rPr>
        <w:t>środków</w:t>
      </w:r>
      <w:r w:rsidR="006E0DAA" w:rsidRPr="00CF70CF">
        <w:rPr>
          <w:rFonts w:ascii="Times New Roman" w:eastAsia="Calibri" w:hAnsi="Times New Roman" w:cs="Times New Roman"/>
          <w:bCs/>
          <w:sz w:val="24"/>
          <w:szCs w:val="24"/>
        </w:rPr>
        <w:t xml:space="preserve"> </w:t>
      </w:r>
      <w:r w:rsidR="00FC70DB" w:rsidRPr="00CF70CF">
        <w:rPr>
          <w:rFonts w:ascii="Times New Roman" w:eastAsia="Calibri" w:hAnsi="Times New Roman" w:cs="Times New Roman"/>
          <w:bCs/>
          <w:sz w:val="24"/>
          <w:szCs w:val="24"/>
        </w:rPr>
        <w:t>dowodowych</w:t>
      </w:r>
      <w:r w:rsidR="006E0DAA" w:rsidRPr="00CF70CF">
        <w:rPr>
          <w:rFonts w:ascii="Times New Roman" w:eastAsia="Calibri" w:hAnsi="Times New Roman" w:cs="Times New Roman"/>
          <w:bCs/>
          <w:sz w:val="24"/>
          <w:szCs w:val="24"/>
        </w:rPr>
        <w:t xml:space="preserve"> </w:t>
      </w:r>
      <w:r w:rsidR="00FC70DB" w:rsidRPr="00CF70CF">
        <w:rPr>
          <w:rFonts w:ascii="Times New Roman" w:eastAsia="Calibri" w:hAnsi="Times New Roman" w:cs="Times New Roman"/>
          <w:bCs/>
          <w:sz w:val="24"/>
          <w:szCs w:val="24"/>
        </w:rPr>
        <w:t>oraz</w:t>
      </w:r>
      <w:r w:rsidR="006E0DAA" w:rsidRPr="00CF70CF">
        <w:rPr>
          <w:rFonts w:ascii="Times New Roman" w:eastAsia="Calibri" w:hAnsi="Times New Roman" w:cs="Times New Roman"/>
          <w:bCs/>
          <w:sz w:val="24"/>
          <w:szCs w:val="24"/>
        </w:rPr>
        <w:t xml:space="preserve"> </w:t>
      </w:r>
      <w:r w:rsidR="00FC70DB" w:rsidRPr="00CF70CF">
        <w:rPr>
          <w:rFonts w:ascii="Times New Roman" w:eastAsia="Calibri" w:hAnsi="Times New Roman" w:cs="Times New Roman"/>
          <w:bCs/>
          <w:sz w:val="24"/>
          <w:szCs w:val="24"/>
        </w:rPr>
        <w:t>innych</w:t>
      </w:r>
      <w:r w:rsidR="006E0DAA" w:rsidRPr="00CF70CF">
        <w:rPr>
          <w:rFonts w:ascii="Times New Roman" w:eastAsia="Calibri" w:hAnsi="Times New Roman" w:cs="Times New Roman"/>
          <w:bCs/>
          <w:sz w:val="24"/>
          <w:szCs w:val="24"/>
        </w:rPr>
        <w:t xml:space="preserve"> </w:t>
      </w:r>
      <w:r w:rsidR="00FC70DB" w:rsidRPr="00CF70CF">
        <w:rPr>
          <w:rFonts w:ascii="Times New Roman" w:eastAsia="Calibri" w:hAnsi="Times New Roman" w:cs="Times New Roman"/>
          <w:bCs/>
          <w:sz w:val="24"/>
          <w:szCs w:val="24"/>
        </w:rPr>
        <w:t>dokumentów</w:t>
      </w:r>
      <w:r w:rsidR="006E0DAA" w:rsidRPr="00CF70CF">
        <w:rPr>
          <w:rFonts w:ascii="Times New Roman" w:eastAsia="Calibri" w:hAnsi="Times New Roman" w:cs="Times New Roman"/>
          <w:bCs/>
          <w:sz w:val="24"/>
          <w:szCs w:val="24"/>
        </w:rPr>
        <w:t xml:space="preserve"> </w:t>
      </w:r>
      <w:r w:rsidR="00FC70DB" w:rsidRPr="00CF70CF">
        <w:rPr>
          <w:rFonts w:ascii="Times New Roman" w:eastAsia="Calibri" w:hAnsi="Times New Roman" w:cs="Times New Roman"/>
          <w:bCs/>
          <w:sz w:val="24"/>
          <w:szCs w:val="24"/>
        </w:rPr>
        <w:t>lub</w:t>
      </w:r>
      <w:r w:rsidR="006E0DAA" w:rsidRPr="00CF70CF">
        <w:rPr>
          <w:rFonts w:ascii="Times New Roman" w:eastAsia="Calibri" w:hAnsi="Times New Roman" w:cs="Times New Roman"/>
          <w:bCs/>
          <w:sz w:val="24"/>
          <w:szCs w:val="24"/>
        </w:rPr>
        <w:t xml:space="preserve"> </w:t>
      </w:r>
      <w:r w:rsidR="00FC70DB" w:rsidRPr="00CF70CF">
        <w:rPr>
          <w:rFonts w:ascii="Times New Roman" w:eastAsia="Calibri" w:hAnsi="Times New Roman" w:cs="Times New Roman"/>
          <w:bCs/>
          <w:sz w:val="24"/>
          <w:szCs w:val="24"/>
        </w:rPr>
        <w:t>oświadczeń,</w:t>
      </w:r>
      <w:r w:rsidR="006E0DAA" w:rsidRPr="00CF70CF">
        <w:rPr>
          <w:rFonts w:ascii="Times New Roman" w:eastAsia="Calibri" w:hAnsi="Times New Roman" w:cs="Times New Roman"/>
          <w:bCs/>
          <w:sz w:val="24"/>
          <w:szCs w:val="24"/>
        </w:rPr>
        <w:t xml:space="preserve"> </w:t>
      </w:r>
      <w:r w:rsidR="00FC70DB" w:rsidRPr="00CF70CF">
        <w:rPr>
          <w:rFonts w:ascii="Times New Roman" w:eastAsia="Calibri" w:hAnsi="Times New Roman" w:cs="Times New Roman"/>
          <w:bCs/>
          <w:sz w:val="24"/>
          <w:szCs w:val="24"/>
        </w:rPr>
        <w:t>jakich</w:t>
      </w:r>
      <w:r w:rsidR="006E0DAA" w:rsidRPr="00CF70CF">
        <w:rPr>
          <w:rFonts w:ascii="Times New Roman" w:eastAsia="Calibri" w:hAnsi="Times New Roman" w:cs="Times New Roman"/>
          <w:bCs/>
          <w:sz w:val="24"/>
          <w:szCs w:val="24"/>
        </w:rPr>
        <w:t xml:space="preserve"> </w:t>
      </w:r>
      <w:r w:rsidR="00FC70DB" w:rsidRPr="00CF70CF">
        <w:rPr>
          <w:rFonts w:ascii="Times New Roman" w:eastAsia="Calibri" w:hAnsi="Times New Roman" w:cs="Times New Roman"/>
          <w:bCs/>
          <w:sz w:val="24"/>
          <w:szCs w:val="24"/>
        </w:rPr>
        <w:t>może</w:t>
      </w:r>
      <w:r w:rsidR="006E0DAA" w:rsidRPr="00CF70CF">
        <w:rPr>
          <w:rFonts w:ascii="Times New Roman" w:eastAsia="Calibri" w:hAnsi="Times New Roman" w:cs="Times New Roman"/>
          <w:bCs/>
          <w:sz w:val="24"/>
          <w:szCs w:val="24"/>
        </w:rPr>
        <w:t xml:space="preserve"> </w:t>
      </w:r>
      <w:r w:rsidR="00FC70DB" w:rsidRPr="00CF70CF">
        <w:rPr>
          <w:rFonts w:ascii="Times New Roman" w:eastAsia="Calibri" w:hAnsi="Times New Roman" w:cs="Times New Roman"/>
          <w:bCs/>
          <w:sz w:val="24"/>
          <w:szCs w:val="24"/>
        </w:rPr>
        <w:t>żądać</w:t>
      </w:r>
      <w:r w:rsidR="006E0DAA" w:rsidRPr="00CF70CF">
        <w:rPr>
          <w:rFonts w:ascii="Times New Roman" w:eastAsia="Calibri" w:hAnsi="Times New Roman" w:cs="Times New Roman"/>
          <w:bCs/>
          <w:sz w:val="24"/>
          <w:szCs w:val="24"/>
        </w:rPr>
        <w:t xml:space="preserve"> </w:t>
      </w:r>
      <w:r w:rsidR="00FC70DB" w:rsidRPr="00CF70CF">
        <w:rPr>
          <w:rFonts w:ascii="Times New Roman" w:eastAsia="Calibri" w:hAnsi="Times New Roman" w:cs="Times New Roman"/>
          <w:bCs/>
          <w:sz w:val="24"/>
          <w:szCs w:val="24"/>
        </w:rPr>
        <w:t>zamawiający</w:t>
      </w:r>
      <w:r w:rsidR="006E0DAA" w:rsidRPr="00CF70CF">
        <w:rPr>
          <w:rFonts w:ascii="Times New Roman" w:eastAsia="Calibri" w:hAnsi="Times New Roman" w:cs="Times New Roman"/>
          <w:bCs/>
          <w:sz w:val="24"/>
          <w:szCs w:val="24"/>
        </w:rPr>
        <w:t xml:space="preserve"> </w:t>
      </w:r>
      <w:r w:rsidR="00FC70DB" w:rsidRPr="00CF70CF">
        <w:rPr>
          <w:rFonts w:ascii="Times New Roman" w:eastAsia="Calibri" w:hAnsi="Times New Roman" w:cs="Times New Roman"/>
          <w:bCs/>
          <w:sz w:val="24"/>
          <w:szCs w:val="24"/>
        </w:rPr>
        <w:t>od</w:t>
      </w:r>
      <w:r w:rsidR="006E0DAA" w:rsidRPr="00CF70CF">
        <w:rPr>
          <w:rFonts w:ascii="Times New Roman" w:eastAsia="Calibri" w:hAnsi="Times New Roman" w:cs="Times New Roman"/>
          <w:bCs/>
          <w:sz w:val="24"/>
          <w:szCs w:val="24"/>
        </w:rPr>
        <w:t xml:space="preserve"> </w:t>
      </w:r>
      <w:r w:rsidR="00FC70DB" w:rsidRPr="00CF70CF">
        <w:rPr>
          <w:rFonts w:ascii="Times New Roman" w:eastAsia="Calibri" w:hAnsi="Times New Roman" w:cs="Times New Roman"/>
          <w:bCs/>
          <w:sz w:val="24"/>
          <w:szCs w:val="24"/>
        </w:rPr>
        <w:t>wykonawcy</w:t>
      </w:r>
      <w:r w:rsidR="006E0DAA" w:rsidRPr="00CF70CF">
        <w:rPr>
          <w:rFonts w:ascii="Times New Roman" w:eastAsia="Calibri" w:hAnsi="Times New Roman" w:cs="Times New Roman"/>
          <w:bCs/>
          <w:sz w:val="24"/>
          <w:szCs w:val="24"/>
        </w:rPr>
        <w:t xml:space="preserve"> </w:t>
      </w:r>
      <w:r w:rsidR="00A37B8A" w:rsidRPr="00CF70CF">
        <w:rPr>
          <w:rFonts w:ascii="Times New Roman" w:eastAsia="Calibri" w:hAnsi="Times New Roman" w:cs="Times New Roman"/>
          <w:bCs/>
          <w:sz w:val="24"/>
          <w:szCs w:val="24"/>
        </w:rPr>
        <w:t>(Dz.U.</w:t>
      </w:r>
      <w:r w:rsidR="006E0DAA" w:rsidRPr="00CF70CF">
        <w:rPr>
          <w:rFonts w:ascii="Times New Roman" w:eastAsia="Calibri" w:hAnsi="Times New Roman" w:cs="Times New Roman"/>
          <w:bCs/>
          <w:sz w:val="24"/>
          <w:szCs w:val="24"/>
        </w:rPr>
        <w:t xml:space="preserve"> </w:t>
      </w:r>
      <w:r w:rsidR="00A37B8A" w:rsidRPr="00CF70CF">
        <w:rPr>
          <w:rFonts w:ascii="Times New Roman" w:eastAsia="Calibri" w:hAnsi="Times New Roman" w:cs="Times New Roman"/>
          <w:bCs/>
          <w:sz w:val="24"/>
          <w:szCs w:val="24"/>
        </w:rPr>
        <w:t>2020</w:t>
      </w:r>
      <w:r w:rsidR="006E0DAA" w:rsidRPr="00CF70CF">
        <w:rPr>
          <w:rFonts w:ascii="Times New Roman" w:eastAsia="Calibri" w:hAnsi="Times New Roman" w:cs="Times New Roman"/>
          <w:bCs/>
          <w:sz w:val="24"/>
          <w:szCs w:val="24"/>
        </w:rPr>
        <w:t xml:space="preserve"> </w:t>
      </w:r>
      <w:r w:rsidR="00A37B8A" w:rsidRPr="00CF70CF">
        <w:rPr>
          <w:rFonts w:ascii="Times New Roman" w:eastAsia="Calibri" w:hAnsi="Times New Roman" w:cs="Times New Roman"/>
          <w:bCs/>
          <w:sz w:val="24"/>
          <w:szCs w:val="24"/>
        </w:rPr>
        <w:t>poz.</w:t>
      </w:r>
      <w:r w:rsidR="006E0DAA" w:rsidRPr="00CF70CF">
        <w:rPr>
          <w:rFonts w:ascii="Times New Roman" w:eastAsia="Calibri" w:hAnsi="Times New Roman" w:cs="Times New Roman"/>
          <w:bCs/>
          <w:sz w:val="24"/>
          <w:szCs w:val="24"/>
        </w:rPr>
        <w:t xml:space="preserve"> </w:t>
      </w:r>
      <w:r w:rsidR="00A37B8A" w:rsidRPr="00CF70CF">
        <w:rPr>
          <w:rFonts w:ascii="Times New Roman" w:eastAsia="Calibri" w:hAnsi="Times New Roman" w:cs="Times New Roman"/>
          <w:bCs/>
          <w:sz w:val="24"/>
          <w:szCs w:val="24"/>
        </w:rPr>
        <w:t>2415)</w:t>
      </w:r>
      <w:r w:rsidR="006E0DAA" w:rsidRPr="00CF70CF">
        <w:rPr>
          <w:rFonts w:ascii="Times New Roman" w:eastAsia="Calibri" w:hAnsi="Times New Roman" w:cs="Times New Roman"/>
          <w:bCs/>
          <w:sz w:val="24"/>
          <w:szCs w:val="24"/>
        </w:rPr>
        <w:t xml:space="preserve"> </w:t>
      </w:r>
      <w:r w:rsidR="00355648" w:rsidRPr="00CF70CF">
        <w:rPr>
          <w:rStyle w:val="markedcontent"/>
          <w:rFonts w:ascii="Times New Roman" w:hAnsi="Times New Roman" w:cs="Times New Roman"/>
          <w:sz w:val="24"/>
          <w:szCs w:val="24"/>
        </w:rPr>
        <w:t>zamiast:</w:t>
      </w:r>
    </w:p>
    <w:p w14:paraId="5A1ECAB1" w14:textId="77777777" w:rsidR="00355648" w:rsidRPr="00CF70CF" w:rsidRDefault="00355648" w:rsidP="00885433">
      <w:pPr>
        <w:pStyle w:val="Tekstkomentarza"/>
        <w:numPr>
          <w:ilvl w:val="0"/>
          <w:numId w:val="113"/>
        </w:numPr>
        <w:spacing w:line="276" w:lineRule="auto"/>
        <w:jc w:val="both"/>
        <w:rPr>
          <w:bCs/>
          <w:sz w:val="24"/>
          <w:szCs w:val="24"/>
        </w:rPr>
      </w:pPr>
      <w:r w:rsidRPr="00CF70CF">
        <w:rPr>
          <w:rStyle w:val="markedcontent"/>
          <w:sz w:val="24"/>
          <w:szCs w:val="24"/>
        </w:rPr>
        <w:t>informacji</w:t>
      </w:r>
      <w:r w:rsidR="006E0DAA" w:rsidRPr="00CF70CF">
        <w:rPr>
          <w:rStyle w:val="markedcontent"/>
          <w:sz w:val="24"/>
          <w:szCs w:val="24"/>
        </w:rPr>
        <w:t xml:space="preserve"> </w:t>
      </w:r>
      <w:r w:rsidRPr="00CF70CF">
        <w:rPr>
          <w:rStyle w:val="markedcontent"/>
          <w:sz w:val="24"/>
          <w:szCs w:val="24"/>
        </w:rPr>
        <w:t>z</w:t>
      </w:r>
      <w:r w:rsidR="006E0DAA" w:rsidRPr="00CF70CF">
        <w:rPr>
          <w:rStyle w:val="markedcontent"/>
          <w:sz w:val="24"/>
          <w:szCs w:val="24"/>
        </w:rPr>
        <w:t xml:space="preserve"> </w:t>
      </w:r>
      <w:r w:rsidRPr="00CF70CF">
        <w:rPr>
          <w:rStyle w:val="markedcontent"/>
          <w:sz w:val="24"/>
          <w:szCs w:val="24"/>
        </w:rPr>
        <w:t>Krajowego</w:t>
      </w:r>
      <w:r w:rsidR="006E0DAA" w:rsidRPr="00CF70CF">
        <w:rPr>
          <w:rStyle w:val="markedcontent"/>
          <w:sz w:val="24"/>
          <w:szCs w:val="24"/>
        </w:rPr>
        <w:t xml:space="preserve"> </w:t>
      </w:r>
      <w:r w:rsidRPr="00CF70CF">
        <w:rPr>
          <w:rStyle w:val="markedcontent"/>
          <w:sz w:val="24"/>
          <w:szCs w:val="24"/>
        </w:rPr>
        <w:t>Rejestru</w:t>
      </w:r>
      <w:r w:rsidR="006E0DAA" w:rsidRPr="00CF70CF">
        <w:rPr>
          <w:rStyle w:val="markedcontent"/>
          <w:sz w:val="24"/>
          <w:szCs w:val="24"/>
        </w:rPr>
        <w:t xml:space="preserve"> </w:t>
      </w:r>
      <w:r w:rsidRPr="00CF70CF">
        <w:rPr>
          <w:rStyle w:val="markedcontent"/>
          <w:sz w:val="24"/>
          <w:szCs w:val="24"/>
        </w:rPr>
        <w:t>Karnego</w:t>
      </w:r>
      <w:r w:rsidR="006E0DAA" w:rsidRPr="00CF70CF">
        <w:rPr>
          <w:rStyle w:val="markedcontent"/>
          <w:sz w:val="24"/>
          <w:szCs w:val="24"/>
        </w:rPr>
        <w:t xml:space="preserve"> </w:t>
      </w:r>
      <w:r w:rsidRPr="00CF70CF">
        <w:rPr>
          <w:rStyle w:val="markedcontent"/>
          <w:sz w:val="24"/>
          <w:szCs w:val="24"/>
        </w:rPr>
        <w:t>–</w:t>
      </w:r>
      <w:r w:rsidR="006E0DAA" w:rsidRPr="00CF70CF">
        <w:rPr>
          <w:rStyle w:val="markedcontent"/>
          <w:sz w:val="24"/>
          <w:szCs w:val="24"/>
        </w:rPr>
        <w:t xml:space="preserve"> </w:t>
      </w:r>
      <w:r w:rsidRPr="00CF70CF">
        <w:rPr>
          <w:rStyle w:val="markedcontent"/>
          <w:sz w:val="24"/>
          <w:szCs w:val="24"/>
        </w:rPr>
        <w:t>składa</w:t>
      </w:r>
      <w:r w:rsidR="006E0DAA" w:rsidRPr="00CF70CF">
        <w:rPr>
          <w:rStyle w:val="markedcontent"/>
          <w:sz w:val="24"/>
          <w:szCs w:val="24"/>
        </w:rPr>
        <w:t xml:space="preserve"> </w:t>
      </w:r>
      <w:r w:rsidRPr="00CF70CF">
        <w:rPr>
          <w:rStyle w:val="markedcontent"/>
          <w:sz w:val="24"/>
          <w:szCs w:val="24"/>
        </w:rPr>
        <w:t>informację</w:t>
      </w:r>
      <w:r w:rsidR="006E0DAA" w:rsidRPr="00CF70CF">
        <w:rPr>
          <w:rStyle w:val="markedcontent"/>
          <w:sz w:val="24"/>
          <w:szCs w:val="24"/>
        </w:rPr>
        <w:t xml:space="preserve"> </w:t>
      </w:r>
      <w:r w:rsidRPr="00CF70CF">
        <w:rPr>
          <w:rStyle w:val="markedcontent"/>
          <w:sz w:val="24"/>
          <w:szCs w:val="24"/>
        </w:rPr>
        <w:t>z</w:t>
      </w:r>
      <w:r w:rsidR="006E0DAA" w:rsidRPr="00CF70CF">
        <w:rPr>
          <w:rStyle w:val="markedcontent"/>
          <w:sz w:val="24"/>
          <w:szCs w:val="24"/>
        </w:rPr>
        <w:t xml:space="preserve"> </w:t>
      </w:r>
      <w:r w:rsidRPr="00CF70CF">
        <w:rPr>
          <w:rStyle w:val="markedcontent"/>
          <w:sz w:val="24"/>
          <w:szCs w:val="24"/>
        </w:rPr>
        <w:t>odpowiedniego</w:t>
      </w:r>
      <w:r w:rsidRPr="00CF70CF">
        <w:rPr>
          <w:sz w:val="24"/>
          <w:szCs w:val="24"/>
        </w:rPr>
        <w:br/>
      </w:r>
      <w:r w:rsidRPr="00CF70CF">
        <w:rPr>
          <w:rStyle w:val="markedcontent"/>
          <w:sz w:val="24"/>
          <w:szCs w:val="24"/>
        </w:rPr>
        <w:t>rejestru,</w:t>
      </w:r>
      <w:r w:rsidR="006E0DAA" w:rsidRPr="00CF70CF">
        <w:rPr>
          <w:rStyle w:val="markedcontent"/>
          <w:sz w:val="24"/>
          <w:szCs w:val="24"/>
        </w:rPr>
        <w:t xml:space="preserve"> </w:t>
      </w:r>
      <w:r w:rsidRPr="00CF70CF">
        <w:rPr>
          <w:rStyle w:val="markedcontent"/>
          <w:sz w:val="24"/>
          <w:szCs w:val="24"/>
        </w:rPr>
        <w:t>takiego</w:t>
      </w:r>
      <w:r w:rsidR="006E0DAA" w:rsidRPr="00CF70CF">
        <w:rPr>
          <w:rStyle w:val="markedcontent"/>
          <w:sz w:val="24"/>
          <w:szCs w:val="24"/>
        </w:rPr>
        <w:t xml:space="preserve"> </w:t>
      </w:r>
      <w:r w:rsidRPr="00CF70CF">
        <w:rPr>
          <w:rStyle w:val="markedcontent"/>
          <w:sz w:val="24"/>
          <w:szCs w:val="24"/>
        </w:rPr>
        <w:t>jak</w:t>
      </w:r>
      <w:r w:rsidR="006E0DAA" w:rsidRPr="00CF70CF">
        <w:rPr>
          <w:rStyle w:val="markedcontent"/>
          <w:sz w:val="24"/>
          <w:szCs w:val="24"/>
        </w:rPr>
        <w:t xml:space="preserve"> </w:t>
      </w:r>
      <w:r w:rsidRPr="00CF70CF">
        <w:rPr>
          <w:rStyle w:val="markedcontent"/>
          <w:sz w:val="24"/>
          <w:szCs w:val="24"/>
        </w:rPr>
        <w:t>rejestr</w:t>
      </w:r>
      <w:r w:rsidR="006E0DAA" w:rsidRPr="00CF70CF">
        <w:rPr>
          <w:rStyle w:val="markedcontent"/>
          <w:sz w:val="24"/>
          <w:szCs w:val="24"/>
        </w:rPr>
        <w:t xml:space="preserve"> </w:t>
      </w:r>
      <w:r w:rsidR="00345A2E" w:rsidRPr="00CF70CF">
        <w:rPr>
          <w:rStyle w:val="markedcontent"/>
          <w:sz w:val="24"/>
          <w:szCs w:val="24"/>
        </w:rPr>
        <w:t>sądowy</w:t>
      </w:r>
      <w:r w:rsidR="006E0DAA" w:rsidRPr="00CF70CF">
        <w:rPr>
          <w:rStyle w:val="markedcontent"/>
          <w:sz w:val="24"/>
          <w:szCs w:val="24"/>
        </w:rPr>
        <w:t xml:space="preserve"> </w:t>
      </w:r>
      <w:r w:rsidR="00345A2E" w:rsidRPr="00CF70CF">
        <w:rPr>
          <w:rStyle w:val="markedcontent"/>
          <w:sz w:val="24"/>
          <w:szCs w:val="24"/>
        </w:rPr>
        <w:t>albo</w:t>
      </w:r>
      <w:r w:rsidR="006E0DAA" w:rsidRPr="00CF70CF">
        <w:rPr>
          <w:rStyle w:val="markedcontent"/>
          <w:sz w:val="24"/>
          <w:szCs w:val="24"/>
        </w:rPr>
        <w:t xml:space="preserve"> </w:t>
      </w:r>
      <w:r w:rsidRPr="00CF70CF">
        <w:rPr>
          <w:rStyle w:val="markedcontent"/>
          <w:sz w:val="24"/>
          <w:szCs w:val="24"/>
        </w:rPr>
        <w:t>w</w:t>
      </w:r>
      <w:r w:rsidR="006E0DAA" w:rsidRPr="00CF70CF">
        <w:rPr>
          <w:rStyle w:val="markedcontent"/>
          <w:sz w:val="24"/>
          <w:szCs w:val="24"/>
        </w:rPr>
        <w:t xml:space="preserve"> </w:t>
      </w:r>
      <w:r w:rsidRPr="00CF70CF">
        <w:rPr>
          <w:rStyle w:val="markedcontent"/>
          <w:sz w:val="24"/>
          <w:szCs w:val="24"/>
        </w:rPr>
        <w:t>przypadku</w:t>
      </w:r>
      <w:r w:rsidR="006E0DAA" w:rsidRPr="00CF70CF">
        <w:rPr>
          <w:rStyle w:val="markedcontent"/>
          <w:sz w:val="24"/>
          <w:szCs w:val="24"/>
        </w:rPr>
        <w:t xml:space="preserve"> </w:t>
      </w:r>
      <w:r w:rsidRPr="00CF70CF">
        <w:rPr>
          <w:rStyle w:val="markedcontent"/>
          <w:sz w:val="24"/>
          <w:szCs w:val="24"/>
        </w:rPr>
        <w:t>braku</w:t>
      </w:r>
      <w:r w:rsidR="006E0DAA" w:rsidRPr="00CF70CF">
        <w:rPr>
          <w:rStyle w:val="markedcontent"/>
          <w:sz w:val="24"/>
          <w:szCs w:val="24"/>
        </w:rPr>
        <w:t xml:space="preserve"> </w:t>
      </w:r>
      <w:r w:rsidRPr="00CF70CF">
        <w:rPr>
          <w:rStyle w:val="markedcontent"/>
          <w:sz w:val="24"/>
          <w:szCs w:val="24"/>
        </w:rPr>
        <w:t>takiego</w:t>
      </w:r>
      <w:r w:rsidR="006E0DAA" w:rsidRPr="00CF70CF">
        <w:rPr>
          <w:rStyle w:val="markedcontent"/>
          <w:sz w:val="24"/>
          <w:szCs w:val="24"/>
        </w:rPr>
        <w:t xml:space="preserve"> </w:t>
      </w:r>
      <w:r w:rsidRPr="00CF70CF">
        <w:rPr>
          <w:rStyle w:val="markedcontent"/>
          <w:sz w:val="24"/>
          <w:szCs w:val="24"/>
        </w:rPr>
        <w:t>rejestru,</w:t>
      </w:r>
      <w:r w:rsidR="006E0DAA" w:rsidRPr="00CF70CF">
        <w:rPr>
          <w:rStyle w:val="markedcontent"/>
          <w:sz w:val="24"/>
          <w:szCs w:val="24"/>
        </w:rPr>
        <w:t xml:space="preserve"> </w:t>
      </w:r>
      <w:r w:rsidRPr="00CF70CF">
        <w:rPr>
          <w:rStyle w:val="markedcontent"/>
          <w:sz w:val="24"/>
          <w:szCs w:val="24"/>
        </w:rPr>
        <w:t>inny</w:t>
      </w:r>
      <w:r w:rsidR="006E0DAA" w:rsidRPr="00CF70CF">
        <w:rPr>
          <w:rStyle w:val="markedcontent"/>
          <w:sz w:val="24"/>
          <w:szCs w:val="24"/>
        </w:rPr>
        <w:t xml:space="preserve"> </w:t>
      </w:r>
      <w:r w:rsidRPr="00CF70CF">
        <w:rPr>
          <w:rStyle w:val="markedcontent"/>
          <w:sz w:val="24"/>
          <w:szCs w:val="24"/>
        </w:rPr>
        <w:t>równoważny</w:t>
      </w:r>
      <w:r w:rsidR="006E0DAA" w:rsidRPr="00CF70CF">
        <w:rPr>
          <w:rStyle w:val="markedcontent"/>
          <w:sz w:val="24"/>
          <w:szCs w:val="24"/>
        </w:rPr>
        <w:t xml:space="preserve"> </w:t>
      </w:r>
      <w:r w:rsidRPr="00CF70CF">
        <w:rPr>
          <w:rStyle w:val="markedcontent"/>
          <w:sz w:val="24"/>
          <w:szCs w:val="24"/>
        </w:rPr>
        <w:t>dokument</w:t>
      </w:r>
      <w:r w:rsidR="006E0DAA" w:rsidRPr="00CF70CF">
        <w:rPr>
          <w:rStyle w:val="markedcontent"/>
          <w:sz w:val="24"/>
          <w:szCs w:val="24"/>
        </w:rPr>
        <w:t xml:space="preserve"> </w:t>
      </w:r>
      <w:r w:rsidRPr="00CF70CF">
        <w:rPr>
          <w:rStyle w:val="markedcontent"/>
          <w:sz w:val="24"/>
          <w:szCs w:val="24"/>
        </w:rPr>
        <w:t>wydany</w:t>
      </w:r>
      <w:r w:rsidR="006E0DAA" w:rsidRPr="00CF70CF">
        <w:rPr>
          <w:rStyle w:val="markedcontent"/>
          <w:sz w:val="24"/>
          <w:szCs w:val="24"/>
        </w:rPr>
        <w:t xml:space="preserve"> </w:t>
      </w:r>
      <w:r w:rsidRPr="00CF70CF">
        <w:rPr>
          <w:rStyle w:val="markedcontent"/>
          <w:sz w:val="24"/>
          <w:szCs w:val="24"/>
        </w:rPr>
        <w:t>przez</w:t>
      </w:r>
      <w:r w:rsidR="006E0DAA" w:rsidRPr="00CF70CF">
        <w:rPr>
          <w:rStyle w:val="markedcontent"/>
          <w:sz w:val="24"/>
          <w:szCs w:val="24"/>
        </w:rPr>
        <w:t xml:space="preserve"> </w:t>
      </w:r>
      <w:r w:rsidRPr="00CF70CF">
        <w:rPr>
          <w:rStyle w:val="markedcontent"/>
          <w:sz w:val="24"/>
          <w:szCs w:val="24"/>
        </w:rPr>
        <w:t>właściwy</w:t>
      </w:r>
      <w:r w:rsidR="006E0DAA" w:rsidRPr="00CF70CF">
        <w:rPr>
          <w:rStyle w:val="markedcontent"/>
          <w:sz w:val="24"/>
          <w:szCs w:val="24"/>
        </w:rPr>
        <w:t xml:space="preserve"> </w:t>
      </w:r>
      <w:r w:rsidRPr="00CF70CF">
        <w:rPr>
          <w:rStyle w:val="markedcontent"/>
          <w:sz w:val="24"/>
          <w:szCs w:val="24"/>
        </w:rPr>
        <w:t>organ</w:t>
      </w:r>
      <w:r w:rsidR="006E0DAA" w:rsidRPr="00CF70CF">
        <w:rPr>
          <w:rStyle w:val="markedcontent"/>
          <w:sz w:val="24"/>
          <w:szCs w:val="24"/>
        </w:rPr>
        <w:t xml:space="preserve"> </w:t>
      </w:r>
      <w:r w:rsidRPr="00CF70CF">
        <w:rPr>
          <w:rStyle w:val="markedcontent"/>
          <w:sz w:val="24"/>
          <w:szCs w:val="24"/>
        </w:rPr>
        <w:t>sądowy</w:t>
      </w:r>
      <w:r w:rsidR="006E0DAA" w:rsidRPr="00CF70CF">
        <w:rPr>
          <w:rStyle w:val="markedcontent"/>
          <w:sz w:val="24"/>
          <w:szCs w:val="24"/>
        </w:rPr>
        <w:t xml:space="preserve"> </w:t>
      </w:r>
      <w:r w:rsidRPr="00CF70CF">
        <w:rPr>
          <w:rStyle w:val="markedcontent"/>
          <w:sz w:val="24"/>
          <w:szCs w:val="24"/>
        </w:rPr>
        <w:t>lub</w:t>
      </w:r>
      <w:r w:rsidR="006E0DAA" w:rsidRPr="00CF70CF">
        <w:rPr>
          <w:rStyle w:val="markedcontent"/>
          <w:sz w:val="24"/>
          <w:szCs w:val="24"/>
        </w:rPr>
        <w:t xml:space="preserve"> </w:t>
      </w:r>
      <w:r w:rsidRPr="00CF70CF">
        <w:rPr>
          <w:rStyle w:val="markedcontent"/>
          <w:sz w:val="24"/>
          <w:szCs w:val="24"/>
        </w:rPr>
        <w:t>administracyjny</w:t>
      </w:r>
      <w:r w:rsidR="006E0DAA" w:rsidRPr="00CF70CF">
        <w:rPr>
          <w:rStyle w:val="markedcontent"/>
          <w:sz w:val="24"/>
          <w:szCs w:val="24"/>
        </w:rPr>
        <w:t xml:space="preserve"> </w:t>
      </w:r>
      <w:r w:rsidRPr="00CF70CF">
        <w:rPr>
          <w:rStyle w:val="markedcontent"/>
          <w:sz w:val="24"/>
          <w:szCs w:val="24"/>
        </w:rPr>
        <w:t>kraju,</w:t>
      </w:r>
      <w:r w:rsidR="006E0DAA" w:rsidRPr="00CF70CF">
        <w:rPr>
          <w:rStyle w:val="markedcontent"/>
          <w:sz w:val="24"/>
          <w:szCs w:val="24"/>
        </w:rPr>
        <w:t xml:space="preserve"> </w:t>
      </w:r>
      <w:r w:rsidRPr="00CF70CF">
        <w:rPr>
          <w:rStyle w:val="markedcontent"/>
          <w:sz w:val="24"/>
          <w:szCs w:val="24"/>
        </w:rPr>
        <w:t>w</w:t>
      </w:r>
      <w:r w:rsidR="006E0DAA" w:rsidRPr="00CF70CF">
        <w:rPr>
          <w:rStyle w:val="markedcontent"/>
          <w:sz w:val="24"/>
          <w:szCs w:val="24"/>
        </w:rPr>
        <w:t xml:space="preserve"> </w:t>
      </w:r>
      <w:r w:rsidRPr="00CF70CF">
        <w:rPr>
          <w:rStyle w:val="markedcontent"/>
          <w:sz w:val="24"/>
          <w:szCs w:val="24"/>
        </w:rPr>
        <w:t>którym</w:t>
      </w:r>
      <w:r w:rsidR="006E0DAA" w:rsidRPr="00CF70CF">
        <w:rPr>
          <w:rStyle w:val="markedcontent"/>
          <w:sz w:val="24"/>
          <w:szCs w:val="24"/>
        </w:rPr>
        <w:t xml:space="preserve"> </w:t>
      </w:r>
      <w:r w:rsidRPr="00CF70CF">
        <w:rPr>
          <w:rStyle w:val="markedcontent"/>
          <w:sz w:val="24"/>
          <w:szCs w:val="24"/>
        </w:rPr>
        <w:t>wykonawca</w:t>
      </w:r>
      <w:r w:rsidR="006E0DAA" w:rsidRPr="00CF70CF">
        <w:rPr>
          <w:rStyle w:val="markedcontent"/>
          <w:sz w:val="24"/>
          <w:szCs w:val="24"/>
        </w:rPr>
        <w:t xml:space="preserve"> </w:t>
      </w:r>
      <w:r w:rsidRPr="00CF70CF">
        <w:rPr>
          <w:rStyle w:val="markedcontent"/>
          <w:sz w:val="24"/>
          <w:szCs w:val="24"/>
        </w:rPr>
        <w:t>ma</w:t>
      </w:r>
      <w:r w:rsidR="006E0DAA" w:rsidRPr="00CF70CF">
        <w:rPr>
          <w:rStyle w:val="markedcontent"/>
          <w:sz w:val="24"/>
          <w:szCs w:val="24"/>
        </w:rPr>
        <w:t xml:space="preserve"> </w:t>
      </w:r>
      <w:r w:rsidRPr="00CF70CF">
        <w:rPr>
          <w:rStyle w:val="markedcontent"/>
          <w:sz w:val="24"/>
          <w:szCs w:val="24"/>
        </w:rPr>
        <w:t>siedzibę</w:t>
      </w:r>
      <w:r w:rsidR="006E0DAA" w:rsidRPr="00CF70CF">
        <w:rPr>
          <w:rStyle w:val="markedcontent"/>
          <w:sz w:val="24"/>
          <w:szCs w:val="24"/>
        </w:rPr>
        <w:t xml:space="preserve"> </w:t>
      </w:r>
      <w:r w:rsidRPr="00CF70CF">
        <w:rPr>
          <w:rStyle w:val="markedcontent"/>
          <w:sz w:val="24"/>
          <w:szCs w:val="24"/>
        </w:rPr>
        <w:t>lub</w:t>
      </w:r>
      <w:r w:rsidR="006E0DAA" w:rsidRPr="00CF70CF">
        <w:rPr>
          <w:rStyle w:val="markedcontent"/>
          <w:sz w:val="24"/>
          <w:szCs w:val="24"/>
        </w:rPr>
        <w:t xml:space="preserve"> </w:t>
      </w:r>
      <w:r w:rsidRPr="00CF70CF">
        <w:rPr>
          <w:rStyle w:val="markedcontent"/>
          <w:sz w:val="24"/>
          <w:szCs w:val="24"/>
        </w:rPr>
        <w:t>miejsce</w:t>
      </w:r>
      <w:r w:rsidR="006E0DAA" w:rsidRPr="00CF70CF">
        <w:rPr>
          <w:rStyle w:val="markedcontent"/>
          <w:sz w:val="24"/>
          <w:szCs w:val="24"/>
        </w:rPr>
        <w:t xml:space="preserve"> </w:t>
      </w:r>
      <w:r w:rsidRPr="00CF70CF">
        <w:rPr>
          <w:rStyle w:val="markedcontent"/>
          <w:sz w:val="24"/>
          <w:szCs w:val="24"/>
        </w:rPr>
        <w:t>zamieszkania</w:t>
      </w:r>
      <w:r w:rsidR="006E0DAA" w:rsidRPr="00CF70CF">
        <w:rPr>
          <w:rStyle w:val="markedcontent"/>
          <w:sz w:val="24"/>
          <w:szCs w:val="24"/>
        </w:rPr>
        <w:t xml:space="preserve"> </w:t>
      </w:r>
      <w:r w:rsidR="003A7512" w:rsidRPr="00CF70CF">
        <w:rPr>
          <w:rStyle w:val="markedcontent"/>
          <w:sz w:val="24"/>
          <w:szCs w:val="24"/>
        </w:rPr>
        <w:t>lub</w:t>
      </w:r>
      <w:r w:rsidR="006E0DAA" w:rsidRPr="00CF70CF">
        <w:rPr>
          <w:rStyle w:val="markedcontent"/>
          <w:sz w:val="24"/>
          <w:szCs w:val="24"/>
        </w:rPr>
        <w:t xml:space="preserve"> </w:t>
      </w:r>
      <w:r w:rsidR="003A7512" w:rsidRPr="00CF70CF">
        <w:rPr>
          <w:rStyle w:val="markedcontent"/>
          <w:sz w:val="24"/>
          <w:szCs w:val="24"/>
        </w:rPr>
        <w:t>miejsce</w:t>
      </w:r>
      <w:r w:rsidR="006E0DAA" w:rsidRPr="00CF70CF">
        <w:rPr>
          <w:rStyle w:val="markedcontent"/>
          <w:sz w:val="24"/>
          <w:szCs w:val="24"/>
        </w:rPr>
        <w:t xml:space="preserve"> </w:t>
      </w:r>
      <w:r w:rsidR="003A7512" w:rsidRPr="00CF70CF">
        <w:rPr>
          <w:rStyle w:val="markedcontent"/>
          <w:sz w:val="24"/>
          <w:szCs w:val="24"/>
        </w:rPr>
        <w:t>zamieszkania</w:t>
      </w:r>
      <w:r w:rsidR="006E0DAA" w:rsidRPr="00CF70CF">
        <w:rPr>
          <w:rStyle w:val="markedcontent"/>
          <w:sz w:val="24"/>
          <w:szCs w:val="24"/>
        </w:rPr>
        <w:t xml:space="preserve"> </w:t>
      </w:r>
      <w:r w:rsidR="003A7512" w:rsidRPr="00CF70CF">
        <w:rPr>
          <w:rStyle w:val="markedcontent"/>
          <w:sz w:val="24"/>
          <w:szCs w:val="24"/>
        </w:rPr>
        <w:t>osoby,</w:t>
      </w:r>
      <w:r w:rsidR="006E0DAA" w:rsidRPr="00CF70CF">
        <w:rPr>
          <w:rStyle w:val="markedcontent"/>
          <w:sz w:val="24"/>
          <w:szCs w:val="24"/>
        </w:rPr>
        <w:t xml:space="preserve"> </w:t>
      </w:r>
      <w:r w:rsidR="003A7512" w:rsidRPr="00CF70CF">
        <w:rPr>
          <w:rStyle w:val="markedcontent"/>
          <w:sz w:val="24"/>
          <w:szCs w:val="24"/>
        </w:rPr>
        <w:t>której</w:t>
      </w:r>
      <w:r w:rsidR="006E0DAA" w:rsidRPr="00CF70CF">
        <w:rPr>
          <w:rStyle w:val="markedcontent"/>
          <w:sz w:val="24"/>
          <w:szCs w:val="24"/>
        </w:rPr>
        <w:t xml:space="preserve"> </w:t>
      </w:r>
      <w:r w:rsidR="003A7512" w:rsidRPr="00CF70CF">
        <w:rPr>
          <w:rStyle w:val="markedcontent"/>
          <w:sz w:val="24"/>
          <w:szCs w:val="24"/>
        </w:rPr>
        <w:t>dokument</w:t>
      </w:r>
      <w:r w:rsidR="006E0DAA" w:rsidRPr="00CF70CF">
        <w:rPr>
          <w:rStyle w:val="markedcontent"/>
          <w:sz w:val="24"/>
          <w:szCs w:val="24"/>
        </w:rPr>
        <w:t xml:space="preserve"> </w:t>
      </w:r>
      <w:r w:rsidR="003A7512" w:rsidRPr="00CF70CF">
        <w:rPr>
          <w:rStyle w:val="markedcontent"/>
          <w:sz w:val="24"/>
          <w:szCs w:val="24"/>
        </w:rPr>
        <w:t>miał</w:t>
      </w:r>
      <w:r w:rsidR="006E0DAA" w:rsidRPr="00CF70CF">
        <w:rPr>
          <w:rStyle w:val="markedcontent"/>
          <w:sz w:val="24"/>
          <w:szCs w:val="24"/>
        </w:rPr>
        <w:t xml:space="preserve"> </w:t>
      </w:r>
      <w:r w:rsidR="003A7512" w:rsidRPr="00CF70CF">
        <w:rPr>
          <w:rStyle w:val="markedcontent"/>
          <w:sz w:val="24"/>
          <w:szCs w:val="24"/>
        </w:rPr>
        <w:t>dotyczyć</w:t>
      </w:r>
      <w:r w:rsidRPr="00CF70CF">
        <w:rPr>
          <w:rStyle w:val="markedcontent"/>
          <w:sz w:val="24"/>
          <w:szCs w:val="24"/>
        </w:rPr>
        <w:t>,</w:t>
      </w:r>
      <w:r w:rsidR="006E0DAA" w:rsidRPr="00CF70CF">
        <w:rPr>
          <w:rStyle w:val="markedcontent"/>
          <w:sz w:val="24"/>
          <w:szCs w:val="24"/>
        </w:rPr>
        <w:t xml:space="preserve"> </w:t>
      </w:r>
      <w:r w:rsidRPr="00CF70CF">
        <w:rPr>
          <w:rStyle w:val="markedcontent"/>
          <w:sz w:val="24"/>
          <w:szCs w:val="24"/>
        </w:rPr>
        <w:t>w</w:t>
      </w:r>
      <w:r w:rsidR="006E0DAA" w:rsidRPr="00CF70CF">
        <w:rPr>
          <w:rStyle w:val="markedcontent"/>
          <w:sz w:val="24"/>
          <w:szCs w:val="24"/>
        </w:rPr>
        <w:t xml:space="preserve"> </w:t>
      </w:r>
      <w:r w:rsidRPr="00CF70CF">
        <w:rPr>
          <w:rStyle w:val="markedcontent"/>
          <w:sz w:val="24"/>
          <w:szCs w:val="24"/>
        </w:rPr>
        <w:t>zakresie,</w:t>
      </w:r>
      <w:r w:rsidR="006E0DAA" w:rsidRPr="00CF70CF">
        <w:rPr>
          <w:rStyle w:val="markedcontent"/>
          <w:sz w:val="24"/>
          <w:szCs w:val="24"/>
        </w:rPr>
        <w:t xml:space="preserve"> </w:t>
      </w:r>
      <w:r w:rsidRPr="00CF70CF">
        <w:rPr>
          <w:rStyle w:val="markedcontent"/>
          <w:sz w:val="24"/>
          <w:szCs w:val="24"/>
        </w:rPr>
        <w:t>o</w:t>
      </w:r>
      <w:r w:rsidR="006E0DAA" w:rsidRPr="00CF70CF">
        <w:rPr>
          <w:rStyle w:val="markedcontent"/>
          <w:sz w:val="24"/>
          <w:szCs w:val="24"/>
        </w:rPr>
        <w:t xml:space="preserve"> </w:t>
      </w:r>
      <w:r w:rsidRPr="00CF70CF">
        <w:rPr>
          <w:rStyle w:val="markedcontent"/>
          <w:sz w:val="24"/>
          <w:szCs w:val="24"/>
        </w:rPr>
        <w:t>którym</w:t>
      </w:r>
      <w:r w:rsidR="006E0DAA" w:rsidRPr="00CF70CF">
        <w:rPr>
          <w:rStyle w:val="markedcontent"/>
          <w:sz w:val="24"/>
          <w:szCs w:val="24"/>
        </w:rPr>
        <w:t xml:space="preserve"> </w:t>
      </w:r>
      <w:r w:rsidRPr="00CF70CF">
        <w:rPr>
          <w:rStyle w:val="markedcontent"/>
          <w:sz w:val="24"/>
          <w:szCs w:val="24"/>
        </w:rPr>
        <w:t>mowa</w:t>
      </w:r>
      <w:r w:rsidR="006E0DAA" w:rsidRPr="00CF70CF">
        <w:rPr>
          <w:rStyle w:val="markedcontent"/>
          <w:sz w:val="24"/>
          <w:szCs w:val="24"/>
        </w:rPr>
        <w:t xml:space="preserve"> </w:t>
      </w:r>
      <w:r w:rsidRPr="00CF70CF">
        <w:rPr>
          <w:rStyle w:val="markedcontent"/>
          <w:sz w:val="24"/>
          <w:szCs w:val="24"/>
        </w:rPr>
        <w:t>w</w:t>
      </w:r>
      <w:r w:rsidR="006E0DAA" w:rsidRPr="00CF70CF">
        <w:rPr>
          <w:rStyle w:val="markedcontent"/>
          <w:sz w:val="24"/>
          <w:szCs w:val="24"/>
        </w:rPr>
        <w:t xml:space="preserve"> </w:t>
      </w:r>
      <w:r w:rsidRPr="00CF70CF">
        <w:rPr>
          <w:rStyle w:val="markedcontent"/>
          <w:sz w:val="24"/>
          <w:szCs w:val="24"/>
        </w:rPr>
        <w:t>pkt</w:t>
      </w:r>
      <w:r w:rsidR="006E0DAA" w:rsidRPr="00CF70CF">
        <w:rPr>
          <w:rStyle w:val="markedcontent"/>
          <w:sz w:val="24"/>
          <w:szCs w:val="24"/>
        </w:rPr>
        <w:t xml:space="preserve"> </w:t>
      </w:r>
      <w:r w:rsidRPr="00CF70CF">
        <w:rPr>
          <w:rStyle w:val="markedcontent"/>
          <w:sz w:val="24"/>
          <w:szCs w:val="24"/>
        </w:rPr>
        <w:t>1b;</w:t>
      </w:r>
    </w:p>
    <w:p w14:paraId="6A52CA28" w14:textId="77777777" w:rsidR="00B87199" w:rsidRPr="00CF70CF" w:rsidRDefault="00B87199" w:rsidP="00885433">
      <w:pPr>
        <w:pStyle w:val="Tekstkomentarza"/>
        <w:numPr>
          <w:ilvl w:val="0"/>
          <w:numId w:val="113"/>
        </w:numPr>
        <w:spacing w:line="276" w:lineRule="auto"/>
        <w:ind w:left="567" w:hanging="284"/>
        <w:jc w:val="both"/>
        <w:rPr>
          <w:i/>
          <w:iCs/>
          <w:sz w:val="24"/>
          <w:szCs w:val="24"/>
        </w:rPr>
      </w:pPr>
      <w:r w:rsidRPr="00CF70CF">
        <w:rPr>
          <w:sz w:val="24"/>
          <w:szCs w:val="24"/>
        </w:rPr>
        <w:t>odpisu</w:t>
      </w:r>
      <w:r w:rsidR="006E0DAA" w:rsidRPr="00CF70CF">
        <w:rPr>
          <w:sz w:val="24"/>
          <w:szCs w:val="24"/>
        </w:rPr>
        <w:t xml:space="preserve"> </w:t>
      </w:r>
      <w:r w:rsidRPr="00CF70CF">
        <w:rPr>
          <w:sz w:val="24"/>
          <w:szCs w:val="24"/>
        </w:rPr>
        <w:t>albo</w:t>
      </w:r>
      <w:r w:rsidR="006E0DAA" w:rsidRPr="00CF70CF">
        <w:rPr>
          <w:sz w:val="24"/>
          <w:szCs w:val="24"/>
        </w:rPr>
        <w:t xml:space="preserve"> </w:t>
      </w:r>
      <w:r w:rsidRPr="00CF70CF">
        <w:rPr>
          <w:sz w:val="24"/>
          <w:szCs w:val="24"/>
        </w:rPr>
        <w:t>informacji</w:t>
      </w:r>
      <w:r w:rsidR="006E0DAA" w:rsidRPr="00CF70CF">
        <w:rPr>
          <w:sz w:val="24"/>
          <w:szCs w:val="24"/>
        </w:rPr>
        <w:t xml:space="preserve"> </w:t>
      </w:r>
      <w:r w:rsidRPr="00CF70CF">
        <w:rPr>
          <w:sz w:val="24"/>
          <w:szCs w:val="24"/>
        </w:rPr>
        <w:t>z</w:t>
      </w:r>
      <w:r w:rsidR="006E0DAA" w:rsidRPr="00CF70CF">
        <w:rPr>
          <w:sz w:val="24"/>
          <w:szCs w:val="24"/>
        </w:rPr>
        <w:t xml:space="preserve"> </w:t>
      </w:r>
      <w:r w:rsidRPr="00CF70CF">
        <w:rPr>
          <w:sz w:val="24"/>
          <w:szCs w:val="24"/>
        </w:rPr>
        <w:t>Krajowego</w:t>
      </w:r>
      <w:r w:rsidR="006E0DAA" w:rsidRPr="00CF70CF">
        <w:rPr>
          <w:sz w:val="24"/>
          <w:szCs w:val="24"/>
        </w:rPr>
        <w:t xml:space="preserve"> </w:t>
      </w:r>
      <w:r w:rsidRPr="00CF70CF">
        <w:rPr>
          <w:sz w:val="24"/>
          <w:szCs w:val="24"/>
        </w:rPr>
        <w:t>Rejestru</w:t>
      </w:r>
      <w:r w:rsidR="006E0DAA" w:rsidRPr="00CF70CF">
        <w:rPr>
          <w:sz w:val="24"/>
          <w:szCs w:val="24"/>
        </w:rPr>
        <w:t xml:space="preserve"> </w:t>
      </w:r>
      <w:r w:rsidRPr="00CF70CF">
        <w:rPr>
          <w:sz w:val="24"/>
          <w:szCs w:val="24"/>
        </w:rPr>
        <w:t>Sądowego</w:t>
      </w:r>
      <w:r w:rsidR="006E0DAA" w:rsidRPr="00CF70CF">
        <w:rPr>
          <w:sz w:val="24"/>
          <w:szCs w:val="24"/>
        </w:rPr>
        <w:t xml:space="preserve"> </w:t>
      </w:r>
      <w:r w:rsidRPr="00CF70CF">
        <w:rPr>
          <w:sz w:val="24"/>
          <w:szCs w:val="24"/>
        </w:rPr>
        <w:t>lub</w:t>
      </w:r>
      <w:r w:rsidR="006E0DAA" w:rsidRPr="00CF70CF">
        <w:rPr>
          <w:sz w:val="24"/>
          <w:szCs w:val="24"/>
        </w:rPr>
        <w:t xml:space="preserve"> </w:t>
      </w:r>
      <w:r w:rsidRPr="00CF70CF">
        <w:rPr>
          <w:sz w:val="24"/>
          <w:szCs w:val="24"/>
        </w:rPr>
        <w:t>z</w:t>
      </w:r>
      <w:r w:rsidR="006E0DAA" w:rsidRPr="00CF70CF">
        <w:rPr>
          <w:sz w:val="24"/>
          <w:szCs w:val="24"/>
        </w:rPr>
        <w:t xml:space="preserve"> </w:t>
      </w:r>
      <w:r w:rsidRPr="00CF70CF">
        <w:rPr>
          <w:sz w:val="24"/>
          <w:szCs w:val="24"/>
        </w:rPr>
        <w:t>Centralnej</w:t>
      </w:r>
      <w:r w:rsidR="006E0DAA" w:rsidRPr="00CF70CF">
        <w:rPr>
          <w:sz w:val="24"/>
          <w:szCs w:val="24"/>
        </w:rPr>
        <w:t xml:space="preserve"> </w:t>
      </w:r>
      <w:r w:rsidRPr="00CF70CF">
        <w:rPr>
          <w:sz w:val="24"/>
          <w:szCs w:val="24"/>
        </w:rPr>
        <w:t>Ewidencji</w:t>
      </w:r>
      <w:r w:rsidR="006E0DAA" w:rsidRPr="00CF70CF">
        <w:rPr>
          <w:sz w:val="24"/>
          <w:szCs w:val="24"/>
        </w:rPr>
        <w:t xml:space="preserve"> </w:t>
      </w:r>
      <w:r w:rsidRPr="00CF70CF">
        <w:rPr>
          <w:sz w:val="24"/>
          <w:szCs w:val="24"/>
        </w:rPr>
        <w:t>i</w:t>
      </w:r>
      <w:r w:rsidR="006E0DAA" w:rsidRPr="00CF70CF">
        <w:rPr>
          <w:sz w:val="24"/>
          <w:szCs w:val="24"/>
        </w:rPr>
        <w:t xml:space="preserve"> </w:t>
      </w:r>
      <w:r w:rsidRPr="00CF70CF">
        <w:rPr>
          <w:sz w:val="24"/>
          <w:szCs w:val="24"/>
        </w:rPr>
        <w:t>Informacji</w:t>
      </w:r>
      <w:r w:rsidR="006E0DAA" w:rsidRPr="00CF70CF">
        <w:rPr>
          <w:sz w:val="24"/>
          <w:szCs w:val="24"/>
        </w:rPr>
        <w:t xml:space="preserve"> </w:t>
      </w:r>
      <w:r w:rsidR="00E0258A" w:rsidRPr="00CF70CF">
        <w:rPr>
          <w:sz w:val="24"/>
          <w:szCs w:val="24"/>
        </w:rPr>
        <w:br/>
      </w:r>
      <w:r w:rsidRPr="00CF70CF">
        <w:rPr>
          <w:sz w:val="24"/>
          <w:szCs w:val="24"/>
        </w:rPr>
        <w:t>o</w:t>
      </w:r>
      <w:r w:rsidR="006E0DAA" w:rsidRPr="00CF70CF">
        <w:rPr>
          <w:sz w:val="24"/>
          <w:szCs w:val="24"/>
        </w:rPr>
        <w:t xml:space="preserve"> </w:t>
      </w:r>
      <w:r w:rsidRPr="00CF70CF">
        <w:rPr>
          <w:sz w:val="24"/>
          <w:szCs w:val="24"/>
        </w:rPr>
        <w:t>Działalności</w:t>
      </w:r>
      <w:r w:rsidR="006E0DAA" w:rsidRPr="00CF70CF">
        <w:rPr>
          <w:sz w:val="24"/>
          <w:szCs w:val="24"/>
        </w:rPr>
        <w:t xml:space="preserve"> </w:t>
      </w:r>
      <w:r w:rsidRPr="00CF70CF">
        <w:rPr>
          <w:sz w:val="24"/>
          <w:szCs w:val="24"/>
        </w:rPr>
        <w:t>Gospodarczej,</w:t>
      </w:r>
      <w:r w:rsidR="006E0DAA" w:rsidRPr="00CF70CF">
        <w:rPr>
          <w:sz w:val="24"/>
          <w:szCs w:val="24"/>
        </w:rPr>
        <w:t xml:space="preserve"> </w:t>
      </w:r>
      <w:r w:rsidRPr="00CF70CF">
        <w:rPr>
          <w:sz w:val="24"/>
          <w:szCs w:val="24"/>
        </w:rPr>
        <w:t>o</w:t>
      </w:r>
      <w:r w:rsidR="006E0DAA" w:rsidRPr="00CF70CF">
        <w:rPr>
          <w:sz w:val="24"/>
          <w:szCs w:val="24"/>
        </w:rPr>
        <w:t xml:space="preserve"> </w:t>
      </w:r>
      <w:r w:rsidRPr="00CF70CF">
        <w:rPr>
          <w:sz w:val="24"/>
          <w:szCs w:val="24"/>
        </w:rPr>
        <w:t>których</w:t>
      </w:r>
      <w:r w:rsidR="006E0DAA" w:rsidRPr="00CF70CF">
        <w:rPr>
          <w:sz w:val="24"/>
          <w:szCs w:val="24"/>
        </w:rPr>
        <w:t xml:space="preserve"> </w:t>
      </w:r>
      <w:r w:rsidRPr="00CF70CF">
        <w:rPr>
          <w:sz w:val="24"/>
          <w:szCs w:val="24"/>
        </w:rPr>
        <w:t>mowa</w:t>
      </w:r>
      <w:r w:rsidR="006E0DAA" w:rsidRPr="00CF70CF">
        <w:rPr>
          <w:sz w:val="24"/>
          <w:szCs w:val="24"/>
        </w:rPr>
        <w:t xml:space="preserve"> </w:t>
      </w:r>
      <w:r w:rsidRPr="00CF70CF">
        <w:rPr>
          <w:sz w:val="24"/>
          <w:szCs w:val="24"/>
        </w:rPr>
        <w:t>w</w:t>
      </w:r>
      <w:r w:rsidR="006E0DAA" w:rsidRPr="00CF70CF">
        <w:rPr>
          <w:sz w:val="24"/>
          <w:szCs w:val="24"/>
        </w:rPr>
        <w:t xml:space="preserve"> </w:t>
      </w:r>
      <w:r w:rsidR="00DF5BE4" w:rsidRPr="00CF70CF">
        <w:rPr>
          <w:sz w:val="24"/>
          <w:szCs w:val="24"/>
        </w:rPr>
        <w:t>pkt</w:t>
      </w:r>
      <w:r w:rsidR="006E0DAA" w:rsidRPr="00CF70CF">
        <w:rPr>
          <w:sz w:val="24"/>
          <w:szCs w:val="24"/>
        </w:rPr>
        <w:t xml:space="preserve"> </w:t>
      </w:r>
      <w:r w:rsidR="00DF5BE4" w:rsidRPr="00CF70CF">
        <w:rPr>
          <w:sz w:val="24"/>
          <w:szCs w:val="24"/>
        </w:rPr>
        <w:t>1a</w:t>
      </w:r>
      <w:r w:rsidR="006E0DAA" w:rsidRPr="00CF70CF">
        <w:rPr>
          <w:sz w:val="24"/>
          <w:szCs w:val="24"/>
        </w:rPr>
        <w:t xml:space="preserve"> </w:t>
      </w:r>
      <w:r w:rsidRPr="00CF70CF">
        <w:rPr>
          <w:sz w:val="24"/>
          <w:szCs w:val="24"/>
        </w:rPr>
        <w:t>-</w:t>
      </w:r>
      <w:r w:rsidR="006E0DAA" w:rsidRPr="00CF70CF">
        <w:rPr>
          <w:sz w:val="24"/>
          <w:szCs w:val="24"/>
        </w:rPr>
        <w:t xml:space="preserve"> </w:t>
      </w:r>
      <w:r w:rsidRPr="00CF70CF">
        <w:rPr>
          <w:sz w:val="24"/>
          <w:szCs w:val="24"/>
        </w:rPr>
        <w:t>składa</w:t>
      </w:r>
      <w:r w:rsidR="006E0DAA" w:rsidRPr="00CF70CF">
        <w:rPr>
          <w:sz w:val="24"/>
          <w:szCs w:val="24"/>
        </w:rPr>
        <w:t xml:space="preserve"> </w:t>
      </w:r>
      <w:r w:rsidRPr="00CF70CF">
        <w:rPr>
          <w:sz w:val="24"/>
          <w:szCs w:val="24"/>
        </w:rPr>
        <w:t>dokument</w:t>
      </w:r>
      <w:r w:rsidR="006E0DAA" w:rsidRPr="00CF70CF">
        <w:rPr>
          <w:sz w:val="24"/>
          <w:szCs w:val="24"/>
        </w:rPr>
        <w:t xml:space="preserve"> </w:t>
      </w:r>
      <w:r w:rsidRPr="00CF70CF">
        <w:rPr>
          <w:sz w:val="24"/>
          <w:szCs w:val="24"/>
        </w:rPr>
        <w:t>lub</w:t>
      </w:r>
      <w:r w:rsidR="006E0DAA" w:rsidRPr="00CF70CF">
        <w:rPr>
          <w:sz w:val="24"/>
          <w:szCs w:val="24"/>
        </w:rPr>
        <w:t xml:space="preserve"> </w:t>
      </w:r>
      <w:r w:rsidRPr="00CF70CF">
        <w:rPr>
          <w:sz w:val="24"/>
          <w:szCs w:val="24"/>
        </w:rPr>
        <w:t>dokumenty</w:t>
      </w:r>
      <w:r w:rsidR="006E0DAA" w:rsidRPr="00CF70CF">
        <w:rPr>
          <w:sz w:val="24"/>
          <w:szCs w:val="24"/>
        </w:rPr>
        <w:t xml:space="preserve"> </w:t>
      </w:r>
      <w:r w:rsidRPr="00CF70CF">
        <w:rPr>
          <w:sz w:val="24"/>
          <w:szCs w:val="24"/>
        </w:rPr>
        <w:t>wystawione</w:t>
      </w:r>
      <w:r w:rsidR="006E0DAA" w:rsidRPr="00CF70CF">
        <w:rPr>
          <w:sz w:val="24"/>
          <w:szCs w:val="24"/>
        </w:rPr>
        <w:t xml:space="preserve"> </w:t>
      </w:r>
      <w:r w:rsidRPr="00CF70CF">
        <w:rPr>
          <w:sz w:val="24"/>
          <w:szCs w:val="24"/>
        </w:rPr>
        <w:t>w</w:t>
      </w:r>
      <w:r w:rsidR="006E0DAA" w:rsidRPr="00CF70CF">
        <w:rPr>
          <w:sz w:val="24"/>
          <w:szCs w:val="24"/>
        </w:rPr>
        <w:t xml:space="preserve"> </w:t>
      </w:r>
      <w:r w:rsidRPr="00CF70CF">
        <w:rPr>
          <w:sz w:val="24"/>
          <w:szCs w:val="24"/>
        </w:rPr>
        <w:t>kraju,</w:t>
      </w:r>
      <w:r w:rsidR="006E0DAA" w:rsidRPr="00CF70CF">
        <w:rPr>
          <w:sz w:val="24"/>
          <w:szCs w:val="24"/>
        </w:rPr>
        <w:t xml:space="preserve"> </w:t>
      </w:r>
      <w:r w:rsidRPr="00CF70CF">
        <w:rPr>
          <w:sz w:val="24"/>
          <w:szCs w:val="24"/>
        </w:rPr>
        <w:t>w</w:t>
      </w:r>
      <w:r w:rsidR="006E0DAA" w:rsidRPr="00CF70CF">
        <w:rPr>
          <w:sz w:val="24"/>
          <w:szCs w:val="24"/>
        </w:rPr>
        <w:t xml:space="preserve"> </w:t>
      </w:r>
      <w:r w:rsidRPr="00CF70CF">
        <w:rPr>
          <w:sz w:val="24"/>
          <w:szCs w:val="24"/>
        </w:rPr>
        <w:t>którym</w:t>
      </w:r>
      <w:r w:rsidR="006E0DAA" w:rsidRPr="00CF70CF">
        <w:rPr>
          <w:sz w:val="24"/>
          <w:szCs w:val="24"/>
        </w:rPr>
        <w:t xml:space="preserve"> </w:t>
      </w:r>
      <w:r w:rsidRPr="00CF70CF">
        <w:rPr>
          <w:sz w:val="24"/>
          <w:szCs w:val="24"/>
        </w:rPr>
        <w:t>wykonawca</w:t>
      </w:r>
      <w:r w:rsidR="006E0DAA" w:rsidRPr="00CF70CF">
        <w:rPr>
          <w:sz w:val="24"/>
          <w:szCs w:val="24"/>
        </w:rPr>
        <w:t xml:space="preserve"> </w:t>
      </w:r>
      <w:r w:rsidRPr="00CF70CF">
        <w:rPr>
          <w:sz w:val="24"/>
          <w:szCs w:val="24"/>
        </w:rPr>
        <w:t>ma</w:t>
      </w:r>
      <w:r w:rsidR="006E0DAA" w:rsidRPr="00CF70CF">
        <w:rPr>
          <w:sz w:val="24"/>
          <w:szCs w:val="24"/>
        </w:rPr>
        <w:t xml:space="preserve"> </w:t>
      </w:r>
      <w:r w:rsidRPr="00CF70CF">
        <w:rPr>
          <w:sz w:val="24"/>
          <w:szCs w:val="24"/>
        </w:rPr>
        <w:t>siedzibę</w:t>
      </w:r>
      <w:r w:rsidR="006E0DAA" w:rsidRPr="00CF70CF">
        <w:rPr>
          <w:sz w:val="24"/>
          <w:szCs w:val="24"/>
        </w:rPr>
        <w:t xml:space="preserve"> </w:t>
      </w:r>
      <w:r w:rsidRPr="00CF70CF">
        <w:rPr>
          <w:sz w:val="24"/>
          <w:szCs w:val="24"/>
        </w:rPr>
        <w:t>lub</w:t>
      </w:r>
      <w:r w:rsidR="006E0DAA" w:rsidRPr="00CF70CF">
        <w:rPr>
          <w:sz w:val="24"/>
          <w:szCs w:val="24"/>
        </w:rPr>
        <w:t xml:space="preserve"> </w:t>
      </w:r>
      <w:r w:rsidRPr="00CF70CF">
        <w:rPr>
          <w:sz w:val="24"/>
          <w:szCs w:val="24"/>
        </w:rPr>
        <w:t>miejsce</w:t>
      </w:r>
      <w:r w:rsidR="006E0DAA" w:rsidRPr="00CF70CF">
        <w:rPr>
          <w:sz w:val="24"/>
          <w:szCs w:val="24"/>
        </w:rPr>
        <w:t xml:space="preserve"> </w:t>
      </w:r>
      <w:r w:rsidRPr="00CF70CF">
        <w:rPr>
          <w:sz w:val="24"/>
          <w:szCs w:val="24"/>
        </w:rPr>
        <w:t>zamieszkania,</w:t>
      </w:r>
      <w:r w:rsidR="006E0DAA" w:rsidRPr="00CF70CF">
        <w:rPr>
          <w:sz w:val="24"/>
          <w:szCs w:val="24"/>
        </w:rPr>
        <w:t xml:space="preserve"> </w:t>
      </w:r>
      <w:r w:rsidR="003A7512" w:rsidRPr="00CF70CF">
        <w:rPr>
          <w:rStyle w:val="markedcontent"/>
          <w:sz w:val="24"/>
          <w:szCs w:val="24"/>
        </w:rPr>
        <w:t>lub</w:t>
      </w:r>
      <w:r w:rsidR="006E0DAA" w:rsidRPr="00CF70CF">
        <w:rPr>
          <w:rStyle w:val="markedcontent"/>
          <w:sz w:val="24"/>
          <w:szCs w:val="24"/>
        </w:rPr>
        <w:t xml:space="preserve"> </w:t>
      </w:r>
      <w:r w:rsidR="003A7512" w:rsidRPr="00CF70CF">
        <w:rPr>
          <w:rStyle w:val="markedcontent"/>
          <w:sz w:val="24"/>
          <w:szCs w:val="24"/>
        </w:rPr>
        <w:t>miejsce</w:t>
      </w:r>
      <w:r w:rsidR="006E0DAA" w:rsidRPr="00CF70CF">
        <w:rPr>
          <w:rStyle w:val="markedcontent"/>
          <w:sz w:val="24"/>
          <w:szCs w:val="24"/>
        </w:rPr>
        <w:t xml:space="preserve"> </w:t>
      </w:r>
      <w:r w:rsidR="003A7512" w:rsidRPr="00CF70CF">
        <w:rPr>
          <w:rStyle w:val="markedcontent"/>
          <w:sz w:val="24"/>
          <w:szCs w:val="24"/>
        </w:rPr>
        <w:t>zamieszkania</w:t>
      </w:r>
      <w:r w:rsidR="006E0DAA" w:rsidRPr="00CF70CF">
        <w:rPr>
          <w:rStyle w:val="markedcontent"/>
          <w:sz w:val="24"/>
          <w:szCs w:val="24"/>
        </w:rPr>
        <w:t xml:space="preserve"> </w:t>
      </w:r>
      <w:r w:rsidR="003A7512" w:rsidRPr="00CF70CF">
        <w:rPr>
          <w:rStyle w:val="markedcontent"/>
          <w:sz w:val="24"/>
          <w:szCs w:val="24"/>
        </w:rPr>
        <w:t>osoby,</w:t>
      </w:r>
      <w:r w:rsidR="006E0DAA" w:rsidRPr="00CF70CF">
        <w:rPr>
          <w:rStyle w:val="markedcontent"/>
          <w:sz w:val="24"/>
          <w:szCs w:val="24"/>
        </w:rPr>
        <w:t xml:space="preserve"> </w:t>
      </w:r>
      <w:r w:rsidR="003A7512" w:rsidRPr="00CF70CF">
        <w:rPr>
          <w:rStyle w:val="markedcontent"/>
          <w:sz w:val="24"/>
          <w:szCs w:val="24"/>
        </w:rPr>
        <w:t>której</w:t>
      </w:r>
      <w:r w:rsidR="006E0DAA" w:rsidRPr="00CF70CF">
        <w:rPr>
          <w:rStyle w:val="markedcontent"/>
          <w:sz w:val="24"/>
          <w:szCs w:val="24"/>
        </w:rPr>
        <w:t xml:space="preserve"> </w:t>
      </w:r>
      <w:r w:rsidR="003A7512" w:rsidRPr="00CF70CF">
        <w:rPr>
          <w:rStyle w:val="markedcontent"/>
          <w:sz w:val="24"/>
          <w:szCs w:val="24"/>
        </w:rPr>
        <w:t>dokument</w:t>
      </w:r>
      <w:r w:rsidR="006E0DAA" w:rsidRPr="00CF70CF">
        <w:rPr>
          <w:rStyle w:val="markedcontent"/>
          <w:sz w:val="24"/>
          <w:szCs w:val="24"/>
        </w:rPr>
        <w:t xml:space="preserve"> </w:t>
      </w:r>
      <w:r w:rsidR="003A7512" w:rsidRPr="00CF70CF">
        <w:rPr>
          <w:rStyle w:val="markedcontent"/>
          <w:sz w:val="24"/>
          <w:szCs w:val="24"/>
        </w:rPr>
        <w:t>miał</w:t>
      </w:r>
      <w:r w:rsidR="006E0DAA" w:rsidRPr="00CF70CF">
        <w:rPr>
          <w:rStyle w:val="markedcontent"/>
          <w:sz w:val="24"/>
          <w:szCs w:val="24"/>
        </w:rPr>
        <w:t xml:space="preserve"> </w:t>
      </w:r>
      <w:r w:rsidR="003A7512" w:rsidRPr="00CF70CF">
        <w:rPr>
          <w:rStyle w:val="markedcontent"/>
          <w:sz w:val="24"/>
          <w:szCs w:val="24"/>
        </w:rPr>
        <w:t>dotyczyć</w:t>
      </w:r>
      <w:r w:rsidR="006E0DAA" w:rsidRPr="00CF70CF">
        <w:rPr>
          <w:sz w:val="24"/>
          <w:szCs w:val="24"/>
        </w:rPr>
        <w:t xml:space="preserve"> </w:t>
      </w:r>
      <w:r w:rsidRPr="00CF70CF">
        <w:rPr>
          <w:sz w:val="24"/>
          <w:szCs w:val="24"/>
        </w:rPr>
        <w:t>potwierdzające</w:t>
      </w:r>
      <w:r w:rsidR="006E0DAA" w:rsidRPr="00CF70CF">
        <w:rPr>
          <w:sz w:val="24"/>
          <w:szCs w:val="24"/>
        </w:rPr>
        <w:t xml:space="preserve"> </w:t>
      </w:r>
      <w:r w:rsidRPr="00CF70CF">
        <w:rPr>
          <w:sz w:val="24"/>
          <w:szCs w:val="24"/>
        </w:rPr>
        <w:t>odpowiednio,</w:t>
      </w:r>
      <w:r w:rsidR="006E0DAA" w:rsidRPr="00CF70CF">
        <w:rPr>
          <w:sz w:val="24"/>
          <w:szCs w:val="24"/>
        </w:rPr>
        <w:t xml:space="preserve"> </w:t>
      </w:r>
      <w:r w:rsidRPr="00CF70CF">
        <w:rPr>
          <w:sz w:val="24"/>
          <w:szCs w:val="24"/>
        </w:rPr>
        <w:t>że:</w:t>
      </w:r>
    </w:p>
    <w:p w14:paraId="052242EA" w14:textId="77777777" w:rsidR="00B87199" w:rsidRPr="00CF70CF" w:rsidRDefault="00DF5BE4" w:rsidP="00607ECF">
      <w:pPr>
        <w:pStyle w:val="Tekstkomentarza"/>
        <w:spacing w:line="276" w:lineRule="auto"/>
        <w:ind w:left="567"/>
        <w:jc w:val="both"/>
        <w:rPr>
          <w:sz w:val="24"/>
          <w:szCs w:val="24"/>
        </w:rPr>
      </w:pPr>
      <w:r w:rsidRPr="00CF70CF">
        <w:rPr>
          <w:sz w:val="24"/>
          <w:szCs w:val="24"/>
        </w:rPr>
        <w:t>-</w:t>
      </w:r>
      <w:r w:rsidR="006E0DAA" w:rsidRPr="00CF70CF">
        <w:rPr>
          <w:sz w:val="24"/>
          <w:szCs w:val="24"/>
        </w:rPr>
        <w:t xml:space="preserve"> </w:t>
      </w:r>
      <w:r w:rsidR="00B87199" w:rsidRPr="00CF70CF">
        <w:rPr>
          <w:sz w:val="24"/>
          <w:szCs w:val="24"/>
        </w:rPr>
        <w:t>nie</w:t>
      </w:r>
      <w:r w:rsidR="006E0DAA" w:rsidRPr="00CF70CF">
        <w:rPr>
          <w:sz w:val="24"/>
          <w:szCs w:val="24"/>
        </w:rPr>
        <w:t xml:space="preserve"> </w:t>
      </w:r>
      <w:r w:rsidR="00B87199" w:rsidRPr="00CF70CF">
        <w:rPr>
          <w:sz w:val="24"/>
          <w:szCs w:val="24"/>
        </w:rPr>
        <w:t>otwarto</w:t>
      </w:r>
      <w:r w:rsidR="006E0DAA" w:rsidRPr="00CF70CF">
        <w:rPr>
          <w:sz w:val="24"/>
          <w:szCs w:val="24"/>
        </w:rPr>
        <w:t xml:space="preserve"> </w:t>
      </w:r>
      <w:r w:rsidR="00B87199" w:rsidRPr="00CF70CF">
        <w:rPr>
          <w:sz w:val="24"/>
          <w:szCs w:val="24"/>
        </w:rPr>
        <w:t>jego</w:t>
      </w:r>
      <w:r w:rsidR="006E0DAA" w:rsidRPr="00CF70CF">
        <w:rPr>
          <w:sz w:val="24"/>
          <w:szCs w:val="24"/>
        </w:rPr>
        <w:t xml:space="preserve"> </w:t>
      </w:r>
      <w:r w:rsidR="00B87199" w:rsidRPr="00CF70CF">
        <w:rPr>
          <w:sz w:val="24"/>
          <w:szCs w:val="24"/>
        </w:rPr>
        <w:t>likwidacji,</w:t>
      </w:r>
      <w:r w:rsidR="006E0DAA" w:rsidRPr="00CF70CF">
        <w:rPr>
          <w:sz w:val="24"/>
          <w:szCs w:val="24"/>
        </w:rPr>
        <w:t xml:space="preserve"> </w:t>
      </w:r>
      <w:r w:rsidR="00B87199" w:rsidRPr="00CF70CF">
        <w:rPr>
          <w:sz w:val="24"/>
          <w:szCs w:val="24"/>
        </w:rPr>
        <w:t>nie</w:t>
      </w:r>
      <w:r w:rsidR="006E0DAA" w:rsidRPr="00CF70CF">
        <w:rPr>
          <w:sz w:val="24"/>
          <w:szCs w:val="24"/>
        </w:rPr>
        <w:t xml:space="preserve"> </w:t>
      </w:r>
      <w:r w:rsidR="00B87199" w:rsidRPr="00CF70CF">
        <w:rPr>
          <w:sz w:val="24"/>
          <w:szCs w:val="24"/>
        </w:rPr>
        <w:t>ogłoszono</w:t>
      </w:r>
      <w:r w:rsidR="006E0DAA" w:rsidRPr="00CF70CF">
        <w:rPr>
          <w:sz w:val="24"/>
          <w:szCs w:val="24"/>
        </w:rPr>
        <w:t xml:space="preserve"> </w:t>
      </w:r>
      <w:r w:rsidR="00B87199" w:rsidRPr="00CF70CF">
        <w:rPr>
          <w:sz w:val="24"/>
          <w:szCs w:val="24"/>
        </w:rPr>
        <w:t>upadłości,</w:t>
      </w:r>
      <w:r w:rsidR="006E0DAA" w:rsidRPr="00CF70CF">
        <w:rPr>
          <w:sz w:val="24"/>
          <w:szCs w:val="24"/>
        </w:rPr>
        <w:t xml:space="preserve"> </w:t>
      </w:r>
      <w:r w:rsidR="00B87199" w:rsidRPr="00CF70CF">
        <w:rPr>
          <w:sz w:val="24"/>
          <w:szCs w:val="24"/>
        </w:rPr>
        <w:t>jego</w:t>
      </w:r>
      <w:r w:rsidR="006E0DAA" w:rsidRPr="00CF70CF">
        <w:rPr>
          <w:sz w:val="24"/>
          <w:szCs w:val="24"/>
        </w:rPr>
        <w:t xml:space="preserve"> </w:t>
      </w:r>
      <w:r w:rsidR="00B87199" w:rsidRPr="00CF70CF">
        <w:rPr>
          <w:sz w:val="24"/>
          <w:szCs w:val="24"/>
        </w:rPr>
        <w:t>aktywami</w:t>
      </w:r>
      <w:r w:rsidR="006E0DAA" w:rsidRPr="00CF70CF">
        <w:rPr>
          <w:sz w:val="24"/>
          <w:szCs w:val="24"/>
        </w:rPr>
        <w:t xml:space="preserve"> </w:t>
      </w:r>
      <w:r w:rsidR="00B87199" w:rsidRPr="00CF70CF">
        <w:rPr>
          <w:sz w:val="24"/>
          <w:szCs w:val="24"/>
        </w:rPr>
        <w:t>nie</w:t>
      </w:r>
      <w:r w:rsidR="006E0DAA" w:rsidRPr="00CF70CF">
        <w:rPr>
          <w:sz w:val="24"/>
          <w:szCs w:val="24"/>
        </w:rPr>
        <w:t xml:space="preserve"> </w:t>
      </w:r>
      <w:r w:rsidR="00B87199" w:rsidRPr="00CF70CF">
        <w:rPr>
          <w:sz w:val="24"/>
          <w:szCs w:val="24"/>
        </w:rPr>
        <w:t>zarządza</w:t>
      </w:r>
      <w:r w:rsidR="006E0DAA" w:rsidRPr="00CF70CF">
        <w:rPr>
          <w:sz w:val="24"/>
          <w:szCs w:val="24"/>
        </w:rPr>
        <w:t xml:space="preserve"> </w:t>
      </w:r>
      <w:r w:rsidR="00B87199" w:rsidRPr="00CF70CF">
        <w:rPr>
          <w:sz w:val="24"/>
          <w:szCs w:val="24"/>
        </w:rPr>
        <w:t>likwidator</w:t>
      </w:r>
      <w:r w:rsidR="006E0DAA" w:rsidRPr="00CF70CF">
        <w:rPr>
          <w:sz w:val="24"/>
          <w:szCs w:val="24"/>
        </w:rPr>
        <w:t xml:space="preserve"> </w:t>
      </w:r>
      <w:r w:rsidR="00B87199" w:rsidRPr="00CF70CF">
        <w:rPr>
          <w:sz w:val="24"/>
          <w:szCs w:val="24"/>
        </w:rPr>
        <w:t>lub</w:t>
      </w:r>
      <w:r w:rsidR="006E0DAA" w:rsidRPr="00CF70CF">
        <w:rPr>
          <w:sz w:val="24"/>
          <w:szCs w:val="24"/>
        </w:rPr>
        <w:t xml:space="preserve"> </w:t>
      </w:r>
      <w:r w:rsidR="00B87199" w:rsidRPr="00CF70CF">
        <w:rPr>
          <w:sz w:val="24"/>
          <w:szCs w:val="24"/>
        </w:rPr>
        <w:t>sąd,</w:t>
      </w:r>
      <w:r w:rsidR="006E0DAA" w:rsidRPr="00CF70CF">
        <w:rPr>
          <w:sz w:val="24"/>
          <w:szCs w:val="24"/>
        </w:rPr>
        <w:t xml:space="preserve"> </w:t>
      </w:r>
      <w:r w:rsidR="00B87199" w:rsidRPr="00CF70CF">
        <w:rPr>
          <w:sz w:val="24"/>
          <w:szCs w:val="24"/>
        </w:rPr>
        <w:t>nie</w:t>
      </w:r>
      <w:r w:rsidR="006E0DAA" w:rsidRPr="00CF70CF">
        <w:rPr>
          <w:sz w:val="24"/>
          <w:szCs w:val="24"/>
        </w:rPr>
        <w:t xml:space="preserve"> </w:t>
      </w:r>
      <w:r w:rsidR="00B87199" w:rsidRPr="00CF70CF">
        <w:rPr>
          <w:sz w:val="24"/>
          <w:szCs w:val="24"/>
        </w:rPr>
        <w:t>zawarł</w:t>
      </w:r>
      <w:r w:rsidR="006E0DAA" w:rsidRPr="00CF70CF">
        <w:rPr>
          <w:sz w:val="24"/>
          <w:szCs w:val="24"/>
        </w:rPr>
        <w:t xml:space="preserve"> </w:t>
      </w:r>
      <w:r w:rsidR="00B87199" w:rsidRPr="00CF70CF">
        <w:rPr>
          <w:sz w:val="24"/>
          <w:szCs w:val="24"/>
        </w:rPr>
        <w:t>układu</w:t>
      </w:r>
      <w:r w:rsidR="006E0DAA" w:rsidRPr="00CF70CF">
        <w:rPr>
          <w:sz w:val="24"/>
          <w:szCs w:val="24"/>
        </w:rPr>
        <w:t xml:space="preserve"> </w:t>
      </w:r>
      <w:r w:rsidR="00B87199" w:rsidRPr="00CF70CF">
        <w:rPr>
          <w:sz w:val="24"/>
          <w:szCs w:val="24"/>
        </w:rPr>
        <w:t>z</w:t>
      </w:r>
      <w:r w:rsidR="006E0DAA" w:rsidRPr="00CF70CF">
        <w:rPr>
          <w:sz w:val="24"/>
          <w:szCs w:val="24"/>
        </w:rPr>
        <w:t xml:space="preserve"> </w:t>
      </w:r>
      <w:r w:rsidR="00B87199" w:rsidRPr="00CF70CF">
        <w:rPr>
          <w:sz w:val="24"/>
          <w:szCs w:val="24"/>
        </w:rPr>
        <w:t>wierzycielami,</w:t>
      </w:r>
      <w:r w:rsidR="006E0DAA" w:rsidRPr="00CF70CF">
        <w:rPr>
          <w:sz w:val="24"/>
          <w:szCs w:val="24"/>
        </w:rPr>
        <w:t xml:space="preserve"> </w:t>
      </w:r>
      <w:r w:rsidR="00B87199" w:rsidRPr="00CF70CF">
        <w:rPr>
          <w:sz w:val="24"/>
          <w:szCs w:val="24"/>
        </w:rPr>
        <w:t>jego</w:t>
      </w:r>
      <w:r w:rsidR="006E0DAA" w:rsidRPr="00CF70CF">
        <w:rPr>
          <w:sz w:val="24"/>
          <w:szCs w:val="24"/>
        </w:rPr>
        <w:t xml:space="preserve"> </w:t>
      </w:r>
      <w:r w:rsidR="00B87199" w:rsidRPr="00CF70CF">
        <w:rPr>
          <w:sz w:val="24"/>
          <w:szCs w:val="24"/>
        </w:rPr>
        <w:t>działalność</w:t>
      </w:r>
      <w:r w:rsidR="006E0DAA" w:rsidRPr="00CF70CF">
        <w:rPr>
          <w:sz w:val="24"/>
          <w:szCs w:val="24"/>
        </w:rPr>
        <w:t xml:space="preserve"> </w:t>
      </w:r>
      <w:r w:rsidR="00B87199" w:rsidRPr="00CF70CF">
        <w:rPr>
          <w:sz w:val="24"/>
          <w:szCs w:val="24"/>
        </w:rPr>
        <w:t>gospodarcza</w:t>
      </w:r>
      <w:r w:rsidR="006E0DAA" w:rsidRPr="00CF70CF">
        <w:rPr>
          <w:sz w:val="24"/>
          <w:szCs w:val="24"/>
        </w:rPr>
        <w:t xml:space="preserve"> </w:t>
      </w:r>
      <w:r w:rsidR="00B87199" w:rsidRPr="00CF70CF">
        <w:rPr>
          <w:sz w:val="24"/>
          <w:szCs w:val="24"/>
        </w:rPr>
        <w:t>nie</w:t>
      </w:r>
      <w:r w:rsidR="006E0DAA" w:rsidRPr="00CF70CF">
        <w:rPr>
          <w:sz w:val="24"/>
          <w:szCs w:val="24"/>
        </w:rPr>
        <w:t xml:space="preserve"> </w:t>
      </w:r>
      <w:r w:rsidR="00B87199" w:rsidRPr="00CF70CF">
        <w:rPr>
          <w:sz w:val="24"/>
          <w:szCs w:val="24"/>
        </w:rPr>
        <w:t>jest</w:t>
      </w:r>
      <w:r w:rsidR="006E0DAA" w:rsidRPr="00CF70CF">
        <w:rPr>
          <w:sz w:val="24"/>
          <w:szCs w:val="24"/>
        </w:rPr>
        <w:t xml:space="preserve"> </w:t>
      </w:r>
      <w:r w:rsidR="00B87199" w:rsidRPr="00CF70CF">
        <w:rPr>
          <w:sz w:val="24"/>
          <w:szCs w:val="24"/>
        </w:rPr>
        <w:t>zawieszona</w:t>
      </w:r>
      <w:r w:rsidR="006E0DAA" w:rsidRPr="00CF70CF">
        <w:rPr>
          <w:sz w:val="24"/>
          <w:szCs w:val="24"/>
        </w:rPr>
        <w:t xml:space="preserve"> </w:t>
      </w:r>
      <w:r w:rsidR="00B87199" w:rsidRPr="00CF70CF">
        <w:rPr>
          <w:sz w:val="24"/>
          <w:szCs w:val="24"/>
        </w:rPr>
        <w:t>ani</w:t>
      </w:r>
      <w:r w:rsidR="006E0DAA" w:rsidRPr="00CF70CF">
        <w:rPr>
          <w:sz w:val="24"/>
          <w:szCs w:val="24"/>
        </w:rPr>
        <w:t xml:space="preserve"> </w:t>
      </w:r>
      <w:r w:rsidR="00B87199" w:rsidRPr="00CF70CF">
        <w:rPr>
          <w:sz w:val="24"/>
          <w:szCs w:val="24"/>
        </w:rPr>
        <w:t>nie</w:t>
      </w:r>
      <w:r w:rsidR="006E0DAA" w:rsidRPr="00CF70CF">
        <w:rPr>
          <w:sz w:val="24"/>
          <w:szCs w:val="24"/>
        </w:rPr>
        <w:t xml:space="preserve"> </w:t>
      </w:r>
      <w:r w:rsidR="00B87199" w:rsidRPr="00CF70CF">
        <w:rPr>
          <w:sz w:val="24"/>
          <w:szCs w:val="24"/>
        </w:rPr>
        <w:t>znajduje</w:t>
      </w:r>
      <w:r w:rsidR="006E0DAA" w:rsidRPr="00CF70CF">
        <w:rPr>
          <w:sz w:val="24"/>
          <w:szCs w:val="24"/>
        </w:rPr>
        <w:t xml:space="preserve"> </w:t>
      </w:r>
      <w:r w:rsidR="00B87199" w:rsidRPr="00CF70CF">
        <w:rPr>
          <w:sz w:val="24"/>
          <w:szCs w:val="24"/>
        </w:rPr>
        <w:t>się</w:t>
      </w:r>
      <w:r w:rsidR="006E0DAA" w:rsidRPr="00CF70CF">
        <w:rPr>
          <w:sz w:val="24"/>
          <w:szCs w:val="24"/>
        </w:rPr>
        <w:t xml:space="preserve"> </w:t>
      </w:r>
      <w:r w:rsidR="00B87199" w:rsidRPr="00CF70CF">
        <w:rPr>
          <w:sz w:val="24"/>
          <w:szCs w:val="24"/>
        </w:rPr>
        <w:t>on</w:t>
      </w:r>
      <w:r w:rsidR="006E0DAA" w:rsidRPr="00CF70CF">
        <w:rPr>
          <w:sz w:val="24"/>
          <w:szCs w:val="24"/>
        </w:rPr>
        <w:t xml:space="preserve"> </w:t>
      </w:r>
      <w:r w:rsidR="00B87199" w:rsidRPr="00CF70CF">
        <w:rPr>
          <w:sz w:val="24"/>
          <w:szCs w:val="24"/>
        </w:rPr>
        <w:t>w</w:t>
      </w:r>
      <w:r w:rsidR="006E0DAA" w:rsidRPr="00CF70CF">
        <w:rPr>
          <w:sz w:val="24"/>
          <w:szCs w:val="24"/>
        </w:rPr>
        <w:t xml:space="preserve"> </w:t>
      </w:r>
      <w:r w:rsidR="00B87199" w:rsidRPr="00CF70CF">
        <w:rPr>
          <w:sz w:val="24"/>
          <w:szCs w:val="24"/>
        </w:rPr>
        <w:t>innej</w:t>
      </w:r>
      <w:r w:rsidR="006E0DAA" w:rsidRPr="00CF70CF">
        <w:rPr>
          <w:sz w:val="24"/>
          <w:szCs w:val="24"/>
        </w:rPr>
        <w:t xml:space="preserve"> </w:t>
      </w:r>
      <w:r w:rsidR="00B87199" w:rsidRPr="00CF70CF">
        <w:rPr>
          <w:sz w:val="24"/>
          <w:szCs w:val="24"/>
        </w:rPr>
        <w:t>tego</w:t>
      </w:r>
      <w:r w:rsidR="006E0DAA" w:rsidRPr="00CF70CF">
        <w:rPr>
          <w:sz w:val="24"/>
          <w:szCs w:val="24"/>
        </w:rPr>
        <w:t xml:space="preserve"> </w:t>
      </w:r>
      <w:r w:rsidR="00B87199" w:rsidRPr="00CF70CF">
        <w:rPr>
          <w:sz w:val="24"/>
          <w:szCs w:val="24"/>
        </w:rPr>
        <w:t>rodzaju</w:t>
      </w:r>
      <w:r w:rsidR="006E0DAA" w:rsidRPr="00CF70CF">
        <w:rPr>
          <w:sz w:val="24"/>
          <w:szCs w:val="24"/>
        </w:rPr>
        <w:t xml:space="preserve"> </w:t>
      </w:r>
      <w:r w:rsidR="00B87199" w:rsidRPr="00CF70CF">
        <w:rPr>
          <w:sz w:val="24"/>
          <w:szCs w:val="24"/>
        </w:rPr>
        <w:t>sytuacji</w:t>
      </w:r>
      <w:r w:rsidR="006E0DAA" w:rsidRPr="00CF70CF">
        <w:rPr>
          <w:sz w:val="24"/>
          <w:szCs w:val="24"/>
        </w:rPr>
        <w:t xml:space="preserve"> </w:t>
      </w:r>
      <w:r w:rsidR="00B87199" w:rsidRPr="00CF70CF">
        <w:rPr>
          <w:sz w:val="24"/>
          <w:szCs w:val="24"/>
        </w:rPr>
        <w:t>wynikającej</w:t>
      </w:r>
      <w:r w:rsidR="006E0DAA" w:rsidRPr="00CF70CF">
        <w:rPr>
          <w:sz w:val="24"/>
          <w:szCs w:val="24"/>
        </w:rPr>
        <w:t xml:space="preserve"> </w:t>
      </w:r>
      <w:r w:rsidR="00B87199" w:rsidRPr="00CF70CF">
        <w:rPr>
          <w:sz w:val="24"/>
          <w:szCs w:val="24"/>
        </w:rPr>
        <w:t>z</w:t>
      </w:r>
      <w:r w:rsidR="006E0DAA" w:rsidRPr="00CF70CF">
        <w:rPr>
          <w:sz w:val="24"/>
          <w:szCs w:val="24"/>
        </w:rPr>
        <w:t xml:space="preserve"> </w:t>
      </w:r>
      <w:r w:rsidR="00B87199" w:rsidRPr="00CF70CF">
        <w:rPr>
          <w:sz w:val="24"/>
          <w:szCs w:val="24"/>
        </w:rPr>
        <w:t>podobnej</w:t>
      </w:r>
      <w:r w:rsidR="006E0DAA" w:rsidRPr="00CF70CF">
        <w:rPr>
          <w:sz w:val="24"/>
          <w:szCs w:val="24"/>
        </w:rPr>
        <w:t xml:space="preserve"> </w:t>
      </w:r>
      <w:r w:rsidR="00B87199" w:rsidRPr="00CF70CF">
        <w:rPr>
          <w:sz w:val="24"/>
          <w:szCs w:val="24"/>
        </w:rPr>
        <w:t>procedury</w:t>
      </w:r>
      <w:r w:rsidR="006E0DAA" w:rsidRPr="00CF70CF">
        <w:rPr>
          <w:sz w:val="24"/>
          <w:szCs w:val="24"/>
        </w:rPr>
        <w:t xml:space="preserve"> </w:t>
      </w:r>
      <w:r w:rsidR="00B87199" w:rsidRPr="00CF70CF">
        <w:rPr>
          <w:sz w:val="24"/>
          <w:szCs w:val="24"/>
        </w:rPr>
        <w:t>przewidzianej</w:t>
      </w:r>
      <w:r w:rsidR="006E0DAA" w:rsidRPr="00CF70CF">
        <w:rPr>
          <w:sz w:val="24"/>
          <w:szCs w:val="24"/>
        </w:rPr>
        <w:t xml:space="preserve"> </w:t>
      </w:r>
      <w:r w:rsidR="00B87199" w:rsidRPr="00CF70CF">
        <w:rPr>
          <w:sz w:val="24"/>
          <w:szCs w:val="24"/>
        </w:rPr>
        <w:t>w</w:t>
      </w:r>
      <w:r w:rsidR="006E0DAA" w:rsidRPr="00CF70CF">
        <w:rPr>
          <w:sz w:val="24"/>
          <w:szCs w:val="24"/>
        </w:rPr>
        <w:t xml:space="preserve"> </w:t>
      </w:r>
      <w:r w:rsidR="00B87199" w:rsidRPr="00CF70CF">
        <w:rPr>
          <w:sz w:val="24"/>
          <w:szCs w:val="24"/>
        </w:rPr>
        <w:t>przepisach</w:t>
      </w:r>
      <w:r w:rsidR="006E0DAA" w:rsidRPr="00CF70CF">
        <w:rPr>
          <w:sz w:val="24"/>
          <w:szCs w:val="24"/>
        </w:rPr>
        <w:t xml:space="preserve"> </w:t>
      </w:r>
      <w:r w:rsidR="00B87199" w:rsidRPr="00CF70CF">
        <w:rPr>
          <w:sz w:val="24"/>
          <w:szCs w:val="24"/>
        </w:rPr>
        <w:t>miejsca</w:t>
      </w:r>
      <w:r w:rsidR="006E0DAA" w:rsidRPr="00CF70CF">
        <w:rPr>
          <w:sz w:val="24"/>
          <w:szCs w:val="24"/>
        </w:rPr>
        <w:t xml:space="preserve"> </w:t>
      </w:r>
      <w:r w:rsidR="00B87199" w:rsidRPr="00CF70CF">
        <w:rPr>
          <w:sz w:val="24"/>
          <w:szCs w:val="24"/>
        </w:rPr>
        <w:t>wszczęcia</w:t>
      </w:r>
      <w:r w:rsidR="006E0DAA" w:rsidRPr="00CF70CF">
        <w:rPr>
          <w:sz w:val="24"/>
          <w:szCs w:val="24"/>
        </w:rPr>
        <w:t xml:space="preserve"> </w:t>
      </w:r>
      <w:r w:rsidR="00B87199" w:rsidRPr="00CF70CF">
        <w:rPr>
          <w:sz w:val="24"/>
          <w:szCs w:val="24"/>
        </w:rPr>
        <w:t>tej</w:t>
      </w:r>
      <w:r w:rsidR="006E0DAA" w:rsidRPr="00CF70CF">
        <w:rPr>
          <w:sz w:val="24"/>
          <w:szCs w:val="24"/>
        </w:rPr>
        <w:t xml:space="preserve"> </w:t>
      </w:r>
      <w:r w:rsidR="00B87199" w:rsidRPr="00CF70CF">
        <w:rPr>
          <w:sz w:val="24"/>
          <w:szCs w:val="24"/>
        </w:rPr>
        <w:t>procedury</w:t>
      </w:r>
      <w:r w:rsidR="006E0DAA" w:rsidRPr="00CF70CF">
        <w:rPr>
          <w:sz w:val="24"/>
          <w:szCs w:val="24"/>
        </w:rPr>
        <w:t xml:space="preserve"> </w:t>
      </w:r>
    </w:p>
    <w:p w14:paraId="0E6DD172" w14:textId="77777777" w:rsidR="00DF0949" w:rsidRPr="00CF70CF" w:rsidRDefault="00DF0949" w:rsidP="00885433">
      <w:pPr>
        <w:pStyle w:val="Tekstkomentarza"/>
        <w:numPr>
          <w:ilvl w:val="0"/>
          <w:numId w:val="113"/>
        </w:numPr>
        <w:spacing w:line="276" w:lineRule="auto"/>
        <w:jc w:val="both"/>
        <w:rPr>
          <w:rFonts w:eastAsia="Times New Roman"/>
          <w:bCs/>
          <w:sz w:val="24"/>
          <w:szCs w:val="24"/>
        </w:rPr>
      </w:pPr>
      <w:r w:rsidRPr="00CF70CF">
        <w:rPr>
          <w:rFonts w:eastAsia="Times New Roman"/>
          <w:bCs/>
          <w:sz w:val="24"/>
          <w:szCs w:val="24"/>
        </w:rPr>
        <w:lastRenderedPageBreak/>
        <w:t xml:space="preserve">zaświadczenia właściwego naczelnika urzędu skarbowego - składa dokument lub dokumenty wystawione w kraju, w którym wykonawca ma siedzibę lub miejsce zamieszkania, potwierdzające, że nie naruszył obowiązków dotyczących płatności podatków, </w:t>
      </w:r>
    </w:p>
    <w:p w14:paraId="2608AC00" w14:textId="77777777" w:rsidR="00DF0949" w:rsidRPr="00CF70CF" w:rsidRDefault="00DF0949" w:rsidP="00885433">
      <w:pPr>
        <w:pStyle w:val="Tekstkomentarza"/>
        <w:numPr>
          <w:ilvl w:val="0"/>
          <w:numId w:val="113"/>
        </w:numPr>
        <w:spacing w:line="276" w:lineRule="auto"/>
        <w:jc w:val="both"/>
        <w:rPr>
          <w:rFonts w:eastAsia="Times New Roman"/>
          <w:bCs/>
          <w:sz w:val="24"/>
          <w:szCs w:val="24"/>
        </w:rPr>
      </w:pPr>
      <w:r w:rsidRPr="00CF70CF">
        <w:rPr>
          <w:rFonts w:eastAsia="Times New Roman"/>
          <w:bCs/>
          <w:sz w:val="24"/>
          <w:szCs w:val="24"/>
        </w:rPr>
        <w:t>zaświadczenia albo innego dokumentu właściwej terenowej jednostki organizacyjnej Zakładu Ubezpieczeń Społecznych lub właściwego oddziału regionalnego lub właściwej placówki terenowej Kasy Rolniczego Ubezpieczenia Społecznego składa dokument lub dokumenty wystawione w kraju, w którym wykonawca ma siedzibę lub miejsce zamieszkania, potwierdzające, że nie naruszył obowiązków dotyczących opłat lub składek na ubezpieczenie społeczne lub zdrowotne;</w:t>
      </w:r>
    </w:p>
    <w:p w14:paraId="35BB4E92" w14:textId="77777777" w:rsidR="00344105" w:rsidRPr="00CF70CF" w:rsidRDefault="00B87199" w:rsidP="00607ECF">
      <w:pPr>
        <w:pStyle w:val="Tekstkomentarza"/>
        <w:spacing w:line="276" w:lineRule="auto"/>
        <w:ind w:left="567"/>
        <w:jc w:val="both"/>
        <w:rPr>
          <w:rFonts w:eastAsia="Times New Roman"/>
          <w:bCs/>
          <w:sz w:val="24"/>
          <w:szCs w:val="24"/>
        </w:rPr>
      </w:pPr>
      <w:r w:rsidRPr="00CF70CF">
        <w:rPr>
          <w:sz w:val="24"/>
          <w:szCs w:val="24"/>
        </w:rPr>
        <w:t>-</w:t>
      </w:r>
      <w:r w:rsidR="006E0DAA" w:rsidRPr="00CF70CF">
        <w:rPr>
          <w:sz w:val="24"/>
          <w:szCs w:val="24"/>
        </w:rPr>
        <w:t xml:space="preserve"> </w:t>
      </w:r>
      <w:r w:rsidR="00344105" w:rsidRPr="00CF70CF">
        <w:rPr>
          <w:rFonts w:eastAsia="Times New Roman"/>
          <w:bCs/>
          <w:sz w:val="24"/>
          <w:szCs w:val="24"/>
        </w:rPr>
        <w:t>wystawione</w:t>
      </w:r>
      <w:r w:rsidR="006E0DAA" w:rsidRPr="00CF70CF">
        <w:rPr>
          <w:rFonts w:eastAsia="Times New Roman"/>
          <w:bCs/>
          <w:sz w:val="24"/>
          <w:szCs w:val="24"/>
        </w:rPr>
        <w:t xml:space="preserve"> </w:t>
      </w:r>
      <w:r w:rsidR="00344105" w:rsidRPr="00CF70CF">
        <w:rPr>
          <w:rFonts w:eastAsia="Times New Roman"/>
          <w:bCs/>
          <w:sz w:val="24"/>
          <w:szCs w:val="24"/>
        </w:rPr>
        <w:t>nie</w:t>
      </w:r>
      <w:r w:rsidR="006E0DAA" w:rsidRPr="00CF70CF">
        <w:rPr>
          <w:rFonts w:eastAsia="Times New Roman"/>
          <w:bCs/>
          <w:sz w:val="24"/>
          <w:szCs w:val="24"/>
        </w:rPr>
        <w:t xml:space="preserve"> </w:t>
      </w:r>
      <w:r w:rsidR="00344105" w:rsidRPr="00CF70CF">
        <w:rPr>
          <w:rFonts w:eastAsia="Times New Roman"/>
          <w:bCs/>
          <w:sz w:val="24"/>
          <w:szCs w:val="24"/>
        </w:rPr>
        <w:t>wcześniej</w:t>
      </w:r>
      <w:r w:rsidR="006E0DAA" w:rsidRPr="00CF70CF">
        <w:rPr>
          <w:rFonts w:eastAsia="Times New Roman"/>
          <w:bCs/>
          <w:sz w:val="24"/>
          <w:szCs w:val="24"/>
        </w:rPr>
        <w:t xml:space="preserve"> </w:t>
      </w:r>
      <w:r w:rsidR="00344105" w:rsidRPr="00CF70CF">
        <w:rPr>
          <w:rFonts w:eastAsia="Times New Roman"/>
          <w:bCs/>
          <w:sz w:val="24"/>
          <w:szCs w:val="24"/>
        </w:rPr>
        <w:t>niż</w:t>
      </w:r>
      <w:r w:rsidR="006E0DAA" w:rsidRPr="00CF70CF">
        <w:rPr>
          <w:rFonts w:eastAsia="Times New Roman"/>
          <w:bCs/>
          <w:sz w:val="24"/>
          <w:szCs w:val="24"/>
        </w:rPr>
        <w:t xml:space="preserve"> </w:t>
      </w:r>
      <w:r w:rsidR="00344105" w:rsidRPr="00CF70CF">
        <w:rPr>
          <w:rFonts w:eastAsia="Times New Roman"/>
          <w:bCs/>
          <w:sz w:val="24"/>
          <w:szCs w:val="24"/>
        </w:rPr>
        <w:t>3</w:t>
      </w:r>
      <w:r w:rsidR="006E0DAA" w:rsidRPr="00CF70CF">
        <w:rPr>
          <w:rFonts w:eastAsia="Times New Roman"/>
          <w:bCs/>
          <w:sz w:val="24"/>
          <w:szCs w:val="24"/>
        </w:rPr>
        <w:t xml:space="preserve"> </w:t>
      </w:r>
      <w:r w:rsidR="00344105" w:rsidRPr="00CF70CF">
        <w:rPr>
          <w:rFonts w:eastAsia="Times New Roman"/>
          <w:bCs/>
          <w:sz w:val="24"/>
          <w:szCs w:val="24"/>
        </w:rPr>
        <w:t>miesiące</w:t>
      </w:r>
      <w:r w:rsidR="006E0DAA" w:rsidRPr="00CF70CF">
        <w:rPr>
          <w:rFonts w:eastAsia="Times New Roman"/>
          <w:bCs/>
          <w:sz w:val="24"/>
          <w:szCs w:val="24"/>
        </w:rPr>
        <w:t xml:space="preserve"> </w:t>
      </w:r>
      <w:r w:rsidR="00344105" w:rsidRPr="00CF70CF">
        <w:rPr>
          <w:rFonts w:eastAsia="Times New Roman"/>
          <w:bCs/>
          <w:sz w:val="24"/>
          <w:szCs w:val="24"/>
        </w:rPr>
        <w:t>przed</w:t>
      </w:r>
      <w:r w:rsidR="006E0DAA" w:rsidRPr="00CF70CF">
        <w:rPr>
          <w:rFonts w:eastAsia="Times New Roman"/>
          <w:bCs/>
          <w:sz w:val="24"/>
          <w:szCs w:val="24"/>
        </w:rPr>
        <w:t xml:space="preserve"> </w:t>
      </w:r>
      <w:r w:rsidR="00344105" w:rsidRPr="00CF70CF">
        <w:rPr>
          <w:rFonts w:eastAsia="Times New Roman"/>
          <w:bCs/>
          <w:sz w:val="24"/>
          <w:szCs w:val="24"/>
        </w:rPr>
        <w:t>ich</w:t>
      </w:r>
      <w:r w:rsidR="006E0DAA" w:rsidRPr="00CF70CF">
        <w:rPr>
          <w:rFonts w:eastAsia="Times New Roman"/>
          <w:bCs/>
          <w:sz w:val="24"/>
          <w:szCs w:val="24"/>
        </w:rPr>
        <w:t xml:space="preserve"> </w:t>
      </w:r>
      <w:r w:rsidR="00344105" w:rsidRPr="00CF70CF">
        <w:rPr>
          <w:rFonts w:eastAsia="Times New Roman"/>
          <w:bCs/>
          <w:sz w:val="24"/>
          <w:szCs w:val="24"/>
        </w:rPr>
        <w:t>złożeniem;</w:t>
      </w:r>
    </w:p>
    <w:p w14:paraId="6DC21752" w14:textId="77777777" w:rsidR="00344105" w:rsidRPr="00CF70CF" w:rsidRDefault="00344105" w:rsidP="00885433">
      <w:pPr>
        <w:numPr>
          <w:ilvl w:val="0"/>
          <w:numId w:val="110"/>
        </w:numPr>
        <w:tabs>
          <w:tab w:val="left" w:pos="284"/>
        </w:tabs>
        <w:spacing w:after="0"/>
        <w:ind w:left="284" w:hanging="284"/>
        <w:jc w:val="both"/>
        <w:rPr>
          <w:rFonts w:ascii="Times New Roman" w:eastAsia="Calibri" w:hAnsi="Times New Roman" w:cs="Times New Roman"/>
          <w:sz w:val="24"/>
          <w:szCs w:val="24"/>
        </w:rPr>
      </w:pPr>
      <w:r w:rsidRPr="00CF70CF">
        <w:rPr>
          <w:rFonts w:ascii="Times New Roman" w:eastAsia="Calibri" w:hAnsi="Times New Roman" w:cs="Times New Roman"/>
          <w:sz w:val="24"/>
          <w:szCs w:val="24"/>
        </w:rPr>
        <w:t>W</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przypadku</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wątpliwości</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co</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do</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treści</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dokumentu</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złożonego</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przez</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Wykonawcę,</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Zamawiający</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może</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zwrócić</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się</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bezpośrednio</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do</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właściwych</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organów</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kraju,</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w</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którym</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wykonawca</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ma</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siedzibę</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lub</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miejsce</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zamieszkania,</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o</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udzielenie</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niezbędnych</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informacji</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dotyczących</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tego</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dokumentu.</w:t>
      </w:r>
      <w:r w:rsidR="006E0DAA" w:rsidRPr="00CF70CF">
        <w:rPr>
          <w:rFonts w:ascii="Times New Roman" w:eastAsia="Calibri" w:hAnsi="Times New Roman" w:cs="Times New Roman"/>
          <w:sz w:val="24"/>
          <w:szCs w:val="24"/>
        </w:rPr>
        <w:t xml:space="preserve"> </w:t>
      </w:r>
    </w:p>
    <w:p w14:paraId="4A058E4A" w14:textId="77777777" w:rsidR="00344105" w:rsidRPr="00CF70CF" w:rsidRDefault="00344105" w:rsidP="00885433">
      <w:pPr>
        <w:numPr>
          <w:ilvl w:val="0"/>
          <w:numId w:val="110"/>
        </w:numPr>
        <w:tabs>
          <w:tab w:val="left" w:pos="284"/>
        </w:tabs>
        <w:spacing w:after="0"/>
        <w:ind w:left="284" w:hanging="284"/>
        <w:jc w:val="both"/>
        <w:rPr>
          <w:rFonts w:ascii="Times New Roman" w:eastAsia="Calibri" w:hAnsi="Times New Roman" w:cs="Times New Roman"/>
          <w:sz w:val="24"/>
          <w:szCs w:val="24"/>
        </w:rPr>
      </w:pPr>
      <w:r w:rsidRPr="00CF70CF">
        <w:rPr>
          <w:rFonts w:ascii="Times New Roman" w:eastAsia="Calibri" w:hAnsi="Times New Roman" w:cs="Times New Roman"/>
          <w:sz w:val="24"/>
          <w:szCs w:val="24"/>
        </w:rPr>
        <w:t>Zamawiający</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nie</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wezwie</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do</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złożenia</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podmiotowych</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środków</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dowodowych,</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jeżeli</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może</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je</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uzyskać</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za</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pomocą</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bezpłatnych</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i</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ogólnodostępnych</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baz</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danych</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lub</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jeśli</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podmiotowym</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środkiem</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dowodowym</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jest</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oświadczenie,</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którego</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treść</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odpowiada</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zakresowi</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oświadczenia,</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o</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którym</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mowa</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w</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art.</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125</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ust.</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1</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ustawy</w:t>
      </w:r>
      <w:r w:rsidR="006E0DAA" w:rsidRPr="00CF70CF">
        <w:rPr>
          <w:rFonts w:ascii="Times New Roman" w:eastAsia="Calibri" w:hAnsi="Times New Roman" w:cs="Times New Roman"/>
          <w:sz w:val="24"/>
          <w:szCs w:val="24"/>
        </w:rPr>
        <w:t xml:space="preserve"> </w:t>
      </w:r>
      <w:r w:rsidR="004A7BFE" w:rsidRPr="00CF70CF">
        <w:rPr>
          <w:rFonts w:ascii="Times New Roman" w:eastAsia="Calibri" w:hAnsi="Times New Roman" w:cs="Times New Roman"/>
          <w:sz w:val="24"/>
          <w:szCs w:val="24"/>
        </w:rPr>
        <w:t>PZP</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(JEDZ).</w:t>
      </w:r>
      <w:r w:rsidR="006E0DAA" w:rsidRPr="00CF70CF">
        <w:rPr>
          <w:rFonts w:ascii="Times New Roman" w:eastAsia="Calibri" w:hAnsi="Times New Roman" w:cs="Times New Roman"/>
          <w:sz w:val="24"/>
          <w:szCs w:val="24"/>
        </w:rPr>
        <w:t xml:space="preserve"> </w:t>
      </w:r>
    </w:p>
    <w:p w14:paraId="52307D21" w14:textId="77777777" w:rsidR="00344105" w:rsidRPr="00CF70CF" w:rsidRDefault="00344105" w:rsidP="00885433">
      <w:pPr>
        <w:numPr>
          <w:ilvl w:val="0"/>
          <w:numId w:val="110"/>
        </w:numPr>
        <w:tabs>
          <w:tab w:val="left" w:pos="284"/>
        </w:tabs>
        <w:spacing w:after="0"/>
        <w:ind w:left="284" w:hanging="284"/>
        <w:jc w:val="both"/>
        <w:rPr>
          <w:rFonts w:ascii="Times New Roman" w:eastAsia="Calibri" w:hAnsi="Times New Roman" w:cs="Times New Roman"/>
          <w:sz w:val="24"/>
          <w:szCs w:val="24"/>
        </w:rPr>
      </w:pPr>
      <w:r w:rsidRPr="00CF70CF">
        <w:rPr>
          <w:rFonts w:ascii="Times New Roman" w:eastAsia="Calibri" w:hAnsi="Times New Roman" w:cs="Times New Roman"/>
          <w:sz w:val="24"/>
          <w:szCs w:val="24"/>
        </w:rPr>
        <w:t>Wykonawca</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nie</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jest</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zobowiązany</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do</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złożenia</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podmiotowych</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środków</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dowodowych,</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które</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Zamawiający</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posiada,</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jeżeli</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Wykonawca</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wskaże</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te</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środki</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oraz</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potwierdzi</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ich</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prawidłowość</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i</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aktualność.</w:t>
      </w:r>
      <w:r w:rsidR="006E0DAA" w:rsidRPr="00CF70CF">
        <w:rPr>
          <w:rFonts w:ascii="Times New Roman" w:eastAsia="Calibri" w:hAnsi="Times New Roman" w:cs="Times New Roman"/>
          <w:sz w:val="24"/>
          <w:szCs w:val="24"/>
        </w:rPr>
        <w:t xml:space="preserve"> </w:t>
      </w:r>
    </w:p>
    <w:p w14:paraId="293D496F" w14:textId="77777777" w:rsidR="00344105" w:rsidRPr="00CF70CF" w:rsidRDefault="00E12D6A" w:rsidP="00885433">
      <w:pPr>
        <w:numPr>
          <w:ilvl w:val="0"/>
          <w:numId w:val="110"/>
        </w:numPr>
        <w:tabs>
          <w:tab w:val="left" w:pos="284"/>
        </w:tabs>
        <w:spacing w:after="0"/>
        <w:ind w:left="284" w:hanging="284"/>
        <w:jc w:val="both"/>
        <w:rPr>
          <w:rFonts w:ascii="Times New Roman" w:eastAsia="Calibri" w:hAnsi="Times New Roman" w:cs="Times New Roman"/>
          <w:sz w:val="24"/>
          <w:szCs w:val="24"/>
        </w:rPr>
      </w:pPr>
      <w:r w:rsidRPr="00CF70CF">
        <w:rPr>
          <w:rFonts w:ascii="Times New Roman" w:eastAsia="Calibri" w:hAnsi="Times New Roman" w:cs="Times New Roman"/>
          <w:sz w:val="24"/>
          <w:szCs w:val="24"/>
        </w:rPr>
        <w:t>W</w:t>
      </w:r>
      <w:r w:rsidR="006E0DAA" w:rsidRPr="00CF70CF">
        <w:rPr>
          <w:rFonts w:ascii="Times New Roman" w:eastAsia="Calibri" w:hAnsi="Times New Roman" w:cs="Times New Roman"/>
          <w:sz w:val="24"/>
          <w:szCs w:val="24"/>
        </w:rPr>
        <w:t xml:space="preserve"> </w:t>
      </w:r>
      <w:r w:rsidR="00A00DC0" w:rsidRPr="00CF70CF">
        <w:rPr>
          <w:rFonts w:ascii="Times New Roman" w:eastAsia="Calibri" w:hAnsi="Times New Roman" w:cs="Times New Roman"/>
          <w:sz w:val="24"/>
          <w:szCs w:val="24"/>
        </w:rPr>
        <w:t>przypadku,</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w</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którym</w:t>
      </w:r>
      <w:r w:rsidR="006E0DAA" w:rsidRPr="00CF70CF">
        <w:rPr>
          <w:rFonts w:ascii="Times New Roman" w:eastAsia="Calibri" w:hAnsi="Times New Roman" w:cs="Times New Roman"/>
          <w:sz w:val="24"/>
          <w:szCs w:val="24"/>
        </w:rPr>
        <w:t xml:space="preserve"> </w:t>
      </w:r>
      <w:r w:rsidR="00344105" w:rsidRPr="00CF70CF">
        <w:rPr>
          <w:rFonts w:ascii="Times New Roman" w:eastAsia="Calibri" w:hAnsi="Times New Roman" w:cs="Times New Roman"/>
          <w:sz w:val="24"/>
          <w:szCs w:val="24"/>
        </w:rPr>
        <w:t>Wykonawcy</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będzie</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polegał</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na</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zdolnościach</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lub</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sytuacji</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podmiotów</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udostepniających</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zasoby,</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składa</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wraz</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z</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wnioskiem</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o</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dopuszczenie</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do</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udziału</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w</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postepowaniu</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albo</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wraz</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z</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ofertą</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zobowiązanie</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podmiotu</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udostepniającego</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zasoby</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do</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oddania</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mu</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do</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dyspozycji</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zasoby</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na</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potrzeby</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realizacji</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danego</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zamówienia</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lub</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inne</w:t>
      </w:r>
      <w:r w:rsidR="006E0DAA" w:rsidRPr="00CF70CF">
        <w:rPr>
          <w:rFonts w:ascii="Times New Roman" w:eastAsia="Calibri" w:hAnsi="Times New Roman" w:cs="Times New Roman"/>
          <w:sz w:val="24"/>
          <w:szCs w:val="24"/>
        </w:rPr>
        <w:t xml:space="preserve"> </w:t>
      </w:r>
      <w:r w:rsidR="00344105" w:rsidRPr="00CF70CF">
        <w:rPr>
          <w:rFonts w:ascii="Times New Roman" w:eastAsia="Calibri" w:hAnsi="Times New Roman" w:cs="Times New Roman"/>
          <w:sz w:val="24"/>
          <w:szCs w:val="24"/>
        </w:rPr>
        <w:t>podmiotow</w:t>
      </w:r>
      <w:r w:rsidRPr="00CF70CF">
        <w:rPr>
          <w:rFonts w:ascii="Times New Roman" w:eastAsia="Calibri" w:hAnsi="Times New Roman" w:cs="Times New Roman"/>
          <w:sz w:val="24"/>
          <w:szCs w:val="24"/>
        </w:rPr>
        <w:t>e</w:t>
      </w:r>
      <w:r w:rsidR="006E0DAA" w:rsidRPr="00CF70CF">
        <w:rPr>
          <w:rFonts w:ascii="Times New Roman" w:eastAsia="Calibri" w:hAnsi="Times New Roman" w:cs="Times New Roman"/>
          <w:sz w:val="24"/>
          <w:szCs w:val="24"/>
        </w:rPr>
        <w:t xml:space="preserve"> </w:t>
      </w:r>
      <w:r w:rsidR="00344105" w:rsidRPr="00CF70CF">
        <w:rPr>
          <w:rFonts w:ascii="Times New Roman" w:eastAsia="Calibri" w:hAnsi="Times New Roman" w:cs="Times New Roman"/>
          <w:sz w:val="24"/>
          <w:szCs w:val="24"/>
        </w:rPr>
        <w:t>środ</w:t>
      </w:r>
      <w:r w:rsidRPr="00CF70CF">
        <w:rPr>
          <w:rFonts w:ascii="Times New Roman" w:eastAsia="Calibri" w:hAnsi="Times New Roman" w:cs="Times New Roman"/>
          <w:sz w:val="24"/>
          <w:szCs w:val="24"/>
        </w:rPr>
        <w:t>ki</w:t>
      </w:r>
      <w:r w:rsidR="006E0DAA" w:rsidRPr="00CF70CF">
        <w:rPr>
          <w:rFonts w:ascii="Times New Roman" w:eastAsia="Calibri" w:hAnsi="Times New Roman" w:cs="Times New Roman"/>
          <w:sz w:val="24"/>
          <w:szCs w:val="24"/>
        </w:rPr>
        <w:t xml:space="preserve"> </w:t>
      </w:r>
      <w:r w:rsidR="00344105" w:rsidRPr="00CF70CF">
        <w:rPr>
          <w:rFonts w:ascii="Times New Roman" w:eastAsia="Calibri" w:hAnsi="Times New Roman" w:cs="Times New Roman"/>
          <w:sz w:val="24"/>
          <w:szCs w:val="24"/>
        </w:rPr>
        <w:t>dowodow</w:t>
      </w:r>
      <w:r w:rsidRPr="00CF70CF">
        <w:rPr>
          <w:rFonts w:ascii="Times New Roman" w:eastAsia="Calibri" w:hAnsi="Times New Roman" w:cs="Times New Roman"/>
          <w:sz w:val="24"/>
          <w:szCs w:val="24"/>
        </w:rPr>
        <w:t>e</w:t>
      </w:r>
      <w:r w:rsidR="00344105" w:rsidRPr="00CF70CF">
        <w:rPr>
          <w:rFonts w:ascii="Times New Roman" w:eastAsia="Calibri" w:hAnsi="Times New Roman" w:cs="Times New Roman"/>
          <w:sz w:val="24"/>
          <w:szCs w:val="24"/>
        </w:rPr>
        <w:t>,</w:t>
      </w:r>
      <w:r w:rsidR="006E0DAA" w:rsidRPr="00CF70CF">
        <w:rPr>
          <w:rFonts w:ascii="Times New Roman" w:eastAsia="Calibri" w:hAnsi="Times New Roman" w:cs="Times New Roman"/>
          <w:sz w:val="24"/>
          <w:szCs w:val="24"/>
        </w:rPr>
        <w:t xml:space="preserve"> </w:t>
      </w:r>
      <w:r w:rsidR="00344105" w:rsidRPr="00CF70CF">
        <w:rPr>
          <w:rFonts w:ascii="Times New Roman" w:eastAsia="Calibri" w:hAnsi="Times New Roman" w:cs="Times New Roman"/>
          <w:sz w:val="24"/>
          <w:szCs w:val="24"/>
        </w:rPr>
        <w:t>o</w:t>
      </w:r>
      <w:r w:rsidR="006E0DAA" w:rsidRPr="00CF70CF">
        <w:rPr>
          <w:rFonts w:ascii="Times New Roman" w:eastAsia="Calibri" w:hAnsi="Times New Roman" w:cs="Times New Roman"/>
          <w:sz w:val="24"/>
          <w:szCs w:val="24"/>
        </w:rPr>
        <w:t xml:space="preserve"> </w:t>
      </w:r>
      <w:r w:rsidR="00344105" w:rsidRPr="00CF70CF">
        <w:rPr>
          <w:rFonts w:ascii="Times New Roman" w:eastAsia="Calibri" w:hAnsi="Times New Roman" w:cs="Times New Roman"/>
          <w:sz w:val="24"/>
          <w:szCs w:val="24"/>
        </w:rPr>
        <w:t>których</w:t>
      </w:r>
      <w:r w:rsidR="006E0DAA" w:rsidRPr="00CF70CF">
        <w:rPr>
          <w:rFonts w:ascii="Times New Roman" w:eastAsia="Calibri" w:hAnsi="Times New Roman" w:cs="Times New Roman"/>
          <w:sz w:val="24"/>
          <w:szCs w:val="24"/>
        </w:rPr>
        <w:t xml:space="preserve"> </w:t>
      </w:r>
      <w:r w:rsidR="00344105" w:rsidRPr="00CF70CF">
        <w:rPr>
          <w:rFonts w:ascii="Times New Roman" w:eastAsia="Calibri" w:hAnsi="Times New Roman" w:cs="Times New Roman"/>
          <w:sz w:val="24"/>
          <w:szCs w:val="24"/>
        </w:rPr>
        <w:t>mowa</w:t>
      </w:r>
      <w:r w:rsidR="006E0DAA" w:rsidRPr="00CF70CF">
        <w:rPr>
          <w:rFonts w:ascii="Times New Roman" w:eastAsia="Calibri" w:hAnsi="Times New Roman" w:cs="Times New Roman"/>
          <w:sz w:val="24"/>
          <w:szCs w:val="24"/>
        </w:rPr>
        <w:t xml:space="preserve"> </w:t>
      </w:r>
      <w:r w:rsidR="00344105" w:rsidRPr="00CF70CF">
        <w:rPr>
          <w:rFonts w:ascii="Times New Roman" w:eastAsia="Calibri" w:hAnsi="Times New Roman" w:cs="Times New Roman"/>
          <w:sz w:val="24"/>
          <w:szCs w:val="24"/>
        </w:rPr>
        <w:t>w</w:t>
      </w:r>
      <w:r w:rsidR="006E0DAA" w:rsidRPr="00CF70CF">
        <w:rPr>
          <w:rFonts w:ascii="Times New Roman" w:eastAsia="Calibri" w:hAnsi="Times New Roman" w:cs="Times New Roman"/>
          <w:sz w:val="24"/>
          <w:szCs w:val="24"/>
        </w:rPr>
        <w:t xml:space="preserve"> </w:t>
      </w:r>
      <w:r w:rsidR="00344105" w:rsidRPr="00CF70CF">
        <w:rPr>
          <w:rFonts w:ascii="Times New Roman" w:eastAsia="Calibri" w:hAnsi="Times New Roman" w:cs="Times New Roman"/>
          <w:sz w:val="24"/>
          <w:szCs w:val="24"/>
        </w:rPr>
        <w:t>ust.</w:t>
      </w:r>
      <w:r w:rsidR="006E0DAA" w:rsidRPr="00CF70CF">
        <w:rPr>
          <w:rFonts w:ascii="Times New Roman" w:eastAsia="Calibri" w:hAnsi="Times New Roman" w:cs="Times New Roman"/>
          <w:sz w:val="24"/>
          <w:szCs w:val="24"/>
        </w:rPr>
        <w:t xml:space="preserve"> </w:t>
      </w:r>
      <w:r w:rsidR="00344105" w:rsidRPr="00CF70CF">
        <w:rPr>
          <w:rFonts w:ascii="Times New Roman" w:eastAsia="Calibri" w:hAnsi="Times New Roman" w:cs="Times New Roman"/>
          <w:sz w:val="24"/>
          <w:szCs w:val="24"/>
        </w:rPr>
        <w:t>1</w:t>
      </w:r>
      <w:r w:rsidR="006E0DAA" w:rsidRPr="00CF70CF">
        <w:rPr>
          <w:rFonts w:ascii="Times New Roman" w:eastAsia="Calibri" w:hAnsi="Times New Roman" w:cs="Times New Roman"/>
          <w:sz w:val="24"/>
          <w:szCs w:val="24"/>
        </w:rPr>
        <w:t xml:space="preserve"> </w:t>
      </w:r>
      <w:r w:rsidR="00344105" w:rsidRPr="00CF70CF">
        <w:rPr>
          <w:rFonts w:ascii="Times New Roman" w:eastAsia="Calibri" w:hAnsi="Times New Roman" w:cs="Times New Roman"/>
          <w:sz w:val="24"/>
          <w:szCs w:val="24"/>
        </w:rPr>
        <w:t>niniejszego</w:t>
      </w:r>
      <w:r w:rsidR="006E0DAA" w:rsidRPr="00CF70CF">
        <w:rPr>
          <w:rFonts w:ascii="Times New Roman" w:eastAsia="Calibri" w:hAnsi="Times New Roman" w:cs="Times New Roman"/>
          <w:sz w:val="24"/>
          <w:szCs w:val="24"/>
        </w:rPr>
        <w:t xml:space="preserve"> </w:t>
      </w:r>
      <w:r w:rsidR="00344105" w:rsidRPr="00CF70CF">
        <w:rPr>
          <w:rFonts w:ascii="Times New Roman" w:eastAsia="Calibri" w:hAnsi="Times New Roman" w:cs="Times New Roman"/>
          <w:sz w:val="24"/>
          <w:szCs w:val="24"/>
        </w:rPr>
        <w:t>Rozdziału,</w:t>
      </w:r>
      <w:r w:rsidR="006E0DAA" w:rsidRPr="00CF70CF">
        <w:rPr>
          <w:rFonts w:ascii="Times New Roman" w:eastAsia="Calibri" w:hAnsi="Times New Roman" w:cs="Times New Roman"/>
          <w:sz w:val="24"/>
          <w:szCs w:val="24"/>
        </w:rPr>
        <w:t xml:space="preserve"> </w:t>
      </w:r>
      <w:r w:rsidR="00344105" w:rsidRPr="00CF70CF">
        <w:rPr>
          <w:rFonts w:ascii="Times New Roman" w:eastAsia="Calibri" w:hAnsi="Times New Roman" w:cs="Times New Roman"/>
          <w:sz w:val="24"/>
          <w:szCs w:val="24"/>
        </w:rPr>
        <w:t>potwierdzających,</w:t>
      </w:r>
      <w:r w:rsidR="006E0DAA" w:rsidRPr="00CF70CF">
        <w:rPr>
          <w:rFonts w:ascii="Times New Roman" w:eastAsia="Calibri" w:hAnsi="Times New Roman" w:cs="Times New Roman"/>
          <w:sz w:val="24"/>
          <w:szCs w:val="24"/>
        </w:rPr>
        <w:t xml:space="preserve"> </w:t>
      </w:r>
      <w:r w:rsidR="00344105" w:rsidRPr="00CF70CF">
        <w:rPr>
          <w:rFonts w:ascii="Times New Roman" w:eastAsia="Calibri" w:hAnsi="Times New Roman" w:cs="Times New Roman"/>
          <w:sz w:val="24"/>
          <w:szCs w:val="24"/>
        </w:rPr>
        <w:t>że</w:t>
      </w:r>
      <w:r w:rsidR="006E0DAA" w:rsidRPr="00CF70CF">
        <w:rPr>
          <w:rFonts w:ascii="Times New Roman" w:eastAsia="Calibri" w:hAnsi="Times New Roman" w:cs="Times New Roman"/>
          <w:sz w:val="24"/>
          <w:szCs w:val="24"/>
        </w:rPr>
        <w:t xml:space="preserve"> </w:t>
      </w:r>
      <w:r w:rsidR="00344105" w:rsidRPr="00CF70CF">
        <w:rPr>
          <w:rFonts w:ascii="Times New Roman" w:eastAsia="Calibri" w:hAnsi="Times New Roman" w:cs="Times New Roman"/>
          <w:sz w:val="24"/>
          <w:szCs w:val="24"/>
        </w:rPr>
        <w:t>nie</w:t>
      </w:r>
      <w:r w:rsidR="006E0DAA" w:rsidRPr="00CF70CF">
        <w:rPr>
          <w:rFonts w:ascii="Times New Roman" w:eastAsia="Calibri" w:hAnsi="Times New Roman" w:cs="Times New Roman"/>
          <w:sz w:val="24"/>
          <w:szCs w:val="24"/>
        </w:rPr>
        <w:t xml:space="preserve"> </w:t>
      </w:r>
      <w:r w:rsidR="00344105" w:rsidRPr="00CF70CF">
        <w:rPr>
          <w:rFonts w:ascii="Times New Roman" w:eastAsia="Calibri" w:hAnsi="Times New Roman" w:cs="Times New Roman"/>
          <w:sz w:val="24"/>
          <w:szCs w:val="24"/>
        </w:rPr>
        <w:t>zachodzą</w:t>
      </w:r>
      <w:r w:rsidR="006E0DAA" w:rsidRPr="00CF70CF">
        <w:rPr>
          <w:rFonts w:ascii="Times New Roman" w:eastAsia="Calibri" w:hAnsi="Times New Roman" w:cs="Times New Roman"/>
          <w:sz w:val="24"/>
          <w:szCs w:val="24"/>
        </w:rPr>
        <w:t xml:space="preserve"> </w:t>
      </w:r>
      <w:r w:rsidR="00344105" w:rsidRPr="00CF70CF">
        <w:rPr>
          <w:rFonts w:ascii="Times New Roman" w:eastAsia="Calibri" w:hAnsi="Times New Roman" w:cs="Times New Roman"/>
          <w:sz w:val="24"/>
          <w:szCs w:val="24"/>
        </w:rPr>
        <w:t>wobec</w:t>
      </w:r>
      <w:r w:rsidR="006E0DAA" w:rsidRPr="00CF70CF">
        <w:rPr>
          <w:rFonts w:ascii="Times New Roman" w:eastAsia="Calibri" w:hAnsi="Times New Roman" w:cs="Times New Roman"/>
          <w:sz w:val="24"/>
          <w:szCs w:val="24"/>
        </w:rPr>
        <w:t xml:space="preserve"> </w:t>
      </w:r>
      <w:r w:rsidR="00344105" w:rsidRPr="00CF70CF">
        <w:rPr>
          <w:rFonts w:ascii="Times New Roman" w:eastAsia="Calibri" w:hAnsi="Times New Roman" w:cs="Times New Roman"/>
          <w:sz w:val="24"/>
          <w:szCs w:val="24"/>
        </w:rPr>
        <w:t>tych</w:t>
      </w:r>
      <w:r w:rsidR="006E0DAA" w:rsidRPr="00CF70CF">
        <w:rPr>
          <w:rFonts w:ascii="Times New Roman" w:eastAsia="Calibri" w:hAnsi="Times New Roman" w:cs="Times New Roman"/>
          <w:sz w:val="24"/>
          <w:szCs w:val="24"/>
        </w:rPr>
        <w:t xml:space="preserve"> </w:t>
      </w:r>
      <w:r w:rsidR="00344105" w:rsidRPr="00CF70CF">
        <w:rPr>
          <w:rFonts w:ascii="Times New Roman" w:eastAsia="Calibri" w:hAnsi="Times New Roman" w:cs="Times New Roman"/>
          <w:sz w:val="24"/>
          <w:szCs w:val="24"/>
        </w:rPr>
        <w:t>podwykonawców</w:t>
      </w:r>
      <w:r w:rsidR="006E0DAA" w:rsidRPr="00CF70CF">
        <w:rPr>
          <w:rFonts w:ascii="Times New Roman" w:eastAsia="Calibri" w:hAnsi="Times New Roman" w:cs="Times New Roman"/>
          <w:sz w:val="24"/>
          <w:szCs w:val="24"/>
        </w:rPr>
        <w:t xml:space="preserve"> </w:t>
      </w:r>
      <w:r w:rsidR="00344105" w:rsidRPr="00CF70CF">
        <w:rPr>
          <w:rFonts w:ascii="Times New Roman" w:eastAsia="Calibri" w:hAnsi="Times New Roman" w:cs="Times New Roman"/>
          <w:sz w:val="24"/>
          <w:szCs w:val="24"/>
        </w:rPr>
        <w:t>podstawy</w:t>
      </w:r>
      <w:r w:rsidR="006E0DAA" w:rsidRPr="00CF70CF">
        <w:rPr>
          <w:rFonts w:ascii="Times New Roman" w:eastAsia="Calibri" w:hAnsi="Times New Roman" w:cs="Times New Roman"/>
          <w:sz w:val="24"/>
          <w:szCs w:val="24"/>
        </w:rPr>
        <w:t xml:space="preserve"> </w:t>
      </w:r>
      <w:r w:rsidR="00344105" w:rsidRPr="00CF70CF">
        <w:rPr>
          <w:rFonts w:ascii="Times New Roman" w:eastAsia="Calibri" w:hAnsi="Times New Roman" w:cs="Times New Roman"/>
          <w:sz w:val="24"/>
          <w:szCs w:val="24"/>
        </w:rPr>
        <w:t>wykluczenia</w:t>
      </w:r>
      <w:r w:rsidR="006E0DAA" w:rsidRPr="00CF70CF">
        <w:rPr>
          <w:rFonts w:ascii="Times New Roman" w:eastAsia="Calibri" w:hAnsi="Times New Roman" w:cs="Times New Roman"/>
          <w:sz w:val="24"/>
          <w:szCs w:val="24"/>
        </w:rPr>
        <w:t xml:space="preserve"> </w:t>
      </w:r>
      <w:r w:rsidR="00344105" w:rsidRPr="00CF70CF">
        <w:rPr>
          <w:rFonts w:ascii="Times New Roman" w:eastAsia="Calibri" w:hAnsi="Times New Roman" w:cs="Times New Roman"/>
          <w:sz w:val="24"/>
          <w:szCs w:val="24"/>
        </w:rPr>
        <w:t>z</w:t>
      </w:r>
      <w:r w:rsidR="006E0DAA" w:rsidRPr="00CF70CF">
        <w:rPr>
          <w:rFonts w:ascii="Times New Roman" w:eastAsia="Calibri" w:hAnsi="Times New Roman" w:cs="Times New Roman"/>
          <w:sz w:val="24"/>
          <w:szCs w:val="24"/>
        </w:rPr>
        <w:t xml:space="preserve"> </w:t>
      </w:r>
      <w:r w:rsidR="00344105" w:rsidRPr="00CF70CF">
        <w:rPr>
          <w:rFonts w:ascii="Times New Roman" w:eastAsia="Calibri" w:hAnsi="Times New Roman" w:cs="Times New Roman"/>
          <w:sz w:val="24"/>
          <w:szCs w:val="24"/>
        </w:rPr>
        <w:t>postępowania.</w:t>
      </w:r>
      <w:r w:rsidR="006E0DAA" w:rsidRPr="00CF70CF">
        <w:rPr>
          <w:rFonts w:ascii="Times New Roman" w:eastAsia="Calibri" w:hAnsi="Times New Roman" w:cs="Times New Roman"/>
          <w:sz w:val="24"/>
          <w:szCs w:val="24"/>
        </w:rPr>
        <w:t xml:space="preserve"> </w:t>
      </w:r>
    </w:p>
    <w:p w14:paraId="2F36F720" w14:textId="77777777" w:rsidR="00344105" w:rsidRPr="00CF70CF" w:rsidRDefault="00344105" w:rsidP="00885433">
      <w:pPr>
        <w:numPr>
          <w:ilvl w:val="0"/>
          <w:numId w:val="110"/>
        </w:numPr>
        <w:tabs>
          <w:tab w:val="left" w:pos="284"/>
        </w:tabs>
        <w:spacing w:after="0"/>
        <w:ind w:left="284" w:hanging="284"/>
        <w:jc w:val="both"/>
        <w:rPr>
          <w:rFonts w:ascii="Times New Roman" w:eastAsia="Calibri" w:hAnsi="Times New Roman" w:cs="Times New Roman"/>
          <w:sz w:val="24"/>
          <w:szCs w:val="24"/>
        </w:rPr>
      </w:pPr>
      <w:r w:rsidRPr="00CF70CF">
        <w:rPr>
          <w:rFonts w:ascii="Times New Roman" w:eastAsia="Calibri" w:hAnsi="Times New Roman" w:cs="Times New Roman"/>
          <w:sz w:val="24"/>
          <w:szCs w:val="24"/>
        </w:rPr>
        <w:t>Do</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podmiotów</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udostępniających</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zasoby</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na</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zasadach</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określonych</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w</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art.</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118</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ustawy</w:t>
      </w:r>
      <w:r w:rsidR="006E0DAA" w:rsidRPr="00CF70CF">
        <w:rPr>
          <w:rFonts w:ascii="Times New Roman" w:eastAsia="Calibri" w:hAnsi="Times New Roman" w:cs="Times New Roman"/>
          <w:sz w:val="24"/>
          <w:szCs w:val="24"/>
        </w:rPr>
        <w:t xml:space="preserve"> </w:t>
      </w:r>
      <w:proofErr w:type="spellStart"/>
      <w:r w:rsidRPr="00CF70CF">
        <w:rPr>
          <w:rFonts w:ascii="Times New Roman" w:eastAsia="Calibri" w:hAnsi="Times New Roman" w:cs="Times New Roman"/>
          <w:sz w:val="24"/>
          <w:szCs w:val="24"/>
        </w:rPr>
        <w:t>Pzp</w:t>
      </w:r>
      <w:proofErr w:type="spellEnd"/>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oraz</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podwykonawców</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niebędących</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podmiotami</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udostępniającymi</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zasoby</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na</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tych</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zasadach,</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mających</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siedzibę</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lub</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miejsce</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zamieszkania</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poza</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terytorium</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Rzeczypospolitej</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Polskiej,</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stosuje</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się</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zapisy</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ust.</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2</w:t>
      </w:r>
      <w:r w:rsidR="006E0DAA" w:rsidRPr="00CF70CF">
        <w:rPr>
          <w:rFonts w:ascii="Times New Roman" w:eastAsia="Calibri" w:hAnsi="Times New Roman" w:cs="Times New Roman"/>
          <w:sz w:val="24"/>
          <w:szCs w:val="24"/>
        </w:rPr>
        <w:t xml:space="preserve"> </w:t>
      </w:r>
      <w:r w:rsidR="00651B2C" w:rsidRPr="00CF70CF">
        <w:rPr>
          <w:rFonts w:ascii="Times New Roman" w:eastAsia="Calibri" w:hAnsi="Times New Roman" w:cs="Times New Roman"/>
          <w:sz w:val="24"/>
          <w:szCs w:val="24"/>
        </w:rPr>
        <w:t>i</w:t>
      </w:r>
      <w:r w:rsidR="006E0DAA" w:rsidRPr="00CF70CF">
        <w:rPr>
          <w:rFonts w:ascii="Times New Roman" w:eastAsia="Calibri" w:hAnsi="Times New Roman" w:cs="Times New Roman"/>
          <w:sz w:val="24"/>
          <w:szCs w:val="24"/>
        </w:rPr>
        <w:t xml:space="preserve"> </w:t>
      </w:r>
      <w:r w:rsidR="00651B2C" w:rsidRPr="00CF70CF">
        <w:rPr>
          <w:rFonts w:ascii="Times New Roman" w:eastAsia="Calibri" w:hAnsi="Times New Roman" w:cs="Times New Roman"/>
          <w:sz w:val="24"/>
          <w:szCs w:val="24"/>
        </w:rPr>
        <w:t>3</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niniejszego</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Rozdziału.</w:t>
      </w:r>
      <w:r w:rsidR="006E0DAA" w:rsidRPr="00CF70CF">
        <w:rPr>
          <w:rFonts w:ascii="Times New Roman" w:eastAsia="Calibri" w:hAnsi="Times New Roman" w:cs="Times New Roman"/>
          <w:sz w:val="24"/>
          <w:szCs w:val="24"/>
        </w:rPr>
        <w:t xml:space="preserve"> </w:t>
      </w:r>
    </w:p>
    <w:p w14:paraId="6AB34B42" w14:textId="77777777" w:rsidR="00344105" w:rsidRPr="00CF70CF" w:rsidRDefault="00344105" w:rsidP="00885433">
      <w:pPr>
        <w:numPr>
          <w:ilvl w:val="0"/>
          <w:numId w:val="110"/>
        </w:numPr>
        <w:tabs>
          <w:tab w:val="left" w:pos="284"/>
        </w:tabs>
        <w:spacing w:after="0"/>
        <w:ind w:left="284" w:hanging="284"/>
        <w:jc w:val="both"/>
        <w:rPr>
          <w:rFonts w:ascii="Times New Roman" w:eastAsia="Calibri" w:hAnsi="Times New Roman" w:cs="Times New Roman"/>
          <w:sz w:val="24"/>
          <w:szCs w:val="24"/>
        </w:rPr>
      </w:pPr>
      <w:r w:rsidRPr="00CF70CF">
        <w:rPr>
          <w:rFonts w:ascii="Times New Roman" w:eastAsia="Calibri" w:hAnsi="Times New Roman" w:cs="Times New Roman"/>
          <w:sz w:val="24"/>
          <w:szCs w:val="24"/>
        </w:rPr>
        <w:t>Jeżeli</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Wykonawca</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nie</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złożył</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oświadczenia</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JEDZ,</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podmiotowych</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środków</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dowodowych,</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innych</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dokumentów</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lub</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oświadczeń</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składanych</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w</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postępowaniu</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lub</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są</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one</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niekompletne</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lub</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zawierają</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błędy,</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zamawiający</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wzywa</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wykonawcę</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odpowiednio</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do</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ich</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złożenia,</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poprawienia</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lub</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uzupełnienia</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w</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wyznaczonym</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terminie,</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chyba</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że</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oferta</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Wykonawcy</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podlega</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odrzuceniu</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bez</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względu</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na</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ich</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złożenie,</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uzupełnienie</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lub</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poprawienie</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lub</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zachodzą</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przesłanki</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unieważnienia</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postępowania.</w:t>
      </w:r>
      <w:r w:rsidR="006E0DAA" w:rsidRPr="00CF70CF">
        <w:rPr>
          <w:rFonts w:ascii="Times New Roman" w:eastAsia="Calibri" w:hAnsi="Times New Roman" w:cs="Times New Roman"/>
          <w:sz w:val="24"/>
          <w:szCs w:val="24"/>
        </w:rPr>
        <w:t xml:space="preserve"> </w:t>
      </w:r>
    </w:p>
    <w:p w14:paraId="7B5B0B80" w14:textId="77777777" w:rsidR="00344105" w:rsidRPr="00CF70CF" w:rsidRDefault="00344105" w:rsidP="00885433">
      <w:pPr>
        <w:numPr>
          <w:ilvl w:val="0"/>
          <w:numId w:val="110"/>
        </w:numPr>
        <w:tabs>
          <w:tab w:val="left" w:pos="284"/>
        </w:tabs>
        <w:spacing w:after="0"/>
        <w:ind w:left="284" w:hanging="284"/>
        <w:jc w:val="both"/>
        <w:rPr>
          <w:rFonts w:ascii="Times New Roman" w:eastAsia="Calibri" w:hAnsi="Times New Roman" w:cs="Times New Roman"/>
          <w:sz w:val="24"/>
          <w:szCs w:val="24"/>
        </w:rPr>
      </w:pPr>
      <w:r w:rsidRPr="00CF70CF">
        <w:rPr>
          <w:rFonts w:ascii="Times New Roman" w:eastAsia="Calibri" w:hAnsi="Times New Roman" w:cs="Times New Roman"/>
          <w:sz w:val="24"/>
          <w:szCs w:val="24"/>
        </w:rPr>
        <w:t>Jeżeli</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złożone</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przez</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Wykonawcę</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oświadczenie</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JEDZ</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lub</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podmiotowe</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środki</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dowodowe</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budzą</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wątpliwości</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Zamawiającego,</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może</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on</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zwrócić</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się</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bezpośrednio</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do</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podmiotu,</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który</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jest</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w</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posiadaniu</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informacji</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lub</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dokumentów</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istotnych</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w</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tym</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zakresie</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dla</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oceny</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spełniania</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przez</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wykonawcę</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warunków</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udziału</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w</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postępowaniu</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lub</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braku</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podstaw</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wykluczenia,</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o</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przedstawienie</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takich</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informacji</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lub</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dokumentów.</w:t>
      </w:r>
      <w:r w:rsidR="006E0DAA" w:rsidRPr="00CF70CF">
        <w:rPr>
          <w:rFonts w:ascii="Times New Roman" w:eastAsia="Calibri" w:hAnsi="Times New Roman" w:cs="Times New Roman"/>
          <w:sz w:val="24"/>
          <w:szCs w:val="24"/>
        </w:rPr>
        <w:t xml:space="preserve"> </w:t>
      </w:r>
    </w:p>
    <w:p w14:paraId="6ED5163F" w14:textId="77777777" w:rsidR="00344105" w:rsidRPr="00CF70CF" w:rsidRDefault="00344105" w:rsidP="00885433">
      <w:pPr>
        <w:numPr>
          <w:ilvl w:val="0"/>
          <w:numId w:val="110"/>
        </w:numPr>
        <w:tabs>
          <w:tab w:val="left" w:pos="426"/>
        </w:tabs>
        <w:spacing w:after="0"/>
        <w:ind w:left="284" w:hanging="284"/>
        <w:jc w:val="both"/>
        <w:rPr>
          <w:rFonts w:ascii="Times New Roman" w:eastAsia="Calibri" w:hAnsi="Times New Roman" w:cs="Times New Roman"/>
          <w:sz w:val="24"/>
          <w:szCs w:val="24"/>
        </w:rPr>
      </w:pPr>
      <w:r w:rsidRPr="00CF70CF">
        <w:rPr>
          <w:rFonts w:ascii="Times New Roman" w:eastAsia="Calibri" w:hAnsi="Times New Roman" w:cs="Times New Roman"/>
          <w:sz w:val="24"/>
          <w:szCs w:val="24"/>
        </w:rPr>
        <w:t>Podmiotowe</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środki</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dowodowe,</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przedmiotowe</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środki</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dowodowe</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lub</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inne</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dokumenty,</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w</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tym</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dokumenty</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potwierdzające</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umocowanie</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do</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reprezentowania,</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sporządzone</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w</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języku</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obcym</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lastRenderedPageBreak/>
        <w:t>przekazuje</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się</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wraz</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z</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tłumaczeniem</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na</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język</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polski.</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W</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przypadku</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wskazania</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przez</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Wykonawcę</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dostępności</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podmiotowych</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środków</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dowodowych</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(sporządzonych</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w</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języku</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obcym),</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w</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postaci</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elektronicznej,</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pod</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określonymi</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adresami</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internetowymi</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ogólnodostępnych</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i</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bezpłatnych</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baz</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danych,</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Zamawiający</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będzie</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żądał</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od</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Wykonawcy</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przedstawienia</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tłumaczenia</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na</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język</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polski</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wskazanych</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przez</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Wykonawcę</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i</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pobranych</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samodzielnie</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przez</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Zamawiającego</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podmiotowych</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środków</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dowodowych.</w:t>
      </w:r>
      <w:r w:rsidR="006E0DAA" w:rsidRPr="00CF70CF">
        <w:rPr>
          <w:rFonts w:ascii="Times New Roman" w:eastAsia="Calibri" w:hAnsi="Times New Roman" w:cs="Times New Roman"/>
          <w:sz w:val="24"/>
          <w:szCs w:val="24"/>
        </w:rPr>
        <w:t xml:space="preserve"> </w:t>
      </w:r>
    </w:p>
    <w:p w14:paraId="7FC36CB0" w14:textId="77777777" w:rsidR="00A37B8A" w:rsidRPr="00CF70CF" w:rsidRDefault="00344105" w:rsidP="00607ECF">
      <w:pPr>
        <w:autoSpaceDE w:val="0"/>
        <w:autoSpaceDN w:val="0"/>
        <w:adjustRightInd w:val="0"/>
        <w:spacing w:after="0"/>
        <w:jc w:val="both"/>
        <w:rPr>
          <w:rFonts w:ascii="Times New Roman" w:eastAsia="Times New Roman" w:hAnsi="Times New Roman" w:cs="Times New Roman"/>
          <w:b/>
          <w:bCs/>
          <w:sz w:val="24"/>
          <w:szCs w:val="24"/>
          <w:u w:val="single"/>
          <w:lang w:eastAsia="pl-PL"/>
        </w:rPr>
      </w:pPr>
      <w:r w:rsidRPr="00CF70CF">
        <w:rPr>
          <w:rFonts w:ascii="Times New Roman" w:eastAsia="Times New Roman" w:hAnsi="Times New Roman" w:cs="Times New Roman"/>
          <w:b/>
          <w:bCs/>
          <w:sz w:val="24"/>
          <w:szCs w:val="24"/>
          <w:u w:val="single"/>
          <w:lang w:eastAsia="pl-PL"/>
        </w:rPr>
        <w:t>UWAGA</w:t>
      </w:r>
    </w:p>
    <w:p w14:paraId="072D9B3F" w14:textId="77777777" w:rsidR="00344105" w:rsidRPr="00CF70CF" w:rsidRDefault="00344105" w:rsidP="00885433">
      <w:pPr>
        <w:numPr>
          <w:ilvl w:val="0"/>
          <w:numId w:val="111"/>
        </w:numPr>
        <w:tabs>
          <w:tab w:val="left" w:pos="284"/>
        </w:tabs>
        <w:spacing w:after="0"/>
        <w:ind w:left="284" w:hanging="284"/>
        <w:jc w:val="both"/>
        <w:rPr>
          <w:rFonts w:ascii="Times New Roman" w:eastAsia="Calibri" w:hAnsi="Times New Roman" w:cs="Times New Roman"/>
          <w:sz w:val="24"/>
          <w:szCs w:val="24"/>
        </w:rPr>
      </w:pPr>
      <w:r w:rsidRPr="00CF70CF">
        <w:rPr>
          <w:rFonts w:ascii="Times New Roman" w:eastAsia="Calibri" w:hAnsi="Times New Roman" w:cs="Times New Roman"/>
          <w:sz w:val="24"/>
          <w:szCs w:val="24"/>
        </w:rPr>
        <w:t>Informacje</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zawarte</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w</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JEDZ</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będą</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stanowić</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wstępne</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potwierdzenie,</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że</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Wykonawca</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nie</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podlega</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wykluczeniu</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oraz</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spełnia</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warunki</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udziału</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w</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postępowaniu.</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Wykonawca</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wypełnia</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JEDZ</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w</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zakresie</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Części</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II,</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III,</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IV,</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VI.</w:t>
      </w:r>
      <w:r w:rsidR="006E0DAA" w:rsidRPr="00CF70CF">
        <w:rPr>
          <w:rFonts w:ascii="Times New Roman" w:eastAsia="Calibri" w:hAnsi="Times New Roman" w:cs="Times New Roman"/>
          <w:sz w:val="24"/>
          <w:szCs w:val="24"/>
        </w:rPr>
        <w:t xml:space="preserve"> </w:t>
      </w:r>
    </w:p>
    <w:p w14:paraId="7BA96460" w14:textId="77777777" w:rsidR="00DF753E" w:rsidRPr="00CF70CF" w:rsidRDefault="00344105" w:rsidP="00885433">
      <w:pPr>
        <w:numPr>
          <w:ilvl w:val="0"/>
          <w:numId w:val="111"/>
        </w:numPr>
        <w:tabs>
          <w:tab w:val="left" w:pos="284"/>
        </w:tabs>
        <w:spacing w:after="0"/>
        <w:ind w:left="284" w:hanging="284"/>
        <w:jc w:val="both"/>
        <w:rPr>
          <w:rFonts w:ascii="Times New Roman" w:eastAsia="Calibri" w:hAnsi="Times New Roman" w:cs="Times New Roman"/>
          <w:sz w:val="24"/>
          <w:szCs w:val="24"/>
        </w:rPr>
      </w:pPr>
      <w:r w:rsidRPr="00CF70CF">
        <w:rPr>
          <w:rFonts w:ascii="Times New Roman" w:eastAsia="Calibri" w:hAnsi="Times New Roman" w:cs="Times New Roman"/>
          <w:sz w:val="24"/>
          <w:szCs w:val="24"/>
        </w:rPr>
        <w:t>Jednocześnie</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Zamawiający</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dopuszcza,</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aby</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Wykonawca</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w</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zakresie</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Części</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IV</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„Kryteria</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kwalifikacji”</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ograniczył</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się</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do</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wypełnienia</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jedynie</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sekcji</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α</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(alfa)</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bez</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konieczności</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wypełniania</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pozostałych</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sekcji</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tej</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części.</w:t>
      </w:r>
    </w:p>
    <w:p w14:paraId="2C7CA253" w14:textId="77777777" w:rsidR="006D48C0" w:rsidRPr="00CF70CF" w:rsidRDefault="006D48C0" w:rsidP="00607ECF">
      <w:pPr>
        <w:tabs>
          <w:tab w:val="left" w:pos="284"/>
        </w:tabs>
        <w:spacing w:after="0"/>
        <w:ind w:left="284"/>
        <w:jc w:val="both"/>
        <w:rPr>
          <w:rFonts w:ascii="Times New Roman" w:eastAsia="Calibri" w:hAnsi="Times New Roman" w:cs="Times New Roman"/>
          <w:sz w:val="24"/>
          <w:szCs w:val="24"/>
        </w:rPr>
      </w:pPr>
    </w:p>
    <w:bookmarkEnd w:id="3"/>
    <w:p w14:paraId="446C0FE9" w14:textId="77777777" w:rsidR="00BB07BD" w:rsidRPr="00CF70CF" w:rsidRDefault="00BB07BD" w:rsidP="00885433">
      <w:pPr>
        <w:pStyle w:val="Nagwek4"/>
        <w:keepNext w:val="0"/>
        <w:numPr>
          <w:ilvl w:val="0"/>
          <w:numId w:val="95"/>
        </w:numPr>
        <w:spacing w:line="276" w:lineRule="auto"/>
        <w:ind w:left="709"/>
        <w:rPr>
          <w:rFonts w:ascii="Times New Roman" w:hAnsi="Times New Roman" w:cs="Times New Roman"/>
          <w:szCs w:val="24"/>
          <w:u w:val="single"/>
        </w:rPr>
      </w:pPr>
      <w:r w:rsidRPr="00CF70CF">
        <w:rPr>
          <w:rFonts w:ascii="Times New Roman" w:hAnsi="Times New Roman" w:cs="Times New Roman"/>
          <w:szCs w:val="24"/>
          <w:u w:val="single"/>
        </w:rPr>
        <w:t>Dodatkowe</w:t>
      </w:r>
      <w:r w:rsidR="006E0DAA" w:rsidRPr="00CF70CF">
        <w:rPr>
          <w:rFonts w:ascii="Times New Roman" w:hAnsi="Times New Roman" w:cs="Times New Roman"/>
          <w:szCs w:val="24"/>
          <w:u w:val="single"/>
        </w:rPr>
        <w:t xml:space="preserve"> </w:t>
      </w:r>
      <w:r w:rsidRPr="00CF70CF">
        <w:rPr>
          <w:rFonts w:ascii="Times New Roman" w:hAnsi="Times New Roman" w:cs="Times New Roman"/>
          <w:szCs w:val="24"/>
          <w:u w:val="single"/>
        </w:rPr>
        <w:t>wymagania</w:t>
      </w:r>
      <w:r w:rsidR="006E0DAA" w:rsidRPr="00CF70CF">
        <w:rPr>
          <w:rFonts w:ascii="Times New Roman" w:hAnsi="Times New Roman" w:cs="Times New Roman"/>
          <w:szCs w:val="24"/>
          <w:u w:val="single"/>
        </w:rPr>
        <w:t xml:space="preserve"> </w:t>
      </w:r>
      <w:r w:rsidRPr="00CF70CF">
        <w:rPr>
          <w:rFonts w:ascii="Times New Roman" w:hAnsi="Times New Roman" w:cs="Times New Roman"/>
          <w:szCs w:val="24"/>
          <w:u w:val="single"/>
        </w:rPr>
        <w:t>związane</w:t>
      </w:r>
      <w:r w:rsidR="006E0DAA" w:rsidRPr="00CF70CF">
        <w:rPr>
          <w:rFonts w:ascii="Times New Roman" w:hAnsi="Times New Roman" w:cs="Times New Roman"/>
          <w:szCs w:val="24"/>
          <w:u w:val="single"/>
        </w:rPr>
        <w:t xml:space="preserve"> </w:t>
      </w:r>
      <w:r w:rsidRPr="00CF70CF">
        <w:rPr>
          <w:rFonts w:ascii="Times New Roman" w:hAnsi="Times New Roman" w:cs="Times New Roman"/>
          <w:szCs w:val="24"/>
          <w:u w:val="single"/>
        </w:rPr>
        <w:t>z</w:t>
      </w:r>
      <w:r w:rsidR="006E0DAA" w:rsidRPr="00CF70CF">
        <w:rPr>
          <w:rFonts w:ascii="Times New Roman" w:hAnsi="Times New Roman" w:cs="Times New Roman"/>
          <w:szCs w:val="24"/>
          <w:u w:val="single"/>
        </w:rPr>
        <w:t xml:space="preserve"> </w:t>
      </w:r>
      <w:r w:rsidRPr="00CF70CF">
        <w:rPr>
          <w:rFonts w:ascii="Times New Roman" w:hAnsi="Times New Roman" w:cs="Times New Roman"/>
          <w:szCs w:val="24"/>
          <w:u w:val="single"/>
        </w:rPr>
        <w:t>realizacją</w:t>
      </w:r>
      <w:r w:rsidR="006E0DAA" w:rsidRPr="00CF70CF">
        <w:rPr>
          <w:rFonts w:ascii="Times New Roman" w:hAnsi="Times New Roman" w:cs="Times New Roman"/>
          <w:szCs w:val="24"/>
          <w:u w:val="single"/>
        </w:rPr>
        <w:t xml:space="preserve"> </w:t>
      </w:r>
      <w:r w:rsidRPr="00CF70CF">
        <w:rPr>
          <w:rFonts w:ascii="Times New Roman" w:hAnsi="Times New Roman" w:cs="Times New Roman"/>
          <w:szCs w:val="24"/>
          <w:u w:val="single"/>
        </w:rPr>
        <w:t>zamówienia</w:t>
      </w:r>
    </w:p>
    <w:p w14:paraId="00AB3B9C" w14:textId="77777777" w:rsidR="00F2575B" w:rsidRPr="00CF70CF" w:rsidRDefault="00EB4AE0" w:rsidP="00607ECF">
      <w:pPr>
        <w:spacing w:after="0"/>
        <w:ind w:left="360"/>
        <w:jc w:val="both"/>
        <w:rPr>
          <w:rFonts w:ascii="Times New Roman" w:eastAsia="Times New Roman" w:hAnsi="Times New Roman" w:cs="Times New Roman"/>
          <w:sz w:val="24"/>
          <w:szCs w:val="24"/>
          <w:lang w:eastAsia="pl-PL"/>
        </w:rPr>
      </w:pPr>
      <w:r w:rsidRPr="00CF70CF">
        <w:rPr>
          <w:rFonts w:ascii="Times New Roman" w:eastAsia="Times New Roman" w:hAnsi="Times New Roman" w:cs="Times New Roman"/>
          <w:sz w:val="24"/>
          <w:szCs w:val="24"/>
          <w:lang w:eastAsia="pl-PL"/>
        </w:rPr>
        <w:t>Zamawiający</w:t>
      </w:r>
      <w:r w:rsidR="006E0DAA" w:rsidRPr="00CF70CF">
        <w:rPr>
          <w:rFonts w:ascii="Times New Roman" w:eastAsia="Times New Roman" w:hAnsi="Times New Roman" w:cs="Times New Roman"/>
          <w:sz w:val="24"/>
          <w:szCs w:val="24"/>
          <w:lang w:eastAsia="pl-PL"/>
        </w:rPr>
        <w:t xml:space="preserve"> </w:t>
      </w:r>
      <w:r w:rsidRPr="00CF70CF">
        <w:rPr>
          <w:rFonts w:ascii="Times New Roman" w:eastAsia="Times New Roman" w:hAnsi="Times New Roman" w:cs="Times New Roman"/>
          <w:sz w:val="24"/>
          <w:szCs w:val="24"/>
          <w:lang w:eastAsia="pl-PL"/>
        </w:rPr>
        <w:t>nie</w:t>
      </w:r>
      <w:r w:rsidR="006E0DAA" w:rsidRPr="00CF70CF">
        <w:rPr>
          <w:rFonts w:ascii="Times New Roman" w:eastAsia="Times New Roman" w:hAnsi="Times New Roman" w:cs="Times New Roman"/>
          <w:sz w:val="24"/>
          <w:szCs w:val="24"/>
          <w:lang w:eastAsia="pl-PL"/>
        </w:rPr>
        <w:t xml:space="preserve"> </w:t>
      </w:r>
      <w:r w:rsidRPr="00CF70CF">
        <w:rPr>
          <w:rFonts w:ascii="Times New Roman" w:eastAsia="Times New Roman" w:hAnsi="Times New Roman" w:cs="Times New Roman"/>
          <w:sz w:val="24"/>
          <w:szCs w:val="24"/>
          <w:lang w:eastAsia="pl-PL"/>
        </w:rPr>
        <w:t>określa</w:t>
      </w:r>
      <w:r w:rsidR="006E0DAA" w:rsidRPr="00CF70CF">
        <w:rPr>
          <w:rFonts w:ascii="Times New Roman" w:eastAsia="Times New Roman" w:hAnsi="Times New Roman" w:cs="Times New Roman"/>
          <w:sz w:val="24"/>
          <w:szCs w:val="24"/>
          <w:lang w:eastAsia="pl-PL"/>
        </w:rPr>
        <w:t xml:space="preserve"> </w:t>
      </w:r>
      <w:r w:rsidRPr="00CF70CF">
        <w:rPr>
          <w:rFonts w:ascii="Times New Roman" w:eastAsia="Times New Roman" w:hAnsi="Times New Roman" w:cs="Times New Roman"/>
          <w:sz w:val="24"/>
          <w:szCs w:val="24"/>
          <w:lang w:eastAsia="pl-PL"/>
        </w:rPr>
        <w:t>dodatkowych</w:t>
      </w:r>
      <w:r w:rsidR="006E0DAA" w:rsidRPr="00CF70CF">
        <w:rPr>
          <w:rFonts w:ascii="Times New Roman" w:eastAsia="Times New Roman" w:hAnsi="Times New Roman" w:cs="Times New Roman"/>
          <w:sz w:val="24"/>
          <w:szCs w:val="24"/>
          <w:lang w:eastAsia="pl-PL"/>
        </w:rPr>
        <w:t xml:space="preserve"> </w:t>
      </w:r>
      <w:r w:rsidRPr="00CF70CF">
        <w:rPr>
          <w:rFonts w:ascii="Times New Roman" w:eastAsia="Times New Roman" w:hAnsi="Times New Roman" w:cs="Times New Roman"/>
          <w:sz w:val="24"/>
          <w:szCs w:val="24"/>
          <w:lang w:eastAsia="pl-PL"/>
        </w:rPr>
        <w:t>wymagań</w:t>
      </w:r>
      <w:r w:rsidR="006E0DAA" w:rsidRPr="00CF70CF">
        <w:rPr>
          <w:rFonts w:ascii="Times New Roman" w:eastAsia="Times New Roman" w:hAnsi="Times New Roman" w:cs="Times New Roman"/>
          <w:sz w:val="24"/>
          <w:szCs w:val="24"/>
          <w:lang w:eastAsia="pl-PL"/>
        </w:rPr>
        <w:t xml:space="preserve"> </w:t>
      </w:r>
      <w:r w:rsidRPr="00CF70CF">
        <w:rPr>
          <w:rFonts w:ascii="Times New Roman" w:eastAsia="Times New Roman" w:hAnsi="Times New Roman" w:cs="Times New Roman"/>
          <w:sz w:val="24"/>
          <w:szCs w:val="24"/>
          <w:lang w:eastAsia="pl-PL"/>
        </w:rPr>
        <w:t>związanych</w:t>
      </w:r>
      <w:r w:rsidR="006E0DAA" w:rsidRPr="00CF70CF">
        <w:rPr>
          <w:rFonts w:ascii="Times New Roman" w:eastAsia="Times New Roman" w:hAnsi="Times New Roman" w:cs="Times New Roman"/>
          <w:sz w:val="24"/>
          <w:szCs w:val="24"/>
          <w:lang w:eastAsia="pl-PL"/>
        </w:rPr>
        <w:t xml:space="preserve"> </w:t>
      </w:r>
      <w:r w:rsidRPr="00CF70CF">
        <w:rPr>
          <w:rFonts w:ascii="Times New Roman" w:eastAsia="Times New Roman" w:hAnsi="Times New Roman" w:cs="Times New Roman"/>
          <w:sz w:val="24"/>
          <w:szCs w:val="24"/>
          <w:lang w:eastAsia="pl-PL"/>
        </w:rPr>
        <w:t>z</w:t>
      </w:r>
      <w:r w:rsidR="006E0DAA" w:rsidRPr="00CF70CF">
        <w:rPr>
          <w:rFonts w:ascii="Times New Roman" w:eastAsia="Times New Roman" w:hAnsi="Times New Roman" w:cs="Times New Roman"/>
          <w:sz w:val="24"/>
          <w:szCs w:val="24"/>
          <w:lang w:eastAsia="pl-PL"/>
        </w:rPr>
        <w:t xml:space="preserve"> </w:t>
      </w:r>
      <w:r w:rsidRPr="00CF70CF">
        <w:rPr>
          <w:rFonts w:ascii="Times New Roman" w:eastAsia="Times New Roman" w:hAnsi="Times New Roman" w:cs="Times New Roman"/>
          <w:sz w:val="24"/>
          <w:szCs w:val="24"/>
          <w:lang w:eastAsia="pl-PL"/>
        </w:rPr>
        <w:t>realizacją</w:t>
      </w:r>
      <w:r w:rsidR="006E0DAA" w:rsidRPr="00CF70CF">
        <w:rPr>
          <w:rFonts w:ascii="Times New Roman" w:eastAsia="Times New Roman" w:hAnsi="Times New Roman" w:cs="Times New Roman"/>
          <w:sz w:val="24"/>
          <w:szCs w:val="24"/>
          <w:lang w:eastAsia="pl-PL"/>
        </w:rPr>
        <w:t xml:space="preserve"> </w:t>
      </w:r>
      <w:r w:rsidRPr="00CF70CF">
        <w:rPr>
          <w:rFonts w:ascii="Times New Roman" w:eastAsia="Times New Roman" w:hAnsi="Times New Roman" w:cs="Times New Roman"/>
          <w:sz w:val="24"/>
          <w:szCs w:val="24"/>
          <w:lang w:eastAsia="pl-PL"/>
        </w:rPr>
        <w:t>zamówienia</w:t>
      </w:r>
    </w:p>
    <w:p w14:paraId="441A7A9B" w14:textId="77777777" w:rsidR="00F2575B" w:rsidRPr="00CF70CF" w:rsidRDefault="00F2575B" w:rsidP="00607ECF">
      <w:pPr>
        <w:autoSpaceDE w:val="0"/>
        <w:autoSpaceDN w:val="0"/>
        <w:adjustRightInd w:val="0"/>
        <w:spacing w:after="0"/>
        <w:ind w:left="360"/>
        <w:jc w:val="both"/>
        <w:rPr>
          <w:rFonts w:ascii="Times New Roman" w:eastAsia="Times New Roman" w:hAnsi="Times New Roman" w:cs="Times New Roman"/>
          <w:b/>
          <w:bCs/>
          <w:u w:val="single"/>
          <w:lang w:eastAsia="pl-PL"/>
        </w:rPr>
      </w:pPr>
    </w:p>
    <w:p w14:paraId="46DE6939" w14:textId="77777777" w:rsidR="00C053E3" w:rsidRPr="00CF70CF" w:rsidRDefault="00C053E3" w:rsidP="00885433">
      <w:pPr>
        <w:pStyle w:val="Nagwek4"/>
        <w:keepNext w:val="0"/>
        <w:numPr>
          <w:ilvl w:val="0"/>
          <w:numId w:val="95"/>
        </w:numPr>
        <w:spacing w:line="276" w:lineRule="auto"/>
        <w:ind w:left="709"/>
        <w:rPr>
          <w:rFonts w:ascii="Times New Roman" w:eastAsia="Times New Roman" w:hAnsi="Times New Roman" w:cs="Times New Roman"/>
          <w:b w:val="0"/>
          <w:bCs/>
          <w:szCs w:val="24"/>
          <w:u w:val="single"/>
          <w:lang w:eastAsia="pl-PL"/>
        </w:rPr>
      </w:pPr>
      <w:r w:rsidRPr="00CF70CF">
        <w:rPr>
          <w:rFonts w:ascii="Times New Roman" w:eastAsia="Times New Roman" w:hAnsi="Times New Roman" w:cs="Times New Roman"/>
          <w:bCs/>
          <w:szCs w:val="24"/>
          <w:u w:val="single"/>
          <w:lang w:eastAsia="pl-PL"/>
        </w:rPr>
        <w:t>Środki</w:t>
      </w:r>
      <w:r w:rsidR="006E0DAA" w:rsidRPr="00CF70CF">
        <w:rPr>
          <w:rFonts w:ascii="Times New Roman" w:eastAsia="Times New Roman" w:hAnsi="Times New Roman" w:cs="Times New Roman"/>
          <w:bCs/>
          <w:szCs w:val="24"/>
          <w:u w:val="single"/>
          <w:lang w:eastAsia="pl-PL"/>
        </w:rPr>
        <w:t xml:space="preserve"> </w:t>
      </w:r>
      <w:r w:rsidRPr="00CF70CF">
        <w:rPr>
          <w:rFonts w:ascii="Times New Roman" w:eastAsia="Times New Roman" w:hAnsi="Times New Roman" w:cs="Times New Roman"/>
          <w:bCs/>
          <w:szCs w:val="24"/>
          <w:u w:val="single"/>
          <w:lang w:eastAsia="pl-PL"/>
        </w:rPr>
        <w:t>komunikacji</w:t>
      </w:r>
      <w:r w:rsidR="006E0DAA" w:rsidRPr="00CF70CF">
        <w:rPr>
          <w:rFonts w:ascii="Times New Roman" w:eastAsia="Times New Roman" w:hAnsi="Times New Roman" w:cs="Times New Roman"/>
          <w:bCs/>
          <w:szCs w:val="24"/>
          <w:u w:val="single"/>
          <w:lang w:eastAsia="pl-PL"/>
        </w:rPr>
        <w:t xml:space="preserve"> </w:t>
      </w:r>
      <w:r w:rsidRPr="00CF70CF">
        <w:rPr>
          <w:rFonts w:ascii="Times New Roman" w:eastAsia="Times New Roman" w:hAnsi="Times New Roman" w:cs="Times New Roman"/>
          <w:bCs/>
          <w:szCs w:val="24"/>
          <w:u w:val="single"/>
          <w:lang w:eastAsia="pl-PL"/>
        </w:rPr>
        <w:t>elektronicznej,</w:t>
      </w:r>
      <w:r w:rsidR="006E0DAA" w:rsidRPr="00CF70CF">
        <w:rPr>
          <w:rFonts w:ascii="Times New Roman" w:eastAsia="Times New Roman" w:hAnsi="Times New Roman" w:cs="Times New Roman"/>
          <w:b w:val="0"/>
          <w:bCs/>
          <w:szCs w:val="24"/>
          <w:u w:val="single"/>
          <w:lang w:eastAsia="pl-PL"/>
        </w:rPr>
        <w:t xml:space="preserve"> </w:t>
      </w:r>
      <w:r w:rsidRPr="00CF70CF">
        <w:rPr>
          <w:rFonts w:ascii="Times New Roman" w:eastAsia="Times New Roman" w:hAnsi="Times New Roman" w:cs="Times New Roman"/>
          <w:b w:val="0"/>
          <w:bCs/>
          <w:szCs w:val="24"/>
          <w:u w:val="single"/>
          <w:lang w:eastAsia="pl-PL"/>
        </w:rPr>
        <w:t>przy</w:t>
      </w:r>
      <w:r w:rsidR="006E0DAA" w:rsidRPr="00CF70CF">
        <w:rPr>
          <w:rFonts w:ascii="Times New Roman" w:eastAsia="Times New Roman" w:hAnsi="Times New Roman" w:cs="Times New Roman"/>
          <w:b w:val="0"/>
          <w:bCs/>
          <w:szCs w:val="24"/>
          <w:u w:val="single"/>
          <w:lang w:eastAsia="pl-PL"/>
        </w:rPr>
        <w:t xml:space="preserve"> </w:t>
      </w:r>
      <w:r w:rsidRPr="00CF70CF">
        <w:rPr>
          <w:rFonts w:ascii="Times New Roman" w:eastAsia="Times New Roman" w:hAnsi="Times New Roman" w:cs="Times New Roman"/>
          <w:b w:val="0"/>
          <w:bCs/>
          <w:szCs w:val="24"/>
          <w:u w:val="single"/>
          <w:lang w:eastAsia="pl-PL"/>
        </w:rPr>
        <w:t>użyciu</w:t>
      </w:r>
      <w:r w:rsidR="006E0DAA" w:rsidRPr="00CF70CF">
        <w:rPr>
          <w:rFonts w:ascii="Times New Roman" w:eastAsia="Times New Roman" w:hAnsi="Times New Roman" w:cs="Times New Roman"/>
          <w:b w:val="0"/>
          <w:bCs/>
          <w:szCs w:val="24"/>
          <w:u w:val="single"/>
          <w:lang w:eastAsia="pl-PL"/>
        </w:rPr>
        <w:t xml:space="preserve"> </w:t>
      </w:r>
      <w:r w:rsidRPr="00CF70CF">
        <w:rPr>
          <w:rFonts w:ascii="Times New Roman" w:eastAsia="Times New Roman" w:hAnsi="Times New Roman" w:cs="Times New Roman"/>
          <w:b w:val="0"/>
          <w:bCs/>
          <w:szCs w:val="24"/>
          <w:u w:val="single"/>
          <w:lang w:eastAsia="pl-PL"/>
        </w:rPr>
        <w:t>których</w:t>
      </w:r>
      <w:r w:rsidR="006E0DAA" w:rsidRPr="00CF70CF">
        <w:rPr>
          <w:rFonts w:ascii="Times New Roman" w:eastAsia="Times New Roman" w:hAnsi="Times New Roman" w:cs="Times New Roman"/>
          <w:b w:val="0"/>
          <w:bCs/>
          <w:szCs w:val="24"/>
          <w:u w:val="single"/>
          <w:lang w:eastAsia="pl-PL"/>
        </w:rPr>
        <w:t xml:space="preserve"> </w:t>
      </w:r>
      <w:r w:rsidRPr="00CF70CF">
        <w:rPr>
          <w:rFonts w:ascii="Times New Roman" w:eastAsia="Times New Roman" w:hAnsi="Times New Roman" w:cs="Times New Roman"/>
          <w:b w:val="0"/>
          <w:bCs/>
          <w:szCs w:val="24"/>
          <w:u w:val="single"/>
          <w:lang w:eastAsia="pl-PL"/>
        </w:rPr>
        <w:t>zamawiający</w:t>
      </w:r>
      <w:r w:rsidR="006E0DAA" w:rsidRPr="00CF70CF">
        <w:rPr>
          <w:rFonts w:ascii="Times New Roman" w:eastAsia="Times New Roman" w:hAnsi="Times New Roman" w:cs="Times New Roman"/>
          <w:b w:val="0"/>
          <w:bCs/>
          <w:szCs w:val="24"/>
          <w:u w:val="single"/>
          <w:lang w:eastAsia="pl-PL"/>
        </w:rPr>
        <w:t xml:space="preserve"> </w:t>
      </w:r>
      <w:r w:rsidRPr="00CF70CF">
        <w:rPr>
          <w:rFonts w:ascii="Times New Roman" w:eastAsia="Times New Roman" w:hAnsi="Times New Roman" w:cs="Times New Roman"/>
          <w:b w:val="0"/>
          <w:bCs/>
          <w:szCs w:val="24"/>
          <w:u w:val="single"/>
          <w:lang w:eastAsia="pl-PL"/>
        </w:rPr>
        <w:t>będzie</w:t>
      </w:r>
      <w:r w:rsidR="006E0DAA" w:rsidRPr="00CF70CF">
        <w:rPr>
          <w:rFonts w:ascii="Times New Roman" w:eastAsia="Times New Roman" w:hAnsi="Times New Roman" w:cs="Times New Roman"/>
          <w:b w:val="0"/>
          <w:bCs/>
          <w:szCs w:val="24"/>
          <w:u w:val="single"/>
          <w:lang w:eastAsia="pl-PL"/>
        </w:rPr>
        <w:t xml:space="preserve"> </w:t>
      </w:r>
      <w:r w:rsidRPr="00CF70CF">
        <w:rPr>
          <w:rFonts w:ascii="Times New Roman" w:eastAsia="Times New Roman" w:hAnsi="Times New Roman" w:cs="Times New Roman"/>
          <w:b w:val="0"/>
          <w:bCs/>
          <w:szCs w:val="24"/>
          <w:u w:val="single"/>
          <w:lang w:eastAsia="pl-PL"/>
        </w:rPr>
        <w:t>komunikował</w:t>
      </w:r>
      <w:r w:rsidR="006E0DAA" w:rsidRPr="00CF70CF">
        <w:rPr>
          <w:rFonts w:ascii="Times New Roman" w:eastAsia="Times New Roman" w:hAnsi="Times New Roman" w:cs="Times New Roman"/>
          <w:b w:val="0"/>
          <w:bCs/>
          <w:szCs w:val="24"/>
          <w:u w:val="single"/>
          <w:lang w:eastAsia="pl-PL"/>
        </w:rPr>
        <w:t xml:space="preserve"> </w:t>
      </w:r>
      <w:r w:rsidRPr="00CF70CF">
        <w:rPr>
          <w:rFonts w:ascii="Times New Roman" w:eastAsia="Times New Roman" w:hAnsi="Times New Roman" w:cs="Times New Roman"/>
          <w:b w:val="0"/>
          <w:bCs/>
          <w:szCs w:val="24"/>
          <w:u w:val="single"/>
          <w:lang w:eastAsia="pl-PL"/>
        </w:rPr>
        <w:t>się</w:t>
      </w:r>
      <w:r w:rsidR="006E0DAA" w:rsidRPr="00CF70CF">
        <w:rPr>
          <w:rFonts w:ascii="Times New Roman" w:eastAsia="Times New Roman" w:hAnsi="Times New Roman" w:cs="Times New Roman"/>
          <w:b w:val="0"/>
          <w:bCs/>
          <w:szCs w:val="24"/>
          <w:u w:val="single"/>
          <w:lang w:eastAsia="pl-PL"/>
        </w:rPr>
        <w:t xml:space="preserve"> </w:t>
      </w:r>
      <w:r w:rsidRPr="00CF70CF">
        <w:rPr>
          <w:rFonts w:ascii="Times New Roman" w:eastAsia="Times New Roman" w:hAnsi="Times New Roman" w:cs="Times New Roman"/>
          <w:b w:val="0"/>
          <w:bCs/>
          <w:szCs w:val="24"/>
          <w:u w:val="single"/>
          <w:lang w:eastAsia="pl-PL"/>
        </w:rPr>
        <w:t>z</w:t>
      </w:r>
      <w:r w:rsidR="006E0DAA" w:rsidRPr="00CF70CF">
        <w:rPr>
          <w:rFonts w:ascii="Times New Roman" w:eastAsia="Times New Roman" w:hAnsi="Times New Roman" w:cs="Times New Roman"/>
          <w:b w:val="0"/>
          <w:bCs/>
          <w:szCs w:val="24"/>
          <w:u w:val="single"/>
          <w:lang w:eastAsia="pl-PL"/>
        </w:rPr>
        <w:t xml:space="preserve"> </w:t>
      </w:r>
      <w:r w:rsidRPr="00CF70CF">
        <w:rPr>
          <w:rFonts w:ascii="Times New Roman" w:eastAsia="Times New Roman" w:hAnsi="Times New Roman" w:cs="Times New Roman"/>
          <w:b w:val="0"/>
          <w:bCs/>
          <w:szCs w:val="24"/>
          <w:u w:val="single"/>
          <w:lang w:eastAsia="pl-PL"/>
        </w:rPr>
        <w:t>Wykonawcami,</w:t>
      </w:r>
      <w:r w:rsidR="006E0DAA" w:rsidRPr="00CF70CF">
        <w:rPr>
          <w:rFonts w:ascii="Times New Roman" w:eastAsia="Times New Roman" w:hAnsi="Times New Roman" w:cs="Times New Roman"/>
          <w:b w:val="0"/>
          <w:bCs/>
          <w:szCs w:val="24"/>
          <w:u w:val="single"/>
          <w:lang w:eastAsia="pl-PL"/>
        </w:rPr>
        <w:t xml:space="preserve"> </w:t>
      </w:r>
      <w:r w:rsidRPr="00CF70CF">
        <w:rPr>
          <w:rFonts w:ascii="Times New Roman" w:eastAsia="Times New Roman" w:hAnsi="Times New Roman" w:cs="Times New Roman"/>
          <w:b w:val="0"/>
          <w:bCs/>
          <w:szCs w:val="24"/>
          <w:u w:val="single"/>
          <w:lang w:eastAsia="pl-PL"/>
        </w:rPr>
        <w:t>oraz</w:t>
      </w:r>
      <w:r w:rsidR="006E0DAA" w:rsidRPr="00CF70CF">
        <w:rPr>
          <w:rFonts w:ascii="Times New Roman" w:eastAsia="Times New Roman" w:hAnsi="Times New Roman" w:cs="Times New Roman"/>
          <w:b w:val="0"/>
          <w:bCs/>
          <w:szCs w:val="24"/>
          <w:u w:val="single"/>
          <w:lang w:eastAsia="pl-PL"/>
        </w:rPr>
        <w:t xml:space="preserve"> </w:t>
      </w:r>
      <w:r w:rsidRPr="00CF70CF">
        <w:rPr>
          <w:rFonts w:ascii="Times New Roman" w:eastAsia="Times New Roman" w:hAnsi="Times New Roman" w:cs="Times New Roman"/>
          <w:b w:val="0"/>
          <w:bCs/>
          <w:szCs w:val="24"/>
          <w:u w:val="single"/>
          <w:lang w:eastAsia="pl-PL"/>
        </w:rPr>
        <w:t>informacje</w:t>
      </w:r>
      <w:r w:rsidR="006E0DAA" w:rsidRPr="00CF70CF">
        <w:rPr>
          <w:rFonts w:ascii="Times New Roman" w:eastAsia="Times New Roman" w:hAnsi="Times New Roman" w:cs="Times New Roman"/>
          <w:b w:val="0"/>
          <w:bCs/>
          <w:szCs w:val="24"/>
          <w:u w:val="single"/>
          <w:lang w:eastAsia="pl-PL"/>
        </w:rPr>
        <w:t xml:space="preserve"> </w:t>
      </w:r>
      <w:r w:rsidRPr="00CF70CF">
        <w:rPr>
          <w:rFonts w:ascii="Times New Roman" w:eastAsia="Times New Roman" w:hAnsi="Times New Roman" w:cs="Times New Roman"/>
          <w:b w:val="0"/>
          <w:bCs/>
          <w:szCs w:val="24"/>
          <w:u w:val="single"/>
          <w:lang w:eastAsia="pl-PL"/>
        </w:rPr>
        <w:t>o</w:t>
      </w:r>
      <w:r w:rsidR="006E0DAA" w:rsidRPr="00CF70CF">
        <w:rPr>
          <w:rFonts w:ascii="Times New Roman" w:eastAsia="Times New Roman" w:hAnsi="Times New Roman" w:cs="Times New Roman"/>
          <w:b w:val="0"/>
          <w:bCs/>
          <w:szCs w:val="24"/>
          <w:u w:val="single"/>
          <w:lang w:eastAsia="pl-PL"/>
        </w:rPr>
        <w:t xml:space="preserve"> </w:t>
      </w:r>
      <w:r w:rsidRPr="00CF70CF">
        <w:rPr>
          <w:rFonts w:ascii="Times New Roman" w:eastAsia="Times New Roman" w:hAnsi="Times New Roman" w:cs="Times New Roman"/>
          <w:b w:val="0"/>
          <w:bCs/>
          <w:szCs w:val="24"/>
          <w:u w:val="single"/>
          <w:lang w:eastAsia="pl-PL"/>
        </w:rPr>
        <w:t>wymaganiach</w:t>
      </w:r>
      <w:r w:rsidR="006E0DAA" w:rsidRPr="00CF70CF">
        <w:rPr>
          <w:rFonts w:ascii="Times New Roman" w:eastAsia="Times New Roman" w:hAnsi="Times New Roman" w:cs="Times New Roman"/>
          <w:b w:val="0"/>
          <w:bCs/>
          <w:szCs w:val="24"/>
          <w:u w:val="single"/>
          <w:lang w:eastAsia="pl-PL"/>
        </w:rPr>
        <w:t xml:space="preserve"> </w:t>
      </w:r>
      <w:r w:rsidRPr="00CF70CF">
        <w:rPr>
          <w:rFonts w:ascii="Times New Roman" w:eastAsia="Times New Roman" w:hAnsi="Times New Roman" w:cs="Times New Roman"/>
          <w:b w:val="0"/>
          <w:bCs/>
          <w:szCs w:val="24"/>
          <w:u w:val="single"/>
          <w:lang w:eastAsia="pl-PL"/>
        </w:rPr>
        <w:t>technicznych</w:t>
      </w:r>
      <w:r w:rsidR="006E0DAA" w:rsidRPr="00CF70CF">
        <w:rPr>
          <w:rFonts w:ascii="Times New Roman" w:eastAsia="Times New Roman" w:hAnsi="Times New Roman" w:cs="Times New Roman"/>
          <w:b w:val="0"/>
          <w:bCs/>
          <w:szCs w:val="24"/>
          <w:u w:val="single"/>
          <w:lang w:eastAsia="pl-PL"/>
        </w:rPr>
        <w:t xml:space="preserve"> </w:t>
      </w:r>
      <w:r w:rsidRPr="00CF70CF">
        <w:rPr>
          <w:rFonts w:ascii="Times New Roman" w:eastAsia="Times New Roman" w:hAnsi="Times New Roman" w:cs="Times New Roman"/>
          <w:b w:val="0"/>
          <w:bCs/>
          <w:szCs w:val="24"/>
          <w:u w:val="single"/>
          <w:lang w:eastAsia="pl-PL"/>
        </w:rPr>
        <w:t>i</w:t>
      </w:r>
      <w:r w:rsidR="006E0DAA" w:rsidRPr="00CF70CF">
        <w:rPr>
          <w:rFonts w:ascii="Times New Roman" w:eastAsia="Times New Roman" w:hAnsi="Times New Roman" w:cs="Times New Roman"/>
          <w:b w:val="0"/>
          <w:bCs/>
          <w:szCs w:val="24"/>
          <w:u w:val="single"/>
          <w:lang w:eastAsia="pl-PL"/>
        </w:rPr>
        <w:t xml:space="preserve"> </w:t>
      </w:r>
      <w:r w:rsidRPr="00CF70CF">
        <w:rPr>
          <w:rFonts w:ascii="Times New Roman" w:eastAsia="Times New Roman" w:hAnsi="Times New Roman" w:cs="Times New Roman"/>
          <w:b w:val="0"/>
          <w:bCs/>
          <w:szCs w:val="24"/>
          <w:u w:val="single"/>
          <w:lang w:eastAsia="pl-PL"/>
        </w:rPr>
        <w:t>organizacyjnych</w:t>
      </w:r>
      <w:r w:rsidR="006E0DAA" w:rsidRPr="00CF70CF">
        <w:rPr>
          <w:rFonts w:ascii="Times New Roman" w:eastAsia="Times New Roman" w:hAnsi="Times New Roman" w:cs="Times New Roman"/>
          <w:b w:val="0"/>
          <w:bCs/>
          <w:szCs w:val="24"/>
          <w:u w:val="single"/>
          <w:lang w:eastAsia="pl-PL"/>
        </w:rPr>
        <w:t xml:space="preserve"> </w:t>
      </w:r>
      <w:r w:rsidRPr="00CF70CF">
        <w:rPr>
          <w:rFonts w:ascii="Times New Roman" w:eastAsia="Times New Roman" w:hAnsi="Times New Roman" w:cs="Times New Roman"/>
          <w:b w:val="0"/>
          <w:bCs/>
          <w:szCs w:val="24"/>
          <w:u w:val="single"/>
          <w:lang w:eastAsia="pl-PL"/>
        </w:rPr>
        <w:t>sporządzania,</w:t>
      </w:r>
      <w:r w:rsidR="006E0DAA" w:rsidRPr="00CF70CF">
        <w:rPr>
          <w:rFonts w:ascii="Times New Roman" w:eastAsia="Times New Roman" w:hAnsi="Times New Roman" w:cs="Times New Roman"/>
          <w:b w:val="0"/>
          <w:bCs/>
          <w:szCs w:val="24"/>
          <w:u w:val="single"/>
          <w:lang w:eastAsia="pl-PL"/>
        </w:rPr>
        <w:t xml:space="preserve"> </w:t>
      </w:r>
      <w:r w:rsidRPr="00CF70CF">
        <w:rPr>
          <w:rFonts w:ascii="Times New Roman" w:eastAsia="Times New Roman" w:hAnsi="Times New Roman" w:cs="Times New Roman"/>
          <w:b w:val="0"/>
          <w:bCs/>
          <w:szCs w:val="24"/>
          <w:u w:val="single"/>
          <w:lang w:eastAsia="pl-PL"/>
        </w:rPr>
        <w:t>wysyłania</w:t>
      </w:r>
      <w:r w:rsidR="006E0DAA" w:rsidRPr="00CF70CF">
        <w:rPr>
          <w:rFonts w:ascii="Times New Roman" w:eastAsia="Times New Roman" w:hAnsi="Times New Roman" w:cs="Times New Roman"/>
          <w:b w:val="0"/>
          <w:bCs/>
          <w:szCs w:val="24"/>
          <w:u w:val="single"/>
          <w:lang w:eastAsia="pl-PL"/>
        </w:rPr>
        <w:t xml:space="preserve"> </w:t>
      </w:r>
      <w:r w:rsidRPr="00CF70CF">
        <w:rPr>
          <w:rFonts w:ascii="Times New Roman" w:eastAsia="Times New Roman" w:hAnsi="Times New Roman" w:cs="Times New Roman"/>
          <w:b w:val="0"/>
          <w:bCs/>
          <w:szCs w:val="24"/>
          <w:u w:val="single"/>
          <w:lang w:eastAsia="pl-PL"/>
        </w:rPr>
        <w:t>i</w:t>
      </w:r>
      <w:r w:rsidR="006E0DAA" w:rsidRPr="00CF70CF">
        <w:rPr>
          <w:rFonts w:ascii="Times New Roman" w:eastAsia="Times New Roman" w:hAnsi="Times New Roman" w:cs="Times New Roman"/>
          <w:b w:val="0"/>
          <w:bCs/>
          <w:szCs w:val="24"/>
          <w:u w:val="single"/>
          <w:lang w:eastAsia="pl-PL"/>
        </w:rPr>
        <w:t xml:space="preserve"> </w:t>
      </w:r>
      <w:r w:rsidRPr="00CF70CF">
        <w:rPr>
          <w:rFonts w:ascii="Times New Roman" w:eastAsia="Times New Roman" w:hAnsi="Times New Roman" w:cs="Times New Roman"/>
          <w:b w:val="0"/>
          <w:bCs/>
          <w:szCs w:val="24"/>
          <w:u w:val="single"/>
          <w:lang w:eastAsia="pl-PL"/>
        </w:rPr>
        <w:t>odbierania</w:t>
      </w:r>
      <w:r w:rsidR="006E0DAA" w:rsidRPr="00CF70CF">
        <w:rPr>
          <w:rFonts w:ascii="Times New Roman" w:eastAsia="Times New Roman" w:hAnsi="Times New Roman" w:cs="Times New Roman"/>
          <w:b w:val="0"/>
          <w:bCs/>
          <w:szCs w:val="24"/>
          <w:u w:val="single"/>
          <w:lang w:eastAsia="pl-PL"/>
        </w:rPr>
        <w:t xml:space="preserve"> </w:t>
      </w:r>
      <w:r w:rsidRPr="00CF70CF">
        <w:rPr>
          <w:rFonts w:ascii="Times New Roman" w:eastAsia="Times New Roman" w:hAnsi="Times New Roman" w:cs="Times New Roman"/>
          <w:b w:val="0"/>
          <w:bCs/>
          <w:szCs w:val="24"/>
          <w:u w:val="single"/>
          <w:lang w:eastAsia="pl-PL"/>
        </w:rPr>
        <w:t>korespondencji</w:t>
      </w:r>
      <w:r w:rsidR="006E0DAA" w:rsidRPr="00CF70CF">
        <w:rPr>
          <w:rFonts w:ascii="Times New Roman" w:eastAsia="Times New Roman" w:hAnsi="Times New Roman" w:cs="Times New Roman"/>
          <w:b w:val="0"/>
          <w:bCs/>
          <w:szCs w:val="24"/>
          <w:u w:val="single"/>
          <w:lang w:eastAsia="pl-PL"/>
        </w:rPr>
        <w:t xml:space="preserve"> </w:t>
      </w:r>
      <w:r w:rsidRPr="00CF70CF">
        <w:rPr>
          <w:rFonts w:ascii="Times New Roman" w:eastAsia="Times New Roman" w:hAnsi="Times New Roman" w:cs="Times New Roman"/>
          <w:b w:val="0"/>
          <w:bCs/>
          <w:szCs w:val="24"/>
          <w:u w:val="single"/>
          <w:lang w:eastAsia="pl-PL"/>
        </w:rPr>
        <w:t>elektronicznej</w:t>
      </w:r>
    </w:p>
    <w:p w14:paraId="5D7777A3" w14:textId="77777777" w:rsidR="00C053E3" w:rsidRPr="00CF70CF" w:rsidRDefault="00C053E3" w:rsidP="00885433">
      <w:pPr>
        <w:numPr>
          <w:ilvl w:val="0"/>
          <w:numId w:val="112"/>
        </w:numPr>
        <w:tabs>
          <w:tab w:val="left" w:pos="426"/>
        </w:tabs>
        <w:spacing w:after="0"/>
        <w:ind w:left="426" w:hanging="426"/>
        <w:jc w:val="both"/>
        <w:rPr>
          <w:rFonts w:ascii="Times New Roman" w:eastAsia="Calibri" w:hAnsi="Times New Roman" w:cs="Times New Roman"/>
          <w:sz w:val="24"/>
          <w:szCs w:val="24"/>
        </w:rPr>
      </w:pPr>
      <w:r w:rsidRPr="00CF70CF">
        <w:rPr>
          <w:rFonts w:ascii="Times New Roman" w:eastAsia="Calibri" w:hAnsi="Times New Roman" w:cs="Times New Roman"/>
          <w:sz w:val="24"/>
          <w:szCs w:val="24"/>
        </w:rPr>
        <w:t>Komunikacja</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w</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postępowaniu</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o</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udzielenie</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zamówienia,</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wymiana</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informacji</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oraz</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przekazywanie</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dokumentów</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lub</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oświadczeń</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między</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Zamawiającym</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a</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Wykonawcą,</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z</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uwzględnieniem</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wyjątków</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określonych</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w</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ustawie,</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odbywa</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się</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przy</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użyciu</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środków</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komunikacji</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elektronicznej.</w:t>
      </w:r>
      <w:r w:rsidR="006E0DAA" w:rsidRPr="00CF70CF">
        <w:rPr>
          <w:rFonts w:ascii="Times New Roman" w:eastAsia="Calibri" w:hAnsi="Times New Roman" w:cs="Times New Roman"/>
          <w:sz w:val="24"/>
          <w:szCs w:val="24"/>
        </w:rPr>
        <w:t xml:space="preserve"> </w:t>
      </w:r>
    </w:p>
    <w:p w14:paraId="4B359071" w14:textId="77777777" w:rsidR="00C053E3" w:rsidRPr="00CF70CF" w:rsidRDefault="00C053E3" w:rsidP="00885433">
      <w:pPr>
        <w:numPr>
          <w:ilvl w:val="0"/>
          <w:numId w:val="112"/>
        </w:numPr>
        <w:tabs>
          <w:tab w:val="left" w:pos="426"/>
        </w:tabs>
        <w:spacing w:after="0"/>
        <w:ind w:left="426" w:hanging="426"/>
        <w:jc w:val="both"/>
        <w:rPr>
          <w:rFonts w:ascii="Times New Roman" w:eastAsia="Calibri" w:hAnsi="Times New Roman" w:cs="Times New Roman"/>
          <w:sz w:val="24"/>
          <w:szCs w:val="24"/>
        </w:rPr>
      </w:pPr>
      <w:r w:rsidRPr="00CF70CF">
        <w:rPr>
          <w:rFonts w:ascii="Times New Roman" w:eastAsia="Calibri" w:hAnsi="Times New Roman" w:cs="Times New Roman"/>
          <w:sz w:val="24"/>
          <w:szCs w:val="24"/>
        </w:rPr>
        <w:t>Oferty,</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oświadczenia,</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podmiotowe</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środki</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dowodowe,</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przedmiotowe</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środki</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dowodowe,</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pełnomocnictwo</w:t>
      </w:r>
      <w:r w:rsidR="006E0DAA" w:rsidRPr="00CF70CF">
        <w:rPr>
          <w:rFonts w:ascii="Times New Roman" w:eastAsia="Calibri" w:hAnsi="Times New Roman" w:cs="Times New Roman"/>
          <w:sz w:val="24"/>
          <w:szCs w:val="24"/>
        </w:rPr>
        <w:t xml:space="preserve"> </w:t>
      </w:r>
      <w:r w:rsidR="009B3BC2" w:rsidRPr="00CF70CF">
        <w:rPr>
          <w:rFonts w:ascii="Times New Roman" w:eastAsia="Calibri" w:hAnsi="Times New Roman" w:cs="Times New Roman"/>
          <w:sz w:val="24"/>
          <w:szCs w:val="24"/>
        </w:rPr>
        <w:t>i</w:t>
      </w:r>
      <w:r w:rsidR="006E0DAA" w:rsidRPr="00CF70CF">
        <w:rPr>
          <w:rFonts w:ascii="Times New Roman" w:eastAsia="Calibri" w:hAnsi="Times New Roman" w:cs="Times New Roman"/>
          <w:sz w:val="24"/>
          <w:szCs w:val="24"/>
        </w:rPr>
        <w:t xml:space="preserve"> </w:t>
      </w:r>
      <w:r w:rsidR="009B3BC2" w:rsidRPr="00CF70CF">
        <w:rPr>
          <w:rFonts w:ascii="Times New Roman" w:eastAsia="Calibri" w:hAnsi="Times New Roman" w:cs="Times New Roman"/>
          <w:sz w:val="24"/>
          <w:szCs w:val="24"/>
        </w:rPr>
        <w:t>inne</w:t>
      </w:r>
      <w:r w:rsidR="006E0DAA" w:rsidRPr="00CF70CF">
        <w:rPr>
          <w:rFonts w:ascii="Times New Roman" w:eastAsia="Calibri" w:hAnsi="Times New Roman" w:cs="Times New Roman"/>
          <w:sz w:val="24"/>
          <w:szCs w:val="24"/>
        </w:rPr>
        <w:t xml:space="preserve"> </w:t>
      </w:r>
      <w:r w:rsidR="009B3BC2" w:rsidRPr="00CF70CF">
        <w:rPr>
          <w:rFonts w:ascii="Times New Roman" w:eastAsia="Calibri" w:hAnsi="Times New Roman" w:cs="Times New Roman"/>
          <w:sz w:val="24"/>
          <w:szCs w:val="24"/>
        </w:rPr>
        <w:t>dokumenty</w:t>
      </w:r>
      <w:r w:rsidR="006E0DAA" w:rsidRPr="00CF70CF">
        <w:rPr>
          <w:rFonts w:ascii="Times New Roman" w:eastAsia="Calibri" w:hAnsi="Times New Roman" w:cs="Times New Roman"/>
          <w:sz w:val="24"/>
          <w:szCs w:val="24"/>
        </w:rPr>
        <w:t xml:space="preserve"> </w:t>
      </w:r>
      <w:r w:rsidR="009B3BC2" w:rsidRPr="00CF70CF">
        <w:rPr>
          <w:rFonts w:ascii="Times New Roman" w:eastAsia="Calibri" w:hAnsi="Times New Roman" w:cs="Times New Roman"/>
          <w:sz w:val="24"/>
          <w:szCs w:val="24"/>
        </w:rPr>
        <w:t>złożone</w:t>
      </w:r>
      <w:r w:rsidR="006E0DAA" w:rsidRPr="00CF70CF">
        <w:rPr>
          <w:rFonts w:ascii="Times New Roman" w:eastAsia="Calibri" w:hAnsi="Times New Roman" w:cs="Times New Roman"/>
          <w:sz w:val="24"/>
          <w:szCs w:val="24"/>
        </w:rPr>
        <w:t xml:space="preserve"> </w:t>
      </w:r>
      <w:r w:rsidR="009B3BC2" w:rsidRPr="00CF70CF">
        <w:rPr>
          <w:rFonts w:ascii="Times New Roman" w:eastAsia="Calibri" w:hAnsi="Times New Roman" w:cs="Times New Roman"/>
          <w:sz w:val="24"/>
          <w:szCs w:val="24"/>
        </w:rPr>
        <w:t>w</w:t>
      </w:r>
      <w:r w:rsidR="006E0DAA" w:rsidRPr="00CF70CF">
        <w:rPr>
          <w:rFonts w:ascii="Times New Roman" w:eastAsia="Calibri" w:hAnsi="Times New Roman" w:cs="Times New Roman"/>
          <w:sz w:val="24"/>
          <w:szCs w:val="24"/>
        </w:rPr>
        <w:t xml:space="preserve"> </w:t>
      </w:r>
      <w:r w:rsidR="009B3BC2" w:rsidRPr="00CF70CF">
        <w:rPr>
          <w:rFonts w:ascii="Times New Roman" w:eastAsia="Calibri" w:hAnsi="Times New Roman" w:cs="Times New Roman"/>
          <w:sz w:val="24"/>
          <w:szCs w:val="24"/>
        </w:rPr>
        <w:t>postępowaniu</w:t>
      </w:r>
      <w:r w:rsidR="006E0DAA" w:rsidRPr="00CF70CF">
        <w:rPr>
          <w:rFonts w:ascii="Times New Roman" w:eastAsia="Calibri" w:hAnsi="Times New Roman" w:cs="Times New Roman"/>
          <w:sz w:val="24"/>
          <w:szCs w:val="24"/>
        </w:rPr>
        <w:t xml:space="preserve"> </w:t>
      </w:r>
      <w:r w:rsidR="009B3BC2" w:rsidRPr="00CF70CF">
        <w:rPr>
          <w:rFonts w:ascii="Times New Roman" w:eastAsia="Calibri" w:hAnsi="Times New Roman" w:cs="Times New Roman"/>
          <w:sz w:val="24"/>
          <w:szCs w:val="24"/>
        </w:rPr>
        <w:t>sporządza</w:t>
      </w:r>
      <w:r w:rsidR="006E0DAA" w:rsidRPr="00CF70CF">
        <w:rPr>
          <w:rFonts w:ascii="Times New Roman" w:eastAsia="Calibri" w:hAnsi="Times New Roman" w:cs="Times New Roman"/>
          <w:sz w:val="24"/>
          <w:szCs w:val="24"/>
        </w:rPr>
        <w:t xml:space="preserve"> </w:t>
      </w:r>
      <w:r w:rsidR="009B3BC2" w:rsidRPr="00CF70CF">
        <w:rPr>
          <w:rFonts w:ascii="Times New Roman" w:eastAsia="Calibri" w:hAnsi="Times New Roman" w:cs="Times New Roman"/>
          <w:sz w:val="24"/>
          <w:szCs w:val="24"/>
        </w:rPr>
        <w:t>się</w:t>
      </w:r>
      <w:r w:rsidR="006E0DAA" w:rsidRPr="00CF70CF">
        <w:rPr>
          <w:rFonts w:ascii="Times New Roman" w:eastAsia="Calibri" w:hAnsi="Times New Roman" w:cs="Times New Roman"/>
          <w:sz w:val="24"/>
          <w:szCs w:val="24"/>
        </w:rPr>
        <w:t xml:space="preserve"> </w:t>
      </w:r>
      <w:r w:rsidR="009B3BC2" w:rsidRPr="00CF70CF">
        <w:rPr>
          <w:rFonts w:ascii="Times New Roman" w:eastAsia="Calibri" w:hAnsi="Times New Roman" w:cs="Times New Roman"/>
          <w:sz w:val="24"/>
          <w:szCs w:val="24"/>
        </w:rPr>
        <w:t>i</w:t>
      </w:r>
      <w:r w:rsidR="006E0DAA" w:rsidRPr="00CF70CF">
        <w:rPr>
          <w:rFonts w:ascii="Times New Roman" w:eastAsia="Calibri" w:hAnsi="Times New Roman" w:cs="Times New Roman"/>
          <w:sz w:val="24"/>
          <w:szCs w:val="24"/>
        </w:rPr>
        <w:t xml:space="preserve"> </w:t>
      </w:r>
      <w:r w:rsidR="009B3BC2" w:rsidRPr="00CF70CF">
        <w:rPr>
          <w:rFonts w:ascii="Times New Roman" w:eastAsia="Calibri" w:hAnsi="Times New Roman" w:cs="Times New Roman"/>
          <w:sz w:val="24"/>
          <w:szCs w:val="24"/>
        </w:rPr>
        <w:t>podpisuje</w:t>
      </w:r>
      <w:r w:rsidR="006E0DAA" w:rsidRPr="00CF70CF">
        <w:rPr>
          <w:rFonts w:ascii="Times New Roman" w:eastAsia="Calibri" w:hAnsi="Times New Roman" w:cs="Times New Roman"/>
          <w:sz w:val="24"/>
          <w:szCs w:val="24"/>
        </w:rPr>
        <w:t xml:space="preserve"> </w:t>
      </w:r>
      <w:r w:rsidR="009B3BC2" w:rsidRPr="00CF70CF">
        <w:rPr>
          <w:rFonts w:ascii="Times New Roman" w:eastAsia="Calibri" w:hAnsi="Times New Roman" w:cs="Times New Roman"/>
          <w:sz w:val="24"/>
          <w:szCs w:val="24"/>
        </w:rPr>
        <w:t>w</w:t>
      </w:r>
      <w:r w:rsidR="006E0DAA" w:rsidRPr="00CF70CF">
        <w:rPr>
          <w:rFonts w:ascii="Times New Roman" w:eastAsia="Calibri" w:hAnsi="Times New Roman" w:cs="Times New Roman"/>
          <w:sz w:val="24"/>
          <w:szCs w:val="24"/>
        </w:rPr>
        <w:t xml:space="preserve"> </w:t>
      </w:r>
      <w:r w:rsidR="009B3BC2" w:rsidRPr="00CF70CF">
        <w:rPr>
          <w:rFonts w:ascii="Times New Roman" w:eastAsia="Calibri" w:hAnsi="Times New Roman" w:cs="Times New Roman"/>
          <w:sz w:val="24"/>
          <w:szCs w:val="24"/>
        </w:rPr>
        <w:t>postaci</w:t>
      </w:r>
      <w:r w:rsidR="006E0DAA" w:rsidRPr="00CF70CF">
        <w:rPr>
          <w:rFonts w:ascii="Times New Roman" w:eastAsia="Calibri" w:hAnsi="Times New Roman" w:cs="Times New Roman"/>
          <w:sz w:val="24"/>
          <w:szCs w:val="24"/>
        </w:rPr>
        <w:t xml:space="preserve"> </w:t>
      </w:r>
      <w:r w:rsidR="009B3BC2" w:rsidRPr="00CF70CF">
        <w:rPr>
          <w:rFonts w:ascii="Times New Roman" w:eastAsia="Calibri" w:hAnsi="Times New Roman" w:cs="Times New Roman"/>
          <w:sz w:val="24"/>
          <w:szCs w:val="24"/>
        </w:rPr>
        <w:t>elektronicznej,</w:t>
      </w:r>
      <w:r w:rsidR="006E0DAA" w:rsidRPr="00CF70CF">
        <w:rPr>
          <w:rFonts w:ascii="Times New Roman" w:eastAsia="Calibri" w:hAnsi="Times New Roman" w:cs="Times New Roman"/>
          <w:sz w:val="24"/>
          <w:szCs w:val="24"/>
        </w:rPr>
        <w:t xml:space="preserve"> </w:t>
      </w:r>
      <w:r w:rsidR="009B3BC2" w:rsidRPr="00CF70CF">
        <w:rPr>
          <w:rFonts w:ascii="Times New Roman" w:eastAsia="Calibri" w:hAnsi="Times New Roman" w:cs="Times New Roman"/>
          <w:sz w:val="24"/>
          <w:szCs w:val="24"/>
        </w:rPr>
        <w:t>w</w:t>
      </w:r>
      <w:r w:rsidR="006E0DAA" w:rsidRPr="00CF70CF">
        <w:rPr>
          <w:rFonts w:ascii="Times New Roman" w:eastAsia="Calibri" w:hAnsi="Times New Roman" w:cs="Times New Roman"/>
          <w:sz w:val="24"/>
          <w:szCs w:val="24"/>
        </w:rPr>
        <w:t xml:space="preserve"> </w:t>
      </w:r>
      <w:r w:rsidR="009B3BC2" w:rsidRPr="00CF70CF">
        <w:rPr>
          <w:rFonts w:ascii="Times New Roman" w:eastAsia="Calibri" w:hAnsi="Times New Roman" w:cs="Times New Roman"/>
          <w:sz w:val="24"/>
          <w:szCs w:val="24"/>
        </w:rPr>
        <w:t>ogólnie</w:t>
      </w:r>
      <w:r w:rsidR="006E0DAA" w:rsidRPr="00CF70CF">
        <w:rPr>
          <w:rFonts w:ascii="Times New Roman" w:eastAsia="Calibri" w:hAnsi="Times New Roman" w:cs="Times New Roman"/>
          <w:sz w:val="24"/>
          <w:szCs w:val="24"/>
        </w:rPr>
        <w:t xml:space="preserve"> </w:t>
      </w:r>
      <w:r w:rsidR="009B3BC2" w:rsidRPr="00CF70CF">
        <w:rPr>
          <w:rFonts w:ascii="Times New Roman" w:eastAsia="Calibri" w:hAnsi="Times New Roman" w:cs="Times New Roman"/>
          <w:sz w:val="24"/>
          <w:szCs w:val="24"/>
        </w:rPr>
        <w:t>dostępnych</w:t>
      </w:r>
      <w:r w:rsidR="006E0DAA" w:rsidRPr="00CF70CF">
        <w:rPr>
          <w:rFonts w:ascii="Times New Roman" w:eastAsia="Calibri" w:hAnsi="Times New Roman" w:cs="Times New Roman"/>
          <w:sz w:val="24"/>
          <w:szCs w:val="24"/>
        </w:rPr>
        <w:t xml:space="preserve"> </w:t>
      </w:r>
      <w:r w:rsidR="009B3BC2" w:rsidRPr="00CF70CF">
        <w:rPr>
          <w:rFonts w:ascii="Times New Roman" w:eastAsia="Calibri" w:hAnsi="Times New Roman" w:cs="Times New Roman"/>
          <w:sz w:val="24"/>
          <w:szCs w:val="24"/>
        </w:rPr>
        <w:t>formatach</w:t>
      </w:r>
      <w:r w:rsidR="006E0DAA" w:rsidRPr="00CF70CF">
        <w:rPr>
          <w:rFonts w:ascii="Times New Roman" w:eastAsia="Calibri" w:hAnsi="Times New Roman" w:cs="Times New Roman"/>
          <w:sz w:val="24"/>
          <w:szCs w:val="24"/>
        </w:rPr>
        <w:t xml:space="preserve"> </w:t>
      </w:r>
      <w:r w:rsidR="009B3BC2" w:rsidRPr="00CF70CF">
        <w:rPr>
          <w:rFonts w:ascii="Times New Roman" w:eastAsia="Calibri" w:hAnsi="Times New Roman" w:cs="Times New Roman"/>
          <w:sz w:val="24"/>
          <w:szCs w:val="24"/>
        </w:rPr>
        <w:t>danych,</w:t>
      </w:r>
      <w:r w:rsidR="006E0DAA" w:rsidRPr="00CF70CF">
        <w:rPr>
          <w:rFonts w:ascii="Times New Roman" w:eastAsia="Calibri" w:hAnsi="Times New Roman" w:cs="Times New Roman"/>
          <w:sz w:val="24"/>
          <w:szCs w:val="24"/>
        </w:rPr>
        <w:t xml:space="preserve"> </w:t>
      </w:r>
      <w:r w:rsidR="009B3BC2" w:rsidRPr="00CF70CF">
        <w:rPr>
          <w:rFonts w:ascii="Times New Roman" w:eastAsia="Calibri" w:hAnsi="Times New Roman" w:cs="Times New Roman"/>
          <w:sz w:val="24"/>
          <w:szCs w:val="24"/>
        </w:rPr>
        <w:t>w</w:t>
      </w:r>
      <w:r w:rsidR="006E0DAA" w:rsidRPr="00CF70CF">
        <w:rPr>
          <w:rFonts w:ascii="Times New Roman" w:eastAsia="Calibri" w:hAnsi="Times New Roman" w:cs="Times New Roman"/>
          <w:sz w:val="24"/>
          <w:szCs w:val="24"/>
        </w:rPr>
        <w:t xml:space="preserve"> </w:t>
      </w:r>
      <w:r w:rsidR="009B3BC2" w:rsidRPr="00CF70CF">
        <w:rPr>
          <w:rFonts w:ascii="Times New Roman" w:eastAsia="Calibri" w:hAnsi="Times New Roman" w:cs="Times New Roman"/>
          <w:sz w:val="24"/>
          <w:szCs w:val="24"/>
        </w:rPr>
        <w:t>szczególności</w:t>
      </w:r>
      <w:r w:rsidR="006E0DAA" w:rsidRPr="00CF70CF">
        <w:rPr>
          <w:rFonts w:ascii="Times New Roman" w:eastAsia="Calibri" w:hAnsi="Times New Roman" w:cs="Times New Roman"/>
          <w:sz w:val="24"/>
          <w:szCs w:val="24"/>
        </w:rPr>
        <w:t xml:space="preserve"> </w:t>
      </w:r>
      <w:r w:rsidR="009B3BC2" w:rsidRPr="00CF70CF">
        <w:rPr>
          <w:rFonts w:ascii="Times New Roman" w:eastAsia="Calibri" w:hAnsi="Times New Roman" w:cs="Times New Roman"/>
          <w:sz w:val="24"/>
          <w:szCs w:val="24"/>
        </w:rPr>
        <w:t>w</w:t>
      </w:r>
      <w:r w:rsidR="006E0DAA" w:rsidRPr="00CF70CF">
        <w:rPr>
          <w:rFonts w:ascii="Times New Roman" w:eastAsia="Calibri" w:hAnsi="Times New Roman" w:cs="Times New Roman"/>
          <w:sz w:val="24"/>
          <w:szCs w:val="24"/>
        </w:rPr>
        <w:t xml:space="preserve"> </w:t>
      </w:r>
      <w:r w:rsidR="009B3BC2" w:rsidRPr="00CF70CF">
        <w:rPr>
          <w:rFonts w:ascii="Times New Roman" w:eastAsia="Calibri" w:hAnsi="Times New Roman" w:cs="Times New Roman"/>
          <w:sz w:val="24"/>
          <w:szCs w:val="24"/>
        </w:rPr>
        <w:t>formatach:</w:t>
      </w:r>
      <w:r w:rsidR="006E0DAA" w:rsidRPr="00CF70CF">
        <w:rPr>
          <w:rFonts w:ascii="Times New Roman" w:eastAsia="Calibri" w:hAnsi="Times New Roman" w:cs="Times New Roman"/>
          <w:sz w:val="24"/>
          <w:szCs w:val="24"/>
        </w:rPr>
        <w:t xml:space="preserve"> </w:t>
      </w:r>
      <w:r w:rsidR="009B3BC2" w:rsidRPr="00CF70CF">
        <w:rPr>
          <w:rFonts w:ascii="Times New Roman" w:eastAsia="Calibri" w:hAnsi="Times New Roman" w:cs="Times New Roman"/>
          <w:sz w:val="24"/>
          <w:szCs w:val="24"/>
        </w:rPr>
        <w:t>.pdf.,</w:t>
      </w:r>
      <w:r w:rsidR="006E0DAA" w:rsidRPr="00CF70CF">
        <w:rPr>
          <w:rFonts w:ascii="Times New Roman" w:eastAsia="Calibri" w:hAnsi="Times New Roman" w:cs="Times New Roman"/>
          <w:sz w:val="24"/>
          <w:szCs w:val="24"/>
        </w:rPr>
        <w:t xml:space="preserve"> </w:t>
      </w:r>
      <w:r w:rsidR="009B3BC2" w:rsidRPr="00CF70CF">
        <w:rPr>
          <w:rFonts w:ascii="Times New Roman" w:eastAsia="Calibri" w:hAnsi="Times New Roman" w:cs="Times New Roman"/>
          <w:sz w:val="24"/>
          <w:szCs w:val="24"/>
        </w:rPr>
        <w:t>txt,</w:t>
      </w:r>
      <w:r w:rsidR="006E0DAA" w:rsidRPr="00CF70CF">
        <w:rPr>
          <w:rFonts w:ascii="Times New Roman" w:eastAsia="Calibri" w:hAnsi="Times New Roman" w:cs="Times New Roman"/>
          <w:sz w:val="24"/>
          <w:szCs w:val="24"/>
        </w:rPr>
        <w:t xml:space="preserve"> </w:t>
      </w:r>
      <w:r w:rsidR="009B3BC2" w:rsidRPr="00CF70CF">
        <w:rPr>
          <w:rFonts w:ascii="Times New Roman" w:eastAsia="Calibri" w:hAnsi="Times New Roman" w:cs="Times New Roman"/>
          <w:sz w:val="24"/>
          <w:szCs w:val="24"/>
        </w:rPr>
        <w:t>.rtf,</w:t>
      </w:r>
      <w:r w:rsidR="006E0DAA" w:rsidRPr="00CF70CF">
        <w:rPr>
          <w:rFonts w:ascii="Times New Roman" w:eastAsia="Calibri" w:hAnsi="Times New Roman" w:cs="Times New Roman"/>
          <w:sz w:val="24"/>
          <w:szCs w:val="24"/>
        </w:rPr>
        <w:t xml:space="preserve"> </w:t>
      </w:r>
      <w:r w:rsidR="009B3BC2" w:rsidRPr="00CF70CF">
        <w:rPr>
          <w:rFonts w:ascii="Times New Roman" w:eastAsia="Calibri" w:hAnsi="Times New Roman" w:cs="Times New Roman"/>
          <w:sz w:val="24"/>
          <w:szCs w:val="24"/>
        </w:rPr>
        <w:t>.</w:t>
      </w:r>
      <w:proofErr w:type="spellStart"/>
      <w:r w:rsidR="009B3BC2" w:rsidRPr="00CF70CF">
        <w:rPr>
          <w:rFonts w:ascii="Times New Roman" w:eastAsia="Calibri" w:hAnsi="Times New Roman" w:cs="Times New Roman"/>
          <w:sz w:val="24"/>
          <w:szCs w:val="24"/>
        </w:rPr>
        <w:t>doc</w:t>
      </w:r>
      <w:proofErr w:type="spellEnd"/>
      <w:r w:rsidR="009B3BC2" w:rsidRPr="00CF70CF">
        <w:rPr>
          <w:rFonts w:ascii="Times New Roman" w:eastAsia="Calibri" w:hAnsi="Times New Roman" w:cs="Times New Roman"/>
          <w:sz w:val="24"/>
          <w:szCs w:val="24"/>
        </w:rPr>
        <w:t>,</w:t>
      </w:r>
      <w:r w:rsidR="006E0DAA" w:rsidRPr="00CF70CF">
        <w:rPr>
          <w:rFonts w:ascii="Times New Roman" w:eastAsia="Calibri" w:hAnsi="Times New Roman" w:cs="Times New Roman"/>
          <w:sz w:val="24"/>
          <w:szCs w:val="24"/>
        </w:rPr>
        <w:t xml:space="preserve"> </w:t>
      </w:r>
      <w:r w:rsidR="009B3BC2" w:rsidRPr="00CF70CF">
        <w:rPr>
          <w:rFonts w:ascii="Times New Roman" w:eastAsia="Calibri" w:hAnsi="Times New Roman" w:cs="Times New Roman"/>
          <w:sz w:val="24"/>
          <w:szCs w:val="24"/>
        </w:rPr>
        <w:t>.</w:t>
      </w:r>
      <w:proofErr w:type="spellStart"/>
      <w:r w:rsidR="009B3BC2" w:rsidRPr="00CF70CF">
        <w:rPr>
          <w:rFonts w:ascii="Times New Roman" w:eastAsia="Calibri" w:hAnsi="Times New Roman" w:cs="Times New Roman"/>
          <w:sz w:val="24"/>
          <w:szCs w:val="24"/>
        </w:rPr>
        <w:t>docx</w:t>
      </w:r>
      <w:proofErr w:type="spellEnd"/>
      <w:r w:rsidR="009B3BC2" w:rsidRPr="00CF70CF">
        <w:rPr>
          <w:rFonts w:ascii="Times New Roman" w:eastAsia="Calibri" w:hAnsi="Times New Roman" w:cs="Times New Roman"/>
          <w:sz w:val="24"/>
          <w:szCs w:val="24"/>
        </w:rPr>
        <w:t>,</w:t>
      </w:r>
      <w:r w:rsidR="006E0DAA" w:rsidRPr="00CF70CF">
        <w:rPr>
          <w:rFonts w:ascii="Times New Roman" w:eastAsia="Calibri" w:hAnsi="Times New Roman" w:cs="Times New Roman"/>
          <w:sz w:val="24"/>
          <w:szCs w:val="24"/>
        </w:rPr>
        <w:t xml:space="preserve"> </w:t>
      </w:r>
      <w:r w:rsidR="009B3BC2" w:rsidRPr="00CF70CF">
        <w:rPr>
          <w:rFonts w:ascii="Times New Roman" w:eastAsia="Calibri" w:hAnsi="Times New Roman" w:cs="Times New Roman"/>
          <w:sz w:val="24"/>
          <w:szCs w:val="24"/>
        </w:rPr>
        <w:t>.</w:t>
      </w:r>
      <w:proofErr w:type="spellStart"/>
      <w:r w:rsidR="009B3BC2" w:rsidRPr="00CF70CF">
        <w:rPr>
          <w:rFonts w:ascii="Times New Roman" w:eastAsia="Calibri" w:hAnsi="Times New Roman" w:cs="Times New Roman"/>
          <w:sz w:val="24"/>
          <w:szCs w:val="24"/>
        </w:rPr>
        <w:t>odt</w:t>
      </w:r>
      <w:proofErr w:type="spellEnd"/>
      <w:r w:rsidR="009B3BC2" w:rsidRPr="00CF70CF">
        <w:rPr>
          <w:rFonts w:ascii="Times New Roman" w:eastAsia="Calibri" w:hAnsi="Times New Roman" w:cs="Times New Roman"/>
          <w:sz w:val="24"/>
          <w:szCs w:val="24"/>
        </w:rPr>
        <w:t>.</w:t>
      </w:r>
      <w:r w:rsidR="006E0DAA" w:rsidRPr="00CF70CF">
        <w:rPr>
          <w:rFonts w:ascii="Times New Roman" w:eastAsia="Calibri" w:hAnsi="Times New Roman" w:cs="Times New Roman"/>
          <w:sz w:val="24"/>
          <w:szCs w:val="24"/>
        </w:rPr>
        <w:t xml:space="preserve"> </w:t>
      </w:r>
      <w:r w:rsidR="009B3BC2" w:rsidRPr="00CF70CF">
        <w:rPr>
          <w:rFonts w:ascii="Times New Roman" w:eastAsia="Calibri" w:hAnsi="Times New Roman" w:cs="Times New Roman"/>
          <w:sz w:val="24"/>
          <w:szCs w:val="24"/>
        </w:rPr>
        <w:t>w</w:t>
      </w:r>
      <w:r w:rsidR="006E0DAA" w:rsidRPr="00CF70CF">
        <w:rPr>
          <w:rFonts w:ascii="Times New Roman" w:eastAsia="Calibri" w:hAnsi="Times New Roman" w:cs="Times New Roman"/>
          <w:sz w:val="24"/>
          <w:szCs w:val="24"/>
        </w:rPr>
        <w:t xml:space="preserve"> </w:t>
      </w:r>
      <w:r w:rsidR="009B3BC2" w:rsidRPr="00CF70CF">
        <w:rPr>
          <w:rFonts w:ascii="Times New Roman" w:eastAsia="Calibri" w:hAnsi="Times New Roman" w:cs="Times New Roman"/>
          <w:sz w:val="24"/>
          <w:szCs w:val="24"/>
        </w:rPr>
        <w:t>tym</w:t>
      </w:r>
      <w:r w:rsidR="006E0DAA" w:rsidRPr="00CF70CF">
        <w:rPr>
          <w:rFonts w:ascii="Times New Roman" w:eastAsia="Calibri" w:hAnsi="Times New Roman" w:cs="Times New Roman"/>
          <w:sz w:val="24"/>
          <w:szCs w:val="24"/>
        </w:rPr>
        <w:t xml:space="preserve"> </w:t>
      </w:r>
      <w:r w:rsidR="009B3BC2" w:rsidRPr="00CF70CF">
        <w:rPr>
          <w:rFonts w:ascii="Times New Roman" w:eastAsia="Calibri" w:hAnsi="Times New Roman" w:cs="Times New Roman"/>
          <w:sz w:val="24"/>
          <w:szCs w:val="24"/>
        </w:rPr>
        <w:t>skompresowane</w:t>
      </w:r>
      <w:r w:rsidR="006E0DAA" w:rsidRPr="00CF70CF">
        <w:rPr>
          <w:rFonts w:ascii="Times New Roman" w:eastAsia="Calibri" w:hAnsi="Times New Roman" w:cs="Times New Roman"/>
          <w:sz w:val="24"/>
          <w:szCs w:val="24"/>
        </w:rPr>
        <w:t xml:space="preserve"> </w:t>
      </w:r>
      <w:r w:rsidR="009B3BC2" w:rsidRPr="00CF70CF">
        <w:rPr>
          <w:rFonts w:ascii="Times New Roman" w:eastAsia="Calibri" w:hAnsi="Times New Roman" w:cs="Times New Roman"/>
          <w:sz w:val="24"/>
          <w:szCs w:val="24"/>
        </w:rPr>
        <w:t>na</w:t>
      </w:r>
      <w:r w:rsidR="006E0DAA" w:rsidRPr="00CF70CF">
        <w:rPr>
          <w:rFonts w:ascii="Times New Roman" w:eastAsia="Calibri" w:hAnsi="Times New Roman" w:cs="Times New Roman"/>
          <w:sz w:val="24"/>
          <w:szCs w:val="24"/>
        </w:rPr>
        <w:t xml:space="preserve"> </w:t>
      </w:r>
      <w:r w:rsidR="009B3BC2" w:rsidRPr="00CF70CF">
        <w:rPr>
          <w:rFonts w:ascii="Times New Roman" w:eastAsia="Calibri" w:hAnsi="Times New Roman" w:cs="Times New Roman"/>
          <w:sz w:val="24"/>
          <w:szCs w:val="24"/>
        </w:rPr>
        <w:t>zasadach</w:t>
      </w:r>
      <w:r w:rsidR="006E0DAA" w:rsidRPr="00CF70CF">
        <w:rPr>
          <w:rFonts w:ascii="Times New Roman" w:eastAsia="Calibri" w:hAnsi="Times New Roman" w:cs="Times New Roman"/>
          <w:sz w:val="24"/>
          <w:szCs w:val="24"/>
        </w:rPr>
        <w:t xml:space="preserve"> </w:t>
      </w:r>
      <w:r w:rsidR="009B3BC2" w:rsidRPr="00CF70CF">
        <w:rPr>
          <w:rFonts w:ascii="Times New Roman" w:eastAsia="Calibri" w:hAnsi="Times New Roman" w:cs="Times New Roman"/>
          <w:sz w:val="24"/>
          <w:szCs w:val="24"/>
        </w:rPr>
        <w:t>określonych</w:t>
      </w:r>
      <w:r w:rsidR="006E0DAA" w:rsidRPr="00CF70CF">
        <w:rPr>
          <w:rFonts w:ascii="Times New Roman" w:eastAsia="Calibri" w:hAnsi="Times New Roman" w:cs="Times New Roman"/>
          <w:sz w:val="24"/>
          <w:szCs w:val="24"/>
        </w:rPr>
        <w:t xml:space="preserve"> </w:t>
      </w:r>
      <w:r w:rsidR="009B3BC2" w:rsidRPr="00CF70CF">
        <w:rPr>
          <w:rFonts w:ascii="Times New Roman" w:eastAsia="Calibri" w:hAnsi="Times New Roman" w:cs="Times New Roman"/>
          <w:sz w:val="24"/>
          <w:szCs w:val="24"/>
        </w:rPr>
        <w:t>w</w:t>
      </w:r>
      <w:r w:rsidR="006E0DAA" w:rsidRPr="00CF70CF">
        <w:rPr>
          <w:rFonts w:ascii="Times New Roman" w:eastAsia="Calibri" w:hAnsi="Times New Roman" w:cs="Times New Roman"/>
          <w:sz w:val="24"/>
          <w:szCs w:val="24"/>
        </w:rPr>
        <w:t xml:space="preserve"> </w:t>
      </w:r>
      <w:r w:rsidR="009B3BC2" w:rsidRPr="00CF70CF">
        <w:rPr>
          <w:rFonts w:ascii="Times New Roman" w:eastAsia="Calibri" w:hAnsi="Times New Roman" w:cs="Times New Roman"/>
          <w:sz w:val="24"/>
          <w:szCs w:val="24"/>
        </w:rPr>
        <w:t>R</w:t>
      </w:r>
      <w:r w:rsidRPr="00CF70CF">
        <w:rPr>
          <w:rFonts w:ascii="Times New Roman" w:eastAsia="Calibri" w:hAnsi="Times New Roman" w:cs="Times New Roman"/>
          <w:sz w:val="24"/>
          <w:szCs w:val="24"/>
        </w:rPr>
        <w:t>ozporządzenia</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Prezesa</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Rady</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Ministrów</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z</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dnia</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30</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grudnia</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2020</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r.</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w</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sprawie</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sposobu</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sporządzania</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i</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przekazywania</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informacji</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oraz</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wymagań</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technicznych</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dla</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dokumentów</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elektronicznych</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oraz</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środków</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komunikacji</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elektronicznej</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w</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postępowaniu</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o</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udzielenie</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zamówienia</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publicznego</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lub</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konkursie,</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zobowiązanie</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podmiotu</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udostępniającego</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zasoby,</w:t>
      </w:r>
      <w:r w:rsidR="006E0DAA" w:rsidRPr="00CF70CF">
        <w:rPr>
          <w:rFonts w:ascii="Times New Roman" w:eastAsia="Calibri" w:hAnsi="Times New Roman" w:cs="Times New Roman"/>
          <w:sz w:val="24"/>
          <w:szCs w:val="24"/>
        </w:rPr>
        <w:t xml:space="preserve"> </w:t>
      </w:r>
    </w:p>
    <w:p w14:paraId="60F30BED" w14:textId="77777777" w:rsidR="00C053E3" w:rsidRPr="00CF70CF" w:rsidRDefault="00C053E3" w:rsidP="00885433">
      <w:pPr>
        <w:numPr>
          <w:ilvl w:val="0"/>
          <w:numId w:val="112"/>
        </w:numPr>
        <w:tabs>
          <w:tab w:val="left" w:pos="426"/>
        </w:tabs>
        <w:spacing w:after="0"/>
        <w:ind w:left="426" w:hanging="426"/>
        <w:jc w:val="both"/>
        <w:rPr>
          <w:rFonts w:ascii="Times New Roman" w:eastAsia="Calibri" w:hAnsi="Times New Roman" w:cs="Times New Roman"/>
          <w:sz w:val="24"/>
          <w:szCs w:val="24"/>
        </w:rPr>
      </w:pPr>
      <w:r w:rsidRPr="00CF70CF">
        <w:rPr>
          <w:rFonts w:ascii="Times New Roman" w:eastAsia="Calibri" w:hAnsi="Times New Roman" w:cs="Times New Roman"/>
          <w:sz w:val="24"/>
          <w:szCs w:val="24"/>
        </w:rPr>
        <w:t>Informacje,</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oświadczenia</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lub</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dokumenty,</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inne</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niż</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określone</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w</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ust.</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2,</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przekazywane</w:t>
      </w:r>
      <w:r w:rsidR="006E0DAA" w:rsidRPr="00CF70CF">
        <w:rPr>
          <w:rFonts w:ascii="Times New Roman" w:eastAsia="Calibri" w:hAnsi="Times New Roman" w:cs="Times New Roman"/>
          <w:sz w:val="24"/>
          <w:szCs w:val="24"/>
        </w:rPr>
        <w:t xml:space="preserve"> </w:t>
      </w:r>
      <w:r w:rsidR="00176836" w:rsidRPr="00CF70CF">
        <w:rPr>
          <w:rFonts w:ascii="Times New Roman" w:eastAsia="Calibri" w:hAnsi="Times New Roman" w:cs="Times New Roman"/>
          <w:sz w:val="24"/>
          <w:szCs w:val="24"/>
        </w:rPr>
        <w:br/>
      </w:r>
      <w:r w:rsidRPr="00CF70CF">
        <w:rPr>
          <w:rFonts w:ascii="Times New Roman" w:eastAsia="Calibri" w:hAnsi="Times New Roman" w:cs="Times New Roman"/>
          <w:sz w:val="24"/>
          <w:szCs w:val="24"/>
        </w:rPr>
        <w:t>w</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postępowaniu</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sporządza</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się</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również</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w</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postaci</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elektronicznej.</w:t>
      </w:r>
      <w:r w:rsidR="006E0DAA" w:rsidRPr="00CF70CF">
        <w:rPr>
          <w:rFonts w:ascii="Times New Roman" w:eastAsia="Calibri" w:hAnsi="Times New Roman" w:cs="Times New Roman"/>
          <w:sz w:val="24"/>
          <w:szCs w:val="24"/>
        </w:rPr>
        <w:t xml:space="preserve"> </w:t>
      </w:r>
    </w:p>
    <w:p w14:paraId="671D6ADF" w14:textId="77777777" w:rsidR="00C053E3" w:rsidRPr="00CF70CF" w:rsidRDefault="00C053E3" w:rsidP="00885433">
      <w:pPr>
        <w:numPr>
          <w:ilvl w:val="0"/>
          <w:numId w:val="112"/>
        </w:numPr>
        <w:tabs>
          <w:tab w:val="left" w:pos="426"/>
        </w:tabs>
        <w:spacing w:after="0"/>
        <w:ind w:left="426" w:hanging="426"/>
        <w:jc w:val="both"/>
        <w:rPr>
          <w:rFonts w:ascii="Times New Roman" w:eastAsia="Calibri" w:hAnsi="Times New Roman" w:cs="Times New Roman"/>
          <w:b/>
          <w:sz w:val="24"/>
          <w:szCs w:val="24"/>
        </w:rPr>
      </w:pPr>
      <w:r w:rsidRPr="00CF70CF">
        <w:rPr>
          <w:rFonts w:ascii="Times New Roman" w:eastAsia="Calibri" w:hAnsi="Times New Roman" w:cs="Times New Roman"/>
          <w:sz w:val="24"/>
          <w:szCs w:val="24"/>
        </w:rPr>
        <w:t>Adres</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strony</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internetowej</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prowadzonego</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postępowania</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na</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platformie</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zakupowej</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MARKETPLANET,</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na</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której</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udostępnione</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będzie:</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ogłoszenie</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o</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zamówieniu,</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SWZ,</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zmiany</w:t>
      </w:r>
      <w:r w:rsidR="006E0DAA" w:rsidRPr="00CF70CF">
        <w:rPr>
          <w:rFonts w:ascii="Times New Roman" w:eastAsia="Calibri" w:hAnsi="Times New Roman" w:cs="Times New Roman"/>
          <w:sz w:val="24"/>
          <w:szCs w:val="24"/>
        </w:rPr>
        <w:t xml:space="preserve"> </w:t>
      </w:r>
      <w:r w:rsidR="006254E4" w:rsidRPr="00CF70CF">
        <w:rPr>
          <w:rFonts w:ascii="Times New Roman" w:eastAsia="Calibri" w:hAnsi="Times New Roman" w:cs="Times New Roman"/>
          <w:sz w:val="24"/>
          <w:szCs w:val="24"/>
        </w:rPr>
        <w:br/>
      </w:r>
      <w:r w:rsidRPr="00CF70CF">
        <w:rPr>
          <w:rFonts w:ascii="Times New Roman" w:eastAsia="Calibri" w:hAnsi="Times New Roman" w:cs="Times New Roman"/>
          <w:sz w:val="24"/>
          <w:szCs w:val="24"/>
        </w:rPr>
        <w:t>i</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wyjaśnienia</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treści</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SWZ</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oraz</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inne</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dokumenty</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zamówienia</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bezpośrednio</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związane</w:t>
      </w:r>
      <w:r w:rsidR="006E0DAA" w:rsidRPr="00CF70CF">
        <w:rPr>
          <w:rFonts w:ascii="Times New Roman" w:eastAsia="Calibri" w:hAnsi="Times New Roman" w:cs="Times New Roman"/>
          <w:sz w:val="24"/>
          <w:szCs w:val="24"/>
        </w:rPr>
        <w:t xml:space="preserve"> </w:t>
      </w:r>
      <w:r w:rsidR="006254E4" w:rsidRPr="00CF70CF">
        <w:rPr>
          <w:rFonts w:ascii="Times New Roman" w:eastAsia="Calibri" w:hAnsi="Times New Roman" w:cs="Times New Roman"/>
          <w:sz w:val="24"/>
          <w:szCs w:val="24"/>
        </w:rPr>
        <w:br/>
      </w:r>
      <w:r w:rsidRPr="00CF70CF">
        <w:rPr>
          <w:rFonts w:ascii="Times New Roman" w:eastAsia="Calibri" w:hAnsi="Times New Roman" w:cs="Times New Roman"/>
          <w:sz w:val="24"/>
          <w:szCs w:val="24"/>
        </w:rPr>
        <w:t>z</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postępowaniem</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o</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udzielenie</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zamówienia</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oraz</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do</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składania</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ofert,</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wniosków</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o</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wyjaśnienia</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treści</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SWZ,</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dokumentów,</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informacji</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i</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innych</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czynności</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związanych</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z</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postępowaniem</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to</w:t>
      </w:r>
      <w:r w:rsidRPr="00CF70CF">
        <w:rPr>
          <w:rFonts w:ascii="Times New Roman" w:eastAsia="Calibri" w:hAnsi="Times New Roman" w:cs="Times New Roman"/>
          <w:bCs/>
          <w:sz w:val="24"/>
          <w:szCs w:val="24"/>
        </w:rPr>
        <w:t>:</w:t>
      </w:r>
      <w:hyperlink r:id="rId11">
        <w:r w:rsidR="006E0DAA" w:rsidRPr="00CF70CF">
          <w:rPr>
            <w:rFonts w:ascii="Times New Roman" w:eastAsia="Calibri" w:hAnsi="Times New Roman" w:cs="Times New Roman"/>
            <w:b/>
            <w:sz w:val="24"/>
            <w:szCs w:val="24"/>
          </w:rPr>
          <w:t xml:space="preserve"> </w:t>
        </w:r>
      </w:hyperlink>
    </w:p>
    <w:p w14:paraId="6E99DCCD" w14:textId="77777777" w:rsidR="00C053E3" w:rsidRPr="00CF70CF" w:rsidRDefault="00C053E3" w:rsidP="00607ECF">
      <w:pPr>
        <w:spacing w:after="0"/>
        <w:ind w:right="45" w:firstLine="426"/>
        <w:jc w:val="both"/>
        <w:rPr>
          <w:rFonts w:ascii="Times New Roman" w:eastAsia="Calibri" w:hAnsi="Times New Roman" w:cs="Times New Roman"/>
          <w:sz w:val="24"/>
          <w:szCs w:val="24"/>
        </w:rPr>
      </w:pPr>
      <w:r w:rsidRPr="00CF70CF">
        <w:rPr>
          <w:rFonts w:ascii="Times New Roman" w:eastAsia="Calibri" w:hAnsi="Times New Roman" w:cs="Times New Roman"/>
          <w:b/>
          <w:bCs/>
          <w:sz w:val="24"/>
          <w:szCs w:val="24"/>
          <w:u w:val="single"/>
        </w:rPr>
        <w:t>https://kco.ezamawiajacy.pl/servlet/HomeServlet</w:t>
      </w:r>
      <w:r w:rsidRPr="00CF70CF">
        <w:rPr>
          <w:rFonts w:ascii="Times New Roman" w:eastAsia="Calibri" w:hAnsi="Times New Roman" w:cs="Times New Roman"/>
          <w:sz w:val="24"/>
          <w:szCs w:val="24"/>
        </w:rPr>
        <w:t>.</w:t>
      </w:r>
    </w:p>
    <w:p w14:paraId="1FB8A4FA" w14:textId="77777777" w:rsidR="00C053E3" w:rsidRPr="00CF70CF" w:rsidRDefault="00C053E3" w:rsidP="00885433">
      <w:pPr>
        <w:numPr>
          <w:ilvl w:val="0"/>
          <w:numId w:val="112"/>
        </w:numPr>
        <w:tabs>
          <w:tab w:val="left" w:pos="426"/>
        </w:tabs>
        <w:spacing w:after="0"/>
        <w:ind w:left="426" w:hanging="426"/>
        <w:jc w:val="both"/>
        <w:rPr>
          <w:rFonts w:ascii="Times New Roman" w:eastAsia="Calibri" w:hAnsi="Times New Roman" w:cs="Times New Roman"/>
          <w:sz w:val="24"/>
          <w:szCs w:val="24"/>
        </w:rPr>
      </w:pPr>
      <w:r w:rsidRPr="00CF70CF">
        <w:rPr>
          <w:rFonts w:ascii="Times New Roman" w:eastAsia="Calibri" w:hAnsi="Times New Roman" w:cs="Times New Roman"/>
          <w:sz w:val="24"/>
          <w:szCs w:val="24"/>
        </w:rPr>
        <w:t>Wymagania</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sprzętowe</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do</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korzystania</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z</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platformy</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Zamawiającego:</w:t>
      </w:r>
      <w:r w:rsidR="006E0DAA" w:rsidRPr="00CF70CF">
        <w:rPr>
          <w:rFonts w:ascii="Times New Roman" w:eastAsia="Calibri" w:hAnsi="Times New Roman" w:cs="Times New Roman"/>
          <w:sz w:val="24"/>
          <w:szCs w:val="24"/>
        </w:rPr>
        <w:t xml:space="preserve"> </w:t>
      </w:r>
    </w:p>
    <w:p w14:paraId="099DD215" w14:textId="77777777" w:rsidR="00C053E3" w:rsidRPr="00CF70CF" w:rsidRDefault="00C053E3" w:rsidP="00885433">
      <w:pPr>
        <w:pStyle w:val="Tekstkomentarza"/>
        <w:numPr>
          <w:ilvl w:val="0"/>
          <w:numId w:val="114"/>
        </w:numPr>
        <w:spacing w:line="276" w:lineRule="auto"/>
        <w:jc w:val="both"/>
        <w:rPr>
          <w:sz w:val="24"/>
          <w:szCs w:val="24"/>
        </w:rPr>
      </w:pPr>
      <w:r w:rsidRPr="00CF70CF">
        <w:rPr>
          <w:sz w:val="24"/>
          <w:szCs w:val="24"/>
        </w:rPr>
        <w:t>komputer</w:t>
      </w:r>
      <w:r w:rsidR="006E0DAA" w:rsidRPr="00CF70CF">
        <w:rPr>
          <w:sz w:val="24"/>
          <w:szCs w:val="24"/>
        </w:rPr>
        <w:t xml:space="preserve"> </w:t>
      </w:r>
      <w:r w:rsidRPr="00CF70CF">
        <w:rPr>
          <w:sz w:val="24"/>
          <w:szCs w:val="24"/>
        </w:rPr>
        <w:t>klasy</w:t>
      </w:r>
      <w:r w:rsidR="006E0DAA" w:rsidRPr="00CF70CF">
        <w:rPr>
          <w:sz w:val="24"/>
          <w:szCs w:val="24"/>
        </w:rPr>
        <w:t xml:space="preserve"> </w:t>
      </w:r>
      <w:r w:rsidRPr="00CF70CF">
        <w:rPr>
          <w:sz w:val="24"/>
          <w:szCs w:val="24"/>
        </w:rPr>
        <w:t>PC</w:t>
      </w:r>
      <w:r w:rsidR="006E0DAA" w:rsidRPr="00CF70CF">
        <w:rPr>
          <w:sz w:val="24"/>
          <w:szCs w:val="24"/>
        </w:rPr>
        <w:t xml:space="preserve"> </w:t>
      </w:r>
      <w:r w:rsidRPr="00CF70CF">
        <w:rPr>
          <w:sz w:val="24"/>
          <w:szCs w:val="24"/>
        </w:rPr>
        <w:t>z</w:t>
      </w:r>
      <w:r w:rsidR="006E0DAA" w:rsidRPr="00CF70CF">
        <w:rPr>
          <w:sz w:val="24"/>
          <w:szCs w:val="24"/>
        </w:rPr>
        <w:t xml:space="preserve"> </w:t>
      </w:r>
      <w:r w:rsidRPr="00CF70CF">
        <w:rPr>
          <w:sz w:val="24"/>
          <w:szCs w:val="24"/>
        </w:rPr>
        <w:t>zainstalowanym</w:t>
      </w:r>
      <w:r w:rsidR="006E0DAA" w:rsidRPr="00CF70CF">
        <w:rPr>
          <w:sz w:val="24"/>
          <w:szCs w:val="24"/>
        </w:rPr>
        <w:t xml:space="preserve"> </w:t>
      </w:r>
      <w:r w:rsidRPr="00CF70CF">
        <w:rPr>
          <w:sz w:val="24"/>
          <w:szCs w:val="24"/>
        </w:rPr>
        <w:t>systemem</w:t>
      </w:r>
      <w:r w:rsidR="006E0DAA" w:rsidRPr="00CF70CF">
        <w:rPr>
          <w:sz w:val="24"/>
          <w:szCs w:val="24"/>
        </w:rPr>
        <w:t xml:space="preserve"> </w:t>
      </w:r>
      <w:r w:rsidRPr="00CF70CF">
        <w:rPr>
          <w:sz w:val="24"/>
          <w:szCs w:val="24"/>
        </w:rPr>
        <w:t>operacyjnym</w:t>
      </w:r>
      <w:r w:rsidR="006E0DAA" w:rsidRPr="00CF70CF">
        <w:rPr>
          <w:sz w:val="24"/>
          <w:szCs w:val="24"/>
        </w:rPr>
        <w:t xml:space="preserve"> </w:t>
      </w:r>
      <w:r w:rsidRPr="00CF70CF">
        <w:rPr>
          <w:sz w:val="24"/>
          <w:szCs w:val="24"/>
        </w:rPr>
        <w:t>Microsoft</w:t>
      </w:r>
      <w:r w:rsidR="006E0DAA" w:rsidRPr="00CF70CF">
        <w:rPr>
          <w:sz w:val="24"/>
          <w:szCs w:val="24"/>
        </w:rPr>
        <w:t xml:space="preserve"> </w:t>
      </w:r>
      <w:r w:rsidRPr="00CF70CF">
        <w:rPr>
          <w:sz w:val="24"/>
          <w:szCs w:val="24"/>
        </w:rPr>
        <w:t>Windows</w:t>
      </w:r>
      <w:r w:rsidR="006E0DAA" w:rsidRPr="00CF70CF">
        <w:rPr>
          <w:sz w:val="24"/>
          <w:szCs w:val="24"/>
        </w:rPr>
        <w:t xml:space="preserve"> </w:t>
      </w:r>
      <w:r w:rsidRPr="00CF70CF">
        <w:rPr>
          <w:sz w:val="24"/>
          <w:szCs w:val="24"/>
        </w:rPr>
        <w:t>XP/Vista/Windows</w:t>
      </w:r>
      <w:r w:rsidR="006E0DAA" w:rsidRPr="00CF70CF">
        <w:rPr>
          <w:sz w:val="24"/>
          <w:szCs w:val="24"/>
        </w:rPr>
        <w:t xml:space="preserve"> </w:t>
      </w:r>
      <w:r w:rsidRPr="00CF70CF">
        <w:rPr>
          <w:sz w:val="24"/>
          <w:szCs w:val="24"/>
        </w:rPr>
        <w:t>7/</w:t>
      </w:r>
      <w:r w:rsidR="006E0DAA" w:rsidRPr="00CF70CF">
        <w:rPr>
          <w:sz w:val="24"/>
          <w:szCs w:val="24"/>
        </w:rPr>
        <w:t xml:space="preserve"> </w:t>
      </w:r>
      <w:r w:rsidRPr="00CF70CF">
        <w:rPr>
          <w:sz w:val="24"/>
          <w:szCs w:val="24"/>
        </w:rPr>
        <w:t>Windows</w:t>
      </w:r>
      <w:r w:rsidR="006E0DAA" w:rsidRPr="00CF70CF">
        <w:rPr>
          <w:sz w:val="24"/>
          <w:szCs w:val="24"/>
        </w:rPr>
        <w:t xml:space="preserve"> </w:t>
      </w:r>
      <w:r w:rsidRPr="00CF70CF">
        <w:rPr>
          <w:sz w:val="24"/>
          <w:szCs w:val="24"/>
        </w:rPr>
        <w:t>8</w:t>
      </w:r>
      <w:r w:rsidR="006E0DAA" w:rsidRPr="00CF70CF">
        <w:rPr>
          <w:sz w:val="24"/>
          <w:szCs w:val="24"/>
        </w:rPr>
        <w:t xml:space="preserve"> </w:t>
      </w:r>
      <w:r w:rsidRPr="00CF70CF">
        <w:rPr>
          <w:sz w:val="24"/>
          <w:szCs w:val="24"/>
        </w:rPr>
        <w:t>/Windows</w:t>
      </w:r>
      <w:r w:rsidR="006E0DAA" w:rsidRPr="00CF70CF">
        <w:rPr>
          <w:sz w:val="24"/>
          <w:szCs w:val="24"/>
        </w:rPr>
        <w:t xml:space="preserve"> </w:t>
      </w:r>
      <w:r w:rsidRPr="00CF70CF">
        <w:rPr>
          <w:sz w:val="24"/>
          <w:szCs w:val="24"/>
        </w:rPr>
        <w:t>10;</w:t>
      </w:r>
      <w:r w:rsidR="006E0DAA" w:rsidRPr="00CF70CF">
        <w:rPr>
          <w:sz w:val="24"/>
          <w:szCs w:val="24"/>
        </w:rPr>
        <w:t xml:space="preserve"> </w:t>
      </w:r>
    </w:p>
    <w:p w14:paraId="06911925" w14:textId="77777777" w:rsidR="00C053E3" w:rsidRPr="00CF70CF" w:rsidRDefault="00C053E3" w:rsidP="00885433">
      <w:pPr>
        <w:pStyle w:val="Tekstkomentarza"/>
        <w:numPr>
          <w:ilvl w:val="0"/>
          <w:numId w:val="114"/>
        </w:numPr>
        <w:spacing w:line="276" w:lineRule="auto"/>
        <w:jc w:val="both"/>
        <w:rPr>
          <w:sz w:val="24"/>
          <w:szCs w:val="24"/>
        </w:rPr>
      </w:pPr>
      <w:r w:rsidRPr="00CF70CF">
        <w:rPr>
          <w:sz w:val="24"/>
          <w:szCs w:val="24"/>
        </w:rPr>
        <w:lastRenderedPageBreak/>
        <w:t>w</w:t>
      </w:r>
      <w:r w:rsidR="006E0DAA" w:rsidRPr="00CF70CF">
        <w:rPr>
          <w:sz w:val="24"/>
          <w:szCs w:val="24"/>
        </w:rPr>
        <w:t xml:space="preserve"> </w:t>
      </w:r>
      <w:r w:rsidRPr="00CF70CF">
        <w:rPr>
          <w:sz w:val="24"/>
          <w:szCs w:val="24"/>
        </w:rPr>
        <w:t>przypadku</w:t>
      </w:r>
      <w:r w:rsidR="006E0DAA" w:rsidRPr="00CF70CF">
        <w:rPr>
          <w:sz w:val="24"/>
          <w:szCs w:val="24"/>
        </w:rPr>
        <w:t xml:space="preserve"> </w:t>
      </w:r>
      <w:r w:rsidRPr="00CF70CF">
        <w:rPr>
          <w:sz w:val="24"/>
          <w:szCs w:val="24"/>
        </w:rPr>
        <w:t>komputera</w:t>
      </w:r>
      <w:r w:rsidR="006E0DAA" w:rsidRPr="00CF70CF">
        <w:rPr>
          <w:sz w:val="24"/>
          <w:szCs w:val="24"/>
        </w:rPr>
        <w:t xml:space="preserve"> </w:t>
      </w:r>
      <w:r w:rsidRPr="00CF70CF">
        <w:rPr>
          <w:sz w:val="24"/>
          <w:szCs w:val="24"/>
        </w:rPr>
        <w:t>z</w:t>
      </w:r>
      <w:r w:rsidR="006E0DAA" w:rsidRPr="00CF70CF">
        <w:rPr>
          <w:sz w:val="24"/>
          <w:szCs w:val="24"/>
        </w:rPr>
        <w:t xml:space="preserve"> </w:t>
      </w:r>
      <w:r w:rsidRPr="00CF70CF">
        <w:rPr>
          <w:sz w:val="24"/>
          <w:szCs w:val="24"/>
        </w:rPr>
        <w:t>systemem</w:t>
      </w:r>
      <w:r w:rsidR="006E0DAA" w:rsidRPr="00CF70CF">
        <w:rPr>
          <w:sz w:val="24"/>
          <w:szCs w:val="24"/>
        </w:rPr>
        <w:t xml:space="preserve"> </w:t>
      </w:r>
      <w:r w:rsidRPr="00CF70CF">
        <w:rPr>
          <w:sz w:val="24"/>
          <w:szCs w:val="24"/>
        </w:rPr>
        <w:t>operacyjnym</w:t>
      </w:r>
      <w:r w:rsidR="006E0DAA" w:rsidRPr="00CF70CF">
        <w:rPr>
          <w:sz w:val="24"/>
          <w:szCs w:val="24"/>
        </w:rPr>
        <w:t xml:space="preserve"> </w:t>
      </w:r>
      <w:r w:rsidRPr="00CF70CF">
        <w:rPr>
          <w:sz w:val="24"/>
          <w:szCs w:val="24"/>
        </w:rPr>
        <w:t>Microsoft</w:t>
      </w:r>
      <w:r w:rsidR="006E0DAA" w:rsidRPr="00CF70CF">
        <w:rPr>
          <w:sz w:val="24"/>
          <w:szCs w:val="24"/>
        </w:rPr>
        <w:t xml:space="preserve"> </w:t>
      </w:r>
      <w:r w:rsidRPr="00CF70CF">
        <w:rPr>
          <w:sz w:val="24"/>
          <w:szCs w:val="24"/>
        </w:rPr>
        <w:t>Windows</w:t>
      </w:r>
      <w:r w:rsidR="006E0DAA" w:rsidRPr="00CF70CF">
        <w:rPr>
          <w:sz w:val="24"/>
          <w:szCs w:val="24"/>
        </w:rPr>
        <w:t xml:space="preserve"> </w:t>
      </w:r>
      <w:r w:rsidRPr="00CF70CF">
        <w:rPr>
          <w:sz w:val="24"/>
          <w:szCs w:val="24"/>
        </w:rPr>
        <w:t>7/</w:t>
      </w:r>
      <w:r w:rsidR="006E0DAA" w:rsidRPr="00CF70CF">
        <w:rPr>
          <w:sz w:val="24"/>
          <w:szCs w:val="24"/>
        </w:rPr>
        <w:t xml:space="preserve"> </w:t>
      </w:r>
      <w:r w:rsidRPr="00CF70CF">
        <w:rPr>
          <w:sz w:val="24"/>
          <w:szCs w:val="24"/>
        </w:rPr>
        <w:t>Windows</w:t>
      </w:r>
      <w:r w:rsidR="006E0DAA" w:rsidRPr="00CF70CF">
        <w:rPr>
          <w:sz w:val="24"/>
          <w:szCs w:val="24"/>
        </w:rPr>
        <w:t xml:space="preserve"> </w:t>
      </w:r>
      <w:r w:rsidRPr="00CF70CF">
        <w:rPr>
          <w:sz w:val="24"/>
          <w:szCs w:val="24"/>
        </w:rPr>
        <w:t>8</w:t>
      </w:r>
      <w:r w:rsidR="006E0DAA" w:rsidRPr="00CF70CF">
        <w:rPr>
          <w:sz w:val="24"/>
          <w:szCs w:val="24"/>
        </w:rPr>
        <w:t xml:space="preserve"> </w:t>
      </w:r>
      <w:r w:rsidRPr="00CF70CF">
        <w:rPr>
          <w:sz w:val="24"/>
          <w:szCs w:val="24"/>
        </w:rPr>
        <w:t>przeglądarka</w:t>
      </w:r>
      <w:r w:rsidR="006E0DAA" w:rsidRPr="00CF70CF">
        <w:rPr>
          <w:sz w:val="24"/>
          <w:szCs w:val="24"/>
        </w:rPr>
        <w:t xml:space="preserve"> </w:t>
      </w:r>
      <w:r w:rsidRPr="00CF70CF">
        <w:rPr>
          <w:sz w:val="24"/>
          <w:szCs w:val="24"/>
        </w:rPr>
        <w:t>MS</w:t>
      </w:r>
      <w:r w:rsidR="006E0DAA" w:rsidRPr="00CF70CF">
        <w:rPr>
          <w:sz w:val="24"/>
          <w:szCs w:val="24"/>
        </w:rPr>
        <w:t xml:space="preserve"> </w:t>
      </w:r>
      <w:r w:rsidRPr="00CF70CF">
        <w:rPr>
          <w:sz w:val="24"/>
          <w:szCs w:val="24"/>
        </w:rPr>
        <w:t>Internet</w:t>
      </w:r>
      <w:r w:rsidR="006E0DAA" w:rsidRPr="00CF70CF">
        <w:rPr>
          <w:sz w:val="24"/>
          <w:szCs w:val="24"/>
        </w:rPr>
        <w:t xml:space="preserve"> </w:t>
      </w:r>
      <w:r w:rsidRPr="00CF70CF">
        <w:rPr>
          <w:sz w:val="24"/>
          <w:szCs w:val="24"/>
        </w:rPr>
        <w:t>Explorer</w:t>
      </w:r>
      <w:r w:rsidR="006E0DAA" w:rsidRPr="00CF70CF">
        <w:rPr>
          <w:sz w:val="24"/>
          <w:szCs w:val="24"/>
        </w:rPr>
        <w:t xml:space="preserve"> </w:t>
      </w:r>
      <w:r w:rsidRPr="00CF70CF">
        <w:rPr>
          <w:sz w:val="24"/>
          <w:szCs w:val="24"/>
        </w:rPr>
        <w:t>10.0</w:t>
      </w:r>
      <w:r w:rsidR="006E0DAA" w:rsidRPr="00CF70CF">
        <w:rPr>
          <w:sz w:val="24"/>
          <w:szCs w:val="24"/>
        </w:rPr>
        <w:t xml:space="preserve"> </w:t>
      </w:r>
      <w:r w:rsidRPr="00CF70CF">
        <w:rPr>
          <w:sz w:val="24"/>
          <w:szCs w:val="24"/>
        </w:rPr>
        <w:t>(lub</w:t>
      </w:r>
      <w:r w:rsidR="006E0DAA" w:rsidRPr="00CF70CF">
        <w:rPr>
          <w:sz w:val="24"/>
          <w:szCs w:val="24"/>
        </w:rPr>
        <w:t xml:space="preserve"> </w:t>
      </w:r>
      <w:r w:rsidRPr="00CF70CF">
        <w:rPr>
          <w:sz w:val="24"/>
          <w:szCs w:val="24"/>
        </w:rPr>
        <w:t>nowsza)</w:t>
      </w:r>
      <w:r w:rsidR="006E0DAA" w:rsidRPr="00CF70CF">
        <w:rPr>
          <w:sz w:val="24"/>
          <w:szCs w:val="24"/>
        </w:rPr>
        <w:t xml:space="preserve"> </w:t>
      </w:r>
      <w:r w:rsidRPr="00CF70CF">
        <w:rPr>
          <w:sz w:val="24"/>
          <w:szCs w:val="24"/>
        </w:rPr>
        <w:t>z</w:t>
      </w:r>
      <w:r w:rsidR="006E0DAA" w:rsidRPr="00CF70CF">
        <w:rPr>
          <w:sz w:val="24"/>
          <w:szCs w:val="24"/>
        </w:rPr>
        <w:t xml:space="preserve"> </w:t>
      </w:r>
      <w:r w:rsidRPr="00CF70CF">
        <w:rPr>
          <w:sz w:val="24"/>
          <w:szCs w:val="24"/>
        </w:rPr>
        <w:t>obsługą</w:t>
      </w:r>
      <w:r w:rsidR="006E0DAA" w:rsidRPr="00CF70CF">
        <w:rPr>
          <w:sz w:val="24"/>
          <w:szCs w:val="24"/>
        </w:rPr>
        <w:t xml:space="preserve"> </w:t>
      </w:r>
      <w:r w:rsidRPr="00CF70CF">
        <w:rPr>
          <w:sz w:val="24"/>
          <w:szCs w:val="24"/>
        </w:rPr>
        <w:t>Active</w:t>
      </w:r>
      <w:r w:rsidR="006E0DAA" w:rsidRPr="00CF70CF">
        <w:rPr>
          <w:sz w:val="24"/>
          <w:szCs w:val="24"/>
        </w:rPr>
        <w:t xml:space="preserve"> </w:t>
      </w:r>
      <w:r w:rsidRPr="00CF70CF">
        <w:rPr>
          <w:sz w:val="24"/>
          <w:szCs w:val="24"/>
        </w:rPr>
        <w:t>X</w:t>
      </w:r>
      <w:r w:rsidR="006E0DAA" w:rsidRPr="00CF70CF">
        <w:rPr>
          <w:sz w:val="24"/>
          <w:szCs w:val="24"/>
        </w:rPr>
        <w:t xml:space="preserve"> </w:t>
      </w:r>
      <w:r w:rsidRPr="00CF70CF">
        <w:rPr>
          <w:sz w:val="24"/>
          <w:szCs w:val="24"/>
        </w:rPr>
        <w:t>lub</w:t>
      </w:r>
      <w:r w:rsidR="006E0DAA" w:rsidRPr="00CF70CF">
        <w:rPr>
          <w:sz w:val="24"/>
          <w:szCs w:val="24"/>
        </w:rPr>
        <w:t xml:space="preserve"> </w:t>
      </w:r>
      <w:r w:rsidRPr="00CF70CF">
        <w:rPr>
          <w:sz w:val="24"/>
          <w:szCs w:val="24"/>
        </w:rPr>
        <w:t>dla</w:t>
      </w:r>
      <w:r w:rsidR="006E0DAA" w:rsidRPr="00CF70CF">
        <w:rPr>
          <w:sz w:val="24"/>
          <w:szCs w:val="24"/>
        </w:rPr>
        <w:t xml:space="preserve"> </w:t>
      </w:r>
      <w:r w:rsidRPr="00CF70CF">
        <w:rPr>
          <w:sz w:val="24"/>
          <w:szCs w:val="24"/>
        </w:rPr>
        <w:t>systemów</w:t>
      </w:r>
      <w:r w:rsidR="006E0DAA" w:rsidRPr="00CF70CF">
        <w:rPr>
          <w:sz w:val="24"/>
          <w:szCs w:val="24"/>
        </w:rPr>
        <w:t xml:space="preserve"> </w:t>
      </w:r>
      <w:r w:rsidRPr="00CF70CF">
        <w:rPr>
          <w:sz w:val="24"/>
          <w:szCs w:val="24"/>
        </w:rPr>
        <w:t>operacyjnych</w:t>
      </w:r>
      <w:r w:rsidR="006E0DAA" w:rsidRPr="00CF70CF">
        <w:rPr>
          <w:sz w:val="24"/>
          <w:szCs w:val="24"/>
        </w:rPr>
        <w:t xml:space="preserve"> </w:t>
      </w:r>
      <w:r w:rsidRPr="00CF70CF">
        <w:rPr>
          <w:sz w:val="24"/>
          <w:szCs w:val="24"/>
        </w:rPr>
        <w:t>XP/Vista/Windows</w:t>
      </w:r>
      <w:r w:rsidR="006E0DAA" w:rsidRPr="00CF70CF">
        <w:rPr>
          <w:sz w:val="24"/>
          <w:szCs w:val="24"/>
        </w:rPr>
        <w:t xml:space="preserve"> </w:t>
      </w:r>
      <w:r w:rsidRPr="00CF70CF">
        <w:rPr>
          <w:sz w:val="24"/>
          <w:szCs w:val="24"/>
        </w:rPr>
        <w:t>7/Windows</w:t>
      </w:r>
      <w:r w:rsidR="006E0DAA" w:rsidRPr="00CF70CF">
        <w:rPr>
          <w:sz w:val="24"/>
          <w:szCs w:val="24"/>
        </w:rPr>
        <w:t xml:space="preserve"> </w:t>
      </w:r>
      <w:r w:rsidRPr="00CF70CF">
        <w:rPr>
          <w:sz w:val="24"/>
          <w:szCs w:val="24"/>
        </w:rPr>
        <w:t>8</w:t>
      </w:r>
      <w:r w:rsidR="006E0DAA" w:rsidRPr="00CF70CF">
        <w:rPr>
          <w:sz w:val="24"/>
          <w:szCs w:val="24"/>
        </w:rPr>
        <w:t xml:space="preserve"> </w:t>
      </w:r>
      <w:r w:rsidRPr="00CF70CF">
        <w:rPr>
          <w:sz w:val="24"/>
          <w:szCs w:val="24"/>
        </w:rPr>
        <w:t>przeglądarka</w:t>
      </w:r>
      <w:r w:rsidR="006E0DAA" w:rsidRPr="00CF70CF">
        <w:rPr>
          <w:sz w:val="24"/>
          <w:szCs w:val="24"/>
        </w:rPr>
        <w:t xml:space="preserve"> </w:t>
      </w:r>
      <w:proofErr w:type="spellStart"/>
      <w:r w:rsidRPr="00CF70CF">
        <w:rPr>
          <w:sz w:val="24"/>
          <w:szCs w:val="24"/>
        </w:rPr>
        <w:t>Firefox</w:t>
      </w:r>
      <w:proofErr w:type="spellEnd"/>
      <w:r w:rsidR="006E0DAA" w:rsidRPr="00CF70CF">
        <w:rPr>
          <w:sz w:val="24"/>
          <w:szCs w:val="24"/>
        </w:rPr>
        <w:t xml:space="preserve"> </w:t>
      </w:r>
      <w:r w:rsidRPr="00CF70CF">
        <w:rPr>
          <w:sz w:val="24"/>
          <w:szCs w:val="24"/>
        </w:rPr>
        <w:t>z</w:t>
      </w:r>
      <w:r w:rsidR="006E0DAA" w:rsidRPr="00CF70CF">
        <w:rPr>
          <w:sz w:val="24"/>
          <w:szCs w:val="24"/>
        </w:rPr>
        <w:t xml:space="preserve"> </w:t>
      </w:r>
      <w:r w:rsidRPr="00CF70CF">
        <w:rPr>
          <w:sz w:val="24"/>
          <w:szCs w:val="24"/>
        </w:rPr>
        <w:t>obsługą</w:t>
      </w:r>
      <w:r w:rsidR="006E0DAA" w:rsidRPr="00CF70CF">
        <w:rPr>
          <w:sz w:val="24"/>
          <w:szCs w:val="24"/>
        </w:rPr>
        <w:t xml:space="preserve"> </w:t>
      </w:r>
      <w:r w:rsidRPr="00CF70CF">
        <w:rPr>
          <w:sz w:val="24"/>
          <w:szCs w:val="24"/>
        </w:rPr>
        <w:t>Javy,</w:t>
      </w:r>
      <w:r w:rsidR="006E0DAA" w:rsidRPr="00CF70CF">
        <w:rPr>
          <w:sz w:val="24"/>
          <w:szCs w:val="24"/>
        </w:rPr>
        <w:t xml:space="preserve"> </w:t>
      </w:r>
      <w:r w:rsidRPr="00CF70CF">
        <w:rPr>
          <w:sz w:val="24"/>
          <w:szCs w:val="24"/>
        </w:rPr>
        <w:t>siła</w:t>
      </w:r>
      <w:r w:rsidR="006E0DAA" w:rsidRPr="00CF70CF">
        <w:rPr>
          <w:sz w:val="24"/>
          <w:szCs w:val="24"/>
        </w:rPr>
        <w:t xml:space="preserve"> </w:t>
      </w:r>
      <w:r w:rsidRPr="00CF70CF">
        <w:rPr>
          <w:sz w:val="24"/>
          <w:szCs w:val="24"/>
        </w:rPr>
        <w:t>szyfrowania:</w:t>
      </w:r>
      <w:r w:rsidR="006E0DAA" w:rsidRPr="00CF70CF">
        <w:rPr>
          <w:sz w:val="24"/>
          <w:szCs w:val="24"/>
        </w:rPr>
        <w:t xml:space="preserve"> </w:t>
      </w:r>
      <w:r w:rsidRPr="00CF70CF">
        <w:rPr>
          <w:sz w:val="24"/>
          <w:szCs w:val="24"/>
        </w:rPr>
        <w:t>128bit.</w:t>
      </w:r>
      <w:r w:rsidR="006E0DAA" w:rsidRPr="00CF70CF">
        <w:rPr>
          <w:sz w:val="24"/>
          <w:szCs w:val="24"/>
        </w:rPr>
        <w:t xml:space="preserve"> </w:t>
      </w:r>
    </w:p>
    <w:p w14:paraId="077E45AF" w14:textId="77777777" w:rsidR="00C053E3" w:rsidRPr="00CF70CF" w:rsidRDefault="00C053E3" w:rsidP="00885433">
      <w:pPr>
        <w:pStyle w:val="Tekstkomentarza"/>
        <w:numPr>
          <w:ilvl w:val="0"/>
          <w:numId w:val="114"/>
        </w:numPr>
        <w:spacing w:line="276" w:lineRule="auto"/>
        <w:jc w:val="both"/>
        <w:rPr>
          <w:sz w:val="24"/>
          <w:szCs w:val="24"/>
        </w:rPr>
      </w:pPr>
      <w:r w:rsidRPr="00CF70CF">
        <w:rPr>
          <w:sz w:val="24"/>
          <w:szCs w:val="24"/>
        </w:rPr>
        <w:t>w</w:t>
      </w:r>
      <w:r w:rsidR="006E0DAA" w:rsidRPr="00CF70CF">
        <w:rPr>
          <w:sz w:val="24"/>
          <w:szCs w:val="24"/>
        </w:rPr>
        <w:t xml:space="preserve"> </w:t>
      </w:r>
      <w:r w:rsidRPr="00CF70CF">
        <w:rPr>
          <w:sz w:val="24"/>
          <w:szCs w:val="24"/>
        </w:rPr>
        <w:t>przypadku</w:t>
      </w:r>
      <w:r w:rsidR="006E0DAA" w:rsidRPr="00CF70CF">
        <w:rPr>
          <w:sz w:val="24"/>
          <w:szCs w:val="24"/>
        </w:rPr>
        <w:t xml:space="preserve"> </w:t>
      </w:r>
      <w:r w:rsidRPr="00CF70CF">
        <w:rPr>
          <w:sz w:val="24"/>
          <w:szCs w:val="24"/>
        </w:rPr>
        <w:t>komputera</w:t>
      </w:r>
      <w:r w:rsidR="006E0DAA" w:rsidRPr="00CF70CF">
        <w:rPr>
          <w:sz w:val="24"/>
          <w:szCs w:val="24"/>
        </w:rPr>
        <w:t xml:space="preserve"> </w:t>
      </w:r>
      <w:r w:rsidRPr="00CF70CF">
        <w:rPr>
          <w:sz w:val="24"/>
          <w:szCs w:val="24"/>
        </w:rPr>
        <w:t>z</w:t>
      </w:r>
      <w:r w:rsidR="006E0DAA" w:rsidRPr="00CF70CF">
        <w:rPr>
          <w:sz w:val="24"/>
          <w:szCs w:val="24"/>
        </w:rPr>
        <w:t xml:space="preserve"> </w:t>
      </w:r>
      <w:r w:rsidRPr="00CF70CF">
        <w:rPr>
          <w:sz w:val="24"/>
          <w:szCs w:val="24"/>
        </w:rPr>
        <w:t>systemem</w:t>
      </w:r>
      <w:r w:rsidR="006E0DAA" w:rsidRPr="00CF70CF">
        <w:rPr>
          <w:sz w:val="24"/>
          <w:szCs w:val="24"/>
        </w:rPr>
        <w:t xml:space="preserve"> </w:t>
      </w:r>
      <w:r w:rsidRPr="00CF70CF">
        <w:rPr>
          <w:sz w:val="24"/>
          <w:szCs w:val="24"/>
        </w:rPr>
        <w:t>operacyjnym</w:t>
      </w:r>
      <w:r w:rsidR="006E0DAA" w:rsidRPr="00CF70CF">
        <w:rPr>
          <w:sz w:val="24"/>
          <w:szCs w:val="24"/>
        </w:rPr>
        <w:t xml:space="preserve"> </w:t>
      </w:r>
      <w:r w:rsidRPr="00CF70CF">
        <w:rPr>
          <w:sz w:val="24"/>
          <w:szCs w:val="24"/>
        </w:rPr>
        <w:t>Microsoft</w:t>
      </w:r>
      <w:r w:rsidR="006E0DAA" w:rsidRPr="00CF70CF">
        <w:rPr>
          <w:sz w:val="24"/>
          <w:szCs w:val="24"/>
        </w:rPr>
        <w:t xml:space="preserve"> </w:t>
      </w:r>
      <w:r w:rsidRPr="00CF70CF">
        <w:rPr>
          <w:sz w:val="24"/>
          <w:szCs w:val="24"/>
        </w:rPr>
        <w:t>Windows</w:t>
      </w:r>
      <w:r w:rsidR="006E0DAA" w:rsidRPr="00CF70CF">
        <w:rPr>
          <w:sz w:val="24"/>
          <w:szCs w:val="24"/>
        </w:rPr>
        <w:t xml:space="preserve"> </w:t>
      </w:r>
      <w:r w:rsidRPr="00CF70CF">
        <w:rPr>
          <w:sz w:val="24"/>
          <w:szCs w:val="24"/>
        </w:rPr>
        <w:t>10</w:t>
      </w:r>
      <w:r w:rsidR="006E0DAA" w:rsidRPr="00CF70CF">
        <w:rPr>
          <w:sz w:val="24"/>
          <w:szCs w:val="24"/>
        </w:rPr>
        <w:t xml:space="preserve"> </w:t>
      </w:r>
    </w:p>
    <w:p w14:paraId="1244089E" w14:textId="77777777" w:rsidR="00C053E3" w:rsidRPr="00CF70CF" w:rsidRDefault="00C053E3" w:rsidP="00885433">
      <w:pPr>
        <w:pStyle w:val="Tekstkomentarza"/>
        <w:numPr>
          <w:ilvl w:val="0"/>
          <w:numId w:val="114"/>
        </w:numPr>
        <w:spacing w:line="276" w:lineRule="auto"/>
        <w:jc w:val="both"/>
        <w:rPr>
          <w:sz w:val="24"/>
          <w:szCs w:val="24"/>
        </w:rPr>
      </w:pPr>
      <w:r w:rsidRPr="00CF70CF">
        <w:rPr>
          <w:sz w:val="24"/>
          <w:szCs w:val="24"/>
        </w:rPr>
        <w:t>przeglądarka</w:t>
      </w:r>
      <w:r w:rsidR="006E0DAA" w:rsidRPr="00CF70CF">
        <w:rPr>
          <w:sz w:val="24"/>
          <w:szCs w:val="24"/>
        </w:rPr>
        <w:t xml:space="preserve"> </w:t>
      </w:r>
      <w:r w:rsidRPr="00CF70CF">
        <w:rPr>
          <w:sz w:val="24"/>
          <w:szCs w:val="24"/>
        </w:rPr>
        <w:t>MS</w:t>
      </w:r>
      <w:r w:rsidR="006E0DAA" w:rsidRPr="00CF70CF">
        <w:rPr>
          <w:sz w:val="24"/>
          <w:szCs w:val="24"/>
        </w:rPr>
        <w:t xml:space="preserve"> </w:t>
      </w:r>
      <w:r w:rsidRPr="00CF70CF">
        <w:rPr>
          <w:sz w:val="24"/>
          <w:szCs w:val="24"/>
        </w:rPr>
        <w:t>Internet</w:t>
      </w:r>
      <w:r w:rsidR="006E0DAA" w:rsidRPr="00CF70CF">
        <w:rPr>
          <w:sz w:val="24"/>
          <w:szCs w:val="24"/>
        </w:rPr>
        <w:t xml:space="preserve"> </w:t>
      </w:r>
      <w:r w:rsidRPr="00CF70CF">
        <w:rPr>
          <w:sz w:val="24"/>
          <w:szCs w:val="24"/>
        </w:rPr>
        <w:t>Explorer</w:t>
      </w:r>
      <w:r w:rsidR="006E0DAA" w:rsidRPr="00CF70CF">
        <w:rPr>
          <w:sz w:val="24"/>
          <w:szCs w:val="24"/>
        </w:rPr>
        <w:t xml:space="preserve"> </w:t>
      </w:r>
      <w:r w:rsidRPr="00CF70CF">
        <w:rPr>
          <w:sz w:val="24"/>
          <w:szCs w:val="24"/>
        </w:rPr>
        <w:t>11</w:t>
      </w:r>
      <w:r w:rsidR="006E0DAA" w:rsidRPr="00CF70CF">
        <w:rPr>
          <w:sz w:val="24"/>
          <w:szCs w:val="24"/>
        </w:rPr>
        <w:t xml:space="preserve"> </w:t>
      </w:r>
      <w:r w:rsidRPr="00CF70CF">
        <w:rPr>
          <w:sz w:val="24"/>
          <w:szCs w:val="24"/>
        </w:rPr>
        <w:t>z</w:t>
      </w:r>
      <w:r w:rsidR="006E0DAA" w:rsidRPr="00CF70CF">
        <w:rPr>
          <w:sz w:val="24"/>
          <w:szCs w:val="24"/>
        </w:rPr>
        <w:t xml:space="preserve"> </w:t>
      </w:r>
      <w:r w:rsidRPr="00CF70CF">
        <w:rPr>
          <w:sz w:val="24"/>
          <w:szCs w:val="24"/>
        </w:rPr>
        <w:t>obsługą</w:t>
      </w:r>
      <w:r w:rsidR="006E0DAA" w:rsidRPr="00CF70CF">
        <w:rPr>
          <w:sz w:val="24"/>
          <w:szCs w:val="24"/>
        </w:rPr>
        <w:t xml:space="preserve"> </w:t>
      </w:r>
      <w:r w:rsidRPr="00CF70CF">
        <w:rPr>
          <w:sz w:val="24"/>
          <w:szCs w:val="24"/>
        </w:rPr>
        <w:t>Active</w:t>
      </w:r>
      <w:r w:rsidR="006E0DAA" w:rsidRPr="00CF70CF">
        <w:rPr>
          <w:sz w:val="24"/>
          <w:szCs w:val="24"/>
        </w:rPr>
        <w:t xml:space="preserve"> </w:t>
      </w:r>
      <w:r w:rsidRPr="00CF70CF">
        <w:rPr>
          <w:sz w:val="24"/>
          <w:szCs w:val="24"/>
        </w:rPr>
        <w:t>X</w:t>
      </w:r>
      <w:r w:rsidR="006E0DAA" w:rsidRPr="00CF70CF">
        <w:rPr>
          <w:sz w:val="24"/>
          <w:szCs w:val="24"/>
        </w:rPr>
        <w:t xml:space="preserve"> </w:t>
      </w:r>
      <w:r w:rsidRPr="00CF70CF">
        <w:rPr>
          <w:sz w:val="24"/>
          <w:szCs w:val="24"/>
        </w:rPr>
        <w:t>lub</w:t>
      </w:r>
      <w:r w:rsidR="006E0DAA" w:rsidRPr="00CF70CF">
        <w:rPr>
          <w:sz w:val="24"/>
          <w:szCs w:val="24"/>
        </w:rPr>
        <w:t xml:space="preserve"> </w:t>
      </w:r>
      <w:proofErr w:type="spellStart"/>
      <w:r w:rsidRPr="00CF70CF">
        <w:rPr>
          <w:sz w:val="24"/>
          <w:szCs w:val="24"/>
        </w:rPr>
        <w:t>Firefox</w:t>
      </w:r>
      <w:proofErr w:type="spellEnd"/>
      <w:r w:rsidR="006E0DAA" w:rsidRPr="00CF70CF">
        <w:rPr>
          <w:sz w:val="24"/>
          <w:szCs w:val="24"/>
        </w:rPr>
        <w:t xml:space="preserve"> </w:t>
      </w:r>
      <w:r w:rsidRPr="00CF70CF">
        <w:rPr>
          <w:sz w:val="24"/>
          <w:szCs w:val="24"/>
        </w:rPr>
        <w:t>z</w:t>
      </w:r>
      <w:r w:rsidR="006E0DAA" w:rsidRPr="00CF70CF">
        <w:rPr>
          <w:sz w:val="24"/>
          <w:szCs w:val="24"/>
        </w:rPr>
        <w:t xml:space="preserve"> </w:t>
      </w:r>
      <w:r w:rsidRPr="00CF70CF">
        <w:rPr>
          <w:sz w:val="24"/>
          <w:szCs w:val="24"/>
        </w:rPr>
        <w:t>obsługą</w:t>
      </w:r>
      <w:r w:rsidR="006E0DAA" w:rsidRPr="00CF70CF">
        <w:rPr>
          <w:sz w:val="24"/>
          <w:szCs w:val="24"/>
        </w:rPr>
        <w:t xml:space="preserve"> </w:t>
      </w:r>
      <w:r w:rsidRPr="00CF70CF">
        <w:rPr>
          <w:sz w:val="24"/>
          <w:szCs w:val="24"/>
        </w:rPr>
        <w:t>Javy,</w:t>
      </w:r>
      <w:r w:rsidR="006E0DAA" w:rsidRPr="00CF70CF">
        <w:rPr>
          <w:sz w:val="24"/>
          <w:szCs w:val="24"/>
        </w:rPr>
        <w:t xml:space="preserve"> </w:t>
      </w:r>
      <w:r w:rsidRPr="00CF70CF">
        <w:rPr>
          <w:sz w:val="24"/>
          <w:szCs w:val="24"/>
        </w:rPr>
        <w:t>siła</w:t>
      </w:r>
      <w:r w:rsidR="006E0DAA" w:rsidRPr="00CF70CF">
        <w:rPr>
          <w:sz w:val="24"/>
          <w:szCs w:val="24"/>
        </w:rPr>
        <w:t xml:space="preserve"> </w:t>
      </w:r>
      <w:r w:rsidRPr="00CF70CF">
        <w:rPr>
          <w:sz w:val="24"/>
          <w:szCs w:val="24"/>
        </w:rPr>
        <w:t>szyfrowania:</w:t>
      </w:r>
      <w:r w:rsidR="006E0DAA" w:rsidRPr="00CF70CF">
        <w:rPr>
          <w:sz w:val="24"/>
          <w:szCs w:val="24"/>
        </w:rPr>
        <w:t xml:space="preserve"> </w:t>
      </w:r>
      <w:r w:rsidRPr="00CF70CF">
        <w:rPr>
          <w:sz w:val="24"/>
          <w:szCs w:val="24"/>
        </w:rPr>
        <w:t>128bit;</w:t>
      </w:r>
      <w:r w:rsidR="006E0DAA" w:rsidRPr="00CF70CF">
        <w:rPr>
          <w:sz w:val="24"/>
          <w:szCs w:val="24"/>
        </w:rPr>
        <w:t xml:space="preserve"> </w:t>
      </w:r>
    </w:p>
    <w:p w14:paraId="570B5829" w14:textId="77777777" w:rsidR="00C053E3" w:rsidRPr="00CF70CF" w:rsidRDefault="00C053E3" w:rsidP="00885433">
      <w:pPr>
        <w:pStyle w:val="Tekstkomentarza"/>
        <w:numPr>
          <w:ilvl w:val="0"/>
          <w:numId w:val="114"/>
        </w:numPr>
        <w:spacing w:line="276" w:lineRule="auto"/>
        <w:jc w:val="both"/>
        <w:rPr>
          <w:sz w:val="24"/>
          <w:szCs w:val="24"/>
        </w:rPr>
      </w:pPr>
      <w:r w:rsidRPr="00CF70CF">
        <w:rPr>
          <w:sz w:val="24"/>
          <w:szCs w:val="24"/>
        </w:rPr>
        <w:t>podłączenie</w:t>
      </w:r>
      <w:r w:rsidR="006E0DAA" w:rsidRPr="00CF70CF">
        <w:rPr>
          <w:sz w:val="24"/>
          <w:szCs w:val="24"/>
        </w:rPr>
        <w:t xml:space="preserve"> </w:t>
      </w:r>
      <w:r w:rsidRPr="00CF70CF">
        <w:rPr>
          <w:sz w:val="24"/>
          <w:szCs w:val="24"/>
        </w:rPr>
        <w:t>do</w:t>
      </w:r>
      <w:r w:rsidR="006E0DAA" w:rsidRPr="00CF70CF">
        <w:rPr>
          <w:sz w:val="24"/>
          <w:szCs w:val="24"/>
        </w:rPr>
        <w:t xml:space="preserve"> </w:t>
      </w:r>
      <w:r w:rsidRPr="00CF70CF">
        <w:rPr>
          <w:sz w:val="24"/>
          <w:szCs w:val="24"/>
        </w:rPr>
        <w:t>Internetu:</w:t>
      </w:r>
      <w:r w:rsidR="006E0DAA" w:rsidRPr="00CF70CF">
        <w:rPr>
          <w:sz w:val="24"/>
          <w:szCs w:val="24"/>
        </w:rPr>
        <w:t xml:space="preserve"> </w:t>
      </w:r>
      <w:r w:rsidRPr="00CF70CF">
        <w:rPr>
          <w:sz w:val="24"/>
          <w:szCs w:val="24"/>
        </w:rPr>
        <w:t>min.</w:t>
      </w:r>
      <w:r w:rsidR="006E0DAA" w:rsidRPr="00CF70CF">
        <w:rPr>
          <w:sz w:val="24"/>
          <w:szCs w:val="24"/>
        </w:rPr>
        <w:t xml:space="preserve"> </w:t>
      </w:r>
      <w:r w:rsidRPr="00CF70CF">
        <w:rPr>
          <w:sz w:val="24"/>
          <w:szCs w:val="24"/>
        </w:rPr>
        <w:t>56</w:t>
      </w:r>
      <w:r w:rsidR="006E0DAA" w:rsidRPr="00CF70CF">
        <w:rPr>
          <w:sz w:val="24"/>
          <w:szCs w:val="24"/>
        </w:rPr>
        <w:t xml:space="preserve"> </w:t>
      </w:r>
      <w:proofErr w:type="spellStart"/>
      <w:r w:rsidRPr="00CF70CF">
        <w:rPr>
          <w:sz w:val="24"/>
          <w:szCs w:val="24"/>
        </w:rPr>
        <w:t>Kb</w:t>
      </w:r>
      <w:proofErr w:type="spellEnd"/>
      <w:r w:rsidR="006E0DAA" w:rsidRPr="00CF70CF">
        <w:rPr>
          <w:sz w:val="24"/>
          <w:szCs w:val="24"/>
        </w:rPr>
        <w:t xml:space="preserve"> </w:t>
      </w:r>
      <w:r w:rsidRPr="00CF70CF">
        <w:rPr>
          <w:sz w:val="24"/>
          <w:szCs w:val="24"/>
        </w:rPr>
        <w:t>na</w:t>
      </w:r>
      <w:r w:rsidR="006E0DAA" w:rsidRPr="00CF70CF">
        <w:rPr>
          <w:sz w:val="24"/>
          <w:szCs w:val="24"/>
        </w:rPr>
        <w:t xml:space="preserve"> </w:t>
      </w:r>
      <w:r w:rsidRPr="00CF70CF">
        <w:rPr>
          <w:sz w:val="24"/>
          <w:szCs w:val="24"/>
        </w:rPr>
        <w:t>komputer</w:t>
      </w:r>
      <w:r w:rsidR="006E0DAA" w:rsidRPr="00CF70CF">
        <w:rPr>
          <w:sz w:val="24"/>
          <w:szCs w:val="24"/>
        </w:rPr>
        <w:t xml:space="preserve"> </w:t>
      </w:r>
      <w:r w:rsidRPr="00CF70CF">
        <w:rPr>
          <w:sz w:val="24"/>
          <w:szCs w:val="24"/>
        </w:rPr>
        <w:t>(zalecane</w:t>
      </w:r>
      <w:r w:rsidR="006E0DAA" w:rsidRPr="00CF70CF">
        <w:rPr>
          <w:sz w:val="24"/>
          <w:szCs w:val="24"/>
        </w:rPr>
        <w:t xml:space="preserve"> </w:t>
      </w:r>
      <w:r w:rsidRPr="00CF70CF">
        <w:rPr>
          <w:sz w:val="24"/>
          <w:szCs w:val="24"/>
        </w:rPr>
        <w:t>szerokopasmowe</w:t>
      </w:r>
      <w:r w:rsidR="006E0DAA" w:rsidRPr="00CF70CF">
        <w:rPr>
          <w:sz w:val="24"/>
          <w:szCs w:val="24"/>
        </w:rPr>
        <w:t xml:space="preserve"> </w:t>
      </w:r>
      <w:r w:rsidRPr="00CF70CF">
        <w:rPr>
          <w:sz w:val="24"/>
          <w:szCs w:val="24"/>
        </w:rPr>
        <w:t>łącze</w:t>
      </w:r>
      <w:r w:rsidR="006E0DAA" w:rsidRPr="00CF70CF">
        <w:rPr>
          <w:sz w:val="24"/>
          <w:szCs w:val="24"/>
        </w:rPr>
        <w:t xml:space="preserve"> </w:t>
      </w:r>
      <w:r w:rsidRPr="00CF70CF">
        <w:rPr>
          <w:sz w:val="24"/>
          <w:szCs w:val="24"/>
        </w:rPr>
        <w:t>internetowe);</w:t>
      </w:r>
      <w:r w:rsidR="006E0DAA" w:rsidRPr="00CF70CF">
        <w:rPr>
          <w:sz w:val="24"/>
          <w:szCs w:val="24"/>
        </w:rPr>
        <w:t xml:space="preserve"> </w:t>
      </w:r>
    </w:p>
    <w:p w14:paraId="6941F0AA" w14:textId="77777777" w:rsidR="00006291" w:rsidRPr="00CF70CF" w:rsidRDefault="00C053E3" w:rsidP="00885433">
      <w:pPr>
        <w:pStyle w:val="Tekstkomentarza"/>
        <w:numPr>
          <w:ilvl w:val="0"/>
          <w:numId w:val="114"/>
        </w:numPr>
        <w:spacing w:line="276" w:lineRule="auto"/>
        <w:jc w:val="both"/>
        <w:rPr>
          <w:sz w:val="24"/>
          <w:szCs w:val="24"/>
        </w:rPr>
      </w:pPr>
      <w:r w:rsidRPr="00CF70CF">
        <w:rPr>
          <w:sz w:val="24"/>
          <w:szCs w:val="24"/>
        </w:rPr>
        <w:t>podłączony</w:t>
      </w:r>
      <w:r w:rsidR="006E0DAA" w:rsidRPr="00CF70CF">
        <w:rPr>
          <w:sz w:val="24"/>
          <w:szCs w:val="24"/>
        </w:rPr>
        <w:t xml:space="preserve"> </w:t>
      </w:r>
      <w:r w:rsidRPr="00CF70CF">
        <w:rPr>
          <w:sz w:val="24"/>
          <w:szCs w:val="24"/>
        </w:rPr>
        <w:t>lub</w:t>
      </w:r>
      <w:r w:rsidR="006E0DAA" w:rsidRPr="00CF70CF">
        <w:rPr>
          <w:sz w:val="24"/>
          <w:szCs w:val="24"/>
        </w:rPr>
        <w:t xml:space="preserve"> </w:t>
      </w:r>
      <w:r w:rsidRPr="00CF70CF">
        <w:rPr>
          <w:sz w:val="24"/>
          <w:szCs w:val="24"/>
        </w:rPr>
        <w:t>wbudowany</w:t>
      </w:r>
      <w:r w:rsidR="006E0DAA" w:rsidRPr="00CF70CF">
        <w:rPr>
          <w:sz w:val="24"/>
          <w:szCs w:val="24"/>
        </w:rPr>
        <w:t xml:space="preserve"> </w:t>
      </w:r>
      <w:r w:rsidRPr="00CF70CF">
        <w:rPr>
          <w:sz w:val="24"/>
          <w:szCs w:val="24"/>
        </w:rPr>
        <w:t>do</w:t>
      </w:r>
      <w:r w:rsidR="006E0DAA" w:rsidRPr="00CF70CF">
        <w:rPr>
          <w:sz w:val="24"/>
          <w:szCs w:val="24"/>
        </w:rPr>
        <w:t xml:space="preserve"> </w:t>
      </w:r>
      <w:r w:rsidRPr="00CF70CF">
        <w:rPr>
          <w:sz w:val="24"/>
          <w:szCs w:val="24"/>
        </w:rPr>
        <w:t>komputera</w:t>
      </w:r>
      <w:r w:rsidR="006E0DAA" w:rsidRPr="00CF70CF">
        <w:rPr>
          <w:sz w:val="24"/>
          <w:szCs w:val="24"/>
        </w:rPr>
        <w:t xml:space="preserve"> </w:t>
      </w:r>
      <w:r w:rsidRPr="00CF70CF">
        <w:rPr>
          <w:sz w:val="24"/>
          <w:szCs w:val="24"/>
        </w:rPr>
        <w:t>czytnik</w:t>
      </w:r>
      <w:r w:rsidR="006E0DAA" w:rsidRPr="00CF70CF">
        <w:rPr>
          <w:sz w:val="24"/>
          <w:szCs w:val="24"/>
        </w:rPr>
        <w:t xml:space="preserve"> </w:t>
      </w:r>
      <w:r w:rsidRPr="00CF70CF">
        <w:rPr>
          <w:sz w:val="24"/>
          <w:szCs w:val="24"/>
        </w:rPr>
        <w:t>karty</w:t>
      </w:r>
      <w:r w:rsidR="006E0DAA" w:rsidRPr="00CF70CF">
        <w:rPr>
          <w:sz w:val="24"/>
          <w:szCs w:val="24"/>
        </w:rPr>
        <w:t xml:space="preserve"> </w:t>
      </w:r>
      <w:r w:rsidRPr="00CF70CF">
        <w:rPr>
          <w:sz w:val="24"/>
          <w:szCs w:val="24"/>
        </w:rPr>
        <w:t>kryptograficznej</w:t>
      </w:r>
      <w:r w:rsidR="006E0DAA" w:rsidRPr="00CF70CF">
        <w:rPr>
          <w:sz w:val="24"/>
          <w:szCs w:val="24"/>
        </w:rPr>
        <w:t xml:space="preserve"> </w:t>
      </w:r>
      <w:r w:rsidRPr="00CF70CF">
        <w:rPr>
          <w:sz w:val="24"/>
          <w:szCs w:val="24"/>
        </w:rPr>
        <w:t>wydanej</w:t>
      </w:r>
      <w:r w:rsidR="006E0DAA" w:rsidRPr="00CF70CF">
        <w:rPr>
          <w:sz w:val="24"/>
          <w:szCs w:val="24"/>
        </w:rPr>
        <w:t xml:space="preserve"> </w:t>
      </w:r>
      <w:r w:rsidRPr="00CF70CF">
        <w:rPr>
          <w:sz w:val="24"/>
          <w:szCs w:val="24"/>
        </w:rPr>
        <w:t>przez</w:t>
      </w:r>
      <w:r w:rsidR="006E0DAA" w:rsidRPr="00CF70CF">
        <w:rPr>
          <w:sz w:val="24"/>
          <w:szCs w:val="24"/>
        </w:rPr>
        <w:t xml:space="preserve"> </w:t>
      </w:r>
      <w:r w:rsidRPr="00CF70CF">
        <w:rPr>
          <w:sz w:val="24"/>
          <w:szCs w:val="24"/>
        </w:rPr>
        <w:t>wystawcę</w:t>
      </w:r>
      <w:r w:rsidR="006E0DAA" w:rsidRPr="00CF70CF">
        <w:rPr>
          <w:sz w:val="24"/>
          <w:szCs w:val="24"/>
        </w:rPr>
        <w:t xml:space="preserve"> </w:t>
      </w:r>
      <w:r w:rsidRPr="00CF70CF">
        <w:rPr>
          <w:sz w:val="24"/>
          <w:szCs w:val="24"/>
        </w:rPr>
        <w:t>certyf</w:t>
      </w:r>
      <w:r w:rsidR="00006291" w:rsidRPr="00CF70CF">
        <w:rPr>
          <w:sz w:val="24"/>
          <w:szCs w:val="24"/>
        </w:rPr>
        <w:t>ikatu</w:t>
      </w:r>
      <w:r w:rsidR="006E0DAA" w:rsidRPr="00CF70CF">
        <w:rPr>
          <w:sz w:val="24"/>
          <w:szCs w:val="24"/>
        </w:rPr>
        <w:t xml:space="preserve"> </w:t>
      </w:r>
      <w:r w:rsidR="00006291" w:rsidRPr="00CF70CF">
        <w:rPr>
          <w:sz w:val="24"/>
          <w:szCs w:val="24"/>
        </w:rPr>
        <w:t>używanego</w:t>
      </w:r>
      <w:r w:rsidR="006E0DAA" w:rsidRPr="00CF70CF">
        <w:rPr>
          <w:sz w:val="24"/>
          <w:szCs w:val="24"/>
        </w:rPr>
        <w:t xml:space="preserve"> </w:t>
      </w:r>
      <w:r w:rsidR="00006291" w:rsidRPr="00CF70CF">
        <w:rPr>
          <w:sz w:val="24"/>
          <w:szCs w:val="24"/>
        </w:rPr>
        <w:t>przez</w:t>
      </w:r>
      <w:r w:rsidR="006E0DAA" w:rsidRPr="00CF70CF">
        <w:rPr>
          <w:sz w:val="24"/>
          <w:szCs w:val="24"/>
        </w:rPr>
        <w:t xml:space="preserve"> </w:t>
      </w:r>
      <w:r w:rsidR="00006291" w:rsidRPr="00CF70CF">
        <w:rPr>
          <w:sz w:val="24"/>
          <w:szCs w:val="24"/>
        </w:rPr>
        <w:t>Wykonawcę.</w:t>
      </w:r>
    </w:p>
    <w:p w14:paraId="21BA8672" w14:textId="77777777" w:rsidR="00C053E3" w:rsidRPr="00CF70CF" w:rsidRDefault="00C053E3" w:rsidP="00885433">
      <w:pPr>
        <w:numPr>
          <w:ilvl w:val="0"/>
          <w:numId w:val="112"/>
        </w:numPr>
        <w:tabs>
          <w:tab w:val="left" w:pos="426"/>
        </w:tabs>
        <w:spacing w:after="0"/>
        <w:ind w:left="426" w:hanging="426"/>
        <w:jc w:val="both"/>
        <w:rPr>
          <w:rFonts w:ascii="Times New Roman" w:eastAsia="Calibri" w:hAnsi="Times New Roman" w:cs="Times New Roman"/>
          <w:sz w:val="24"/>
          <w:szCs w:val="24"/>
        </w:rPr>
      </w:pPr>
      <w:r w:rsidRPr="00CF70CF">
        <w:rPr>
          <w:rFonts w:ascii="Times New Roman" w:eastAsia="Calibri" w:hAnsi="Times New Roman" w:cs="Times New Roman"/>
          <w:sz w:val="24"/>
          <w:szCs w:val="24"/>
        </w:rPr>
        <w:t>Ogólne</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zasady</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korzystania</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z</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platformy</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Zamawiającego:</w:t>
      </w:r>
      <w:r w:rsidR="006E0DAA" w:rsidRPr="00CF70CF">
        <w:rPr>
          <w:rFonts w:ascii="Times New Roman" w:eastAsia="Calibri" w:hAnsi="Times New Roman" w:cs="Times New Roman"/>
          <w:sz w:val="24"/>
          <w:szCs w:val="24"/>
        </w:rPr>
        <w:t xml:space="preserve"> </w:t>
      </w:r>
    </w:p>
    <w:p w14:paraId="0BC49158" w14:textId="77777777" w:rsidR="00176836" w:rsidRPr="00CF70CF" w:rsidRDefault="00C053E3" w:rsidP="00885433">
      <w:pPr>
        <w:numPr>
          <w:ilvl w:val="0"/>
          <w:numId w:val="21"/>
        </w:numPr>
        <w:spacing w:after="0"/>
        <w:ind w:left="709" w:right="45"/>
        <w:jc w:val="both"/>
        <w:rPr>
          <w:rFonts w:ascii="Times New Roman" w:eastAsia="Calibri" w:hAnsi="Times New Roman" w:cs="Times New Roman"/>
          <w:sz w:val="24"/>
          <w:szCs w:val="24"/>
        </w:rPr>
      </w:pPr>
      <w:r w:rsidRPr="00CF70CF">
        <w:rPr>
          <w:rFonts w:ascii="Times New Roman" w:eastAsia="Calibri" w:hAnsi="Times New Roman" w:cs="Times New Roman"/>
          <w:sz w:val="24"/>
          <w:szCs w:val="24"/>
        </w:rPr>
        <w:t>Proces</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zakładania</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konta</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Wykonawcy</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i</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logowania</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się</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do</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Platformy</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przedstawiony</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został</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w</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opracowaniu</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INSTRUKCJA</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WYKONAWCY</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dostępnej</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na</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platformie</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Zamawiającego.</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Założenie</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konta</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jak</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i</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korzystanie</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z</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Platformy</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jest</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bezpłatne.</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Konto</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Wykonawcy</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musi</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zostać</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potwierdzone</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przez</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Platformę.</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Wiadomość</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potwierdzająca</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aktywację</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konta</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zostanie</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przesłana</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na</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adres</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e-mail</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użyty</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podczas</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rejestracji</w:t>
      </w:r>
      <w:r w:rsidR="006E0DAA" w:rsidRPr="00CF70CF">
        <w:rPr>
          <w:rFonts w:ascii="Times New Roman" w:eastAsia="Calibri" w:hAnsi="Times New Roman" w:cs="Times New Roman"/>
          <w:sz w:val="24"/>
          <w:szCs w:val="24"/>
        </w:rPr>
        <w:t xml:space="preserve"> </w:t>
      </w:r>
      <w:r w:rsidR="00AA0EE6" w:rsidRPr="00CF70CF">
        <w:rPr>
          <w:rFonts w:ascii="Times New Roman" w:eastAsia="Calibri" w:hAnsi="Times New Roman" w:cs="Times New Roman"/>
          <w:sz w:val="24"/>
          <w:szCs w:val="24"/>
          <w:u w:val="single"/>
        </w:rPr>
        <w:t>w</w:t>
      </w:r>
      <w:r w:rsidR="006E0DAA" w:rsidRPr="00CF70CF">
        <w:rPr>
          <w:rFonts w:ascii="Times New Roman" w:eastAsia="Calibri" w:hAnsi="Times New Roman" w:cs="Times New Roman"/>
          <w:sz w:val="24"/>
          <w:szCs w:val="24"/>
          <w:u w:val="single"/>
        </w:rPr>
        <w:t xml:space="preserve"> </w:t>
      </w:r>
      <w:r w:rsidR="00AA0EE6" w:rsidRPr="00CF70CF">
        <w:rPr>
          <w:rFonts w:ascii="Times New Roman" w:eastAsia="Calibri" w:hAnsi="Times New Roman" w:cs="Times New Roman"/>
          <w:sz w:val="24"/>
          <w:szCs w:val="24"/>
          <w:u w:val="single"/>
        </w:rPr>
        <w:t>ciągu</w:t>
      </w:r>
      <w:r w:rsidR="006E0DAA" w:rsidRPr="00CF70CF">
        <w:rPr>
          <w:rFonts w:ascii="Times New Roman" w:eastAsia="Calibri" w:hAnsi="Times New Roman" w:cs="Times New Roman"/>
          <w:sz w:val="24"/>
          <w:szCs w:val="24"/>
          <w:u w:val="single"/>
        </w:rPr>
        <w:t xml:space="preserve"> </w:t>
      </w:r>
      <w:r w:rsidR="00AA0EE6" w:rsidRPr="00CF70CF">
        <w:rPr>
          <w:rFonts w:ascii="Times New Roman" w:eastAsia="Calibri" w:hAnsi="Times New Roman" w:cs="Times New Roman"/>
          <w:sz w:val="24"/>
          <w:szCs w:val="24"/>
          <w:u w:val="single"/>
        </w:rPr>
        <w:t>6</w:t>
      </w:r>
      <w:r w:rsidR="006E0DAA" w:rsidRPr="00CF70CF">
        <w:rPr>
          <w:rFonts w:ascii="Times New Roman" w:eastAsia="Calibri" w:hAnsi="Times New Roman" w:cs="Times New Roman"/>
          <w:sz w:val="24"/>
          <w:szCs w:val="24"/>
          <w:u w:val="single"/>
        </w:rPr>
        <w:t xml:space="preserve"> </w:t>
      </w:r>
      <w:r w:rsidRPr="00CF70CF">
        <w:rPr>
          <w:rFonts w:ascii="Times New Roman" w:eastAsia="Calibri" w:hAnsi="Times New Roman" w:cs="Times New Roman"/>
          <w:sz w:val="24"/>
          <w:szCs w:val="24"/>
          <w:u w:val="single"/>
        </w:rPr>
        <w:t>godzin</w:t>
      </w:r>
      <w:r w:rsidR="006E0DAA" w:rsidRPr="00CF70CF">
        <w:rPr>
          <w:rFonts w:ascii="Times New Roman" w:eastAsia="Calibri" w:hAnsi="Times New Roman" w:cs="Times New Roman"/>
          <w:sz w:val="24"/>
          <w:szCs w:val="24"/>
          <w:u w:val="single"/>
        </w:rPr>
        <w:t xml:space="preserve"> </w:t>
      </w:r>
      <w:r w:rsidR="00176836" w:rsidRPr="00CF70CF">
        <w:rPr>
          <w:rFonts w:ascii="Times New Roman" w:eastAsia="Calibri" w:hAnsi="Times New Roman" w:cs="Times New Roman"/>
          <w:sz w:val="24"/>
          <w:szCs w:val="24"/>
          <w:u w:val="single"/>
        </w:rPr>
        <w:t>roboczych</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(wyłączając</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weekendy)</w:t>
      </w:r>
      <w:r w:rsidR="006E0DAA" w:rsidRPr="00CF70CF">
        <w:rPr>
          <w:rFonts w:ascii="Times New Roman" w:eastAsia="Calibri" w:hAnsi="Times New Roman" w:cs="Times New Roman"/>
          <w:sz w:val="24"/>
          <w:szCs w:val="24"/>
        </w:rPr>
        <w:t xml:space="preserve"> </w:t>
      </w:r>
    </w:p>
    <w:p w14:paraId="0F088CDA" w14:textId="77777777" w:rsidR="00C053E3" w:rsidRPr="00CF70CF" w:rsidRDefault="00C053E3" w:rsidP="00607ECF">
      <w:pPr>
        <w:spacing w:after="0"/>
        <w:ind w:left="709" w:right="45"/>
        <w:jc w:val="both"/>
        <w:rPr>
          <w:rFonts w:ascii="Times New Roman" w:eastAsia="Calibri" w:hAnsi="Times New Roman" w:cs="Times New Roman"/>
          <w:sz w:val="24"/>
          <w:szCs w:val="24"/>
        </w:rPr>
      </w:pPr>
      <w:r w:rsidRPr="00CF70CF">
        <w:rPr>
          <w:rFonts w:ascii="Times New Roman" w:eastAsia="Calibri" w:hAnsi="Times New Roman" w:cs="Times New Roman"/>
          <w:sz w:val="24"/>
          <w:szCs w:val="24"/>
        </w:rPr>
        <w:t>od</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przesłania</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wniosku</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do</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akceptacji,</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dlatego</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Zamawiający</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zaleca</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Wykonawcom</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uwzględnienie</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czasu</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niezbędnego</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na</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rejestrację</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w</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procesie</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złożenia</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Oferty</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w</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postaci</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elektronicznej.</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Istnieje</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również</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możliwość</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potwierdzenia</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danych</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na</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wniosku</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rejestracyjnym</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za</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pomocą</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podpisu</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kwalifikowanego.</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Po</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przesłaniu</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wniosku</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do</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weryfikacji</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pojawi</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się</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okno</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z</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komunikatem</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oraz</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pomarańczowym</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przyciskiem</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„Podpisz</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wniosek”</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za</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pomocą</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którego</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można</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uruchomić</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aplikację</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Szafir</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i</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potwierdzić</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dane</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na</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wniosku</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podpisem</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kwalifikowanym.</w:t>
      </w:r>
    </w:p>
    <w:p w14:paraId="56103D4B" w14:textId="77777777" w:rsidR="00C053E3" w:rsidRPr="00CF70CF" w:rsidRDefault="00C053E3" w:rsidP="00885433">
      <w:pPr>
        <w:numPr>
          <w:ilvl w:val="0"/>
          <w:numId w:val="21"/>
        </w:numPr>
        <w:spacing w:after="0"/>
        <w:ind w:left="709" w:right="45"/>
        <w:jc w:val="both"/>
        <w:rPr>
          <w:rFonts w:ascii="Times New Roman" w:eastAsia="Calibri" w:hAnsi="Times New Roman" w:cs="Times New Roman"/>
          <w:sz w:val="24"/>
          <w:szCs w:val="24"/>
        </w:rPr>
      </w:pPr>
      <w:r w:rsidRPr="00CF70CF">
        <w:rPr>
          <w:rFonts w:ascii="Times New Roman" w:eastAsia="Calibri" w:hAnsi="Times New Roman" w:cs="Times New Roman"/>
          <w:sz w:val="24"/>
          <w:szCs w:val="24"/>
        </w:rPr>
        <w:t>Wszystkie</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szczegółowe</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regulacje</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dotyczące</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korzystania</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z</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platformy</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zakupowego</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zawarte</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są</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w</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Instrukcji</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dla</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Wykonawcy</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zamieszczonej</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na</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platformie</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Zamawiającego.</w:t>
      </w:r>
    </w:p>
    <w:p w14:paraId="480C45A1" w14:textId="77777777" w:rsidR="00C053E3" w:rsidRPr="00CF70CF" w:rsidRDefault="00C053E3" w:rsidP="00885433">
      <w:pPr>
        <w:numPr>
          <w:ilvl w:val="0"/>
          <w:numId w:val="112"/>
        </w:numPr>
        <w:tabs>
          <w:tab w:val="left" w:pos="426"/>
        </w:tabs>
        <w:spacing w:after="0"/>
        <w:ind w:left="426" w:hanging="426"/>
        <w:jc w:val="both"/>
        <w:rPr>
          <w:rFonts w:ascii="Times New Roman" w:eastAsia="Times New Roman" w:hAnsi="Times New Roman" w:cs="Times New Roman"/>
          <w:sz w:val="24"/>
          <w:szCs w:val="24"/>
          <w:lang w:eastAsia="pl-PL"/>
        </w:rPr>
      </w:pPr>
      <w:r w:rsidRPr="00CF70CF">
        <w:rPr>
          <w:rFonts w:ascii="Times New Roman" w:eastAsia="Times New Roman" w:hAnsi="Times New Roman" w:cs="Times New Roman"/>
          <w:sz w:val="24"/>
          <w:szCs w:val="24"/>
          <w:lang w:eastAsia="pl-PL"/>
        </w:rPr>
        <w:t>Dopuszczalne</w:t>
      </w:r>
      <w:r w:rsidR="006E0DAA" w:rsidRPr="00CF70CF">
        <w:rPr>
          <w:rFonts w:ascii="Times New Roman" w:eastAsia="Times New Roman" w:hAnsi="Times New Roman" w:cs="Times New Roman"/>
          <w:sz w:val="24"/>
          <w:szCs w:val="24"/>
          <w:lang w:eastAsia="pl-PL"/>
        </w:rPr>
        <w:t xml:space="preserve"> </w:t>
      </w:r>
      <w:r w:rsidRPr="00CF70CF">
        <w:rPr>
          <w:rFonts w:ascii="Times New Roman" w:eastAsia="Times New Roman" w:hAnsi="Times New Roman" w:cs="Times New Roman"/>
          <w:sz w:val="24"/>
          <w:szCs w:val="24"/>
          <w:lang w:eastAsia="pl-PL"/>
        </w:rPr>
        <w:t>jest</w:t>
      </w:r>
      <w:r w:rsidR="006E0DAA" w:rsidRPr="00CF70CF">
        <w:rPr>
          <w:rFonts w:ascii="Times New Roman" w:eastAsia="Times New Roman" w:hAnsi="Times New Roman" w:cs="Times New Roman"/>
          <w:sz w:val="24"/>
          <w:szCs w:val="24"/>
          <w:lang w:eastAsia="pl-PL"/>
        </w:rPr>
        <w:t xml:space="preserve"> </w:t>
      </w:r>
      <w:r w:rsidRPr="00CF70CF">
        <w:rPr>
          <w:rFonts w:ascii="Times New Roman" w:eastAsia="Times New Roman" w:hAnsi="Times New Roman" w:cs="Times New Roman"/>
          <w:sz w:val="24"/>
          <w:szCs w:val="24"/>
          <w:lang w:eastAsia="pl-PL"/>
        </w:rPr>
        <w:t>przesyłanie</w:t>
      </w:r>
      <w:r w:rsidR="006E0DAA" w:rsidRPr="00CF70CF">
        <w:rPr>
          <w:rFonts w:ascii="Times New Roman" w:eastAsia="Times New Roman" w:hAnsi="Times New Roman" w:cs="Times New Roman"/>
          <w:sz w:val="24"/>
          <w:szCs w:val="24"/>
          <w:lang w:eastAsia="pl-PL"/>
        </w:rPr>
        <w:t xml:space="preserve"> </w:t>
      </w:r>
      <w:r w:rsidRPr="00CF70CF">
        <w:rPr>
          <w:rFonts w:ascii="Times New Roman" w:eastAsia="Times New Roman" w:hAnsi="Times New Roman" w:cs="Times New Roman"/>
          <w:sz w:val="24"/>
          <w:szCs w:val="24"/>
          <w:lang w:eastAsia="pl-PL"/>
        </w:rPr>
        <w:t>plików</w:t>
      </w:r>
      <w:r w:rsidR="006E0DAA" w:rsidRPr="00CF70CF">
        <w:rPr>
          <w:rFonts w:ascii="Times New Roman" w:eastAsia="Times New Roman" w:hAnsi="Times New Roman" w:cs="Times New Roman"/>
          <w:sz w:val="24"/>
          <w:szCs w:val="24"/>
          <w:lang w:eastAsia="pl-PL"/>
        </w:rPr>
        <w:t xml:space="preserve"> </w:t>
      </w:r>
      <w:r w:rsidRPr="00CF70CF">
        <w:rPr>
          <w:rFonts w:ascii="Times New Roman" w:eastAsia="Times New Roman" w:hAnsi="Times New Roman" w:cs="Times New Roman"/>
          <w:sz w:val="24"/>
          <w:szCs w:val="24"/>
          <w:lang w:eastAsia="pl-PL"/>
        </w:rPr>
        <w:t>o</w:t>
      </w:r>
      <w:r w:rsidR="006E0DAA" w:rsidRPr="00CF70CF">
        <w:rPr>
          <w:rFonts w:ascii="Times New Roman" w:eastAsia="Times New Roman" w:hAnsi="Times New Roman" w:cs="Times New Roman"/>
          <w:sz w:val="24"/>
          <w:szCs w:val="24"/>
          <w:lang w:eastAsia="pl-PL"/>
        </w:rPr>
        <w:t xml:space="preserve"> </w:t>
      </w:r>
      <w:r w:rsidRPr="00CF70CF">
        <w:rPr>
          <w:rFonts w:ascii="Times New Roman" w:eastAsia="Times New Roman" w:hAnsi="Times New Roman" w:cs="Times New Roman"/>
          <w:sz w:val="24"/>
          <w:szCs w:val="24"/>
          <w:lang w:eastAsia="pl-PL"/>
        </w:rPr>
        <w:t>maksymalnej</w:t>
      </w:r>
      <w:r w:rsidR="006E0DAA" w:rsidRPr="00CF70CF">
        <w:rPr>
          <w:rFonts w:ascii="Times New Roman" w:eastAsia="Times New Roman" w:hAnsi="Times New Roman" w:cs="Times New Roman"/>
          <w:sz w:val="24"/>
          <w:szCs w:val="24"/>
          <w:lang w:eastAsia="pl-PL"/>
        </w:rPr>
        <w:t xml:space="preserve"> </w:t>
      </w:r>
      <w:r w:rsidRPr="00CF70CF">
        <w:rPr>
          <w:rFonts w:ascii="Times New Roman" w:eastAsia="Times New Roman" w:hAnsi="Times New Roman" w:cs="Times New Roman"/>
          <w:sz w:val="24"/>
          <w:szCs w:val="24"/>
          <w:lang w:eastAsia="pl-PL"/>
        </w:rPr>
        <w:t>wielkości</w:t>
      </w:r>
      <w:r w:rsidR="006E0DAA" w:rsidRPr="00CF70CF">
        <w:rPr>
          <w:rFonts w:ascii="Times New Roman" w:eastAsia="Times New Roman" w:hAnsi="Times New Roman" w:cs="Times New Roman"/>
          <w:sz w:val="24"/>
          <w:szCs w:val="24"/>
          <w:lang w:eastAsia="pl-PL"/>
        </w:rPr>
        <w:t xml:space="preserve"> </w:t>
      </w:r>
      <w:r w:rsidRPr="00CF70CF">
        <w:rPr>
          <w:rFonts w:ascii="Times New Roman" w:eastAsia="Times New Roman" w:hAnsi="Times New Roman" w:cs="Times New Roman"/>
          <w:sz w:val="24"/>
          <w:szCs w:val="24"/>
          <w:lang w:eastAsia="pl-PL"/>
        </w:rPr>
        <w:t>do</w:t>
      </w:r>
      <w:r w:rsidR="006E0DAA" w:rsidRPr="00CF70CF">
        <w:rPr>
          <w:rFonts w:ascii="Times New Roman" w:eastAsia="Times New Roman" w:hAnsi="Times New Roman" w:cs="Times New Roman"/>
          <w:sz w:val="24"/>
          <w:szCs w:val="24"/>
          <w:lang w:eastAsia="pl-PL"/>
        </w:rPr>
        <w:t xml:space="preserve"> </w:t>
      </w:r>
      <w:r w:rsidRPr="00CF70CF">
        <w:rPr>
          <w:rFonts w:ascii="Times New Roman" w:eastAsia="Times New Roman" w:hAnsi="Times New Roman" w:cs="Times New Roman"/>
          <w:sz w:val="24"/>
          <w:szCs w:val="24"/>
          <w:lang w:eastAsia="pl-PL"/>
        </w:rPr>
        <w:t>150MB.</w:t>
      </w:r>
    </w:p>
    <w:p w14:paraId="19D81419" w14:textId="77777777" w:rsidR="00D32CFC" w:rsidRPr="00CF70CF" w:rsidRDefault="00D32CFC" w:rsidP="00885433">
      <w:pPr>
        <w:numPr>
          <w:ilvl w:val="0"/>
          <w:numId w:val="112"/>
        </w:numPr>
        <w:tabs>
          <w:tab w:val="left" w:pos="426"/>
        </w:tabs>
        <w:spacing w:after="0"/>
        <w:ind w:left="426" w:hanging="426"/>
        <w:jc w:val="both"/>
        <w:rPr>
          <w:rFonts w:ascii="Times New Roman" w:eastAsia="Arial" w:hAnsi="Times New Roman" w:cs="Times New Roman"/>
          <w:sz w:val="24"/>
          <w:szCs w:val="24"/>
          <w:lang w:eastAsia="pl-PL"/>
        </w:rPr>
      </w:pPr>
      <w:r w:rsidRPr="00CF70CF">
        <w:rPr>
          <w:rFonts w:ascii="Times New Roman" w:eastAsia="Times New Roman" w:hAnsi="Times New Roman" w:cs="Times New Roman"/>
          <w:sz w:val="24"/>
          <w:szCs w:val="24"/>
          <w:lang w:eastAsia="pl-PL"/>
        </w:rPr>
        <w:t>Wykonawca</w:t>
      </w:r>
      <w:r w:rsidR="006E0DAA" w:rsidRPr="00CF70CF">
        <w:rPr>
          <w:rFonts w:ascii="Times New Roman" w:eastAsia="Times New Roman" w:hAnsi="Times New Roman" w:cs="Times New Roman"/>
          <w:sz w:val="24"/>
          <w:szCs w:val="24"/>
          <w:lang w:eastAsia="pl-PL"/>
        </w:rPr>
        <w:t xml:space="preserve"> </w:t>
      </w:r>
      <w:r w:rsidRPr="00CF70CF">
        <w:rPr>
          <w:rFonts w:ascii="Times New Roman" w:eastAsia="Times New Roman" w:hAnsi="Times New Roman" w:cs="Times New Roman"/>
          <w:sz w:val="24"/>
          <w:szCs w:val="24"/>
          <w:lang w:eastAsia="pl-PL"/>
        </w:rPr>
        <w:t>może</w:t>
      </w:r>
      <w:r w:rsidR="006E0DAA" w:rsidRPr="00CF70CF">
        <w:rPr>
          <w:rFonts w:ascii="Times New Roman" w:eastAsia="Times New Roman" w:hAnsi="Times New Roman" w:cs="Times New Roman"/>
          <w:sz w:val="24"/>
          <w:szCs w:val="24"/>
          <w:lang w:eastAsia="pl-PL"/>
        </w:rPr>
        <w:t xml:space="preserve"> </w:t>
      </w:r>
      <w:r w:rsidRPr="00CF70CF">
        <w:rPr>
          <w:rFonts w:ascii="Times New Roman" w:eastAsia="Times New Roman" w:hAnsi="Times New Roman" w:cs="Times New Roman"/>
          <w:sz w:val="24"/>
          <w:szCs w:val="24"/>
          <w:lang w:eastAsia="pl-PL"/>
        </w:rPr>
        <w:t>zwrócić</w:t>
      </w:r>
      <w:r w:rsidR="006E0DAA" w:rsidRPr="00CF70CF">
        <w:rPr>
          <w:rFonts w:ascii="Times New Roman" w:eastAsia="Times New Roman" w:hAnsi="Times New Roman" w:cs="Times New Roman"/>
          <w:sz w:val="24"/>
          <w:szCs w:val="24"/>
          <w:lang w:eastAsia="pl-PL"/>
        </w:rPr>
        <w:t xml:space="preserve"> </w:t>
      </w:r>
      <w:r w:rsidRPr="00CF70CF">
        <w:rPr>
          <w:rFonts w:ascii="Times New Roman" w:eastAsia="Times New Roman" w:hAnsi="Times New Roman" w:cs="Times New Roman"/>
          <w:sz w:val="24"/>
          <w:szCs w:val="24"/>
          <w:lang w:eastAsia="pl-PL"/>
        </w:rPr>
        <w:t>się</w:t>
      </w:r>
      <w:r w:rsidR="006E0DAA" w:rsidRPr="00CF70CF">
        <w:rPr>
          <w:rFonts w:ascii="Times New Roman" w:eastAsia="Times New Roman" w:hAnsi="Times New Roman" w:cs="Times New Roman"/>
          <w:sz w:val="24"/>
          <w:szCs w:val="24"/>
          <w:lang w:eastAsia="pl-PL"/>
        </w:rPr>
        <w:t xml:space="preserve"> </w:t>
      </w:r>
      <w:r w:rsidRPr="00CF70CF">
        <w:rPr>
          <w:rFonts w:ascii="Times New Roman" w:eastAsia="Times New Roman" w:hAnsi="Times New Roman" w:cs="Times New Roman"/>
          <w:sz w:val="24"/>
          <w:szCs w:val="24"/>
          <w:lang w:eastAsia="pl-PL"/>
        </w:rPr>
        <w:t>do</w:t>
      </w:r>
      <w:r w:rsidR="006E0DAA" w:rsidRPr="00CF70CF">
        <w:rPr>
          <w:rFonts w:ascii="Times New Roman" w:eastAsia="Times New Roman" w:hAnsi="Times New Roman" w:cs="Times New Roman"/>
          <w:sz w:val="24"/>
          <w:szCs w:val="24"/>
          <w:lang w:eastAsia="pl-PL"/>
        </w:rPr>
        <w:t xml:space="preserve"> </w:t>
      </w:r>
      <w:r w:rsidRPr="00CF70CF">
        <w:rPr>
          <w:rFonts w:ascii="Times New Roman" w:eastAsia="Times New Roman" w:hAnsi="Times New Roman" w:cs="Times New Roman"/>
          <w:sz w:val="24"/>
          <w:szCs w:val="24"/>
          <w:lang w:eastAsia="pl-PL"/>
        </w:rPr>
        <w:t>Zamawiającego</w:t>
      </w:r>
      <w:r w:rsidR="006E0DAA" w:rsidRPr="00CF70CF">
        <w:rPr>
          <w:rFonts w:ascii="Times New Roman" w:eastAsia="Times New Roman" w:hAnsi="Times New Roman" w:cs="Times New Roman"/>
          <w:sz w:val="24"/>
          <w:szCs w:val="24"/>
          <w:lang w:eastAsia="pl-PL"/>
        </w:rPr>
        <w:t xml:space="preserve"> </w:t>
      </w:r>
      <w:r w:rsidRPr="00CF70CF">
        <w:rPr>
          <w:rFonts w:ascii="Times New Roman" w:eastAsia="Times New Roman" w:hAnsi="Times New Roman" w:cs="Times New Roman"/>
          <w:sz w:val="24"/>
          <w:szCs w:val="24"/>
          <w:lang w:eastAsia="pl-PL"/>
        </w:rPr>
        <w:t>o</w:t>
      </w:r>
      <w:r w:rsidR="006E0DAA" w:rsidRPr="00CF70CF">
        <w:rPr>
          <w:rFonts w:ascii="Times New Roman" w:eastAsia="Times New Roman" w:hAnsi="Times New Roman" w:cs="Times New Roman"/>
          <w:sz w:val="24"/>
          <w:szCs w:val="24"/>
          <w:lang w:eastAsia="pl-PL"/>
        </w:rPr>
        <w:t xml:space="preserve"> </w:t>
      </w:r>
      <w:r w:rsidRPr="00CF70CF">
        <w:rPr>
          <w:rFonts w:ascii="Times New Roman" w:eastAsia="Times New Roman" w:hAnsi="Times New Roman" w:cs="Times New Roman"/>
          <w:sz w:val="24"/>
          <w:szCs w:val="24"/>
          <w:lang w:eastAsia="pl-PL"/>
        </w:rPr>
        <w:t>wyjaśnienie</w:t>
      </w:r>
      <w:r w:rsidR="006E0DAA" w:rsidRPr="00CF70CF">
        <w:rPr>
          <w:rFonts w:ascii="Times New Roman" w:eastAsia="Times New Roman" w:hAnsi="Times New Roman" w:cs="Times New Roman"/>
          <w:sz w:val="24"/>
          <w:szCs w:val="24"/>
          <w:lang w:eastAsia="pl-PL"/>
        </w:rPr>
        <w:t xml:space="preserve"> </w:t>
      </w:r>
      <w:r w:rsidRPr="00CF70CF">
        <w:rPr>
          <w:rFonts w:ascii="Times New Roman" w:eastAsia="Times New Roman" w:hAnsi="Times New Roman" w:cs="Times New Roman"/>
          <w:sz w:val="24"/>
          <w:szCs w:val="24"/>
          <w:lang w:eastAsia="pl-PL"/>
        </w:rPr>
        <w:t>treści</w:t>
      </w:r>
      <w:r w:rsidR="006E0DAA" w:rsidRPr="00CF70CF">
        <w:rPr>
          <w:rFonts w:ascii="Times New Roman" w:eastAsia="Times New Roman" w:hAnsi="Times New Roman" w:cs="Times New Roman"/>
          <w:sz w:val="24"/>
          <w:szCs w:val="24"/>
          <w:lang w:eastAsia="pl-PL"/>
        </w:rPr>
        <w:t xml:space="preserve"> </w:t>
      </w:r>
      <w:r w:rsidRPr="00CF70CF">
        <w:rPr>
          <w:rFonts w:ascii="Times New Roman" w:eastAsia="Times New Roman" w:hAnsi="Times New Roman" w:cs="Times New Roman"/>
          <w:sz w:val="24"/>
          <w:szCs w:val="24"/>
          <w:lang w:eastAsia="pl-PL"/>
        </w:rPr>
        <w:t>SWZ</w:t>
      </w:r>
      <w:r w:rsidR="006E0DAA" w:rsidRPr="00CF70CF">
        <w:rPr>
          <w:rFonts w:ascii="Times New Roman" w:eastAsia="Times New Roman" w:hAnsi="Times New Roman" w:cs="Times New Roman"/>
          <w:sz w:val="24"/>
          <w:szCs w:val="24"/>
          <w:lang w:eastAsia="pl-PL"/>
        </w:rPr>
        <w:t xml:space="preserve"> </w:t>
      </w:r>
      <w:r w:rsidRPr="00CF70CF">
        <w:rPr>
          <w:rFonts w:ascii="Times New Roman" w:eastAsia="Times New Roman" w:hAnsi="Times New Roman" w:cs="Times New Roman"/>
          <w:sz w:val="24"/>
          <w:szCs w:val="24"/>
          <w:lang w:eastAsia="pl-PL"/>
        </w:rPr>
        <w:t>poprzez</w:t>
      </w:r>
      <w:r w:rsidR="006E0DAA" w:rsidRPr="00CF70CF">
        <w:rPr>
          <w:rFonts w:ascii="Times New Roman" w:eastAsia="Times New Roman" w:hAnsi="Times New Roman" w:cs="Times New Roman"/>
          <w:sz w:val="24"/>
          <w:szCs w:val="24"/>
          <w:lang w:eastAsia="pl-PL"/>
        </w:rPr>
        <w:t xml:space="preserve"> </w:t>
      </w:r>
      <w:r w:rsidRPr="00CF70CF">
        <w:rPr>
          <w:rFonts w:ascii="Times New Roman" w:eastAsia="Times New Roman" w:hAnsi="Times New Roman" w:cs="Times New Roman"/>
          <w:b/>
          <w:sz w:val="24"/>
          <w:szCs w:val="24"/>
          <w:lang w:eastAsia="pl-PL"/>
        </w:rPr>
        <w:t>Platformę</w:t>
      </w:r>
      <w:r w:rsidR="006E0DAA" w:rsidRPr="00CF70CF">
        <w:rPr>
          <w:rFonts w:ascii="Times New Roman" w:eastAsia="Times New Roman" w:hAnsi="Times New Roman" w:cs="Times New Roman"/>
          <w:b/>
          <w:sz w:val="24"/>
          <w:szCs w:val="24"/>
          <w:lang w:eastAsia="pl-PL"/>
        </w:rPr>
        <w:t xml:space="preserve"> </w:t>
      </w:r>
      <w:r w:rsidRPr="00CF70CF">
        <w:rPr>
          <w:rFonts w:ascii="Times New Roman" w:eastAsia="Times New Roman" w:hAnsi="Times New Roman" w:cs="Times New Roman"/>
          <w:b/>
          <w:sz w:val="24"/>
          <w:szCs w:val="24"/>
          <w:lang w:eastAsia="pl-PL"/>
        </w:rPr>
        <w:t>zakupową</w:t>
      </w:r>
      <w:r w:rsidR="006E0DAA" w:rsidRPr="00CF70CF">
        <w:rPr>
          <w:rFonts w:ascii="Times New Roman" w:eastAsia="Times New Roman" w:hAnsi="Times New Roman" w:cs="Times New Roman"/>
          <w:sz w:val="24"/>
          <w:szCs w:val="24"/>
          <w:lang w:eastAsia="pl-PL"/>
        </w:rPr>
        <w:t xml:space="preserve"> </w:t>
      </w:r>
      <w:r w:rsidRPr="00CF70CF">
        <w:rPr>
          <w:rFonts w:ascii="Times New Roman" w:eastAsia="Times New Roman" w:hAnsi="Times New Roman" w:cs="Times New Roman"/>
          <w:sz w:val="24"/>
          <w:szCs w:val="24"/>
          <w:lang w:eastAsia="pl-PL"/>
        </w:rPr>
        <w:t>(złożenie</w:t>
      </w:r>
      <w:r w:rsidR="006E0DAA" w:rsidRPr="00CF70CF">
        <w:rPr>
          <w:rFonts w:ascii="Times New Roman" w:eastAsia="Times New Roman" w:hAnsi="Times New Roman" w:cs="Times New Roman"/>
          <w:sz w:val="24"/>
          <w:szCs w:val="24"/>
          <w:lang w:eastAsia="pl-PL"/>
        </w:rPr>
        <w:t xml:space="preserve"> </w:t>
      </w:r>
      <w:r w:rsidRPr="00CF70CF">
        <w:rPr>
          <w:rFonts w:ascii="Times New Roman" w:eastAsia="Times New Roman" w:hAnsi="Times New Roman" w:cs="Times New Roman"/>
          <w:sz w:val="24"/>
          <w:szCs w:val="24"/>
          <w:lang w:eastAsia="pl-PL"/>
        </w:rPr>
        <w:t>wniosku</w:t>
      </w:r>
      <w:r w:rsidR="006E0DAA" w:rsidRPr="00CF70CF">
        <w:rPr>
          <w:rFonts w:ascii="Times New Roman" w:eastAsia="Times New Roman" w:hAnsi="Times New Roman" w:cs="Times New Roman"/>
          <w:sz w:val="24"/>
          <w:szCs w:val="24"/>
          <w:lang w:eastAsia="pl-PL"/>
        </w:rPr>
        <w:t xml:space="preserve"> </w:t>
      </w:r>
      <w:r w:rsidRPr="00CF70CF">
        <w:rPr>
          <w:rFonts w:ascii="Times New Roman" w:eastAsia="Times New Roman" w:hAnsi="Times New Roman" w:cs="Times New Roman"/>
          <w:sz w:val="24"/>
          <w:szCs w:val="24"/>
          <w:lang w:eastAsia="pl-PL"/>
        </w:rPr>
        <w:t>o</w:t>
      </w:r>
      <w:r w:rsidR="006E0DAA" w:rsidRPr="00CF70CF">
        <w:rPr>
          <w:rFonts w:ascii="Times New Roman" w:eastAsia="Times New Roman" w:hAnsi="Times New Roman" w:cs="Times New Roman"/>
          <w:sz w:val="24"/>
          <w:szCs w:val="24"/>
          <w:lang w:eastAsia="pl-PL"/>
        </w:rPr>
        <w:t xml:space="preserve"> </w:t>
      </w:r>
      <w:r w:rsidRPr="00CF70CF">
        <w:rPr>
          <w:rFonts w:ascii="Times New Roman" w:eastAsia="Times New Roman" w:hAnsi="Times New Roman" w:cs="Times New Roman"/>
          <w:sz w:val="24"/>
          <w:szCs w:val="24"/>
          <w:lang w:eastAsia="pl-PL"/>
        </w:rPr>
        <w:t>wyjaśnienie</w:t>
      </w:r>
      <w:r w:rsidR="006E0DAA" w:rsidRPr="00CF70CF">
        <w:rPr>
          <w:rFonts w:ascii="Times New Roman" w:eastAsia="Times New Roman" w:hAnsi="Times New Roman" w:cs="Times New Roman"/>
          <w:sz w:val="24"/>
          <w:szCs w:val="24"/>
          <w:lang w:eastAsia="pl-PL"/>
        </w:rPr>
        <w:t xml:space="preserve"> </w:t>
      </w:r>
      <w:r w:rsidRPr="00CF70CF">
        <w:rPr>
          <w:rFonts w:ascii="Times New Roman" w:eastAsia="Times New Roman" w:hAnsi="Times New Roman" w:cs="Times New Roman"/>
          <w:sz w:val="24"/>
          <w:szCs w:val="24"/>
          <w:lang w:eastAsia="pl-PL"/>
        </w:rPr>
        <w:t>treści</w:t>
      </w:r>
      <w:r w:rsidR="006E0DAA" w:rsidRPr="00CF70CF">
        <w:rPr>
          <w:rFonts w:ascii="Times New Roman" w:eastAsia="Times New Roman" w:hAnsi="Times New Roman" w:cs="Times New Roman"/>
          <w:sz w:val="24"/>
          <w:szCs w:val="24"/>
          <w:lang w:eastAsia="pl-PL"/>
        </w:rPr>
        <w:t xml:space="preserve"> </w:t>
      </w:r>
      <w:r w:rsidRPr="00CF70CF">
        <w:rPr>
          <w:rFonts w:ascii="Times New Roman" w:eastAsia="Times New Roman" w:hAnsi="Times New Roman" w:cs="Times New Roman"/>
          <w:sz w:val="24"/>
          <w:szCs w:val="24"/>
          <w:lang w:eastAsia="pl-PL"/>
        </w:rPr>
        <w:t>SWZ</w:t>
      </w:r>
      <w:r w:rsidR="006E0DAA" w:rsidRPr="00CF70CF">
        <w:rPr>
          <w:rFonts w:ascii="Times New Roman" w:eastAsia="Times New Roman" w:hAnsi="Times New Roman" w:cs="Times New Roman"/>
          <w:sz w:val="24"/>
          <w:szCs w:val="24"/>
          <w:lang w:eastAsia="pl-PL"/>
        </w:rPr>
        <w:t xml:space="preserve"> </w:t>
      </w:r>
      <w:r w:rsidRPr="00CF70CF">
        <w:rPr>
          <w:rFonts w:ascii="Times New Roman" w:eastAsia="Times New Roman" w:hAnsi="Times New Roman" w:cs="Times New Roman"/>
          <w:sz w:val="24"/>
          <w:szCs w:val="24"/>
          <w:lang w:eastAsia="pl-PL"/>
        </w:rPr>
        <w:t>nie</w:t>
      </w:r>
      <w:r w:rsidR="006E0DAA" w:rsidRPr="00CF70CF">
        <w:rPr>
          <w:rFonts w:ascii="Times New Roman" w:eastAsia="Times New Roman" w:hAnsi="Times New Roman" w:cs="Times New Roman"/>
          <w:sz w:val="24"/>
          <w:szCs w:val="24"/>
          <w:lang w:eastAsia="pl-PL"/>
        </w:rPr>
        <w:t xml:space="preserve"> </w:t>
      </w:r>
      <w:r w:rsidRPr="00CF70CF">
        <w:rPr>
          <w:rFonts w:ascii="Times New Roman" w:eastAsia="Times New Roman" w:hAnsi="Times New Roman" w:cs="Times New Roman"/>
          <w:sz w:val="24"/>
          <w:szCs w:val="24"/>
          <w:lang w:eastAsia="pl-PL"/>
        </w:rPr>
        <w:t>wymaga</w:t>
      </w:r>
      <w:r w:rsidR="006E0DAA" w:rsidRPr="00CF70CF">
        <w:rPr>
          <w:rFonts w:ascii="Times New Roman" w:eastAsia="Times New Roman" w:hAnsi="Times New Roman" w:cs="Times New Roman"/>
          <w:sz w:val="24"/>
          <w:szCs w:val="24"/>
          <w:lang w:eastAsia="pl-PL"/>
        </w:rPr>
        <w:t xml:space="preserve"> </w:t>
      </w:r>
      <w:r w:rsidRPr="00CF70CF">
        <w:rPr>
          <w:rFonts w:ascii="Times New Roman" w:eastAsia="Times New Roman" w:hAnsi="Times New Roman" w:cs="Times New Roman"/>
          <w:sz w:val="24"/>
          <w:szCs w:val="24"/>
          <w:lang w:eastAsia="pl-PL"/>
        </w:rPr>
        <w:t>rejestracji</w:t>
      </w:r>
      <w:r w:rsidR="006E0DAA" w:rsidRPr="00CF70CF">
        <w:rPr>
          <w:rFonts w:ascii="Times New Roman" w:eastAsia="Times New Roman" w:hAnsi="Times New Roman" w:cs="Times New Roman"/>
          <w:sz w:val="24"/>
          <w:szCs w:val="24"/>
          <w:lang w:eastAsia="pl-PL"/>
        </w:rPr>
        <w:t xml:space="preserve"> </w:t>
      </w:r>
      <w:r w:rsidRPr="00CF70CF">
        <w:rPr>
          <w:rFonts w:ascii="Times New Roman" w:eastAsia="Times New Roman" w:hAnsi="Times New Roman" w:cs="Times New Roman"/>
          <w:sz w:val="24"/>
          <w:szCs w:val="24"/>
          <w:lang w:eastAsia="pl-PL"/>
        </w:rPr>
        <w:t>na</w:t>
      </w:r>
      <w:r w:rsidR="006E0DAA" w:rsidRPr="00CF70CF">
        <w:rPr>
          <w:rFonts w:ascii="Times New Roman" w:eastAsia="Times New Roman" w:hAnsi="Times New Roman" w:cs="Times New Roman"/>
          <w:sz w:val="24"/>
          <w:szCs w:val="24"/>
          <w:lang w:eastAsia="pl-PL"/>
        </w:rPr>
        <w:t xml:space="preserve"> </w:t>
      </w:r>
      <w:r w:rsidRPr="00CF70CF">
        <w:rPr>
          <w:rFonts w:ascii="Times New Roman" w:eastAsia="Times New Roman" w:hAnsi="Times New Roman" w:cs="Times New Roman"/>
          <w:b/>
          <w:sz w:val="24"/>
          <w:szCs w:val="24"/>
          <w:lang w:eastAsia="pl-PL"/>
        </w:rPr>
        <w:t>Platformie</w:t>
      </w:r>
      <w:r w:rsidR="006E0DAA" w:rsidRPr="00CF70CF">
        <w:rPr>
          <w:rFonts w:ascii="Times New Roman" w:eastAsia="Times New Roman" w:hAnsi="Times New Roman" w:cs="Times New Roman"/>
          <w:b/>
          <w:sz w:val="24"/>
          <w:szCs w:val="24"/>
          <w:lang w:eastAsia="pl-PL"/>
        </w:rPr>
        <w:t xml:space="preserve"> </w:t>
      </w:r>
      <w:r w:rsidRPr="00CF70CF">
        <w:rPr>
          <w:rFonts w:ascii="Times New Roman" w:eastAsia="Times New Roman" w:hAnsi="Times New Roman" w:cs="Times New Roman"/>
          <w:b/>
          <w:sz w:val="24"/>
          <w:szCs w:val="24"/>
          <w:lang w:eastAsia="pl-PL"/>
        </w:rPr>
        <w:t>zakupowej</w:t>
      </w:r>
      <w:r w:rsidRPr="00CF70CF">
        <w:rPr>
          <w:rFonts w:ascii="Times New Roman" w:eastAsia="Times New Roman" w:hAnsi="Times New Roman" w:cs="Times New Roman"/>
          <w:sz w:val="24"/>
          <w:szCs w:val="24"/>
          <w:lang w:eastAsia="pl-PL"/>
        </w:rPr>
        <w:t>)</w:t>
      </w:r>
      <w:r w:rsidR="006E0DAA" w:rsidRPr="00CF70CF">
        <w:rPr>
          <w:rFonts w:ascii="Times New Roman" w:eastAsia="Times New Roman" w:hAnsi="Times New Roman" w:cs="Times New Roman"/>
          <w:sz w:val="24"/>
          <w:szCs w:val="24"/>
          <w:lang w:eastAsia="pl-PL"/>
        </w:rPr>
        <w:t xml:space="preserve"> </w:t>
      </w:r>
      <w:r w:rsidRPr="00CF70CF">
        <w:rPr>
          <w:rFonts w:ascii="Times New Roman" w:eastAsia="Times New Roman" w:hAnsi="Times New Roman" w:cs="Times New Roman"/>
          <w:sz w:val="24"/>
          <w:szCs w:val="24"/>
          <w:lang w:eastAsia="pl-PL"/>
        </w:rPr>
        <w:t>w</w:t>
      </w:r>
      <w:r w:rsidR="006E0DAA" w:rsidRPr="00CF70CF">
        <w:rPr>
          <w:rFonts w:ascii="Times New Roman" w:eastAsia="Times New Roman" w:hAnsi="Times New Roman" w:cs="Times New Roman"/>
          <w:sz w:val="24"/>
          <w:szCs w:val="24"/>
          <w:lang w:eastAsia="pl-PL"/>
        </w:rPr>
        <w:t xml:space="preserve"> </w:t>
      </w:r>
      <w:r w:rsidRPr="00CF70CF">
        <w:rPr>
          <w:rFonts w:ascii="Times New Roman" w:eastAsia="Times New Roman" w:hAnsi="Times New Roman" w:cs="Times New Roman"/>
          <w:sz w:val="24"/>
          <w:szCs w:val="24"/>
          <w:lang w:eastAsia="pl-PL"/>
        </w:rPr>
        <w:t>zakładce</w:t>
      </w:r>
      <w:r w:rsidR="006E0DAA" w:rsidRPr="00CF70CF">
        <w:rPr>
          <w:rFonts w:ascii="Times New Roman" w:eastAsia="Times New Roman" w:hAnsi="Times New Roman" w:cs="Times New Roman"/>
          <w:sz w:val="24"/>
          <w:szCs w:val="24"/>
          <w:lang w:eastAsia="pl-PL"/>
        </w:rPr>
        <w:t xml:space="preserve"> </w:t>
      </w:r>
      <w:r w:rsidRPr="00CF70CF">
        <w:rPr>
          <w:rFonts w:ascii="Times New Roman" w:eastAsia="Times New Roman" w:hAnsi="Times New Roman" w:cs="Times New Roman"/>
          <w:b/>
          <w:sz w:val="24"/>
          <w:szCs w:val="24"/>
          <w:lang w:eastAsia="pl-PL"/>
        </w:rPr>
        <w:t>„ZADAJ</w:t>
      </w:r>
      <w:r w:rsidR="006E0DAA" w:rsidRPr="00CF70CF">
        <w:rPr>
          <w:rFonts w:ascii="Times New Roman" w:eastAsia="Times New Roman" w:hAnsi="Times New Roman" w:cs="Times New Roman"/>
          <w:b/>
          <w:sz w:val="24"/>
          <w:szCs w:val="24"/>
          <w:lang w:eastAsia="pl-PL"/>
        </w:rPr>
        <w:t xml:space="preserve"> </w:t>
      </w:r>
      <w:r w:rsidRPr="00CF70CF">
        <w:rPr>
          <w:rFonts w:ascii="Times New Roman" w:eastAsia="Times New Roman" w:hAnsi="Times New Roman" w:cs="Times New Roman"/>
          <w:b/>
          <w:sz w:val="24"/>
          <w:szCs w:val="24"/>
          <w:lang w:eastAsia="pl-PL"/>
        </w:rPr>
        <w:t>PYTANIE</w:t>
      </w:r>
      <w:r w:rsidRPr="00CF70CF">
        <w:rPr>
          <w:rFonts w:ascii="Times New Roman" w:eastAsia="Times New Roman" w:hAnsi="Times New Roman" w:cs="Times New Roman"/>
          <w:sz w:val="24"/>
          <w:szCs w:val="24"/>
          <w:lang w:eastAsia="pl-PL"/>
        </w:rPr>
        <w:t>”:</w:t>
      </w:r>
    </w:p>
    <w:p w14:paraId="1187B80F" w14:textId="77777777" w:rsidR="00D32CFC" w:rsidRPr="00CF70CF" w:rsidRDefault="00D32CFC" w:rsidP="00885433">
      <w:pPr>
        <w:numPr>
          <w:ilvl w:val="0"/>
          <w:numId w:val="115"/>
        </w:numPr>
        <w:spacing w:after="0"/>
        <w:ind w:left="993"/>
        <w:jc w:val="both"/>
        <w:rPr>
          <w:rFonts w:ascii="Times New Roman" w:eastAsia="Times New Roman" w:hAnsi="Times New Roman" w:cs="Times New Roman"/>
          <w:sz w:val="24"/>
          <w:szCs w:val="24"/>
          <w:lang w:eastAsia="pl-PL"/>
        </w:rPr>
      </w:pPr>
      <w:r w:rsidRPr="00CF70CF">
        <w:rPr>
          <w:rFonts w:ascii="Times New Roman" w:eastAsia="Times New Roman" w:hAnsi="Times New Roman" w:cs="Times New Roman"/>
          <w:sz w:val="24"/>
          <w:szCs w:val="24"/>
          <w:lang w:eastAsia="pl-PL"/>
        </w:rPr>
        <w:t>w</w:t>
      </w:r>
      <w:r w:rsidR="006E0DAA" w:rsidRPr="00CF70CF">
        <w:rPr>
          <w:rFonts w:ascii="Times New Roman" w:eastAsia="Times New Roman" w:hAnsi="Times New Roman" w:cs="Times New Roman"/>
          <w:sz w:val="24"/>
          <w:szCs w:val="24"/>
          <w:lang w:eastAsia="pl-PL"/>
        </w:rPr>
        <w:t xml:space="preserve"> </w:t>
      </w:r>
      <w:r w:rsidRPr="00CF70CF">
        <w:rPr>
          <w:rFonts w:ascii="Times New Roman" w:eastAsia="Times New Roman" w:hAnsi="Times New Roman" w:cs="Times New Roman"/>
          <w:sz w:val="24"/>
          <w:szCs w:val="24"/>
          <w:lang w:eastAsia="pl-PL"/>
        </w:rPr>
        <w:t>celu</w:t>
      </w:r>
      <w:r w:rsidR="006E0DAA" w:rsidRPr="00CF70CF">
        <w:rPr>
          <w:rFonts w:ascii="Times New Roman" w:eastAsia="Times New Roman" w:hAnsi="Times New Roman" w:cs="Times New Roman"/>
          <w:sz w:val="24"/>
          <w:szCs w:val="24"/>
          <w:lang w:eastAsia="pl-PL"/>
        </w:rPr>
        <w:t xml:space="preserve"> </w:t>
      </w:r>
      <w:r w:rsidRPr="00CF70CF">
        <w:rPr>
          <w:rFonts w:ascii="Times New Roman" w:eastAsia="Times New Roman" w:hAnsi="Times New Roman" w:cs="Times New Roman"/>
          <w:sz w:val="24"/>
          <w:szCs w:val="24"/>
          <w:lang w:eastAsia="pl-PL"/>
        </w:rPr>
        <w:t>zadania</w:t>
      </w:r>
      <w:r w:rsidR="006E0DAA" w:rsidRPr="00CF70CF">
        <w:rPr>
          <w:rFonts w:ascii="Times New Roman" w:eastAsia="Times New Roman" w:hAnsi="Times New Roman" w:cs="Times New Roman"/>
          <w:sz w:val="24"/>
          <w:szCs w:val="24"/>
          <w:lang w:eastAsia="pl-PL"/>
        </w:rPr>
        <w:t xml:space="preserve"> </w:t>
      </w:r>
      <w:r w:rsidRPr="00CF70CF">
        <w:rPr>
          <w:rFonts w:ascii="Times New Roman" w:eastAsia="Times New Roman" w:hAnsi="Times New Roman" w:cs="Times New Roman"/>
          <w:sz w:val="24"/>
          <w:szCs w:val="24"/>
          <w:lang w:eastAsia="pl-PL"/>
        </w:rPr>
        <w:t>pytania</w:t>
      </w:r>
      <w:r w:rsidR="006E0DAA" w:rsidRPr="00CF70CF">
        <w:rPr>
          <w:rFonts w:ascii="Times New Roman" w:eastAsia="Times New Roman" w:hAnsi="Times New Roman" w:cs="Times New Roman"/>
          <w:sz w:val="24"/>
          <w:szCs w:val="24"/>
          <w:lang w:eastAsia="pl-PL"/>
        </w:rPr>
        <w:t xml:space="preserve"> </w:t>
      </w:r>
      <w:r w:rsidRPr="00CF70CF">
        <w:rPr>
          <w:rFonts w:ascii="Times New Roman" w:eastAsia="Times New Roman" w:hAnsi="Times New Roman" w:cs="Times New Roman"/>
          <w:sz w:val="24"/>
          <w:szCs w:val="24"/>
          <w:lang w:eastAsia="pl-PL"/>
        </w:rPr>
        <w:t>Zamawiającemu,</w:t>
      </w:r>
      <w:r w:rsidR="006E0DAA" w:rsidRPr="00CF70CF">
        <w:rPr>
          <w:rFonts w:ascii="Times New Roman" w:eastAsia="Times New Roman" w:hAnsi="Times New Roman" w:cs="Times New Roman"/>
          <w:sz w:val="24"/>
          <w:szCs w:val="24"/>
          <w:lang w:eastAsia="pl-PL"/>
        </w:rPr>
        <w:t xml:space="preserve"> </w:t>
      </w:r>
      <w:r w:rsidRPr="00CF70CF">
        <w:rPr>
          <w:rFonts w:ascii="Times New Roman" w:eastAsia="Times New Roman" w:hAnsi="Times New Roman" w:cs="Times New Roman"/>
          <w:sz w:val="24"/>
          <w:szCs w:val="24"/>
          <w:lang w:eastAsia="pl-PL"/>
        </w:rPr>
        <w:t>Wykonawca</w:t>
      </w:r>
      <w:r w:rsidR="006E0DAA" w:rsidRPr="00CF70CF">
        <w:rPr>
          <w:rFonts w:ascii="Times New Roman" w:eastAsia="Times New Roman" w:hAnsi="Times New Roman" w:cs="Times New Roman"/>
          <w:sz w:val="24"/>
          <w:szCs w:val="24"/>
          <w:lang w:eastAsia="pl-PL"/>
        </w:rPr>
        <w:t xml:space="preserve"> </w:t>
      </w:r>
      <w:r w:rsidRPr="00CF70CF">
        <w:rPr>
          <w:rFonts w:ascii="Times New Roman" w:eastAsia="Times New Roman" w:hAnsi="Times New Roman" w:cs="Times New Roman"/>
          <w:sz w:val="24"/>
          <w:szCs w:val="24"/>
          <w:lang w:eastAsia="pl-PL"/>
        </w:rPr>
        <w:t>klika</w:t>
      </w:r>
      <w:r w:rsidR="006E0DAA" w:rsidRPr="00CF70CF">
        <w:rPr>
          <w:rFonts w:ascii="Times New Roman" w:eastAsia="Times New Roman" w:hAnsi="Times New Roman" w:cs="Times New Roman"/>
          <w:sz w:val="24"/>
          <w:szCs w:val="24"/>
          <w:lang w:eastAsia="pl-PL"/>
        </w:rPr>
        <w:t xml:space="preserve"> </w:t>
      </w:r>
      <w:r w:rsidRPr="00CF70CF">
        <w:rPr>
          <w:rFonts w:ascii="Times New Roman" w:eastAsia="Times New Roman" w:hAnsi="Times New Roman" w:cs="Times New Roman"/>
          <w:sz w:val="24"/>
          <w:szCs w:val="24"/>
          <w:lang w:eastAsia="pl-PL"/>
        </w:rPr>
        <w:t>lewym</w:t>
      </w:r>
      <w:r w:rsidR="006E0DAA" w:rsidRPr="00CF70CF">
        <w:rPr>
          <w:rFonts w:ascii="Times New Roman" w:eastAsia="Times New Roman" w:hAnsi="Times New Roman" w:cs="Times New Roman"/>
          <w:sz w:val="24"/>
          <w:szCs w:val="24"/>
          <w:lang w:eastAsia="pl-PL"/>
        </w:rPr>
        <w:t xml:space="preserve"> </w:t>
      </w:r>
      <w:r w:rsidRPr="00CF70CF">
        <w:rPr>
          <w:rFonts w:ascii="Times New Roman" w:eastAsia="Times New Roman" w:hAnsi="Times New Roman" w:cs="Times New Roman"/>
          <w:sz w:val="24"/>
          <w:szCs w:val="24"/>
          <w:lang w:eastAsia="pl-PL"/>
        </w:rPr>
        <w:t>przyciskiem</w:t>
      </w:r>
      <w:r w:rsidR="006E0DAA" w:rsidRPr="00CF70CF">
        <w:rPr>
          <w:rFonts w:ascii="Times New Roman" w:eastAsia="Times New Roman" w:hAnsi="Times New Roman" w:cs="Times New Roman"/>
          <w:sz w:val="24"/>
          <w:szCs w:val="24"/>
          <w:lang w:eastAsia="pl-PL"/>
        </w:rPr>
        <w:t xml:space="preserve"> </w:t>
      </w:r>
      <w:r w:rsidRPr="00CF70CF">
        <w:rPr>
          <w:rFonts w:ascii="Times New Roman" w:eastAsia="Times New Roman" w:hAnsi="Times New Roman" w:cs="Times New Roman"/>
          <w:sz w:val="24"/>
          <w:szCs w:val="24"/>
          <w:lang w:eastAsia="pl-PL"/>
        </w:rPr>
        <w:t>myszy</w:t>
      </w:r>
      <w:r w:rsidR="006E0DAA" w:rsidRPr="00CF70CF">
        <w:rPr>
          <w:rFonts w:ascii="Times New Roman" w:eastAsia="Times New Roman" w:hAnsi="Times New Roman" w:cs="Times New Roman"/>
          <w:sz w:val="24"/>
          <w:szCs w:val="24"/>
          <w:lang w:eastAsia="pl-PL"/>
        </w:rPr>
        <w:t xml:space="preserve"> </w:t>
      </w:r>
      <w:r w:rsidRPr="00CF70CF">
        <w:rPr>
          <w:rFonts w:ascii="Times New Roman" w:eastAsia="Times New Roman" w:hAnsi="Times New Roman" w:cs="Times New Roman"/>
          <w:sz w:val="24"/>
          <w:szCs w:val="24"/>
          <w:lang w:eastAsia="pl-PL"/>
        </w:rPr>
        <w:t>polecenie</w:t>
      </w:r>
      <w:r w:rsidR="006E0DAA" w:rsidRPr="00CF70CF">
        <w:rPr>
          <w:rFonts w:ascii="Times New Roman" w:eastAsia="Times New Roman" w:hAnsi="Times New Roman" w:cs="Times New Roman"/>
          <w:sz w:val="24"/>
          <w:szCs w:val="24"/>
          <w:lang w:eastAsia="pl-PL"/>
        </w:rPr>
        <w:t xml:space="preserve"> </w:t>
      </w:r>
      <w:r w:rsidRPr="00CF70CF">
        <w:rPr>
          <w:rFonts w:ascii="Times New Roman" w:eastAsia="Times New Roman" w:hAnsi="Times New Roman" w:cs="Times New Roman"/>
          <w:sz w:val="24"/>
          <w:szCs w:val="24"/>
          <w:lang w:eastAsia="pl-PL"/>
        </w:rPr>
        <w:t>ZADAJ</w:t>
      </w:r>
      <w:r w:rsidR="006E0DAA" w:rsidRPr="00CF70CF">
        <w:rPr>
          <w:rFonts w:ascii="Times New Roman" w:eastAsia="Times New Roman" w:hAnsi="Times New Roman" w:cs="Times New Roman"/>
          <w:sz w:val="24"/>
          <w:szCs w:val="24"/>
          <w:lang w:eastAsia="pl-PL"/>
        </w:rPr>
        <w:t xml:space="preserve"> </w:t>
      </w:r>
      <w:r w:rsidRPr="00CF70CF">
        <w:rPr>
          <w:rFonts w:ascii="Times New Roman" w:eastAsia="Times New Roman" w:hAnsi="Times New Roman" w:cs="Times New Roman"/>
          <w:sz w:val="24"/>
          <w:szCs w:val="24"/>
          <w:lang w:eastAsia="pl-PL"/>
        </w:rPr>
        <w:t>PYTANIE.</w:t>
      </w:r>
      <w:r w:rsidR="006E0DAA" w:rsidRPr="00CF70CF">
        <w:rPr>
          <w:rFonts w:ascii="Times New Roman" w:eastAsia="Times New Roman" w:hAnsi="Times New Roman" w:cs="Times New Roman"/>
          <w:sz w:val="24"/>
          <w:szCs w:val="24"/>
          <w:lang w:eastAsia="pl-PL"/>
        </w:rPr>
        <w:t xml:space="preserve"> </w:t>
      </w:r>
      <w:r w:rsidRPr="00CF70CF">
        <w:rPr>
          <w:rFonts w:ascii="Times New Roman" w:eastAsia="Times New Roman" w:hAnsi="Times New Roman" w:cs="Times New Roman"/>
          <w:sz w:val="24"/>
          <w:szCs w:val="24"/>
          <w:lang w:eastAsia="pl-PL"/>
        </w:rPr>
        <w:t>Powoduje</w:t>
      </w:r>
      <w:r w:rsidR="006E0DAA" w:rsidRPr="00CF70CF">
        <w:rPr>
          <w:rFonts w:ascii="Times New Roman" w:eastAsia="Times New Roman" w:hAnsi="Times New Roman" w:cs="Times New Roman"/>
          <w:sz w:val="24"/>
          <w:szCs w:val="24"/>
          <w:lang w:eastAsia="pl-PL"/>
        </w:rPr>
        <w:t xml:space="preserve"> </w:t>
      </w:r>
      <w:r w:rsidRPr="00CF70CF">
        <w:rPr>
          <w:rFonts w:ascii="Times New Roman" w:eastAsia="Times New Roman" w:hAnsi="Times New Roman" w:cs="Times New Roman"/>
          <w:sz w:val="24"/>
          <w:szCs w:val="24"/>
          <w:lang w:eastAsia="pl-PL"/>
        </w:rPr>
        <w:t>to</w:t>
      </w:r>
      <w:r w:rsidR="006E0DAA" w:rsidRPr="00CF70CF">
        <w:rPr>
          <w:rFonts w:ascii="Times New Roman" w:eastAsia="Times New Roman" w:hAnsi="Times New Roman" w:cs="Times New Roman"/>
          <w:sz w:val="24"/>
          <w:szCs w:val="24"/>
          <w:lang w:eastAsia="pl-PL"/>
        </w:rPr>
        <w:t xml:space="preserve"> </w:t>
      </w:r>
      <w:r w:rsidRPr="00CF70CF">
        <w:rPr>
          <w:rFonts w:ascii="Times New Roman" w:eastAsia="Times New Roman" w:hAnsi="Times New Roman" w:cs="Times New Roman"/>
          <w:sz w:val="24"/>
          <w:szCs w:val="24"/>
          <w:lang w:eastAsia="pl-PL"/>
        </w:rPr>
        <w:t>otwarcie</w:t>
      </w:r>
      <w:r w:rsidR="006E0DAA" w:rsidRPr="00CF70CF">
        <w:rPr>
          <w:rFonts w:ascii="Times New Roman" w:eastAsia="Times New Roman" w:hAnsi="Times New Roman" w:cs="Times New Roman"/>
          <w:sz w:val="24"/>
          <w:szCs w:val="24"/>
          <w:lang w:eastAsia="pl-PL"/>
        </w:rPr>
        <w:t xml:space="preserve"> </w:t>
      </w:r>
      <w:r w:rsidRPr="00CF70CF">
        <w:rPr>
          <w:rFonts w:ascii="Times New Roman" w:eastAsia="Times New Roman" w:hAnsi="Times New Roman" w:cs="Times New Roman"/>
          <w:sz w:val="24"/>
          <w:szCs w:val="24"/>
          <w:lang w:eastAsia="pl-PL"/>
        </w:rPr>
        <w:t>okna,</w:t>
      </w:r>
      <w:r w:rsidR="006E0DAA" w:rsidRPr="00CF70CF">
        <w:rPr>
          <w:rFonts w:ascii="Times New Roman" w:eastAsia="Times New Roman" w:hAnsi="Times New Roman" w:cs="Times New Roman"/>
          <w:sz w:val="24"/>
          <w:szCs w:val="24"/>
          <w:lang w:eastAsia="pl-PL"/>
        </w:rPr>
        <w:t xml:space="preserve"> </w:t>
      </w:r>
      <w:r w:rsidRPr="00CF70CF">
        <w:rPr>
          <w:rFonts w:ascii="Times New Roman" w:eastAsia="Times New Roman" w:hAnsi="Times New Roman" w:cs="Times New Roman"/>
          <w:sz w:val="24"/>
          <w:szCs w:val="24"/>
          <w:lang w:eastAsia="pl-PL"/>
        </w:rPr>
        <w:t>w</w:t>
      </w:r>
      <w:r w:rsidR="006E0DAA" w:rsidRPr="00CF70CF">
        <w:rPr>
          <w:rFonts w:ascii="Times New Roman" w:eastAsia="Times New Roman" w:hAnsi="Times New Roman" w:cs="Times New Roman"/>
          <w:sz w:val="24"/>
          <w:szCs w:val="24"/>
          <w:lang w:eastAsia="pl-PL"/>
        </w:rPr>
        <w:t xml:space="preserve"> </w:t>
      </w:r>
      <w:r w:rsidRPr="00CF70CF">
        <w:rPr>
          <w:rFonts w:ascii="Times New Roman" w:eastAsia="Times New Roman" w:hAnsi="Times New Roman" w:cs="Times New Roman"/>
          <w:sz w:val="24"/>
          <w:szCs w:val="24"/>
          <w:lang w:eastAsia="pl-PL"/>
        </w:rPr>
        <w:t>którym</w:t>
      </w:r>
      <w:r w:rsidR="006E0DAA" w:rsidRPr="00CF70CF">
        <w:rPr>
          <w:rFonts w:ascii="Times New Roman" w:eastAsia="Times New Roman" w:hAnsi="Times New Roman" w:cs="Times New Roman"/>
          <w:sz w:val="24"/>
          <w:szCs w:val="24"/>
          <w:lang w:eastAsia="pl-PL"/>
        </w:rPr>
        <w:t xml:space="preserve"> </w:t>
      </w:r>
      <w:r w:rsidRPr="00CF70CF">
        <w:rPr>
          <w:rFonts w:ascii="Times New Roman" w:eastAsia="Times New Roman" w:hAnsi="Times New Roman" w:cs="Times New Roman"/>
          <w:sz w:val="24"/>
          <w:szCs w:val="24"/>
          <w:lang w:eastAsia="pl-PL"/>
        </w:rPr>
        <w:t>należy</w:t>
      </w:r>
      <w:r w:rsidR="006E0DAA" w:rsidRPr="00CF70CF">
        <w:rPr>
          <w:rFonts w:ascii="Times New Roman" w:eastAsia="Times New Roman" w:hAnsi="Times New Roman" w:cs="Times New Roman"/>
          <w:sz w:val="24"/>
          <w:szCs w:val="24"/>
          <w:lang w:eastAsia="pl-PL"/>
        </w:rPr>
        <w:t xml:space="preserve"> </w:t>
      </w:r>
      <w:r w:rsidRPr="00CF70CF">
        <w:rPr>
          <w:rFonts w:ascii="Times New Roman" w:eastAsia="Times New Roman" w:hAnsi="Times New Roman" w:cs="Times New Roman"/>
          <w:sz w:val="24"/>
          <w:szCs w:val="24"/>
          <w:lang w:eastAsia="pl-PL"/>
        </w:rPr>
        <w:t>uzupełnić</w:t>
      </w:r>
      <w:r w:rsidR="006E0DAA" w:rsidRPr="00CF70CF">
        <w:rPr>
          <w:rFonts w:ascii="Times New Roman" w:eastAsia="Times New Roman" w:hAnsi="Times New Roman" w:cs="Times New Roman"/>
          <w:sz w:val="24"/>
          <w:szCs w:val="24"/>
          <w:lang w:eastAsia="pl-PL"/>
        </w:rPr>
        <w:t xml:space="preserve"> </w:t>
      </w:r>
      <w:r w:rsidRPr="00CF70CF">
        <w:rPr>
          <w:rFonts w:ascii="Times New Roman" w:eastAsia="Times New Roman" w:hAnsi="Times New Roman" w:cs="Times New Roman"/>
          <w:sz w:val="24"/>
          <w:szCs w:val="24"/>
          <w:lang w:eastAsia="pl-PL"/>
        </w:rPr>
        <w:t>wszystkie</w:t>
      </w:r>
      <w:r w:rsidR="006E0DAA" w:rsidRPr="00CF70CF">
        <w:rPr>
          <w:rFonts w:ascii="Times New Roman" w:eastAsia="Times New Roman" w:hAnsi="Times New Roman" w:cs="Times New Roman"/>
          <w:sz w:val="24"/>
          <w:szCs w:val="24"/>
          <w:lang w:eastAsia="pl-PL"/>
        </w:rPr>
        <w:t xml:space="preserve"> </w:t>
      </w:r>
      <w:r w:rsidRPr="00CF70CF">
        <w:rPr>
          <w:rFonts w:ascii="Times New Roman" w:eastAsia="Times New Roman" w:hAnsi="Times New Roman" w:cs="Times New Roman"/>
          <w:sz w:val="24"/>
          <w:szCs w:val="24"/>
          <w:lang w:eastAsia="pl-PL"/>
        </w:rPr>
        <w:t>dane</w:t>
      </w:r>
      <w:r w:rsidR="006E0DAA" w:rsidRPr="00CF70CF">
        <w:rPr>
          <w:rFonts w:ascii="Times New Roman" w:eastAsia="Times New Roman" w:hAnsi="Times New Roman" w:cs="Times New Roman"/>
          <w:sz w:val="24"/>
          <w:szCs w:val="24"/>
          <w:lang w:eastAsia="pl-PL"/>
        </w:rPr>
        <w:t xml:space="preserve"> </w:t>
      </w:r>
      <w:r w:rsidRPr="00CF70CF">
        <w:rPr>
          <w:rFonts w:ascii="Times New Roman" w:eastAsia="Times New Roman" w:hAnsi="Times New Roman" w:cs="Times New Roman"/>
          <w:sz w:val="24"/>
          <w:szCs w:val="24"/>
          <w:lang w:eastAsia="pl-PL"/>
        </w:rPr>
        <w:t>Wykonawcy,</w:t>
      </w:r>
      <w:r w:rsidR="006E0DAA" w:rsidRPr="00CF70CF">
        <w:rPr>
          <w:rFonts w:ascii="Times New Roman" w:eastAsia="Times New Roman" w:hAnsi="Times New Roman" w:cs="Times New Roman"/>
          <w:sz w:val="24"/>
          <w:szCs w:val="24"/>
          <w:lang w:eastAsia="pl-PL"/>
        </w:rPr>
        <w:t xml:space="preserve"> </w:t>
      </w:r>
      <w:r w:rsidRPr="00CF70CF">
        <w:rPr>
          <w:rFonts w:ascii="Times New Roman" w:eastAsia="Times New Roman" w:hAnsi="Times New Roman" w:cs="Times New Roman"/>
          <w:sz w:val="24"/>
          <w:szCs w:val="24"/>
          <w:lang w:eastAsia="pl-PL"/>
        </w:rPr>
        <w:t>temat</w:t>
      </w:r>
      <w:r w:rsidR="006E0DAA" w:rsidRPr="00CF70CF">
        <w:rPr>
          <w:rFonts w:ascii="Times New Roman" w:eastAsia="Times New Roman" w:hAnsi="Times New Roman" w:cs="Times New Roman"/>
          <w:sz w:val="24"/>
          <w:szCs w:val="24"/>
          <w:lang w:eastAsia="pl-PL"/>
        </w:rPr>
        <w:t xml:space="preserve"> </w:t>
      </w:r>
      <w:r w:rsidRPr="00CF70CF">
        <w:rPr>
          <w:rFonts w:ascii="Times New Roman" w:eastAsia="Times New Roman" w:hAnsi="Times New Roman" w:cs="Times New Roman"/>
          <w:sz w:val="24"/>
          <w:szCs w:val="24"/>
          <w:lang w:eastAsia="pl-PL"/>
        </w:rPr>
        <w:t>i</w:t>
      </w:r>
      <w:r w:rsidR="006E0DAA" w:rsidRPr="00CF70CF">
        <w:rPr>
          <w:rFonts w:ascii="Times New Roman" w:eastAsia="Times New Roman" w:hAnsi="Times New Roman" w:cs="Times New Roman"/>
          <w:sz w:val="24"/>
          <w:szCs w:val="24"/>
          <w:lang w:eastAsia="pl-PL"/>
        </w:rPr>
        <w:t xml:space="preserve"> </w:t>
      </w:r>
      <w:r w:rsidRPr="00CF70CF">
        <w:rPr>
          <w:rFonts w:ascii="Times New Roman" w:eastAsia="Times New Roman" w:hAnsi="Times New Roman" w:cs="Times New Roman"/>
          <w:sz w:val="24"/>
          <w:szCs w:val="24"/>
          <w:lang w:eastAsia="pl-PL"/>
        </w:rPr>
        <w:t>treść/przedmiot</w:t>
      </w:r>
      <w:r w:rsidR="006E0DAA" w:rsidRPr="00CF70CF">
        <w:rPr>
          <w:rFonts w:ascii="Times New Roman" w:eastAsia="Times New Roman" w:hAnsi="Times New Roman" w:cs="Times New Roman"/>
          <w:sz w:val="24"/>
          <w:szCs w:val="24"/>
          <w:lang w:eastAsia="pl-PL"/>
        </w:rPr>
        <w:t xml:space="preserve"> </w:t>
      </w:r>
      <w:r w:rsidRPr="00CF70CF">
        <w:rPr>
          <w:rFonts w:ascii="Times New Roman" w:eastAsia="Times New Roman" w:hAnsi="Times New Roman" w:cs="Times New Roman"/>
          <w:sz w:val="24"/>
          <w:szCs w:val="24"/>
          <w:lang w:eastAsia="pl-PL"/>
        </w:rPr>
        <w:t>pytania,</w:t>
      </w:r>
    </w:p>
    <w:p w14:paraId="1EACDB09" w14:textId="77777777" w:rsidR="00D32CFC" w:rsidRPr="00CF70CF" w:rsidRDefault="00D32CFC" w:rsidP="00885433">
      <w:pPr>
        <w:numPr>
          <w:ilvl w:val="0"/>
          <w:numId w:val="115"/>
        </w:numPr>
        <w:spacing w:after="0"/>
        <w:ind w:left="993"/>
        <w:jc w:val="both"/>
        <w:rPr>
          <w:rFonts w:ascii="Times New Roman" w:eastAsia="Times New Roman" w:hAnsi="Times New Roman" w:cs="Times New Roman"/>
          <w:sz w:val="24"/>
          <w:szCs w:val="24"/>
          <w:lang w:eastAsia="pl-PL"/>
        </w:rPr>
      </w:pPr>
      <w:r w:rsidRPr="00CF70CF">
        <w:rPr>
          <w:rFonts w:ascii="Times New Roman" w:eastAsia="Times New Roman" w:hAnsi="Times New Roman" w:cs="Times New Roman"/>
          <w:sz w:val="24"/>
          <w:szCs w:val="24"/>
          <w:lang w:eastAsia="pl-PL"/>
        </w:rPr>
        <w:t>po</w:t>
      </w:r>
      <w:r w:rsidR="006E0DAA" w:rsidRPr="00CF70CF">
        <w:rPr>
          <w:rFonts w:ascii="Times New Roman" w:eastAsia="Times New Roman" w:hAnsi="Times New Roman" w:cs="Times New Roman"/>
          <w:sz w:val="24"/>
          <w:szCs w:val="24"/>
          <w:lang w:eastAsia="pl-PL"/>
        </w:rPr>
        <w:t xml:space="preserve"> </w:t>
      </w:r>
      <w:r w:rsidRPr="00CF70CF">
        <w:rPr>
          <w:rFonts w:ascii="Times New Roman" w:eastAsia="Times New Roman" w:hAnsi="Times New Roman" w:cs="Times New Roman"/>
          <w:sz w:val="24"/>
          <w:szCs w:val="24"/>
          <w:lang w:eastAsia="pl-PL"/>
        </w:rPr>
        <w:t>wypełnieniu</w:t>
      </w:r>
      <w:r w:rsidR="006E0DAA" w:rsidRPr="00CF70CF">
        <w:rPr>
          <w:rFonts w:ascii="Times New Roman" w:eastAsia="Times New Roman" w:hAnsi="Times New Roman" w:cs="Times New Roman"/>
          <w:sz w:val="24"/>
          <w:szCs w:val="24"/>
          <w:lang w:eastAsia="pl-PL"/>
        </w:rPr>
        <w:t xml:space="preserve"> </w:t>
      </w:r>
      <w:r w:rsidRPr="00CF70CF">
        <w:rPr>
          <w:rFonts w:ascii="Times New Roman" w:eastAsia="Times New Roman" w:hAnsi="Times New Roman" w:cs="Times New Roman"/>
          <w:sz w:val="24"/>
          <w:szCs w:val="24"/>
          <w:lang w:eastAsia="pl-PL"/>
        </w:rPr>
        <w:t>wskazanych</w:t>
      </w:r>
      <w:r w:rsidR="006E0DAA" w:rsidRPr="00CF70CF">
        <w:rPr>
          <w:rFonts w:ascii="Times New Roman" w:eastAsia="Times New Roman" w:hAnsi="Times New Roman" w:cs="Times New Roman"/>
          <w:sz w:val="24"/>
          <w:szCs w:val="24"/>
          <w:lang w:eastAsia="pl-PL"/>
        </w:rPr>
        <w:t xml:space="preserve"> </w:t>
      </w:r>
      <w:r w:rsidRPr="00CF70CF">
        <w:rPr>
          <w:rFonts w:ascii="Times New Roman" w:eastAsia="Times New Roman" w:hAnsi="Times New Roman" w:cs="Times New Roman"/>
          <w:sz w:val="24"/>
          <w:szCs w:val="24"/>
          <w:lang w:eastAsia="pl-PL"/>
        </w:rPr>
        <w:t>pól</w:t>
      </w:r>
      <w:r w:rsidR="006E0DAA" w:rsidRPr="00CF70CF">
        <w:rPr>
          <w:rFonts w:ascii="Times New Roman" w:eastAsia="Times New Roman" w:hAnsi="Times New Roman" w:cs="Times New Roman"/>
          <w:sz w:val="24"/>
          <w:szCs w:val="24"/>
          <w:lang w:eastAsia="pl-PL"/>
        </w:rPr>
        <w:t xml:space="preserve"> </w:t>
      </w:r>
      <w:r w:rsidRPr="00CF70CF">
        <w:rPr>
          <w:rFonts w:ascii="Times New Roman" w:eastAsia="Times New Roman" w:hAnsi="Times New Roman" w:cs="Times New Roman"/>
          <w:sz w:val="24"/>
          <w:szCs w:val="24"/>
          <w:lang w:eastAsia="pl-PL"/>
        </w:rPr>
        <w:t>wraz</w:t>
      </w:r>
      <w:r w:rsidR="006E0DAA" w:rsidRPr="00CF70CF">
        <w:rPr>
          <w:rFonts w:ascii="Times New Roman" w:eastAsia="Times New Roman" w:hAnsi="Times New Roman" w:cs="Times New Roman"/>
          <w:sz w:val="24"/>
          <w:szCs w:val="24"/>
          <w:lang w:eastAsia="pl-PL"/>
        </w:rPr>
        <w:t xml:space="preserve"> </w:t>
      </w:r>
      <w:r w:rsidRPr="00CF70CF">
        <w:rPr>
          <w:rFonts w:ascii="Times New Roman" w:eastAsia="Times New Roman" w:hAnsi="Times New Roman" w:cs="Times New Roman"/>
          <w:sz w:val="24"/>
          <w:szCs w:val="24"/>
          <w:lang w:eastAsia="pl-PL"/>
        </w:rPr>
        <w:t>z</w:t>
      </w:r>
      <w:r w:rsidR="006E0DAA" w:rsidRPr="00CF70CF">
        <w:rPr>
          <w:rFonts w:ascii="Times New Roman" w:eastAsia="Times New Roman" w:hAnsi="Times New Roman" w:cs="Times New Roman"/>
          <w:sz w:val="24"/>
          <w:szCs w:val="24"/>
          <w:lang w:eastAsia="pl-PL"/>
        </w:rPr>
        <w:t xml:space="preserve"> </w:t>
      </w:r>
      <w:r w:rsidRPr="00CF70CF">
        <w:rPr>
          <w:rFonts w:ascii="Times New Roman" w:eastAsia="Times New Roman" w:hAnsi="Times New Roman" w:cs="Times New Roman"/>
          <w:sz w:val="24"/>
          <w:szCs w:val="24"/>
          <w:lang w:eastAsia="pl-PL"/>
        </w:rPr>
        <w:t>wymaganym</w:t>
      </w:r>
      <w:r w:rsidR="006E0DAA" w:rsidRPr="00CF70CF">
        <w:rPr>
          <w:rFonts w:ascii="Times New Roman" w:eastAsia="Times New Roman" w:hAnsi="Times New Roman" w:cs="Times New Roman"/>
          <w:sz w:val="24"/>
          <w:szCs w:val="24"/>
          <w:lang w:eastAsia="pl-PL"/>
        </w:rPr>
        <w:t xml:space="preserve"> </w:t>
      </w:r>
      <w:r w:rsidRPr="00CF70CF">
        <w:rPr>
          <w:rFonts w:ascii="Times New Roman" w:eastAsia="Times New Roman" w:hAnsi="Times New Roman" w:cs="Times New Roman"/>
          <w:sz w:val="24"/>
          <w:szCs w:val="24"/>
          <w:lang w:eastAsia="pl-PL"/>
        </w:rPr>
        <w:t>kodem</w:t>
      </w:r>
      <w:r w:rsidR="006E0DAA" w:rsidRPr="00CF70CF">
        <w:rPr>
          <w:rFonts w:ascii="Times New Roman" w:eastAsia="Times New Roman" w:hAnsi="Times New Roman" w:cs="Times New Roman"/>
          <w:sz w:val="24"/>
          <w:szCs w:val="24"/>
          <w:lang w:eastAsia="pl-PL"/>
        </w:rPr>
        <w:t xml:space="preserve"> </w:t>
      </w:r>
      <w:r w:rsidRPr="00CF70CF">
        <w:rPr>
          <w:rFonts w:ascii="Times New Roman" w:eastAsia="Times New Roman" w:hAnsi="Times New Roman" w:cs="Times New Roman"/>
          <w:sz w:val="24"/>
          <w:szCs w:val="24"/>
          <w:lang w:eastAsia="pl-PL"/>
        </w:rPr>
        <w:t>weryfikującym</w:t>
      </w:r>
      <w:r w:rsidR="006E0DAA" w:rsidRPr="00CF70CF">
        <w:rPr>
          <w:rFonts w:ascii="Times New Roman" w:eastAsia="Times New Roman" w:hAnsi="Times New Roman" w:cs="Times New Roman"/>
          <w:sz w:val="24"/>
          <w:szCs w:val="24"/>
          <w:lang w:eastAsia="pl-PL"/>
        </w:rPr>
        <w:t xml:space="preserve"> </w:t>
      </w:r>
      <w:r w:rsidRPr="00CF70CF">
        <w:rPr>
          <w:rFonts w:ascii="Times New Roman" w:eastAsia="Times New Roman" w:hAnsi="Times New Roman" w:cs="Times New Roman"/>
          <w:sz w:val="24"/>
          <w:szCs w:val="24"/>
          <w:lang w:eastAsia="pl-PL"/>
        </w:rPr>
        <w:t>z</w:t>
      </w:r>
      <w:r w:rsidR="006E0DAA" w:rsidRPr="00CF70CF">
        <w:rPr>
          <w:rFonts w:ascii="Times New Roman" w:eastAsia="Times New Roman" w:hAnsi="Times New Roman" w:cs="Times New Roman"/>
          <w:sz w:val="24"/>
          <w:szCs w:val="24"/>
          <w:lang w:eastAsia="pl-PL"/>
        </w:rPr>
        <w:t xml:space="preserve"> </w:t>
      </w:r>
      <w:r w:rsidRPr="00CF70CF">
        <w:rPr>
          <w:rFonts w:ascii="Times New Roman" w:eastAsia="Times New Roman" w:hAnsi="Times New Roman" w:cs="Times New Roman"/>
          <w:sz w:val="24"/>
          <w:szCs w:val="24"/>
          <w:lang w:eastAsia="pl-PL"/>
        </w:rPr>
        <w:t>obrazka,</w:t>
      </w:r>
      <w:r w:rsidR="006E0DAA" w:rsidRPr="00CF70CF">
        <w:rPr>
          <w:rFonts w:ascii="Times New Roman" w:eastAsia="Times New Roman" w:hAnsi="Times New Roman" w:cs="Times New Roman"/>
          <w:sz w:val="24"/>
          <w:szCs w:val="24"/>
          <w:lang w:eastAsia="pl-PL"/>
        </w:rPr>
        <w:t xml:space="preserve"> </w:t>
      </w:r>
      <w:r w:rsidRPr="00CF70CF">
        <w:rPr>
          <w:rFonts w:ascii="Times New Roman" w:eastAsia="Times New Roman" w:hAnsi="Times New Roman" w:cs="Times New Roman"/>
          <w:sz w:val="24"/>
          <w:szCs w:val="24"/>
          <w:lang w:eastAsia="pl-PL"/>
        </w:rPr>
        <w:t>Wykonawca</w:t>
      </w:r>
      <w:r w:rsidR="006E0DAA" w:rsidRPr="00CF70CF">
        <w:rPr>
          <w:rFonts w:ascii="Times New Roman" w:eastAsia="Times New Roman" w:hAnsi="Times New Roman" w:cs="Times New Roman"/>
          <w:sz w:val="24"/>
          <w:szCs w:val="24"/>
          <w:lang w:eastAsia="pl-PL"/>
        </w:rPr>
        <w:t xml:space="preserve"> </w:t>
      </w:r>
      <w:r w:rsidRPr="00CF70CF">
        <w:rPr>
          <w:rFonts w:ascii="Times New Roman" w:eastAsia="Times New Roman" w:hAnsi="Times New Roman" w:cs="Times New Roman"/>
          <w:sz w:val="24"/>
          <w:szCs w:val="24"/>
          <w:lang w:eastAsia="pl-PL"/>
        </w:rPr>
        <w:t>klika</w:t>
      </w:r>
      <w:r w:rsidR="006E0DAA" w:rsidRPr="00CF70CF">
        <w:rPr>
          <w:rFonts w:ascii="Times New Roman" w:eastAsia="Times New Roman" w:hAnsi="Times New Roman" w:cs="Times New Roman"/>
          <w:sz w:val="24"/>
          <w:szCs w:val="24"/>
          <w:lang w:eastAsia="pl-PL"/>
        </w:rPr>
        <w:t xml:space="preserve"> </w:t>
      </w:r>
      <w:r w:rsidRPr="00CF70CF">
        <w:rPr>
          <w:rFonts w:ascii="Times New Roman" w:eastAsia="Times New Roman" w:hAnsi="Times New Roman" w:cs="Times New Roman"/>
          <w:sz w:val="24"/>
          <w:szCs w:val="24"/>
          <w:lang w:eastAsia="pl-PL"/>
        </w:rPr>
        <w:t>potwierdzenie</w:t>
      </w:r>
      <w:r w:rsidR="006E0DAA" w:rsidRPr="00CF70CF">
        <w:rPr>
          <w:rFonts w:ascii="Times New Roman" w:eastAsia="Times New Roman" w:hAnsi="Times New Roman" w:cs="Times New Roman"/>
          <w:sz w:val="24"/>
          <w:szCs w:val="24"/>
          <w:lang w:eastAsia="pl-PL"/>
        </w:rPr>
        <w:t xml:space="preserve"> </w:t>
      </w:r>
      <w:r w:rsidRPr="00CF70CF">
        <w:rPr>
          <w:rFonts w:ascii="Times New Roman" w:eastAsia="Times New Roman" w:hAnsi="Times New Roman" w:cs="Times New Roman"/>
          <w:sz w:val="24"/>
          <w:szCs w:val="24"/>
          <w:lang w:eastAsia="pl-PL"/>
        </w:rPr>
        <w:t>POTWIERDŹ,</w:t>
      </w:r>
    </w:p>
    <w:p w14:paraId="685BBBF6" w14:textId="77777777" w:rsidR="00D32CFC" w:rsidRPr="00CF70CF" w:rsidRDefault="00D32CFC" w:rsidP="00885433">
      <w:pPr>
        <w:numPr>
          <w:ilvl w:val="0"/>
          <w:numId w:val="115"/>
        </w:numPr>
        <w:spacing w:after="0"/>
        <w:ind w:left="993"/>
        <w:jc w:val="both"/>
        <w:rPr>
          <w:rFonts w:ascii="Times New Roman" w:eastAsia="Times New Roman" w:hAnsi="Times New Roman" w:cs="Times New Roman"/>
          <w:sz w:val="24"/>
          <w:szCs w:val="24"/>
          <w:lang w:eastAsia="pl-PL"/>
        </w:rPr>
      </w:pPr>
      <w:r w:rsidRPr="00CF70CF">
        <w:rPr>
          <w:rFonts w:ascii="Times New Roman" w:eastAsia="Times New Roman" w:hAnsi="Times New Roman" w:cs="Times New Roman"/>
          <w:sz w:val="24"/>
          <w:szCs w:val="24"/>
          <w:lang w:eastAsia="pl-PL"/>
        </w:rPr>
        <w:t>Wykonawca</w:t>
      </w:r>
      <w:r w:rsidR="006E0DAA" w:rsidRPr="00CF70CF">
        <w:rPr>
          <w:rFonts w:ascii="Times New Roman" w:eastAsia="Times New Roman" w:hAnsi="Times New Roman" w:cs="Times New Roman"/>
          <w:sz w:val="24"/>
          <w:szCs w:val="24"/>
          <w:lang w:eastAsia="pl-PL"/>
        </w:rPr>
        <w:t xml:space="preserve"> </w:t>
      </w:r>
      <w:r w:rsidRPr="00CF70CF">
        <w:rPr>
          <w:rFonts w:ascii="Times New Roman" w:eastAsia="Times New Roman" w:hAnsi="Times New Roman" w:cs="Times New Roman"/>
          <w:sz w:val="24"/>
          <w:szCs w:val="24"/>
          <w:lang w:eastAsia="pl-PL"/>
        </w:rPr>
        <w:t>uzyskuje</w:t>
      </w:r>
      <w:r w:rsidR="006E0DAA" w:rsidRPr="00CF70CF">
        <w:rPr>
          <w:rFonts w:ascii="Times New Roman" w:eastAsia="Times New Roman" w:hAnsi="Times New Roman" w:cs="Times New Roman"/>
          <w:sz w:val="24"/>
          <w:szCs w:val="24"/>
          <w:lang w:eastAsia="pl-PL"/>
        </w:rPr>
        <w:t xml:space="preserve"> </w:t>
      </w:r>
      <w:r w:rsidRPr="00CF70CF">
        <w:rPr>
          <w:rFonts w:ascii="Times New Roman" w:eastAsia="Times New Roman" w:hAnsi="Times New Roman" w:cs="Times New Roman"/>
          <w:sz w:val="24"/>
          <w:szCs w:val="24"/>
          <w:lang w:eastAsia="pl-PL"/>
        </w:rPr>
        <w:t>potwierdzenie</w:t>
      </w:r>
      <w:r w:rsidR="006E0DAA" w:rsidRPr="00CF70CF">
        <w:rPr>
          <w:rFonts w:ascii="Times New Roman" w:eastAsia="Times New Roman" w:hAnsi="Times New Roman" w:cs="Times New Roman"/>
          <w:sz w:val="24"/>
          <w:szCs w:val="24"/>
          <w:lang w:eastAsia="pl-PL"/>
        </w:rPr>
        <w:t xml:space="preserve"> </w:t>
      </w:r>
      <w:r w:rsidRPr="00CF70CF">
        <w:rPr>
          <w:rFonts w:ascii="Times New Roman" w:eastAsia="Times New Roman" w:hAnsi="Times New Roman" w:cs="Times New Roman"/>
          <w:sz w:val="24"/>
          <w:szCs w:val="24"/>
          <w:lang w:eastAsia="pl-PL"/>
        </w:rPr>
        <w:t>wysłania</w:t>
      </w:r>
      <w:r w:rsidR="006E0DAA" w:rsidRPr="00CF70CF">
        <w:rPr>
          <w:rFonts w:ascii="Times New Roman" w:eastAsia="Times New Roman" w:hAnsi="Times New Roman" w:cs="Times New Roman"/>
          <w:sz w:val="24"/>
          <w:szCs w:val="24"/>
          <w:lang w:eastAsia="pl-PL"/>
        </w:rPr>
        <w:t xml:space="preserve"> </w:t>
      </w:r>
      <w:r w:rsidRPr="00CF70CF">
        <w:rPr>
          <w:rFonts w:ascii="Times New Roman" w:eastAsia="Times New Roman" w:hAnsi="Times New Roman" w:cs="Times New Roman"/>
          <w:sz w:val="24"/>
          <w:szCs w:val="24"/>
          <w:lang w:eastAsia="pl-PL"/>
        </w:rPr>
        <w:t>pytania</w:t>
      </w:r>
      <w:r w:rsidR="006E0DAA" w:rsidRPr="00CF70CF">
        <w:rPr>
          <w:rFonts w:ascii="Times New Roman" w:eastAsia="Times New Roman" w:hAnsi="Times New Roman" w:cs="Times New Roman"/>
          <w:sz w:val="24"/>
          <w:szCs w:val="24"/>
          <w:lang w:eastAsia="pl-PL"/>
        </w:rPr>
        <w:t xml:space="preserve"> </w:t>
      </w:r>
      <w:r w:rsidRPr="00CF70CF">
        <w:rPr>
          <w:rFonts w:ascii="Times New Roman" w:eastAsia="Times New Roman" w:hAnsi="Times New Roman" w:cs="Times New Roman"/>
          <w:sz w:val="24"/>
          <w:szCs w:val="24"/>
          <w:lang w:eastAsia="pl-PL"/>
        </w:rPr>
        <w:t>poprzez</w:t>
      </w:r>
      <w:r w:rsidR="006E0DAA" w:rsidRPr="00CF70CF">
        <w:rPr>
          <w:rFonts w:ascii="Times New Roman" w:eastAsia="Times New Roman" w:hAnsi="Times New Roman" w:cs="Times New Roman"/>
          <w:sz w:val="24"/>
          <w:szCs w:val="24"/>
          <w:lang w:eastAsia="pl-PL"/>
        </w:rPr>
        <w:t xml:space="preserve"> </w:t>
      </w:r>
      <w:r w:rsidRPr="00CF70CF">
        <w:rPr>
          <w:rFonts w:ascii="Times New Roman" w:eastAsia="Times New Roman" w:hAnsi="Times New Roman" w:cs="Times New Roman"/>
          <w:sz w:val="24"/>
          <w:szCs w:val="24"/>
          <w:lang w:eastAsia="pl-PL"/>
        </w:rPr>
        <w:t>komunikat</w:t>
      </w:r>
      <w:r w:rsidR="006E0DAA" w:rsidRPr="00CF70CF">
        <w:rPr>
          <w:rFonts w:ascii="Times New Roman" w:eastAsia="Times New Roman" w:hAnsi="Times New Roman" w:cs="Times New Roman"/>
          <w:sz w:val="24"/>
          <w:szCs w:val="24"/>
          <w:lang w:eastAsia="pl-PL"/>
        </w:rPr>
        <w:t xml:space="preserve"> </w:t>
      </w:r>
      <w:r w:rsidRPr="00CF70CF">
        <w:rPr>
          <w:rFonts w:ascii="Times New Roman" w:eastAsia="Times New Roman" w:hAnsi="Times New Roman" w:cs="Times New Roman"/>
          <w:sz w:val="24"/>
          <w:szCs w:val="24"/>
          <w:lang w:eastAsia="pl-PL"/>
        </w:rPr>
        <w:t>systemowy</w:t>
      </w:r>
      <w:r w:rsidR="006E0DAA" w:rsidRPr="00CF70CF">
        <w:rPr>
          <w:rFonts w:ascii="Times New Roman" w:eastAsia="Times New Roman" w:hAnsi="Times New Roman" w:cs="Times New Roman"/>
          <w:sz w:val="24"/>
          <w:szCs w:val="24"/>
          <w:lang w:eastAsia="pl-PL"/>
        </w:rPr>
        <w:t xml:space="preserve"> </w:t>
      </w:r>
      <w:r w:rsidR="006254E4" w:rsidRPr="00CF70CF">
        <w:rPr>
          <w:rFonts w:ascii="Times New Roman" w:eastAsia="Times New Roman" w:hAnsi="Times New Roman" w:cs="Times New Roman"/>
          <w:sz w:val="24"/>
          <w:szCs w:val="24"/>
          <w:lang w:eastAsia="pl-PL"/>
        </w:rPr>
        <w:t>„pytani</w:t>
      </w:r>
      <w:r w:rsidRPr="00CF70CF">
        <w:rPr>
          <w:rFonts w:ascii="Times New Roman" w:eastAsia="Times New Roman" w:hAnsi="Times New Roman" w:cs="Times New Roman"/>
          <w:sz w:val="24"/>
          <w:szCs w:val="24"/>
          <w:lang w:eastAsia="pl-PL"/>
        </w:rPr>
        <w:t>e</w:t>
      </w:r>
      <w:r w:rsidR="006E0DAA" w:rsidRPr="00CF70CF">
        <w:rPr>
          <w:rFonts w:ascii="Times New Roman" w:eastAsia="Times New Roman" w:hAnsi="Times New Roman" w:cs="Times New Roman"/>
          <w:sz w:val="24"/>
          <w:szCs w:val="24"/>
          <w:lang w:eastAsia="pl-PL"/>
        </w:rPr>
        <w:t xml:space="preserve"> </w:t>
      </w:r>
      <w:r w:rsidRPr="00CF70CF">
        <w:rPr>
          <w:rFonts w:ascii="Times New Roman" w:eastAsia="Times New Roman" w:hAnsi="Times New Roman" w:cs="Times New Roman"/>
          <w:sz w:val="24"/>
          <w:szCs w:val="24"/>
          <w:lang w:eastAsia="pl-PL"/>
        </w:rPr>
        <w:t>wysłane”.</w:t>
      </w:r>
    </w:p>
    <w:p w14:paraId="2246C873" w14:textId="77777777" w:rsidR="00D32CFC" w:rsidRPr="00CF70CF" w:rsidRDefault="00D32CFC" w:rsidP="00885433">
      <w:pPr>
        <w:numPr>
          <w:ilvl w:val="0"/>
          <w:numId w:val="112"/>
        </w:numPr>
        <w:tabs>
          <w:tab w:val="left" w:pos="426"/>
        </w:tabs>
        <w:spacing w:after="0"/>
        <w:ind w:left="426" w:hanging="426"/>
        <w:jc w:val="both"/>
        <w:rPr>
          <w:rFonts w:ascii="Times New Roman" w:eastAsia="Times New Roman" w:hAnsi="Times New Roman" w:cs="Times New Roman"/>
          <w:sz w:val="24"/>
          <w:szCs w:val="24"/>
          <w:lang w:eastAsia="pl-PL"/>
        </w:rPr>
      </w:pPr>
      <w:r w:rsidRPr="00CF70CF">
        <w:rPr>
          <w:rFonts w:ascii="Times New Roman" w:eastAsia="Times New Roman" w:hAnsi="Times New Roman" w:cs="Times New Roman"/>
          <w:sz w:val="24"/>
          <w:szCs w:val="24"/>
          <w:lang w:eastAsia="pl-PL"/>
        </w:rPr>
        <w:t>Zamawiający</w:t>
      </w:r>
      <w:r w:rsidR="006E0DAA" w:rsidRPr="00CF70CF">
        <w:rPr>
          <w:rFonts w:ascii="Times New Roman" w:eastAsia="Times New Roman" w:hAnsi="Times New Roman" w:cs="Times New Roman"/>
          <w:sz w:val="24"/>
          <w:szCs w:val="24"/>
          <w:lang w:eastAsia="pl-PL"/>
        </w:rPr>
        <w:t xml:space="preserve"> </w:t>
      </w:r>
      <w:r w:rsidRPr="00CF70CF">
        <w:rPr>
          <w:rFonts w:ascii="Times New Roman" w:eastAsia="Times New Roman" w:hAnsi="Times New Roman" w:cs="Times New Roman"/>
          <w:sz w:val="24"/>
          <w:szCs w:val="24"/>
          <w:lang w:eastAsia="pl-PL"/>
        </w:rPr>
        <w:t>jest</w:t>
      </w:r>
      <w:r w:rsidR="006E0DAA" w:rsidRPr="00CF70CF">
        <w:rPr>
          <w:rFonts w:ascii="Times New Roman" w:eastAsia="Times New Roman" w:hAnsi="Times New Roman" w:cs="Times New Roman"/>
          <w:sz w:val="24"/>
          <w:szCs w:val="24"/>
          <w:lang w:eastAsia="pl-PL"/>
        </w:rPr>
        <w:t xml:space="preserve"> </w:t>
      </w:r>
      <w:r w:rsidRPr="00CF70CF">
        <w:rPr>
          <w:rFonts w:ascii="Times New Roman" w:eastAsia="Times New Roman" w:hAnsi="Times New Roman" w:cs="Times New Roman"/>
          <w:sz w:val="24"/>
          <w:szCs w:val="24"/>
          <w:lang w:eastAsia="pl-PL"/>
        </w:rPr>
        <w:t>obowiązany</w:t>
      </w:r>
      <w:r w:rsidR="006E0DAA" w:rsidRPr="00CF70CF">
        <w:rPr>
          <w:rFonts w:ascii="Times New Roman" w:eastAsia="Times New Roman" w:hAnsi="Times New Roman" w:cs="Times New Roman"/>
          <w:sz w:val="24"/>
          <w:szCs w:val="24"/>
          <w:lang w:eastAsia="pl-PL"/>
        </w:rPr>
        <w:t xml:space="preserve"> </w:t>
      </w:r>
      <w:r w:rsidRPr="00CF70CF">
        <w:rPr>
          <w:rFonts w:ascii="Times New Roman" w:eastAsia="Times New Roman" w:hAnsi="Times New Roman" w:cs="Times New Roman"/>
          <w:sz w:val="24"/>
          <w:szCs w:val="24"/>
          <w:lang w:eastAsia="pl-PL"/>
        </w:rPr>
        <w:t>udzielić</w:t>
      </w:r>
      <w:r w:rsidR="006E0DAA" w:rsidRPr="00CF70CF">
        <w:rPr>
          <w:rFonts w:ascii="Times New Roman" w:eastAsia="Times New Roman" w:hAnsi="Times New Roman" w:cs="Times New Roman"/>
          <w:sz w:val="24"/>
          <w:szCs w:val="24"/>
          <w:lang w:eastAsia="pl-PL"/>
        </w:rPr>
        <w:t xml:space="preserve"> </w:t>
      </w:r>
      <w:r w:rsidRPr="00CF70CF">
        <w:rPr>
          <w:rFonts w:ascii="Times New Roman" w:eastAsia="Times New Roman" w:hAnsi="Times New Roman" w:cs="Times New Roman"/>
          <w:sz w:val="24"/>
          <w:szCs w:val="24"/>
          <w:lang w:eastAsia="pl-PL"/>
        </w:rPr>
        <w:t>wyjaśnień</w:t>
      </w:r>
      <w:r w:rsidR="006E0DAA" w:rsidRPr="00CF70CF">
        <w:rPr>
          <w:rFonts w:ascii="Times New Roman" w:eastAsia="Times New Roman" w:hAnsi="Times New Roman" w:cs="Times New Roman"/>
          <w:sz w:val="24"/>
          <w:szCs w:val="24"/>
          <w:lang w:eastAsia="pl-PL"/>
        </w:rPr>
        <w:t xml:space="preserve"> </w:t>
      </w:r>
      <w:r w:rsidRPr="00CF70CF">
        <w:rPr>
          <w:rFonts w:ascii="Times New Roman" w:eastAsia="Times New Roman" w:hAnsi="Times New Roman" w:cs="Times New Roman"/>
          <w:sz w:val="24"/>
          <w:szCs w:val="24"/>
          <w:lang w:eastAsia="pl-PL"/>
        </w:rPr>
        <w:t>niezwłocznie,</w:t>
      </w:r>
      <w:r w:rsidR="006E0DAA" w:rsidRPr="00CF70CF">
        <w:rPr>
          <w:rFonts w:ascii="Times New Roman" w:eastAsia="Times New Roman" w:hAnsi="Times New Roman" w:cs="Times New Roman"/>
          <w:sz w:val="24"/>
          <w:szCs w:val="24"/>
          <w:lang w:eastAsia="pl-PL"/>
        </w:rPr>
        <w:t xml:space="preserve"> </w:t>
      </w:r>
      <w:r w:rsidRPr="00CF70CF">
        <w:rPr>
          <w:rFonts w:ascii="Times New Roman" w:eastAsia="Times New Roman" w:hAnsi="Times New Roman" w:cs="Times New Roman"/>
          <w:sz w:val="24"/>
          <w:szCs w:val="24"/>
          <w:lang w:eastAsia="pl-PL"/>
        </w:rPr>
        <w:t>jednak</w:t>
      </w:r>
      <w:r w:rsidR="006E0DAA" w:rsidRPr="00CF70CF">
        <w:rPr>
          <w:rFonts w:ascii="Times New Roman" w:eastAsia="Times New Roman" w:hAnsi="Times New Roman" w:cs="Times New Roman"/>
          <w:sz w:val="24"/>
          <w:szCs w:val="24"/>
          <w:lang w:eastAsia="pl-PL"/>
        </w:rPr>
        <w:t xml:space="preserve"> </w:t>
      </w:r>
      <w:r w:rsidRPr="00CF70CF">
        <w:rPr>
          <w:rFonts w:ascii="Times New Roman" w:eastAsia="Times New Roman" w:hAnsi="Times New Roman" w:cs="Times New Roman"/>
          <w:sz w:val="24"/>
          <w:szCs w:val="24"/>
          <w:lang w:eastAsia="pl-PL"/>
        </w:rPr>
        <w:t>nie</w:t>
      </w:r>
      <w:r w:rsidR="006E0DAA" w:rsidRPr="00CF70CF">
        <w:rPr>
          <w:rFonts w:ascii="Times New Roman" w:eastAsia="Times New Roman" w:hAnsi="Times New Roman" w:cs="Times New Roman"/>
          <w:sz w:val="24"/>
          <w:szCs w:val="24"/>
          <w:lang w:eastAsia="pl-PL"/>
        </w:rPr>
        <w:t xml:space="preserve"> </w:t>
      </w:r>
      <w:r w:rsidRPr="00CF70CF">
        <w:rPr>
          <w:rFonts w:ascii="Times New Roman" w:eastAsia="Times New Roman" w:hAnsi="Times New Roman" w:cs="Times New Roman"/>
          <w:sz w:val="24"/>
          <w:szCs w:val="24"/>
          <w:lang w:eastAsia="pl-PL"/>
        </w:rPr>
        <w:t>później</w:t>
      </w:r>
      <w:r w:rsidR="006E0DAA" w:rsidRPr="00CF70CF">
        <w:rPr>
          <w:rFonts w:ascii="Times New Roman" w:eastAsia="Times New Roman" w:hAnsi="Times New Roman" w:cs="Times New Roman"/>
          <w:sz w:val="24"/>
          <w:szCs w:val="24"/>
          <w:lang w:eastAsia="pl-PL"/>
        </w:rPr>
        <w:t xml:space="preserve"> </w:t>
      </w:r>
      <w:r w:rsidRPr="00CF70CF">
        <w:rPr>
          <w:rFonts w:ascii="Times New Roman" w:eastAsia="Times New Roman" w:hAnsi="Times New Roman" w:cs="Times New Roman"/>
          <w:sz w:val="24"/>
          <w:szCs w:val="24"/>
          <w:lang w:eastAsia="pl-PL"/>
        </w:rPr>
        <w:t>niż</w:t>
      </w:r>
      <w:r w:rsidR="006E0DAA" w:rsidRPr="00CF70CF">
        <w:rPr>
          <w:rFonts w:ascii="Times New Roman" w:eastAsia="Times New Roman" w:hAnsi="Times New Roman" w:cs="Times New Roman"/>
          <w:sz w:val="24"/>
          <w:szCs w:val="24"/>
          <w:lang w:eastAsia="pl-PL"/>
        </w:rPr>
        <w:t xml:space="preserve"> </w:t>
      </w:r>
      <w:r w:rsidRPr="00CF70CF">
        <w:rPr>
          <w:rFonts w:ascii="Times New Roman" w:eastAsia="Times New Roman" w:hAnsi="Times New Roman" w:cs="Times New Roman"/>
          <w:sz w:val="24"/>
          <w:szCs w:val="24"/>
          <w:lang w:eastAsia="pl-PL"/>
        </w:rPr>
        <w:t>na</w:t>
      </w:r>
      <w:r w:rsidR="006E0DAA" w:rsidRPr="00CF70CF">
        <w:rPr>
          <w:rFonts w:ascii="Times New Roman" w:eastAsia="Times New Roman" w:hAnsi="Times New Roman" w:cs="Times New Roman"/>
          <w:sz w:val="24"/>
          <w:szCs w:val="24"/>
          <w:lang w:eastAsia="pl-PL"/>
        </w:rPr>
        <w:t xml:space="preserve"> </w:t>
      </w:r>
      <w:r w:rsidRPr="00CF70CF">
        <w:rPr>
          <w:rFonts w:ascii="Times New Roman" w:eastAsia="Times New Roman" w:hAnsi="Times New Roman" w:cs="Times New Roman"/>
          <w:sz w:val="24"/>
          <w:szCs w:val="24"/>
          <w:lang w:eastAsia="pl-PL"/>
        </w:rPr>
        <w:t>6</w:t>
      </w:r>
      <w:r w:rsidR="006E0DAA" w:rsidRPr="00CF70CF">
        <w:rPr>
          <w:rFonts w:ascii="Times New Roman" w:eastAsia="Times New Roman" w:hAnsi="Times New Roman" w:cs="Times New Roman"/>
          <w:sz w:val="24"/>
          <w:szCs w:val="24"/>
          <w:lang w:eastAsia="pl-PL"/>
        </w:rPr>
        <w:t xml:space="preserve"> </w:t>
      </w:r>
      <w:r w:rsidRPr="00CF70CF">
        <w:rPr>
          <w:rFonts w:ascii="Times New Roman" w:eastAsia="Times New Roman" w:hAnsi="Times New Roman" w:cs="Times New Roman"/>
          <w:sz w:val="24"/>
          <w:szCs w:val="24"/>
          <w:lang w:eastAsia="pl-PL"/>
        </w:rPr>
        <w:t>dni</w:t>
      </w:r>
      <w:r w:rsidR="006E0DAA" w:rsidRPr="00CF70CF">
        <w:rPr>
          <w:rFonts w:ascii="Times New Roman" w:eastAsia="Times New Roman" w:hAnsi="Times New Roman" w:cs="Times New Roman"/>
          <w:sz w:val="24"/>
          <w:szCs w:val="24"/>
          <w:lang w:eastAsia="pl-PL"/>
        </w:rPr>
        <w:t xml:space="preserve"> </w:t>
      </w:r>
      <w:r w:rsidRPr="00CF70CF">
        <w:rPr>
          <w:rFonts w:ascii="Times New Roman" w:eastAsia="Times New Roman" w:hAnsi="Times New Roman" w:cs="Times New Roman"/>
          <w:sz w:val="24"/>
          <w:szCs w:val="24"/>
          <w:lang w:eastAsia="pl-PL"/>
        </w:rPr>
        <w:t>przed</w:t>
      </w:r>
      <w:r w:rsidR="006E0DAA" w:rsidRPr="00CF70CF">
        <w:rPr>
          <w:rFonts w:ascii="Times New Roman" w:eastAsia="Times New Roman" w:hAnsi="Times New Roman" w:cs="Times New Roman"/>
          <w:sz w:val="24"/>
          <w:szCs w:val="24"/>
          <w:lang w:eastAsia="pl-PL"/>
        </w:rPr>
        <w:t xml:space="preserve"> </w:t>
      </w:r>
      <w:r w:rsidRPr="00CF70CF">
        <w:rPr>
          <w:rFonts w:ascii="Times New Roman" w:eastAsia="Times New Roman" w:hAnsi="Times New Roman" w:cs="Times New Roman"/>
          <w:sz w:val="24"/>
          <w:szCs w:val="24"/>
          <w:lang w:eastAsia="pl-PL"/>
        </w:rPr>
        <w:t>upływem</w:t>
      </w:r>
      <w:r w:rsidR="006E0DAA" w:rsidRPr="00CF70CF">
        <w:rPr>
          <w:rFonts w:ascii="Times New Roman" w:eastAsia="Times New Roman" w:hAnsi="Times New Roman" w:cs="Times New Roman"/>
          <w:sz w:val="24"/>
          <w:szCs w:val="24"/>
          <w:lang w:eastAsia="pl-PL"/>
        </w:rPr>
        <w:t xml:space="preserve"> </w:t>
      </w:r>
      <w:r w:rsidRPr="00CF70CF">
        <w:rPr>
          <w:rFonts w:ascii="Times New Roman" w:eastAsia="Times New Roman" w:hAnsi="Times New Roman" w:cs="Times New Roman"/>
          <w:sz w:val="24"/>
          <w:szCs w:val="24"/>
          <w:lang w:eastAsia="pl-PL"/>
        </w:rPr>
        <w:t>terminu</w:t>
      </w:r>
      <w:r w:rsidR="006E0DAA" w:rsidRPr="00CF70CF">
        <w:rPr>
          <w:rFonts w:ascii="Times New Roman" w:eastAsia="Times New Roman" w:hAnsi="Times New Roman" w:cs="Times New Roman"/>
          <w:sz w:val="24"/>
          <w:szCs w:val="24"/>
          <w:lang w:eastAsia="pl-PL"/>
        </w:rPr>
        <w:t xml:space="preserve"> </w:t>
      </w:r>
      <w:r w:rsidRPr="00CF70CF">
        <w:rPr>
          <w:rFonts w:ascii="Times New Roman" w:eastAsia="Times New Roman" w:hAnsi="Times New Roman" w:cs="Times New Roman"/>
          <w:sz w:val="24"/>
          <w:szCs w:val="24"/>
          <w:lang w:eastAsia="pl-PL"/>
        </w:rPr>
        <w:t>składania</w:t>
      </w:r>
      <w:r w:rsidR="006E0DAA" w:rsidRPr="00CF70CF">
        <w:rPr>
          <w:rFonts w:ascii="Times New Roman" w:eastAsia="Times New Roman" w:hAnsi="Times New Roman" w:cs="Times New Roman"/>
          <w:sz w:val="24"/>
          <w:szCs w:val="24"/>
          <w:lang w:eastAsia="pl-PL"/>
        </w:rPr>
        <w:t xml:space="preserve"> </w:t>
      </w:r>
      <w:r w:rsidRPr="00CF70CF">
        <w:rPr>
          <w:rFonts w:ascii="Times New Roman" w:eastAsia="Times New Roman" w:hAnsi="Times New Roman" w:cs="Times New Roman"/>
          <w:sz w:val="24"/>
          <w:szCs w:val="24"/>
          <w:lang w:eastAsia="pl-PL"/>
        </w:rPr>
        <w:t>ofert,</w:t>
      </w:r>
      <w:r w:rsidR="006E0DAA" w:rsidRPr="00CF70CF">
        <w:rPr>
          <w:rFonts w:ascii="Times New Roman" w:eastAsia="Times New Roman" w:hAnsi="Times New Roman" w:cs="Times New Roman"/>
          <w:sz w:val="24"/>
          <w:szCs w:val="24"/>
          <w:lang w:eastAsia="pl-PL"/>
        </w:rPr>
        <w:t xml:space="preserve"> </w:t>
      </w:r>
      <w:r w:rsidRPr="00CF70CF">
        <w:rPr>
          <w:rFonts w:ascii="Times New Roman" w:eastAsia="Times New Roman" w:hAnsi="Times New Roman" w:cs="Times New Roman"/>
          <w:sz w:val="24"/>
          <w:szCs w:val="24"/>
          <w:lang w:eastAsia="pl-PL"/>
        </w:rPr>
        <w:t>pod</w:t>
      </w:r>
      <w:r w:rsidR="006E0DAA" w:rsidRPr="00CF70CF">
        <w:rPr>
          <w:rFonts w:ascii="Times New Roman" w:eastAsia="Times New Roman" w:hAnsi="Times New Roman" w:cs="Times New Roman"/>
          <w:sz w:val="24"/>
          <w:szCs w:val="24"/>
          <w:lang w:eastAsia="pl-PL"/>
        </w:rPr>
        <w:t xml:space="preserve"> </w:t>
      </w:r>
      <w:r w:rsidRPr="00CF70CF">
        <w:rPr>
          <w:rFonts w:ascii="Times New Roman" w:eastAsia="Times New Roman" w:hAnsi="Times New Roman" w:cs="Times New Roman"/>
          <w:sz w:val="24"/>
          <w:szCs w:val="24"/>
          <w:lang w:eastAsia="pl-PL"/>
        </w:rPr>
        <w:t>warunkiem,</w:t>
      </w:r>
      <w:r w:rsidR="006E0DAA" w:rsidRPr="00CF70CF">
        <w:rPr>
          <w:rFonts w:ascii="Times New Roman" w:eastAsia="Times New Roman" w:hAnsi="Times New Roman" w:cs="Times New Roman"/>
          <w:sz w:val="24"/>
          <w:szCs w:val="24"/>
          <w:lang w:eastAsia="pl-PL"/>
        </w:rPr>
        <w:t xml:space="preserve"> </w:t>
      </w:r>
      <w:r w:rsidRPr="00CF70CF">
        <w:rPr>
          <w:rFonts w:ascii="Times New Roman" w:eastAsia="Times New Roman" w:hAnsi="Times New Roman" w:cs="Times New Roman"/>
          <w:sz w:val="24"/>
          <w:szCs w:val="24"/>
          <w:lang w:eastAsia="pl-PL"/>
        </w:rPr>
        <w:t>że</w:t>
      </w:r>
      <w:r w:rsidR="006E0DAA" w:rsidRPr="00CF70CF">
        <w:rPr>
          <w:rFonts w:ascii="Times New Roman" w:eastAsia="Times New Roman" w:hAnsi="Times New Roman" w:cs="Times New Roman"/>
          <w:sz w:val="24"/>
          <w:szCs w:val="24"/>
          <w:lang w:eastAsia="pl-PL"/>
        </w:rPr>
        <w:t xml:space="preserve"> </w:t>
      </w:r>
      <w:r w:rsidRPr="00CF70CF">
        <w:rPr>
          <w:rFonts w:ascii="Times New Roman" w:eastAsia="Times New Roman" w:hAnsi="Times New Roman" w:cs="Times New Roman"/>
          <w:sz w:val="24"/>
          <w:szCs w:val="24"/>
          <w:lang w:eastAsia="pl-PL"/>
        </w:rPr>
        <w:t>wniosek</w:t>
      </w:r>
      <w:r w:rsidR="006E0DAA" w:rsidRPr="00CF70CF">
        <w:rPr>
          <w:rFonts w:ascii="Times New Roman" w:eastAsia="Times New Roman" w:hAnsi="Times New Roman" w:cs="Times New Roman"/>
          <w:sz w:val="24"/>
          <w:szCs w:val="24"/>
          <w:lang w:eastAsia="pl-PL"/>
        </w:rPr>
        <w:t xml:space="preserve"> </w:t>
      </w:r>
      <w:r w:rsidRPr="00CF70CF">
        <w:rPr>
          <w:rFonts w:ascii="Times New Roman" w:eastAsia="Times New Roman" w:hAnsi="Times New Roman" w:cs="Times New Roman"/>
          <w:sz w:val="24"/>
          <w:szCs w:val="24"/>
          <w:lang w:eastAsia="pl-PL"/>
        </w:rPr>
        <w:t>o</w:t>
      </w:r>
      <w:r w:rsidR="006E0DAA" w:rsidRPr="00CF70CF">
        <w:rPr>
          <w:rFonts w:ascii="Times New Roman" w:eastAsia="Times New Roman" w:hAnsi="Times New Roman" w:cs="Times New Roman"/>
          <w:sz w:val="24"/>
          <w:szCs w:val="24"/>
          <w:lang w:eastAsia="pl-PL"/>
        </w:rPr>
        <w:t xml:space="preserve"> </w:t>
      </w:r>
      <w:r w:rsidRPr="00CF70CF">
        <w:rPr>
          <w:rFonts w:ascii="Times New Roman" w:eastAsia="Times New Roman" w:hAnsi="Times New Roman" w:cs="Times New Roman"/>
          <w:sz w:val="24"/>
          <w:szCs w:val="24"/>
          <w:lang w:eastAsia="pl-PL"/>
        </w:rPr>
        <w:t>wyjaśnienie</w:t>
      </w:r>
      <w:r w:rsidR="006E0DAA" w:rsidRPr="00CF70CF">
        <w:rPr>
          <w:rFonts w:ascii="Times New Roman" w:eastAsia="Times New Roman" w:hAnsi="Times New Roman" w:cs="Times New Roman"/>
          <w:sz w:val="24"/>
          <w:szCs w:val="24"/>
          <w:lang w:eastAsia="pl-PL"/>
        </w:rPr>
        <w:t xml:space="preserve"> </w:t>
      </w:r>
      <w:r w:rsidRPr="00CF70CF">
        <w:rPr>
          <w:rFonts w:ascii="Times New Roman" w:eastAsia="Times New Roman" w:hAnsi="Times New Roman" w:cs="Times New Roman"/>
          <w:sz w:val="24"/>
          <w:szCs w:val="24"/>
          <w:lang w:eastAsia="pl-PL"/>
        </w:rPr>
        <w:t>treści</w:t>
      </w:r>
      <w:r w:rsidR="006E0DAA" w:rsidRPr="00CF70CF">
        <w:rPr>
          <w:rFonts w:ascii="Times New Roman" w:eastAsia="Times New Roman" w:hAnsi="Times New Roman" w:cs="Times New Roman"/>
          <w:sz w:val="24"/>
          <w:szCs w:val="24"/>
          <w:lang w:eastAsia="pl-PL"/>
        </w:rPr>
        <w:t xml:space="preserve"> </w:t>
      </w:r>
      <w:r w:rsidRPr="00CF70CF">
        <w:rPr>
          <w:rFonts w:ascii="Times New Roman" w:eastAsia="Times New Roman" w:hAnsi="Times New Roman" w:cs="Times New Roman"/>
          <w:sz w:val="24"/>
          <w:szCs w:val="24"/>
          <w:lang w:eastAsia="pl-PL"/>
        </w:rPr>
        <w:t>SWZ</w:t>
      </w:r>
      <w:r w:rsidR="006E0DAA" w:rsidRPr="00CF70CF">
        <w:rPr>
          <w:rFonts w:ascii="Times New Roman" w:eastAsia="Times New Roman" w:hAnsi="Times New Roman" w:cs="Times New Roman"/>
          <w:sz w:val="24"/>
          <w:szCs w:val="24"/>
          <w:lang w:eastAsia="pl-PL"/>
        </w:rPr>
        <w:t xml:space="preserve"> </w:t>
      </w:r>
      <w:r w:rsidRPr="00CF70CF">
        <w:rPr>
          <w:rFonts w:ascii="Times New Roman" w:eastAsia="Times New Roman" w:hAnsi="Times New Roman" w:cs="Times New Roman"/>
          <w:sz w:val="24"/>
          <w:szCs w:val="24"/>
          <w:lang w:eastAsia="pl-PL"/>
        </w:rPr>
        <w:t>wpłynął</w:t>
      </w:r>
      <w:r w:rsidR="006E0DAA" w:rsidRPr="00CF70CF">
        <w:rPr>
          <w:rFonts w:ascii="Times New Roman" w:eastAsia="Times New Roman" w:hAnsi="Times New Roman" w:cs="Times New Roman"/>
          <w:sz w:val="24"/>
          <w:szCs w:val="24"/>
          <w:lang w:eastAsia="pl-PL"/>
        </w:rPr>
        <w:t xml:space="preserve"> </w:t>
      </w:r>
      <w:r w:rsidRPr="00CF70CF">
        <w:rPr>
          <w:rFonts w:ascii="Times New Roman" w:eastAsia="Times New Roman" w:hAnsi="Times New Roman" w:cs="Times New Roman"/>
          <w:sz w:val="24"/>
          <w:szCs w:val="24"/>
          <w:lang w:eastAsia="pl-PL"/>
        </w:rPr>
        <w:t>do</w:t>
      </w:r>
      <w:r w:rsidR="006E0DAA" w:rsidRPr="00CF70CF">
        <w:rPr>
          <w:rFonts w:ascii="Times New Roman" w:eastAsia="Times New Roman" w:hAnsi="Times New Roman" w:cs="Times New Roman"/>
          <w:sz w:val="24"/>
          <w:szCs w:val="24"/>
          <w:lang w:eastAsia="pl-PL"/>
        </w:rPr>
        <w:t xml:space="preserve"> </w:t>
      </w:r>
      <w:r w:rsidRPr="00CF70CF">
        <w:rPr>
          <w:rFonts w:ascii="Times New Roman" w:eastAsia="Times New Roman" w:hAnsi="Times New Roman" w:cs="Times New Roman"/>
          <w:sz w:val="24"/>
          <w:szCs w:val="24"/>
          <w:lang w:eastAsia="pl-PL"/>
        </w:rPr>
        <w:t>Zamawiającego</w:t>
      </w:r>
      <w:r w:rsidR="006E0DAA" w:rsidRPr="00CF70CF">
        <w:rPr>
          <w:rFonts w:ascii="Times New Roman" w:eastAsia="Times New Roman" w:hAnsi="Times New Roman" w:cs="Times New Roman"/>
          <w:sz w:val="24"/>
          <w:szCs w:val="24"/>
          <w:lang w:eastAsia="pl-PL"/>
        </w:rPr>
        <w:t xml:space="preserve"> </w:t>
      </w:r>
      <w:r w:rsidRPr="00CF70CF">
        <w:rPr>
          <w:rFonts w:ascii="Times New Roman" w:eastAsia="Times New Roman" w:hAnsi="Times New Roman" w:cs="Times New Roman"/>
          <w:sz w:val="24"/>
          <w:szCs w:val="24"/>
          <w:lang w:eastAsia="pl-PL"/>
        </w:rPr>
        <w:t>nie</w:t>
      </w:r>
      <w:r w:rsidR="006E0DAA" w:rsidRPr="00CF70CF">
        <w:rPr>
          <w:rFonts w:ascii="Times New Roman" w:eastAsia="Times New Roman" w:hAnsi="Times New Roman" w:cs="Times New Roman"/>
          <w:sz w:val="24"/>
          <w:szCs w:val="24"/>
          <w:lang w:eastAsia="pl-PL"/>
        </w:rPr>
        <w:t xml:space="preserve"> </w:t>
      </w:r>
      <w:r w:rsidRPr="00CF70CF">
        <w:rPr>
          <w:rFonts w:ascii="Times New Roman" w:eastAsia="Times New Roman" w:hAnsi="Times New Roman" w:cs="Times New Roman"/>
          <w:sz w:val="24"/>
          <w:szCs w:val="24"/>
          <w:lang w:eastAsia="pl-PL"/>
        </w:rPr>
        <w:t>później</w:t>
      </w:r>
      <w:r w:rsidR="006E0DAA" w:rsidRPr="00CF70CF">
        <w:rPr>
          <w:rFonts w:ascii="Times New Roman" w:eastAsia="Times New Roman" w:hAnsi="Times New Roman" w:cs="Times New Roman"/>
          <w:sz w:val="24"/>
          <w:szCs w:val="24"/>
          <w:lang w:eastAsia="pl-PL"/>
        </w:rPr>
        <w:t xml:space="preserve"> </w:t>
      </w:r>
      <w:r w:rsidRPr="00CF70CF">
        <w:rPr>
          <w:rFonts w:ascii="Times New Roman" w:eastAsia="Times New Roman" w:hAnsi="Times New Roman" w:cs="Times New Roman"/>
          <w:sz w:val="24"/>
          <w:szCs w:val="24"/>
          <w:lang w:eastAsia="pl-PL"/>
        </w:rPr>
        <w:t>niż</w:t>
      </w:r>
      <w:r w:rsidR="006E0DAA" w:rsidRPr="00CF70CF">
        <w:rPr>
          <w:rFonts w:ascii="Times New Roman" w:eastAsia="Times New Roman" w:hAnsi="Times New Roman" w:cs="Times New Roman"/>
          <w:sz w:val="24"/>
          <w:szCs w:val="24"/>
          <w:lang w:eastAsia="pl-PL"/>
        </w:rPr>
        <w:t xml:space="preserve"> </w:t>
      </w:r>
      <w:r w:rsidRPr="00CF70CF">
        <w:rPr>
          <w:rFonts w:ascii="Times New Roman" w:eastAsia="Times New Roman" w:hAnsi="Times New Roman" w:cs="Times New Roman"/>
          <w:sz w:val="24"/>
          <w:szCs w:val="24"/>
          <w:lang w:eastAsia="pl-PL"/>
        </w:rPr>
        <w:t>na</w:t>
      </w:r>
      <w:r w:rsidR="006E0DAA" w:rsidRPr="00CF70CF">
        <w:rPr>
          <w:rFonts w:ascii="Times New Roman" w:eastAsia="Times New Roman" w:hAnsi="Times New Roman" w:cs="Times New Roman"/>
          <w:sz w:val="24"/>
          <w:szCs w:val="24"/>
          <w:lang w:eastAsia="pl-PL"/>
        </w:rPr>
        <w:t xml:space="preserve"> </w:t>
      </w:r>
      <w:r w:rsidRPr="00CF70CF">
        <w:rPr>
          <w:rFonts w:ascii="Times New Roman" w:eastAsia="Times New Roman" w:hAnsi="Times New Roman" w:cs="Times New Roman"/>
          <w:sz w:val="24"/>
          <w:szCs w:val="24"/>
          <w:lang w:eastAsia="pl-PL"/>
        </w:rPr>
        <w:t>14</w:t>
      </w:r>
      <w:r w:rsidR="006E0DAA" w:rsidRPr="00CF70CF">
        <w:rPr>
          <w:rFonts w:ascii="Times New Roman" w:eastAsia="Times New Roman" w:hAnsi="Times New Roman" w:cs="Times New Roman"/>
          <w:sz w:val="24"/>
          <w:szCs w:val="24"/>
          <w:lang w:eastAsia="pl-PL"/>
        </w:rPr>
        <w:t xml:space="preserve"> </w:t>
      </w:r>
      <w:r w:rsidRPr="00CF70CF">
        <w:rPr>
          <w:rFonts w:ascii="Times New Roman" w:eastAsia="Times New Roman" w:hAnsi="Times New Roman" w:cs="Times New Roman"/>
          <w:sz w:val="24"/>
          <w:szCs w:val="24"/>
          <w:lang w:eastAsia="pl-PL"/>
        </w:rPr>
        <w:t>dni</w:t>
      </w:r>
      <w:r w:rsidR="006E0DAA" w:rsidRPr="00CF70CF">
        <w:rPr>
          <w:rFonts w:ascii="Times New Roman" w:eastAsia="Times New Roman" w:hAnsi="Times New Roman" w:cs="Times New Roman"/>
          <w:sz w:val="24"/>
          <w:szCs w:val="24"/>
          <w:lang w:eastAsia="pl-PL"/>
        </w:rPr>
        <w:t xml:space="preserve"> </w:t>
      </w:r>
      <w:r w:rsidRPr="00CF70CF">
        <w:rPr>
          <w:rFonts w:ascii="Times New Roman" w:eastAsia="Times New Roman" w:hAnsi="Times New Roman" w:cs="Times New Roman"/>
          <w:sz w:val="24"/>
          <w:szCs w:val="24"/>
          <w:lang w:eastAsia="pl-PL"/>
        </w:rPr>
        <w:t>przed</w:t>
      </w:r>
      <w:r w:rsidR="006E0DAA" w:rsidRPr="00CF70CF">
        <w:rPr>
          <w:rFonts w:ascii="Times New Roman" w:eastAsia="Times New Roman" w:hAnsi="Times New Roman" w:cs="Times New Roman"/>
          <w:sz w:val="24"/>
          <w:szCs w:val="24"/>
          <w:lang w:eastAsia="pl-PL"/>
        </w:rPr>
        <w:t xml:space="preserve"> </w:t>
      </w:r>
      <w:r w:rsidRPr="00CF70CF">
        <w:rPr>
          <w:rFonts w:ascii="Times New Roman" w:eastAsia="Times New Roman" w:hAnsi="Times New Roman" w:cs="Times New Roman"/>
          <w:sz w:val="24"/>
          <w:szCs w:val="24"/>
          <w:lang w:eastAsia="pl-PL"/>
        </w:rPr>
        <w:t>upływem</w:t>
      </w:r>
      <w:r w:rsidR="006E0DAA" w:rsidRPr="00CF70CF">
        <w:rPr>
          <w:rFonts w:ascii="Times New Roman" w:eastAsia="Times New Roman" w:hAnsi="Times New Roman" w:cs="Times New Roman"/>
          <w:sz w:val="24"/>
          <w:szCs w:val="24"/>
          <w:lang w:eastAsia="pl-PL"/>
        </w:rPr>
        <w:t xml:space="preserve"> </w:t>
      </w:r>
      <w:r w:rsidRPr="00CF70CF">
        <w:rPr>
          <w:rFonts w:ascii="Times New Roman" w:eastAsia="Times New Roman" w:hAnsi="Times New Roman" w:cs="Times New Roman"/>
          <w:sz w:val="24"/>
          <w:szCs w:val="24"/>
          <w:lang w:eastAsia="pl-PL"/>
        </w:rPr>
        <w:t>terminu</w:t>
      </w:r>
      <w:r w:rsidR="006E0DAA" w:rsidRPr="00CF70CF">
        <w:rPr>
          <w:rFonts w:ascii="Times New Roman" w:eastAsia="Times New Roman" w:hAnsi="Times New Roman" w:cs="Times New Roman"/>
          <w:sz w:val="24"/>
          <w:szCs w:val="24"/>
          <w:lang w:eastAsia="pl-PL"/>
        </w:rPr>
        <w:t xml:space="preserve"> </w:t>
      </w:r>
      <w:r w:rsidRPr="00CF70CF">
        <w:rPr>
          <w:rFonts w:ascii="Times New Roman" w:eastAsia="Times New Roman" w:hAnsi="Times New Roman" w:cs="Times New Roman"/>
          <w:sz w:val="24"/>
          <w:szCs w:val="24"/>
          <w:lang w:eastAsia="pl-PL"/>
        </w:rPr>
        <w:t>składania</w:t>
      </w:r>
      <w:r w:rsidR="006E0DAA" w:rsidRPr="00CF70CF">
        <w:rPr>
          <w:rFonts w:ascii="Times New Roman" w:eastAsia="Times New Roman" w:hAnsi="Times New Roman" w:cs="Times New Roman"/>
          <w:sz w:val="24"/>
          <w:szCs w:val="24"/>
          <w:lang w:eastAsia="pl-PL"/>
        </w:rPr>
        <w:t xml:space="preserve"> </w:t>
      </w:r>
      <w:r w:rsidRPr="00CF70CF">
        <w:rPr>
          <w:rFonts w:ascii="Times New Roman" w:eastAsia="Times New Roman" w:hAnsi="Times New Roman" w:cs="Times New Roman"/>
          <w:sz w:val="24"/>
          <w:szCs w:val="24"/>
          <w:lang w:eastAsia="pl-PL"/>
        </w:rPr>
        <w:t>ofert.</w:t>
      </w:r>
      <w:r w:rsidR="006E0DAA" w:rsidRPr="00CF70CF">
        <w:rPr>
          <w:rFonts w:ascii="Times New Roman" w:eastAsia="Times New Roman" w:hAnsi="Times New Roman" w:cs="Times New Roman"/>
          <w:sz w:val="24"/>
          <w:szCs w:val="24"/>
          <w:lang w:eastAsia="pl-PL"/>
        </w:rPr>
        <w:t xml:space="preserve"> </w:t>
      </w:r>
    </w:p>
    <w:p w14:paraId="1084B5D4" w14:textId="77777777" w:rsidR="00D32CFC" w:rsidRPr="00CF70CF" w:rsidRDefault="00D32CFC" w:rsidP="00885433">
      <w:pPr>
        <w:numPr>
          <w:ilvl w:val="0"/>
          <w:numId w:val="112"/>
        </w:numPr>
        <w:tabs>
          <w:tab w:val="left" w:pos="426"/>
        </w:tabs>
        <w:spacing w:after="0"/>
        <w:ind w:left="426" w:hanging="426"/>
        <w:jc w:val="both"/>
        <w:rPr>
          <w:rFonts w:ascii="Times New Roman" w:eastAsia="Times New Roman" w:hAnsi="Times New Roman" w:cs="Times New Roman"/>
          <w:sz w:val="24"/>
          <w:szCs w:val="24"/>
          <w:lang w:eastAsia="pl-PL"/>
        </w:rPr>
      </w:pPr>
      <w:r w:rsidRPr="00CF70CF">
        <w:rPr>
          <w:rFonts w:ascii="Times New Roman" w:eastAsia="Times New Roman" w:hAnsi="Times New Roman" w:cs="Times New Roman"/>
          <w:sz w:val="24"/>
          <w:szCs w:val="24"/>
          <w:lang w:eastAsia="pl-PL"/>
        </w:rPr>
        <w:t>Jeżeli</w:t>
      </w:r>
      <w:r w:rsidR="006E0DAA" w:rsidRPr="00CF70CF">
        <w:rPr>
          <w:rFonts w:ascii="Times New Roman" w:eastAsia="Times New Roman" w:hAnsi="Times New Roman" w:cs="Times New Roman"/>
          <w:sz w:val="24"/>
          <w:szCs w:val="24"/>
          <w:lang w:eastAsia="pl-PL"/>
        </w:rPr>
        <w:t xml:space="preserve"> </w:t>
      </w:r>
      <w:r w:rsidRPr="00CF70CF">
        <w:rPr>
          <w:rFonts w:ascii="Times New Roman" w:eastAsia="Times New Roman" w:hAnsi="Times New Roman" w:cs="Times New Roman"/>
          <w:sz w:val="24"/>
          <w:szCs w:val="24"/>
          <w:lang w:eastAsia="pl-PL"/>
        </w:rPr>
        <w:t>Zamawiający</w:t>
      </w:r>
      <w:r w:rsidR="006E0DAA" w:rsidRPr="00CF70CF">
        <w:rPr>
          <w:rFonts w:ascii="Times New Roman" w:eastAsia="Times New Roman" w:hAnsi="Times New Roman" w:cs="Times New Roman"/>
          <w:sz w:val="24"/>
          <w:szCs w:val="24"/>
          <w:lang w:eastAsia="pl-PL"/>
        </w:rPr>
        <w:t xml:space="preserve"> </w:t>
      </w:r>
      <w:r w:rsidRPr="00CF70CF">
        <w:rPr>
          <w:rFonts w:ascii="Times New Roman" w:eastAsia="Times New Roman" w:hAnsi="Times New Roman" w:cs="Times New Roman"/>
          <w:sz w:val="24"/>
          <w:szCs w:val="24"/>
          <w:lang w:eastAsia="pl-PL"/>
        </w:rPr>
        <w:t>nie</w:t>
      </w:r>
      <w:r w:rsidR="006E0DAA" w:rsidRPr="00CF70CF">
        <w:rPr>
          <w:rFonts w:ascii="Times New Roman" w:eastAsia="Times New Roman" w:hAnsi="Times New Roman" w:cs="Times New Roman"/>
          <w:sz w:val="24"/>
          <w:szCs w:val="24"/>
          <w:lang w:eastAsia="pl-PL"/>
        </w:rPr>
        <w:t xml:space="preserve"> </w:t>
      </w:r>
      <w:r w:rsidRPr="00CF70CF">
        <w:rPr>
          <w:rFonts w:ascii="Times New Roman" w:eastAsia="Times New Roman" w:hAnsi="Times New Roman" w:cs="Times New Roman"/>
          <w:sz w:val="24"/>
          <w:szCs w:val="24"/>
          <w:lang w:eastAsia="pl-PL"/>
        </w:rPr>
        <w:t>udzieli</w:t>
      </w:r>
      <w:r w:rsidR="006E0DAA" w:rsidRPr="00CF70CF">
        <w:rPr>
          <w:rFonts w:ascii="Times New Roman" w:eastAsia="Times New Roman" w:hAnsi="Times New Roman" w:cs="Times New Roman"/>
          <w:sz w:val="24"/>
          <w:szCs w:val="24"/>
          <w:lang w:eastAsia="pl-PL"/>
        </w:rPr>
        <w:t xml:space="preserve"> </w:t>
      </w:r>
      <w:r w:rsidRPr="00CF70CF">
        <w:rPr>
          <w:rFonts w:ascii="Times New Roman" w:eastAsia="Times New Roman" w:hAnsi="Times New Roman" w:cs="Times New Roman"/>
          <w:sz w:val="24"/>
          <w:szCs w:val="24"/>
          <w:lang w:eastAsia="pl-PL"/>
        </w:rPr>
        <w:t>wyjaśnień</w:t>
      </w:r>
      <w:r w:rsidR="006E0DAA" w:rsidRPr="00CF70CF">
        <w:rPr>
          <w:rFonts w:ascii="Times New Roman" w:eastAsia="Times New Roman" w:hAnsi="Times New Roman" w:cs="Times New Roman"/>
          <w:sz w:val="24"/>
          <w:szCs w:val="24"/>
          <w:lang w:eastAsia="pl-PL"/>
        </w:rPr>
        <w:t xml:space="preserve"> </w:t>
      </w:r>
      <w:r w:rsidRPr="00CF70CF">
        <w:rPr>
          <w:rFonts w:ascii="Times New Roman" w:eastAsia="Times New Roman" w:hAnsi="Times New Roman" w:cs="Times New Roman"/>
          <w:sz w:val="24"/>
          <w:szCs w:val="24"/>
          <w:lang w:eastAsia="pl-PL"/>
        </w:rPr>
        <w:t>w</w:t>
      </w:r>
      <w:r w:rsidR="006E0DAA" w:rsidRPr="00CF70CF">
        <w:rPr>
          <w:rFonts w:ascii="Times New Roman" w:eastAsia="Times New Roman" w:hAnsi="Times New Roman" w:cs="Times New Roman"/>
          <w:sz w:val="24"/>
          <w:szCs w:val="24"/>
          <w:lang w:eastAsia="pl-PL"/>
        </w:rPr>
        <w:t xml:space="preserve"> </w:t>
      </w:r>
      <w:r w:rsidRPr="00CF70CF">
        <w:rPr>
          <w:rFonts w:ascii="Times New Roman" w:eastAsia="Times New Roman" w:hAnsi="Times New Roman" w:cs="Times New Roman"/>
          <w:sz w:val="24"/>
          <w:szCs w:val="24"/>
          <w:lang w:eastAsia="pl-PL"/>
        </w:rPr>
        <w:t>terminach,</w:t>
      </w:r>
      <w:r w:rsidR="006E0DAA" w:rsidRPr="00CF70CF">
        <w:rPr>
          <w:rFonts w:ascii="Times New Roman" w:eastAsia="Times New Roman" w:hAnsi="Times New Roman" w:cs="Times New Roman"/>
          <w:sz w:val="24"/>
          <w:szCs w:val="24"/>
          <w:lang w:eastAsia="pl-PL"/>
        </w:rPr>
        <w:t xml:space="preserve"> </w:t>
      </w:r>
      <w:r w:rsidRPr="00CF70CF">
        <w:rPr>
          <w:rFonts w:ascii="Times New Roman" w:eastAsia="Times New Roman" w:hAnsi="Times New Roman" w:cs="Times New Roman"/>
          <w:sz w:val="24"/>
          <w:szCs w:val="24"/>
          <w:lang w:eastAsia="pl-PL"/>
        </w:rPr>
        <w:t>o</w:t>
      </w:r>
      <w:r w:rsidR="006E0DAA" w:rsidRPr="00CF70CF">
        <w:rPr>
          <w:rFonts w:ascii="Times New Roman" w:eastAsia="Times New Roman" w:hAnsi="Times New Roman" w:cs="Times New Roman"/>
          <w:sz w:val="24"/>
          <w:szCs w:val="24"/>
          <w:lang w:eastAsia="pl-PL"/>
        </w:rPr>
        <w:t xml:space="preserve"> </w:t>
      </w:r>
      <w:r w:rsidRPr="00CF70CF">
        <w:rPr>
          <w:rFonts w:ascii="Times New Roman" w:eastAsia="Times New Roman" w:hAnsi="Times New Roman" w:cs="Times New Roman"/>
          <w:sz w:val="24"/>
          <w:szCs w:val="24"/>
          <w:lang w:eastAsia="pl-PL"/>
        </w:rPr>
        <w:t>których</w:t>
      </w:r>
      <w:r w:rsidR="006E0DAA" w:rsidRPr="00CF70CF">
        <w:rPr>
          <w:rFonts w:ascii="Times New Roman" w:eastAsia="Times New Roman" w:hAnsi="Times New Roman" w:cs="Times New Roman"/>
          <w:sz w:val="24"/>
          <w:szCs w:val="24"/>
          <w:lang w:eastAsia="pl-PL"/>
        </w:rPr>
        <w:t xml:space="preserve"> </w:t>
      </w:r>
      <w:r w:rsidRPr="00CF70CF">
        <w:rPr>
          <w:rFonts w:ascii="Times New Roman" w:eastAsia="Times New Roman" w:hAnsi="Times New Roman" w:cs="Times New Roman"/>
          <w:sz w:val="24"/>
          <w:szCs w:val="24"/>
          <w:lang w:eastAsia="pl-PL"/>
        </w:rPr>
        <w:t>mowa</w:t>
      </w:r>
      <w:r w:rsidR="006E0DAA" w:rsidRPr="00CF70CF">
        <w:rPr>
          <w:rFonts w:ascii="Times New Roman" w:eastAsia="Times New Roman" w:hAnsi="Times New Roman" w:cs="Times New Roman"/>
          <w:sz w:val="24"/>
          <w:szCs w:val="24"/>
          <w:lang w:eastAsia="pl-PL"/>
        </w:rPr>
        <w:t xml:space="preserve"> </w:t>
      </w:r>
      <w:r w:rsidRPr="00CF70CF">
        <w:rPr>
          <w:rFonts w:ascii="Times New Roman" w:eastAsia="Times New Roman" w:hAnsi="Times New Roman" w:cs="Times New Roman"/>
          <w:sz w:val="24"/>
          <w:szCs w:val="24"/>
          <w:lang w:eastAsia="pl-PL"/>
        </w:rPr>
        <w:t>w</w:t>
      </w:r>
      <w:r w:rsidR="006E0DAA" w:rsidRPr="00CF70CF">
        <w:rPr>
          <w:rFonts w:ascii="Times New Roman" w:eastAsia="Times New Roman" w:hAnsi="Times New Roman" w:cs="Times New Roman"/>
          <w:sz w:val="24"/>
          <w:szCs w:val="24"/>
          <w:lang w:eastAsia="pl-PL"/>
        </w:rPr>
        <w:t xml:space="preserve"> </w:t>
      </w:r>
      <w:r w:rsidRPr="00CF70CF">
        <w:rPr>
          <w:rFonts w:ascii="Times New Roman" w:eastAsia="Times New Roman" w:hAnsi="Times New Roman" w:cs="Times New Roman"/>
          <w:sz w:val="24"/>
          <w:szCs w:val="24"/>
          <w:lang w:eastAsia="pl-PL"/>
        </w:rPr>
        <w:t>ust.</w:t>
      </w:r>
      <w:r w:rsidR="006E0DAA" w:rsidRPr="00CF70CF">
        <w:rPr>
          <w:rFonts w:ascii="Times New Roman" w:eastAsia="Times New Roman" w:hAnsi="Times New Roman" w:cs="Times New Roman"/>
          <w:sz w:val="24"/>
          <w:szCs w:val="24"/>
          <w:lang w:eastAsia="pl-PL"/>
        </w:rPr>
        <w:t xml:space="preserve"> </w:t>
      </w:r>
      <w:r w:rsidRPr="00CF70CF">
        <w:rPr>
          <w:rFonts w:ascii="Times New Roman" w:eastAsia="Times New Roman" w:hAnsi="Times New Roman" w:cs="Times New Roman"/>
          <w:sz w:val="24"/>
          <w:szCs w:val="24"/>
          <w:lang w:eastAsia="pl-PL"/>
        </w:rPr>
        <w:t>9,</w:t>
      </w:r>
      <w:r w:rsidR="006E0DAA" w:rsidRPr="00CF70CF">
        <w:rPr>
          <w:rFonts w:ascii="Times New Roman" w:eastAsia="Times New Roman" w:hAnsi="Times New Roman" w:cs="Times New Roman"/>
          <w:sz w:val="24"/>
          <w:szCs w:val="24"/>
          <w:lang w:eastAsia="pl-PL"/>
        </w:rPr>
        <w:t xml:space="preserve"> </w:t>
      </w:r>
      <w:r w:rsidRPr="00CF70CF">
        <w:rPr>
          <w:rFonts w:ascii="Times New Roman" w:eastAsia="Times New Roman" w:hAnsi="Times New Roman" w:cs="Times New Roman"/>
          <w:sz w:val="24"/>
          <w:szCs w:val="24"/>
          <w:lang w:eastAsia="pl-PL"/>
        </w:rPr>
        <w:t>przedłuża</w:t>
      </w:r>
      <w:r w:rsidR="006E0DAA" w:rsidRPr="00CF70CF">
        <w:rPr>
          <w:rFonts w:ascii="Times New Roman" w:eastAsia="Times New Roman" w:hAnsi="Times New Roman" w:cs="Times New Roman"/>
          <w:sz w:val="24"/>
          <w:szCs w:val="24"/>
          <w:lang w:eastAsia="pl-PL"/>
        </w:rPr>
        <w:t xml:space="preserve"> </w:t>
      </w:r>
      <w:r w:rsidRPr="00CF70CF">
        <w:rPr>
          <w:rFonts w:ascii="Times New Roman" w:eastAsia="Times New Roman" w:hAnsi="Times New Roman" w:cs="Times New Roman"/>
          <w:sz w:val="24"/>
          <w:szCs w:val="24"/>
          <w:lang w:eastAsia="pl-PL"/>
        </w:rPr>
        <w:t>termin</w:t>
      </w:r>
      <w:r w:rsidR="006E0DAA" w:rsidRPr="00CF70CF">
        <w:rPr>
          <w:rFonts w:ascii="Times New Roman" w:eastAsia="Times New Roman" w:hAnsi="Times New Roman" w:cs="Times New Roman"/>
          <w:sz w:val="24"/>
          <w:szCs w:val="24"/>
          <w:lang w:eastAsia="pl-PL"/>
        </w:rPr>
        <w:t xml:space="preserve"> </w:t>
      </w:r>
      <w:r w:rsidRPr="00CF70CF">
        <w:rPr>
          <w:rFonts w:ascii="Times New Roman" w:eastAsia="Times New Roman" w:hAnsi="Times New Roman" w:cs="Times New Roman"/>
          <w:sz w:val="24"/>
          <w:szCs w:val="24"/>
          <w:lang w:eastAsia="pl-PL"/>
        </w:rPr>
        <w:t>składania</w:t>
      </w:r>
      <w:r w:rsidR="006E0DAA" w:rsidRPr="00CF70CF">
        <w:rPr>
          <w:rFonts w:ascii="Times New Roman" w:eastAsia="Times New Roman" w:hAnsi="Times New Roman" w:cs="Times New Roman"/>
          <w:sz w:val="24"/>
          <w:szCs w:val="24"/>
          <w:lang w:eastAsia="pl-PL"/>
        </w:rPr>
        <w:t xml:space="preserve"> </w:t>
      </w:r>
      <w:r w:rsidRPr="00CF70CF">
        <w:rPr>
          <w:rFonts w:ascii="Times New Roman" w:eastAsia="Times New Roman" w:hAnsi="Times New Roman" w:cs="Times New Roman"/>
          <w:sz w:val="24"/>
          <w:szCs w:val="24"/>
          <w:lang w:eastAsia="pl-PL"/>
        </w:rPr>
        <w:t>ofert</w:t>
      </w:r>
      <w:r w:rsidR="006E0DAA" w:rsidRPr="00CF70CF">
        <w:rPr>
          <w:rFonts w:ascii="Times New Roman" w:eastAsia="Times New Roman" w:hAnsi="Times New Roman" w:cs="Times New Roman"/>
          <w:sz w:val="24"/>
          <w:szCs w:val="24"/>
          <w:lang w:eastAsia="pl-PL"/>
        </w:rPr>
        <w:t xml:space="preserve"> </w:t>
      </w:r>
      <w:r w:rsidRPr="00CF70CF">
        <w:rPr>
          <w:rFonts w:ascii="Times New Roman" w:eastAsia="Times New Roman" w:hAnsi="Times New Roman" w:cs="Times New Roman"/>
          <w:sz w:val="24"/>
          <w:szCs w:val="24"/>
          <w:lang w:eastAsia="pl-PL"/>
        </w:rPr>
        <w:t>o</w:t>
      </w:r>
      <w:r w:rsidR="006E0DAA" w:rsidRPr="00CF70CF">
        <w:rPr>
          <w:rFonts w:ascii="Times New Roman" w:eastAsia="Times New Roman" w:hAnsi="Times New Roman" w:cs="Times New Roman"/>
          <w:sz w:val="24"/>
          <w:szCs w:val="24"/>
          <w:lang w:eastAsia="pl-PL"/>
        </w:rPr>
        <w:t xml:space="preserve"> </w:t>
      </w:r>
      <w:r w:rsidRPr="00CF70CF">
        <w:rPr>
          <w:rFonts w:ascii="Times New Roman" w:eastAsia="Times New Roman" w:hAnsi="Times New Roman" w:cs="Times New Roman"/>
          <w:sz w:val="24"/>
          <w:szCs w:val="24"/>
          <w:lang w:eastAsia="pl-PL"/>
        </w:rPr>
        <w:t>czas</w:t>
      </w:r>
      <w:r w:rsidR="006E0DAA" w:rsidRPr="00CF70CF">
        <w:rPr>
          <w:rFonts w:ascii="Times New Roman" w:eastAsia="Times New Roman" w:hAnsi="Times New Roman" w:cs="Times New Roman"/>
          <w:sz w:val="24"/>
          <w:szCs w:val="24"/>
          <w:lang w:eastAsia="pl-PL"/>
        </w:rPr>
        <w:t xml:space="preserve"> </w:t>
      </w:r>
      <w:r w:rsidRPr="00CF70CF">
        <w:rPr>
          <w:rFonts w:ascii="Times New Roman" w:eastAsia="Times New Roman" w:hAnsi="Times New Roman" w:cs="Times New Roman"/>
          <w:sz w:val="24"/>
          <w:szCs w:val="24"/>
          <w:lang w:eastAsia="pl-PL"/>
        </w:rPr>
        <w:t>niezbędny</w:t>
      </w:r>
      <w:r w:rsidR="006E0DAA" w:rsidRPr="00CF70CF">
        <w:rPr>
          <w:rFonts w:ascii="Times New Roman" w:eastAsia="Times New Roman" w:hAnsi="Times New Roman" w:cs="Times New Roman"/>
          <w:sz w:val="24"/>
          <w:szCs w:val="24"/>
          <w:lang w:eastAsia="pl-PL"/>
        </w:rPr>
        <w:t xml:space="preserve"> </w:t>
      </w:r>
      <w:r w:rsidRPr="00CF70CF">
        <w:rPr>
          <w:rFonts w:ascii="Times New Roman" w:eastAsia="Times New Roman" w:hAnsi="Times New Roman" w:cs="Times New Roman"/>
          <w:sz w:val="24"/>
          <w:szCs w:val="24"/>
          <w:lang w:eastAsia="pl-PL"/>
        </w:rPr>
        <w:t>do</w:t>
      </w:r>
      <w:r w:rsidR="006E0DAA" w:rsidRPr="00CF70CF">
        <w:rPr>
          <w:rFonts w:ascii="Times New Roman" w:eastAsia="Times New Roman" w:hAnsi="Times New Roman" w:cs="Times New Roman"/>
          <w:sz w:val="24"/>
          <w:szCs w:val="24"/>
          <w:lang w:eastAsia="pl-PL"/>
        </w:rPr>
        <w:t xml:space="preserve"> </w:t>
      </w:r>
      <w:r w:rsidRPr="00CF70CF">
        <w:rPr>
          <w:rFonts w:ascii="Times New Roman" w:eastAsia="Times New Roman" w:hAnsi="Times New Roman" w:cs="Times New Roman"/>
          <w:sz w:val="24"/>
          <w:szCs w:val="24"/>
          <w:lang w:eastAsia="pl-PL"/>
        </w:rPr>
        <w:t>zapoznania</w:t>
      </w:r>
      <w:r w:rsidR="006E0DAA" w:rsidRPr="00CF70CF">
        <w:rPr>
          <w:rFonts w:ascii="Times New Roman" w:eastAsia="Times New Roman" w:hAnsi="Times New Roman" w:cs="Times New Roman"/>
          <w:sz w:val="24"/>
          <w:szCs w:val="24"/>
          <w:lang w:eastAsia="pl-PL"/>
        </w:rPr>
        <w:t xml:space="preserve"> </w:t>
      </w:r>
      <w:r w:rsidRPr="00CF70CF">
        <w:rPr>
          <w:rFonts w:ascii="Times New Roman" w:eastAsia="Times New Roman" w:hAnsi="Times New Roman" w:cs="Times New Roman"/>
          <w:sz w:val="24"/>
          <w:szCs w:val="24"/>
          <w:lang w:eastAsia="pl-PL"/>
        </w:rPr>
        <w:t>się</w:t>
      </w:r>
      <w:r w:rsidR="006E0DAA" w:rsidRPr="00CF70CF">
        <w:rPr>
          <w:rFonts w:ascii="Times New Roman" w:eastAsia="Times New Roman" w:hAnsi="Times New Roman" w:cs="Times New Roman"/>
          <w:sz w:val="24"/>
          <w:szCs w:val="24"/>
          <w:lang w:eastAsia="pl-PL"/>
        </w:rPr>
        <w:t xml:space="preserve"> </w:t>
      </w:r>
      <w:r w:rsidRPr="00CF70CF">
        <w:rPr>
          <w:rFonts w:ascii="Times New Roman" w:eastAsia="Times New Roman" w:hAnsi="Times New Roman" w:cs="Times New Roman"/>
          <w:sz w:val="24"/>
          <w:szCs w:val="24"/>
          <w:lang w:eastAsia="pl-PL"/>
        </w:rPr>
        <w:t>wszystkich</w:t>
      </w:r>
      <w:r w:rsidR="006E0DAA" w:rsidRPr="00CF70CF">
        <w:rPr>
          <w:rFonts w:ascii="Times New Roman" w:eastAsia="Times New Roman" w:hAnsi="Times New Roman" w:cs="Times New Roman"/>
          <w:sz w:val="24"/>
          <w:szCs w:val="24"/>
          <w:lang w:eastAsia="pl-PL"/>
        </w:rPr>
        <w:t xml:space="preserve"> </w:t>
      </w:r>
      <w:r w:rsidRPr="00CF70CF">
        <w:rPr>
          <w:rFonts w:ascii="Times New Roman" w:eastAsia="Times New Roman" w:hAnsi="Times New Roman" w:cs="Times New Roman"/>
          <w:sz w:val="24"/>
          <w:szCs w:val="24"/>
          <w:lang w:eastAsia="pl-PL"/>
        </w:rPr>
        <w:t>zainteresowanych</w:t>
      </w:r>
      <w:r w:rsidR="006E0DAA" w:rsidRPr="00CF70CF">
        <w:rPr>
          <w:rFonts w:ascii="Times New Roman" w:eastAsia="Times New Roman" w:hAnsi="Times New Roman" w:cs="Times New Roman"/>
          <w:sz w:val="24"/>
          <w:szCs w:val="24"/>
          <w:lang w:eastAsia="pl-PL"/>
        </w:rPr>
        <w:t xml:space="preserve"> </w:t>
      </w:r>
      <w:r w:rsidRPr="00CF70CF">
        <w:rPr>
          <w:rFonts w:ascii="Times New Roman" w:eastAsia="Times New Roman" w:hAnsi="Times New Roman" w:cs="Times New Roman"/>
          <w:sz w:val="24"/>
          <w:szCs w:val="24"/>
          <w:lang w:eastAsia="pl-PL"/>
        </w:rPr>
        <w:t>Wykonawców</w:t>
      </w:r>
      <w:r w:rsidR="006E0DAA" w:rsidRPr="00CF70CF">
        <w:rPr>
          <w:rFonts w:ascii="Times New Roman" w:eastAsia="Times New Roman" w:hAnsi="Times New Roman" w:cs="Times New Roman"/>
          <w:sz w:val="24"/>
          <w:szCs w:val="24"/>
          <w:lang w:eastAsia="pl-PL"/>
        </w:rPr>
        <w:t xml:space="preserve"> </w:t>
      </w:r>
      <w:r w:rsidRPr="00CF70CF">
        <w:rPr>
          <w:rFonts w:ascii="Times New Roman" w:eastAsia="Times New Roman" w:hAnsi="Times New Roman" w:cs="Times New Roman"/>
          <w:sz w:val="24"/>
          <w:szCs w:val="24"/>
          <w:lang w:eastAsia="pl-PL"/>
        </w:rPr>
        <w:t>z</w:t>
      </w:r>
      <w:r w:rsidR="006E0DAA" w:rsidRPr="00CF70CF">
        <w:rPr>
          <w:rFonts w:ascii="Times New Roman" w:eastAsia="Times New Roman" w:hAnsi="Times New Roman" w:cs="Times New Roman"/>
          <w:sz w:val="24"/>
          <w:szCs w:val="24"/>
          <w:lang w:eastAsia="pl-PL"/>
        </w:rPr>
        <w:t xml:space="preserve"> </w:t>
      </w:r>
      <w:r w:rsidRPr="00CF70CF">
        <w:rPr>
          <w:rFonts w:ascii="Times New Roman" w:eastAsia="Times New Roman" w:hAnsi="Times New Roman" w:cs="Times New Roman"/>
          <w:sz w:val="24"/>
          <w:szCs w:val="24"/>
          <w:lang w:eastAsia="pl-PL"/>
        </w:rPr>
        <w:t>wyjaśnieniami</w:t>
      </w:r>
      <w:r w:rsidR="006E0DAA" w:rsidRPr="00CF70CF">
        <w:rPr>
          <w:rFonts w:ascii="Times New Roman" w:eastAsia="Times New Roman" w:hAnsi="Times New Roman" w:cs="Times New Roman"/>
          <w:sz w:val="24"/>
          <w:szCs w:val="24"/>
          <w:lang w:eastAsia="pl-PL"/>
        </w:rPr>
        <w:t xml:space="preserve"> </w:t>
      </w:r>
      <w:r w:rsidRPr="00CF70CF">
        <w:rPr>
          <w:rFonts w:ascii="Times New Roman" w:eastAsia="Times New Roman" w:hAnsi="Times New Roman" w:cs="Times New Roman"/>
          <w:sz w:val="24"/>
          <w:szCs w:val="24"/>
          <w:lang w:eastAsia="pl-PL"/>
        </w:rPr>
        <w:t>niezbędnymi</w:t>
      </w:r>
      <w:r w:rsidR="006E0DAA" w:rsidRPr="00CF70CF">
        <w:rPr>
          <w:rFonts w:ascii="Times New Roman" w:eastAsia="Times New Roman" w:hAnsi="Times New Roman" w:cs="Times New Roman"/>
          <w:sz w:val="24"/>
          <w:szCs w:val="24"/>
          <w:lang w:eastAsia="pl-PL"/>
        </w:rPr>
        <w:t xml:space="preserve"> </w:t>
      </w:r>
      <w:r w:rsidRPr="00CF70CF">
        <w:rPr>
          <w:rFonts w:ascii="Times New Roman" w:eastAsia="Times New Roman" w:hAnsi="Times New Roman" w:cs="Times New Roman"/>
          <w:sz w:val="24"/>
          <w:szCs w:val="24"/>
          <w:lang w:eastAsia="pl-PL"/>
        </w:rPr>
        <w:t>do</w:t>
      </w:r>
      <w:r w:rsidR="006E0DAA" w:rsidRPr="00CF70CF">
        <w:rPr>
          <w:rFonts w:ascii="Times New Roman" w:eastAsia="Times New Roman" w:hAnsi="Times New Roman" w:cs="Times New Roman"/>
          <w:sz w:val="24"/>
          <w:szCs w:val="24"/>
          <w:lang w:eastAsia="pl-PL"/>
        </w:rPr>
        <w:t xml:space="preserve"> </w:t>
      </w:r>
      <w:r w:rsidRPr="00CF70CF">
        <w:rPr>
          <w:rFonts w:ascii="Times New Roman" w:eastAsia="Times New Roman" w:hAnsi="Times New Roman" w:cs="Times New Roman"/>
          <w:sz w:val="24"/>
          <w:szCs w:val="24"/>
          <w:lang w:eastAsia="pl-PL"/>
        </w:rPr>
        <w:t>należytego</w:t>
      </w:r>
      <w:r w:rsidR="006E0DAA" w:rsidRPr="00CF70CF">
        <w:rPr>
          <w:rFonts w:ascii="Times New Roman" w:eastAsia="Times New Roman" w:hAnsi="Times New Roman" w:cs="Times New Roman"/>
          <w:sz w:val="24"/>
          <w:szCs w:val="24"/>
          <w:lang w:eastAsia="pl-PL"/>
        </w:rPr>
        <w:t xml:space="preserve"> </w:t>
      </w:r>
      <w:r w:rsidRPr="00CF70CF">
        <w:rPr>
          <w:rFonts w:ascii="Times New Roman" w:eastAsia="Times New Roman" w:hAnsi="Times New Roman" w:cs="Times New Roman"/>
          <w:sz w:val="24"/>
          <w:szCs w:val="24"/>
          <w:lang w:eastAsia="pl-PL"/>
        </w:rPr>
        <w:t>przygotowania</w:t>
      </w:r>
      <w:r w:rsidR="006E0DAA" w:rsidRPr="00CF70CF">
        <w:rPr>
          <w:rFonts w:ascii="Times New Roman" w:eastAsia="Times New Roman" w:hAnsi="Times New Roman" w:cs="Times New Roman"/>
          <w:sz w:val="24"/>
          <w:szCs w:val="24"/>
          <w:lang w:eastAsia="pl-PL"/>
        </w:rPr>
        <w:t xml:space="preserve"> </w:t>
      </w:r>
      <w:r w:rsidRPr="00CF70CF">
        <w:rPr>
          <w:rFonts w:ascii="Times New Roman" w:eastAsia="Times New Roman" w:hAnsi="Times New Roman" w:cs="Times New Roman"/>
          <w:sz w:val="24"/>
          <w:szCs w:val="24"/>
          <w:lang w:eastAsia="pl-PL"/>
        </w:rPr>
        <w:t>i</w:t>
      </w:r>
      <w:r w:rsidR="006E0DAA" w:rsidRPr="00CF70CF">
        <w:rPr>
          <w:rFonts w:ascii="Times New Roman" w:eastAsia="Times New Roman" w:hAnsi="Times New Roman" w:cs="Times New Roman"/>
          <w:sz w:val="24"/>
          <w:szCs w:val="24"/>
          <w:lang w:eastAsia="pl-PL"/>
        </w:rPr>
        <w:t xml:space="preserve"> </w:t>
      </w:r>
      <w:r w:rsidRPr="00CF70CF">
        <w:rPr>
          <w:rFonts w:ascii="Times New Roman" w:eastAsia="Times New Roman" w:hAnsi="Times New Roman" w:cs="Times New Roman"/>
          <w:sz w:val="24"/>
          <w:szCs w:val="24"/>
          <w:lang w:eastAsia="pl-PL"/>
        </w:rPr>
        <w:t>złożenia</w:t>
      </w:r>
      <w:r w:rsidR="006E0DAA" w:rsidRPr="00CF70CF">
        <w:rPr>
          <w:rFonts w:ascii="Times New Roman" w:eastAsia="Times New Roman" w:hAnsi="Times New Roman" w:cs="Times New Roman"/>
          <w:sz w:val="24"/>
          <w:szCs w:val="24"/>
          <w:lang w:eastAsia="pl-PL"/>
        </w:rPr>
        <w:t xml:space="preserve"> </w:t>
      </w:r>
      <w:r w:rsidRPr="00CF70CF">
        <w:rPr>
          <w:rFonts w:ascii="Times New Roman" w:eastAsia="Times New Roman" w:hAnsi="Times New Roman" w:cs="Times New Roman"/>
          <w:sz w:val="24"/>
          <w:szCs w:val="24"/>
          <w:lang w:eastAsia="pl-PL"/>
        </w:rPr>
        <w:t>ofert.</w:t>
      </w:r>
      <w:r w:rsidR="006E0DAA" w:rsidRPr="00CF70CF">
        <w:rPr>
          <w:rFonts w:ascii="Times New Roman" w:eastAsia="Times New Roman" w:hAnsi="Times New Roman" w:cs="Times New Roman"/>
          <w:sz w:val="24"/>
          <w:szCs w:val="24"/>
          <w:lang w:eastAsia="pl-PL"/>
        </w:rPr>
        <w:t xml:space="preserve"> </w:t>
      </w:r>
    </w:p>
    <w:p w14:paraId="4E403585" w14:textId="77777777" w:rsidR="00D32CFC" w:rsidRPr="00CF70CF" w:rsidRDefault="00D32CFC" w:rsidP="00885433">
      <w:pPr>
        <w:numPr>
          <w:ilvl w:val="0"/>
          <w:numId w:val="112"/>
        </w:numPr>
        <w:tabs>
          <w:tab w:val="left" w:pos="426"/>
        </w:tabs>
        <w:spacing w:after="0"/>
        <w:ind w:left="426" w:hanging="426"/>
        <w:jc w:val="both"/>
        <w:rPr>
          <w:rFonts w:ascii="Times New Roman" w:eastAsia="Times New Roman" w:hAnsi="Times New Roman" w:cs="Times New Roman"/>
          <w:sz w:val="24"/>
          <w:szCs w:val="24"/>
          <w:lang w:eastAsia="pl-PL"/>
        </w:rPr>
      </w:pPr>
      <w:r w:rsidRPr="00CF70CF">
        <w:rPr>
          <w:rFonts w:ascii="Times New Roman" w:eastAsia="Times New Roman" w:hAnsi="Times New Roman" w:cs="Times New Roman"/>
          <w:sz w:val="24"/>
          <w:szCs w:val="24"/>
          <w:lang w:eastAsia="pl-PL"/>
        </w:rPr>
        <w:lastRenderedPageBreak/>
        <w:t>Przedłużenie</w:t>
      </w:r>
      <w:r w:rsidR="006E0DAA" w:rsidRPr="00CF70CF">
        <w:rPr>
          <w:rFonts w:ascii="Times New Roman" w:eastAsia="Times New Roman" w:hAnsi="Times New Roman" w:cs="Times New Roman"/>
          <w:sz w:val="24"/>
          <w:szCs w:val="24"/>
          <w:lang w:eastAsia="pl-PL"/>
        </w:rPr>
        <w:t xml:space="preserve"> </w:t>
      </w:r>
      <w:r w:rsidRPr="00CF70CF">
        <w:rPr>
          <w:rFonts w:ascii="Times New Roman" w:eastAsia="Times New Roman" w:hAnsi="Times New Roman" w:cs="Times New Roman"/>
          <w:sz w:val="24"/>
          <w:szCs w:val="24"/>
          <w:lang w:eastAsia="pl-PL"/>
        </w:rPr>
        <w:t>terminu</w:t>
      </w:r>
      <w:r w:rsidR="006E0DAA" w:rsidRPr="00CF70CF">
        <w:rPr>
          <w:rFonts w:ascii="Times New Roman" w:eastAsia="Times New Roman" w:hAnsi="Times New Roman" w:cs="Times New Roman"/>
          <w:sz w:val="24"/>
          <w:szCs w:val="24"/>
          <w:lang w:eastAsia="pl-PL"/>
        </w:rPr>
        <w:t xml:space="preserve"> </w:t>
      </w:r>
      <w:r w:rsidRPr="00CF70CF">
        <w:rPr>
          <w:rFonts w:ascii="Times New Roman" w:eastAsia="Times New Roman" w:hAnsi="Times New Roman" w:cs="Times New Roman"/>
          <w:sz w:val="24"/>
          <w:szCs w:val="24"/>
          <w:lang w:eastAsia="pl-PL"/>
        </w:rPr>
        <w:t>składania</w:t>
      </w:r>
      <w:r w:rsidR="006E0DAA" w:rsidRPr="00CF70CF">
        <w:rPr>
          <w:rFonts w:ascii="Times New Roman" w:eastAsia="Times New Roman" w:hAnsi="Times New Roman" w:cs="Times New Roman"/>
          <w:sz w:val="24"/>
          <w:szCs w:val="24"/>
          <w:lang w:eastAsia="pl-PL"/>
        </w:rPr>
        <w:t xml:space="preserve"> </w:t>
      </w:r>
      <w:r w:rsidRPr="00CF70CF">
        <w:rPr>
          <w:rFonts w:ascii="Times New Roman" w:eastAsia="Times New Roman" w:hAnsi="Times New Roman" w:cs="Times New Roman"/>
          <w:sz w:val="24"/>
          <w:szCs w:val="24"/>
          <w:lang w:eastAsia="pl-PL"/>
        </w:rPr>
        <w:t>ofert</w:t>
      </w:r>
      <w:r w:rsidR="006E0DAA" w:rsidRPr="00CF70CF">
        <w:rPr>
          <w:rFonts w:ascii="Times New Roman" w:eastAsia="Times New Roman" w:hAnsi="Times New Roman" w:cs="Times New Roman"/>
          <w:sz w:val="24"/>
          <w:szCs w:val="24"/>
          <w:lang w:eastAsia="pl-PL"/>
        </w:rPr>
        <w:t xml:space="preserve"> </w:t>
      </w:r>
      <w:r w:rsidRPr="00CF70CF">
        <w:rPr>
          <w:rFonts w:ascii="Times New Roman" w:eastAsia="Times New Roman" w:hAnsi="Times New Roman" w:cs="Times New Roman"/>
          <w:sz w:val="24"/>
          <w:szCs w:val="24"/>
          <w:lang w:eastAsia="pl-PL"/>
        </w:rPr>
        <w:t>nie</w:t>
      </w:r>
      <w:r w:rsidR="006E0DAA" w:rsidRPr="00CF70CF">
        <w:rPr>
          <w:rFonts w:ascii="Times New Roman" w:eastAsia="Times New Roman" w:hAnsi="Times New Roman" w:cs="Times New Roman"/>
          <w:sz w:val="24"/>
          <w:szCs w:val="24"/>
          <w:lang w:eastAsia="pl-PL"/>
        </w:rPr>
        <w:t xml:space="preserve"> </w:t>
      </w:r>
      <w:r w:rsidRPr="00CF70CF">
        <w:rPr>
          <w:rFonts w:ascii="Times New Roman" w:eastAsia="Times New Roman" w:hAnsi="Times New Roman" w:cs="Times New Roman"/>
          <w:sz w:val="24"/>
          <w:szCs w:val="24"/>
          <w:lang w:eastAsia="pl-PL"/>
        </w:rPr>
        <w:t>wpływa</w:t>
      </w:r>
      <w:r w:rsidR="006E0DAA" w:rsidRPr="00CF70CF">
        <w:rPr>
          <w:rFonts w:ascii="Times New Roman" w:eastAsia="Times New Roman" w:hAnsi="Times New Roman" w:cs="Times New Roman"/>
          <w:sz w:val="24"/>
          <w:szCs w:val="24"/>
          <w:lang w:eastAsia="pl-PL"/>
        </w:rPr>
        <w:t xml:space="preserve"> </w:t>
      </w:r>
      <w:r w:rsidRPr="00CF70CF">
        <w:rPr>
          <w:rFonts w:ascii="Times New Roman" w:eastAsia="Times New Roman" w:hAnsi="Times New Roman" w:cs="Times New Roman"/>
          <w:sz w:val="24"/>
          <w:szCs w:val="24"/>
          <w:lang w:eastAsia="pl-PL"/>
        </w:rPr>
        <w:t>na</w:t>
      </w:r>
      <w:r w:rsidR="006E0DAA" w:rsidRPr="00CF70CF">
        <w:rPr>
          <w:rFonts w:ascii="Times New Roman" w:eastAsia="Times New Roman" w:hAnsi="Times New Roman" w:cs="Times New Roman"/>
          <w:sz w:val="24"/>
          <w:szCs w:val="24"/>
          <w:lang w:eastAsia="pl-PL"/>
        </w:rPr>
        <w:t xml:space="preserve"> </w:t>
      </w:r>
      <w:r w:rsidRPr="00CF70CF">
        <w:rPr>
          <w:rFonts w:ascii="Times New Roman" w:eastAsia="Times New Roman" w:hAnsi="Times New Roman" w:cs="Times New Roman"/>
          <w:sz w:val="24"/>
          <w:szCs w:val="24"/>
          <w:lang w:eastAsia="pl-PL"/>
        </w:rPr>
        <w:t>bieg</w:t>
      </w:r>
      <w:r w:rsidR="006E0DAA" w:rsidRPr="00CF70CF">
        <w:rPr>
          <w:rFonts w:ascii="Times New Roman" w:eastAsia="Times New Roman" w:hAnsi="Times New Roman" w:cs="Times New Roman"/>
          <w:sz w:val="24"/>
          <w:szCs w:val="24"/>
          <w:lang w:eastAsia="pl-PL"/>
        </w:rPr>
        <w:t xml:space="preserve"> </w:t>
      </w:r>
      <w:r w:rsidRPr="00CF70CF">
        <w:rPr>
          <w:rFonts w:ascii="Times New Roman" w:eastAsia="Times New Roman" w:hAnsi="Times New Roman" w:cs="Times New Roman"/>
          <w:sz w:val="24"/>
          <w:szCs w:val="24"/>
          <w:lang w:eastAsia="pl-PL"/>
        </w:rPr>
        <w:t>terminu</w:t>
      </w:r>
      <w:r w:rsidR="006E0DAA" w:rsidRPr="00CF70CF">
        <w:rPr>
          <w:rFonts w:ascii="Times New Roman" w:eastAsia="Times New Roman" w:hAnsi="Times New Roman" w:cs="Times New Roman"/>
          <w:sz w:val="24"/>
          <w:szCs w:val="24"/>
          <w:lang w:eastAsia="pl-PL"/>
        </w:rPr>
        <w:t xml:space="preserve"> </w:t>
      </w:r>
      <w:r w:rsidRPr="00CF70CF">
        <w:rPr>
          <w:rFonts w:ascii="Times New Roman" w:eastAsia="Times New Roman" w:hAnsi="Times New Roman" w:cs="Times New Roman"/>
          <w:sz w:val="24"/>
          <w:szCs w:val="24"/>
          <w:lang w:eastAsia="pl-PL"/>
        </w:rPr>
        <w:t>składania</w:t>
      </w:r>
      <w:r w:rsidR="006E0DAA" w:rsidRPr="00CF70CF">
        <w:rPr>
          <w:rFonts w:ascii="Times New Roman" w:eastAsia="Times New Roman" w:hAnsi="Times New Roman" w:cs="Times New Roman"/>
          <w:sz w:val="24"/>
          <w:szCs w:val="24"/>
          <w:lang w:eastAsia="pl-PL"/>
        </w:rPr>
        <w:t xml:space="preserve"> </w:t>
      </w:r>
      <w:r w:rsidRPr="00CF70CF">
        <w:rPr>
          <w:rFonts w:ascii="Times New Roman" w:eastAsia="Times New Roman" w:hAnsi="Times New Roman" w:cs="Times New Roman"/>
          <w:sz w:val="24"/>
          <w:szCs w:val="24"/>
          <w:lang w:eastAsia="pl-PL"/>
        </w:rPr>
        <w:t>wniosku</w:t>
      </w:r>
      <w:r w:rsidR="006E0DAA" w:rsidRPr="00CF70CF">
        <w:rPr>
          <w:rFonts w:ascii="Times New Roman" w:eastAsia="Times New Roman" w:hAnsi="Times New Roman" w:cs="Times New Roman"/>
          <w:sz w:val="24"/>
          <w:szCs w:val="24"/>
          <w:lang w:eastAsia="pl-PL"/>
        </w:rPr>
        <w:t xml:space="preserve"> </w:t>
      </w:r>
      <w:r w:rsidRPr="00CF70CF">
        <w:rPr>
          <w:rFonts w:ascii="Times New Roman" w:eastAsia="Times New Roman" w:hAnsi="Times New Roman" w:cs="Times New Roman"/>
          <w:sz w:val="24"/>
          <w:szCs w:val="24"/>
          <w:lang w:eastAsia="pl-PL"/>
        </w:rPr>
        <w:t>o</w:t>
      </w:r>
      <w:r w:rsidR="006E0DAA" w:rsidRPr="00CF70CF">
        <w:rPr>
          <w:rFonts w:ascii="Times New Roman" w:eastAsia="Times New Roman" w:hAnsi="Times New Roman" w:cs="Times New Roman"/>
          <w:sz w:val="24"/>
          <w:szCs w:val="24"/>
          <w:lang w:eastAsia="pl-PL"/>
        </w:rPr>
        <w:t xml:space="preserve"> </w:t>
      </w:r>
      <w:r w:rsidRPr="00CF70CF">
        <w:rPr>
          <w:rFonts w:ascii="Times New Roman" w:eastAsia="Times New Roman" w:hAnsi="Times New Roman" w:cs="Times New Roman"/>
          <w:sz w:val="24"/>
          <w:szCs w:val="24"/>
          <w:lang w:eastAsia="pl-PL"/>
        </w:rPr>
        <w:t>wyjaśnienie</w:t>
      </w:r>
      <w:r w:rsidR="006E0DAA" w:rsidRPr="00CF70CF">
        <w:rPr>
          <w:rFonts w:ascii="Times New Roman" w:eastAsia="Times New Roman" w:hAnsi="Times New Roman" w:cs="Times New Roman"/>
          <w:sz w:val="24"/>
          <w:szCs w:val="24"/>
          <w:lang w:eastAsia="pl-PL"/>
        </w:rPr>
        <w:t xml:space="preserve"> </w:t>
      </w:r>
      <w:r w:rsidRPr="00CF70CF">
        <w:rPr>
          <w:rFonts w:ascii="Times New Roman" w:eastAsia="Times New Roman" w:hAnsi="Times New Roman" w:cs="Times New Roman"/>
          <w:sz w:val="24"/>
          <w:szCs w:val="24"/>
          <w:lang w:eastAsia="pl-PL"/>
        </w:rPr>
        <w:t>treści</w:t>
      </w:r>
      <w:r w:rsidR="006E0DAA" w:rsidRPr="00CF70CF">
        <w:rPr>
          <w:rFonts w:ascii="Times New Roman" w:eastAsia="Times New Roman" w:hAnsi="Times New Roman" w:cs="Times New Roman"/>
          <w:sz w:val="24"/>
          <w:szCs w:val="24"/>
          <w:lang w:eastAsia="pl-PL"/>
        </w:rPr>
        <w:t xml:space="preserve"> </w:t>
      </w:r>
      <w:r w:rsidRPr="00CF70CF">
        <w:rPr>
          <w:rFonts w:ascii="Times New Roman" w:eastAsia="Times New Roman" w:hAnsi="Times New Roman" w:cs="Times New Roman"/>
          <w:sz w:val="24"/>
          <w:szCs w:val="24"/>
          <w:lang w:eastAsia="pl-PL"/>
        </w:rPr>
        <w:t>SWZ.</w:t>
      </w:r>
      <w:r w:rsidR="006E0DAA" w:rsidRPr="00CF70CF">
        <w:rPr>
          <w:rFonts w:ascii="Times New Roman" w:eastAsia="Times New Roman" w:hAnsi="Times New Roman" w:cs="Times New Roman"/>
          <w:sz w:val="24"/>
          <w:szCs w:val="24"/>
          <w:lang w:eastAsia="pl-PL"/>
        </w:rPr>
        <w:t xml:space="preserve"> </w:t>
      </w:r>
    </w:p>
    <w:p w14:paraId="10520F4E" w14:textId="77777777" w:rsidR="00D32CFC" w:rsidRPr="00CF70CF" w:rsidRDefault="00D32CFC" w:rsidP="00885433">
      <w:pPr>
        <w:numPr>
          <w:ilvl w:val="0"/>
          <w:numId w:val="112"/>
        </w:numPr>
        <w:tabs>
          <w:tab w:val="left" w:pos="426"/>
        </w:tabs>
        <w:spacing w:after="0"/>
        <w:ind w:left="426" w:hanging="426"/>
        <w:jc w:val="both"/>
        <w:rPr>
          <w:rFonts w:ascii="Times New Roman" w:eastAsia="Times New Roman" w:hAnsi="Times New Roman" w:cs="Times New Roman"/>
          <w:sz w:val="24"/>
          <w:szCs w:val="24"/>
          <w:lang w:eastAsia="pl-PL"/>
        </w:rPr>
      </w:pPr>
      <w:r w:rsidRPr="00CF70CF">
        <w:rPr>
          <w:rFonts w:ascii="Times New Roman" w:eastAsia="Times New Roman" w:hAnsi="Times New Roman" w:cs="Times New Roman"/>
          <w:sz w:val="24"/>
          <w:szCs w:val="24"/>
          <w:lang w:eastAsia="pl-PL"/>
        </w:rPr>
        <w:t>W</w:t>
      </w:r>
      <w:r w:rsidR="006E0DAA" w:rsidRPr="00CF70CF">
        <w:rPr>
          <w:rFonts w:ascii="Times New Roman" w:eastAsia="Times New Roman" w:hAnsi="Times New Roman" w:cs="Times New Roman"/>
          <w:sz w:val="24"/>
          <w:szCs w:val="24"/>
          <w:lang w:eastAsia="pl-PL"/>
        </w:rPr>
        <w:t xml:space="preserve"> </w:t>
      </w:r>
      <w:r w:rsidRPr="00CF70CF">
        <w:rPr>
          <w:rFonts w:ascii="Times New Roman" w:eastAsia="Times New Roman" w:hAnsi="Times New Roman" w:cs="Times New Roman"/>
          <w:sz w:val="24"/>
          <w:szCs w:val="24"/>
          <w:lang w:eastAsia="pl-PL"/>
        </w:rPr>
        <w:t>przypadku</w:t>
      </w:r>
      <w:r w:rsidR="00425EDA" w:rsidRPr="00CF70CF">
        <w:rPr>
          <w:rFonts w:ascii="Times New Roman" w:eastAsia="Times New Roman" w:hAnsi="Times New Roman" w:cs="Times New Roman"/>
          <w:sz w:val="24"/>
          <w:szCs w:val="24"/>
          <w:lang w:eastAsia="pl-PL"/>
        </w:rPr>
        <w:t>,</w:t>
      </w:r>
      <w:r w:rsidR="006E0DAA" w:rsidRPr="00CF70CF">
        <w:rPr>
          <w:rFonts w:ascii="Times New Roman" w:eastAsia="Times New Roman" w:hAnsi="Times New Roman" w:cs="Times New Roman"/>
          <w:sz w:val="24"/>
          <w:szCs w:val="24"/>
          <w:lang w:eastAsia="pl-PL"/>
        </w:rPr>
        <w:t xml:space="preserve"> </w:t>
      </w:r>
      <w:r w:rsidRPr="00CF70CF">
        <w:rPr>
          <w:rFonts w:ascii="Times New Roman" w:eastAsia="Times New Roman" w:hAnsi="Times New Roman" w:cs="Times New Roman"/>
          <w:sz w:val="24"/>
          <w:szCs w:val="24"/>
          <w:lang w:eastAsia="pl-PL"/>
        </w:rPr>
        <w:t>gdy</w:t>
      </w:r>
      <w:r w:rsidR="006E0DAA" w:rsidRPr="00CF70CF">
        <w:rPr>
          <w:rFonts w:ascii="Times New Roman" w:eastAsia="Times New Roman" w:hAnsi="Times New Roman" w:cs="Times New Roman"/>
          <w:sz w:val="24"/>
          <w:szCs w:val="24"/>
          <w:lang w:eastAsia="pl-PL"/>
        </w:rPr>
        <w:t xml:space="preserve"> </w:t>
      </w:r>
      <w:r w:rsidRPr="00CF70CF">
        <w:rPr>
          <w:rFonts w:ascii="Times New Roman" w:eastAsia="Times New Roman" w:hAnsi="Times New Roman" w:cs="Times New Roman"/>
          <w:sz w:val="24"/>
          <w:szCs w:val="24"/>
          <w:lang w:eastAsia="pl-PL"/>
        </w:rPr>
        <w:t>wniosek</w:t>
      </w:r>
      <w:r w:rsidR="006E0DAA" w:rsidRPr="00CF70CF">
        <w:rPr>
          <w:rFonts w:ascii="Times New Roman" w:eastAsia="Times New Roman" w:hAnsi="Times New Roman" w:cs="Times New Roman"/>
          <w:sz w:val="24"/>
          <w:szCs w:val="24"/>
          <w:lang w:eastAsia="pl-PL"/>
        </w:rPr>
        <w:t xml:space="preserve"> </w:t>
      </w:r>
      <w:r w:rsidRPr="00CF70CF">
        <w:rPr>
          <w:rFonts w:ascii="Times New Roman" w:eastAsia="Times New Roman" w:hAnsi="Times New Roman" w:cs="Times New Roman"/>
          <w:sz w:val="24"/>
          <w:szCs w:val="24"/>
          <w:lang w:eastAsia="pl-PL"/>
        </w:rPr>
        <w:t>o</w:t>
      </w:r>
      <w:r w:rsidR="006E0DAA" w:rsidRPr="00CF70CF">
        <w:rPr>
          <w:rFonts w:ascii="Times New Roman" w:eastAsia="Times New Roman" w:hAnsi="Times New Roman" w:cs="Times New Roman"/>
          <w:sz w:val="24"/>
          <w:szCs w:val="24"/>
          <w:lang w:eastAsia="pl-PL"/>
        </w:rPr>
        <w:t xml:space="preserve"> </w:t>
      </w:r>
      <w:r w:rsidRPr="00CF70CF">
        <w:rPr>
          <w:rFonts w:ascii="Times New Roman" w:eastAsia="Times New Roman" w:hAnsi="Times New Roman" w:cs="Times New Roman"/>
          <w:sz w:val="24"/>
          <w:szCs w:val="24"/>
          <w:lang w:eastAsia="pl-PL"/>
        </w:rPr>
        <w:t>wyjaśnienie</w:t>
      </w:r>
      <w:r w:rsidR="006E0DAA" w:rsidRPr="00CF70CF">
        <w:rPr>
          <w:rFonts w:ascii="Times New Roman" w:eastAsia="Times New Roman" w:hAnsi="Times New Roman" w:cs="Times New Roman"/>
          <w:sz w:val="24"/>
          <w:szCs w:val="24"/>
          <w:lang w:eastAsia="pl-PL"/>
        </w:rPr>
        <w:t xml:space="preserve"> </w:t>
      </w:r>
      <w:r w:rsidRPr="00CF70CF">
        <w:rPr>
          <w:rFonts w:ascii="Times New Roman" w:eastAsia="Times New Roman" w:hAnsi="Times New Roman" w:cs="Times New Roman"/>
          <w:sz w:val="24"/>
          <w:szCs w:val="24"/>
          <w:lang w:eastAsia="pl-PL"/>
        </w:rPr>
        <w:t>treści</w:t>
      </w:r>
      <w:r w:rsidR="006E0DAA" w:rsidRPr="00CF70CF">
        <w:rPr>
          <w:rFonts w:ascii="Times New Roman" w:eastAsia="Times New Roman" w:hAnsi="Times New Roman" w:cs="Times New Roman"/>
          <w:sz w:val="24"/>
          <w:szCs w:val="24"/>
          <w:lang w:eastAsia="pl-PL"/>
        </w:rPr>
        <w:t xml:space="preserve"> </w:t>
      </w:r>
      <w:r w:rsidRPr="00CF70CF">
        <w:rPr>
          <w:rFonts w:ascii="Times New Roman" w:eastAsia="Times New Roman" w:hAnsi="Times New Roman" w:cs="Times New Roman"/>
          <w:sz w:val="24"/>
          <w:szCs w:val="24"/>
          <w:lang w:eastAsia="pl-PL"/>
        </w:rPr>
        <w:t>SWZ</w:t>
      </w:r>
      <w:r w:rsidR="006E0DAA" w:rsidRPr="00CF70CF">
        <w:rPr>
          <w:rFonts w:ascii="Times New Roman" w:eastAsia="Times New Roman" w:hAnsi="Times New Roman" w:cs="Times New Roman"/>
          <w:sz w:val="24"/>
          <w:szCs w:val="24"/>
          <w:lang w:eastAsia="pl-PL"/>
        </w:rPr>
        <w:t xml:space="preserve"> </w:t>
      </w:r>
      <w:r w:rsidRPr="00CF70CF">
        <w:rPr>
          <w:rFonts w:ascii="Times New Roman" w:eastAsia="Times New Roman" w:hAnsi="Times New Roman" w:cs="Times New Roman"/>
          <w:sz w:val="24"/>
          <w:szCs w:val="24"/>
          <w:lang w:eastAsia="pl-PL"/>
        </w:rPr>
        <w:t>nie</w:t>
      </w:r>
      <w:r w:rsidR="006E0DAA" w:rsidRPr="00CF70CF">
        <w:rPr>
          <w:rFonts w:ascii="Times New Roman" w:eastAsia="Times New Roman" w:hAnsi="Times New Roman" w:cs="Times New Roman"/>
          <w:sz w:val="24"/>
          <w:szCs w:val="24"/>
          <w:lang w:eastAsia="pl-PL"/>
        </w:rPr>
        <w:t xml:space="preserve"> </w:t>
      </w:r>
      <w:r w:rsidRPr="00CF70CF">
        <w:rPr>
          <w:rFonts w:ascii="Times New Roman" w:eastAsia="Times New Roman" w:hAnsi="Times New Roman" w:cs="Times New Roman"/>
          <w:sz w:val="24"/>
          <w:szCs w:val="24"/>
          <w:lang w:eastAsia="pl-PL"/>
        </w:rPr>
        <w:t>wpłynął</w:t>
      </w:r>
      <w:r w:rsidR="006E0DAA" w:rsidRPr="00CF70CF">
        <w:rPr>
          <w:rFonts w:ascii="Times New Roman" w:eastAsia="Times New Roman" w:hAnsi="Times New Roman" w:cs="Times New Roman"/>
          <w:sz w:val="24"/>
          <w:szCs w:val="24"/>
          <w:lang w:eastAsia="pl-PL"/>
        </w:rPr>
        <w:t xml:space="preserve"> </w:t>
      </w:r>
      <w:r w:rsidRPr="00CF70CF">
        <w:rPr>
          <w:rFonts w:ascii="Times New Roman" w:eastAsia="Times New Roman" w:hAnsi="Times New Roman" w:cs="Times New Roman"/>
          <w:sz w:val="24"/>
          <w:szCs w:val="24"/>
          <w:lang w:eastAsia="pl-PL"/>
        </w:rPr>
        <w:t>w</w:t>
      </w:r>
      <w:r w:rsidR="006E0DAA" w:rsidRPr="00CF70CF">
        <w:rPr>
          <w:rFonts w:ascii="Times New Roman" w:eastAsia="Times New Roman" w:hAnsi="Times New Roman" w:cs="Times New Roman"/>
          <w:sz w:val="24"/>
          <w:szCs w:val="24"/>
          <w:lang w:eastAsia="pl-PL"/>
        </w:rPr>
        <w:t xml:space="preserve"> </w:t>
      </w:r>
      <w:r w:rsidRPr="00CF70CF">
        <w:rPr>
          <w:rFonts w:ascii="Times New Roman" w:eastAsia="Times New Roman" w:hAnsi="Times New Roman" w:cs="Times New Roman"/>
          <w:sz w:val="24"/>
          <w:szCs w:val="24"/>
          <w:lang w:eastAsia="pl-PL"/>
        </w:rPr>
        <w:t>terminie,</w:t>
      </w:r>
      <w:r w:rsidR="006E0DAA" w:rsidRPr="00CF70CF">
        <w:rPr>
          <w:rFonts w:ascii="Times New Roman" w:eastAsia="Times New Roman" w:hAnsi="Times New Roman" w:cs="Times New Roman"/>
          <w:sz w:val="24"/>
          <w:szCs w:val="24"/>
          <w:lang w:eastAsia="pl-PL"/>
        </w:rPr>
        <w:t xml:space="preserve"> </w:t>
      </w:r>
      <w:r w:rsidRPr="00CF70CF">
        <w:rPr>
          <w:rFonts w:ascii="Times New Roman" w:eastAsia="Times New Roman" w:hAnsi="Times New Roman" w:cs="Times New Roman"/>
          <w:sz w:val="24"/>
          <w:szCs w:val="24"/>
          <w:lang w:eastAsia="pl-PL"/>
        </w:rPr>
        <w:t>o</w:t>
      </w:r>
      <w:r w:rsidR="006E0DAA" w:rsidRPr="00CF70CF">
        <w:rPr>
          <w:rFonts w:ascii="Times New Roman" w:eastAsia="Times New Roman" w:hAnsi="Times New Roman" w:cs="Times New Roman"/>
          <w:sz w:val="24"/>
          <w:szCs w:val="24"/>
          <w:lang w:eastAsia="pl-PL"/>
        </w:rPr>
        <w:t xml:space="preserve"> </w:t>
      </w:r>
      <w:r w:rsidRPr="00CF70CF">
        <w:rPr>
          <w:rFonts w:ascii="Times New Roman" w:eastAsia="Times New Roman" w:hAnsi="Times New Roman" w:cs="Times New Roman"/>
          <w:sz w:val="24"/>
          <w:szCs w:val="24"/>
          <w:lang w:eastAsia="pl-PL"/>
        </w:rPr>
        <w:t>którym</w:t>
      </w:r>
      <w:r w:rsidR="006E0DAA" w:rsidRPr="00CF70CF">
        <w:rPr>
          <w:rFonts w:ascii="Times New Roman" w:eastAsia="Times New Roman" w:hAnsi="Times New Roman" w:cs="Times New Roman"/>
          <w:sz w:val="24"/>
          <w:szCs w:val="24"/>
          <w:lang w:eastAsia="pl-PL"/>
        </w:rPr>
        <w:t xml:space="preserve"> </w:t>
      </w:r>
      <w:r w:rsidRPr="00CF70CF">
        <w:rPr>
          <w:rFonts w:ascii="Times New Roman" w:eastAsia="Times New Roman" w:hAnsi="Times New Roman" w:cs="Times New Roman"/>
          <w:sz w:val="24"/>
          <w:szCs w:val="24"/>
          <w:lang w:eastAsia="pl-PL"/>
        </w:rPr>
        <w:t>mowa</w:t>
      </w:r>
      <w:r w:rsidR="006E0DAA" w:rsidRPr="00CF70CF">
        <w:rPr>
          <w:rFonts w:ascii="Times New Roman" w:eastAsia="Times New Roman" w:hAnsi="Times New Roman" w:cs="Times New Roman"/>
          <w:sz w:val="24"/>
          <w:szCs w:val="24"/>
          <w:lang w:eastAsia="pl-PL"/>
        </w:rPr>
        <w:t xml:space="preserve"> </w:t>
      </w:r>
      <w:r w:rsidRPr="00CF70CF">
        <w:rPr>
          <w:rFonts w:ascii="Times New Roman" w:eastAsia="Times New Roman" w:hAnsi="Times New Roman" w:cs="Times New Roman"/>
          <w:sz w:val="24"/>
          <w:szCs w:val="24"/>
          <w:lang w:eastAsia="pl-PL"/>
        </w:rPr>
        <w:t>w</w:t>
      </w:r>
      <w:r w:rsidR="006E0DAA" w:rsidRPr="00CF70CF">
        <w:rPr>
          <w:rFonts w:ascii="Times New Roman" w:eastAsia="Times New Roman" w:hAnsi="Times New Roman" w:cs="Times New Roman"/>
          <w:sz w:val="24"/>
          <w:szCs w:val="24"/>
          <w:lang w:eastAsia="pl-PL"/>
        </w:rPr>
        <w:t xml:space="preserve"> </w:t>
      </w:r>
      <w:r w:rsidRPr="00CF70CF">
        <w:rPr>
          <w:rFonts w:ascii="Times New Roman" w:eastAsia="Times New Roman" w:hAnsi="Times New Roman" w:cs="Times New Roman"/>
          <w:sz w:val="24"/>
          <w:szCs w:val="24"/>
          <w:lang w:eastAsia="pl-PL"/>
        </w:rPr>
        <w:t>ust.</w:t>
      </w:r>
      <w:r w:rsidR="006E0DAA" w:rsidRPr="00CF70CF">
        <w:rPr>
          <w:rFonts w:ascii="Times New Roman" w:eastAsia="Times New Roman" w:hAnsi="Times New Roman" w:cs="Times New Roman"/>
          <w:sz w:val="24"/>
          <w:szCs w:val="24"/>
          <w:lang w:eastAsia="pl-PL"/>
        </w:rPr>
        <w:t xml:space="preserve"> </w:t>
      </w:r>
      <w:r w:rsidRPr="00CF70CF">
        <w:rPr>
          <w:rFonts w:ascii="Times New Roman" w:eastAsia="Times New Roman" w:hAnsi="Times New Roman" w:cs="Times New Roman"/>
          <w:sz w:val="24"/>
          <w:szCs w:val="24"/>
          <w:lang w:eastAsia="pl-PL"/>
        </w:rPr>
        <w:t>9,</w:t>
      </w:r>
      <w:r w:rsidR="006E0DAA" w:rsidRPr="00CF70CF">
        <w:rPr>
          <w:rFonts w:ascii="Times New Roman" w:eastAsia="Times New Roman" w:hAnsi="Times New Roman" w:cs="Times New Roman"/>
          <w:sz w:val="24"/>
          <w:szCs w:val="24"/>
          <w:lang w:eastAsia="pl-PL"/>
        </w:rPr>
        <w:t xml:space="preserve"> </w:t>
      </w:r>
      <w:r w:rsidRPr="00CF70CF">
        <w:rPr>
          <w:rFonts w:ascii="Times New Roman" w:eastAsia="Times New Roman" w:hAnsi="Times New Roman" w:cs="Times New Roman"/>
          <w:sz w:val="24"/>
          <w:szCs w:val="24"/>
          <w:lang w:eastAsia="pl-PL"/>
        </w:rPr>
        <w:t>Zamawiający</w:t>
      </w:r>
      <w:r w:rsidR="006E0DAA" w:rsidRPr="00CF70CF">
        <w:rPr>
          <w:rFonts w:ascii="Times New Roman" w:eastAsia="Times New Roman" w:hAnsi="Times New Roman" w:cs="Times New Roman"/>
          <w:sz w:val="24"/>
          <w:szCs w:val="24"/>
          <w:lang w:eastAsia="pl-PL"/>
        </w:rPr>
        <w:t xml:space="preserve"> </w:t>
      </w:r>
      <w:r w:rsidRPr="00CF70CF">
        <w:rPr>
          <w:rFonts w:ascii="Times New Roman" w:eastAsia="Times New Roman" w:hAnsi="Times New Roman" w:cs="Times New Roman"/>
          <w:sz w:val="24"/>
          <w:szCs w:val="24"/>
          <w:lang w:eastAsia="pl-PL"/>
        </w:rPr>
        <w:t>nie</w:t>
      </w:r>
      <w:r w:rsidR="006E0DAA" w:rsidRPr="00CF70CF">
        <w:rPr>
          <w:rFonts w:ascii="Times New Roman" w:eastAsia="Times New Roman" w:hAnsi="Times New Roman" w:cs="Times New Roman"/>
          <w:sz w:val="24"/>
          <w:szCs w:val="24"/>
          <w:lang w:eastAsia="pl-PL"/>
        </w:rPr>
        <w:t xml:space="preserve"> </w:t>
      </w:r>
      <w:r w:rsidRPr="00CF70CF">
        <w:rPr>
          <w:rFonts w:ascii="Times New Roman" w:eastAsia="Times New Roman" w:hAnsi="Times New Roman" w:cs="Times New Roman"/>
          <w:sz w:val="24"/>
          <w:szCs w:val="24"/>
          <w:lang w:eastAsia="pl-PL"/>
        </w:rPr>
        <w:t>ma</w:t>
      </w:r>
      <w:r w:rsidR="006E0DAA" w:rsidRPr="00CF70CF">
        <w:rPr>
          <w:rFonts w:ascii="Times New Roman" w:eastAsia="Times New Roman" w:hAnsi="Times New Roman" w:cs="Times New Roman"/>
          <w:sz w:val="24"/>
          <w:szCs w:val="24"/>
          <w:lang w:eastAsia="pl-PL"/>
        </w:rPr>
        <w:t xml:space="preserve"> </w:t>
      </w:r>
      <w:r w:rsidRPr="00CF70CF">
        <w:rPr>
          <w:rFonts w:ascii="Times New Roman" w:eastAsia="Times New Roman" w:hAnsi="Times New Roman" w:cs="Times New Roman"/>
          <w:sz w:val="24"/>
          <w:szCs w:val="24"/>
          <w:lang w:eastAsia="pl-PL"/>
        </w:rPr>
        <w:t>obowiązku</w:t>
      </w:r>
      <w:r w:rsidR="006E0DAA" w:rsidRPr="00CF70CF">
        <w:rPr>
          <w:rFonts w:ascii="Times New Roman" w:eastAsia="Times New Roman" w:hAnsi="Times New Roman" w:cs="Times New Roman"/>
          <w:sz w:val="24"/>
          <w:szCs w:val="24"/>
          <w:lang w:eastAsia="pl-PL"/>
        </w:rPr>
        <w:t xml:space="preserve"> </w:t>
      </w:r>
      <w:r w:rsidRPr="00CF70CF">
        <w:rPr>
          <w:rFonts w:ascii="Times New Roman" w:eastAsia="Times New Roman" w:hAnsi="Times New Roman" w:cs="Times New Roman"/>
          <w:sz w:val="24"/>
          <w:szCs w:val="24"/>
          <w:lang w:eastAsia="pl-PL"/>
        </w:rPr>
        <w:t>udzielania</w:t>
      </w:r>
      <w:r w:rsidR="006E0DAA" w:rsidRPr="00CF70CF">
        <w:rPr>
          <w:rFonts w:ascii="Times New Roman" w:eastAsia="Times New Roman" w:hAnsi="Times New Roman" w:cs="Times New Roman"/>
          <w:sz w:val="24"/>
          <w:szCs w:val="24"/>
          <w:lang w:eastAsia="pl-PL"/>
        </w:rPr>
        <w:t xml:space="preserve"> </w:t>
      </w:r>
      <w:r w:rsidRPr="00CF70CF">
        <w:rPr>
          <w:rFonts w:ascii="Times New Roman" w:eastAsia="Times New Roman" w:hAnsi="Times New Roman" w:cs="Times New Roman"/>
          <w:sz w:val="24"/>
          <w:szCs w:val="24"/>
          <w:lang w:eastAsia="pl-PL"/>
        </w:rPr>
        <w:t>wyjaśnień</w:t>
      </w:r>
      <w:r w:rsidR="006E0DAA" w:rsidRPr="00CF70CF">
        <w:rPr>
          <w:rFonts w:ascii="Times New Roman" w:eastAsia="Times New Roman" w:hAnsi="Times New Roman" w:cs="Times New Roman"/>
          <w:sz w:val="24"/>
          <w:szCs w:val="24"/>
          <w:lang w:eastAsia="pl-PL"/>
        </w:rPr>
        <w:t xml:space="preserve"> </w:t>
      </w:r>
      <w:r w:rsidRPr="00CF70CF">
        <w:rPr>
          <w:rFonts w:ascii="Times New Roman" w:eastAsia="Times New Roman" w:hAnsi="Times New Roman" w:cs="Times New Roman"/>
          <w:sz w:val="24"/>
          <w:szCs w:val="24"/>
          <w:lang w:eastAsia="pl-PL"/>
        </w:rPr>
        <w:t>SWZ</w:t>
      </w:r>
      <w:r w:rsidR="006E0DAA" w:rsidRPr="00CF70CF">
        <w:rPr>
          <w:rFonts w:ascii="Times New Roman" w:eastAsia="Times New Roman" w:hAnsi="Times New Roman" w:cs="Times New Roman"/>
          <w:sz w:val="24"/>
          <w:szCs w:val="24"/>
          <w:lang w:eastAsia="pl-PL"/>
        </w:rPr>
        <w:t xml:space="preserve"> </w:t>
      </w:r>
      <w:r w:rsidRPr="00CF70CF">
        <w:rPr>
          <w:rFonts w:ascii="Times New Roman" w:eastAsia="Times New Roman" w:hAnsi="Times New Roman" w:cs="Times New Roman"/>
          <w:sz w:val="24"/>
          <w:szCs w:val="24"/>
          <w:lang w:eastAsia="pl-PL"/>
        </w:rPr>
        <w:t>oraz</w:t>
      </w:r>
      <w:r w:rsidR="006E0DAA" w:rsidRPr="00CF70CF">
        <w:rPr>
          <w:rFonts w:ascii="Times New Roman" w:eastAsia="Times New Roman" w:hAnsi="Times New Roman" w:cs="Times New Roman"/>
          <w:sz w:val="24"/>
          <w:szCs w:val="24"/>
          <w:lang w:eastAsia="pl-PL"/>
        </w:rPr>
        <w:t xml:space="preserve"> </w:t>
      </w:r>
      <w:r w:rsidRPr="00CF70CF">
        <w:rPr>
          <w:rFonts w:ascii="Times New Roman" w:eastAsia="Times New Roman" w:hAnsi="Times New Roman" w:cs="Times New Roman"/>
          <w:sz w:val="24"/>
          <w:szCs w:val="24"/>
          <w:lang w:eastAsia="pl-PL"/>
        </w:rPr>
        <w:t>obowiązku</w:t>
      </w:r>
      <w:r w:rsidR="006E0DAA" w:rsidRPr="00CF70CF">
        <w:rPr>
          <w:rFonts w:ascii="Times New Roman" w:eastAsia="Times New Roman" w:hAnsi="Times New Roman" w:cs="Times New Roman"/>
          <w:sz w:val="24"/>
          <w:szCs w:val="24"/>
          <w:lang w:eastAsia="pl-PL"/>
        </w:rPr>
        <w:t xml:space="preserve"> </w:t>
      </w:r>
      <w:r w:rsidRPr="00CF70CF">
        <w:rPr>
          <w:rFonts w:ascii="Times New Roman" w:eastAsia="Times New Roman" w:hAnsi="Times New Roman" w:cs="Times New Roman"/>
          <w:sz w:val="24"/>
          <w:szCs w:val="24"/>
          <w:lang w:eastAsia="pl-PL"/>
        </w:rPr>
        <w:t>przedłużenia</w:t>
      </w:r>
      <w:r w:rsidR="006E0DAA" w:rsidRPr="00CF70CF">
        <w:rPr>
          <w:rFonts w:ascii="Times New Roman" w:eastAsia="Times New Roman" w:hAnsi="Times New Roman" w:cs="Times New Roman"/>
          <w:sz w:val="24"/>
          <w:szCs w:val="24"/>
          <w:lang w:eastAsia="pl-PL"/>
        </w:rPr>
        <w:t xml:space="preserve"> </w:t>
      </w:r>
      <w:r w:rsidRPr="00CF70CF">
        <w:rPr>
          <w:rFonts w:ascii="Times New Roman" w:eastAsia="Times New Roman" w:hAnsi="Times New Roman" w:cs="Times New Roman"/>
          <w:sz w:val="24"/>
          <w:szCs w:val="24"/>
          <w:lang w:eastAsia="pl-PL"/>
        </w:rPr>
        <w:t>terminu</w:t>
      </w:r>
      <w:r w:rsidR="006E0DAA" w:rsidRPr="00CF70CF">
        <w:rPr>
          <w:rFonts w:ascii="Times New Roman" w:eastAsia="Times New Roman" w:hAnsi="Times New Roman" w:cs="Times New Roman"/>
          <w:sz w:val="24"/>
          <w:szCs w:val="24"/>
          <w:lang w:eastAsia="pl-PL"/>
        </w:rPr>
        <w:t xml:space="preserve"> </w:t>
      </w:r>
      <w:r w:rsidRPr="00CF70CF">
        <w:rPr>
          <w:rFonts w:ascii="Times New Roman" w:eastAsia="Times New Roman" w:hAnsi="Times New Roman" w:cs="Times New Roman"/>
          <w:sz w:val="24"/>
          <w:szCs w:val="24"/>
          <w:lang w:eastAsia="pl-PL"/>
        </w:rPr>
        <w:t>składania</w:t>
      </w:r>
      <w:r w:rsidR="006E0DAA" w:rsidRPr="00CF70CF">
        <w:rPr>
          <w:rFonts w:ascii="Times New Roman" w:eastAsia="Times New Roman" w:hAnsi="Times New Roman" w:cs="Times New Roman"/>
          <w:sz w:val="24"/>
          <w:szCs w:val="24"/>
          <w:lang w:eastAsia="pl-PL"/>
        </w:rPr>
        <w:t xml:space="preserve"> </w:t>
      </w:r>
      <w:r w:rsidRPr="00CF70CF">
        <w:rPr>
          <w:rFonts w:ascii="Times New Roman" w:eastAsia="Times New Roman" w:hAnsi="Times New Roman" w:cs="Times New Roman"/>
          <w:sz w:val="24"/>
          <w:szCs w:val="24"/>
          <w:lang w:eastAsia="pl-PL"/>
        </w:rPr>
        <w:t>ofert.</w:t>
      </w:r>
      <w:r w:rsidR="006E0DAA" w:rsidRPr="00CF70CF">
        <w:rPr>
          <w:rFonts w:ascii="Times New Roman" w:eastAsia="Times New Roman" w:hAnsi="Times New Roman" w:cs="Times New Roman"/>
          <w:sz w:val="24"/>
          <w:szCs w:val="24"/>
          <w:lang w:eastAsia="pl-PL"/>
        </w:rPr>
        <w:t xml:space="preserve"> </w:t>
      </w:r>
    </w:p>
    <w:p w14:paraId="3721CA99" w14:textId="77777777" w:rsidR="00D32CFC" w:rsidRPr="00CF70CF" w:rsidRDefault="006D48C0" w:rsidP="00885433">
      <w:pPr>
        <w:numPr>
          <w:ilvl w:val="0"/>
          <w:numId w:val="112"/>
        </w:numPr>
        <w:tabs>
          <w:tab w:val="left" w:pos="426"/>
        </w:tabs>
        <w:spacing w:after="0"/>
        <w:ind w:left="426" w:hanging="426"/>
        <w:jc w:val="both"/>
        <w:rPr>
          <w:rFonts w:ascii="Times New Roman" w:eastAsia="Arial" w:hAnsi="Times New Roman" w:cs="Times New Roman"/>
          <w:sz w:val="24"/>
          <w:szCs w:val="24"/>
          <w:lang w:eastAsia="pl-PL"/>
        </w:rPr>
      </w:pPr>
      <w:r w:rsidRPr="00CF70CF">
        <w:rPr>
          <w:rFonts w:ascii="Times New Roman" w:eastAsia="Times New Roman" w:hAnsi="Times New Roman" w:cs="Times New Roman"/>
          <w:sz w:val="24"/>
          <w:szCs w:val="24"/>
          <w:lang w:eastAsia="pl-PL"/>
        </w:rPr>
        <w:t>T</w:t>
      </w:r>
      <w:r w:rsidR="00D32CFC" w:rsidRPr="00CF70CF">
        <w:rPr>
          <w:rFonts w:ascii="Times New Roman" w:eastAsia="Times New Roman" w:hAnsi="Times New Roman" w:cs="Times New Roman"/>
          <w:sz w:val="24"/>
          <w:szCs w:val="24"/>
          <w:lang w:eastAsia="pl-PL"/>
        </w:rPr>
        <w:t>reść</w:t>
      </w:r>
      <w:r w:rsidR="006E0DAA" w:rsidRPr="00CF70CF">
        <w:rPr>
          <w:rFonts w:ascii="Times New Roman" w:eastAsia="Times New Roman" w:hAnsi="Times New Roman" w:cs="Times New Roman"/>
          <w:sz w:val="24"/>
          <w:szCs w:val="24"/>
          <w:lang w:eastAsia="pl-PL"/>
        </w:rPr>
        <w:t xml:space="preserve"> </w:t>
      </w:r>
      <w:r w:rsidR="00D32CFC" w:rsidRPr="00CF70CF">
        <w:rPr>
          <w:rFonts w:ascii="Times New Roman" w:eastAsia="Times New Roman" w:hAnsi="Times New Roman" w:cs="Times New Roman"/>
          <w:sz w:val="24"/>
          <w:szCs w:val="24"/>
          <w:lang w:eastAsia="pl-PL"/>
        </w:rPr>
        <w:t>zapytań</w:t>
      </w:r>
      <w:r w:rsidR="006E0DAA" w:rsidRPr="00CF70CF">
        <w:rPr>
          <w:rFonts w:ascii="Times New Roman" w:eastAsia="Times New Roman" w:hAnsi="Times New Roman" w:cs="Times New Roman"/>
          <w:sz w:val="24"/>
          <w:szCs w:val="24"/>
          <w:lang w:eastAsia="pl-PL"/>
        </w:rPr>
        <w:t xml:space="preserve"> </w:t>
      </w:r>
      <w:r w:rsidR="00D32CFC" w:rsidRPr="00CF70CF">
        <w:rPr>
          <w:rFonts w:ascii="Times New Roman" w:eastAsia="Times New Roman" w:hAnsi="Times New Roman" w:cs="Times New Roman"/>
          <w:sz w:val="24"/>
          <w:szCs w:val="24"/>
          <w:lang w:eastAsia="pl-PL"/>
        </w:rPr>
        <w:t>/bez</w:t>
      </w:r>
      <w:r w:rsidR="006E0DAA" w:rsidRPr="00CF70CF">
        <w:rPr>
          <w:rFonts w:ascii="Times New Roman" w:eastAsia="Times New Roman" w:hAnsi="Times New Roman" w:cs="Times New Roman"/>
          <w:sz w:val="24"/>
          <w:szCs w:val="24"/>
          <w:lang w:eastAsia="pl-PL"/>
        </w:rPr>
        <w:t xml:space="preserve"> </w:t>
      </w:r>
      <w:r w:rsidR="00D32CFC" w:rsidRPr="00CF70CF">
        <w:rPr>
          <w:rFonts w:ascii="Times New Roman" w:eastAsia="Times New Roman" w:hAnsi="Times New Roman" w:cs="Times New Roman"/>
          <w:sz w:val="24"/>
          <w:szCs w:val="24"/>
          <w:lang w:eastAsia="pl-PL"/>
        </w:rPr>
        <w:t>wskazywania</w:t>
      </w:r>
      <w:r w:rsidR="006E0DAA" w:rsidRPr="00CF70CF">
        <w:rPr>
          <w:rFonts w:ascii="Times New Roman" w:eastAsia="Times New Roman" w:hAnsi="Times New Roman" w:cs="Times New Roman"/>
          <w:sz w:val="24"/>
          <w:szCs w:val="24"/>
          <w:lang w:eastAsia="pl-PL"/>
        </w:rPr>
        <w:t xml:space="preserve"> </w:t>
      </w:r>
      <w:r w:rsidR="00D32CFC" w:rsidRPr="00CF70CF">
        <w:rPr>
          <w:rFonts w:ascii="Times New Roman" w:eastAsia="Times New Roman" w:hAnsi="Times New Roman" w:cs="Times New Roman"/>
          <w:sz w:val="24"/>
          <w:szCs w:val="24"/>
          <w:lang w:eastAsia="pl-PL"/>
        </w:rPr>
        <w:t>źródła/</w:t>
      </w:r>
      <w:r w:rsidR="006E0DAA" w:rsidRPr="00CF70CF">
        <w:rPr>
          <w:rFonts w:ascii="Times New Roman" w:eastAsia="Times New Roman" w:hAnsi="Times New Roman" w:cs="Times New Roman"/>
          <w:sz w:val="24"/>
          <w:szCs w:val="24"/>
          <w:lang w:eastAsia="pl-PL"/>
        </w:rPr>
        <w:t xml:space="preserve"> </w:t>
      </w:r>
      <w:r w:rsidR="00D32CFC" w:rsidRPr="00CF70CF">
        <w:rPr>
          <w:rFonts w:ascii="Times New Roman" w:eastAsia="Times New Roman" w:hAnsi="Times New Roman" w:cs="Times New Roman"/>
          <w:sz w:val="24"/>
          <w:szCs w:val="24"/>
          <w:lang w:eastAsia="pl-PL"/>
        </w:rPr>
        <w:t>i</w:t>
      </w:r>
      <w:r w:rsidR="006E0DAA" w:rsidRPr="00CF70CF">
        <w:rPr>
          <w:rFonts w:ascii="Times New Roman" w:eastAsia="Times New Roman" w:hAnsi="Times New Roman" w:cs="Times New Roman"/>
          <w:sz w:val="24"/>
          <w:szCs w:val="24"/>
          <w:lang w:eastAsia="pl-PL"/>
        </w:rPr>
        <w:t xml:space="preserve"> </w:t>
      </w:r>
      <w:r w:rsidR="00D32CFC" w:rsidRPr="00CF70CF">
        <w:rPr>
          <w:rFonts w:ascii="Times New Roman" w:eastAsia="Times New Roman" w:hAnsi="Times New Roman" w:cs="Times New Roman"/>
          <w:sz w:val="24"/>
          <w:szCs w:val="24"/>
          <w:lang w:eastAsia="pl-PL"/>
        </w:rPr>
        <w:t>udzielone</w:t>
      </w:r>
      <w:r w:rsidR="006E0DAA" w:rsidRPr="00CF70CF">
        <w:rPr>
          <w:rFonts w:ascii="Times New Roman" w:eastAsia="Times New Roman" w:hAnsi="Times New Roman" w:cs="Times New Roman"/>
          <w:sz w:val="24"/>
          <w:szCs w:val="24"/>
          <w:lang w:eastAsia="pl-PL"/>
        </w:rPr>
        <w:t xml:space="preserve"> </w:t>
      </w:r>
      <w:r w:rsidR="00D32CFC" w:rsidRPr="00CF70CF">
        <w:rPr>
          <w:rFonts w:ascii="Times New Roman" w:eastAsia="Times New Roman" w:hAnsi="Times New Roman" w:cs="Times New Roman"/>
          <w:sz w:val="24"/>
          <w:szCs w:val="24"/>
          <w:lang w:eastAsia="pl-PL"/>
        </w:rPr>
        <w:t>odpowiedzi</w:t>
      </w:r>
      <w:r w:rsidR="006E0DAA" w:rsidRPr="00CF70CF">
        <w:rPr>
          <w:rFonts w:ascii="Times New Roman" w:eastAsia="Times New Roman" w:hAnsi="Times New Roman" w:cs="Times New Roman"/>
          <w:sz w:val="24"/>
          <w:szCs w:val="24"/>
          <w:lang w:eastAsia="pl-PL"/>
        </w:rPr>
        <w:t xml:space="preserve"> </w:t>
      </w:r>
      <w:r w:rsidR="00D32CFC" w:rsidRPr="00CF70CF">
        <w:rPr>
          <w:rFonts w:ascii="Times New Roman" w:eastAsia="Times New Roman" w:hAnsi="Times New Roman" w:cs="Times New Roman"/>
          <w:sz w:val="24"/>
          <w:szCs w:val="24"/>
          <w:lang w:eastAsia="pl-PL"/>
        </w:rPr>
        <w:t>Zamawiający</w:t>
      </w:r>
      <w:r w:rsidR="006E0DAA" w:rsidRPr="00CF70CF">
        <w:rPr>
          <w:rFonts w:ascii="Times New Roman" w:eastAsia="Times New Roman" w:hAnsi="Times New Roman" w:cs="Times New Roman"/>
          <w:sz w:val="24"/>
          <w:szCs w:val="24"/>
          <w:lang w:eastAsia="pl-PL"/>
        </w:rPr>
        <w:t xml:space="preserve"> </w:t>
      </w:r>
      <w:r w:rsidR="00D32CFC" w:rsidRPr="00CF70CF">
        <w:rPr>
          <w:rFonts w:ascii="Times New Roman" w:eastAsia="Times New Roman" w:hAnsi="Times New Roman" w:cs="Times New Roman"/>
          <w:sz w:val="24"/>
          <w:szCs w:val="24"/>
          <w:lang w:eastAsia="pl-PL"/>
        </w:rPr>
        <w:t>umieści</w:t>
      </w:r>
      <w:r w:rsidR="006E0DAA" w:rsidRPr="00CF70CF">
        <w:rPr>
          <w:rFonts w:ascii="Times New Roman" w:eastAsia="Times New Roman" w:hAnsi="Times New Roman" w:cs="Times New Roman"/>
          <w:sz w:val="24"/>
          <w:szCs w:val="24"/>
          <w:lang w:eastAsia="pl-PL"/>
        </w:rPr>
        <w:t xml:space="preserve"> </w:t>
      </w:r>
      <w:r w:rsidR="00D32CFC" w:rsidRPr="00CF70CF">
        <w:rPr>
          <w:rFonts w:ascii="Times New Roman" w:eastAsia="Times New Roman" w:hAnsi="Times New Roman" w:cs="Times New Roman"/>
          <w:sz w:val="24"/>
          <w:szCs w:val="24"/>
          <w:lang w:eastAsia="pl-PL"/>
        </w:rPr>
        <w:t>na</w:t>
      </w:r>
      <w:r w:rsidR="006E0DAA" w:rsidRPr="00CF70CF">
        <w:rPr>
          <w:rFonts w:ascii="Times New Roman" w:eastAsia="Times New Roman" w:hAnsi="Times New Roman" w:cs="Times New Roman"/>
          <w:sz w:val="24"/>
          <w:szCs w:val="24"/>
          <w:lang w:eastAsia="pl-PL"/>
        </w:rPr>
        <w:t xml:space="preserve"> </w:t>
      </w:r>
      <w:r w:rsidR="00D32CFC" w:rsidRPr="00CF70CF">
        <w:rPr>
          <w:rFonts w:ascii="Times New Roman" w:eastAsia="Times New Roman" w:hAnsi="Times New Roman" w:cs="Times New Roman"/>
          <w:b/>
          <w:sz w:val="24"/>
          <w:szCs w:val="24"/>
          <w:lang w:eastAsia="pl-PL"/>
        </w:rPr>
        <w:t>Platformie</w:t>
      </w:r>
      <w:r w:rsidR="006E0DAA" w:rsidRPr="00CF70CF">
        <w:rPr>
          <w:rFonts w:ascii="Times New Roman" w:eastAsia="Times New Roman" w:hAnsi="Times New Roman" w:cs="Times New Roman"/>
          <w:b/>
          <w:sz w:val="24"/>
          <w:szCs w:val="24"/>
          <w:lang w:eastAsia="pl-PL"/>
        </w:rPr>
        <w:t xml:space="preserve"> </w:t>
      </w:r>
      <w:r w:rsidR="00D32CFC" w:rsidRPr="00CF70CF">
        <w:rPr>
          <w:rFonts w:ascii="Times New Roman" w:eastAsia="Times New Roman" w:hAnsi="Times New Roman" w:cs="Times New Roman"/>
          <w:b/>
          <w:sz w:val="24"/>
          <w:szCs w:val="24"/>
          <w:lang w:eastAsia="pl-PL"/>
        </w:rPr>
        <w:t>zakupowej</w:t>
      </w:r>
      <w:r w:rsidR="006E0DAA" w:rsidRPr="00CF70CF">
        <w:rPr>
          <w:rFonts w:ascii="Times New Roman" w:eastAsia="Times New Roman" w:hAnsi="Times New Roman" w:cs="Times New Roman"/>
          <w:sz w:val="24"/>
          <w:szCs w:val="24"/>
          <w:lang w:eastAsia="pl-PL"/>
        </w:rPr>
        <w:t xml:space="preserve"> </w:t>
      </w:r>
      <w:r w:rsidR="00D32CFC" w:rsidRPr="00CF70CF">
        <w:rPr>
          <w:rFonts w:ascii="Times New Roman" w:eastAsia="Times New Roman" w:hAnsi="Times New Roman" w:cs="Times New Roman"/>
          <w:sz w:val="24"/>
          <w:szCs w:val="24"/>
          <w:lang w:eastAsia="pl-PL"/>
        </w:rPr>
        <w:t>pod</w:t>
      </w:r>
      <w:r w:rsidR="006E0DAA" w:rsidRPr="00CF70CF">
        <w:rPr>
          <w:rFonts w:ascii="Times New Roman" w:eastAsia="Times New Roman" w:hAnsi="Times New Roman" w:cs="Times New Roman"/>
          <w:sz w:val="24"/>
          <w:szCs w:val="24"/>
          <w:lang w:eastAsia="pl-PL"/>
        </w:rPr>
        <w:t xml:space="preserve"> </w:t>
      </w:r>
      <w:r w:rsidR="00D32CFC" w:rsidRPr="00CF70CF">
        <w:rPr>
          <w:rFonts w:ascii="Times New Roman" w:eastAsia="Times New Roman" w:hAnsi="Times New Roman" w:cs="Times New Roman"/>
          <w:sz w:val="24"/>
          <w:szCs w:val="24"/>
          <w:lang w:eastAsia="pl-PL"/>
        </w:rPr>
        <w:t>adresem:</w:t>
      </w:r>
      <w:r w:rsidR="006E0DAA" w:rsidRPr="00CF70CF">
        <w:rPr>
          <w:rFonts w:ascii="Times New Roman" w:eastAsia="Times New Roman" w:hAnsi="Times New Roman" w:cs="Times New Roman"/>
          <w:sz w:val="24"/>
          <w:szCs w:val="24"/>
          <w:lang w:eastAsia="pl-PL"/>
        </w:rPr>
        <w:t xml:space="preserve"> </w:t>
      </w:r>
      <w:r w:rsidR="00D32CFC" w:rsidRPr="00CF70CF">
        <w:rPr>
          <w:rFonts w:ascii="Times New Roman" w:eastAsia="Times New Roman" w:hAnsi="Times New Roman" w:cs="Times New Roman"/>
          <w:sz w:val="24"/>
          <w:szCs w:val="24"/>
          <w:lang w:eastAsia="pl-PL"/>
        </w:rPr>
        <w:t>https://kco.ezamawiajacy.pl/servlet/HomeServlet.</w:t>
      </w:r>
    </w:p>
    <w:p w14:paraId="26663051" w14:textId="77777777" w:rsidR="00D32CFC" w:rsidRPr="00CF70CF" w:rsidRDefault="00D32CFC" w:rsidP="00885433">
      <w:pPr>
        <w:numPr>
          <w:ilvl w:val="0"/>
          <w:numId w:val="112"/>
        </w:numPr>
        <w:tabs>
          <w:tab w:val="left" w:pos="426"/>
        </w:tabs>
        <w:spacing w:after="0"/>
        <w:ind w:left="426" w:hanging="426"/>
        <w:jc w:val="both"/>
        <w:rPr>
          <w:rFonts w:ascii="Times New Roman" w:eastAsia="Times New Roman" w:hAnsi="Times New Roman" w:cs="Times New Roman"/>
          <w:sz w:val="24"/>
          <w:szCs w:val="24"/>
          <w:lang w:eastAsia="pl-PL"/>
        </w:rPr>
      </w:pPr>
      <w:r w:rsidRPr="00CF70CF">
        <w:rPr>
          <w:rFonts w:ascii="Times New Roman" w:eastAsia="Times New Roman" w:hAnsi="Times New Roman" w:cs="Times New Roman"/>
          <w:sz w:val="24"/>
          <w:szCs w:val="24"/>
          <w:lang w:eastAsia="pl-PL"/>
        </w:rPr>
        <w:t>Zamawiający</w:t>
      </w:r>
      <w:r w:rsidR="006E0DAA" w:rsidRPr="00CF70CF">
        <w:rPr>
          <w:rFonts w:ascii="Times New Roman" w:eastAsia="Times New Roman" w:hAnsi="Times New Roman" w:cs="Times New Roman"/>
          <w:sz w:val="24"/>
          <w:szCs w:val="24"/>
          <w:lang w:eastAsia="pl-PL"/>
        </w:rPr>
        <w:t xml:space="preserve"> </w:t>
      </w:r>
      <w:r w:rsidRPr="00CF70CF">
        <w:rPr>
          <w:rFonts w:ascii="Times New Roman" w:eastAsia="Times New Roman" w:hAnsi="Times New Roman" w:cs="Times New Roman"/>
          <w:sz w:val="24"/>
          <w:szCs w:val="24"/>
          <w:lang w:eastAsia="pl-PL"/>
        </w:rPr>
        <w:t>nie</w:t>
      </w:r>
      <w:r w:rsidR="006E0DAA" w:rsidRPr="00CF70CF">
        <w:rPr>
          <w:rFonts w:ascii="Times New Roman" w:eastAsia="Times New Roman" w:hAnsi="Times New Roman" w:cs="Times New Roman"/>
          <w:sz w:val="24"/>
          <w:szCs w:val="24"/>
          <w:lang w:eastAsia="pl-PL"/>
        </w:rPr>
        <w:t xml:space="preserve"> </w:t>
      </w:r>
      <w:r w:rsidRPr="00CF70CF">
        <w:rPr>
          <w:rFonts w:ascii="Times New Roman" w:eastAsia="Times New Roman" w:hAnsi="Times New Roman" w:cs="Times New Roman"/>
          <w:sz w:val="24"/>
          <w:szCs w:val="24"/>
          <w:lang w:eastAsia="pl-PL"/>
        </w:rPr>
        <w:t>przewiduje</w:t>
      </w:r>
      <w:r w:rsidR="006E0DAA" w:rsidRPr="00CF70CF">
        <w:rPr>
          <w:rFonts w:ascii="Times New Roman" w:eastAsia="Times New Roman" w:hAnsi="Times New Roman" w:cs="Times New Roman"/>
          <w:sz w:val="24"/>
          <w:szCs w:val="24"/>
          <w:lang w:eastAsia="pl-PL"/>
        </w:rPr>
        <w:t xml:space="preserve"> </w:t>
      </w:r>
      <w:r w:rsidRPr="00CF70CF">
        <w:rPr>
          <w:rFonts w:ascii="Times New Roman" w:eastAsia="Times New Roman" w:hAnsi="Times New Roman" w:cs="Times New Roman"/>
          <w:sz w:val="24"/>
          <w:szCs w:val="24"/>
          <w:lang w:eastAsia="pl-PL"/>
        </w:rPr>
        <w:t>zebrań</w:t>
      </w:r>
      <w:r w:rsidR="006E0DAA" w:rsidRPr="00CF70CF">
        <w:rPr>
          <w:rFonts w:ascii="Times New Roman" w:eastAsia="Times New Roman" w:hAnsi="Times New Roman" w:cs="Times New Roman"/>
          <w:sz w:val="24"/>
          <w:szCs w:val="24"/>
          <w:lang w:eastAsia="pl-PL"/>
        </w:rPr>
        <w:t xml:space="preserve"> </w:t>
      </w:r>
      <w:r w:rsidRPr="00CF70CF">
        <w:rPr>
          <w:rFonts w:ascii="Times New Roman" w:eastAsia="Times New Roman" w:hAnsi="Times New Roman" w:cs="Times New Roman"/>
          <w:sz w:val="24"/>
          <w:szCs w:val="24"/>
          <w:lang w:eastAsia="pl-PL"/>
        </w:rPr>
        <w:t>Wykonawców,</w:t>
      </w:r>
      <w:r w:rsidR="006E0DAA" w:rsidRPr="00CF70CF">
        <w:rPr>
          <w:rFonts w:ascii="Times New Roman" w:eastAsia="Times New Roman" w:hAnsi="Times New Roman" w:cs="Times New Roman"/>
          <w:sz w:val="24"/>
          <w:szCs w:val="24"/>
          <w:lang w:eastAsia="pl-PL"/>
        </w:rPr>
        <w:t xml:space="preserve"> </w:t>
      </w:r>
      <w:r w:rsidRPr="00CF70CF">
        <w:rPr>
          <w:rFonts w:ascii="Times New Roman" w:eastAsia="Times New Roman" w:hAnsi="Times New Roman" w:cs="Times New Roman"/>
          <w:sz w:val="24"/>
          <w:szCs w:val="24"/>
          <w:lang w:eastAsia="pl-PL"/>
        </w:rPr>
        <w:t>o</w:t>
      </w:r>
      <w:r w:rsidR="006E0DAA" w:rsidRPr="00CF70CF">
        <w:rPr>
          <w:rFonts w:ascii="Times New Roman" w:eastAsia="Times New Roman" w:hAnsi="Times New Roman" w:cs="Times New Roman"/>
          <w:sz w:val="24"/>
          <w:szCs w:val="24"/>
          <w:lang w:eastAsia="pl-PL"/>
        </w:rPr>
        <w:t xml:space="preserve"> </w:t>
      </w:r>
      <w:r w:rsidRPr="00CF70CF">
        <w:rPr>
          <w:rFonts w:ascii="Times New Roman" w:eastAsia="Times New Roman" w:hAnsi="Times New Roman" w:cs="Times New Roman"/>
          <w:sz w:val="24"/>
          <w:szCs w:val="24"/>
          <w:lang w:eastAsia="pl-PL"/>
        </w:rPr>
        <w:t>którym</w:t>
      </w:r>
      <w:r w:rsidR="006E0DAA" w:rsidRPr="00CF70CF">
        <w:rPr>
          <w:rFonts w:ascii="Times New Roman" w:eastAsia="Times New Roman" w:hAnsi="Times New Roman" w:cs="Times New Roman"/>
          <w:sz w:val="24"/>
          <w:szCs w:val="24"/>
          <w:lang w:eastAsia="pl-PL"/>
        </w:rPr>
        <w:t xml:space="preserve"> </w:t>
      </w:r>
      <w:r w:rsidRPr="00CF70CF">
        <w:rPr>
          <w:rFonts w:ascii="Times New Roman" w:eastAsia="Times New Roman" w:hAnsi="Times New Roman" w:cs="Times New Roman"/>
          <w:sz w:val="24"/>
          <w:szCs w:val="24"/>
          <w:lang w:eastAsia="pl-PL"/>
        </w:rPr>
        <w:t>mowa</w:t>
      </w:r>
      <w:r w:rsidR="006E0DAA" w:rsidRPr="00CF70CF">
        <w:rPr>
          <w:rFonts w:ascii="Times New Roman" w:eastAsia="Times New Roman" w:hAnsi="Times New Roman" w:cs="Times New Roman"/>
          <w:sz w:val="24"/>
          <w:szCs w:val="24"/>
          <w:lang w:eastAsia="pl-PL"/>
        </w:rPr>
        <w:t xml:space="preserve"> </w:t>
      </w:r>
      <w:r w:rsidRPr="00CF70CF">
        <w:rPr>
          <w:rFonts w:ascii="Times New Roman" w:eastAsia="Times New Roman" w:hAnsi="Times New Roman" w:cs="Times New Roman"/>
          <w:sz w:val="24"/>
          <w:szCs w:val="24"/>
          <w:lang w:eastAsia="pl-PL"/>
        </w:rPr>
        <w:t>w</w:t>
      </w:r>
      <w:r w:rsidR="006E0DAA" w:rsidRPr="00CF70CF">
        <w:rPr>
          <w:rFonts w:ascii="Times New Roman" w:eastAsia="Times New Roman" w:hAnsi="Times New Roman" w:cs="Times New Roman"/>
          <w:sz w:val="24"/>
          <w:szCs w:val="24"/>
          <w:lang w:eastAsia="pl-PL"/>
        </w:rPr>
        <w:t xml:space="preserve"> </w:t>
      </w:r>
      <w:r w:rsidRPr="00CF70CF">
        <w:rPr>
          <w:rFonts w:ascii="Times New Roman" w:eastAsia="Times New Roman" w:hAnsi="Times New Roman" w:cs="Times New Roman"/>
          <w:sz w:val="24"/>
          <w:szCs w:val="24"/>
          <w:lang w:eastAsia="pl-PL"/>
        </w:rPr>
        <w:t>art.</w:t>
      </w:r>
      <w:r w:rsidR="006E0DAA" w:rsidRPr="00CF70CF">
        <w:rPr>
          <w:rFonts w:ascii="Times New Roman" w:eastAsia="Times New Roman" w:hAnsi="Times New Roman" w:cs="Times New Roman"/>
          <w:sz w:val="24"/>
          <w:szCs w:val="24"/>
          <w:lang w:eastAsia="pl-PL"/>
        </w:rPr>
        <w:t xml:space="preserve"> </w:t>
      </w:r>
      <w:r w:rsidRPr="00CF70CF">
        <w:rPr>
          <w:rFonts w:ascii="Times New Roman" w:eastAsia="Times New Roman" w:hAnsi="Times New Roman" w:cs="Times New Roman"/>
          <w:sz w:val="24"/>
          <w:szCs w:val="24"/>
          <w:lang w:eastAsia="pl-PL"/>
        </w:rPr>
        <w:t>136</w:t>
      </w:r>
      <w:r w:rsidR="006E0DAA" w:rsidRPr="00CF70CF">
        <w:rPr>
          <w:rFonts w:ascii="Times New Roman" w:eastAsia="Times New Roman" w:hAnsi="Times New Roman" w:cs="Times New Roman"/>
          <w:sz w:val="24"/>
          <w:szCs w:val="24"/>
          <w:lang w:eastAsia="pl-PL"/>
        </w:rPr>
        <w:t xml:space="preserve"> </w:t>
      </w:r>
      <w:r w:rsidRPr="00CF70CF">
        <w:rPr>
          <w:rFonts w:ascii="Times New Roman" w:eastAsia="Times New Roman" w:hAnsi="Times New Roman" w:cs="Times New Roman"/>
          <w:sz w:val="24"/>
          <w:szCs w:val="24"/>
          <w:lang w:eastAsia="pl-PL"/>
        </w:rPr>
        <w:t>ust.</w:t>
      </w:r>
      <w:r w:rsidR="006E0DAA" w:rsidRPr="00CF70CF">
        <w:rPr>
          <w:rFonts w:ascii="Times New Roman" w:eastAsia="Times New Roman" w:hAnsi="Times New Roman" w:cs="Times New Roman"/>
          <w:sz w:val="24"/>
          <w:szCs w:val="24"/>
          <w:lang w:eastAsia="pl-PL"/>
        </w:rPr>
        <w:t xml:space="preserve"> </w:t>
      </w:r>
      <w:r w:rsidRPr="00CF70CF">
        <w:rPr>
          <w:rFonts w:ascii="Times New Roman" w:eastAsia="Times New Roman" w:hAnsi="Times New Roman" w:cs="Times New Roman"/>
          <w:sz w:val="24"/>
          <w:szCs w:val="24"/>
          <w:lang w:eastAsia="pl-PL"/>
        </w:rPr>
        <w:t>1</w:t>
      </w:r>
      <w:r w:rsidR="006E0DAA" w:rsidRPr="00CF70CF">
        <w:rPr>
          <w:rFonts w:ascii="Times New Roman" w:eastAsia="Times New Roman" w:hAnsi="Times New Roman" w:cs="Times New Roman"/>
          <w:sz w:val="24"/>
          <w:szCs w:val="24"/>
          <w:lang w:eastAsia="pl-PL"/>
        </w:rPr>
        <w:t xml:space="preserve"> </w:t>
      </w:r>
      <w:r w:rsidRPr="00CF70CF">
        <w:rPr>
          <w:rFonts w:ascii="Times New Roman" w:eastAsia="Times New Roman" w:hAnsi="Times New Roman" w:cs="Times New Roman"/>
          <w:sz w:val="24"/>
          <w:szCs w:val="24"/>
          <w:lang w:eastAsia="pl-PL"/>
        </w:rPr>
        <w:t>ustawy</w:t>
      </w:r>
      <w:r w:rsidR="006E0DAA" w:rsidRPr="00CF70CF">
        <w:rPr>
          <w:rFonts w:ascii="Times New Roman" w:eastAsia="Times New Roman" w:hAnsi="Times New Roman" w:cs="Times New Roman"/>
          <w:sz w:val="24"/>
          <w:szCs w:val="24"/>
          <w:lang w:eastAsia="pl-PL"/>
        </w:rPr>
        <w:t xml:space="preserve"> </w:t>
      </w:r>
      <w:r w:rsidRPr="00CF70CF">
        <w:rPr>
          <w:rFonts w:ascii="Times New Roman" w:eastAsia="Times New Roman" w:hAnsi="Times New Roman" w:cs="Times New Roman"/>
          <w:sz w:val="24"/>
          <w:szCs w:val="24"/>
          <w:lang w:eastAsia="pl-PL"/>
        </w:rPr>
        <w:t>Prawo</w:t>
      </w:r>
      <w:r w:rsidR="006E0DAA" w:rsidRPr="00CF70CF">
        <w:rPr>
          <w:rFonts w:ascii="Times New Roman" w:eastAsia="Times New Roman" w:hAnsi="Times New Roman" w:cs="Times New Roman"/>
          <w:sz w:val="24"/>
          <w:szCs w:val="24"/>
          <w:lang w:eastAsia="pl-PL"/>
        </w:rPr>
        <w:t xml:space="preserve"> </w:t>
      </w:r>
      <w:r w:rsidRPr="00CF70CF">
        <w:rPr>
          <w:rFonts w:ascii="Times New Roman" w:eastAsia="Times New Roman" w:hAnsi="Times New Roman" w:cs="Times New Roman"/>
          <w:sz w:val="24"/>
          <w:szCs w:val="24"/>
          <w:lang w:eastAsia="pl-PL"/>
        </w:rPr>
        <w:t>zamówień</w:t>
      </w:r>
      <w:r w:rsidR="006E0DAA" w:rsidRPr="00CF70CF">
        <w:rPr>
          <w:rFonts w:ascii="Times New Roman" w:eastAsia="Times New Roman" w:hAnsi="Times New Roman" w:cs="Times New Roman"/>
          <w:sz w:val="24"/>
          <w:szCs w:val="24"/>
          <w:lang w:eastAsia="pl-PL"/>
        </w:rPr>
        <w:t xml:space="preserve"> </w:t>
      </w:r>
      <w:r w:rsidRPr="00CF70CF">
        <w:rPr>
          <w:rFonts w:ascii="Times New Roman" w:eastAsia="Times New Roman" w:hAnsi="Times New Roman" w:cs="Times New Roman"/>
          <w:sz w:val="24"/>
          <w:szCs w:val="24"/>
          <w:lang w:eastAsia="pl-PL"/>
        </w:rPr>
        <w:t>publicznych.</w:t>
      </w:r>
      <w:r w:rsidR="006E0DAA" w:rsidRPr="00CF70CF">
        <w:rPr>
          <w:rFonts w:ascii="Times New Roman" w:eastAsia="Times New Roman" w:hAnsi="Times New Roman" w:cs="Times New Roman"/>
          <w:sz w:val="24"/>
          <w:szCs w:val="24"/>
          <w:lang w:eastAsia="pl-PL"/>
        </w:rPr>
        <w:t xml:space="preserve"> </w:t>
      </w:r>
    </w:p>
    <w:p w14:paraId="39585A02" w14:textId="77777777" w:rsidR="00D32CFC" w:rsidRPr="00CF70CF" w:rsidRDefault="00D32CFC" w:rsidP="00885433">
      <w:pPr>
        <w:numPr>
          <w:ilvl w:val="0"/>
          <w:numId w:val="112"/>
        </w:numPr>
        <w:tabs>
          <w:tab w:val="left" w:pos="426"/>
        </w:tabs>
        <w:spacing w:after="0"/>
        <w:ind w:left="426" w:hanging="426"/>
        <w:jc w:val="both"/>
        <w:rPr>
          <w:rFonts w:ascii="Times New Roman" w:eastAsia="Arial" w:hAnsi="Times New Roman" w:cs="Times New Roman"/>
          <w:sz w:val="24"/>
          <w:szCs w:val="24"/>
          <w:lang w:eastAsia="pl-PL"/>
        </w:rPr>
      </w:pPr>
      <w:r w:rsidRPr="00CF70CF">
        <w:rPr>
          <w:rFonts w:ascii="Times New Roman" w:eastAsia="Times New Roman" w:hAnsi="Times New Roman" w:cs="Times New Roman"/>
          <w:sz w:val="24"/>
          <w:szCs w:val="24"/>
          <w:lang w:eastAsia="pl-PL"/>
        </w:rPr>
        <w:t>Środkiem</w:t>
      </w:r>
      <w:r w:rsidR="006E0DAA" w:rsidRPr="00CF70CF">
        <w:rPr>
          <w:rFonts w:ascii="Times New Roman" w:eastAsia="Times New Roman" w:hAnsi="Times New Roman" w:cs="Times New Roman"/>
          <w:sz w:val="24"/>
          <w:szCs w:val="24"/>
          <w:lang w:eastAsia="pl-PL"/>
        </w:rPr>
        <w:t xml:space="preserve"> </w:t>
      </w:r>
      <w:r w:rsidRPr="00CF70CF">
        <w:rPr>
          <w:rFonts w:ascii="Times New Roman" w:eastAsia="Times New Roman" w:hAnsi="Times New Roman" w:cs="Times New Roman"/>
          <w:sz w:val="24"/>
          <w:szCs w:val="24"/>
          <w:lang w:eastAsia="pl-PL"/>
        </w:rPr>
        <w:t>komunikacji</w:t>
      </w:r>
      <w:r w:rsidR="006E0DAA" w:rsidRPr="00CF70CF">
        <w:rPr>
          <w:rFonts w:ascii="Times New Roman" w:eastAsia="Times New Roman" w:hAnsi="Times New Roman" w:cs="Times New Roman"/>
          <w:sz w:val="24"/>
          <w:szCs w:val="24"/>
          <w:lang w:eastAsia="pl-PL"/>
        </w:rPr>
        <w:t xml:space="preserve"> </w:t>
      </w:r>
      <w:r w:rsidRPr="00CF70CF">
        <w:rPr>
          <w:rFonts w:ascii="Times New Roman" w:eastAsia="Times New Roman" w:hAnsi="Times New Roman" w:cs="Times New Roman"/>
          <w:sz w:val="24"/>
          <w:szCs w:val="24"/>
          <w:lang w:eastAsia="pl-PL"/>
        </w:rPr>
        <w:t>elektronicznej,</w:t>
      </w:r>
      <w:r w:rsidR="006E0DAA" w:rsidRPr="00CF70CF">
        <w:rPr>
          <w:rFonts w:ascii="Times New Roman" w:eastAsia="Times New Roman" w:hAnsi="Times New Roman" w:cs="Times New Roman"/>
          <w:sz w:val="24"/>
          <w:szCs w:val="24"/>
          <w:lang w:eastAsia="pl-PL"/>
        </w:rPr>
        <w:t xml:space="preserve"> </w:t>
      </w:r>
      <w:r w:rsidRPr="00CF70CF">
        <w:rPr>
          <w:rFonts w:ascii="Times New Roman" w:eastAsia="Times New Roman" w:hAnsi="Times New Roman" w:cs="Times New Roman"/>
          <w:sz w:val="24"/>
          <w:szCs w:val="24"/>
          <w:lang w:eastAsia="pl-PL"/>
        </w:rPr>
        <w:t>służącym</w:t>
      </w:r>
      <w:r w:rsidR="006E0DAA" w:rsidRPr="00CF70CF">
        <w:rPr>
          <w:rFonts w:ascii="Times New Roman" w:eastAsia="Times New Roman" w:hAnsi="Times New Roman" w:cs="Times New Roman"/>
          <w:sz w:val="24"/>
          <w:szCs w:val="24"/>
          <w:lang w:eastAsia="pl-PL"/>
        </w:rPr>
        <w:t xml:space="preserve"> </w:t>
      </w:r>
      <w:r w:rsidRPr="00CF70CF">
        <w:rPr>
          <w:rFonts w:ascii="Times New Roman" w:eastAsia="Times New Roman" w:hAnsi="Times New Roman" w:cs="Times New Roman"/>
          <w:sz w:val="24"/>
          <w:szCs w:val="24"/>
          <w:lang w:eastAsia="pl-PL"/>
        </w:rPr>
        <w:t>złożeniu</w:t>
      </w:r>
      <w:r w:rsidR="006E0DAA" w:rsidRPr="00CF70CF">
        <w:rPr>
          <w:rFonts w:ascii="Times New Roman" w:eastAsia="Times New Roman" w:hAnsi="Times New Roman" w:cs="Times New Roman"/>
          <w:sz w:val="24"/>
          <w:szCs w:val="24"/>
          <w:lang w:eastAsia="pl-PL"/>
        </w:rPr>
        <w:t xml:space="preserve"> </w:t>
      </w:r>
      <w:r w:rsidRPr="00CF70CF">
        <w:rPr>
          <w:rFonts w:ascii="Times New Roman" w:eastAsia="Times New Roman" w:hAnsi="Times New Roman" w:cs="Times New Roman"/>
          <w:b/>
          <w:sz w:val="24"/>
          <w:szCs w:val="24"/>
          <w:lang w:eastAsia="pl-PL"/>
        </w:rPr>
        <w:t>Oferty</w:t>
      </w:r>
      <w:r w:rsidR="006E0DAA" w:rsidRPr="00CF70CF">
        <w:rPr>
          <w:rFonts w:ascii="Times New Roman" w:eastAsia="Times New Roman" w:hAnsi="Times New Roman" w:cs="Times New Roman"/>
          <w:b/>
          <w:sz w:val="24"/>
          <w:szCs w:val="24"/>
          <w:lang w:eastAsia="pl-PL"/>
        </w:rPr>
        <w:t xml:space="preserve"> </w:t>
      </w:r>
      <w:r w:rsidRPr="00CF70CF">
        <w:rPr>
          <w:rFonts w:ascii="Times New Roman" w:eastAsia="Times New Roman" w:hAnsi="Times New Roman" w:cs="Times New Roman"/>
          <w:b/>
          <w:sz w:val="24"/>
          <w:szCs w:val="24"/>
          <w:lang w:eastAsia="pl-PL"/>
        </w:rPr>
        <w:t>i</w:t>
      </w:r>
      <w:r w:rsidR="006E0DAA" w:rsidRPr="00CF70CF">
        <w:rPr>
          <w:rFonts w:ascii="Times New Roman" w:eastAsia="Times New Roman" w:hAnsi="Times New Roman" w:cs="Times New Roman"/>
          <w:b/>
          <w:sz w:val="24"/>
          <w:szCs w:val="24"/>
          <w:lang w:eastAsia="pl-PL"/>
        </w:rPr>
        <w:t xml:space="preserve"> </w:t>
      </w:r>
      <w:r w:rsidRPr="00CF70CF">
        <w:rPr>
          <w:rFonts w:ascii="Times New Roman" w:eastAsia="Times New Roman" w:hAnsi="Times New Roman" w:cs="Times New Roman"/>
          <w:b/>
          <w:sz w:val="24"/>
          <w:szCs w:val="24"/>
          <w:lang w:eastAsia="pl-PL"/>
        </w:rPr>
        <w:t>Załączników</w:t>
      </w:r>
      <w:r w:rsidR="006E0DAA" w:rsidRPr="00CF70CF">
        <w:rPr>
          <w:rFonts w:ascii="Times New Roman" w:eastAsia="Times New Roman" w:hAnsi="Times New Roman" w:cs="Times New Roman"/>
          <w:b/>
          <w:sz w:val="24"/>
          <w:szCs w:val="24"/>
          <w:lang w:eastAsia="pl-PL"/>
        </w:rPr>
        <w:t xml:space="preserve"> </w:t>
      </w:r>
      <w:r w:rsidRPr="00CF70CF">
        <w:rPr>
          <w:rFonts w:ascii="Times New Roman" w:eastAsia="Times New Roman" w:hAnsi="Times New Roman" w:cs="Times New Roman"/>
          <w:sz w:val="24"/>
          <w:szCs w:val="24"/>
          <w:lang w:eastAsia="pl-PL"/>
        </w:rPr>
        <w:t>przez</w:t>
      </w:r>
      <w:r w:rsidR="006E0DAA" w:rsidRPr="00CF70CF">
        <w:rPr>
          <w:rFonts w:ascii="Times New Roman" w:eastAsia="Times New Roman" w:hAnsi="Times New Roman" w:cs="Times New Roman"/>
          <w:sz w:val="24"/>
          <w:szCs w:val="24"/>
          <w:lang w:eastAsia="pl-PL"/>
        </w:rPr>
        <w:t xml:space="preserve"> </w:t>
      </w:r>
      <w:r w:rsidRPr="00CF70CF">
        <w:rPr>
          <w:rFonts w:ascii="Times New Roman" w:eastAsia="Times New Roman" w:hAnsi="Times New Roman" w:cs="Times New Roman"/>
          <w:sz w:val="24"/>
          <w:szCs w:val="24"/>
          <w:lang w:eastAsia="pl-PL"/>
        </w:rPr>
        <w:t>Wykonawcę,</w:t>
      </w:r>
      <w:r w:rsidR="006E0DAA" w:rsidRPr="00CF70CF">
        <w:rPr>
          <w:rFonts w:ascii="Times New Roman" w:eastAsia="Times New Roman" w:hAnsi="Times New Roman" w:cs="Times New Roman"/>
          <w:sz w:val="24"/>
          <w:szCs w:val="24"/>
          <w:lang w:eastAsia="pl-PL"/>
        </w:rPr>
        <w:t xml:space="preserve"> </w:t>
      </w:r>
      <w:r w:rsidRPr="00CF70CF">
        <w:rPr>
          <w:rFonts w:ascii="Times New Roman" w:eastAsia="Times New Roman" w:hAnsi="Times New Roman" w:cs="Times New Roman"/>
          <w:sz w:val="24"/>
          <w:szCs w:val="24"/>
          <w:lang w:eastAsia="pl-PL"/>
        </w:rPr>
        <w:t>jest</w:t>
      </w:r>
      <w:r w:rsidR="006E0DAA" w:rsidRPr="00CF70CF">
        <w:rPr>
          <w:rFonts w:ascii="Times New Roman" w:eastAsia="Times New Roman" w:hAnsi="Times New Roman" w:cs="Times New Roman"/>
          <w:sz w:val="24"/>
          <w:szCs w:val="24"/>
          <w:lang w:eastAsia="pl-PL"/>
        </w:rPr>
        <w:t xml:space="preserve"> </w:t>
      </w:r>
      <w:r w:rsidRPr="00CF70CF">
        <w:rPr>
          <w:rFonts w:ascii="Times New Roman" w:eastAsia="Times New Roman" w:hAnsi="Times New Roman" w:cs="Times New Roman"/>
          <w:b/>
          <w:sz w:val="24"/>
          <w:szCs w:val="24"/>
          <w:lang w:eastAsia="pl-PL"/>
        </w:rPr>
        <w:t>Platforma</w:t>
      </w:r>
      <w:r w:rsidR="006E0DAA" w:rsidRPr="00CF70CF">
        <w:rPr>
          <w:rFonts w:ascii="Times New Roman" w:eastAsia="Times New Roman" w:hAnsi="Times New Roman" w:cs="Times New Roman"/>
          <w:sz w:val="24"/>
          <w:szCs w:val="24"/>
          <w:lang w:eastAsia="pl-PL"/>
        </w:rPr>
        <w:t xml:space="preserve"> </w:t>
      </w:r>
      <w:r w:rsidRPr="00CF70CF">
        <w:rPr>
          <w:rFonts w:ascii="Times New Roman" w:eastAsia="Times New Roman" w:hAnsi="Times New Roman" w:cs="Times New Roman"/>
          <w:b/>
          <w:sz w:val="24"/>
          <w:szCs w:val="24"/>
          <w:lang w:eastAsia="pl-PL"/>
        </w:rPr>
        <w:t>zakupowa</w:t>
      </w:r>
      <w:r w:rsidR="006E0DAA" w:rsidRPr="00CF70CF">
        <w:rPr>
          <w:rFonts w:ascii="Times New Roman" w:eastAsia="Times New Roman" w:hAnsi="Times New Roman" w:cs="Times New Roman"/>
          <w:sz w:val="24"/>
          <w:szCs w:val="24"/>
          <w:lang w:eastAsia="pl-PL"/>
        </w:rPr>
        <w:t xml:space="preserve"> </w:t>
      </w:r>
      <w:r w:rsidRPr="00CF70CF">
        <w:rPr>
          <w:rFonts w:ascii="Times New Roman" w:eastAsia="Times New Roman" w:hAnsi="Times New Roman" w:cs="Times New Roman"/>
          <w:sz w:val="24"/>
          <w:szCs w:val="24"/>
          <w:lang w:eastAsia="pl-PL"/>
        </w:rPr>
        <w:t>MARKETPLANET.</w:t>
      </w:r>
      <w:r w:rsidR="006E0DAA" w:rsidRPr="00CF70CF">
        <w:rPr>
          <w:rFonts w:ascii="Times New Roman" w:eastAsia="Times New Roman" w:hAnsi="Times New Roman" w:cs="Times New Roman"/>
          <w:sz w:val="24"/>
          <w:szCs w:val="24"/>
          <w:lang w:eastAsia="pl-PL"/>
        </w:rPr>
        <w:t xml:space="preserve"> </w:t>
      </w:r>
    </w:p>
    <w:p w14:paraId="0D81DC9D" w14:textId="77777777" w:rsidR="00D32CFC" w:rsidRPr="00CF70CF" w:rsidRDefault="00D32CFC" w:rsidP="00885433">
      <w:pPr>
        <w:numPr>
          <w:ilvl w:val="0"/>
          <w:numId w:val="112"/>
        </w:numPr>
        <w:tabs>
          <w:tab w:val="left" w:pos="426"/>
        </w:tabs>
        <w:spacing w:after="0"/>
        <w:ind w:left="426" w:hanging="426"/>
        <w:jc w:val="both"/>
        <w:rPr>
          <w:rFonts w:ascii="Times New Roman" w:eastAsia="Times New Roman" w:hAnsi="Times New Roman" w:cs="Times New Roman"/>
          <w:b/>
          <w:sz w:val="24"/>
          <w:szCs w:val="24"/>
          <w:u w:val="single"/>
          <w:lang w:eastAsia="pl-PL"/>
        </w:rPr>
      </w:pPr>
      <w:r w:rsidRPr="00CF70CF">
        <w:rPr>
          <w:rFonts w:ascii="Times New Roman" w:eastAsia="Times New Roman" w:hAnsi="Times New Roman" w:cs="Times New Roman"/>
          <w:b/>
          <w:sz w:val="24"/>
          <w:szCs w:val="24"/>
          <w:lang w:eastAsia="pl-PL"/>
        </w:rPr>
        <w:t>Ofertę</w:t>
      </w:r>
      <w:r w:rsidR="006E0DAA" w:rsidRPr="00CF70CF">
        <w:rPr>
          <w:rFonts w:ascii="Times New Roman" w:eastAsia="Times New Roman" w:hAnsi="Times New Roman" w:cs="Times New Roman"/>
          <w:b/>
          <w:sz w:val="24"/>
          <w:szCs w:val="24"/>
          <w:lang w:eastAsia="pl-PL"/>
        </w:rPr>
        <w:t xml:space="preserve"> </w:t>
      </w:r>
      <w:r w:rsidRPr="00CF70CF">
        <w:rPr>
          <w:rFonts w:ascii="Times New Roman" w:eastAsia="Times New Roman" w:hAnsi="Times New Roman" w:cs="Times New Roman"/>
          <w:b/>
          <w:sz w:val="24"/>
          <w:szCs w:val="24"/>
          <w:lang w:eastAsia="pl-PL"/>
        </w:rPr>
        <w:t>i</w:t>
      </w:r>
      <w:r w:rsidR="006E0DAA" w:rsidRPr="00CF70CF">
        <w:rPr>
          <w:rFonts w:ascii="Times New Roman" w:eastAsia="Times New Roman" w:hAnsi="Times New Roman" w:cs="Times New Roman"/>
          <w:b/>
          <w:sz w:val="24"/>
          <w:szCs w:val="24"/>
          <w:lang w:eastAsia="pl-PL"/>
        </w:rPr>
        <w:t xml:space="preserve"> </w:t>
      </w:r>
      <w:r w:rsidRPr="00CF70CF">
        <w:rPr>
          <w:rFonts w:ascii="Times New Roman" w:eastAsia="Times New Roman" w:hAnsi="Times New Roman" w:cs="Times New Roman"/>
          <w:b/>
          <w:sz w:val="24"/>
          <w:szCs w:val="24"/>
          <w:lang w:eastAsia="pl-PL"/>
        </w:rPr>
        <w:t>Załączniki</w:t>
      </w:r>
      <w:r w:rsidR="006E0DAA" w:rsidRPr="00CF70CF">
        <w:rPr>
          <w:rFonts w:ascii="Times New Roman" w:eastAsia="Times New Roman" w:hAnsi="Times New Roman" w:cs="Times New Roman"/>
          <w:b/>
          <w:sz w:val="24"/>
          <w:szCs w:val="24"/>
          <w:lang w:eastAsia="pl-PL"/>
        </w:rPr>
        <w:t xml:space="preserve"> </w:t>
      </w:r>
      <w:r w:rsidRPr="00CF70CF">
        <w:rPr>
          <w:rFonts w:ascii="Times New Roman" w:eastAsia="Times New Roman" w:hAnsi="Times New Roman" w:cs="Times New Roman"/>
          <w:sz w:val="24"/>
          <w:szCs w:val="24"/>
          <w:lang w:eastAsia="pl-PL"/>
        </w:rPr>
        <w:t>należy</w:t>
      </w:r>
      <w:r w:rsidR="006E0DAA" w:rsidRPr="00CF70CF">
        <w:rPr>
          <w:rFonts w:ascii="Times New Roman" w:eastAsia="Times New Roman" w:hAnsi="Times New Roman" w:cs="Times New Roman"/>
          <w:sz w:val="24"/>
          <w:szCs w:val="24"/>
          <w:lang w:eastAsia="pl-PL"/>
        </w:rPr>
        <w:t xml:space="preserve"> </w:t>
      </w:r>
      <w:r w:rsidRPr="00CF70CF">
        <w:rPr>
          <w:rFonts w:ascii="Times New Roman" w:eastAsia="Times New Roman" w:hAnsi="Times New Roman" w:cs="Times New Roman"/>
          <w:sz w:val="24"/>
          <w:szCs w:val="24"/>
          <w:lang w:eastAsia="pl-PL"/>
        </w:rPr>
        <w:t>przesłać</w:t>
      </w:r>
      <w:r w:rsidR="006E0DAA" w:rsidRPr="00CF70CF">
        <w:rPr>
          <w:rFonts w:ascii="Times New Roman" w:eastAsia="Times New Roman" w:hAnsi="Times New Roman" w:cs="Times New Roman"/>
          <w:sz w:val="24"/>
          <w:szCs w:val="24"/>
          <w:lang w:eastAsia="pl-PL"/>
        </w:rPr>
        <w:t xml:space="preserve"> </w:t>
      </w:r>
      <w:r w:rsidRPr="00CF70CF">
        <w:rPr>
          <w:rFonts w:ascii="Times New Roman" w:eastAsia="Times New Roman" w:hAnsi="Times New Roman" w:cs="Times New Roman"/>
          <w:sz w:val="24"/>
          <w:szCs w:val="24"/>
          <w:lang w:eastAsia="pl-PL"/>
        </w:rPr>
        <w:t>w</w:t>
      </w:r>
      <w:r w:rsidR="006E0DAA" w:rsidRPr="00CF70CF">
        <w:rPr>
          <w:rFonts w:ascii="Times New Roman" w:eastAsia="Times New Roman" w:hAnsi="Times New Roman" w:cs="Times New Roman"/>
          <w:sz w:val="24"/>
          <w:szCs w:val="24"/>
          <w:lang w:eastAsia="pl-PL"/>
        </w:rPr>
        <w:t xml:space="preserve"> </w:t>
      </w:r>
      <w:r w:rsidRPr="00CF70CF">
        <w:rPr>
          <w:rFonts w:ascii="Times New Roman" w:eastAsia="Times New Roman" w:hAnsi="Times New Roman" w:cs="Times New Roman"/>
          <w:sz w:val="24"/>
          <w:szCs w:val="24"/>
          <w:lang w:eastAsia="pl-PL"/>
        </w:rPr>
        <w:t>postaci</w:t>
      </w:r>
      <w:r w:rsidR="006E0DAA" w:rsidRPr="00CF70CF">
        <w:rPr>
          <w:rFonts w:ascii="Times New Roman" w:eastAsia="Times New Roman" w:hAnsi="Times New Roman" w:cs="Times New Roman"/>
          <w:sz w:val="24"/>
          <w:szCs w:val="24"/>
          <w:lang w:eastAsia="pl-PL"/>
        </w:rPr>
        <w:t xml:space="preserve"> </w:t>
      </w:r>
      <w:r w:rsidRPr="00CF70CF">
        <w:rPr>
          <w:rFonts w:ascii="Times New Roman" w:eastAsia="Times New Roman" w:hAnsi="Times New Roman" w:cs="Times New Roman"/>
          <w:sz w:val="24"/>
          <w:szCs w:val="24"/>
          <w:lang w:eastAsia="pl-PL"/>
        </w:rPr>
        <w:t>elektronicznej</w:t>
      </w:r>
      <w:r w:rsidR="006E0DAA" w:rsidRPr="00CF70CF">
        <w:rPr>
          <w:rFonts w:ascii="Times New Roman" w:eastAsia="Times New Roman" w:hAnsi="Times New Roman" w:cs="Times New Roman"/>
          <w:sz w:val="24"/>
          <w:szCs w:val="24"/>
          <w:lang w:eastAsia="pl-PL"/>
        </w:rPr>
        <w:t xml:space="preserve"> </w:t>
      </w:r>
      <w:r w:rsidRPr="00CF70CF">
        <w:rPr>
          <w:rFonts w:ascii="Times New Roman" w:eastAsia="Times New Roman" w:hAnsi="Times New Roman" w:cs="Times New Roman"/>
          <w:b/>
          <w:sz w:val="24"/>
          <w:szCs w:val="24"/>
          <w:u w:val="single"/>
          <w:lang w:eastAsia="pl-PL"/>
        </w:rPr>
        <w:t>opatrzonej</w:t>
      </w:r>
      <w:r w:rsidR="006E0DAA" w:rsidRPr="00CF70CF">
        <w:rPr>
          <w:rFonts w:ascii="Times New Roman" w:eastAsia="Times New Roman" w:hAnsi="Times New Roman" w:cs="Times New Roman"/>
          <w:b/>
          <w:sz w:val="24"/>
          <w:szCs w:val="24"/>
          <w:u w:val="single"/>
          <w:lang w:eastAsia="pl-PL"/>
        </w:rPr>
        <w:t xml:space="preserve"> </w:t>
      </w:r>
      <w:r w:rsidRPr="00CF70CF">
        <w:rPr>
          <w:rFonts w:ascii="Times New Roman" w:eastAsia="Times New Roman" w:hAnsi="Times New Roman" w:cs="Times New Roman"/>
          <w:b/>
          <w:sz w:val="24"/>
          <w:szCs w:val="24"/>
          <w:u w:val="single"/>
          <w:lang w:eastAsia="pl-PL"/>
        </w:rPr>
        <w:t>kwalifikowanym</w:t>
      </w:r>
      <w:r w:rsidR="006E0DAA" w:rsidRPr="00CF70CF">
        <w:rPr>
          <w:rFonts w:ascii="Times New Roman" w:eastAsia="Times New Roman" w:hAnsi="Times New Roman" w:cs="Times New Roman"/>
          <w:b/>
          <w:sz w:val="24"/>
          <w:szCs w:val="24"/>
          <w:u w:val="single"/>
          <w:lang w:eastAsia="pl-PL"/>
        </w:rPr>
        <w:t xml:space="preserve"> </w:t>
      </w:r>
      <w:r w:rsidRPr="00CF70CF">
        <w:rPr>
          <w:rFonts w:ascii="Times New Roman" w:eastAsia="Times New Roman" w:hAnsi="Times New Roman" w:cs="Times New Roman"/>
          <w:b/>
          <w:sz w:val="24"/>
          <w:szCs w:val="24"/>
          <w:u w:val="single"/>
          <w:lang w:eastAsia="pl-PL"/>
        </w:rPr>
        <w:t>podpisem</w:t>
      </w:r>
      <w:r w:rsidR="006E0DAA" w:rsidRPr="00CF70CF">
        <w:rPr>
          <w:rFonts w:ascii="Times New Roman" w:eastAsia="Times New Roman" w:hAnsi="Times New Roman" w:cs="Times New Roman"/>
          <w:b/>
          <w:sz w:val="24"/>
          <w:szCs w:val="24"/>
          <w:u w:val="single"/>
          <w:lang w:eastAsia="pl-PL"/>
        </w:rPr>
        <w:t xml:space="preserve"> </w:t>
      </w:r>
      <w:r w:rsidRPr="00CF70CF">
        <w:rPr>
          <w:rFonts w:ascii="Times New Roman" w:eastAsia="Times New Roman" w:hAnsi="Times New Roman" w:cs="Times New Roman"/>
          <w:b/>
          <w:sz w:val="24"/>
          <w:szCs w:val="24"/>
          <w:u w:val="single"/>
          <w:lang w:eastAsia="pl-PL"/>
        </w:rPr>
        <w:t>elektronicznym.</w:t>
      </w:r>
    </w:p>
    <w:p w14:paraId="49F93D5D" w14:textId="77777777" w:rsidR="00F2575B" w:rsidRPr="00CF70CF" w:rsidRDefault="0066639B" w:rsidP="00885433">
      <w:pPr>
        <w:numPr>
          <w:ilvl w:val="0"/>
          <w:numId w:val="112"/>
        </w:numPr>
        <w:tabs>
          <w:tab w:val="left" w:pos="426"/>
        </w:tabs>
        <w:spacing w:after="0"/>
        <w:ind w:left="426" w:hanging="426"/>
        <w:jc w:val="both"/>
        <w:rPr>
          <w:rFonts w:ascii="Times New Roman" w:eastAsia="Arial" w:hAnsi="Times New Roman" w:cs="Times New Roman"/>
          <w:sz w:val="24"/>
          <w:szCs w:val="24"/>
          <w:lang w:eastAsia="pl-PL"/>
        </w:rPr>
      </w:pPr>
      <w:r w:rsidRPr="00CF70CF">
        <w:rPr>
          <w:rFonts w:ascii="Times New Roman" w:hAnsi="Times New Roman" w:cs="Times New Roman"/>
          <w:bCs/>
          <w:sz w:val="24"/>
          <w:szCs w:val="24"/>
        </w:rPr>
        <w:t>Szczegółowe</w:t>
      </w:r>
      <w:r w:rsidR="006E0DAA" w:rsidRPr="00CF70CF">
        <w:rPr>
          <w:rFonts w:ascii="Times New Roman" w:hAnsi="Times New Roman" w:cs="Times New Roman"/>
          <w:bCs/>
          <w:sz w:val="24"/>
          <w:szCs w:val="24"/>
        </w:rPr>
        <w:t xml:space="preserve"> </w:t>
      </w:r>
      <w:r w:rsidRPr="00CF70CF">
        <w:rPr>
          <w:rFonts w:ascii="Times New Roman" w:hAnsi="Times New Roman" w:cs="Times New Roman"/>
          <w:bCs/>
          <w:sz w:val="24"/>
          <w:szCs w:val="24"/>
        </w:rPr>
        <w:t>zasady</w:t>
      </w:r>
      <w:r w:rsidR="006E0DAA" w:rsidRPr="00CF70CF">
        <w:rPr>
          <w:rFonts w:ascii="Times New Roman" w:hAnsi="Times New Roman" w:cs="Times New Roman"/>
          <w:bCs/>
          <w:sz w:val="24"/>
          <w:szCs w:val="24"/>
        </w:rPr>
        <w:t xml:space="preserve"> </w:t>
      </w:r>
      <w:r w:rsidRPr="00CF70CF">
        <w:rPr>
          <w:rFonts w:ascii="Times New Roman" w:hAnsi="Times New Roman" w:cs="Times New Roman"/>
          <w:bCs/>
          <w:sz w:val="24"/>
          <w:szCs w:val="24"/>
        </w:rPr>
        <w:t>korzystania</w:t>
      </w:r>
      <w:r w:rsidR="006E0DAA" w:rsidRPr="00CF70CF">
        <w:rPr>
          <w:rFonts w:ascii="Times New Roman" w:hAnsi="Times New Roman" w:cs="Times New Roman"/>
          <w:bCs/>
          <w:sz w:val="24"/>
          <w:szCs w:val="24"/>
        </w:rPr>
        <w:t xml:space="preserve"> </w:t>
      </w:r>
      <w:r w:rsidRPr="00CF70CF">
        <w:rPr>
          <w:rFonts w:ascii="Times New Roman" w:hAnsi="Times New Roman" w:cs="Times New Roman"/>
          <w:bCs/>
          <w:sz w:val="24"/>
          <w:szCs w:val="24"/>
        </w:rPr>
        <w:t>z</w:t>
      </w:r>
      <w:r w:rsidR="006E0DAA" w:rsidRPr="00CF70CF">
        <w:rPr>
          <w:rFonts w:ascii="Times New Roman" w:hAnsi="Times New Roman" w:cs="Times New Roman"/>
          <w:bCs/>
          <w:sz w:val="24"/>
          <w:szCs w:val="24"/>
        </w:rPr>
        <w:t xml:space="preserve"> </w:t>
      </w:r>
      <w:r w:rsidRPr="00CF70CF">
        <w:rPr>
          <w:rFonts w:ascii="Times New Roman" w:hAnsi="Times New Roman" w:cs="Times New Roman"/>
          <w:b/>
          <w:bCs/>
          <w:sz w:val="24"/>
          <w:szCs w:val="24"/>
        </w:rPr>
        <w:t>Platformy</w:t>
      </w:r>
      <w:r w:rsidR="006E0DAA" w:rsidRPr="00CF70CF">
        <w:rPr>
          <w:rFonts w:ascii="Times New Roman" w:hAnsi="Times New Roman" w:cs="Times New Roman"/>
          <w:b/>
          <w:bCs/>
          <w:sz w:val="24"/>
          <w:szCs w:val="24"/>
        </w:rPr>
        <w:t xml:space="preserve"> </w:t>
      </w:r>
      <w:r w:rsidRPr="00CF70CF">
        <w:rPr>
          <w:rFonts w:ascii="Times New Roman" w:hAnsi="Times New Roman" w:cs="Times New Roman"/>
          <w:b/>
          <w:bCs/>
          <w:sz w:val="24"/>
          <w:szCs w:val="24"/>
        </w:rPr>
        <w:t>zakupowej</w:t>
      </w:r>
      <w:r w:rsidR="006E0DAA" w:rsidRPr="00CF70CF">
        <w:rPr>
          <w:rFonts w:ascii="Times New Roman" w:hAnsi="Times New Roman" w:cs="Times New Roman"/>
          <w:bCs/>
          <w:sz w:val="24"/>
          <w:szCs w:val="24"/>
        </w:rPr>
        <w:t xml:space="preserve"> </w:t>
      </w:r>
      <w:r w:rsidRPr="00CF70CF">
        <w:rPr>
          <w:rFonts w:ascii="Times New Roman" w:hAnsi="Times New Roman" w:cs="Times New Roman"/>
          <w:bCs/>
          <w:sz w:val="24"/>
          <w:szCs w:val="24"/>
        </w:rPr>
        <w:t>znajdują</w:t>
      </w:r>
      <w:r w:rsidR="006E0DAA" w:rsidRPr="00CF70CF">
        <w:rPr>
          <w:rFonts w:ascii="Times New Roman" w:hAnsi="Times New Roman" w:cs="Times New Roman"/>
          <w:bCs/>
          <w:sz w:val="24"/>
          <w:szCs w:val="24"/>
        </w:rPr>
        <w:t xml:space="preserve"> </w:t>
      </w:r>
      <w:r w:rsidRPr="00CF70CF">
        <w:rPr>
          <w:rFonts w:ascii="Times New Roman" w:hAnsi="Times New Roman" w:cs="Times New Roman"/>
          <w:bCs/>
          <w:sz w:val="24"/>
          <w:szCs w:val="24"/>
        </w:rPr>
        <w:t>się</w:t>
      </w:r>
      <w:r w:rsidR="006E0DAA" w:rsidRPr="00CF70CF">
        <w:rPr>
          <w:rFonts w:ascii="Times New Roman" w:hAnsi="Times New Roman" w:cs="Times New Roman"/>
          <w:bCs/>
          <w:sz w:val="24"/>
          <w:szCs w:val="24"/>
        </w:rPr>
        <w:t xml:space="preserve"> </w:t>
      </w:r>
      <w:r w:rsidRPr="00CF70CF">
        <w:rPr>
          <w:rFonts w:ascii="Times New Roman" w:hAnsi="Times New Roman" w:cs="Times New Roman"/>
          <w:bCs/>
          <w:sz w:val="24"/>
          <w:szCs w:val="24"/>
        </w:rPr>
        <w:t>w</w:t>
      </w:r>
      <w:r w:rsidR="006E0DAA" w:rsidRPr="00CF70CF">
        <w:rPr>
          <w:rFonts w:ascii="Times New Roman" w:hAnsi="Times New Roman" w:cs="Times New Roman"/>
          <w:bCs/>
          <w:sz w:val="24"/>
          <w:szCs w:val="24"/>
        </w:rPr>
        <w:t xml:space="preserve"> </w:t>
      </w:r>
      <w:r w:rsidRPr="00CF70CF">
        <w:rPr>
          <w:rFonts w:ascii="Times New Roman" w:hAnsi="Times New Roman" w:cs="Times New Roman"/>
          <w:bCs/>
          <w:sz w:val="24"/>
          <w:szCs w:val="24"/>
        </w:rPr>
        <w:t>zakładce</w:t>
      </w:r>
      <w:r w:rsidR="006E0DAA" w:rsidRPr="00CF70CF">
        <w:rPr>
          <w:rFonts w:ascii="Times New Roman" w:hAnsi="Times New Roman" w:cs="Times New Roman"/>
          <w:bCs/>
          <w:sz w:val="24"/>
          <w:szCs w:val="24"/>
        </w:rPr>
        <w:t xml:space="preserve"> </w:t>
      </w:r>
      <w:r w:rsidR="00AA0EE6" w:rsidRPr="00CF70CF">
        <w:rPr>
          <w:rFonts w:ascii="Times New Roman" w:hAnsi="Times New Roman" w:cs="Times New Roman"/>
          <w:bCs/>
          <w:i/>
          <w:sz w:val="24"/>
          <w:szCs w:val="24"/>
        </w:rPr>
        <w:t>„Baza</w:t>
      </w:r>
      <w:r w:rsidR="006E0DAA" w:rsidRPr="00CF70CF">
        <w:rPr>
          <w:rFonts w:ascii="Times New Roman" w:hAnsi="Times New Roman" w:cs="Times New Roman"/>
          <w:bCs/>
          <w:i/>
          <w:sz w:val="24"/>
          <w:szCs w:val="24"/>
        </w:rPr>
        <w:t xml:space="preserve"> </w:t>
      </w:r>
      <w:r w:rsidR="00AA0EE6" w:rsidRPr="00CF70CF">
        <w:rPr>
          <w:rFonts w:ascii="Times New Roman" w:hAnsi="Times New Roman" w:cs="Times New Roman"/>
          <w:bCs/>
          <w:i/>
          <w:sz w:val="24"/>
          <w:szCs w:val="24"/>
        </w:rPr>
        <w:t>Wiedzy</w:t>
      </w:r>
      <w:r w:rsidRPr="00CF70CF">
        <w:rPr>
          <w:rFonts w:ascii="Times New Roman" w:hAnsi="Times New Roman" w:cs="Times New Roman"/>
          <w:bCs/>
          <w:i/>
          <w:sz w:val="24"/>
          <w:szCs w:val="24"/>
        </w:rPr>
        <w:t>”</w:t>
      </w:r>
      <w:r w:rsidR="006E0DAA" w:rsidRPr="00CF70CF">
        <w:rPr>
          <w:rFonts w:ascii="Times New Roman" w:hAnsi="Times New Roman" w:cs="Times New Roman"/>
          <w:bCs/>
          <w:sz w:val="24"/>
          <w:szCs w:val="24"/>
        </w:rPr>
        <w:t xml:space="preserve"> </w:t>
      </w:r>
      <w:r w:rsidRPr="00CF70CF">
        <w:rPr>
          <w:rFonts w:ascii="Times New Roman" w:hAnsi="Times New Roman" w:cs="Times New Roman"/>
          <w:bCs/>
          <w:sz w:val="24"/>
          <w:szCs w:val="24"/>
        </w:rPr>
        <w:t>–</w:t>
      </w:r>
      <w:r w:rsidR="006E0DAA" w:rsidRPr="00CF70CF">
        <w:rPr>
          <w:rFonts w:ascii="Times New Roman" w:hAnsi="Times New Roman" w:cs="Times New Roman"/>
          <w:bCs/>
          <w:sz w:val="24"/>
          <w:szCs w:val="24"/>
        </w:rPr>
        <w:t xml:space="preserve"> </w:t>
      </w:r>
      <w:r w:rsidRPr="00CF70CF">
        <w:rPr>
          <w:rFonts w:ascii="Times New Roman" w:hAnsi="Times New Roman" w:cs="Times New Roman"/>
          <w:bCs/>
          <w:sz w:val="24"/>
          <w:szCs w:val="24"/>
        </w:rPr>
        <w:t>Instrukcja</w:t>
      </w:r>
      <w:r w:rsidR="006E0DAA" w:rsidRPr="00CF70CF">
        <w:rPr>
          <w:rFonts w:ascii="Times New Roman" w:hAnsi="Times New Roman" w:cs="Times New Roman"/>
          <w:bCs/>
          <w:sz w:val="24"/>
          <w:szCs w:val="24"/>
        </w:rPr>
        <w:t xml:space="preserve"> </w:t>
      </w:r>
      <w:r w:rsidRPr="00CF70CF">
        <w:rPr>
          <w:rFonts w:ascii="Times New Roman" w:hAnsi="Times New Roman" w:cs="Times New Roman"/>
          <w:bCs/>
          <w:sz w:val="24"/>
          <w:szCs w:val="24"/>
        </w:rPr>
        <w:t>dla</w:t>
      </w:r>
      <w:r w:rsidR="006E0DAA" w:rsidRPr="00CF70CF">
        <w:rPr>
          <w:rFonts w:ascii="Times New Roman" w:hAnsi="Times New Roman" w:cs="Times New Roman"/>
          <w:bCs/>
          <w:sz w:val="24"/>
          <w:szCs w:val="24"/>
        </w:rPr>
        <w:t xml:space="preserve"> </w:t>
      </w:r>
      <w:r w:rsidRPr="00CF70CF">
        <w:rPr>
          <w:rFonts w:ascii="Times New Roman" w:hAnsi="Times New Roman" w:cs="Times New Roman"/>
          <w:bCs/>
          <w:sz w:val="24"/>
          <w:szCs w:val="24"/>
        </w:rPr>
        <w:t>Wykonawcy.</w:t>
      </w:r>
    </w:p>
    <w:p w14:paraId="79B3F9D0" w14:textId="77777777" w:rsidR="00D32CFC" w:rsidRPr="00CF70CF" w:rsidRDefault="00D32CFC" w:rsidP="00607ECF">
      <w:pPr>
        <w:tabs>
          <w:tab w:val="left" w:pos="426"/>
        </w:tabs>
        <w:spacing w:after="0"/>
        <w:ind w:left="142"/>
        <w:jc w:val="both"/>
        <w:rPr>
          <w:rFonts w:ascii="Times New Roman" w:eastAsia="Arial" w:hAnsi="Times New Roman" w:cs="Times New Roman"/>
          <w:sz w:val="24"/>
          <w:szCs w:val="24"/>
          <w:lang w:eastAsia="pl-PL"/>
        </w:rPr>
      </w:pPr>
      <w:r w:rsidRPr="00CF70CF">
        <w:rPr>
          <w:rFonts w:ascii="Times New Roman" w:eastAsia="Times New Roman" w:hAnsi="Times New Roman" w:cs="Times New Roman"/>
          <w:sz w:val="24"/>
          <w:szCs w:val="24"/>
          <w:lang w:eastAsia="pl-PL"/>
        </w:rPr>
        <w:t>Sposób</w:t>
      </w:r>
      <w:r w:rsidR="006E0DAA" w:rsidRPr="00CF70CF">
        <w:rPr>
          <w:rFonts w:ascii="Times New Roman" w:eastAsia="Times New Roman" w:hAnsi="Times New Roman" w:cs="Times New Roman"/>
          <w:sz w:val="24"/>
          <w:szCs w:val="24"/>
          <w:lang w:eastAsia="pl-PL"/>
        </w:rPr>
        <w:t xml:space="preserve"> </w:t>
      </w:r>
      <w:r w:rsidRPr="00CF70CF">
        <w:rPr>
          <w:rFonts w:ascii="Times New Roman" w:eastAsia="Times New Roman" w:hAnsi="Times New Roman" w:cs="Times New Roman"/>
          <w:sz w:val="24"/>
          <w:szCs w:val="24"/>
          <w:lang w:eastAsia="pl-PL"/>
        </w:rPr>
        <w:t>sporządzenia</w:t>
      </w:r>
      <w:r w:rsidR="006E0DAA" w:rsidRPr="00CF70CF">
        <w:rPr>
          <w:rFonts w:ascii="Times New Roman" w:eastAsia="Times New Roman" w:hAnsi="Times New Roman" w:cs="Times New Roman"/>
          <w:sz w:val="24"/>
          <w:szCs w:val="24"/>
          <w:lang w:eastAsia="pl-PL"/>
        </w:rPr>
        <w:t xml:space="preserve"> </w:t>
      </w:r>
      <w:r w:rsidRPr="00CF70CF">
        <w:rPr>
          <w:rFonts w:ascii="Times New Roman" w:eastAsia="Times New Roman" w:hAnsi="Times New Roman" w:cs="Times New Roman"/>
          <w:sz w:val="24"/>
          <w:szCs w:val="24"/>
          <w:lang w:eastAsia="pl-PL"/>
        </w:rPr>
        <w:t>dokumentów</w:t>
      </w:r>
      <w:r w:rsidR="006E0DAA" w:rsidRPr="00CF70CF">
        <w:rPr>
          <w:rFonts w:ascii="Times New Roman" w:eastAsia="Times New Roman" w:hAnsi="Times New Roman" w:cs="Times New Roman"/>
          <w:sz w:val="24"/>
          <w:szCs w:val="24"/>
          <w:lang w:eastAsia="pl-PL"/>
        </w:rPr>
        <w:t xml:space="preserve"> </w:t>
      </w:r>
      <w:r w:rsidRPr="00CF70CF">
        <w:rPr>
          <w:rFonts w:ascii="Times New Roman" w:eastAsia="Times New Roman" w:hAnsi="Times New Roman" w:cs="Times New Roman"/>
          <w:sz w:val="24"/>
          <w:szCs w:val="24"/>
          <w:lang w:eastAsia="pl-PL"/>
        </w:rPr>
        <w:t>elektronicznych,</w:t>
      </w:r>
      <w:r w:rsidR="006E0DAA" w:rsidRPr="00CF70CF">
        <w:rPr>
          <w:rFonts w:ascii="Times New Roman" w:eastAsia="Times New Roman" w:hAnsi="Times New Roman" w:cs="Times New Roman"/>
          <w:sz w:val="24"/>
          <w:szCs w:val="24"/>
          <w:lang w:eastAsia="pl-PL"/>
        </w:rPr>
        <w:t xml:space="preserve"> </w:t>
      </w:r>
      <w:r w:rsidRPr="00CF70CF">
        <w:rPr>
          <w:rFonts w:ascii="Times New Roman" w:eastAsia="Times New Roman" w:hAnsi="Times New Roman" w:cs="Times New Roman"/>
          <w:sz w:val="24"/>
          <w:szCs w:val="24"/>
          <w:lang w:eastAsia="pl-PL"/>
        </w:rPr>
        <w:t>oświadczeń</w:t>
      </w:r>
      <w:r w:rsidR="006E0DAA" w:rsidRPr="00CF70CF">
        <w:rPr>
          <w:rFonts w:ascii="Times New Roman" w:eastAsia="Times New Roman" w:hAnsi="Times New Roman" w:cs="Times New Roman"/>
          <w:sz w:val="24"/>
          <w:szCs w:val="24"/>
          <w:lang w:eastAsia="pl-PL"/>
        </w:rPr>
        <w:t xml:space="preserve"> </w:t>
      </w:r>
      <w:r w:rsidRPr="00CF70CF">
        <w:rPr>
          <w:rFonts w:ascii="Times New Roman" w:eastAsia="Times New Roman" w:hAnsi="Times New Roman" w:cs="Times New Roman"/>
          <w:sz w:val="24"/>
          <w:szCs w:val="24"/>
          <w:lang w:eastAsia="pl-PL"/>
        </w:rPr>
        <w:t>lub</w:t>
      </w:r>
      <w:r w:rsidR="006E0DAA" w:rsidRPr="00CF70CF">
        <w:rPr>
          <w:rFonts w:ascii="Times New Roman" w:eastAsia="Times New Roman" w:hAnsi="Times New Roman" w:cs="Times New Roman"/>
          <w:sz w:val="24"/>
          <w:szCs w:val="24"/>
          <w:lang w:eastAsia="pl-PL"/>
        </w:rPr>
        <w:t xml:space="preserve"> </w:t>
      </w:r>
      <w:r w:rsidRPr="00CF70CF">
        <w:rPr>
          <w:rFonts w:ascii="Times New Roman" w:eastAsia="Times New Roman" w:hAnsi="Times New Roman" w:cs="Times New Roman"/>
          <w:sz w:val="24"/>
          <w:szCs w:val="24"/>
          <w:lang w:eastAsia="pl-PL"/>
        </w:rPr>
        <w:t>elektronicznych</w:t>
      </w:r>
      <w:r w:rsidR="006E0DAA" w:rsidRPr="00CF70CF">
        <w:rPr>
          <w:rFonts w:ascii="Times New Roman" w:eastAsia="Times New Roman" w:hAnsi="Times New Roman" w:cs="Times New Roman"/>
          <w:sz w:val="24"/>
          <w:szCs w:val="24"/>
          <w:lang w:eastAsia="pl-PL"/>
        </w:rPr>
        <w:t xml:space="preserve"> </w:t>
      </w:r>
      <w:r w:rsidRPr="00CF70CF">
        <w:rPr>
          <w:rFonts w:ascii="Times New Roman" w:eastAsia="Times New Roman" w:hAnsi="Times New Roman" w:cs="Times New Roman"/>
          <w:sz w:val="24"/>
          <w:szCs w:val="24"/>
          <w:lang w:eastAsia="pl-PL"/>
        </w:rPr>
        <w:t>kopii</w:t>
      </w:r>
      <w:r w:rsidR="006E0DAA" w:rsidRPr="00CF70CF">
        <w:rPr>
          <w:rFonts w:ascii="Times New Roman" w:eastAsia="Times New Roman" w:hAnsi="Times New Roman" w:cs="Times New Roman"/>
          <w:sz w:val="24"/>
          <w:szCs w:val="24"/>
          <w:lang w:eastAsia="pl-PL"/>
        </w:rPr>
        <w:t xml:space="preserve"> </w:t>
      </w:r>
      <w:r w:rsidRPr="00CF70CF">
        <w:rPr>
          <w:rFonts w:ascii="Times New Roman" w:eastAsia="Times New Roman" w:hAnsi="Times New Roman" w:cs="Times New Roman"/>
          <w:sz w:val="24"/>
          <w:szCs w:val="24"/>
          <w:lang w:eastAsia="pl-PL"/>
        </w:rPr>
        <w:t>dokumentów</w:t>
      </w:r>
      <w:r w:rsidR="006E0DAA" w:rsidRPr="00CF70CF">
        <w:rPr>
          <w:rFonts w:ascii="Times New Roman" w:eastAsia="Times New Roman" w:hAnsi="Times New Roman" w:cs="Times New Roman"/>
          <w:sz w:val="24"/>
          <w:szCs w:val="24"/>
          <w:lang w:eastAsia="pl-PL"/>
        </w:rPr>
        <w:t xml:space="preserve"> </w:t>
      </w:r>
      <w:r w:rsidRPr="00CF70CF">
        <w:rPr>
          <w:rFonts w:ascii="Times New Roman" w:eastAsia="Times New Roman" w:hAnsi="Times New Roman" w:cs="Times New Roman"/>
          <w:sz w:val="24"/>
          <w:szCs w:val="24"/>
          <w:lang w:eastAsia="pl-PL"/>
        </w:rPr>
        <w:t>musi</w:t>
      </w:r>
      <w:r w:rsidR="006E0DAA" w:rsidRPr="00CF70CF">
        <w:rPr>
          <w:rFonts w:ascii="Times New Roman" w:eastAsia="Times New Roman" w:hAnsi="Times New Roman" w:cs="Times New Roman"/>
          <w:sz w:val="24"/>
          <w:szCs w:val="24"/>
          <w:lang w:eastAsia="pl-PL"/>
        </w:rPr>
        <w:t xml:space="preserve"> </w:t>
      </w:r>
      <w:r w:rsidRPr="00CF70CF">
        <w:rPr>
          <w:rFonts w:ascii="Times New Roman" w:eastAsia="Times New Roman" w:hAnsi="Times New Roman" w:cs="Times New Roman"/>
          <w:sz w:val="24"/>
          <w:szCs w:val="24"/>
          <w:lang w:eastAsia="pl-PL"/>
        </w:rPr>
        <w:t>być</w:t>
      </w:r>
      <w:r w:rsidR="006E0DAA" w:rsidRPr="00CF70CF">
        <w:rPr>
          <w:rFonts w:ascii="Times New Roman" w:eastAsia="Times New Roman" w:hAnsi="Times New Roman" w:cs="Times New Roman"/>
          <w:sz w:val="24"/>
          <w:szCs w:val="24"/>
          <w:lang w:eastAsia="pl-PL"/>
        </w:rPr>
        <w:t xml:space="preserve"> </w:t>
      </w:r>
      <w:r w:rsidRPr="00CF70CF">
        <w:rPr>
          <w:rFonts w:ascii="Times New Roman" w:eastAsia="Times New Roman" w:hAnsi="Times New Roman" w:cs="Times New Roman"/>
          <w:sz w:val="24"/>
          <w:szCs w:val="24"/>
          <w:lang w:eastAsia="pl-PL"/>
        </w:rPr>
        <w:t>zgody</w:t>
      </w:r>
      <w:r w:rsidR="006E0DAA" w:rsidRPr="00CF70CF">
        <w:rPr>
          <w:rFonts w:ascii="Times New Roman" w:eastAsia="Times New Roman" w:hAnsi="Times New Roman" w:cs="Times New Roman"/>
          <w:sz w:val="24"/>
          <w:szCs w:val="24"/>
          <w:lang w:eastAsia="pl-PL"/>
        </w:rPr>
        <w:t xml:space="preserve"> </w:t>
      </w:r>
      <w:r w:rsidRPr="00CF70CF">
        <w:rPr>
          <w:rFonts w:ascii="Times New Roman" w:eastAsia="Times New Roman" w:hAnsi="Times New Roman" w:cs="Times New Roman"/>
          <w:sz w:val="24"/>
          <w:szCs w:val="24"/>
          <w:lang w:eastAsia="pl-PL"/>
        </w:rPr>
        <w:t>z</w:t>
      </w:r>
      <w:r w:rsidR="006E0DAA" w:rsidRPr="00CF70CF">
        <w:rPr>
          <w:rFonts w:ascii="Times New Roman" w:eastAsia="Times New Roman" w:hAnsi="Times New Roman" w:cs="Times New Roman"/>
          <w:sz w:val="24"/>
          <w:szCs w:val="24"/>
          <w:lang w:eastAsia="pl-PL"/>
        </w:rPr>
        <w:t xml:space="preserve"> </w:t>
      </w:r>
      <w:r w:rsidRPr="00CF70CF">
        <w:rPr>
          <w:rFonts w:ascii="Times New Roman" w:eastAsia="Times New Roman" w:hAnsi="Times New Roman" w:cs="Times New Roman"/>
          <w:sz w:val="24"/>
          <w:szCs w:val="24"/>
          <w:lang w:eastAsia="pl-PL"/>
        </w:rPr>
        <w:t>wymaganiami</w:t>
      </w:r>
      <w:r w:rsidR="006E0DAA" w:rsidRPr="00CF70CF">
        <w:rPr>
          <w:rFonts w:ascii="Times New Roman" w:eastAsia="Times New Roman" w:hAnsi="Times New Roman" w:cs="Times New Roman"/>
          <w:sz w:val="24"/>
          <w:szCs w:val="24"/>
          <w:lang w:eastAsia="pl-PL"/>
        </w:rPr>
        <w:t xml:space="preserve"> </w:t>
      </w:r>
      <w:r w:rsidRPr="00CF70CF">
        <w:rPr>
          <w:rFonts w:ascii="Times New Roman" w:eastAsia="Times New Roman" w:hAnsi="Times New Roman" w:cs="Times New Roman"/>
          <w:sz w:val="24"/>
          <w:szCs w:val="24"/>
          <w:lang w:eastAsia="pl-PL"/>
        </w:rPr>
        <w:t>określonymi</w:t>
      </w:r>
      <w:r w:rsidR="006E0DAA" w:rsidRPr="00CF70CF">
        <w:rPr>
          <w:rFonts w:ascii="Times New Roman" w:eastAsia="Times New Roman" w:hAnsi="Times New Roman" w:cs="Times New Roman"/>
          <w:sz w:val="24"/>
          <w:szCs w:val="24"/>
          <w:lang w:eastAsia="pl-PL"/>
        </w:rPr>
        <w:t xml:space="preserve"> </w:t>
      </w:r>
      <w:r w:rsidRPr="00CF70CF">
        <w:rPr>
          <w:rFonts w:ascii="Times New Roman" w:eastAsia="Times New Roman" w:hAnsi="Times New Roman" w:cs="Times New Roman"/>
          <w:sz w:val="24"/>
          <w:szCs w:val="24"/>
          <w:lang w:eastAsia="pl-PL"/>
        </w:rPr>
        <w:t>w</w:t>
      </w:r>
      <w:r w:rsidR="006E0DAA" w:rsidRPr="00CF70CF">
        <w:rPr>
          <w:rFonts w:ascii="Times New Roman" w:eastAsia="Times New Roman" w:hAnsi="Times New Roman" w:cs="Times New Roman"/>
          <w:sz w:val="24"/>
          <w:szCs w:val="24"/>
          <w:lang w:eastAsia="pl-PL"/>
        </w:rPr>
        <w:t xml:space="preserve"> </w:t>
      </w:r>
      <w:r w:rsidRPr="00CF70CF">
        <w:rPr>
          <w:rFonts w:ascii="Times New Roman" w:eastAsia="Times New Roman" w:hAnsi="Times New Roman" w:cs="Times New Roman"/>
          <w:sz w:val="24"/>
          <w:szCs w:val="24"/>
          <w:lang w:eastAsia="pl-PL"/>
        </w:rPr>
        <w:t>rozporządzeniu</w:t>
      </w:r>
      <w:r w:rsidR="006E0DAA" w:rsidRPr="00CF70CF">
        <w:rPr>
          <w:rFonts w:ascii="Times New Roman" w:eastAsia="Times New Roman" w:hAnsi="Times New Roman" w:cs="Times New Roman"/>
          <w:sz w:val="24"/>
          <w:szCs w:val="24"/>
          <w:lang w:eastAsia="pl-PL"/>
        </w:rPr>
        <w:t xml:space="preserve"> </w:t>
      </w:r>
      <w:r w:rsidRPr="00CF70CF">
        <w:rPr>
          <w:rFonts w:ascii="Times New Roman" w:eastAsia="Times New Roman" w:hAnsi="Times New Roman" w:cs="Times New Roman"/>
          <w:sz w:val="24"/>
          <w:szCs w:val="24"/>
          <w:lang w:eastAsia="pl-PL"/>
        </w:rPr>
        <w:t>Prezesa</w:t>
      </w:r>
      <w:r w:rsidR="006E0DAA" w:rsidRPr="00CF70CF">
        <w:rPr>
          <w:rFonts w:ascii="Times New Roman" w:eastAsia="Times New Roman" w:hAnsi="Times New Roman" w:cs="Times New Roman"/>
          <w:sz w:val="24"/>
          <w:szCs w:val="24"/>
          <w:lang w:eastAsia="pl-PL"/>
        </w:rPr>
        <w:t xml:space="preserve"> </w:t>
      </w:r>
      <w:r w:rsidRPr="00CF70CF">
        <w:rPr>
          <w:rFonts w:ascii="Times New Roman" w:eastAsia="Times New Roman" w:hAnsi="Times New Roman" w:cs="Times New Roman"/>
          <w:sz w:val="24"/>
          <w:szCs w:val="24"/>
          <w:lang w:eastAsia="pl-PL"/>
        </w:rPr>
        <w:t>Rady</w:t>
      </w:r>
      <w:r w:rsidR="006E0DAA" w:rsidRPr="00CF70CF">
        <w:rPr>
          <w:rFonts w:ascii="Times New Roman" w:eastAsia="Times New Roman" w:hAnsi="Times New Roman" w:cs="Times New Roman"/>
          <w:sz w:val="24"/>
          <w:szCs w:val="24"/>
          <w:lang w:eastAsia="pl-PL"/>
        </w:rPr>
        <w:t xml:space="preserve"> </w:t>
      </w:r>
      <w:r w:rsidRPr="00CF70CF">
        <w:rPr>
          <w:rFonts w:ascii="Times New Roman" w:eastAsia="Times New Roman" w:hAnsi="Times New Roman" w:cs="Times New Roman"/>
          <w:sz w:val="24"/>
          <w:szCs w:val="24"/>
          <w:lang w:eastAsia="pl-PL"/>
        </w:rPr>
        <w:t>Ministrów</w:t>
      </w:r>
      <w:r w:rsidR="006E0DAA" w:rsidRPr="00CF70CF">
        <w:rPr>
          <w:rFonts w:ascii="Times New Roman" w:eastAsia="Times New Roman" w:hAnsi="Times New Roman" w:cs="Times New Roman"/>
          <w:sz w:val="24"/>
          <w:szCs w:val="24"/>
          <w:lang w:eastAsia="pl-PL"/>
        </w:rPr>
        <w:t xml:space="preserve"> </w:t>
      </w:r>
      <w:r w:rsidRPr="00CF70CF">
        <w:rPr>
          <w:rFonts w:ascii="Times New Roman" w:eastAsia="Times New Roman" w:hAnsi="Times New Roman" w:cs="Times New Roman"/>
          <w:sz w:val="24"/>
          <w:szCs w:val="24"/>
          <w:lang w:eastAsia="pl-PL"/>
        </w:rPr>
        <w:t>z</w:t>
      </w:r>
      <w:r w:rsidR="006E0DAA" w:rsidRPr="00CF70CF">
        <w:rPr>
          <w:rFonts w:ascii="Times New Roman" w:eastAsia="Times New Roman" w:hAnsi="Times New Roman" w:cs="Times New Roman"/>
          <w:sz w:val="24"/>
          <w:szCs w:val="24"/>
          <w:lang w:eastAsia="pl-PL"/>
        </w:rPr>
        <w:t xml:space="preserve"> </w:t>
      </w:r>
      <w:r w:rsidRPr="00CF70CF">
        <w:rPr>
          <w:rFonts w:ascii="Times New Roman" w:eastAsia="Times New Roman" w:hAnsi="Times New Roman" w:cs="Times New Roman"/>
          <w:sz w:val="24"/>
          <w:szCs w:val="24"/>
          <w:lang w:eastAsia="pl-PL"/>
        </w:rPr>
        <w:t>dnia</w:t>
      </w:r>
      <w:r w:rsidR="006E0DAA" w:rsidRPr="00CF70CF">
        <w:rPr>
          <w:rFonts w:ascii="Times New Roman" w:eastAsia="Times New Roman" w:hAnsi="Times New Roman" w:cs="Times New Roman"/>
          <w:sz w:val="24"/>
          <w:szCs w:val="24"/>
          <w:lang w:eastAsia="pl-PL"/>
        </w:rPr>
        <w:t xml:space="preserve"> </w:t>
      </w:r>
      <w:r w:rsidRPr="00CF70CF">
        <w:rPr>
          <w:rFonts w:ascii="Times New Roman" w:eastAsia="Times New Roman" w:hAnsi="Times New Roman" w:cs="Times New Roman"/>
          <w:sz w:val="24"/>
          <w:szCs w:val="24"/>
          <w:lang w:eastAsia="pl-PL"/>
        </w:rPr>
        <w:t>30</w:t>
      </w:r>
      <w:r w:rsidR="006E0DAA" w:rsidRPr="00CF70CF">
        <w:rPr>
          <w:rFonts w:ascii="Times New Roman" w:eastAsia="Times New Roman" w:hAnsi="Times New Roman" w:cs="Times New Roman"/>
          <w:sz w:val="24"/>
          <w:szCs w:val="24"/>
          <w:lang w:eastAsia="pl-PL"/>
        </w:rPr>
        <w:t xml:space="preserve"> </w:t>
      </w:r>
      <w:r w:rsidRPr="00CF70CF">
        <w:rPr>
          <w:rFonts w:ascii="Times New Roman" w:eastAsia="Times New Roman" w:hAnsi="Times New Roman" w:cs="Times New Roman"/>
          <w:sz w:val="24"/>
          <w:szCs w:val="24"/>
          <w:lang w:eastAsia="pl-PL"/>
        </w:rPr>
        <w:t>grudnia</w:t>
      </w:r>
      <w:r w:rsidR="006E0DAA" w:rsidRPr="00CF70CF">
        <w:rPr>
          <w:rFonts w:ascii="Times New Roman" w:eastAsia="Times New Roman" w:hAnsi="Times New Roman" w:cs="Times New Roman"/>
          <w:sz w:val="24"/>
          <w:szCs w:val="24"/>
          <w:lang w:eastAsia="pl-PL"/>
        </w:rPr>
        <w:t xml:space="preserve"> </w:t>
      </w:r>
      <w:r w:rsidRPr="00CF70CF">
        <w:rPr>
          <w:rFonts w:ascii="Times New Roman" w:eastAsia="Times New Roman" w:hAnsi="Times New Roman" w:cs="Times New Roman"/>
          <w:sz w:val="24"/>
          <w:szCs w:val="24"/>
          <w:lang w:eastAsia="pl-PL"/>
        </w:rPr>
        <w:t>2020</w:t>
      </w:r>
      <w:r w:rsidR="006E0DAA" w:rsidRPr="00CF70CF">
        <w:rPr>
          <w:rFonts w:ascii="Times New Roman" w:eastAsia="Times New Roman" w:hAnsi="Times New Roman" w:cs="Times New Roman"/>
          <w:sz w:val="24"/>
          <w:szCs w:val="24"/>
          <w:lang w:eastAsia="pl-PL"/>
        </w:rPr>
        <w:t xml:space="preserve"> </w:t>
      </w:r>
      <w:r w:rsidRPr="00CF70CF">
        <w:rPr>
          <w:rFonts w:ascii="Times New Roman" w:eastAsia="Times New Roman" w:hAnsi="Times New Roman" w:cs="Times New Roman"/>
          <w:sz w:val="24"/>
          <w:szCs w:val="24"/>
          <w:lang w:eastAsia="pl-PL"/>
        </w:rPr>
        <w:t>r.</w:t>
      </w:r>
      <w:r w:rsidR="006E0DAA" w:rsidRPr="00CF70CF">
        <w:rPr>
          <w:rFonts w:ascii="Times New Roman" w:eastAsia="Times New Roman" w:hAnsi="Times New Roman" w:cs="Times New Roman"/>
          <w:sz w:val="24"/>
          <w:szCs w:val="24"/>
          <w:lang w:eastAsia="pl-PL"/>
        </w:rPr>
        <w:t xml:space="preserve"> </w:t>
      </w:r>
      <w:r w:rsidRPr="00CF70CF">
        <w:rPr>
          <w:rFonts w:ascii="Times New Roman" w:eastAsia="Times New Roman" w:hAnsi="Times New Roman" w:cs="Times New Roman"/>
          <w:sz w:val="24"/>
          <w:szCs w:val="24"/>
          <w:lang w:eastAsia="pl-PL"/>
        </w:rPr>
        <w:t>w</w:t>
      </w:r>
      <w:r w:rsidR="006E0DAA" w:rsidRPr="00CF70CF">
        <w:rPr>
          <w:rFonts w:ascii="Times New Roman" w:eastAsia="Times New Roman" w:hAnsi="Times New Roman" w:cs="Times New Roman"/>
          <w:sz w:val="24"/>
          <w:szCs w:val="24"/>
          <w:lang w:eastAsia="pl-PL"/>
        </w:rPr>
        <w:t xml:space="preserve"> </w:t>
      </w:r>
      <w:r w:rsidRPr="00CF70CF">
        <w:rPr>
          <w:rFonts w:ascii="Times New Roman" w:eastAsia="Times New Roman" w:hAnsi="Times New Roman" w:cs="Times New Roman"/>
          <w:sz w:val="24"/>
          <w:szCs w:val="24"/>
          <w:lang w:eastAsia="pl-PL"/>
        </w:rPr>
        <w:t>sprawie</w:t>
      </w:r>
      <w:r w:rsidR="006E0DAA" w:rsidRPr="00CF70CF">
        <w:rPr>
          <w:rFonts w:ascii="Times New Roman" w:eastAsia="Times New Roman" w:hAnsi="Times New Roman" w:cs="Times New Roman"/>
          <w:sz w:val="24"/>
          <w:szCs w:val="24"/>
          <w:lang w:eastAsia="pl-PL"/>
        </w:rPr>
        <w:t xml:space="preserve"> </w:t>
      </w:r>
      <w:r w:rsidRPr="00CF70CF">
        <w:rPr>
          <w:rFonts w:ascii="Times New Roman" w:eastAsia="Times New Roman" w:hAnsi="Times New Roman" w:cs="Times New Roman"/>
          <w:sz w:val="24"/>
          <w:szCs w:val="24"/>
          <w:lang w:eastAsia="pl-PL"/>
        </w:rPr>
        <w:t>sposobu</w:t>
      </w:r>
      <w:r w:rsidR="006E0DAA" w:rsidRPr="00CF70CF">
        <w:rPr>
          <w:rFonts w:ascii="Times New Roman" w:eastAsia="Times New Roman" w:hAnsi="Times New Roman" w:cs="Times New Roman"/>
          <w:sz w:val="24"/>
          <w:szCs w:val="24"/>
          <w:lang w:eastAsia="pl-PL"/>
        </w:rPr>
        <w:t xml:space="preserve"> </w:t>
      </w:r>
      <w:r w:rsidRPr="00CF70CF">
        <w:rPr>
          <w:rFonts w:ascii="Times New Roman" w:eastAsia="Times New Roman" w:hAnsi="Times New Roman" w:cs="Times New Roman"/>
          <w:sz w:val="24"/>
          <w:szCs w:val="24"/>
          <w:lang w:eastAsia="pl-PL"/>
        </w:rPr>
        <w:t>sporządzania</w:t>
      </w:r>
      <w:r w:rsidR="006E0DAA" w:rsidRPr="00CF70CF">
        <w:rPr>
          <w:rFonts w:ascii="Times New Roman" w:eastAsia="Times New Roman" w:hAnsi="Times New Roman" w:cs="Times New Roman"/>
          <w:sz w:val="24"/>
          <w:szCs w:val="24"/>
          <w:lang w:eastAsia="pl-PL"/>
        </w:rPr>
        <w:t xml:space="preserve"> </w:t>
      </w:r>
      <w:r w:rsidRPr="00CF70CF">
        <w:rPr>
          <w:rFonts w:ascii="Times New Roman" w:eastAsia="Times New Roman" w:hAnsi="Times New Roman" w:cs="Times New Roman"/>
          <w:sz w:val="24"/>
          <w:szCs w:val="24"/>
          <w:lang w:eastAsia="pl-PL"/>
        </w:rPr>
        <w:t>i</w:t>
      </w:r>
      <w:r w:rsidR="006E0DAA" w:rsidRPr="00CF70CF">
        <w:rPr>
          <w:rFonts w:ascii="Times New Roman" w:eastAsia="Times New Roman" w:hAnsi="Times New Roman" w:cs="Times New Roman"/>
          <w:sz w:val="24"/>
          <w:szCs w:val="24"/>
          <w:lang w:eastAsia="pl-PL"/>
        </w:rPr>
        <w:t xml:space="preserve"> </w:t>
      </w:r>
      <w:r w:rsidRPr="00CF70CF">
        <w:rPr>
          <w:rFonts w:ascii="Times New Roman" w:eastAsia="Times New Roman" w:hAnsi="Times New Roman" w:cs="Times New Roman"/>
          <w:sz w:val="24"/>
          <w:szCs w:val="24"/>
          <w:lang w:eastAsia="pl-PL"/>
        </w:rPr>
        <w:t>przekazywania</w:t>
      </w:r>
      <w:r w:rsidR="006E0DAA" w:rsidRPr="00CF70CF">
        <w:rPr>
          <w:rFonts w:ascii="Times New Roman" w:eastAsia="Times New Roman" w:hAnsi="Times New Roman" w:cs="Times New Roman"/>
          <w:sz w:val="24"/>
          <w:szCs w:val="24"/>
          <w:lang w:eastAsia="pl-PL"/>
        </w:rPr>
        <w:t xml:space="preserve"> </w:t>
      </w:r>
      <w:r w:rsidRPr="00CF70CF">
        <w:rPr>
          <w:rFonts w:ascii="Times New Roman" w:eastAsia="Times New Roman" w:hAnsi="Times New Roman" w:cs="Times New Roman"/>
          <w:sz w:val="24"/>
          <w:szCs w:val="24"/>
          <w:lang w:eastAsia="pl-PL"/>
        </w:rPr>
        <w:t>informacji</w:t>
      </w:r>
      <w:r w:rsidR="006E0DAA" w:rsidRPr="00CF70CF">
        <w:rPr>
          <w:rFonts w:ascii="Times New Roman" w:eastAsia="Times New Roman" w:hAnsi="Times New Roman" w:cs="Times New Roman"/>
          <w:sz w:val="24"/>
          <w:szCs w:val="24"/>
          <w:lang w:eastAsia="pl-PL"/>
        </w:rPr>
        <w:t xml:space="preserve"> </w:t>
      </w:r>
      <w:r w:rsidRPr="00CF70CF">
        <w:rPr>
          <w:rFonts w:ascii="Times New Roman" w:eastAsia="Times New Roman" w:hAnsi="Times New Roman" w:cs="Times New Roman"/>
          <w:sz w:val="24"/>
          <w:szCs w:val="24"/>
          <w:lang w:eastAsia="pl-PL"/>
        </w:rPr>
        <w:t>oraz</w:t>
      </w:r>
      <w:r w:rsidR="006E0DAA" w:rsidRPr="00CF70CF">
        <w:rPr>
          <w:rFonts w:ascii="Times New Roman" w:eastAsia="Times New Roman" w:hAnsi="Times New Roman" w:cs="Times New Roman"/>
          <w:sz w:val="24"/>
          <w:szCs w:val="24"/>
          <w:lang w:eastAsia="pl-PL"/>
        </w:rPr>
        <w:t xml:space="preserve"> </w:t>
      </w:r>
      <w:r w:rsidRPr="00CF70CF">
        <w:rPr>
          <w:rFonts w:ascii="Times New Roman" w:eastAsia="Times New Roman" w:hAnsi="Times New Roman" w:cs="Times New Roman"/>
          <w:sz w:val="24"/>
          <w:szCs w:val="24"/>
          <w:lang w:eastAsia="pl-PL"/>
        </w:rPr>
        <w:t>wymagań</w:t>
      </w:r>
      <w:r w:rsidR="006E0DAA" w:rsidRPr="00CF70CF">
        <w:rPr>
          <w:rFonts w:ascii="Times New Roman" w:eastAsia="Times New Roman" w:hAnsi="Times New Roman" w:cs="Times New Roman"/>
          <w:sz w:val="24"/>
          <w:szCs w:val="24"/>
          <w:lang w:eastAsia="pl-PL"/>
        </w:rPr>
        <w:t xml:space="preserve"> </w:t>
      </w:r>
      <w:r w:rsidRPr="00CF70CF">
        <w:rPr>
          <w:rFonts w:ascii="Times New Roman" w:eastAsia="Times New Roman" w:hAnsi="Times New Roman" w:cs="Times New Roman"/>
          <w:sz w:val="24"/>
          <w:szCs w:val="24"/>
          <w:lang w:eastAsia="pl-PL"/>
        </w:rPr>
        <w:t>technicznych</w:t>
      </w:r>
      <w:r w:rsidR="006E0DAA" w:rsidRPr="00CF70CF">
        <w:rPr>
          <w:rFonts w:ascii="Times New Roman" w:eastAsia="Times New Roman" w:hAnsi="Times New Roman" w:cs="Times New Roman"/>
          <w:sz w:val="24"/>
          <w:szCs w:val="24"/>
          <w:lang w:eastAsia="pl-PL"/>
        </w:rPr>
        <w:t xml:space="preserve"> </w:t>
      </w:r>
      <w:r w:rsidRPr="00CF70CF">
        <w:rPr>
          <w:rFonts w:ascii="Times New Roman" w:eastAsia="Times New Roman" w:hAnsi="Times New Roman" w:cs="Times New Roman"/>
          <w:sz w:val="24"/>
          <w:szCs w:val="24"/>
          <w:lang w:eastAsia="pl-PL"/>
        </w:rPr>
        <w:t>dla</w:t>
      </w:r>
      <w:r w:rsidR="006E0DAA" w:rsidRPr="00CF70CF">
        <w:rPr>
          <w:rFonts w:ascii="Times New Roman" w:eastAsia="Times New Roman" w:hAnsi="Times New Roman" w:cs="Times New Roman"/>
          <w:sz w:val="24"/>
          <w:szCs w:val="24"/>
          <w:lang w:eastAsia="pl-PL"/>
        </w:rPr>
        <w:t xml:space="preserve"> </w:t>
      </w:r>
      <w:r w:rsidRPr="00CF70CF">
        <w:rPr>
          <w:rFonts w:ascii="Times New Roman" w:eastAsia="Times New Roman" w:hAnsi="Times New Roman" w:cs="Times New Roman"/>
          <w:sz w:val="24"/>
          <w:szCs w:val="24"/>
          <w:lang w:eastAsia="pl-PL"/>
        </w:rPr>
        <w:t>dokumentów</w:t>
      </w:r>
      <w:r w:rsidR="006E0DAA" w:rsidRPr="00CF70CF">
        <w:rPr>
          <w:rFonts w:ascii="Times New Roman" w:eastAsia="Times New Roman" w:hAnsi="Times New Roman" w:cs="Times New Roman"/>
          <w:sz w:val="24"/>
          <w:szCs w:val="24"/>
          <w:lang w:eastAsia="pl-PL"/>
        </w:rPr>
        <w:t xml:space="preserve"> </w:t>
      </w:r>
      <w:r w:rsidRPr="00CF70CF">
        <w:rPr>
          <w:rFonts w:ascii="Times New Roman" w:eastAsia="Times New Roman" w:hAnsi="Times New Roman" w:cs="Times New Roman"/>
          <w:sz w:val="24"/>
          <w:szCs w:val="24"/>
          <w:lang w:eastAsia="pl-PL"/>
        </w:rPr>
        <w:t>elektronicznych</w:t>
      </w:r>
      <w:r w:rsidR="006E0DAA" w:rsidRPr="00CF70CF">
        <w:rPr>
          <w:rFonts w:ascii="Times New Roman" w:eastAsia="Times New Roman" w:hAnsi="Times New Roman" w:cs="Times New Roman"/>
          <w:sz w:val="24"/>
          <w:szCs w:val="24"/>
          <w:lang w:eastAsia="pl-PL"/>
        </w:rPr>
        <w:t xml:space="preserve"> </w:t>
      </w:r>
      <w:r w:rsidRPr="00CF70CF">
        <w:rPr>
          <w:rFonts w:ascii="Times New Roman" w:eastAsia="Times New Roman" w:hAnsi="Times New Roman" w:cs="Times New Roman"/>
          <w:sz w:val="24"/>
          <w:szCs w:val="24"/>
          <w:lang w:eastAsia="pl-PL"/>
        </w:rPr>
        <w:t>oraz</w:t>
      </w:r>
      <w:r w:rsidR="006E0DAA" w:rsidRPr="00CF70CF">
        <w:rPr>
          <w:rFonts w:ascii="Times New Roman" w:eastAsia="Times New Roman" w:hAnsi="Times New Roman" w:cs="Times New Roman"/>
          <w:sz w:val="24"/>
          <w:szCs w:val="24"/>
          <w:lang w:eastAsia="pl-PL"/>
        </w:rPr>
        <w:t xml:space="preserve"> </w:t>
      </w:r>
      <w:r w:rsidRPr="00CF70CF">
        <w:rPr>
          <w:rFonts w:ascii="Times New Roman" w:eastAsia="Times New Roman" w:hAnsi="Times New Roman" w:cs="Times New Roman"/>
          <w:sz w:val="24"/>
          <w:szCs w:val="24"/>
          <w:lang w:eastAsia="pl-PL"/>
        </w:rPr>
        <w:t>środków</w:t>
      </w:r>
      <w:r w:rsidR="006E0DAA" w:rsidRPr="00CF70CF">
        <w:rPr>
          <w:rFonts w:ascii="Times New Roman" w:eastAsia="Times New Roman" w:hAnsi="Times New Roman" w:cs="Times New Roman"/>
          <w:sz w:val="24"/>
          <w:szCs w:val="24"/>
          <w:lang w:eastAsia="pl-PL"/>
        </w:rPr>
        <w:t xml:space="preserve"> </w:t>
      </w:r>
      <w:r w:rsidRPr="00CF70CF">
        <w:rPr>
          <w:rFonts w:ascii="Times New Roman" w:eastAsia="Times New Roman" w:hAnsi="Times New Roman" w:cs="Times New Roman"/>
          <w:sz w:val="24"/>
          <w:szCs w:val="24"/>
          <w:lang w:eastAsia="pl-PL"/>
        </w:rPr>
        <w:t>komunikacji</w:t>
      </w:r>
      <w:r w:rsidR="006E0DAA" w:rsidRPr="00CF70CF">
        <w:rPr>
          <w:rFonts w:ascii="Times New Roman" w:eastAsia="Times New Roman" w:hAnsi="Times New Roman" w:cs="Times New Roman"/>
          <w:sz w:val="24"/>
          <w:szCs w:val="24"/>
          <w:lang w:eastAsia="pl-PL"/>
        </w:rPr>
        <w:t xml:space="preserve"> </w:t>
      </w:r>
      <w:r w:rsidRPr="00CF70CF">
        <w:rPr>
          <w:rFonts w:ascii="Times New Roman" w:eastAsia="Times New Roman" w:hAnsi="Times New Roman" w:cs="Times New Roman"/>
          <w:sz w:val="24"/>
          <w:szCs w:val="24"/>
          <w:lang w:eastAsia="pl-PL"/>
        </w:rPr>
        <w:t>elektronicznej</w:t>
      </w:r>
      <w:r w:rsidR="006E0DAA" w:rsidRPr="00CF70CF">
        <w:rPr>
          <w:rFonts w:ascii="Times New Roman" w:eastAsia="Times New Roman" w:hAnsi="Times New Roman" w:cs="Times New Roman"/>
          <w:sz w:val="24"/>
          <w:szCs w:val="24"/>
          <w:lang w:eastAsia="pl-PL"/>
        </w:rPr>
        <w:t xml:space="preserve"> </w:t>
      </w:r>
      <w:r w:rsidRPr="00CF70CF">
        <w:rPr>
          <w:rFonts w:ascii="Times New Roman" w:eastAsia="Times New Roman" w:hAnsi="Times New Roman" w:cs="Times New Roman"/>
          <w:sz w:val="24"/>
          <w:szCs w:val="24"/>
          <w:lang w:eastAsia="pl-PL"/>
        </w:rPr>
        <w:t>w</w:t>
      </w:r>
      <w:r w:rsidR="006E0DAA" w:rsidRPr="00CF70CF">
        <w:rPr>
          <w:rFonts w:ascii="Times New Roman" w:eastAsia="Times New Roman" w:hAnsi="Times New Roman" w:cs="Times New Roman"/>
          <w:sz w:val="24"/>
          <w:szCs w:val="24"/>
          <w:lang w:eastAsia="pl-PL"/>
        </w:rPr>
        <w:t xml:space="preserve"> </w:t>
      </w:r>
      <w:r w:rsidRPr="00CF70CF">
        <w:rPr>
          <w:rFonts w:ascii="Times New Roman" w:eastAsia="Times New Roman" w:hAnsi="Times New Roman" w:cs="Times New Roman"/>
          <w:sz w:val="24"/>
          <w:szCs w:val="24"/>
          <w:lang w:eastAsia="pl-PL"/>
        </w:rPr>
        <w:t>postępowaniu</w:t>
      </w:r>
      <w:r w:rsidR="006E0DAA" w:rsidRPr="00CF70CF">
        <w:rPr>
          <w:rFonts w:ascii="Times New Roman" w:eastAsia="Times New Roman" w:hAnsi="Times New Roman" w:cs="Times New Roman"/>
          <w:sz w:val="24"/>
          <w:szCs w:val="24"/>
          <w:lang w:eastAsia="pl-PL"/>
        </w:rPr>
        <w:t xml:space="preserve"> </w:t>
      </w:r>
      <w:r w:rsidRPr="00CF70CF">
        <w:rPr>
          <w:rFonts w:ascii="Times New Roman" w:eastAsia="Times New Roman" w:hAnsi="Times New Roman" w:cs="Times New Roman"/>
          <w:sz w:val="24"/>
          <w:szCs w:val="24"/>
          <w:lang w:eastAsia="pl-PL"/>
        </w:rPr>
        <w:t>o</w:t>
      </w:r>
      <w:r w:rsidR="006E0DAA" w:rsidRPr="00CF70CF">
        <w:rPr>
          <w:rFonts w:ascii="Times New Roman" w:eastAsia="Times New Roman" w:hAnsi="Times New Roman" w:cs="Times New Roman"/>
          <w:sz w:val="24"/>
          <w:szCs w:val="24"/>
          <w:lang w:eastAsia="pl-PL"/>
        </w:rPr>
        <w:t xml:space="preserve"> </w:t>
      </w:r>
      <w:r w:rsidRPr="00CF70CF">
        <w:rPr>
          <w:rFonts w:ascii="Times New Roman" w:eastAsia="Times New Roman" w:hAnsi="Times New Roman" w:cs="Times New Roman"/>
          <w:sz w:val="24"/>
          <w:szCs w:val="24"/>
          <w:lang w:eastAsia="pl-PL"/>
        </w:rPr>
        <w:t>udzielenie</w:t>
      </w:r>
      <w:r w:rsidR="006E0DAA" w:rsidRPr="00CF70CF">
        <w:rPr>
          <w:rFonts w:ascii="Times New Roman" w:eastAsia="Times New Roman" w:hAnsi="Times New Roman" w:cs="Times New Roman"/>
          <w:sz w:val="24"/>
          <w:szCs w:val="24"/>
          <w:lang w:eastAsia="pl-PL"/>
        </w:rPr>
        <w:t xml:space="preserve"> </w:t>
      </w:r>
      <w:r w:rsidRPr="00CF70CF">
        <w:rPr>
          <w:rFonts w:ascii="Times New Roman" w:eastAsia="Times New Roman" w:hAnsi="Times New Roman" w:cs="Times New Roman"/>
          <w:sz w:val="24"/>
          <w:szCs w:val="24"/>
          <w:lang w:eastAsia="pl-PL"/>
        </w:rPr>
        <w:t>zamówienia</w:t>
      </w:r>
      <w:r w:rsidR="006E0DAA" w:rsidRPr="00CF70CF">
        <w:rPr>
          <w:rFonts w:ascii="Times New Roman" w:eastAsia="Times New Roman" w:hAnsi="Times New Roman" w:cs="Times New Roman"/>
          <w:sz w:val="24"/>
          <w:szCs w:val="24"/>
          <w:lang w:eastAsia="pl-PL"/>
        </w:rPr>
        <w:t xml:space="preserve"> </w:t>
      </w:r>
      <w:r w:rsidRPr="00CF70CF">
        <w:rPr>
          <w:rFonts w:ascii="Times New Roman" w:eastAsia="Times New Roman" w:hAnsi="Times New Roman" w:cs="Times New Roman"/>
          <w:sz w:val="24"/>
          <w:szCs w:val="24"/>
          <w:lang w:eastAsia="pl-PL"/>
        </w:rPr>
        <w:t>publicznego</w:t>
      </w:r>
      <w:r w:rsidR="006E0DAA" w:rsidRPr="00CF70CF">
        <w:rPr>
          <w:rFonts w:ascii="Times New Roman" w:eastAsia="Times New Roman" w:hAnsi="Times New Roman" w:cs="Times New Roman"/>
          <w:sz w:val="24"/>
          <w:szCs w:val="24"/>
          <w:lang w:eastAsia="pl-PL"/>
        </w:rPr>
        <w:t xml:space="preserve"> </w:t>
      </w:r>
      <w:r w:rsidRPr="00CF70CF">
        <w:rPr>
          <w:rFonts w:ascii="Times New Roman" w:eastAsia="Times New Roman" w:hAnsi="Times New Roman" w:cs="Times New Roman"/>
          <w:sz w:val="24"/>
          <w:szCs w:val="24"/>
          <w:lang w:eastAsia="pl-PL"/>
        </w:rPr>
        <w:t>lub</w:t>
      </w:r>
      <w:r w:rsidR="006E0DAA" w:rsidRPr="00CF70CF">
        <w:rPr>
          <w:rFonts w:ascii="Times New Roman" w:eastAsia="Times New Roman" w:hAnsi="Times New Roman" w:cs="Times New Roman"/>
          <w:sz w:val="24"/>
          <w:szCs w:val="24"/>
          <w:lang w:eastAsia="pl-PL"/>
        </w:rPr>
        <w:t xml:space="preserve"> </w:t>
      </w:r>
      <w:r w:rsidRPr="00CF70CF">
        <w:rPr>
          <w:rFonts w:ascii="Times New Roman" w:eastAsia="Times New Roman" w:hAnsi="Times New Roman" w:cs="Times New Roman"/>
          <w:sz w:val="24"/>
          <w:szCs w:val="24"/>
          <w:lang w:eastAsia="pl-PL"/>
        </w:rPr>
        <w:t>konkursie</w:t>
      </w:r>
      <w:r w:rsidR="006E0DAA" w:rsidRPr="00CF70CF">
        <w:rPr>
          <w:rFonts w:ascii="Times New Roman" w:eastAsia="Times New Roman" w:hAnsi="Times New Roman" w:cs="Times New Roman"/>
          <w:sz w:val="24"/>
          <w:szCs w:val="24"/>
          <w:lang w:eastAsia="pl-PL"/>
        </w:rPr>
        <w:t xml:space="preserve"> </w:t>
      </w:r>
      <w:r w:rsidRPr="00CF70CF">
        <w:rPr>
          <w:rFonts w:ascii="Times New Roman" w:eastAsia="Times New Roman" w:hAnsi="Times New Roman" w:cs="Times New Roman"/>
          <w:sz w:val="24"/>
          <w:szCs w:val="24"/>
          <w:lang w:eastAsia="pl-PL"/>
        </w:rPr>
        <w:t>(Dz.</w:t>
      </w:r>
      <w:r w:rsidR="006E0DAA" w:rsidRPr="00CF70CF">
        <w:rPr>
          <w:rFonts w:ascii="Times New Roman" w:eastAsia="Times New Roman" w:hAnsi="Times New Roman" w:cs="Times New Roman"/>
          <w:sz w:val="24"/>
          <w:szCs w:val="24"/>
          <w:lang w:eastAsia="pl-PL"/>
        </w:rPr>
        <w:t xml:space="preserve"> </w:t>
      </w:r>
      <w:r w:rsidRPr="00CF70CF">
        <w:rPr>
          <w:rFonts w:ascii="Times New Roman" w:eastAsia="Times New Roman" w:hAnsi="Times New Roman" w:cs="Times New Roman"/>
          <w:sz w:val="24"/>
          <w:szCs w:val="24"/>
          <w:lang w:eastAsia="pl-PL"/>
        </w:rPr>
        <w:t>U.</w:t>
      </w:r>
      <w:r w:rsidR="006E0DAA" w:rsidRPr="00CF70CF">
        <w:rPr>
          <w:rFonts w:ascii="Times New Roman" w:eastAsia="Times New Roman" w:hAnsi="Times New Roman" w:cs="Times New Roman"/>
          <w:sz w:val="24"/>
          <w:szCs w:val="24"/>
          <w:lang w:eastAsia="pl-PL"/>
        </w:rPr>
        <w:t xml:space="preserve"> </w:t>
      </w:r>
      <w:r w:rsidRPr="00CF70CF">
        <w:rPr>
          <w:rFonts w:ascii="Times New Roman" w:eastAsia="Times New Roman" w:hAnsi="Times New Roman" w:cs="Times New Roman"/>
          <w:sz w:val="24"/>
          <w:szCs w:val="24"/>
          <w:lang w:eastAsia="pl-PL"/>
        </w:rPr>
        <w:t>2020</w:t>
      </w:r>
      <w:r w:rsidR="006E0DAA" w:rsidRPr="00CF70CF">
        <w:rPr>
          <w:rFonts w:ascii="Times New Roman" w:eastAsia="Times New Roman" w:hAnsi="Times New Roman" w:cs="Times New Roman"/>
          <w:sz w:val="24"/>
          <w:szCs w:val="24"/>
          <w:lang w:eastAsia="pl-PL"/>
        </w:rPr>
        <w:t xml:space="preserve"> </w:t>
      </w:r>
      <w:r w:rsidRPr="00CF70CF">
        <w:rPr>
          <w:rFonts w:ascii="Times New Roman" w:eastAsia="Times New Roman" w:hAnsi="Times New Roman" w:cs="Times New Roman"/>
          <w:sz w:val="24"/>
          <w:szCs w:val="24"/>
          <w:lang w:eastAsia="pl-PL"/>
        </w:rPr>
        <w:t>poz.</w:t>
      </w:r>
      <w:r w:rsidR="006E0DAA" w:rsidRPr="00CF70CF">
        <w:rPr>
          <w:rFonts w:ascii="Times New Roman" w:eastAsia="Times New Roman" w:hAnsi="Times New Roman" w:cs="Times New Roman"/>
          <w:sz w:val="24"/>
          <w:szCs w:val="24"/>
          <w:lang w:eastAsia="pl-PL"/>
        </w:rPr>
        <w:t xml:space="preserve"> </w:t>
      </w:r>
      <w:r w:rsidRPr="00CF70CF">
        <w:rPr>
          <w:rFonts w:ascii="Times New Roman" w:eastAsia="Times New Roman" w:hAnsi="Times New Roman" w:cs="Times New Roman"/>
          <w:sz w:val="24"/>
          <w:szCs w:val="24"/>
          <w:lang w:eastAsia="pl-PL"/>
        </w:rPr>
        <w:t>2452</w:t>
      </w:r>
      <w:r w:rsidR="006E0DAA" w:rsidRPr="00CF70CF">
        <w:rPr>
          <w:rFonts w:ascii="Times New Roman" w:eastAsia="Times New Roman" w:hAnsi="Times New Roman" w:cs="Times New Roman"/>
          <w:sz w:val="24"/>
          <w:szCs w:val="24"/>
          <w:lang w:eastAsia="pl-PL"/>
        </w:rPr>
        <w:t xml:space="preserve"> </w:t>
      </w:r>
      <w:r w:rsidRPr="00CF70CF">
        <w:rPr>
          <w:rFonts w:ascii="Times New Roman" w:eastAsia="Times New Roman" w:hAnsi="Times New Roman" w:cs="Times New Roman"/>
          <w:sz w:val="24"/>
          <w:szCs w:val="24"/>
          <w:lang w:eastAsia="pl-PL"/>
        </w:rPr>
        <w:t>ze</w:t>
      </w:r>
      <w:r w:rsidR="006E0DAA" w:rsidRPr="00CF70CF">
        <w:rPr>
          <w:rFonts w:ascii="Times New Roman" w:eastAsia="Times New Roman" w:hAnsi="Times New Roman" w:cs="Times New Roman"/>
          <w:sz w:val="24"/>
          <w:szCs w:val="24"/>
          <w:lang w:eastAsia="pl-PL"/>
        </w:rPr>
        <w:t xml:space="preserve"> </w:t>
      </w:r>
      <w:r w:rsidRPr="00CF70CF">
        <w:rPr>
          <w:rFonts w:ascii="Times New Roman" w:eastAsia="Times New Roman" w:hAnsi="Times New Roman" w:cs="Times New Roman"/>
          <w:sz w:val="24"/>
          <w:szCs w:val="24"/>
          <w:lang w:eastAsia="pl-PL"/>
        </w:rPr>
        <w:t>zm.)</w:t>
      </w:r>
      <w:r w:rsidR="006E0DAA" w:rsidRPr="00CF70CF">
        <w:rPr>
          <w:rFonts w:ascii="Times New Roman" w:eastAsia="Times New Roman" w:hAnsi="Times New Roman" w:cs="Times New Roman"/>
          <w:sz w:val="24"/>
          <w:szCs w:val="24"/>
          <w:lang w:eastAsia="pl-PL"/>
        </w:rPr>
        <w:t xml:space="preserve"> </w:t>
      </w:r>
      <w:r w:rsidRPr="00CF70CF">
        <w:rPr>
          <w:rFonts w:ascii="Times New Roman" w:eastAsia="Times New Roman" w:hAnsi="Times New Roman" w:cs="Times New Roman"/>
          <w:sz w:val="24"/>
          <w:szCs w:val="24"/>
          <w:lang w:eastAsia="pl-PL"/>
        </w:rPr>
        <w:t>oraz</w:t>
      </w:r>
      <w:r w:rsidR="006E0DAA" w:rsidRPr="00CF70CF">
        <w:rPr>
          <w:rFonts w:ascii="Times New Roman" w:eastAsia="Times New Roman" w:hAnsi="Times New Roman" w:cs="Times New Roman"/>
          <w:sz w:val="24"/>
          <w:szCs w:val="24"/>
          <w:lang w:eastAsia="pl-PL"/>
        </w:rPr>
        <w:t xml:space="preserve"> </w:t>
      </w:r>
      <w:r w:rsidRPr="00CF70CF">
        <w:rPr>
          <w:rFonts w:ascii="Times New Roman" w:eastAsia="Times New Roman" w:hAnsi="Times New Roman" w:cs="Times New Roman"/>
          <w:sz w:val="24"/>
          <w:szCs w:val="24"/>
          <w:lang w:eastAsia="pl-PL"/>
        </w:rPr>
        <w:t>Rozporządzenie</w:t>
      </w:r>
      <w:r w:rsidR="006E0DAA" w:rsidRPr="00CF70CF">
        <w:rPr>
          <w:rFonts w:ascii="Times New Roman" w:eastAsia="Times New Roman" w:hAnsi="Times New Roman" w:cs="Times New Roman"/>
          <w:sz w:val="24"/>
          <w:szCs w:val="24"/>
          <w:lang w:eastAsia="pl-PL"/>
        </w:rPr>
        <w:t xml:space="preserve"> </w:t>
      </w:r>
      <w:r w:rsidRPr="00CF70CF">
        <w:rPr>
          <w:rFonts w:ascii="Times New Roman" w:eastAsia="Times New Roman" w:hAnsi="Times New Roman" w:cs="Times New Roman"/>
          <w:sz w:val="24"/>
          <w:szCs w:val="24"/>
          <w:lang w:eastAsia="pl-PL"/>
        </w:rPr>
        <w:t>Ministra</w:t>
      </w:r>
      <w:r w:rsidR="006E0DAA" w:rsidRPr="00CF70CF">
        <w:rPr>
          <w:rFonts w:ascii="Times New Roman" w:eastAsia="Times New Roman" w:hAnsi="Times New Roman" w:cs="Times New Roman"/>
          <w:sz w:val="24"/>
          <w:szCs w:val="24"/>
          <w:lang w:eastAsia="pl-PL"/>
        </w:rPr>
        <w:t xml:space="preserve"> </w:t>
      </w:r>
      <w:r w:rsidRPr="00CF70CF">
        <w:rPr>
          <w:rFonts w:ascii="Times New Roman" w:eastAsia="Times New Roman" w:hAnsi="Times New Roman" w:cs="Times New Roman"/>
          <w:sz w:val="24"/>
          <w:szCs w:val="24"/>
          <w:lang w:eastAsia="pl-PL"/>
        </w:rPr>
        <w:t>Rozwoju,</w:t>
      </w:r>
      <w:r w:rsidR="006E0DAA" w:rsidRPr="00CF70CF">
        <w:rPr>
          <w:rFonts w:ascii="Times New Roman" w:eastAsia="Times New Roman" w:hAnsi="Times New Roman" w:cs="Times New Roman"/>
          <w:sz w:val="24"/>
          <w:szCs w:val="24"/>
          <w:lang w:eastAsia="pl-PL"/>
        </w:rPr>
        <w:t xml:space="preserve"> </w:t>
      </w:r>
      <w:r w:rsidRPr="00CF70CF">
        <w:rPr>
          <w:rFonts w:ascii="Times New Roman" w:eastAsia="Times New Roman" w:hAnsi="Times New Roman" w:cs="Times New Roman"/>
          <w:sz w:val="24"/>
          <w:szCs w:val="24"/>
          <w:lang w:eastAsia="pl-PL"/>
        </w:rPr>
        <w:t>Pracy</w:t>
      </w:r>
      <w:r w:rsidR="006E0DAA" w:rsidRPr="00CF70CF">
        <w:rPr>
          <w:rFonts w:ascii="Times New Roman" w:eastAsia="Times New Roman" w:hAnsi="Times New Roman" w:cs="Times New Roman"/>
          <w:sz w:val="24"/>
          <w:szCs w:val="24"/>
          <w:lang w:eastAsia="pl-PL"/>
        </w:rPr>
        <w:t xml:space="preserve"> </w:t>
      </w:r>
      <w:r w:rsidRPr="00CF70CF">
        <w:rPr>
          <w:rFonts w:ascii="Times New Roman" w:eastAsia="Times New Roman" w:hAnsi="Times New Roman" w:cs="Times New Roman"/>
          <w:sz w:val="24"/>
          <w:szCs w:val="24"/>
          <w:lang w:eastAsia="pl-PL"/>
        </w:rPr>
        <w:t>i</w:t>
      </w:r>
      <w:r w:rsidR="006E0DAA" w:rsidRPr="00CF70CF">
        <w:rPr>
          <w:rFonts w:ascii="Times New Roman" w:eastAsia="Times New Roman" w:hAnsi="Times New Roman" w:cs="Times New Roman"/>
          <w:sz w:val="24"/>
          <w:szCs w:val="24"/>
          <w:lang w:eastAsia="pl-PL"/>
        </w:rPr>
        <w:t xml:space="preserve"> </w:t>
      </w:r>
      <w:r w:rsidRPr="00CF70CF">
        <w:rPr>
          <w:rFonts w:ascii="Times New Roman" w:eastAsia="Times New Roman" w:hAnsi="Times New Roman" w:cs="Times New Roman"/>
          <w:sz w:val="24"/>
          <w:szCs w:val="24"/>
          <w:lang w:eastAsia="pl-PL"/>
        </w:rPr>
        <w:t>Technologii</w:t>
      </w:r>
      <w:r w:rsidR="006E0DAA" w:rsidRPr="00CF70CF">
        <w:rPr>
          <w:rFonts w:ascii="Times New Roman" w:eastAsia="Times New Roman" w:hAnsi="Times New Roman" w:cs="Times New Roman"/>
          <w:sz w:val="24"/>
          <w:szCs w:val="24"/>
          <w:lang w:eastAsia="pl-PL"/>
        </w:rPr>
        <w:t xml:space="preserve"> </w:t>
      </w:r>
      <w:r w:rsidRPr="00CF70CF">
        <w:rPr>
          <w:rFonts w:ascii="Times New Roman" w:eastAsia="Times New Roman" w:hAnsi="Times New Roman" w:cs="Times New Roman"/>
          <w:sz w:val="24"/>
          <w:szCs w:val="24"/>
          <w:lang w:eastAsia="pl-PL"/>
        </w:rPr>
        <w:t>z</w:t>
      </w:r>
      <w:r w:rsidR="006E0DAA" w:rsidRPr="00CF70CF">
        <w:rPr>
          <w:rFonts w:ascii="Times New Roman" w:eastAsia="Times New Roman" w:hAnsi="Times New Roman" w:cs="Times New Roman"/>
          <w:sz w:val="24"/>
          <w:szCs w:val="24"/>
          <w:lang w:eastAsia="pl-PL"/>
        </w:rPr>
        <w:t xml:space="preserve"> </w:t>
      </w:r>
      <w:r w:rsidRPr="00CF70CF">
        <w:rPr>
          <w:rFonts w:ascii="Times New Roman" w:eastAsia="Times New Roman" w:hAnsi="Times New Roman" w:cs="Times New Roman"/>
          <w:sz w:val="24"/>
          <w:szCs w:val="24"/>
          <w:lang w:eastAsia="pl-PL"/>
        </w:rPr>
        <w:t>dnia</w:t>
      </w:r>
      <w:r w:rsidR="006E0DAA" w:rsidRPr="00CF70CF">
        <w:rPr>
          <w:rFonts w:ascii="Times New Roman" w:eastAsia="Times New Roman" w:hAnsi="Times New Roman" w:cs="Times New Roman"/>
          <w:sz w:val="24"/>
          <w:szCs w:val="24"/>
          <w:lang w:eastAsia="pl-PL"/>
        </w:rPr>
        <w:t xml:space="preserve"> </w:t>
      </w:r>
      <w:r w:rsidRPr="00CF70CF">
        <w:rPr>
          <w:rFonts w:ascii="Times New Roman" w:eastAsia="Times New Roman" w:hAnsi="Times New Roman" w:cs="Times New Roman"/>
          <w:sz w:val="24"/>
          <w:szCs w:val="24"/>
          <w:lang w:eastAsia="pl-PL"/>
        </w:rPr>
        <w:t>23</w:t>
      </w:r>
      <w:r w:rsidR="006E0DAA" w:rsidRPr="00CF70CF">
        <w:rPr>
          <w:rFonts w:ascii="Times New Roman" w:eastAsia="Times New Roman" w:hAnsi="Times New Roman" w:cs="Times New Roman"/>
          <w:sz w:val="24"/>
          <w:szCs w:val="24"/>
          <w:lang w:eastAsia="pl-PL"/>
        </w:rPr>
        <w:t xml:space="preserve"> </w:t>
      </w:r>
      <w:r w:rsidRPr="00CF70CF">
        <w:rPr>
          <w:rFonts w:ascii="Times New Roman" w:eastAsia="Times New Roman" w:hAnsi="Times New Roman" w:cs="Times New Roman"/>
          <w:sz w:val="24"/>
          <w:szCs w:val="24"/>
          <w:lang w:eastAsia="pl-PL"/>
        </w:rPr>
        <w:t>grudnia</w:t>
      </w:r>
      <w:r w:rsidR="006E0DAA" w:rsidRPr="00CF70CF">
        <w:rPr>
          <w:rFonts w:ascii="Times New Roman" w:eastAsia="Times New Roman" w:hAnsi="Times New Roman" w:cs="Times New Roman"/>
          <w:sz w:val="24"/>
          <w:szCs w:val="24"/>
          <w:lang w:eastAsia="pl-PL"/>
        </w:rPr>
        <w:t xml:space="preserve"> </w:t>
      </w:r>
      <w:r w:rsidRPr="00CF70CF">
        <w:rPr>
          <w:rFonts w:ascii="Times New Roman" w:eastAsia="Times New Roman" w:hAnsi="Times New Roman" w:cs="Times New Roman"/>
          <w:sz w:val="24"/>
          <w:szCs w:val="24"/>
          <w:lang w:eastAsia="pl-PL"/>
        </w:rPr>
        <w:t>2020</w:t>
      </w:r>
      <w:r w:rsidR="006E0DAA" w:rsidRPr="00CF70CF">
        <w:rPr>
          <w:rFonts w:ascii="Times New Roman" w:eastAsia="Times New Roman" w:hAnsi="Times New Roman" w:cs="Times New Roman"/>
          <w:sz w:val="24"/>
          <w:szCs w:val="24"/>
          <w:lang w:eastAsia="pl-PL"/>
        </w:rPr>
        <w:t xml:space="preserve"> </w:t>
      </w:r>
      <w:r w:rsidRPr="00CF70CF">
        <w:rPr>
          <w:rFonts w:ascii="Times New Roman" w:eastAsia="Times New Roman" w:hAnsi="Times New Roman" w:cs="Times New Roman"/>
          <w:sz w:val="24"/>
          <w:szCs w:val="24"/>
          <w:lang w:eastAsia="pl-PL"/>
        </w:rPr>
        <w:t>r.</w:t>
      </w:r>
      <w:r w:rsidR="006E0DAA" w:rsidRPr="00CF70CF">
        <w:rPr>
          <w:rFonts w:ascii="Times New Roman" w:eastAsia="Times New Roman" w:hAnsi="Times New Roman" w:cs="Times New Roman"/>
          <w:sz w:val="24"/>
          <w:szCs w:val="24"/>
          <w:lang w:eastAsia="pl-PL"/>
        </w:rPr>
        <w:t xml:space="preserve"> </w:t>
      </w:r>
      <w:r w:rsidRPr="00CF70CF">
        <w:rPr>
          <w:rFonts w:ascii="Times New Roman" w:eastAsia="Times New Roman" w:hAnsi="Times New Roman" w:cs="Times New Roman"/>
          <w:sz w:val="24"/>
          <w:szCs w:val="24"/>
          <w:lang w:eastAsia="pl-PL"/>
        </w:rPr>
        <w:t>w</w:t>
      </w:r>
      <w:r w:rsidR="006E0DAA" w:rsidRPr="00CF70CF">
        <w:rPr>
          <w:rFonts w:ascii="Times New Roman" w:eastAsia="Times New Roman" w:hAnsi="Times New Roman" w:cs="Times New Roman"/>
          <w:sz w:val="24"/>
          <w:szCs w:val="24"/>
          <w:lang w:eastAsia="pl-PL"/>
        </w:rPr>
        <w:t xml:space="preserve"> </w:t>
      </w:r>
      <w:r w:rsidRPr="00CF70CF">
        <w:rPr>
          <w:rFonts w:ascii="Times New Roman" w:eastAsia="Times New Roman" w:hAnsi="Times New Roman" w:cs="Times New Roman"/>
          <w:sz w:val="24"/>
          <w:szCs w:val="24"/>
          <w:lang w:eastAsia="pl-PL"/>
        </w:rPr>
        <w:t>sprawie</w:t>
      </w:r>
      <w:r w:rsidR="006E0DAA" w:rsidRPr="00CF70CF">
        <w:rPr>
          <w:rFonts w:ascii="Times New Roman" w:eastAsia="Times New Roman" w:hAnsi="Times New Roman" w:cs="Times New Roman"/>
          <w:sz w:val="24"/>
          <w:szCs w:val="24"/>
          <w:lang w:eastAsia="pl-PL"/>
        </w:rPr>
        <w:t xml:space="preserve"> </w:t>
      </w:r>
      <w:r w:rsidRPr="00CF70CF">
        <w:rPr>
          <w:rFonts w:ascii="Times New Roman" w:eastAsia="Times New Roman" w:hAnsi="Times New Roman" w:cs="Times New Roman"/>
          <w:sz w:val="24"/>
          <w:szCs w:val="24"/>
          <w:lang w:eastAsia="pl-PL"/>
        </w:rPr>
        <w:t>podmiotowych</w:t>
      </w:r>
      <w:r w:rsidR="006E0DAA" w:rsidRPr="00CF70CF">
        <w:rPr>
          <w:rFonts w:ascii="Times New Roman" w:eastAsia="Times New Roman" w:hAnsi="Times New Roman" w:cs="Times New Roman"/>
          <w:sz w:val="24"/>
          <w:szCs w:val="24"/>
          <w:lang w:eastAsia="pl-PL"/>
        </w:rPr>
        <w:t xml:space="preserve"> </w:t>
      </w:r>
      <w:r w:rsidRPr="00CF70CF">
        <w:rPr>
          <w:rFonts w:ascii="Times New Roman" w:eastAsia="Times New Roman" w:hAnsi="Times New Roman" w:cs="Times New Roman"/>
          <w:sz w:val="24"/>
          <w:szCs w:val="24"/>
          <w:lang w:eastAsia="pl-PL"/>
        </w:rPr>
        <w:t>środków</w:t>
      </w:r>
      <w:r w:rsidR="006E0DAA" w:rsidRPr="00CF70CF">
        <w:rPr>
          <w:rFonts w:ascii="Times New Roman" w:eastAsia="Times New Roman" w:hAnsi="Times New Roman" w:cs="Times New Roman"/>
          <w:sz w:val="24"/>
          <w:szCs w:val="24"/>
          <w:lang w:eastAsia="pl-PL"/>
        </w:rPr>
        <w:t xml:space="preserve"> </w:t>
      </w:r>
      <w:r w:rsidRPr="00CF70CF">
        <w:rPr>
          <w:rFonts w:ascii="Times New Roman" w:eastAsia="Times New Roman" w:hAnsi="Times New Roman" w:cs="Times New Roman"/>
          <w:sz w:val="24"/>
          <w:szCs w:val="24"/>
          <w:lang w:eastAsia="pl-PL"/>
        </w:rPr>
        <w:t>dowodowych</w:t>
      </w:r>
      <w:r w:rsidR="006E0DAA" w:rsidRPr="00CF70CF">
        <w:rPr>
          <w:rFonts w:ascii="Times New Roman" w:eastAsia="Times New Roman" w:hAnsi="Times New Roman" w:cs="Times New Roman"/>
          <w:sz w:val="24"/>
          <w:szCs w:val="24"/>
          <w:lang w:eastAsia="pl-PL"/>
        </w:rPr>
        <w:t xml:space="preserve"> </w:t>
      </w:r>
      <w:r w:rsidRPr="00CF70CF">
        <w:rPr>
          <w:rFonts w:ascii="Times New Roman" w:eastAsia="Times New Roman" w:hAnsi="Times New Roman" w:cs="Times New Roman"/>
          <w:sz w:val="24"/>
          <w:szCs w:val="24"/>
          <w:lang w:eastAsia="pl-PL"/>
        </w:rPr>
        <w:t>oraz</w:t>
      </w:r>
      <w:r w:rsidR="006E0DAA" w:rsidRPr="00CF70CF">
        <w:rPr>
          <w:rFonts w:ascii="Times New Roman" w:eastAsia="Times New Roman" w:hAnsi="Times New Roman" w:cs="Times New Roman"/>
          <w:sz w:val="24"/>
          <w:szCs w:val="24"/>
          <w:lang w:eastAsia="pl-PL"/>
        </w:rPr>
        <w:t xml:space="preserve"> </w:t>
      </w:r>
      <w:r w:rsidRPr="00CF70CF">
        <w:rPr>
          <w:rFonts w:ascii="Times New Roman" w:eastAsia="Times New Roman" w:hAnsi="Times New Roman" w:cs="Times New Roman"/>
          <w:sz w:val="24"/>
          <w:szCs w:val="24"/>
          <w:lang w:eastAsia="pl-PL"/>
        </w:rPr>
        <w:t>innych</w:t>
      </w:r>
      <w:r w:rsidR="006E0DAA" w:rsidRPr="00CF70CF">
        <w:rPr>
          <w:rFonts w:ascii="Times New Roman" w:eastAsia="Times New Roman" w:hAnsi="Times New Roman" w:cs="Times New Roman"/>
          <w:sz w:val="24"/>
          <w:szCs w:val="24"/>
          <w:lang w:eastAsia="pl-PL"/>
        </w:rPr>
        <w:t xml:space="preserve"> </w:t>
      </w:r>
      <w:r w:rsidRPr="00CF70CF">
        <w:rPr>
          <w:rFonts w:ascii="Times New Roman" w:eastAsia="Times New Roman" w:hAnsi="Times New Roman" w:cs="Times New Roman"/>
          <w:sz w:val="24"/>
          <w:szCs w:val="24"/>
          <w:lang w:eastAsia="pl-PL"/>
        </w:rPr>
        <w:t>dokumentów</w:t>
      </w:r>
      <w:r w:rsidR="006E0DAA" w:rsidRPr="00CF70CF">
        <w:rPr>
          <w:rFonts w:ascii="Times New Roman" w:eastAsia="Times New Roman" w:hAnsi="Times New Roman" w:cs="Times New Roman"/>
          <w:sz w:val="24"/>
          <w:szCs w:val="24"/>
          <w:lang w:eastAsia="pl-PL"/>
        </w:rPr>
        <w:t xml:space="preserve"> </w:t>
      </w:r>
      <w:r w:rsidRPr="00CF70CF">
        <w:rPr>
          <w:rFonts w:ascii="Times New Roman" w:eastAsia="Times New Roman" w:hAnsi="Times New Roman" w:cs="Times New Roman"/>
          <w:sz w:val="24"/>
          <w:szCs w:val="24"/>
          <w:lang w:eastAsia="pl-PL"/>
        </w:rPr>
        <w:t>lub</w:t>
      </w:r>
      <w:r w:rsidR="006E0DAA" w:rsidRPr="00CF70CF">
        <w:rPr>
          <w:rFonts w:ascii="Times New Roman" w:eastAsia="Times New Roman" w:hAnsi="Times New Roman" w:cs="Times New Roman"/>
          <w:sz w:val="24"/>
          <w:szCs w:val="24"/>
          <w:lang w:eastAsia="pl-PL"/>
        </w:rPr>
        <w:t xml:space="preserve"> </w:t>
      </w:r>
      <w:r w:rsidRPr="00CF70CF">
        <w:rPr>
          <w:rFonts w:ascii="Times New Roman" w:eastAsia="Times New Roman" w:hAnsi="Times New Roman" w:cs="Times New Roman"/>
          <w:sz w:val="24"/>
          <w:szCs w:val="24"/>
          <w:lang w:eastAsia="pl-PL"/>
        </w:rPr>
        <w:t>oświadczeń,</w:t>
      </w:r>
      <w:r w:rsidR="006E0DAA" w:rsidRPr="00CF70CF">
        <w:rPr>
          <w:rFonts w:ascii="Times New Roman" w:eastAsia="Times New Roman" w:hAnsi="Times New Roman" w:cs="Times New Roman"/>
          <w:sz w:val="24"/>
          <w:szCs w:val="24"/>
          <w:lang w:eastAsia="pl-PL"/>
        </w:rPr>
        <w:t xml:space="preserve"> </w:t>
      </w:r>
      <w:r w:rsidRPr="00CF70CF">
        <w:rPr>
          <w:rFonts w:ascii="Times New Roman" w:eastAsia="Times New Roman" w:hAnsi="Times New Roman" w:cs="Times New Roman"/>
          <w:sz w:val="24"/>
          <w:szCs w:val="24"/>
          <w:lang w:eastAsia="pl-PL"/>
        </w:rPr>
        <w:t>jakich</w:t>
      </w:r>
      <w:r w:rsidR="006E0DAA" w:rsidRPr="00CF70CF">
        <w:rPr>
          <w:rFonts w:ascii="Times New Roman" w:eastAsia="Times New Roman" w:hAnsi="Times New Roman" w:cs="Times New Roman"/>
          <w:sz w:val="24"/>
          <w:szCs w:val="24"/>
          <w:lang w:eastAsia="pl-PL"/>
        </w:rPr>
        <w:t xml:space="preserve"> </w:t>
      </w:r>
      <w:r w:rsidRPr="00CF70CF">
        <w:rPr>
          <w:rFonts w:ascii="Times New Roman" w:eastAsia="Times New Roman" w:hAnsi="Times New Roman" w:cs="Times New Roman"/>
          <w:sz w:val="24"/>
          <w:szCs w:val="24"/>
          <w:lang w:eastAsia="pl-PL"/>
        </w:rPr>
        <w:t>może</w:t>
      </w:r>
      <w:r w:rsidR="006E0DAA" w:rsidRPr="00CF70CF">
        <w:rPr>
          <w:rFonts w:ascii="Times New Roman" w:eastAsia="Times New Roman" w:hAnsi="Times New Roman" w:cs="Times New Roman"/>
          <w:sz w:val="24"/>
          <w:szCs w:val="24"/>
          <w:lang w:eastAsia="pl-PL"/>
        </w:rPr>
        <w:t xml:space="preserve"> </w:t>
      </w:r>
      <w:r w:rsidRPr="00CF70CF">
        <w:rPr>
          <w:rFonts w:ascii="Times New Roman" w:eastAsia="Times New Roman" w:hAnsi="Times New Roman" w:cs="Times New Roman"/>
          <w:sz w:val="24"/>
          <w:szCs w:val="24"/>
          <w:lang w:eastAsia="pl-PL"/>
        </w:rPr>
        <w:t>żądać</w:t>
      </w:r>
      <w:r w:rsidR="006E0DAA" w:rsidRPr="00CF70CF">
        <w:rPr>
          <w:rFonts w:ascii="Times New Roman" w:eastAsia="Times New Roman" w:hAnsi="Times New Roman" w:cs="Times New Roman"/>
          <w:sz w:val="24"/>
          <w:szCs w:val="24"/>
          <w:lang w:eastAsia="pl-PL"/>
        </w:rPr>
        <w:t xml:space="preserve"> </w:t>
      </w:r>
      <w:r w:rsidRPr="00CF70CF">
        <w:rPr>
          <w:rFonts w:ascii="Times New Roman" w:eastAsia="Times New Roman" w:hAnsi="Times New Roman" w:cs="Times New Roman"/>
          <w:sz w:val="24"/>
          <w:szCs w:val="24"/>
          <w:lang w:eastAsia="pl-PL"/>
        </w:rPr>
        <w:t>zamawiający</w:t>
      </w:r>
      <w:r w:rsidR="006E0DAA" w:rsidRPr="00CF70CF">
        <w:rPr>
          <w:rFonts w:ascii="Times New Roman" w:eastAsia="Times New Roman" w:hAnsi="Times New Roman" w:cs="Times New Roman"/>
          <w:sz w:val="24"/>
          <w:szCs w:val="24"/>
          <w:lang w:eastAsia="pl-PL"/>
        </w:rPr>
        <w:t xml:space="preserve"> </w:t>
      </w:r>
      <w:r w:rsidRPr="00CF70CF">
        <w:rPr>
          <w:rFonts w:ascii="Times New Roman" w:eastAsia="Times New Roman" w:hAnsi="Times New Roman" w:cs="Times New Roman"/>
          <w:sz w:val="24"/>
          <w:szCs w:val="24"/>
          <w:lang w:eastAsia="pl-PL"/>
        </w:rPr>
        <w:t>od</w:t>
      </w:r>
      <w:r w:rsidR="006E0DAA" w:rsidRPr="00CF70CF">
        <w:rPr>
          <w:rFonts w:ascii="Times New Roman" w:eastAsia="Times New Roman" w:hAnsi="Times New Roman" w:cs="Times New Roman"/>
          <w:sz w:val="24"/>
          <w:szCs w:val="24"/>
          <w:lang w:eastAsia="pl-PL"/>
        </w:rPr>
        <w:t xml:space="preserve"> </w:t>
      </w:r>
      <w:r w:rsidRPr="00CF70CF">
        <w:rPr>
          <w:rFonts w:ascii="Times New Roman" w:eastAsia="Times New Roman" w:hAnsi="Times New Roman" w:cs="Times New Roman"/>
          <w:sz w:val="24"/>
          <w:szCs w:val="24"/>
          <w:lang w:eastAsia="pl-PL"/>
        </w:rPr>
        <w:t>wykonawcy</w:t>
      </w:r>
      <w:r w:rsidR="006E0DAA" w:rsidRPr="00CF70CF">
        <w:rPr>
          <w:rFonts w:ascii="Times New Roman" w:eastAsia="Times New Roman" w:hAnsi="Times New Roman" w:cs="Times New Roman"/>
          <w:sz w:val="24"/>
          <w:szCs w:val="24"/>
          <w:lang w:eastAsia="pl-PL"/>
        </w:rPr>
        <w:t xml:space="preserve"> </w:t>
      </w:r>
      <w:r w:rsidRPr="00CF70CF">
        <w:rPr>
          <w:rFonts w:ascii="Times New Roman" w:eastAsia="Times New Roman" w:hAnsi="Times New Roman" w:cs="Times New Roman"/>
          <w:sz w:val="24"/>
          <w:szCs w:val="24"/>
          <w:lang w:eastAsia="pl-PL"/>
        </w:rPr>
        <w:t>(Dz.</w:t>
      </w:r>
      <w:r w:rsidR="006E0DAA" w:rsidRPr="00CF70CF">
        <w:rPr>
          <w:rFonts w:ascii="Times New Roman" w:eastAsia="Times New Roman" w:hAnsi="Times New Roman" w:cs="Times New Roman"/>
          <w:sz w:val="24"/>
          <w:szCs w:val="24"/>
          <w:lang w:eastAsia="pl-PL"/>
        </w:rPr>
        <w:t xml:space="preserve"> </w:t>
      </w:r>
      <w:r w:rsidRPr="00CF70CF">
        <w:rPr>
          <w:rFonts w:ascii="Times New Roman" w:eastAsia="Times New Roman" w:hAnsi="Times New Roman" w:cs="Times New Roman"/>
          <w:sz w:val="24"/>
          <w:szCs w:val="24"/>
          <w:lang w:eastAsia="pl-PL"/>
        </w:rPr>
        <w:t>U.</w:t>
      </w:r>
      <w:r w:rsidR="006E0DAA" w:rsidRPr="00CF70CF">
        <w:rPr>
          <w:rFonts w:ascii="Times New Roman" w:eastAsia="Times New Roman" w:hAnsi="Times New Roman" w:cs="Times New Roman"/>
          <w:sz w:val="24"/>
          <w:szCs w:val="24"/>
          <w:lang w:eastAsia="pl-PL"/>
        </w:rPr>
        <w:t xml:space="preserve"> </w:t>
      </w:r>
      <w:r w:rsidRPr="00CF70CF">
        <w:rPr>
          <w:rFonts w:ascii="Times New Roman" w:eastAsia="Times New Roman" w:hAnsi="Times New Roman" w:cs="Times New Roman"/>
          <w:sz w:val="24"/>
          <w:szCs w:val="24"/>
          <w:lang w:eastAsia="pl-PL"/>
        </w:rPr>
        <w:t>2020</w:t>
      </w:r>
      <w:r w:rsidR="006E0DAA" w:rsidRPr="00CF70CF">
        <w:rPr>
          <w:rFonts w:ascii="Times New Roman" w:eastAsia="Times New Roman" w:hAnsi="Times New Roman" w:cs="Times New Roman"/>
          <w:sz w:val="24"/>
          <w:szCs w:val="24"/>
          <w:lang w:eastAsia="pl-PL"/>
        </w:rPr>
        <w:t xml:space="preserve"> </w:t>
      </w:r>
      <w:r w:rsidRPr="00CF70CF">
        <w:rPr>
          <w:rFonts w:ascii="Times New Roman" w:eastAsia="Times New Roman" w:hAnsi="Times New Roman" w:cs="Times New Roman"/>
          <w:sz w:val="24"/>
          <w:szCs w:val="24"/>
          <w:lang w:eastAsia="pl-PL"/>
        </w:rPr>
        <w:t>poz.</w:t>
      </w:r>
      <w:r w:rsidR="006E0DAA" w:rsidRPr="00CF70CF">
        <w:rPr>
          <w:rFonts w:ascii="Times New Roman" w:eastAsia="Times New Roman" w:hAnsi="Times New Roman" w:cs="Times New Roman"/>
          <w:sz w:val="24"/>
          <w:szCs w:val="24"/>
          <w:lang w:eastAsia="pl-PL"/>
        </w:rPr>
        <w:t xml:space="preserve"> </w:t>
      </w:r>
      <w:r w:rsidRPr="00CF70CF">
        <w:rPr>
          <w:rFonts w:ascii="Times New Roman" w:eastAsia="Times New Roman" w:hAnsi="Times New Roman" w:cs="Times New Roman"/>
          <w:sz w:val="24"/>
          <w:szCs w:val="24"/>
          <w:lang w:eastAsia="pl-PL"/>
        </w:rPr>
        <w:t>2415</w:t>
      </w:r>
      <w:r w:rsidR="006E0DAA" w:rsidRPr="00CF70CF">
        <w:rPr>
          <w:rFonts w:ascii="Times New Roman" w:eastAsia="Times New Roman" w:hAnsi="Times New Roman" w:cs="Times New Roman"/>
          <w:sz w:val="24"/>
          <w:szCs w:val="24"/>
          <w:lang w:eastAsia="pl-PL"/>
        </w:rPr>
        <w:t xml:space="preserve"> </w:t>
      </w:r>
      <w:r w:rsidRPr="00CF70CF">
        <w:rPr>
          <w:rFonts w:ascii="Times New Roman" w:eastAsia="Times New Roman" w:hAnsi="Times New Roman" w:cs="Times New Roman"/>
          <w:sz w:val="24"/>
          <w:szCs w:val="24"/>
          <w:lang w:eastAsia="pl-PL"/>
        </w:rPr>
        <w:t>ze</w:t>
      </w:r>
      <w:r w:rsidR="006E0DAA" w:rsidRPr="00CF70CF">
        <w:rPr>
          <w:rFonts w:ascii="Times New Roman" w:eastAsia="Times New Roman" w:hAnsi="Times New Roman" w:cs="Times New Roman"/>
          <w:sz w:val="24"/>
          <w:szCs w:val="24"/>
          <w:lang w:eastAsia="pl-PL"/>
        </w:rPr>
        <w:t xml:space="preserve"> </w:t>
      </w:r>
      <w:r w:rsidRPr="00CF70CF">
        <w:rPr>
          <w:rFonts w:ascii="Times New Roman" w:eastAsia="Times New Roman" w:hAnsi="Times New Roman" w:cs="Times New Roman"/>
          <w:sz w:val="24"/>
          <w:szCs w:val="24"/>
          <w:lang w:eastAsia="pl-PL"/>
        </w:rPr>
        <w:t>zm.).</w:t>
      </w:r>
    </w:p>
    <w:p w14:paraId="0883A963" w14:textId="77777777" w:rsidR="00B15F34" w:rsidRPr="00CF70CF" w:rsidRDefault="00B15F34" w:rsidP="00607ECF">
      <w:pPr>
        <w:autoSpaceDE w:val="0"/>
        <w:autoSpaceDN w:val="0"/>
        <w:adjustRightInd w:val="0"/>
        <w:spacing w:after="0"/>
        <w:jc w:val="both"/>
        <w:rPr>
          <w:rFonts w:ascii="Times New Roman" w:eastAsia="Times New Roman" w:hAnsi="Times New Roman" w:cs="Times New Roman"/>
          <w:b/>
          <w:bCs/>
          <w:sz w:val="24"/>
          <w:szCs w:val="24"/>
          <w:lang w:eastAsia="pl-PL"/>
        </w:rPr>
      </w:pPr>
    </w:p>
    <w:p w14:paraId="3E05E227" w14:textId="77777777" w:rsidR="004004E5" w:rsidRPr="00CF70CF" w:rsidRDefault="004004E5" w:rsidP="00607ECF">
      <w:pPr>
        <w:widowControl w:val="0"/>
        <w:autoSpaceDE w:val="0"/>
        <w:autoSpaceDN w:val="0"/>
        <w:adjustRightInd w:val="0"/>
        <w:spacing w:after="0"/>
        <w:rPr>
          <w:rFonts w:ascii="Times New Roman" w:hAnsi="Times New Roman" w:cs="Times New Roman"/>
          <w:b/>
          <w:sz w:val="24"/>
          <w:szCs w:val="24"/>
        </w:rPr>
      </w:pPr>
      <w:r w:rsidRPr="00CF70CF">
        <w:rPr>
          <w:rFonts w:ascii="Times New Roman" w:hAnsi="Times New Roman" w:cs="Times New Roman"/>
          <w:b/>
          <w:sz w:val="24"/>
          <w:szCs w:val="24"/>
        </w:rPr>
        <w:t>Osobą</w:t>
      </w:r>
      <w:r w:rsidR="006E0DAA" w:rsidRPr="00CF70CF">
        <w:rPr>
          <w:rFonts w:ascii="Times New Roman" w:hAnsi="Times New Roman" w:cs="Times New Roman"/>
          <w:b/>
          <w:sz w:val="24"/>
          <w:szCs w:val="24"/>
        </w:rPr>
        <w:t xml:space="preserve"> </w:t>
      </w:r>
      <w:r w:rsidRPr="00CF70CF">
        <w:rPr>
          <w:rFonts w:ascii="Times New Roman" w:hAnsi="Times New Roman" w:cs="Times New Roman"/>
          <w:b/>
          <w:sz w:val="24"/>
          <w:szCs w:val="24"/>
        </w:rPr>
        <w:t>uprawnioną</w:t>
      </w:r>
      <w:r w:rsidR="006E0DAA" w:rsidRPr="00CF70CF">
        <w:rPr>
          <w:rFonts w:ascii="Times New Roman" w:hAnsi="Times New Roman" w:cs="Times New Roman"/>
          <w:b/>
          <w:sz w:val="24"/>
          <w:szCs w:val="24"/>
        </w:rPr>
        <w:t xml:space="preserve"> </w:t>
      </w:r>
      <w:r w:rsidRPr="00CF70CF">
        <w:rPr>
          <w:rFonts w:ascii="Times New Roman" w:hAnsi="Times New Roman" w:cs="Times New Roman"/>
          <w:b/>
          <w:sz w:val="24"/>
          <w:szCs w:val="24"/>
        </w:rPr>
        <w:t>do</w:t>
      </w:r>
      <w:r w:rsidR="006E0DAA" w:rsidRPr="00CF70CF">
        <w:rPr>
          <w:rFonts w:ascii="Times New Roman" w:hAnsi="Times New Roman" w:cs="Times New Roman"/>
          <w:b/>
          <w:sz w:val="24"/>
          <w:szCs w:val="24"/>
        </w:rPr>
        <w:t xml:space="preserve"> </w:t>
      </w:r>
      <w:r w:rsidRPr="00CF70CF">
        <w:rPr>
          <w:rFonts w:ascii="Times New Roman" w:hAnsi="Times New Roman" w:cs="Times New Roman"/>
          <w:b/>
          <w:sz w:val="24"/>
          <w:szCs w:val="24"/>
        </w:rPr>
        <w:t>kontaktowania</w:t>
      </w:r>
      <w:r w:rsidR="006E0DAA" w:rsidRPr="00CF70CF">
        <w:rPr>
          <w:rFonts w:ascii="Times New Roman" w:hAnsi="Times New Roman" w:cs="Times New Roman"/>
          <w:b/>
          <w:sz w:val="24"/>
          <w:szCs w:val="24"/>
        </w:rPr>
        <w:t xml:space="preserve"> </w:t>
      </w:r>
      <w:r w:rsidRPr="00CF70CF">
        <w:rPr>
          <w:rFonts w:ascii="Times New Roman" w:hAnsi="Times New Roman" w:cs="Times New Roman"/>
          <w:b/>
          <w:sz w:val="24"/>
          <w:szCs w:val="24"/>
        </w:rPr>
        <w:t>się</w:t>
      </w:r>
      <w:r w:rsidR="006E0DAA" w:rsidRPr="00CF70CF">
        <w:rPr>
          <w:rFonts w:ascii="Times New Roman" w:hAnsi="Times New Roman" w:cs="Times New Roman"/>
          <w:b/>
          <w:sz w:val="24"/>
          <w:szCs w:val="24"/>
        </w:rPr>
        <w:t xml:space="preserve"> </w:t>
      </w:r>
      <w:r w:rsidRPr="00CF70CF">
        <w:rPr>
          <w:rFonts w:ascii="Times New Roman" w:hAnsi="Times New Roman" w:cs="Times New Roman"/>
          <w:b/>
          <w:sz w:val="24"/>
          <w:szCs w:val="24"/>
        </w:rPr>
        <w:t>z</w:t>
      </w:r>
      <w:r w:rsidR="006E0DAA" w:rsidRPr="00CF70CF">
        <w:rPr>
          <w:rFonts w:ascii="Times New Roman" w:hAnsi="Times New Roman" w:cs="Times New Roman"/>
          <w:b/>
          <w:sz w:val="24"/>
          <w:szCs w:val="24"/>
        </w:rPr>
        <w:t xml:space="preserve"> </w:t>
      </w:r>
      <w:r w:rsidRPr="00CF70CF">
        <w:rPr>
          <w:rFonts w:ascii="Times New Roman" w:hAnsi="Times New Roman" w:cs="Times New Roman"/>
          <w:b/>
          <w:sz w:val="24"/>
          <w:szCs w:val="24"/>
        </w:rPr>
        <w:t>Wykonawcami</w:t>
      </w:r>
      <w:r w:rsidR="006E0DAA" w:rsidRPr="00CF70CF">
        <w:rPr>
          <w:rFonts w:ascii="Times New Roman" w:hAnsi="Times New Roman" w:cs="Times New Roman"/>
          <w:b/>
          <w:sz w:val="24"/>
          <w:szCs w:val="24"/>
        </w:rPr>
        <w:t xml:space="preserve"> </w:t>
      </w:r>
      <w:r w:rsidRPr="00CF70CF">
        <w:rPr>
          <w:rFonts w:ascii="Times New Roman" w:hAnsi="Times New Roman" w:cs="Times New Roman"/>
          <w:b/>
          <w:sz w:val="24"/>
          <w:szCs w:val="24"/>
        </w:rPr>
        <w:t>jest:</w:t>
      </w:r>
    </w:p>
    <w:p w14:paraId="02C1CBF0" w14:textId="77777777" w:rsidR="000622D4" w:rsidRPr="00CF70CF" w:rsidRDefault="000622D4" w:rsidP="00885433">
      <w:pPr>
        <w:numPr>
          <w:ilvl w:val="0"/>
          <w:numId w:val="153"/>
        </w:numPr>
        <w:autoSpaceDE w:val="0"/>
        <w:autoSpaceDN w:val="0"/>
        <w:adjustRightInd w:val="0"/>
        <w:spacing w:after="0"/>
        <w:ind w:left="426" w:right="45"/>
        <w:jc w:val="both"/>
        <w:rPr>
          <w:rFonts w:ascii="Times New Roman" w:hAnsi="Times New Roman" w:cs="Times New Roman"/>
          <w:sz w:val="24"/>
          <w:szCs w:val="24"/>
        </w:rPr>
      </w:pPr>
      <w:r w:rsidRPr="00CF70CF">
        <w:rPr>
          <w:rFonts w:ascii="Times New Roman" w:hAnsi="Times New Roman" w:cs="Times New Roman"/>
          <w:sz w:val="24"/>
          <w:szCs w:val="24"/>
        </w:rPr>
        <w:t xml:space="preserve">w sprawach merytorycznych: </w:t>
      </w:r>
      <w:r w:rsidRPr="00CF70CF">
        <w:rPr>
          <w:rFonts w:ascii="Times New Roman" w:hAnsi="Times New Roman" w:cs="Times New Roman"/>
          <w:bCs/>
          <w:sz w:val="24"/>
          <w:szCs w:val="24"/>
        </w:rPr>
        <w:t xml:space="preserve">Tomasz </w:t>
      </w:r>
      <w:proofErr w:type="spellStart"/>
      <w:r w:rsidRPr="00CF70CF">
        <w:rPr>
          <w:rFonts w:ascii="Times New Roman" w:hAnsi="Times New Roman" w:cs="Times New Roman"/>
          <w:bCs/>
          <w:sz w:val="24"/>
          <w:szCs w:val="24"/>
        </w:rPr>
        <w:t>Duniec</w:t>
      </w:r>
      <w:proofErr w:type="spellEnd"/>
      <w:r w:rsidRPr="00CF70CF">
        <w:rPr>
          <w:rFonts w:ascii="Times New Roman" w:hAnsi="Times New Roman" w:cs="Times New Roman"/>
          <w:bCs/>
          <w:sz w:val="24"/>
          <w:szCs w:val="24"/>
        </w:rPr>
        <w:t xml:space="preserve">, </w:t>
      </w:r>
      <w:r w:rsidRPr="00CF70CF">
        <w:rPr>
          <w:rFonts w:ascii="Times New Roman" w:hAnsi="Times New Roman" w:cs="Times New Roman"/>
          <w:sz w:val="24"/>
          <w:szCs w:val="24"/>
        </w:rPr>
        <w:t>telefon: (32) 42-00-282</w:t>
      </w:r>
    </w:p>
    <w:p w14:paraId="5FB95A87" w14:textId="77777777" w:rsidR="000622D4" w:rsidRPr="00CF70CF" w:rsidRDefault="000622D4" w:rsidP="00885433">
      <w:pPr>
        <w:numPr>
          <w:ilvl w:val="0"/>
          <w:numId w:val="153"/>
        </w:numPr>
        <w:autoSpaceDE w:val="0"/>
        <w:autoSpaceDN w:val="0"/>
        <w:adjustRightInd w:val="0"/>
        <w:spacing w:after="0"/>
        <w:ind w:left="426" w:right="45"/>
        <w:jc w:val="both"/>
        <w:rPr>
          <w:rFonts w:ascii="Times New Roman" w:hAnsi="Times New Roman" w:cs="Times New Roman"/>
          <w:sz w:val="24"/>
          <w:szCs w:val="24"/>
        </w:rPr>
      </w:pPr>
      <w:r w:rsidRPr="00CF70CF">
        <w:rPr>
          <w:rFonts w:ascii="Times New Roman" w:hAnsi="Times New Roman" w:cs="Times New Roman"/>
          <w:sz w:val="24"/>
          <w:szCs w:val="24"/>
        </w:rPr>
        <w:t xml:space="preserve">w sprawach procedury: </w:t>
      </w:r>
      <w:r w:rsidR="00B07BDD">
        <w:rPr>
          <w:rFonts w:ascii="Times New Roman" w:hAnsi="Times New Roman" w:cs="Times New Roman"/>
          <w:sz w:val="24"/>
          <w:szCs w:val="24"/>
        </w:rPr>
        <w:t>Zespół ds. Zamówień Publicznych</w:t>
      </w:r>
      <w:r w:rsidRPr="00CF70CF">
        <w:rPr>
          <w:rFonts w:ascii="Times New Roman" w:hAnsi="Times New Roman" w:cs="Times New Roman"/>
          <w:sz w:val="24"/>
          <w:szCs w:val="24"/>
        </w:rPr>
        <w:t xml:space="preserve">, telefon: (32) 42-00-345, </w:t>
      </w:r>
    </w:p>
    <w:p w14:paraId="64D2CA8E" w14:textId="77777777" w:rsidR="000622D4" w:rsidRPr="00CF70CF" w:rsidRDefault="000622D4" w:rsidP="00607ECF">
      <w:pPr>
        <w:autoSpaceDE w:val="0"/>
        <w:autoSpaceDN w:val="0"/>
        <w:adjustRightInd w:val="0"/>
        <w:spacing w:after="0"/>
        <w:ind w:left="426" w:right="45"/>
        <w:jc w:val="both"/>
        <w:rPr>
          <w:rFonts w:ascii="Times New Roman" w:hAnsi="Times New Roman" w:cs="Times New Roman"/>
          <w:sz w:val="24"/>
          <w:szCs w:val="24"/>
        </w:rPr>
      </w:pPr>
      <w:r w:rsidRPr="00CF70CF">
        <w:rPr>
          <w:rFonts w:ascii="Times New Roman" w:hAnsi="Times New Roman" w:cs="Times New Roman"/>
          <w:sz w:val="24"/>
          <w:szCs w:val="24"/>
        </w:rPr>
        <w:t>p</w:t>
      </w:r>
      <w:r w:rsidRPr="00CF70CF">
        <w:rPr>
          <w:rFonts w:ascii="Times New Roman" w:eastAsia="Calibri" w:hAnsi="Times New Roman" w:cs="Times New Roman"/>
          <w:sz w:val="24"/>
          <w:szCs w:val="24"/>
        </w:rPr>
        <w:t xml:space="preserve">latforma zakupowa MARKETPLANET: </w:t>
      </w:r>
      <w:hyperlink r:id="rId12" w:history="1">
        <w:r w:rsidRPr="00CF70CF">
          <w:rPr>
            <w:rStyle w:val="Hipercze"/>
            <w:rFonts w:ascii="Times New Roman" w:eastAsia="Calibri" w:hAnsi="Times New Roman" w:cs="Times New Roman"/>
            <w:color w:val="auto"/>
            <w:sz w:val="24"/>
            <w:szCs w:val="24"/>
          </w:rPr>
          <w:t>https://kco.ezamawiajacy.pl/servlet/HomeServlet</w:t>
        </w:r>
      </w:hyperlink>
      <w:r w:rsidRPr="00CF70CF">
        <w:rPr>
          <w:rFonts w:ascii="Times New Roman" w:eastAsia="Calibri" w:hAnsi="Times New Roman" w:cs="Times New Roman"/>
          <w:sz w:val="24"/>
          <w:szCs w:val="24"/>
        </w:rPr>
        <w:t xml:space="preserve"> </w:t>
      </w:r>
    </w:p>
    <w:p w14:paraId="05B18E71" w14:textId="77777777" w:rsidR="00E04AB3" w:rsidRPr="00CF70CF" w:rsidRDefault="00E04AB3" w:rsidP="00607ECF">
      <w:pPr>
        <w:pStyle w:val="Tekstpodstawowy"/>
        <w:spacing w:line="276" w:lineRule="auto"/>
        <w:rPr>
          <w:rFonts w:ascii="Times New Roman" w:hAnsi="Times New Roman" w:cs="Times New Roman"/>
          <w:b/>
          <w:bCs/>
          <w:szCs w:val="24"/>
        </w:rPr>
      </w:pPr>
    </w:p>
    <w:p w14:paraId="07B24B43" w14:textId="77777777" w:rsidR="00C053E3" w:rsidRPr="00CF70CF" w:rsidRDefault="00C053E3" w:rsidP="00885433">
      <w:pPr>
        <w:pStyle w:val="Nagwek4"/>
        <w:keepNext w:val="0"/>
        <w:numPr>
          <w:ilvl w:val="0"/>
          <w:numId w:val="95"/>
        </w:numPr>
        <w:spacing w:line="276" w:lineRule="auto"/>
        <w:ind w:left="709"/>
        <w:rPr>
          <w:rFonts w:ascii="Times New Roman" w:hAnsi="Times New Roman" w:cs="Times New Roman"/>
          <w:szCs w:val="24"/>
          <w:u w:val="single"/>
        </w:rPr>
      </w:pPr>
      <w:r w:rsidRPr="00CF70CF">
        <w:rPr>
          <w:rFonts w:ascii="Times New Roman" w:hAnsi="Times New Roman" w:cs="Times New Roman"/>
          <w:szCs w:val="24"/>
          <w:u w:val="single"/>
        </w:rPr>
        <w:t>Termin</w:t>
      </w:r>
      <w:r w:rsidR="006E0DAA" w:rsidRPr="00CF70CF">
        <w:rPr>
          <w:rFonts w:ascii="Times New Roman" w:hAnsi="Times New Roman" w:cs="Times New Roman"/>
          <w:szCs w:val="24"/>
          <w:u w:val="single"/>
        </w:rPr>
        <w:t xml:space="preserve"> </w:t>
      </w:r>
      <w:r w:rsidRPr="00CF70CF">
        <w:rPr>
          <w:rFonts w:ascii="Times New Roman" w:hAnsi="Times New Roman" w:cs="Times New Roman"/>
          <w:szCs w:val="24"/>
          <w:u w:val="single"/>
        </w:rPr>
        <w:t>związania</w:t>
      </w:r>
      <w:r w:rsidR="006E0DAA" w:rsidRPr="00CF70CF">
        <w:rPr>
          <w:rFonts w:ascii="Times New Roman" w:hAnsi="Times New Roman" w:cs="Times New Roman"/>
          <w:szCs w:val="24"/>
          <w:u w:val="single"/>
        </w:rPr>
        <w:t xml:space="preserve"> </w:t>
      </w:r>
      <w:r w:rsidRPr="00CF70CF">
        <w:rPr>
          <w:rFonts w:ascii="Times New Roman" w:hAnsi="Times New Roman" w:cs="Times New Roman"/>
          <w:szCs w:val="24"/>
          <w:u w:val="single"/>
        </w:rPr>
        <w:t>ofertą</w:t>
      </w:r>
    </w:p>
    <w:p w14:paraId="5DFE0462" w14:textId="4A3342D8" w:rsidR="00C053E3" w:rsidRPr="00CF70CF" w:rsidRDefault="00C053E3" w:rsidP="00885433">
      <w:pPr>
        <w:numPr>
          <w:ilvl w:val="0"/>
          <w:numId w:val="22"/>
        </w:numPr>
        <w:spacing w:after="0"/>
        <w:ind w:right="47" w:hanging="360"/>
        <w:jc w:val="both"/>
        <w:rPr>
          <w:rFonts w:ascii="Times New Roman" w:hAnsi="Times New Roman" w:cs="Times New Roman"/>
          <w:sz w:val="24"/>
          <w:szCs w:val="24"/>
        </w:rPr>
      </w:pPr>
      <w:r w:rsidRPr="00CF70CF">
        <w:rPr>
          <w:rFonts w:ascii="Times New Roman" w:hAnsi="Times New Roman" w:cs="Times New Roman"/>
          <w:sz w:val="24"/>
          <w:szCs w:val="24"/>
        </w:rPr>
        <w:t>Wykonawca</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jest</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związany</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ofertą</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nie</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dłużej</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niż</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90</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dni</w:t>
      </w:r>
      <w:r w:rsidR="006E0DAA" w:rsidRPr="00CF70CF">
        <w:rPr>
          <w:rFonts w:ascii="Times New Roman" w:hAnsi="Times New Roman" w:cs="Times New Roman"/>
          <w:b/>
          <w:sz w:val="24"/>
          <w:szCs w:val="24"/>
        </w:rPr>
        <w:t xml:space="preserve"> </w:t>
      </w:r>
      <w:r w:rsidRPr="00CF70CF">
        <w:rPr>
          <w:rFonts w:ascii="Times New Roman" w:hAnsi="Times New Roman" w:cs="Times New Roman"/>
          <w:sz w:val="24"/>
          <w:szCs w:val="24"/>
        </w:rPr>
        <w:t>od</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dnia</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upływu</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terminu</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składania</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ofert</w:t>
      </w:r>
      <w:r w:rsidR="006E0DAA" w:rsidRPr="00CF70CF">
        <w:rPr>
          <w:rFonts w:ascii="Times New Roman" w:hAnsi="Times New Roman" w:cs="Times New Roman"/>
          <w:sz w:val="24"/>
          <w:szCs w:val="24"/>
        </w:rPr>
        <w:t xml:space="preserve"> </w:t>
      </w:r>
      <w:r w:rsidR="00CC2FBD" w:rsidRPr="00CF70CF">
        <w:rPr>
          <w:rFonts w:ascii="Times New Roman" w:hAnsi="Times New Roman" w:cs="Times New Roman"/>
          <w:sz w:val="24"/>
          <w:szCs w:val="24"/>
        </w:rPr>
        <w:br/>
      </w:r>
      <w:r w:rsidR="00425EDA" w:rsidRPr="00CF70CF">
        <w:rPr>
          <w:rFonts w:ascii="Times New Roman" w:hAnsi="Times New Roman" w:cs="Times New Roman"/>
          <w:sz w:val="24"/>
          <w:szCs w:val="24"/>
        </w:rPr>
        <w:t>tj.</w:t>
      </w:r>
      <w:r w:rsidR="006E0DAA" w:rsidRPr="00CF70CF">
        <w:rPr>
          <w:rFonts w:ascii="Times New Roman" w:hAnsi="Times New Roman" w:cs="Times New Roman"/>
          <w:sz w:val="24"/>
          <w:szCs w:val="24"/>
        </w:rPr>
        <w:t xml:space="preserve"> </w:t>
      </w:r>
      <w:r w:rsidR="00425EDA" w:rsidRPr="00CF70CF">
        <w:rPr>
          <w:rFonts w:ascii="Times New Roman" w:hAnsi="Times New Roman" w:cs="Times New Roman"/>
          <w:b/>
          <w:bCs/>
          <w:sz w:val="24"/>
          <w:szCs w:val="24"/>
        </w:rPr>
        <w:t>do</w:t>
      </w:r>
      <w:r w:rsidR="006E0DAA" w:rsidRPr="00CF70CF">
        <w:rPr>
          <w:rFonts w:ascii="Times New Roman" w:hAnsi="Times New Roman" w:cs="Times New Roman"/>
          <w:b/>
          <w:bCs/>
          <w:sz w:val="24"/>
          <w:szCs w:val="24"/>
        </w:rPr>
        <w:t xml:space="preserve"> </w:t>
      </w:r>
      <w:r w:rsidR="00425EDA" w:rsidRPr="00CF70CF">
        <w:rPr>
          <w:rFonts w:ascii="Times New Roman" w:hAnsi="Times New Roman" w:cs="Times New Roman"/>
          <w:b/>
          <w:bCs/>
          <w:sz w:val="24"/>
          <w:szCs w:val="24"/>
        </w:rPr>
        <w:t>dnia</w:t>
      </w:r>
      <w:r w:rsidR="006E0DAA" w:rsidRPr="00CF70CF">
        <w:rPr>
          <w:rFonts w:ascii="Times New Roman" w:hAnsi="Times New Roman" w:cs="Times New Roman"/>
          <w:b/>
          <w:bCs/>
          <w:sz w:val="24"/>
          <w:szCs w:val="24"/>
        </w:rPr>
        <w:t xml:space="preserve"> </w:t>
      </w:r>
      <w:r w:rsidR="00C73AC0">
        <w:rPr>
          <w:rFonts w:ascii="Times New Roman" w:hAnsi="Times New Roman" w:cs="Times New Roman"/>
          <w:b/>
          <w:bCs/>
          <w:sz w:val="24"/>
          <w:szCs w:val="24"/>
        </w:rPr>
        <w:t>11.08.</w:t>
      </w:r>
      <w:r w:rsidR="006C39F4" w:rsidRPr="00CF70CF">
        <w:rPr>
          <w:rFonts w:ascii="Times New Roman" w:hAnsi="Times New Roman" w:cs="Times New Roman"/>
          <w:b/>
          <w:bCs/>
          <w:sz w:val="24"/>
          <w:szCs w:val="24"/>
        </w:rPr>
        <w:t xml:space="preserve">2026 </w:t>
      </w:r>
      <w:r w:rsidR="00425EDA" w:rsidRPr="00CF70CF">
        <w:rPr>
          <w:rFonts w:ascii="Times New Roman" w:hAnsi="Times New Roman" w:cs="Times New Roman"/>
          <w:b/>
          <w:bCs/>
          <w:sz w:val="24"/>
          <w:szCs w:val="24"/>
        </w:rPr>
        <w:t>r.,</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przy</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czym</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pierwszym</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dniem</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terminu</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związania</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ofertą</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jest</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dzień,</w:t>
      </w:r>
      <w:r w:rsidR="006E0DAA" w:rsidRPr="00CF70CF">
        <w:rPr>
          <w:rFonts w:ascii="Times New Roman" w:hAnsi="Times New Roman" w:cs="Times New Roman"/>
          <w:sz w:val="24"/>
          <w:szCs w:val="24"/>
        </w:rPr>
        <w:t xml:space="preserve"> </w:t>
      </w:r>
      <w:r w:rsidR="002B16CD" w:rsidRPr="00CF70CF">
        <w:rPr>
          <w:rFonts w:ascii="Times New Roman" w:hAnsi="Times New Roman" w:cs="Times New Roman"/>
          <w:sz w:val="24"/>
          <w:szCs w:val="24"/>
        </w:rPr>
        <w:br/>
      </w:r>
      <w:r w:rsidRPr="00CF70CF">
        <w:rPr>
          <w:rFonts w:ascii="Times New Roman" w:hAnsi="Times New Roman" w:cs="Times New Roman"/>
          <w:sz w:val="24"/>
          <w:szCs w:val="24"/>
        </w:rPr>
        <w:t>w</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którym</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upływa</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termin</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składania</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ofert.</w:t>
      </w:r>
      <w:r w:rsidR="006E0DAA" w:rsidRPr="00CF70CF">
        <w:rPr>
          <w:rFonts w:ascii="Times New Roman" w:hAnsi="Times New Roman" w:cs="Times New Roman"/>
          <w:sz w:val="24"/>
          <w:szCs w:val="24"/>
        </w:rPr>
        <w:t xml:space="preserve"> </w:t>
      </w:r>
    </w:p>
    <w:p w14:paraId="74FB0288" w14:textId="77777777" w:rsidR="00C053E3" w:rsidRPr="00CF70CF" w:rsidRDefault="00C053E3" w:rsidP="00885433">
      <w:pPr>
        <w:numPr>
          <w:ilvl w:val="0"/>
          <w:numId w:val="22"/>
        </w:numPr>
        <w:spacing w:after="0"/>
        <w:ind w:left="419" w:right="45" w:hanging="357"/>
        <w:jc w:val="both"/>
        <w:rPr>
          <w:rFonts w:ascii="Times New Roman" w:hAnsi="Times New Roman" w:cs="Times New Roman"/>
          <w:sz w:val="24"/>
          <w:szCs w:val="24"/>
        </w:rPr>
      </w:pPr>
      <w:r w:rsidRPr="00CF70CF">
        <w:rPr>
          <w:rFonts w:ascii="Times New Roman" w:hAnsi="Times New Roman" w:cs="Times New Roman"/>
          <w:sz w:val="24"/>
          <w:szCs w:val="24"/>
        </w:rPr>
        <w:t>W</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przypadku</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gdy</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wybór</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najkorzystniejszej</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oferty</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nie</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nastąpi</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przed</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upływem</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terminu</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związania</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ofertą,</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o</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którym</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mowa</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w</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ust.</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1,</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Zamawiający</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przed</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upływem</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terminu</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związania</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ofertą,</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zwraca</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się</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jednokrotnie</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do</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Wykonawców</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o</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wyrażenie</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zgody</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na</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przedłużenie</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tego</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terminu</w:t>
      </w:r>
      <w:r w:rsidR="006E0DAA" w:rsidRPr="00CF70CF">
        <w:rPr>
          <w:rFonts w:ascii="Times New Roman" w:hAnsi="Times New Roman" w:cs="Times New Roman"/>
          <w:sz w:val="24"/>
          <w:szCs w:val="24"/>
        </w:rPr>
        <w:t xml:space="preserve"> </w:t>
      </w:r>
      <w:r w:rsidR="002B16CD" w:rsidRPr="00CF70CF">
        <w:rPr>
          <w:rFonts w:ascii="Times New Roman" w:hAnsi="Times New Roman" w:cs="Times New Roman"/>
          <w:sz w:val="24"/>
          <w:szCs w:val="24"/>
        </w:rPr>
        <w:br/>
      </w:r>
      <w:r w:rsidRPr="00CF70CF">
        <w:rPr>
          <w:rFonts w:ascii="Times New Roman" w:hAnsi="Times New Roman" w:cs="Times New Roman"/>
          <w:sz w:val="24"/>
          <w:szCs w:val="24"/>
        </w:rPr>
        <w:t>o</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wskazywany</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przez</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niego</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okres,</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nie</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dłuższy</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niż</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60</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dni.</w:t>
      </w:r>
      <w:r w:rsidR="006E0DAA" w:rsidRPr="00CF70CF">
        <w:rPr>
          <w:rFonts w:ascii="Times New Roman" w:hAnsi="Times New Roman" w:cs="Times New Roman"/>
          <w:sz w:val="24"/>
          <w:szCs w:val="24"/>
        </w:rPr>
        <w:t xml:space="preserve"> </w:t>
      </w:r>
    </w:p>
    <w:p w14:paraId="5C9D20ED" w14:textId="77777777" w:rsidR="00C053E3" w:rsidRPr="00CF70CF" w:rsidRDefault="00C053E3" w:rsidP="00885433">
      <w:pPr>
        <w:numPr>
          <w:ilvl w:val="0"/>
          <w:numId w:val="22"/>
        </w:numPr>
        <w:spacing w:after="0"/>
        <w:ind w:left="419" w:right="45" w:hanging="357"/>
        <w:jc w:val="both"/>
        <w:rPr>
          <w:rFonts w:ascii="Times New Roman" w:hAnsi="Times New Roman" w:cs="Times New Roman"/>
          <w:sz w:val="24"/>
          <w:szCs w:val="24"/>
        </w:rPr>
      </w:pPr>
      <w:r w:rsidRPr="00CF70CF">
        <w:rPr>
          <w:rFonts w:ascii="Times New Roman" w:hAnsi="Times New Roman" w:cs="Times New Roman"/>
          <w:sz w:val="24"/>
          <w:szCs w:val="24"/>
        </w:rPr>
        <w:t>Przedłużenie</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terminu</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związania</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ofertą,</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wymaga</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złożenia</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przez</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Wykonawcę</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pisemnego</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oświadczenia</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o</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wyrażeniu</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zgody</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na</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przedłużenie</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terminu</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związania</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ofertą.</w:t>
      </w:r>
      <w:r w:rsidR="006E0DAA" w:rsidRPr="00CF70CF">
        <w:rPr>
          <w:rFonts w:ascii="Times New Roman" w:hAnsi="Times New Roman" w:cs="Times New Roman"/>
          <w:sz w:val="24"/>
          <w:szCs w:val="24"/>
        </w:rPr>
        <w:t xml:space="preserve"> </w:t>
      </w:r>
    </w:p>
    <w:p w14:paraId="13051851" w14:textId="77777777" w:rsidR="00C053E3" w:rsidRPr="00CF70CF" w:rsidRDefault="00C053E3" w:rsidP="00885433">
      <w:pPr>
        <w:numPr>
          <w:ilvl w:val="0"/>
          <w:numId w:val="22"/>
        </w:numPr>
        <w:spacing w:after="0"/>
        <w:ind w:right="47" w:hanging="360"/>
        <w:jc w:val="both"/>
        <w:rPr>
          <w:rFonts w:ascii="Times New Roman" w:hAnsi="Times New Roman" w:cs="Times New Roman"/>
          <w:sz w:val="24"/>
          <w:szCs w:val="24"/>
        </w:rPr>
      </w:pPr>
      <w:r w:rsidRPr="00CF70CF">
        <w:rPr>
          <w:rFonts w:ascii="Times New Roman" w:hAnsi="Times New Roman" w:cs="Times New Roman"/>
          <w:sz w:val="24"/>
          <w:szCs w:val="24"/>
        </w:rPr>
        <w:t>W</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przypadku</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gdy</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Zamawiający</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żąda</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wniesienia</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wadium,</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przedłużenie</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terminu</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związania</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ofertą,</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następuje</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wraz</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z</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przedłużeniem</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okresu</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ważności</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wadium</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albo</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jeżeli</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nie</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jest</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to</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możliwe,</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z</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wniesieniem</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nowego</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wadium</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na</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przedłużony</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okres</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związania</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ofertą.</w:t>
      </w:r>
      <w:r w:rsidR="006E0DAA" w:rsidRPr="00CF70CF">
        <w:rPr>
          <w:rFonts w:ascii="Times New Roman" w:hAnsi="Times New Roman" w:cs="Times New Roman"/>
          <w:sz w:val="24"/>
          <w:szCs w:val="24"/>
        </w:rPr>
        <w:t xml:space="preserve"> </w:t>
      </w:r>
    </w:p>
    <w:p w14:paraId="45828456" w14:textId="77777777" w:rsidR="00C053E3" w:rsidRPr="00CF70CF" w:rsidRDefault="00C053E3" w:rsidP="00885433">
      <w:pPr>
        <w:pStyle w:val="Nagwek4"/>
        <w:keepNext w:val="0"/>
        <w:numPr>
          <w:ilvl w:val="0"/>
          <w:numId w:val="95"/>
        </w:numPr>
        <w:spacing w:line="276" w:lineRule="auto"/>
        <w:ind w:left="709"/>
        <w:rPr>
          <w:rFonts w:ascii="Times New Roman" w:hAnsi="Times New Roman" w:cs="Times New Roman"/>
          <w:szCs w:val="24"/>
          <w:u w:val="single"/>
        </w:rPr>
      </w:pPr>
      <w:r w:rsidRPr="00CF70CF">
        <w:rPr>
          <w:rFonts w:ascii="Times New Roman" w:hAnsi="Times New Roman" w:cs="Times New Roman"/>
          <w:szCs w:val="24"/>
          <w:u w:val="single"/>
        </w:rPr>
        <w:lastRenderedPageBreak/>
        <w:t>Opis</w:t>
      </w:r>
      <w:r w:rsidR="006E0DAA" w:rsidRPr="00CF70CF">
        <w:rPr>
          <w:rFonts w:ascii="Times New Roman" w:hAnsi="Times New Roman" w:cs="Times New Roman"/>
          <w:szCs w:val="24"/>
          <w:u w:val="single"/>
        </w:rPr>
        <w:t xml:space="preserve"> </w:t>
      </w:r>
      <w:r w:rsidRPr="00CF70CF">
        <w:rPr>
          <w:rFonts w:ascii="Times New Roman" w:hAnsi="Times New Roman" w:cs="Times New Roman"/>
          <w:szCs w:val="24"/>
          <w:u w:val="single"/>
        </w:rPr>
        <w:t>sposobu</w:t>
      </w:r>
      <w:r w:rsidR="006E0DAA" w:rsidRPr="00CF70CF">
        <w:rPr>
          <w:rFonts w:ascii="Times New Roman" w:hAnsi="Times New Roman" w:cs="Times New Roman"/>
          <w:szCs w:val="24"/>
          <w:u w:val="single"/>
        </w:rPr>
        <w:t xml:space="preserve"> </w:t>
      </w:r>
      <w:r w:rsidRPr="00CF70CF">
        <w:rPr>
          <w:rFonts w:ascii="Times New Roman" w:hAnsi="Times New Roman" w:cs="Times New Roman"/>
          <w:szCs w:val="24"/>
          <w:u w:val="single"/>
        </w:rPr>
        <w:t>przygotowania</w:t>
      </w:r>
      <w:r w:rsidR="006E0DAA" w:rsidRPr="00CF70CF">
        <w:rPr>
          <w:rFonts w:ascii="Times New Roman" w:hAnsi="Times New Roman" w:cs="Times New Roman"/>
          <w:szCs w:val="24"/>
          <w:u w:val="single"/>
        </w:rPr>
        <w:t xml:space="preserve"> </w:t>
      </w:r>
      <w:r w:rsidRPr="00CF70CF">
        <w:rPr>
          <w:rFonts w:ascii="Times New Roman" w:hAnsi="Times New Roman" w:cs="Times New Roman"/>
          <w:szCs w:val="24"/>
          <w:u w:val="single"/>
        </w:rPr>
        <w:t>oferty</w:t>
      </w:r>
      <w:r w:rsidR="006E0DAA" w:rsidRPr="00CF70CF">
        <w:rPr>
          <w:rFonts w:ascii="Times New Roman" w:hAnsi="Times New Roman" w:cs="Times New Roman"/>
          <w:szCs w:val="24"/>
          <w:u w:val="single"/>
        </w:rPr>
        <w:t xml:space="preserve"> </w:t>
      </w:r>
    </w:p>
    <w:p w14:paraId="3B1BB7D3" w14:textId="77777777" w:rsidR="00F81997" w:rsidRPr="00CF70CF" w:rsidRDefault="00F81997" w:rsidP="00885433">
      <w:pPr>
        <w:numPr>
          <w:ilvl w:val="0"/>
          <w:numId w:val="116"/>
        </w:numPr>
        <w:tabs>
          <w:tab w:val="left" w:pos="426"/>
        </w:tabs>
        <w:spacing w:after="0"/>
        <w:ind w:left="426" w:hanging="426"/>
        <w:jc w:val="both"/>
        <w:rPr>
          <w:rFonts w:ascii="Times New Roman" w:hAnsi="Times New Roman" w:cs="Times New Roman"/>
          <w:bCs/>
          <w:sz w:val="24"/>
          <w:szCs w:val="24"/>
        </w:rPr>
      </w:pPr>
      <w:r w:rsidRPr="00CF70CF">
        <w:rPr>
          <w:rFonts w:ascii="Times New Roman" w:hAnsi="Times New Roman" w:cs="Times New Roman"/>
          <w:bCs/>
          <w:sz w:val="24"/>
          <w:szCs w:val="24"/>
        </w:rPr>
        <w:t>Wykonawcą</w:t>
      </w:r>
      <w:r w:rsidR="006E0DAA" w:rsidRPr="00CF70CF">
        <w:rPr>
          <w:rFonts w:ascii="Times New Roman" w:hAnsi="Times New Roman" w:cs="Times New Roman"/>
          <w:bCs/>
          <w:sz w:val="24"/>
          <w:szCs w:val="24"/>
        </w:rPr>
        <w:t xml:space="preserve"> </w:t>
      </w:r>
      <w:r w:rsidRPr="00CF70CF">
        <w:rPr>
          <w:rFonts w:ascii="Times New Roman" w:hAnsi="Times New Roman" w:cs="Times New Roman"/>
          <w:bCs/>
          <w:sz w:val="24"/>
          <w:szCs w:val="24"/>
        </w:rPr>
        <w:t>zamówienia</w:t>
      </w:r>
      <w:r w:rsidR="006E0DAA" w:rsidRPr="00CF70CF">
        <w:rPr>
          <w:rFonts w:ascii="Times New Roman" w:hAnsi="Times New Roman" w:cs="Times New Roman"/>
          <w:bCs/>
          <w:sz w:val="24"/>
          <w:szCs w:val="24"/>
        </w:rPr>
        <w:t xml:space="preserve"> </w:t>
      </w:r>
      <w:r w:rsidRPr="00CF70CF">
        <w:rPr>
          <w:rFonts w:ascii="Times New Roman" w:hAnsi="Times New Roman" w:cs="Times New Roman"/>
          <w:bCs/>
          <w:sz w:val="24"/>
          <w:szCs w:val="24"/>
        </w:rPr>
        <w:t>może</w:t>
      </w:r>
      <w:r w:rsidR="006E0DAA" w:rsidRPr="00CF70CF">
        <w:rPr>
          <w:rFonts w:ascii="Times New Roman" w:hAnsi="Times New Roman" w:cs="Times New Roman"/>
          <w:bCs/>
          <w:sz w:val="24"/>
          <w:szCs w:val="24"/>
        </w:rPr>
        <w:t xml:space="preserve"> </w:t>
      </w:r>
      <w:r w:rsidRPr="00CF70CF">
        <w:rPr>
          <w:rFonts w:ascii="Times New Roman" w:hAnsi="Times New Roman" w:cs="Times New Roman"/>
          <w:bCs/>
          <w:sz w:val="24"/>
          <w:szCs w:val="24"/>
        </w:rPr>
        <w:t>być</w:t>
      </w:r>
      <w:r w:rsidR="006E0DAA" w:rsidRPr="00CF70CF">
        <w:rPr>
          <w:rFonts w:ascii="Times New Roman" w:hAnsi="Times New Roman" w:cs="Times New Roman"/>
          <w:bCs/>
          <w:sz w:val="24"/>
          <w:szCs w:val="24"/>
        </w:rPr>
        <w:t xml:space="preserve"> </w:t>
      </w:r>
      <w:r w:rsidRPr="00CF70CF">
        <w:rPr>
          <w:rFonts w:ascii="Times New Roman" w:hAnsi="Times New Roman" w:cs="Times New Roman"/>
          <w:bCs/>
          <w:sz w:val="24"/>
          <w:szCs w:val="24"/>
        </w:rPr>
        <w:t>osoba</w:t>
      </w:r>
      <w:r w:rsidR="006E0DAA" w:rsidRPr="00CF70CF">
        <w:rPr>
          <w:rFonts w:ascii="Times New Roman" w:hAnsi="Times New Roman" w:cs="Times New Roman"/>
          <w:bCs/>
          <w:sz w:val="24"/>
          <w:szCs w:val="24"/>
        </w:rPr>
        <w:t xml:space="preserve"> </w:t>
      </w:r>
      <w:r w:rsidRPr="00CF70CF">
        <w:rPr>
          <w:rFonts w:ascii="Times New Roman" w:hAnsi="Times New Roman" w:cs="Times New Roman"/>
          <w:bCs/>
          <w:sz w:val="24"/>
          <w:szCs w:val="24"/>
        </w:rPr>
        <w:t>fizyczna,</w:t>
      </w:r>
      <w:r w:rsidR="006E0DAA" w:rsidRPr="00CF70CF">
        <w:rPr>
          <w:rFonts w:ascii="Times New Roman" w:hAnsi="Times New Roman" w:cs="Times New Roman"/>
          <w:bCs/>
          <w:sz w:val="24"/>
          <w:szCs w:val="24"/>
        </w:rPr>
        <w:t xml:space="preserve"> </w:t>
      </w:r>
      <w:r w:rsidRPr="00CF70CF">
        <w:rPr>
          <w:rFonts w:ascii="Times New Roman" w:hAnsi="Times New Roman" w:cs="Times New Roman"/>
          <w:bCs/>
          <w:sz w:val="24"/>
          <w:szCs w:val="24"/>
        </w:rPr>
        <w:t>osoba</w:t>
      </w:r>
      <w:r w:rsidR="006E0DAA" w:rsidRPr="00CF70CF">
        <w:rPr>
          <w:rFonts w:ascii="Times New Roman" w:hAnsi="Times New Roman" w:cs="Times New Roman"/>
          <w:bCs/>
          <w:sz w:val="24"/>
          <w:szCs w:val="24"/>
        </w:rPr>
        <w:t xml:space="preserve"> </w:t>
      </w:r>
      <w:r w:rsidRPr="00CF70CF">
        <w:rPr>
          <w:rFonts w:ascii="Times New Roman" w:hAnsi="Times New Roman" w:cs="Times New Roman"/>
          <w:bCs/>
          <w:sz w:val="24"/>
          <w:szCs w:val="24"/>
        </w:rPr>
        <w:t>prawna</w:t>
      </w:r>
      <w:r w:rsidR="006E0DAA" w:rsidRPr="00CF70CF">
        <w:rPr>
          <w:rFonts w:ascii="Times New Roman" w:hAnsi="Times New Roman" w:cs="Times New Roman"/>
          <w:bCs/>
          <w:sz w:val="24"/>
          <w:szCs w:val="24"/>
        </w:rPr>
        <w:t xml:space="preserve"> </w:t>
      </w:r>
      <w:r w:rsidRPr="00CF70CF">
        <w:rPr>
          <w:rFonts w:ascii="Times New Roman" w:hAnsi="Times New Roman" w:cs="Times New Roman"/>
          <w:bCs/>
          <w:sz w:val="24"/>
          <w:szCs w:val="24"/>
        </w:rPr>
        <w:t>lub</w:t>
      </w:r>
      <w:r w:rsidR="006E0DAA" w:rsidRPr="00CF70CF">
        <w:rPr>
          <w:rFonts w:ascii="Times New Roman" w:hAnsi="Times New Roman" w:cs="Times New Roman"/>
          <w:bCs/>
          <w:sz w:val="24"/>
          <w:szCs w:val="24"/>
        </w:rPr>
        <w:t xml:space="preserve"> </w:t>
      </w:r>
      <w:r w:rsidRPr="00CF70CF">
        <w:rPr>
          <w:rFonts w:ascii="Times New Roman" w:hAnsi="Times New Roman" w:cs="Times New Roman"/>
          <w:bCs/>
          <w:sz w:val="24"/>
          <w:szCs w:val="24"/>
        </w:rPr>
        <w:t>jednostka</w:t>
      </w:r>
      <w:r w:rsidR="006E0DAA" w:rsidRPr="00CF70CF">
        <w:rPr>
          <w:rFonts w:ascii="Times New Roman" w:hAnsi="Times New Roman" w:cs="Times New Roman"/>
          <w:bCs/>
          <w:sz w:val="24"/>
          <w:szCs w:val="24"/>
        </w:rPr>
        <w:t xml:space="preserve"> </w:t>
      </w:r>
      <w:r w:rsidRPr="00CF70CF">
        <w:rPr>
          <w:rFonts w:ascii="Times New Roman" w:hAnsi="Times New Roman" w:cs="Times New Roman"/>
          <w:bCs/>
          <w:sz w:val="24"/>
          <w:szCs w:val="24"/>
        </w:rPr>
        <w:t>organizacyjna</w:t>
      </w:r>
      <w:r w:rsidR="006E0DAA" w:rsidRPr="00CF70CF">
        <w:rPr>
          <w:rFonts w:ascii="Times New Roman" w:hAnsi="Times New Roman" w:cs="Times New Roman"/>
          <w:bCs/>
          <w:sz w:val="24"/>
          <w:szCs w:val="24"/>
        </w:rPr>
        <w:t xml:space="preserve"> </w:t>
      </w:r>
      <w:r w:rsidRPr="00CF70CF">
        <w:rPr>
          <w:rFonts w:ascii="Times New Roman" w:hAnsi="Times New Roman" w:cs="Times New Roman"/>
          <w:bCs/>
          <w:sz w:val="24"/>
          <w:szCs w:val="24"/>
        </w:rPr>
        <w:t>nieposiadająca</w:t>
      </w:r>
      <w:r w:rsidR="006E0DAA" w:rsidRPr="00CF70CF">
        <w:rPr>
          <w:rFonts w:ascii="Times New Roman" w:hAnsi="Times New Roman" w:cs="Times New Roman"/>
          <w:bCs/>
          <w:sz w:val="24"/>
          <w:szCs w:val="24"/>
        </w:rPr>
        <w:t xml:space="preserve"> </w:t>
      </w:r>
      <w:r w:rsidRPr="00CF70CF">
        <w:rPr>
          <w:rFonts w:ascii="Times New Roman" w:hAnsi="Times New Roman" w:cs="Times New Roman"/>
          <w:bCs/>
          <w:sz w:val="24"/>
          <w:szCs w:val="24"/>
        </w:rPr>
        <w:t>osobowości</w:t>
      </w:r>
      <w:r w:rsidR="006E0DAA" w:rsidRPr="00CF70CF">
        <w:rPr>
          <w:rFonts w:ascii="Times New Roman" w:hAnsi="Times New Roman" w:cs="Times New Roman"/>
          <w:bCs/>
          <w:sz w:val="24"/>
          <w:szCs w:val="24"/>
        </w:rPr>
        <w:t xml:space="preserve"> </w:t>
      </w:r>
      <w:r w:rsidRPr="00CF70CF">
        <w:rPr>
          <w:rFonts w:ascii="Times New Roman" w:hAnsi="Times New Roman" w:cs="Times New Roman"/>
          <w:bCs/>
          <w:sz w:val="24"/>
          <w:szCs w:val="24"/>
        </w:rPr>
        <w:t>prawnej</w:t>
      </w:r>
      <w:r w:rsidR="006E0DAA" w:rsidRPr="00CF70CF">
        <w:rPr>
          <w:rFonts w:ascii="Times New Roman" w:hAnsi="Times New Roman" w:cs="Times New Roman"/>
          <w:bCs/>
          <w:sz w:val="24"/>
          <w:szCs w:val="24"/>
        </w:rPr>
        <w:t xml:space="preserve"> </w:t>
      </w:r>
      <w:r w:rsidRPr="00CF70CF">
        <w:rPr>
          <w:rFonts w:ascii="Times New Roman" w:hAnsi="Times New Roman" w:cs="Times New Roman"/>
          <w:bCs/>
          <w:sz w:val="24"/>
          <w:szCs w:val="24"/>
        </w:rPr>
        <w:t>oraz</w:t>
      </w:r>
      <w:r w:rsidR="006E0DAA" w:rsidRPr="00CF70CF">
        <w:rPr>
          <w:rFonts w:ascii="Times New Roman" w:hAnsi="Times New Roman" w:cs="Times New Roman"/>
          <w:bCs/>
          <w:sz w:val="24"/>
          <w:szCs w:val="24"/>
        </w:rPr>
        <w:t xml:space="preserve"> </w:t>
      </w:r>
      <w:r w:rsidRPr="00CF70CF">
        <w:rPr>
          <w:rFonts w:ascii="Times New Roman" w:hAnsi="Times New Roman" w:cs="Times New Roman"/>
          <w:bCs/>
          <w:sz w:val="24"/>
          <w:szCs w:val="24"/>
        </w:rPr>
        <w:t>podmioty</w:t>
      </w:r>
      <w:r w:rsidR="006E0DAA" w:rsidRPr="00CF70CF">
        <w:rPr>
          <w:rFonts w:ascii="Times New Roman" w:hAnsi="Times New Roman" w:cs="Times New Roman"/>
          <w:bCs/>
          <w:sz w:val="24"/>
          <w:szCs w:val="24"/>
        </w:rPr>
        <w:t xml:space="preserve"> </w:t>
      </w:r>
      <w:r w:rsidRPr="00CF70CF">
        <w:rPr>
          <w:rFonts w:ascii="Times New Roman" w:hAnsi="Times New Roman" w:cs="Times New Roman"/>
          <w:bCs/>
          <w:sz w:val="24"/>
          <w:szCs w:val="24"/>
        </w:rPr>
        <w:t>te</w:t>
      </w:r>
      <w:r w:rsidR="006E0DAA" w:rsidRPr="00CF70CF">
        <w:rPr>
          <w:rFonts w:ascii="Times New Roman" w:hAnsi="Times New Roman" w:cs="Times New Roman"/>
          <w:bCs/>
          <w:sz w:val="24"/>
          <w:szCs w:val="24"/>
        </w:rPr>
        <w:t xml:space="preserve"> </w:t>
      </w:r>
      <w:r w:rsidRPr="00CF70CF">
        <w:rPr>
          <w:rFonts w:ascii="Times New Roman" w:hAnsi="Times New Roman" w:cs="Times New Roman"/>
          <w:bCs/>
          <w:sz w:val="24"/>
          <w:szCs w:val="24"/>
        </w:rPr>
        <w:t>występujące</w:t>
      </w:r>
      <w:r w:rsidR="006E0DAA" w:rsidRPr="00CF70CF">
        <w:rPr>
          <w:rFonts w:ascii="Times New Roman" w:hAnsi="Times New Roman" w:cs="Times New Roman"/>
          <w:bCs/>
          <w:sz w:val="24"/>
          <w:szCs w:val="24"/>
        </w:rPr>
        <w:t xml:space="preserve"> </w:t>
      </w:r>
      <w:r w:rsidRPr="00CF70CF">
        <w:rPr>
          <w:rFonts w:ascii="Times New Roman" w:hAnsi="Times New Roman" w:cs="Times New Roman"/>
          <w:bCs/>
          <w:sz w:val="24"/>
          <w:szCs w:val="24"/>
        </w:rPr>
        <w:t>razem</w:t>
      </w:r>
      <w:r w:rsidR="006E0DAA" w:rsidRPr="00CF70CF">
        <w:rPr>
          <w:rFonts w:ascii="Times New Roman" w:hAnsi="Times New Roman" w:cs="Times New Roman"/>
          <w:bCs/>
          <w:sz w:val="24"/>
          <w:szCs w:val="24"/>
        </w:rPr>
        <w:t xml:space="preserve"> </w:t>
      </w:r>
      <w:r w:rsidRPr="00CF70CF">
        <w:rPr>
          <w:rFonts w:ascii="Times New Roman" w:hAnsi="Times New Roman" w:cs="Times New Roman"/>
          <w:bCs/>
          <w:sz w:val="24"/>
          <w:szCs w:val="24"/>
        </w:rPr>
        <w:t>(„spółka</w:t>
      </w:r>
      <w:r w:rsidR="006E0DAA" w:rsidRPr="00CF70CF">
        <w:rPr>
          <w:rFonts w:ascii="Times New Roman" w:hAnsi="Times New Roman" w:cs="Times New Roman"/>
          <w:bCs/>
          <w:sz w:val="24"/>
          <w:szCs w:val="24"/>
        </w:rPr>
        <w:t xml:space="preserve"> </w:t>
      </w:r>
      <w:r w:rsidRPr="00CF70CF">
        <w:rPr>
          <w:rFonts w:ascii="Times New Roman" w:hAnsi="Times New Roman" w:cs="Times New Roman"/>
          <w:bCs/>
          <w:sz w:val="24"/>
          <w:szCs w:val="24"/>
        </w:rPr>
        <w:t>cywilna”,</w:t>
      </w:r>
      <w:r w:rsidR="006E0DAA" w:rsidRPr="00CF70CF">
        <w:rPr>
          <w:rFonts w:ascii="Times New Roman" w:hAnsi="Times New Roman" w:cs="Times New Roman"/>
          <w:bCs/>
          <w:sz w:val="24"/>
          <w:szCs w:val="24"/>
        </w:rPr>
        <w:t xml:space="preserve"> </w:t>
      </w:r>
      <w:r w:rsidRPr="00CF70CF">
        <w:rPr>
          <w:rFonts w:ascii="Times New Roman" w:hAnsi="Times New Roman" w:cs="Times New Roman"/>
          <w:bCs/>
          <w:sz w:val="24"/>
          <w:szCs w:val="24"/>
        </w:rPr>
        <w:t>„konsorcjum”)</w:t>
      </w:r>
      <w:r w:rsidR="006E0DAA" w:rsidRPr="00CF70CF">
        <w:rPr>
          <w:rFonts w:ascii="Times New Roman" w:hAnsi="Times New Roman" w:cs="Times New Roman"/>
          <w:bCs/>
          <w:sz w:val="24"/>
          <w:szCs w:val="24"/>
        </w:rPr>
        <w:t xml:space="preserve"> </w:t>
      </w:r>
    </w:p>
    <w:p w14:paraId="3167F8AA" w14:textId="77777777" w:rsidR="00F81997" w:rsidRPr="00CF70CF" w:rsidRDefault="00F81997" w:rsidP="00885433">
      <w:pPr>
        <w:numPr>
          <w:ilvl w:val="0"/>
          <w:numId w:val="116"/>
        </w:numPr>
        <w:tabs>
          <w:tab w:val="left" w:pos="426"/>
        </w:tabs>
        <w:spacing w:after="0"/>
        <w:ind w:left="426" w:hanging="426"/>
        <w:jc w:val="both"/>
        <w:rPr>
          <w:rFonts w:ascii="Times New Roman" w:hAnsi="Times New Roman" w:cs="Times New Roman"/>
          <w:bCs/>
          <w:sz w:val="24"/>
          <w:szCs w:val="24"/>
        </w:rPr>
      </w:pPr>
      <w:r w:rsidRPr="00CF70CF">
        <w:rPr>
          <w:rFonts w:ascii="Times New Roman" w:hAnsi="Times New Roman" w:cs="Times New Roman"/>
          <w:bCs/>
          <w:sz w:val="24"/>
          <w:szCs w:val="24"/>
        </w:rPr>
        <w:t>Wykonawcy</w:t>
      </w:r>
      <w:r w:rsidR="006E0DAA" w:rsidRPr="00CF70CF">
        <w:rPr>
          <w:rFonts w:ascii="Times New Roman" w:hAnsi="Times New Roman" w:cs="Times New Roman"/>
          <w:bCs/>
          <w:sz w:val="24"/>
          <w:szCs w:val="24"/>
        </w:rPr>
        <w:t xml:space="preserve"> </w:t>
      </w:r>
      <w:r w:rsidRPr="00CF70CF">
        <w:rPr>
          <w:rFonts w:ascii="Times New Roman" w:hAnsi="Times New Roman" w:cs="Times New Roman"/>
          <w:bCs/>
          <w:sz w:val="24"/>
          <w:szCs w:val="24"/>
        </w:rPr>
        <w:t>wspólnie</w:t>
      </w:r>
      <w:r w:rsidR="006E0DAA" w:rsidRPr="00CF70CF">
        <w:rPr>
          <w:rFonts w:ascii="Times New Roman" w:hAnsi="Times New Roman" w:cs="Times New Roman"/>
          <w:bCs/>
          <w:sz w:val="24"/>
          <w:szCs w:val="24"/>
        </w:rPr>
        <w:t xml:space="preserve"> </w:t>
      </w:r>
      <w:r w:rsidRPr="00CF70CF">
        <w:rPr>
          <w:rFonts w:ascii="Times New Roman" w:hAnsi="Times New Roman" w:cs="Times New Roman"/>
          <w:bCs/>
          <w:sz w:val="24"/>
          <w:szCs w:val="24"/>
        </w:rPr>
        <w:t>ubiegający</w:t>
      </w:r>
      <w:r w:rsidR="006E0DAA" w:rsidRPr="00CF70CF">
        <w:rPr>
          <w:rFonts w:ascii="Times New Roman" w:hAnsi="Times New Roman" w:cs="Times New Roman"/>
          <w:bCs/>
          <w:sz w:val="24"/>
          <w:szCs w:val="24"/>
        </w:rPr>
        <w:t xml:space="preserve"> </w:t>
      </w:r>
      <w:r w:rsidRPr="00CF70CF">
        <w:rPr>
          <w:rFonts w:ascii="Times New Roman" w:hAnsi="Times New Roman" w:cs="Times New Roman"/>
          <w:bCs/>
          <w:sz w:val="24"/>
          <w:szCs w:val="24"/>
        </w:rPr>
        <w:t>się</w:t>
      </w:r>
      <w:r w:rsidR="006E0DAA" w:rsidRPr="00CF70CF">
        <w:rPr>
          <w:rFonts w:ascii="Times New Roman" w:hAnsi="Times New Roman" w:cs="Times New Roman"/>
          <w:bCs/>
          <w:sz w:val="24"/>
          <w:szCs w:val="24"/>
        </w:rPr>
        <w:t xml:space="preserve"> </w:t>
      </w:r>
      <w:r w:rsidRPr="00CF70CF">
        <w:rPr>
          <w:rFonts w:ascii="Times New Roman" w:hAnsi="Times New Roman" w:cs="Times New Roman"/>
          <w:bCs/>
          <w:sz w:val="24"/>
          <w:szCs w:val="24"/>
        </w:rPr>
        <w:t>o</w:t>
      </w:r>
      <w:r w:rsidR="006E0DAA" w:rsidRPr="00CF70CF">
        <w:rPr>
          <w:rFonts w:ascii="Times New Roman" w:hAnsi="Times New Roman" w:cs="Times New Roman"/>
          <w:bCs/>
          <w:sz w:val="24"/>
          <w:szCs w:val="24"/>
        </w:rPr>
        <w:t xml:space="preserve"> </w:t>
      </w:r>
      <w:r w:rsidRPr="00CF70CF">
        <w:rPr>
          <w:rFonts w:ascii="Times New Roman" w:hAnsi="Times New Roman" w:cs="Times New Roman"/>
          <w:bCs/>
          <w:sz w:val="24"/>
          <w:szCs w:val="24"/>
        </w:rPr>
        <w:t>udzielenie</w:t>
      </w:r>
      <w:r w:rsidR="006E0DAA" w:rsidRPr="00CF70CF">
        <w:rPr>
          <w:rFonts w:ascii="Times New Roman" w:hAnsi="Times New Roman" w:cs="Times New Roman"/>
          <w:bCs/>
          <w:sz w:val="24"/>
          <w:szCs w:val="24"/>
        </w:rPr>
        <w:t xml:space="preserve"> </w:t>
      </w:r>
      <w:r w:rsidRPr="00CF70CF">
        <w:rPr>
          <w:rFonts w:ascii="Times New Roman" w:hAnsi="Times New Roman" w:cs="Times New Roman"/>
          <w:bCs/>
          <w:sz w:val="24"/>
          <w:szCs w:val="24"/>
        </w:rPr>
        <w:t>zamówienia</w:t>
      </w:r>
      <w:r w:rsidR="006E0DAA" w:rsidRPr="00CF70CF">
        <w:rPr>
          <w:rFonts w:ascii="Times New Roman" w:hAnsi="Times New Roman" w:cs="Times New Roman"/>
          <w:bCs/>
          <w:sz w:val="24"/>
          <w:szCs w:val="24"/>
        </w:rPr>
        <w:t xml:space="preserve"> </w:t>
      </w:r>
      <w:r w:rsidRPr="00CF70CF">
        <w:rPr>
          <w:rFonts w:ascii="Times New Roman" w:hAnsi="Times New Roman" w:cs="Times New Roman"/>
          <w:bCs/>
          <w:sz w:val="24"/>
          <w:szCs w:val="24"/>
        </w:rPr>
        <w:t>ustanawiają</w:t>
      </w:r>
      <w:r w:rsidR="006E0DAA" w:rsidRPr="00CF70CF">
        <w:rPr>
          <w:rFonts w:ascii="Times New Roman" w:hAnsi="Times New Roman" w:cs="Times New Roman"/>
          <w:bCs/>
          <w:sz w:val="24"/>
          <w:szCs w:val="24"/>
        </w:rPr>
        <w:t xml:space="preserve"> </w:t>
      </w:r>
      <w:r w:rsidRPr="00CF70CF">
        <w:rPr>
          <w:rFonts w:ascii="Times New Roman" w:hAnsi="Times New Roman" w:cs="Times New Roman"/>
          <w:bCs/>
          <w:sz w:val="24"/>
          <w:szCs w:val="24"/>
        </w:rPr>
        <w:t>pełnomocnika</w:t>
      </w:r>
      <w:r w:rsidR="006E0DAA" w:rsidRPr="00CF70CF">
        <w:rPr>
          <w:rFonts w:ascii="Times New Roman" w:hAnsi="Times New Roman" w:cs="Times New Roman"/>
          <w:bCs/>
          <w:sz w:val="24"/>
          <w:szCs w:val="24"/>
        </w:rPr>
        <w:t xml:space="preserve"> </w:t>
      </w:r>
      <w:r w:rsidRPr="00CF70CF">
        <w:rPr>
          <w:rFonts w:ascii="Times New Roman" w:hAnsi="Times New Roman" w:cs="Times New Roman"/>
          <w:bCs/>
          <w:sz w:val="24"/>
          <w:szCs w:val="24"/>
        </w:rPr>
        <w:t>do</w:t>
      </w:r>
      <w:r w:rsidR="006E0DAA" w:rsidRPr="00CF70CF">
        <w:rPr>
          <w:rFonts w:ascii="Times New Roman" w:hAnsi="Times New Roman" w:cs="Times New Roman"/>
          <w:bCs/>
          <w:sz w:val="24"/>
          <w:szCs w:val="24"/>
        </w:rPr>
        <w:t xml:space="preserve"> </w:t>
      </w:r>
      <w:r w:rsidRPr="00CF70CF">
        <w:rPr>
          <w:rFonts w:ascii="Times New Roman" w:hAnsi="Times New Roman" w:cs="Times New Roman"/>
          <w:bCs/>
          <w:sz w:val="24"/>
          <w:szCs w:val="24"/>
        </w:rPr>
        <w:t>reprezentowania</w:t>
      </w:r>
      <w:r w:rsidR="006E0DAA" w:rsidRPr="00CF70CF">
        <w:rPr>
          <w:rFonts w:ascii="Times New Roman" w:hAnsi="Times New Roman" w:cs="Times New Roman"/>
          <w:bCs/>
          <w:sz w:val="24"/>
          <w:szCs w:val="24"/>
        </w:rPr>
        <w:t xml:space="preserve"> </w:t>
      </w:r>
      <w:r w:rsidRPr="00CF70CF">
        <w:rPr>
          <w:rFonts w:ascii="Times New Roman" w:hAnsi="Times New Roman" w:cs="Times New Roman"/>
          <w:bCs/>
          <w:sz w:val="24"/>
          <w:szCs w:val="24"/>
        </w:rPr>
        <w:t>ich</w:t>
      </w:r>
      <w:r w:rsidR="006E0DAA" w:rsidRPr="00CF70CF">
        <w:rPr>
          <w:rFonts w:ascii="Times New Roman" w:hAnsi="Times New Roman" w:cs="Times New Roman"/>
          <w:bCs/>
          <w:sz w:val="24"/>
          <w:szCs w:val="24"/>
        </w:rPr>
        <w:t xml:space="preserve"> </w:t>
      </w:r>
      <w:r w:rsidRPr="00CF70CF">
        <w:rPr>
          <w:rFonts w:ascii="Times New Roman" w:hAnsi="Times New Roman" w:cs="Times New Roman"/>
          <w:bCs/>
          <w:sz w:val="24"/>
          <w:szCs w:val="24"/>
        </w:rPr>
        <w:t>w</w:t>
      </w:r>
      <w:r w:rsidR="006E0DAA" w:rsidRPr="00CF70CF">
        <w:rPr>
          <w:rFonts w:ascii="Times New Roman" w:hAnsi="Times New Roman" w:cs="Times New Roman"/>
          <w:bCs/>
          <w:sz w:val="24"/>
          <w:szCs w:val="24"/>
        </w:rPr>
        <w:t xml:space="preserve"> </w:t>
      </w:r>
      <w:r w:rsidRPr="00CF70CF">
        <w:rPr>
          <w:rFonts w:ascii="Times New Roman" w:hAnsi="Times New Roman" w:cs="Times New Roman"/>
          <w:bCs/>
          <w:sz w:val="24"/>
          <w:szCs w:val="24"/>
        </w:rPr>
        <w:t>postępowaniu</w:t>
      </w:r>
      <w:r w:rsidR="006E0DAA" w:rsidRPr="00CF70CF">
        <w:rPr>
          <w:rFonts w:ascii="Times New Roman" w:hAnsi="Times New Roman" w:cs="Times New Roman"/>
          <w:bCs/>
          <w:sz w:val="24"/>
          <w:szCs w:val="24"/>
        </w:rPr>
        <w:t xml:space="preserve"> </w:t>
      </w:r>
      <w:r w:rsidRPr="00CF70CF">
        <w:rPr>
          <w:rFonts w:ascii="Times New Roman" w:hAnsi="Times New Roman" w:cs="Times New Roman"/>
          <w:bCs/>
          <w:sz w:val="24"/>
          <w:szCs w:val="24"/>
        </w:rPr>
        <w:t>o</w:t>
      </w:r>
      <w:r w:rsidR="006E0DAA" w:rsidRPr="00CF70CF">
        <w:rPr>
          <w:rFonts w:ascii="Times New Roman" w:hAnsi="Times New Roman" w:cs="Times New Roman"/>
          <w:bCs/>
          <w:sz w:val="24"/>
          <w:szCs w:val="24"/>
        </w:rPr>
        <w:t xml:space="preserve"> </w:t>
      </w:r>
      <w:r w:rsidRPr="00CF70CF">
        <w:rPr>
          <w:rFonts w:ascii="Times New Roman" w:hAnsi="Times New Roman" w:cs="Times New Roman"/>
          <w:bCs/>
          <w:sz w:val="24"/>
          <w:szCs w:val="24"/>
        </w:rPr>
        <w:t>udzielenie</w:t>
      </w:r>
      <w:r w:rsidR="006E0DAA" w:rsidRPr="00CF70CF">
        <w:rPr>
          <w:rFonts w:ascii="Times New Roman" w:hAnsi="Times New Roman" w:cs="Times New Roman"/>
          <w:bCs/>
          <w:sz w:val="24"/>
          <w:szCs w:val="24"/>
        </w:rPr>
        <w:t xml:space="preserve"> </w:t>
      </w:r>
      <w:r w:rsidRPr="00CF70CF">
        <w:rPr>
          <w:rFonts w:ascii="Times New Roman" w:hAnsi="Times New Roman" w:cs="Times New Roman"/>
          <w:bCs/>
          <w:sz w:val="24"/>
          <w:szCs w:val="24"/>
        </w:rPr>
        <w:t>zamówienia</w:t>
      </w:r>
      <w:r w:rsidR="006E0DAA" w:rsidRPr="00CF70CF">
        <w:rPr>
          <w:rFonts w:ascii="Times New Roman" w:hAnsi="Times New Roman" w:cs="Times New Roman"/>
          <w:bCs/>
          <w:sz w:val="24"/>
          <w:szCs w:val="24"/>
        </w:rPr>
        <w:t xml:space="preserve"> </w:t>
      </w:r>
      <w:r w:rsidRPr="00CF70CF">
        <w:rPr>
          <w:rFonts w:ascii="Times New Roman" w:hAnsi="Times New Roman" w:cs="Times New Roman"/>
          <w:bCs/>
          <w:sz w:val="24"/>
          <w:szCs w:val="24"/>
        </w:rPr>
        <w:t>albo</w:t>
      </w:r>
      <w:r w:rsidR="006E0DAA" w:rsidRPr="00CF70CF">
        <w:rPr>
          <w:rFonts w:ascii="Times New Roman" w:hAnsi="Times New Roman" w:cs="Times New Roman"/>
          <w:bCs/>
          <w:sz w:val="24"/>
          <w:szCs w:val="24"/>
        </w:rPr>
        <w:t xml:space="preserve"> </w:t>
      </w:r>
      <w:r w:rsidRPr="00CF70CF">
        <w:rPr>
          <w:rFonts w:ascii="Times New Roman" w:hAnsi="Times New Roman" w:cs="Times New Roman"/>
          <w:bCs/>
          <w:sz w:val="24"/>
          <w:szCs w:val="24"/>
        </w:rPr>
        <w:t>do</w:t>
      </w:r>
      <w:r w:rsidR="006E0DAA" w:rsidRPr="00CF70CF">
        <w:rPr>
          <w:rFonts w:ascii="Times New Roman" w:hAnsi="Times New Roman" w:cs="Times New Roman"/>
          <w:bCs/>
          <w:sz w:val="24"/>
          <w:szCs w:val="24"/>
        </w:rPr>
        <w:t xml:space="preserve"> </w:t>
      </w:r>
      <w:r w:rsidRPr="00CF70CF">
        <w:rPr>
          <w:rFonts w:ascii="Times New Roman" w:hAnsi="Times New Roman" w:cs="Times New Roman"/>
          <w:bCs/>
          <w:sz w:val="24"/>
          <w:szCs w:val="24"/>
        </w:rPr>
        <w:t>reprezentowania</w:t>
      </w:r>
      <w:r w:rsidR="006E0DAA" w:rsidRPr="00CF70CF">
        <w:rPr>
          <w:rFonts w:ascii="Times New Roman" w:hAnsi="Times New Roman" w:cs="Times New Roman"/>
          <w:bCs/>
          <w:sz w:val="24"/>
          <w:szCs w:val="24"/>
        </w:rPr>
        <w:t xml:space="preserve"> </w:t>
      </w:r>
      <w:r w:rsidR="00991945" w:rsidRPr="00CF70CF">
        <w:rPr>
          <w:rFonts w:ascii="Times New Roman" w:hAnsi="Times New Roman" w:cs="Times New Roman"/>
          <w:bCs/>
          <w:sz w:val="24"/>
          <w:szCs w:val="24"/>
        </w:rPr>
        <w:br/>
      </w:r>
      <w:r w:rsidRPr="00CF70CF">
        <w:rPr>
          <w:rFonts w:ascii="Times New Roman" w:hAnsi="Times New Roman" w:cs="Times New Roman"/>
          <w:bCs/>
          <w:sz w:val="24"/>
          <w:szCs w:val="24"/>
        </w:rPr>
        <w:t>w</w:t>
      </w:r>
      <w:r w:rsidR="006E0DAA" w:rsidRPr="00CF70CF">
        <w:rPr>
          <w:rFonts w:ascii="Times New Roman" w:hAnsi="Times New Roman" w:cs="Times New Roman"/>
          <w:bCs/>
          <w:sz w:val="24"/>
          <w:szCs w:val="24"/>
        </w:rPr>
        <w:t xml:space="preserve"> </w:t>
      </w:r>
      <w:r w:rsidRPr="00CF70CF">
        <w:rPr>
          <w:rFonts w:ascii="Times New Roman" w:hAnsi="Times New Roman" w:cs="Times New Roman"/>
          <w:bCs/>
          <w:sz w:val="24"/>
          <w:szCs w:val="24"/>
        </w:rPr>
        <w:t>postępowaniu</w:t>
      </w:r>
      <w:r w:rsidR="006E0DAA" w:rsidRPr="00CF70CF">
        <w:rPr>
          <w:rFonts w:ascii="Times New Roman" w:hAnsi="Times New Roman" w:cs="Times New Roman"/>
          <w:bCs/>
          <w:sz w:val="24"/>
          <w:szCs w:val="24"/>
        </w:rPr>
        <w:t xml:space="preserve"> </w:t>
      </w:r>
      <w:r w:rsidRPr="00CF70CF">
        <w:rPr>
          <w:rFonts w:ascii="Times New Roman" w:hAnsi="Times New Roman" w:cs="Times New Roman"/>
          <w:bCs/>
          <w:sz w:val="24"/>
          <w:szCs w:val="24"/>
        </w:rPr>
        <w:t>i</w:t>
      </w:r>
      <w:r w:rsidR="006E0DAA" w:rsidRPr="00CF70CF">
        <w:rPr>
          <w:rFonts w:ascii="Times New Roman" w:hAnsi="Times New Roman" w:cs="Times New Roman"/>
          <w:bCs/>
          <w:sz w:val="24"/>
          <w:szCs w:val="24"/>
        </w:rPr>
        <w:t xml:space="preserve"> </w:t>
      </w:r>
      <w:r w:rsidRPr="00CF70CF">
        <w:rPr>
          <w:rFonts w:ascii="Times New Roman" w:hAnsi="Times New Roman" w:cs="Times New Roman"/>
          <w:bCs/>
          <w:sz w:val="24"/>
          <w:szCs w:val="24"/>
        </w:rPr>
        <w:t>zawarcia</w:t>
      </w:r>
      <w:r w:rsidR="006E0DAA" w:rsidRPr="00CF70CF">
        <w:rPr>
          <w:rFonts w:ascii="Times New Roman" w:hAnsi="Times New Roman" w:cs="Times New Roman"/>
          <w:bCs/>
          <w:sz w:val="24"/>
          <w:szCs w:val="24"/>
        </w:rPr>
        <w:t xml:space="preserve"> </w:t>
      </w:r>
      <w:r w:rsidRPr="00CF70CF">
        <w:rPr>
          <w:rFonts w:ascii="Times New Roman" w:hAnsi="Times New Roman" w:cs="Times New Roman"/>
          <w:bCs/>
          <w:sz w:val="24"/>
          <w:szCs w:val="24"/>
        </w:rPr>
        <w:t>umowy</w:t>
      </w:r>
      <w:r w:rsidR="006E0DAA" w:rsidRPr="00CF70CF">
        <w:rPr>
          <w:rFonts w:ascii="Times New Roman" w:hAnsi="Times New Roman" w:cs="Times New Roman"/>
          <w:bCs/>
          <w:sz w:val="24"/>
          <w:szCs w:val="24"/>
        </w:rPr>
        <w:t xml:space="preserve"> </w:t>
      </w:r>
      <w:r w:rsidRPr="00CF70CF">
        <w:rPr>
          <w:rFonts w:ascii="Times New Roman" w:hAnsi="Times New Roman" w:cs="Times New Roman"/>
          <w:bCs/>
          <w:sz w:val="24"/>
          <w:szCs w:val="24"/>
        </w:rPr>
        <w:t>w</w:t>
      </w:r>
      <w:r w:rsidR="006E0DAA" w:rsidRPr="00CF70CF">
        <w:rPr>
          <w:rFonts w:ascii="Times New Roman" w:hAnsi="Times New Roman" w:cs="Times New Roman"/>
          <w:bCs/>
          <w:sz w:val="24"/>
          <w:szCs w:val="24"/>
        </w:rPr>
        <w:t xml:space="preserve"> </w:t>
      </w:r>
      <w:r w:rsidRPr="00CF70CF">
        <w:rPr>
          <w:rFonts w:ascii="Times New Roman" w:hAnsi="Times New Roman" w:cs="Times New Roman"/>
          <w:bCs/>
          <w:sz w:val="24"/>
          <w:szCs w:val="24"/>
        </w:rPr>
        <w:t>sprawie</w:t>
      </w:r>
      <w:r w:rsidR="006E0DAA" w:rsidRPr="00CF70CF">
        <w:rPr>
          <w:rFonts w:ascii="Times New Roman" w:hAnsi="Times New Roman" w:cs="Times New Roman"/>
          <w:bCs/>
          <w:sz w:val="24"/>
          <w:szCs w:val="24"/>
        </w:rPr>
        <w:t xml:space="preserve"> </w:t>
      </w:r>
      <w:r w:rsidRPr="00CF70CF">
        <w:rPr>
          <w:rFonts w:ascii="Times New Roman" w:hAnsi="Times New Roman" w:cs="Times New Roman"/>
          <w:bCs/>
          <w:sz w:val="24"/>
          <w:szCs w:val="24"/>
        </w:rPr>
        <w:t>zamówienia</w:t>
      </w:r>
      <w:r w:rsidR="006E0DAA" w:rsidRPr="00CF70CF">
        <w:rPr>
          <w:rFonts w:ascii="Times New Roman" w:hAnsi="Times New Roman" w:cs="Times New Roman"/>
          <w:bCs/>
          <w:sz w:val="24"/>
          <w:szCs w:val="24"/>
        </w:rPr>
        <w:t xml:space="preserve"> </w:t>
      </w:r>
      <w:r w:rsidRPr="00CF70CF">
        <w:rPr>
          <w:rFonts w:ascii="Times New Roman" w:hAnsi="Times New Roman" w:cs="Times New Roman"/>
          <w:bCs/>
          <w:sz w:val="24"/>
          <w:szCs w:val="24"/>
        </w:rPr>
        <w:t>publicznego.</w:t>
      </w:r>
      <w:r w:rsidR="006E0DAA" w:rsidRPr="00CF70CF">
        <w:rPr>
          <w:rFonts w:ascii="Times New Roman" w:hAnsi="Times New Roman" w:cs="Times New Roman"/>
          <w:bCs/>
          <w:sz w:val="24"/>
          <w:szCs w:val="24"/>
        </w:rPr>
        <w:t xml:space="preserve"> </w:t>
      </w:r>
    </w:p>
    <w:p w14:paraId="7CBB5185" w14:textId="77777777" w:rsidR="00F81997" w:rsidRPr="00CF70CF" w:rsidRDefault="00F81997" w:rsidP="00885433">
      <w:pPr>
        <w:numPr>
          <w:ilvl w:val="0"/>
          <w:numId w:val="116"/>
        </w:numPr>
        <w:tabs>
          <w:tab w:val="left" w:pos="426"/>
        </w:tabs>
        <w:spacing w:after="0"/>
        <w:ind w:left="426" w:hanging="426"/>
        <w:jc w:val="both"/>
        <w:rPr>
          <w:rFonts w:ascii="Times New Roman" w:hAnsi="Times New Roman" w:cs="Times New Roman"/>
          <w:sz w:val="24"/>
          <w:szCs w:val="24"/>
        </w:rPr>
      </w:pPr>
      <w:r w:rsidRPr="00CF70CF">
        <w:rPr>
          <w:rFonts w:ascii="Times New Roman" w:hAnsi="Times New Roman" w:cs="Times New Roman"/>
          <w:bCs/>
          <w:sz w:val="24"/>
          <w:szCs w:val="24"/>
        </w:rPr>
        <w:t>Pełnomocnictwo</w:t>
      </w:r>
      <w:r w:rsidRPr="00CF70CF">
        <w:rPr>
          <w:rFonts w:ascii="Times New Roman" w:hAnsi="Times New Roman" w:cs="Times New Roman"/>
          <w:sz w:val="24"/>
          <w:szCs w:val="24"/>
        </w:rPr>
        <w:t>,</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o</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którym</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mowa</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w</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pkt</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2</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powinno</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jednoznacznie</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wskazywać:</w:t>
      </w:r>
      <w:r w:rsidR="006E0DAA" w:rsidRPr="00CF70CF">
        <w:rPr>
          <w:rFonts w:ascii="Times New Roman" w:hAnsi="Times New Roman" w:cs="Times New Roman"/>
          <w:sz w:val="24"/>
          <w:szCs w:val="24"/>
        </w:rPr>
        <w:t xml:space="preserve"> </w:t>
      </w:r>
    </w:p>
    <w:p w14:paraId="39334B43" w14:textId="77777777" w:rsidR="00F81997" w:rsidRPr="00CF70CF" w:rsidRDefault="006E0DAA" w:rsidP="00885433">
      <w:pPr>
        <w:pStyle w:val="Tekstkomentarza"/>
        <w:numPr>
          <w:ilvl w:val="0"/>
          <w:numId w:val="117"/>
        </w:numPr>
        <w:spacing w:line="276" w:lineRule="auto"/>
        <w:ind w:left="993"/>
        <w:jc w:val="both"/>
        <w:rPr>
          <w:sz w:val="24"/>
          <w:szCs w:val="24"/>
        </w:rPr>
      </w:pPr>
      <w:r w:rsidRPr="00CF70CF">
        <w:rPr>
          <w:sz w:val="24"/>
          <w:szCs w:val="24"/>
        </w:rPr>
        <w:t xml:space="preserve"> </w:t>
      </w:r>
      <w:r w:rsidR="00F81997" w:rsidRPr="00CF70CF">
        <w:rPr>
          <w:sz w:val="24"/>
          <w:szCs w:val="24"/>
        </w:rPr>
        <w:t>jakiego</w:t>
      </w:r>
      <w:r w:rsidRPr="00CF70CF">
        <w:rPr>
          <w:sz w:val="24"/>
          <w:szCs w:val="24"/>
        </w:rPr>
        <w:t xml:space="preserve"> </w:t>
      </w:r>
      <w:r w:rsidR="00F81997" w:rsidRPr="00CF70CF">
        <w:rPr>
          <w:sz w:val="24"/>
          <w:szCs w:val="24"/>
        </w:rPr>
        <w:t>postępowania</w:t>
      </w:r>
      <w:r w:rsidRPr="00CF70CF">
        <w:rPr>
          <w:sz w:val="24"/>
          <w:szCs w:val="24"/>
        </w:rPr>
        <w:t xml:space="preserve"> </w:t>
      </w:r>
      <w:r w:rsidR="00F81997" w:rsidRPr="00CF70CF">
        <w:rPr>
          <w:sz w:val="24"/>
          <w:szCs w:val="24"/>
        </w:rPr>
        <w:t>dotyczy;</w:t>
      </w:r>
      <w:r w:rsidRPr="00CF70CF">
        <w:rPr>
          <w:sz w:val="24"/>
          <w:szCs w:val="24"/>
        </w:rPr>
        <w:t xml:space="preserve"> </w:t>
      </w:r>
    </w:p>
    <w:p w14:paraId="7FDB0B33" w14:textId="77777777" w:rsidR="00F81997" w:rsidRPr="00CF70CF" w:rsidRDefault="006E0DAA" w:rsidP="00885433">
      <w:pPr>
        <w:pStyle w:val="Tekstkomentarza"/>
        <w:numPr>
          <w:ilvl w:val="0"/>
          <w:numId w:val="117"/>
        </w:numPr>
        <w:spacing w:line="276" w:lineRule="auto"/>
        <w:ind w:left="993"/>
        <w:jc w:val="both"/>
        <w:rPr>
          <w:sz w:val="24"/>
          <w:szCs w:val="24"/>
        </w:rPr>
      </w:pPr>
      <w:r w:rsidRPr="00CF70CF">
        <w:rPr>
          <w:sz w:val="24"/>
          <w:szCs w:val="24"/>
        </w:rPr>
        <w:t xml:space="preserve"> </w:t>
      </w:r>
      <w:r w:rsidR="00F81997" w:rsidRPr="00CF70CF">
        <w:rPr>
          <w:sz w:val="24"/>
          <w:szCs w:val="24"/>
        </w:rPr>
        <w:t>jacy</w:t>
      </w:r>
      <w:r w:rsidRPr="00CF70CF">
        <w:rPr>
          <w:sz w:val="24"/>
          <w:szCs w:val="24"/>
        </w:rPr>
        <w:t xml:space="preserve"> </w:t>
      </w:r>
      <w:r w:rsidR="00F81997" w:rsidRPr="00CF70CF">
        <w:rPr>
          <w:sz w:val="24"/>
          <w:szCs w:val="24"/>
        </w:rPr>
        <w:t>Wykonawcy</w:t>
      </w:r>
      <w:r w:rsidRPr="00CF70CF">
        <w:rPr>
          <w:sz w:val="24"/>
          <w:szCs w:val="24"/>
        </w:rPr>
        <w:t xml:space="preserve"> </w:t>
      </w:r>
      <w:r w:rsidR="00F81997" w:rsidRPr="00CF70CF">
        <w:rPr>
          <w:sz w:val="24"/>
          <w:szCs w:val="24"/>
        </w:rPr>
        <w:t>wspólnie</w:t>
      </w:r>
      <w:r w:rsidRPr="00CF70CF">
        <w:rPr>
          <w:sz w:val="24"/>
          <w:szCs w:val="24"/>
        </w:rPr>
        <w:t xml:space="preserve"> </w:t>
      </w:r>
      <w:r w:rsidR="00F81997" w:rsidRPr="00CF70CF">
        <w:rPr>
          <w:sz w:val="24"/>
          <w:szCs w:val="24"/>
        </w:rPr>
        <w:t>ubiegają</w:t>
      </w:r>
      <w:r w:rsidRPr="00CF70CF">
        <w:rPr>
          <w:sz w:val="24"/>
          <w:szCs w:val="24"/>
        </w:rPr>
        <w:t xml:space="preserve"> </w:t>
      </w:r>
      <w:r w:rsidR="00F81997" w:rsidRPr="00CF70CF">
        <w:rPr>
          <w:sz w:val="24"/>
          <w:szCs w:val="24"/>
        </w:rPr>
        <w:t>się</w:t>
      </w:r>
      <w:r w:rsidRPr="00CF70CF">
        <w:rPr>
          <w:sz w:val="24"/>
          <w:szCs w:val="24"/>
        </w:rPr>
        <w:t xml:space="preserve"> </w:t>
      </w:r>
      <w:r w:rsidR="00F81997" w:rsidRPr="00CF70CF">
        <w:rPr>
          <w:sz w:val="24"/>
          <w:szCs w:val="24"/>
        </w:rPr>
        <w:t>o</w:t>
      </w:r>
      <w:r w:rsidRPr="00CF70CF">
        <w:rPr>
          <w:sz w:val="24"/>
          <w:szCs w:val="24"/>
        </w:rPr>
        <w:t xml:space="preserve"> </w:t>
      </w:r>
      <w:r w:rsidR="00F81997" w:rsidRPr="00CF70CF">
        <w:rPr>
          <w:sz w:val="24"/>
          <w:szCs w:val="24"/>
        </w:rPr>
        <w:t>udzielenie</w:t>
      </w:r>
      <w:r w:rsidRPr="00CF70CF">
        <w:rPr>
          <w:sz w:val="24"/>
          <w:szCs w:val="24"/>
        </w:rPr>
        <w:t xml:space="preserve"> </w:t>
      </w:r>
      <w:r w:rsidR="00F81997" w:rsidRPr="00CF70CF">
        <w:rPr>
          <w:sz w:val="24"/>
          <w:szCs w:val="24"/>
        </w:rPr>
        <w:t>zamówienia;</w:t>
      </w:r>
      <w:r w:rsidRPr="00CF70CF">
        <w:rPr>
          <w:sz w:val="24"/>
          <w:szCs w:val="24"/>
        </w:rPr>
        <w:t xml:space="preserve"> </w:t>
      </w:r>
    </w:p>
    <w:p w14:paraId="114996C5" w14:textId="77777777" w:rsidR="00F81997" w:rsidRPr="00CF70CF" w:rsidRDefault="006E0DAA" w:rsidP="00885433">
      <w:pPr>
        <w:pStyle w:val="Tekstkomentarza"/>
        <w:numPr>
          <w:ilvl w:val="0"/>
          <w:numId w:val="117"/>
        </w:numPr>
        <w:spacing w:line="276" w:lineRule="auto"/>
        <w:ind w:left="993"/>
        <w:jc w:val="both"/>
        <w:rPr>
          <w:sz w:val="24"/>
          <w:szCs w:val="24"/>
        </w:rPr>
      </w:pPr>
      <w:r w:rsidRPr="00CF70CF">
        <w:rPr>
          <w:sz w:val="24"/>
          <w:szCs w:val="24"/>
        </w:rPr>
        <w:t xml:space="preserve"> </w:t>
      </w:r>
      <w:r w:rsidR="00F81997" w:rsidRPr="00CF70CF">
        <w:rPr>
          <w:sz w:val="24"/>
          <w:szCs w:val="24"/>
        </w:rPr>
        <w:t>podmiot</w:t>
      </w:r>
      <w:r w:rsidRPr="00CF70CF">
        <w:rPr>
          <w:sz w:val="24"/>
          <w:szCs w:val="24"/>
        </w:rPr>
        <w:t xml:space="preserve"> </w:t>
      </w:r>
      <w:r w:rsidR="00F81997" w:rsidRPr="00CF70CF">
        <w:rPr>
          <w:sz w:val="24"/>
          <w:szCs w:val="24"/>
        </w:rPr>
        <w:t>pełniący</w:t>
      </w:r>
      <w:r w:rsidRPr="00CF70CF">
        <w:rPr>
          <w:sz w:val="24"/>
          <w:szCs w:val="24"/>
        </w:rPr>
        <w:t xml:space="preserve"> </w:t>
      </w:r>
      <w:r w:rsidR="00F81997" w:rsidRPr="00CF70CF">
        <w:rPr>
          <w:sz w:val="24"/>
          <w:szCs w:val="24"/>
        </w:rPr>
        <w:t>funkcję</w:t>
      </w:r>
      <w:r w:rsidRPr="00CF70CF">
        <w:rPr>
          <w:sz w:val="24"/>
          <w:szCs w:val="24"/>
        </w:rPr>
        <w:t xml:space="preserve"> </w:t>
      </w:r>
      <w:r w:rsidR="00F81997" w:rsidRPr="00CF70CF">
        <w:rPr>
          <w:sz w:val="24"/>
          <w:szCs w:val="24"/>
        </w:rPr>
        <w:t>pełnomocnika;</w:t>
      </w:r>
      <w:r w:rsidRPr="00CF70CF">
        <w:rPr>
          <w:sz w:val="24"/>
          <w:szCs w:val="24"/>
        </w:rPr>
        <w:t xml:space="preserve"> </w:t>
      </w:r>
    </w:p>
    <w:p w14:paraId="4F29C521" w14:textId="77777777" w:rsidR="00F81997" w:rsidRPr="00CF70CF" w:rsidRDefault="006E0DAA" w:rsidP="00885433">
      <w:pPr>
        <w:pStyle w:val="Tekstkomentarza"/>
        <w:numPr>
          <w:ilvl w:val="0"/>
          <w:numId w:val="117"/>
        </w:numPr>
        <w:spacing w:line="276" w:lineRule="auto"/>
        <w:ind w:left="993"/>
        <w:jc w:val="both"/>
        <w:rPr>
          <w:sz w:val="24"/>
          <w:szCs w:val="24"/>
        </w:rPr>
      </w:pPr>
      <w:r w:rsidRPr="00CF70CF">
        <w:rPr>
          <w:sz w:val="24"/>
          <w:szCs w:val="24"/>
        </w:rPr>
        <w:t xml:space="preserve"> </w:t>
      </w:r>
      <w:r w:rsidR="00F81997" w:rsidRPr="00CF70CF">
        <w:rPr>
          <w:sz w:val="24"/>
          <w:szCs w:val="24"/>
        </w:rPr>
        <w:t>jakie</w:t>
      </w:r>
      <w:r w:rsidRPr="00CF70CF">
        <w:rPr>
          <w:sz w:val="24"/>
          <w:szCs w:val="24"/>
        </w:rPr>
        <w:t xml:space="preserve"> </w:t>
      </w:r>
      <w:r w:rsidR="00F81997" w:rsidRPr="00CF70CF">
        <w:rPr>
          <w:sz w:val="24"/>
          <w:szCs w:val="24"/>
        </w:rPr>
        <w:t>czynności</w:t>
      </w:r>
      <w:r w:rsidRPr="00CF70CF">
        <w:rPr>
          <w:sz w:val="24"/>
          <w:szCs w:val="24"/>
        </w:rPr>
        <w:t xml:space="preserve"> </w:t>
      </w:r>
      <w:r w:rsidR="00F81997" w:rsidRPr="00CF70CF">
        <w:rPr>
          <w:sz w:val="24"/>
          <w:szCs w:val="24"/>
        </w:rPr>
        <w:t>w</w:t>
      </w:r>
      <w:r w:rsidRPr="00CF70CF">
        <w:rPr>
          <w:sz w:val="24"/>
          <w:szCs w:val="24"/>
        </w:rPr>
        <w:t xml:space="preserve"> </w:t>
      </w:r>
      <w:r w:rsidR="00F81997" w:rsidRPr="00CF70CF">
        <w:rPr>
          <w:sz w:val="24"/>
          <w:szCs w:val="24"/>
        </w:rPr>
        <w:t>postępowaniu</w:t>
      </w:r>
      <w:r w:rsidRPr="00CF70CF">
        <w:rPr>
          <w:sz w:val="24"/>
          <w:szCs w:val="24"/>
        </w:rPr>
        <w:t xml:space="preserve"> </w:t>
      </w:r>
      <w:r w:rsidR="00F81997" w:rsidRPr="00CF70CF">
        <w:rPr>
          <w:sz w:val="24"/>
          <w:szCs w:val="24"/>
        </w:rPr>
        <w:t>ma</w:t>
      </w:r>
      <w:r w:rsidRPr="00CF70CF">
        <w:rPr>
          <w:sz w:val="24"/>
          <w:szCs w:val="24"/>
        </w:rPr>
        <w:t xml:space="preserve"> </w:t>
      </w:r>
      <w:r w:rsidR="00F81997" w:rsidRPr="00CF70CF">
        <w:rPr>
          <w:sz w:val="24"/>
          <w:szCs w:val="24"/>
        </w:rPr>
        <w:t>prawo</w:t>
      </w:r>
      <w:r w:rsidRPr="00CF70CF">
        <w:rPr>
          <w:sz w:val="24"/>
          <w:szCs w:val="24"/>
        </w:rPr>
        <w:t xml:space="preserve"> </w:t>
      </w:r>
      <w:r w:rsidR="00F81997" w:rsidRPr="00CF70CF">
        <w:rPr>
          <w:sz w:val="24"/>
          <w:szCs w:val="24"/>
        </w:rPr>
        <w:t>wykonywać</w:t>
      </w:r>
      <w:r w:rsidRPr="00CF70CF">
        <w:rPr>
          <w:sz w:val="24"/>
          <w:szCs w:val="24"/>
        </w:rPr>
        <w:t xml:space="preserve"> </w:t>
      </w:r>
      <w:r w:rsidR="00F81997" w:rsidRPr="00CF70CF">
        <w:rPr>
          <w:sz w:val="24"/>
          <w:szCs w:val="24"/>
        </w:rPr>
        <w:t>pełnomocnik.</w:t>
      </w:r>
      <w:r w:rsidRPr="00CF70CF">
        <w:rPr>
          <w:sz w:val="24"/>
          <w:szCs w:val="24"/>
        </w:rPr>
        <w:t xml:space="preserve"> </w:t>
      </w:r>
    </w:p>
    <w:p w14:paraId="107C5A5C" w14:textId="77777777" w:rsidR="00F81997" w:rsidRPr="00CF70CF" w:rsidRDefault="00F81997" w:rsidP="00885433">
      <w:pPr>
        <w:numPr>
          <w:ilvl w:val="0"/>
          <w:numId w:val="116"/>
        </w:numPr>
        <w:tabs>
          <w:tab w:val="left" w:pos="426"/>
        </w:tabs>
        <w:spacing w:after="0"/>
        <w:ind w:left="426" w:hanging="426"/>
        <w:jc w:val="both"/>
        <w:rPr>
          <w:rFonts w:ascii="Times New Roman" w:hAnsi="Times New Roman" w:cs="Times New Roman"/>
          <w:bCs/>
          <w:sz w:val="24"/>
          <w:szCs w:val="24"/>
        </w:rPr>
      </w:pPr>
      <w:r w:rsidRPr="00CF70CF">
        <w:rPr>
          <w:rFonts w:ascii="Times New Roman" w:hAnsi="Times New Roman" w:cs="Times New Roman"/>
          <w:bCs/>
          <w:sz w:val="24"/>
          <w:szCs w:val="24"/>
        </w:rPr>
        <w:t>W</w:t>
      </w:r>
      <w:r w:rsidR="006E0DAA" w:rsidRPr="00CF70CF">
        <w:rPr>
          <w:rFonts w:ascii="Times New Roman" w:hAnsi="Times New Roman" w:cs="Times New Roman"/>
          <w:bCs/>
          <w:sz w:val="24"/>
          <w:szCs w:val="24"/>
        </w:rPr>
        <w:t xml:space="preserve"> </w:t>
      </w:r>
      <w:r w:rsidRPr="00CF70CF">
        <w:rPr>
          <w:rFonts w:ascii="Times New Roman" w:hAnsi="Times New Roman" w:cs="Times New Roman"/>
          <w:bCs/>
          <w:sz w:val="24"/>
          <w:szCs w:val="24"/>
        </w:rPr>
        <w:t>przypadku</w:t>
      </w:r>
      <w:r w:rsidR="006E0DAA" w:rsidRPr="00CF70CF">
        <w:rPr>
          <w:rFonts w:ascii="Times New Roman" w:hAnsi="Times New Roman" w:cs="Times New Roman"/>
          <w:bCs/>
          <w:sz w:val="24"/>
          <w:szCs w:val="24"/>
        </w:rPr>
        <w:t xml:space="preserve"> </w:t>
      </w:r>
      <w:r w:rsidRPr="00CF70CF">
        <w:rPr>
          <w:rFonts w:ascii="Times New Roman" w:hAnsi="Times New Roman" w:cs="Times New Roman"/>
          <w:bCs/>
          <w:sz w:val="24"/>
          <w:szCs w:val="24"/>
        </w:rPr>
        <w:t>wspólnego</w:t>
      </w:r>
      <w:r w:rsidR="006E0DAA" w:rsidRPr="00CF70CF">
        <w:rPr>
          <w:rFonts w:ascii="Times New Roman" w:hAnsi="Times New Roman" w:cs="Times New Roman"/>
          <w:bCs/>
          <w:sz w:val="24"/>
          <w:szCs w:val="24"/>
        </w:rPr>
        <w:t xml:space="preserve"> </w:t>
      </w:r>
      <w:r w:rsidRPr="00CF70CF">
        <w:rPr>
          <w:rFonts w:ascii="Times New Roman" w:hAnsi="Times New Roman" w:cs="Times New Roman"/>
          <w:bCs/>
          <w:sz w:val="24"/>
          <w:szCs w:val="24"/>
        </w:rPr>
        <w:t>ubiegania</w:t>
      </w:r>
      <w:r w:rsidR="006E0DAA" w:rsidRPr="00CF70CF">
        <w:rPr>
          <w:rFonts w:ascii="Times New Roman" w:hAnsi="Times New Roman" w:cs="Times New Roman"/>
          <w:bCs/>
          <w:sz w:val="24"/>
          <w:szCs w:val="24"/>
        </w:rPr>
        <w:t xml:space="preserve"> </w:t>
      </w:r>
      <w:r w:rsidRPr="00CF70CF">
        <w:rPr>
          <w:rFonts w:ascii="Times New Roman" w:hAnsi="Times New Roman" w:cs="Times New Roman"/>
          <w:bCs/>
          <w:sz w:val="24"/>
          <w:szCs w:val="24"/>
        </w:rPr>
        <w:t>się</w:t>
      </w:r>
      <w:r w:rsidR="006E0DAA" w:rsidRPr="00CF70CF">
        <w:rPr>
          <w:rFonts w:ascii="Times New Roman" w:hAnsi="Times New Roman" w:cs="Times New Roman"/>
          <w:bCs/>
          <w:sz w:val="24"/>
          <w:szCs w:val="24"/>
        </w:rPr>
        <w:t xml:space="preserve"> </w:t>
      </w:r>
      <w:r w:rsidRPr="00CF70CF">
        <w:rPr>
          <w:rFonts w:ascii="Times New Roman" w:hAnsi="Times New Roman" w:cs="Times New Roman"/>
          <w:bCs/>
          <w:sz w:val="24"/>
          <w:szCs w:val="24"/>
        </w:rPr>
        <w:t>Wykonawców</w:t>
      </w:r>
      <w:r w:rsidR="006E0DAA" w:rsidRPr="00CF70CF">
        <w:rPr>
          <w:rFonts w:ascii="Times New Roman" w:hAnsi="Times New Roman" w:cs="Times New Roman"/>
          <w:bCs/>
          <w:sz w:val="24"/>
          <w:szCs w:val="24"/>
        </w:rPr>
        <w:t xml:space="preserve"> </w:t>
      </w:r>
      <w:r w:rsidRPr="00CF70CF">
        <w:rPr>
          <w:rFonts w:ascii="Times New Roman" w:hAnsi="Times New Roman" w:cs="Times New Roman"/>
          <w:bCs/>
          <w:sz w:val="24"/>
          <w:szCs w:val="24"/>
        </w:rPr>
        <w:t>o</w:t>
      </w:r>
      <w:r w:rsidR="006E0DAA" w:rsidRPr="00CF70CF">
        <w:rPr>
          <w:rFonts w:ascii="Times New Roman" w:hAnsi="Times New Roman" w:cs="Times New Roman"/>
          <w:bCs/>
          <w:sz w:val="24"/>
          <w:szCs w:val="24"/>
        </w:rPr>
        <w:t xml:space="preserve"> </w:t>
      </w:r>
      <w:r w:rsidRPr="00CF70CF">
        <w:rPr>
          <w:rFonts w:ascii="Times New Roman" w:hAnsi="Times New Roman" w:cs="Times New Roman"/>
          <w:bCs/>
          <w:sz w:val="24"/>
          <w:szCs w:val="24"/>
        </w:rPr>
        <w:t>udzielenie</w:t>
      </w:r>
      <w:r w:rsidR="006E0DAA" w:rsidRPr="00CF70CF">
        <w:rPr>
          <w:rFonts w:ascii="Times New Roman" w:hAnsi="Times New Roman" w:cs="Times New Roman"/>
          <w:bCs/>
          <w:sz w:val="24"/>
          <w:szCs w:val="24"/>
        </w:rPr>
        <w:t xml:space="preserve"> </w:t>
      </w:r>
      <w:r w:rsidRPr="00CF70CF">
        <w:rPr>
          <w:rFonts w:ascii="Times New Roman" w:hAnsi="Times New Roman" w:cs="Times New Roman"/>
          <w:bCs/>
          <w:sz w:val="24"/>
          <w:szCs w:val="24"/>
        </w:rPr>
        <w:t>zamówienia,</w:t>
      </w:r>
      <w:r w:rsidR="006E0DAA" w:rsidRPr="00CF70CF">
        <w:rPr>
          <w:rFonts w:ascii="Times New Roman" w:hAnsi="Times New Roman" w:cs="Times New Roman"/>
          <w:bCs/>
          <w:sz w:val="24"/>
          <w:szCs w:val="24"/>
        </w:rPr>
        <w:t xml:space="preserve"> </w:t>
      </w:r>
      <w:r w:rsidRPr="00CF70CF">
        <w:rPr>
          <w:rFonts w:ascii="Times New Roman" w:hAnsi="Times New Roman" w:cs="Times New Roman"/>
          <w:bCs/>
          <w:sz w:val="24"/>
          <w:szCs w:val="24"/>
        </w:rPr>
        <w:t>spełnianie</w:t>
      </w:r>
      <w:r w:rsidR="006E0DAA" w:rsidRPr="00CF70CF">
        <w:rPr>
          <w:rFonts w:ascii="Times New Roman" w:hAnsi="Times New Roman" w:cs="Times New Roman"/>
          <w:bCs/>
          <w:sz w:val="24"/>
          <w:szCs w:val="24"/>
        </w:rPr>
        <w:t xml:space="preserve"> </w:t>
      </w:r>
      <w:r w:rsidRPr="00CF70CF">
        <w:rPr>
          <w:rFonts w:ascii="Times New Roman" w:hAnsi="Times New Roman" w:cs="Times New Roman"/>
          <w:bCs/>
          <w:sz w:val="24"/>
          <w:szCs w:val="24"/>
        </w:rPr>
        <w:t>przez</w:t>
      </w:r>
      <w:r w:rsidR="006E0DAA" w:rsidRPr="00CF70CF">
        <w:rPr>
          <w:rFonts w:ascii="Times New Roman" w:hAnsi="Times New Roman" w:cs="Times New Roman"/>
          <w:bCs/>
          <w:sz w:val="24"/>
          <w:szCs w:val="24"/>
        </w:rPr>
        <w:t xml:space="preserve"> </w:t>
      </w:r>
      <w:r w:rsidRPr="00CF70CF">
        <w:rPr>
          <w:rFonts w:ascii="Times New Roman" w:hAnsi="Times New Roman" w:cs="Times New Roman"/>
          <w:bCs/>
          <w:sz w:val="24"/>
          <w:szCs w:val="24"/>
        </w:rPr>
        <w:t>nich</w:t>
      </w:r>
      <w:r w:rsidR="006E0DAA" w:rsidRPr="00CF70CF">
        <w:rPr>
          <w:rFonts w:ascii="Times New Roman" w:hAnsi="Times New Roman" w:cs="Times New Roman"/>
          <w:bCs/>
          <w:sz w:val="24"/>
          <w:szCs w:val="24"/>
        </w:rPr>
        <w:t xml:space="preserve"> </w:t>
      </w:r>
      <w:r w:rsidRPr="00CF70CF">
        <w:rPr>
          <w:rFonts w:ascii="Times New Roman" w:hAnsi="Times New Roman" w:cs="Times New Roman"/>
          <w:bCs/>
          <w:sz w:val="24"/>
          <w:szCs w:val="24"/>
        </w:rPr>
        <w:t>warunków</w:t>
      </w:r>
      <w:r w:rsidR="006E0DAA" w:rsidRPr="00CF70CF">
        <w:rPr>
          <w:rFonts w:ascii="Times New Roman" w:hAnsi="Times New Roman" w:cs="Times New Roman"/>
          <w:bCs/>
          <w:sz w:val="24"/>
          <w:szCs w:val="24"/>
        </w:rPr>
        <w:t xml:space="preserve"> </w:t>
      </w:r>
      <w:r w:rsidRPr="00CF70CF">
        <w:rPr>
          <w:rFonts w:ascii="Times New Roman" w:hAnsi="Times New Roman" w:cs="Times New Roman"/>
          <w:bCs/>
          <w:sz w:val="24"/>
          <w:szCs w:val="24"/>
        </w:rPr>
        <w:t>udziału</w:t>
      </w:r>
      <w:r w:rsidR="006E0DAA" w:rsidRPr="00CF70CF">
        <w:rPr>
          <w:rFonts w:ascii="Times New Roman" w:hAnsi="Times New Roman" w:cs="Times New Roman"/>
          <w:bCs/>
          <w:sz w:val="24"/>
          <w:szCs w:val="24"/>
        </w:rPr>
        <w:t xml:space="preserve"> </w:t>
      </w:r>
      <w:r w:rsidRPr="00CF70CF">
        <w:rPr>
          <w:rFonts w:ascii="Times New Roman" w:hAnsi="Times New Roman" w:cs="Times New Roman"/>
          <w:bCs/>
          <w:sz w:val="24"/>
          <w:szCs w:val="24"/>
        </w:rPr>
        <w:t>w</w:t>
      </w:r>
      <w:r w:rsidR="006E0DAA" w:rsidRPr="00CF70CF">
        <w:rPr>
          <w:rFonts w:ascii="Times New Roman" w:hAnsi="Times New Roman" w:cs="Times New Roman"/>
          <w:bCs/>
          <w:sz w:val="24"/>
          <w:szCs w:val="24"/>
        </w:rPr>
        <w:t xml:space="preserve"> </w:t>
      </w:r>
      <w:r w:rsidRPr="00CF70CF">
        <w:rPr>
          <w:rFonts w:ascii="Times New Roman" w:hAnsi="Times New Roman" w:cs="Times New Roman"/>
          <w:bCs/>
          <w:sz w:val="24"/>
          <w:szCs w:val="24"/>
        </w:rPr>
        <w:t>postępowaniu</w:t>
      </w:r>
      <w:r w:rsidR="006E0DAA" w:rsidRPr="00CF70CF">
        <w:rPr>
          <w:rFonts w:ascii="Times New Roman" w:hAnsi="Times New Roman" w:cs="Times New Roman"/>
          <w:bCs/>
          <w:sz w:val="24"/>
          <w:szCs w:val="24"/>
        </w:rPr>
        <w:t xml:space="preserve"> </w:t>
      </w:r>
      <w:r w:rsidRPr="00CF70CF">
        <w:rPr>
          <w:rFonts w:ascii="Times New Roman" w:hAnsi="Times New Roman" w:cs="Times New Roman"/>
          <w:bCs/>
          <w:sz w:val="24"/>
          <w:szCs w:val="24"/>
        </w:rPr>
        <w:t>oceniane</w:t>
      </w:r>
      <w:r w:rsidR="006E0DAA" w:rsidRPr="00CF70CF">
        <w:rPr>
          <w:rFonts w:ascii="Times New Roman" w:hAnsi="Times New Roman" w:cs="Times New Roman"/>
          <w:bCs/>
          <w:sz w:val="24"/>
          <w:szCs w:val="24"/>
        </w:rPr>
        <w:t xml:space="preserve"> </w:t>
      </w:r>
      <w:r w:rsidRPr="00CF70CF">
        <w:rPr>
          <w:rFonts w:ascii="Times New Roman" w:hAnsi="Times New Roman" w:cs="Times New Roman"/>
          <w:bCs/>
          <w:sz w:val="24"/>
          <w:szCs w:val="24"/>
        </w:rPr>
        <w:t>będzie</w:t>
      </w:r>
      <w:r w:rsidR="006E0DAA" w:rsidRPr="00CF70CF">
        <w:rPr>
          <w:rFonts w:ascii="Times New Roman" w:hAnsi="Times New Roman" w:cs="Times New Roman"/>
          <w:bCs/>
          <w:sz w:val="24"/>
          <w:szCs w:val="24"/>
        </w:rPr>
        <w:t xml:space="preserve"> </w:t>
      </w:r>
      <w:r w:rsidRPr="00CF70CF">
        <w:rPr>
          <w:rFonts w:ascii="Times New Roman" w:hAnsi="Times New Roman" w:cs="Times New Roman"/>
          <w:bCs/>
          <w:sz w:val="24"/>
          <w:szCs w:val="24"/>
        </w:rPr>
        <w:t>łącznie,</w:t>
      </w:r>
      <w:r w:rsidR="006E0DAA" w:rsidRPr="00CF70CF">
        <w:rPr>
          <w:rFonts w:ascii="Times New Roman" w:hAnsi="Times New Roman" w:cs="Times New Roman"/>
          <w:bCs/>
          <w:sz w:val="24"/>
          <w:szCs w:val="24"/>
        </w:rPr>
        <w:t xml:space="preserve"> </w:t>
      </w:r>
      <w:r w:rsidRPr="00CF70CF">
        <w:rPr>
          <w:rFonts w:ascii="Times New Roman" w:hAnsi="Times New Roman" w:cs="Times New Roman"/>
          <w:bCs/>
          <w:sz w:val="24"/>
          <w:szCs w:val="24"/>
        </w:rPr>
        <w:t>natomiast</w:t>
      </w:r>
      <w:r w:rsidR="006E0DAA" w:rsidRPr="00CF70CF">
        <w:rPr>
          <w:rFonts w:ascii="Times New Roman" w:hAnsi="Times New Roman" w:cs="Times New Roman"/>
          <w:bCs/>
          <w:sz w:val="24"/>
          <w:szCs w:val="24"/>
        </w:rPr>
        <w:t xml:space="preserve"> </w:t>
      </w:r>
      <w:r w:rsidRPr="00CF70CF">
        <w:rPr>
          <w:rFonts w:ascii="Times New Roman" w:hAnsi="Times New Roman" w:cs="Times New Roman"/>
          <w:bCs/>
          <w:sz w:val="24"/>
          <w:szCs w:val="24"/>
        </w:rPr>
        <w:t>badanie</w:t>
      </w:r>
      <w:r w:rsidR="006E0DAA" w:rsidRPr="00CF70CF">
        <w:rPr>
          <w:rFonts w:ascii="Times New Roman" w:hAnsi="Times New Roman" w:cs="Times New Roman"/>
          <w:bCs/>
          <w:sz w:val="24"/>
          <w:szCs w:val="24"/>
        </w:rPr>
        <w:t xml:space="preserve"> </w:t>
      </w:r>
      <w:r w:rsidRPr="00CF70CF">
        <w:rPr>
          <w:rFonts w:ascii="Times New Roman" w:hAnsi="Times New Roman" w:cs="Times New Roman"/>
          <w:bCs/>
          <w:sz w:val="24"/>
          <w:szCs w:val="24"/>
        </w:rPr>
        <w:t>braku</w:t>
      </w:r>
      <w:r w:rsidR="006E0DAA" w:rsidRPr="00CF70CF">
        <w:rPr>
          <w:rFonts w:ascii="Times New Roman" w:hAnsi="Times New Roman" w:cs="Times New Roman"/>
          <w:bCs/>
          <w:sz w:val="24"/>
          <w:szCs w:val="24"/>
        </w:rPr>
        <w:t xml:space="preserve"> </w:t>
      </w:r>
      <w:r w:rsidRPr="00CF70CF">
        <w:rPr>
          <w:rFonts w:ascii="Times New Roman" w:hAnsi="Times New Roman" w:cs="Times New Roman"/>
          <w:bCs/>
          <w:sz w:val="24"/>
          <w:szCs w:val="24"/>
        </w:rPr>
        <w:t>podstaw</w:t>
      </w:r>
      <w:r w:rsidR="006E0DAA" w:rsidRPr="00CF70CF">
        <w:rPr>
          <w:rFonts w:ascii="Times New Roman" w:hAnsi="Times New Roman" w:cs="Times New Roman"/>
          <w:bCs/>
          <w:sz w:val="24"/>
          <w:szCs w:val="24"/>
        </w:rPr>
        <w:t xml:space="preserve"> </w:t>
      </w:r>
      <w:r w:rsidRPr="00CF70CF">
        <w:rPr>
          <w:rFonts w:ascii="Times New Roman" w:hAnsi="Times New Roman" w:cs="Times New Roman"/>
          <w:bCs/>
          <w:sz w:val="24"/>
          <w:szCs w:val="24"/>
        </w:rPr>
        <w:t>do</w:t>
      </w:r>
      <w:r w:rsidR="006E0DAA" w:rsidRPr="00CF70CF">
        <w:rPr>
          <w:rFonts w:ascii="Times New Roman" w:hAnsi="Times New Roman" w:cs="Times New Roman"/>
          <w:bCs/>
          <w:sz w:val="24"/>
          <w:szCs w:val="24"/>
        </w:rPr>
        <w:t xml:space="preserve"> </w:t>
      </w:r>
      <w:r w:rsidRPr="00CF70CF">
        <w:rPr>
          <w:rFonts w:ascii="Times New Roman" w:hAnsi="Times New Roman" w:cs="Times New Roman"/>
          <w:bCs/>
          <w:sz w:val="24"/>
          <w:szCs w:val="24"/>
        </w:rPr>
        <w:t>wykluczenia</w:t>
      </w:r>
      <w:r w:rsidR="006E0DAA" w:rsidRPr="00CF70CF">
        <w:rPr>
          <w:rFonts w:ascii="Times New Roman" w:hAnsi="Times New Roman" w:cs="Times New Roman"/>
          <w:bCs/>
          <w:sz w:val="24"/>
          <w:szCs w:val="24"/>
        </w:rPr>
        <w:t xml:space="preserve"> </w:t>
      </w:r>
      <w:r w:rsidRPr="00CF70CF">
        <w:rPr>
          <w:rFonts w:ascii="Times New Roman" w:hAnsi="Times New Roman" w:cs="Times New Roman"/>
          <w:bCs/>
          <w:sz w:val="24"/>
          <w:szCs w:val="24"/>
        </w:rPr>
        <w:t>przeprowadzane</w:t>
      </w:r>
      <w:r w:rsidR="006E0DAA" w:rsidRPr="00CF70CF">
        <w:rPr>
          <w:rFonts w:ascii="Times New Roman" w:hAnsi="Times New Roman" w:cs="Times New Roman"/>
          <w:bCs/>
          <w:sz w:val="24"/>
          <w:szCs w:val="24"/>
        </w:rPr>
        <w:t xml:space="preserve"> </w:t>
      </w:r>
      <w:r w:rsidRPr="00CF70CF">
        <w:rPr>
          <w:rFonts w:ascii="Times New Roman" w:hAnsi="Times New Roman" w:cs="Times New Roman"/>
          <w:bCs/>
          <w:sz w:val="24"/>
          <w:szCs w:val="24"/>
        </w:rPr>
        <w:t>będzie</w:t>
      </w:r>
      <w:r w:rsidR="006E0DAA" w:rsidRPr="00CF70CF">
        <w:rPr>
          <w:rFonts w:ascii="Times New Roman" w:hAnsi="Times New Roman" w:cs="Times New Roman"/>
          <w:bCs/>
          <w:sz w:val="24"/>
          <w:szCs w:val="24"/>
        </w:rPr>
        <w:t xml:space="preserve"> </w:t>
      </w:r>
      <w:r w:rsidRPr="00CF70CF">
        <w:rPr>
          <w:rFonts w:ascii="Times New Roman" w:hAnsi="Times New Roman" w:cs="Times New Roman"/>
          <w:bCs/>
          <w:sz w:val="24"/>
          <w:szCs w:val="24"/>
        </w:rPr>
        <w:t>w</w:t>
      </w:r>
      <w:r w:rsidR="006E0DAA" w:rsidRPr="00CF70CF">
        <w:rPr>
          <w:rFonts w:ascii="Times New Roman" w:hAnsi="Times New Roman" w:cs="Times New Roman"/>
          <w:bCs/>
          <w:sz w:val="24"/>
          <w:szCs w:val="24"/>
        </w:rPr>
        <w:t xml:space="preserve"> </w:t>
      </w:r>
      <w:r w:rsidRPr="00CF70CF">
        <w:rPr>
          <w:rFonts w:ascii="Times New Roman" w:hAnsi="Times New Roman" w:cs="Times New Roman"/>
          <w:bCs/>
          <w:sz w:val="24"/>
          <w:szCs w:val="24"/>
        </w:rPr>
        <w:t>odniesieniu</w:t>
      </w:r>
      <w:r w:rsidR="006E0DAA" w:rsidRPr="00CF70CF">
        <w:rPr>
          <w:rFonts w:ascii="Times New Roman" w:hAnsi="Times New Roman" w:cs="Times New Roman"/>
          <w:bCs/>
          <w:sz w:val="24"/>
          <w:szCs w:val="24"/>
        </w:rPr>
        <w:t xml:space="preserve"> </w:t>
      </w:r>
      <w:r w:rsidRPr="00CF70CF">
        <w:rPr>
          <w:rFonts w:ascii="Times New Roman" w:hAnsi="Times New Roman" w:cs="Times New Roman"/>
          <w:bCs/>
          <w:sz w:val="24"/>
          <w:szCs w:val="24"/>
        </w:rPr>
        <w:t>do</w:t>
      </w:r>
      <w:r w:rsidR="006E0DAA" w:rsidRPr="00CF70CF">
        <w:rPr>
          <w:rFonts w:ascii="Times New Roman" w:hAnsi="Times New Roman" w:cs="Times New Roman"/>
          <w:bCs/>
          <w:sz w:val="24"/>
          <w:szCs w:val="24"/>
        </w:rPr>
        <w:t xml:space="preserve"> </w:t>
      </w:r>
      <w:r w:rsidRPr="00CF70CF">
        <w:rPr>
          <w:rFonts w:ascii="Times New Roman" w:hAnsi="Times New Roman" w:cs="Times New Roman"/>
          <w:bCs/>
          <w:sz w:val="24"/>
          <w:szCs w:val="24"/>
        </w:rPr>
        <w:t>każdego</w:t>
      </w:r>
      <w:r w:rsidR="006E0DAA" w:rsidRPr="00CF70CF">
        <w:rPr>
          <w:rFonts w:ascii="Times New Roman" w:hAnsi="Times New Roman" w:cs="Times New Roman"/>
          <w:bCs/>
          <w:sz w:val="24"/>
          <w:szCs w:val="24"/>
        </w:rPr>
        <w:t xml:space="preserve"> </w:t>
      </w:r>
      <w:r w:rsidRPr="00CF70CF">
        <w:rPr>
          <w:rFonts w:ascii="Times New Roman" w:hAnsi="Times New Roman" w:cs="Times New Roman"/>
          <w:bCs/>
          <w:sz w:val="24"/>
          <w:szCs w:val="24"/>
        </w:rPr>
        <w:t>z</w:t>
      </w:r>
      <w:r w:rsidR="006E0DAA" w:rsidRPr="00CF70CF">
        <w:rPr>
          <w:rFonts w:ascii="Times New Roman" w:hAnsi="Times New Roman" w:cs="Times New Roman"/>
          <w:bCs/>
          <w:sz w:val="24"/>
          <w:szCs w:val="24"/>
        </w:rPr>
        <w:t xml:space="preserve"> </w:t>
      </w:r>
      <w:r w:rsidRPr="00CF70CF">
        <w:rPr>
          <w:rFonts w:ascii="Times New Roman" w:hAnsi="Times New Roman" w:cs="Times New Roman"/>
          <w:bCs/>
          <w:sz w:val="24"/>
          <w:szCs w:val="24"/>
        </w:rPr>
        <w:t>Wykonawców.</w:t>
      </w:r>
      <w:r w:rsidR="006E0DAA" w:rsidRPr="00CF70CF">
        <w:rPr>
          <w:rFonts w:ascii="Times New Roman" w:hAnsi="Times New Roman" w:cs="Times New Roman"/>
          <w:bCs/>
          <w:sz w:val="24"/>
          <w:szCs w:val="24"/>
        </w:rPr>
        <w:t xml:space="preserve"> </w:t>
      </w:r>
    </w:p>
    <w:p w14:paraId="0DA326F5" w14:textId="77777777" w:rsidR="00F81997" w:rsidRPr="00CF70CF" w:rsidRDefault="00F81997" w:rsidP="00885433">
      <w:pPr>
        <w:numPr>
          <w:ilvl w:val="0"/>
          <w:numId w:val="116"/>
        </w:numPr>
        <w:tabs>
          <w:tab w:val="left" w:pos="426"/>
        </w:tabs>
        <w:spacing w:after="0"/>
        <w:ind w:left="426" w:hanging="426"/>
        <w:jc w:val="both"/>
        <w:rPr>
          <w:rFonts w:ascii="Times New Roman" w:hAnsi="Times New Roman" w:cs="Times New Roman"/>
          <w:sz w:val="24"/>
          <w:szCs w:val="24"/>
        </w:rPr>
      </w:pPr>
      <w:r w:rsidRPr="00CF70CF">
        <w:rPr>
          <w:rFonts w:ascii="Times New Roman" w:hAnsi="Times New Roman" w:cs="Times New Roman"/>
          <w:bCs/>
          <w:sz w:val="24"/>
          <w:szCs w:val="24"/>
        </w:rPr>
        <w:t>Wykonawcy</w:t>
      </w:r>
      <w:r w:rsidR="006E0DAA" w:rsidRPr="00CF70CF">
        <w:rPr>
          <w:rFonts w:ascii="Times New Roman" w:hAnsi="Times New Roman" w:cs="Times New Roman"/>
          <w:bCs/>
          <w:sz w:val="24"/>
          <w:szCs w:val="24"/>
        </w:rPr>
        <w:t xml:space="preserve"> </w:t>
      </w:r>
      <w:r w:rsidRPr="00CF70CF">
        <w:rPr>
          <w:rFonts w:ascii="Times New Roman" w:hAnsi="Times New Roman" w:cs="Times New Roman"/>
          <w:bCs/>
          <w:sz w:val="24"/>
          <w:szCs w:val="24"/>
        </w:rPr>
        <w:t>wspólnie</w:t>
      </w:r>
      <w:r w:rsidR="006E0DAA" w:rsidRPr="00CF70CF">
        <w:rPr>
          <w:rFonts w:ascii="Times New Roman" w:hAnsi="Times New Roman" w:cs="Times New Roman"/>
          <w:bCs/>
          <w:sz w:val="24"/>
          <w:szCs w:val="24"/>
        </w:rPr>
        <w:t xml:space="preserve"> </w:t>
      </w:r>
      <w:r w:rsidRPr="00CF70CF">
        <w:rPr>
          <w:rFonts w:ascii="Times New Roman" w:hAnsi="Times New Roman" w:cs="Times New Roman"/>
          <w:bCs/>
          <w:sz w:val="24"/>
          <w:szCs w:val="24"/>
        </w:rPr>
        <w:t>ubiegający</w:t>
      </w:r>
      <w:r w:rsidR="006E0DAA" w:rsidRPr="00CF70CF">
        <w:rPr>
          <w:rFonts w:ascii="Times New Roman" w:hAnsi="Times New Roman" w:cs="Times New Roman"/>
          <w:bCs/>
          <w:sz w:val="24"/>
          <w:szCs w:val="24"/>
        </w:rPr>
        <w:t xml:space="preserve"> </w:t>
      </w:r>
      <w:r w:rsidRPr="00CF70CF">
        <w:rPr>
          <w:rFonts w:ascii="Times New Roman" w:hAnsi="Times New Roman" w:cs="Times New Roman"/>
          <w:bCs/>
          <w:sz w:val="24"/>
          <w:szCs w:val="24"/>
        </w:rPr>
        <w:t>się</w:t>
      </w:r>
      <w:r w:rsidR="006E0DAA" w:rsidRPr="00CF70CF">
        <w:rPr>
          <w:rFonts w:ascii="Times New Roman" w:hAnsi="Times New Roman" w:cs="Times New Roman"/>
          <w:bCs/>
          <w:sz w:val="24"/>
          <w:szCs w:val="24"/>
        </w:rPr>
        <w:t xml:space="preserve"> </w:t>
      </w:r>
      <w:r w:rsidRPr="00CF70CF">
        <w:rPr>
          <w:rFonts w:ascii="Times New Roman" w:hAnsi="Times New Roman" w:cs="Times New Roman"/>
          <w:bCs/>
          <w:sz w:val="24"/>
          <w:szCs w:val="24"/>
        </w:rPr>
        <w:t>o</w:t>
      </w:r>
      <w:r w:rsidR="006E0DAA" w:rsidRPr="00CF70CF">
        <w:rPr>
          <w:rFonts w:ascii="Times New Roman" w:hAnsi="Times New Roman" w:cs="Times New Roman"/>
          <w:bCs/>
          <w:sz w:val="24"/>
          <w:szCs w:val="24"/>
        </w:rPr>
        <w:t xml:space="preserve"> </w:t>
      </w:r>
      <w:r w:rsidRPr="00CF70CF">
        <w:rPr>
          <w:rFonts w:ascii="Times New Roman" w:hAnsi="Times New Roman" w:cs="Times New Roman"/>
          <w:bCs/>
          <w:sz w:val="24"/>
          <w:szCs w:val="24"/>
        </w:rPr>
        <w:t>zamówienie,</w:t>
      </w:r>
      <w:r w:rsidR="006E0DAA" w:rsidRPr="00CF70CF">
        <w:rPr>
          <w:rFonts w:ascii="Times New Roman" w:hAnsi="Times New Roman" w:cs="Times New Roman"/>
          <w:bCs/>
          <w:sz w:val="24"/>
          <w:szCs w:val="24"/>
        </w:rPr>
        <w:t xml:space="preserve"> </w:t>
      </w:r>
      <w:r w:rsidRPr="00CF70CF">
        <w:rPr>
          <w:rFonts w:ascii="Times New Roman" w:hAnsi="Times New Roman" w:cs="Times New Roman"/>
          <w:bCs/>
          <w:sz w:val="24"/>
          <w:szCs w:val="24"/>
        </w:rPr>
        <w:t>których</w:t>
      </w:r>
      <w:r w:rsidR="006E0DAA" w:rsidRPr="00CF70CF">
        <w:rPr>
          <w:rFonts w:ascii="Times New Roman" w:hAnsi="Times New Roman" w:cs="Times New Roman"/>
          <w:bCs/>
          <w:sz w:val="24"/>
          <w:szCs w:val="24"/>
        </w:rPr>
        <w:t xml:space="preserve"> </w:t>
      </w:r>
      <w:r w:rsidRPr="00CF70CF">
        <w:rPr>
          <w:rFonts w:ascii="Times New Roman" w:hAnsi="Times New Roman" w:cs="Times New Roman"/>
          <w:bCs/>
          <w:sz w:val="24"/>
          <w:szCs w:val="24"/>
        </w:rPr>
        <w:t>oferta</w:t>
      </w:r>
      <w:r w:rsidR="006E0DAA" w:rsidRPr="00CF70CF">
        <w:rPr>
          <w:rFonts w:ascii="Times New Roman" w:hAnsi="Times New Roman" w:cs="Times New Roman"/>
          <w:bCs/>
          <w:sz w:val="24"/>
          <w:szCs w:val="24"/>
        </w:rPr>
        <w:t xml:space="preserve"> </w:t>
      </w:r>
      <w:r w:rsidRPr="00CF70CF">
        <w:rPr>
          <w:rFonts w:ascii="Times New Roman" w:hAnsi="Times New Roman" w:cs="Times New Roman"/>
          <w:bCs/>
          <w:sz w:val="24"/>
          <w:szCs w:val="24"/>
        </w:rPr>
        <w:t>zostanie</w:t>
      </w:r>
      <w:r w:rsidR="006E0DAA" w:rsidRPr="00CF70CF">
        <w:rPr>
          <w:rFonts w:ascii="Times New Roman" w:hAnsi="Times New Roman" w:cs="Times New Roman"/>
          <w:bCs/>
          <w:sz w:val="24"/>
          <w:szCs w:val="24"/>
        </w:rPr>
        <w:t xml:space="preserve"> </w:t>
      </w:r>
      <w:r w:rsidRPr="00CF70CF">
        <w:rPr>
          <w:rFonts w:ascii="Times New Roman" w:hAnsi="Times New Roman" w:cs="Times New Roman"/>
          <w:bCs/>
          <w:sz w:val="24"/>
          <w:szCs w:val="24"/>
        </w:rPr>
        <w:t>uznana</w:t>
      </w:r>
      <w:r w:rsidR="006E0DAA" w:rsidRPr="00CF70CF">
        <w:rPr>
          <w:rFonts w:ascii="Times New Roman" w:hAnsi="Times New Roman" w:cs="Times New Roman"/>
          <w:bCs/>
          <w:sz w:val="24"/>
          <w:szCs w:val="24"/>
        </w:rPr>
        <w:t xml:space="preserve"> </w:t>
      </w:r>
      <w:r w:rsidRPr="00CF70CF">
        <w:rPr>
          <w:rFonts w:ascii="Times New Roman" w:hAnsi="Times New Roman" w:cs="Times New Roman"/>
          <w:bCs/>
          <w:sz w:val="24"/>
          <w:szCs w:val="24"/>
        </w:rPr>
        <w:t>za</w:t>
      </w:r>
      <w:r w:rsidR="006E0DAA" w:rsidRPr="00CF70CF">
        <w:rPr>
          <w:rFonts w:ascii="Times New Roman" w:hAnsi="Times New Roman" w:cs="Times New Roman"/>
          <w:bCs/>
          <w:sz w:val="24"/>
          <w:szCs w:val="24"/>
        </w:rPr>
        <w:t xml:space="preserve"> </w:t>
      </w:r>
      <w:r w:rsidRPr="00CF70CF">
        <w:rPr>
          <w:rFonts w:ascii="Times New Roman" w:hAnsi="Times New Roman" w:cs="Times New Roman"/>
          <w:bCs/>
          <w:sz w:val="24"/>
          <w:szCs w:val="24"/>
        </w:rPr>
        <w:t>najkorzystniejszą</w:t>
      </w:r>
      <w:r w:rsidRPr="00CF70CF">
        <w:rPr>
          <w:rFonts w:ascii="Times New Roman" w:hAnsi="Times New Roman" w:cs="Times New Roman"/>
          <w:sz w:val="24"/>
          <w:szCs w:val="24"/>
        </w:rPr>
        <w:t>,</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przed</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podpisaniem</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umowy</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w</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sprawie</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zamówienia,</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są</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zobowiązani</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przedstawić</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Zamawiającemu</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kopię</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umowę</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regulującą</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ich</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współpracę,</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zawierającą</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co</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najmniej:</w:t>
      </w:r>
      <w:r w:rsidR="006E0DAA" w:rsidRPr="00CF70CF">
        <w:rPr>
          <w:rFonts w:ascii="Times New Roman" w:hAnsi="Times New Roman" w:cs="Times New Roman"/>
          <w:i/>
          <w:sz w:val="24"/>
          <w:szCs w:val="24"/>
        </w:rPr>
        <w:t xml:space="preserve"> </w:t>
      </w:r>
    </w:p>
    <w:p w14:paraId="471A4CEF" w14:textId="77777777" w:rsidR="00F81997" w:rsidRPr="00CF70CF" w:rsidRDefault="006E0DAA" w:rsidP="00885433">
      <w:pPr>
        <w:pStyle w:val="Tekstkomentarza"/>
        <w:numPr>
          <w:ilvl w:val="0"/>
          <w:numId w:val="118"/>
        </w:numPr>
        <w:spacing w:line="276" w:lineRule="auto"/>
        <w:ind w:left="993"/>
        <w:jc w:val="both"/>
        <w:rPr>
          <w:sz w:val="24"/>
          <w:szCs w:val="24"/>
        </w:rPr>
      </w:pPr>
      <w:r w:rsidRPr="00CF70CF">
        <w:rPr>
          <w:sz w:val="24"/>
          <w:szCs w:val="24"/>
        </w:rPr>
        <w:t xml:space="preserve"> </w:t>
      </w:r>
      <w:r w:rsidR="00F81997" w:rsidRPr="00CF70CF">
        <w:rPr>
          <w:sz w:val="24"/>
          <w:szCs w:val="24"/>
        </w:rPr>
        <w:t>informację</w:t>
      </w:r>
      <w:r w:rsidRPr="00CF70CF">
        <w:rPr>
          <w:sz w:val="24"/>
          <w:szCs w:val="24"/>
        </w:rPr>
        <w:t xml:space="preserve"> </w:t>
      </w:r>
      <w:r w:rsidR="00F81997" w:rsidRPr="00CF70CF">
        <w:rPr>
          <w:sz w:val="24"/>
          <w:szCs w:val="24"/>
        </w:rPr>
        <w:t>jacy</w:t>
      </w:r>
      <w:r w:rsidRPr="00CF70CF">
        <w:rPr>
          <w:sz w:val="24"/>
          <w:szCs w:val="24"/>
        </w:rPr>
        <w:t xml:space="preserve"> </w:t>
      </w:r>
      <w:r w:rsidR="00F81997" w:rsidRPr="00CF70CF">
        <w:rPr>
          <w:sz w:val="24"/>
          <w:szCs w:val="24"/>
        </w:rPr>
        <w:t>Wykonawcy</w:t>
      </w:r>
      <w:r w:rsidRPr="00CF70CF">
        <w:rPr>
          <w:sz w:val="24"/>
          <w:szCs w:val="24"/>
        </w:rPr>
        <w:t xml:space="preserve"> </w:t>
      </w:r>
      <w:r w:rsidR="00F81997" w:rsidRPr="00CF70CF">
        <w:rPr>
          <w:sz w:val="24"/>
          <w:szCs w:val="24"/>
        </w:rPr>
        <w:t>składają</w:t>
      </w:r>
      <w:r w:rsidRPr="00CF70CF">
        <w:rPr>
          <w:sz w:val="24"/>
          <w:szCs w:val="24"/>
        </w:rPr>
        <w:t xml:space="preserve"> </w:t>
      </w:r>
      <w:r w:rsidR="00F81997" w:rsidRPr="00CF70CF">
        <w:rPr>
          <w:sz w:val="24"/>
          <w:szCs w:val="24"/>
        </w:rPr>
        <w:t>ofertę</w:t>
      </w:r>
      <w:r w:rsidRPr="00CF70CF">
        <w:rPr>
          <w:sz w:val="24"/>
          <w:szCs w:val="24"/>
        </w:rPr>
        <w:t xml:space="preserve"> </w:t>
      </w:r>
      <w:r w:rsidR="00F81997" w:rsidRPr="00CF70CF">
        <w:rPr>
          <w:sz w:val="24"/>
          <w:szCs w:val="24"/>
        </w:rPr>
        <w:t>i</w:t>
      </w:r>
      <w:r w:rsidRPr="00CF70CF">
        <w:rPr>
          <w:sz w:val="24"/>
          <w:szCs w:val="24"/>
        </w:rPr>
        <w:t xml:space="preserve"> </w:t>
      </w:r>
      <w:r w:rsidR="00F81997" w:rsidRPr="00CF70CF">
        <w:rPr>
          <w:sz w:val="24"/>
          <w:szCs w:val="24"/>
        </w:rPr>
        <w:t>wykonają</w:t>
      </w:r>
      <w:r w:rsidRPr="00CF70CF">
        <w:rPr>
          <w:sz w:val="24"/>
          <w:szCs w:val="24"/>
        </w:rPr>
        <w:t xml:space="preserve"> </w:t>
      </w:r>
      <w:r w:rsidR="00F81997" w:rsidRPr="00CF70CF">
        <w:rPr>
          <w:sz w:val="24"/>
          <w:szCs w:val="24"/>
        </w:rPr>
        <w:t>zamówienie,</w:t>
      </w:r>
    </w:p>
    <w:p w14:paraId="5706550C" w14:textId="77777777" w:rsidR="00F81997" w:rsidRPr="00CF70CF" w:rsidRDefault="006E0DAA" w:rsidP="00885433">
      <w:pPr>
        <w:pStyle w:val="Tekstkomentarza"/>
        <w:numPr>
          <w:ilvl w:val="0"/>
          <w:numId w:val="118"/>
        </w:numPr>
        <w:spacing w:line="276" w:lineRule="auto"/>
        <w:ind w:left="993"/>
        <w:jc w:val="both"/>
        <w:rPr>
          <w:sz w:val="24"/>
          <w:szCs w:val="24"/>
        </w:rPr>
      </w:pPr>
      <w:r w:rsidRPr="00CF70CF">
        <w:rPr>
          <w:sz w:val="24"/>
          <w:szCs w:val="24"/>
        </w:rPr>
        <w:t xml:space="preserve"> </w:t>
      </w:r>
      <w:r w:rsidR="00F81997" w:rsidRPr="00CF70CF">
        <w:rPr>
          <w:sz w:val="24"/>
          <w:szCs w:val="24"/>
        </w:rPr>
        <w:t>zasady</w:t>
      </w:r>
      <w:r w:rsidRPr="00CF70CF">
        <w:rPr>
          <w:sz w:val="24"/>
          <w:szCs w:val="24"/>
        </w:rPr>
        <w:t xml:space="preserve"> </w:t>
      </w:r>
      <w:r w:rsidR="00F81997" w:rsidRPr="00CF70CF">
        <w:rPr>
          <w:sz w:val="24"/>
          <w:szCs w:val="24"/>
        </w:rPr>
        <w:t>reprezentacji</w:t>
      </w:r>
      <w:r w:rsidRPr="00CF70CF">
        <w:rPr>
          <w:sz w:val="24"/>
          <w:szCs w:val="24"/>
        </w:rPr>
        <w:t xml:space="preserve"> </w:t>
      </w:r>
      <w:r w:rsidR="00F81997" w:rsidRPr="00CF70CF">
        <w:rPr>
          <w:sz w:val="24"/>
          <w:szCs w:val="24"/>
        </w:rPr>
        <w:t>(pełnomocnik),</w:t>
      </w:r>
    </w:p>
    <w:p w14:paraId="28F9A09A" w14:textId="77777777" w:rsidR="00F81997" w:rsidRPr="00CF70CF" w:rsidRDefault="006E0DAA" w:rsidP="00885433">
      <w:pPr>
        <w:pStyle w:val="Tekstkomentarza"/>
        <w:numPr>
          <w:ilvl w:val="0"/>
          <w:numId w:val="118"/>
        </w:numPr>
        <w:spacing w:line="276" w:lineRule="auto"/>
        <w:ind w:left="993"/>
        <w:jc w:val="both"/>
        <w:rPr>
          <w:sz w:val="24"/>
          <w:szCs w:val="24"/>
        </w:rPr>
      </w:pPr>
      <w:r w:rsidRPr="00CF70CF">
        <w:rPr>
          <w:sz w:val="24"/>
          <w:szCs w:val="24"/>
        </w:rPr>
        <w:t xml:space="preserve"> </w:t>
      </w:r>
      <w:r w:rsidR="00F81997" w:rsidRPr="00CF70CF">
        <w:rPr>
          <w:sz w:val="24"/>
          <w:szCs w:val="24"/>
        </w:rPr>
        <w:t>zasady</w:t>
      </w:r>
      <w:r w:rsidRPr="00CF70CF">
        <w:rPr>
          <w:sz w:val="24"/>
          <w:szCs w:val="24"/>
        </w:rPr>
        <w:t xml:space="preserve"> </w:t>
      </w:r>
      <w:r w:rsidR="00F81997" w:rsidRPr="00CF70CF">
        <w:rPr>
          <w:sz w:val="24"/>
          <w:szCs w:val="24"/>
        </w:rPr>
        <w:t>odpowiedzialności,</w:t>
      </w:r>
      <w:r w:rsidRPr="00CF70CF">
        <w:rPr>
          <w:sz w:val="24"/>
          <w:szCs w:val="24"/>
        </w:rPr>
        <w:t xml:space="preserve"> </w:t>
      </w:r>
      <w:r w:rsidR="00F81997" w:rsidRPr="00CF70CF">
        <w:rPr>
          <w:sz w:val="24"/>
          <w:szCs w:val="24"/>
        </w:rPr>
        <w:t>w</w:t>
      </w:r>
      <w:r w:rsidRPr="00CF70CF">
        <w:rPr>
          <w:sz w:val="24"/>
          <w:szCs w:val="24"/>
        </w:rPr>
        <w:t xml:space="preserve"> </w:t>
      </w:r>
      <w:r w:rsidR="00F81997" w:rsidRPr="00CF70CF">
        <w:rPr>
          <w:sz w:val="24"/>
          <w:szCs w:val="24"/>
        </w:rPr>
        <w:t>tym</w:t>
      </w:r>
      <w:r w:rsidRPr="00CF70CF">
        <w:rPr>
          <w:sz w:val="24"/>
          <w:szCs w:val="24"/>
        </w:rPr>
        <w:t xml:space="preserve"> </w:t>
      </w:r>
      <w:r w:rsidR="00F81997" w:rsidRPr="00CF70CF">
        <w:rPr>
          <w:sz w:val="24"/>
          <w:szCs w:val="24"/>
        </w:rPr>
        <w:t>w</w:t>
      </w:r>
      <w:r w:rsidRPr="00CF70CF">
        <w:rPr>
          <w:sz w:val="24"/>
          <w:szCs w:val="24"/>
        </w:rPr>
        <w:t xml:space="preserve"> </w:t>
      </w:r>
      <w:r w:rsidR="00F81997" w:rsidRPr="00CF70CF">
        <w:rPr>
          <w:sz w:val="24"/>
          <w:szCs w:val="24"/>
        </w:rPr>
        <w:t>szczególności</w:t>
      </w:r>
      <w:r w:rsidRPr="00CF70CF">
        <w:rPr>
          <w:sz w:val="24"/>
          <w:szCs w:val="24"/>
        </w:rPr>
        <w:t xml:space="preserve"> </w:t>
      </w:r>
      <w:r w:rsidR="00F81997" w:rsidRPr="00CF70CF">
        <w:rPr>
          <w:sz w:val="24"/>
          <w:szCs w:val="24"/>
        </w:rPr>
        <w:t>zasadę</w:t>
      </w:r>
      <w:r w:rsidRPr="00CF70CF">
        <w:rPr>
          <w:sz w:val="24"/>
          <w:szCs w:val="24"/>
        </w:rPr>
        <w:t xml:space="preserve"> </w:t>
      </w:r>
      <w:r w:rsidR="00F81997" w:rsidRPr="00CF70CF">
        <w:rPr>
          <w:sz w:val="24"/>
          <w:szCs w:val="24"/>
        </w:rPr>
        <w:t>odpowiedzialności</w:t>
      </w:r>
      <w:r w:rsidRPr="00CF70CF">
        <w:rPr>
          <w:sz w:val="24"/>
          <w:szCs w:val="24"/>
        </w:rPr>
        <w:t xml:space="preserve"> </w:t>
      </w:r>
      <w:r w:rsidR="00F81997" w:rsidRPr="00CF70CF">
        <w:rPr>
          <w:sz w:val="24"/>
          <w:szCs w:val="24"/>
        </w:rPr>
        <w:t>solidarnej</w:t>
      </w:r>
      <w:r w:rsidRPr="00CF70CF">
        <w:rPr>
          <w:sz w:val="24"/>
          <w:szCs w:val="24"/>
        </w:rPr>
        <w:t xml:space="preserve"> </w:t>
      </w:r>
      <w:r w:rsidR="00F81997" w:rsidRPr="00CF70CF">
        <w:rPr>
          <w:sz w:val="24"/>
          <w:szCs w:val="24"/>
        </w:rPr>
        <w:t>(art.</w:t>
      </w:r>
      <w:r w:rsidRPr="00CF70CF">
        <w:rPr>
          <w:sz w:val="24"/>
          <w:szCs w:val="24"/>
        </w:rPr>
        <w:t xml:space="preserve"> </w:t>
      </w:r>
      <w:r w:rsidR="00F81997" w:rsidRPr="00CF70CF">
        <w:rPr>
          <w:sz w:val="24"/>
          <w:szCs w:val="24"/>
        </w:rPr>
        <w:t>369</w:t>
      </w:r>
      <w:r w:rsidRPr="00CF70CF">
        <w:rPr>
          <w:sz w:val="24"/>
          <w:szCs w:val="24"/>
        </w:rPr>
        <w:t xml:space="preserve"> </w:t>
      </w:r>
      <w:r w:rsidR="00F81997" w:rsidRPr="00CF70CF">
        <w:rPr>
          <w:sz w:val="24"/>
          <w:szCs w:val="24"/>
        </w:rPr>
        <w:t>k.c.)</w:t>
      </w:r>
      <w:r w:rsidRPr="00CF70CF">
        <w:rPr>
          <w:sz w:val="24"/>
          <w:szCs w:val="24"/>
        </w:rPr>
        <w:t xml:space="preserve"> </w:t>
      </w:r>
      <w:r w:rsidR="00F81997" w:rsidRPr="00CF70CF">
        <w:rPr>
          <w:sz w:val="24"/>
          <w:szCs w:val="24"/>
        </w:rPr>
        <w:t>za</w:t>
      </w:r>
      <w:r w:rsidRPr="00CF70CF">
        <w:rPr>
          <w:sz w:val="24"/>
          <w:szCs w:val="24"/>
        </w:rPr>
        <w:t xml:space="preserve"> </w:t>
      </w:r>
      <w:r w:rsidR="00F81997" w:rsidRPr="00CF70CF">
        <w:rPr>
          <w:sz w:val="24"/>
          <w:szCs w:val="24"/>
        </w:rPr>
        <w:t>niewykonanie</w:t>
      </w:r>
      <w:r w:rsidRPr="00CF70CF">
        <w:rPr>
          <w:sz w:val="24"/>
          <w:szCs w:val="24"/>
        </w:rPr>
        <w:t xml:space="preserve"> </w:t>
      </w:r>
      <w:r w:rsidR="00F81997" w:rsidRPr="00CF70CF">
        <w:rPr>
          <w:sz w:val="24"/>
          <w:szCs w:val="24"/>
        </w:rPr>
        <w:t>lub</w:t>
      </w:r>
      <w:r w:rsidRPr="00CF70CF">
        <w:rPr>
          <w:sz w:val="24"/>
          <w:szCs w:val="24"/>
        </w:rPr>
        <w:t xml:space="preserve"> </w:t>
      </w:r>
      <w:r w:rsidR="00F81997" w:rsidRPr="00CF70CF">
        <w:rPr>
          <w:sz w:val="24"/>
          <w:szCs w:val="24"/>
        </w:rPr>
        <w:t>nienależyte</w:t>
      </w:r>
      <w:r w:rsidRPr="00CF70CF">
        <w:rPr>
          <w:sz w:val="24"/>
          <w:szCs w:val="24"/>
        </w:rPr>
        <w:t xml:space="preserve"> </w:t>
      </w:r>
      <w:r w:rsidR="00F81997" w:rsidRPr="00CF70CF">
        <w:rPr>
          <w:sz w:val="24"/>
          <w:szCs w:val="24"/>
        </w:rPr>
        <w:t>wykonanie</w:t>
      </w:r>
      <w:r w:rsidRPr="00CF70CF">
        <w:rPr>
          <w:sz w:val="24"/>
          <w:szCs w:val="24"/>
        </w:rPr>
        <w:t xml:space="preserve"> </w:t>
      </w:r>
      <w:r w:rsidR="00F81997" w:rsidRPr="00CF70CF">
        <w:rPr>
          <w:sz w:val="24"/>
          <w:szCs w:val="24"/>
        </w:rPr>
        <w:t>zamówienia,</w:t>
      </w:r>
    </w:p>
    <w:p w14:paraId="0B92F55C" w14:textId="77777777" w:rsidR="00F81997" w:rsidRPr="00CF70CF" w:rsidRDefault="00F81997" w:rsidP="00885433">
      <w:pPr>
        <w:pStyle w:val="Tekstkomentarza"/>
        <w:numPr>
          <w:ilvl w:val="0"/>
          <w:numId w:val="118"/>
        </w:numPr>
        <w:spacing w:line="276" w:lineRule="auto"/>
        <w:ind w:left="993"/>
        <w:jc w:val="both"/>
        <w:rPr>
          <w:sz w:val="24"/>
          <w:szCs w:val="24"/>
        </w:rPr>
      </w:pPr>
      <w:r w:rsidRPr="00CF70CF">
        <w:rPr>
          <w:sz w:val="24"/>
          <w:szCs w:val="24"/>
        </w:rPr>
        <w:t>czas</w:t>
      </w:r>
      <w:r w:rsidR="006E0DAA" w:rsidRPr="00CF70CF">
        <w:rPr>
          <w:sz w:val="24"/>
          <w:szCs w:val="24"/>
        </w:rPr>
        <w:t xml:space="preserve"> </w:t>
      </w:r>
      <w:r w:rsidRPr="00CF70CF">
        <w:rPr>
          <w:sz w:val="24"/>
          <w:szCs w:val="24"/>
        </w:rPr>
        <w:t>trwania</w:t>
      </w:r>
      <w:r w:rsidR="006E0DAA" w:rsidRPr="00CF70CF">
        <w:rPr>
          <w:sz w:val="24"/>
          <w:szCs w:val="24"/>
        </w:rPr>
        <w:t xml:space="preserve"> </w:t>
      </w:r>
      <w:r w:rsidRPr="00CF70CF">
        <w:rPr>
          <w:sz w:val="24"/>
          <w:szCs w:val="24"/>
        </w:rPr>
        <w:t>umowy.</w:t>
      </w:r>
    </w:p>
    <w:p w14:paraId="1FDB93DB" w14:textId="77777777" w:rsidR="00F81997" w:rsidRPr="00CF70CF" w:rsidRDefault="00F81997" w:rsidP="00885433">
      <w:pPr>
        <w:numPr>
          <w:ilvl w:val="0"/>
          <w:numId w:val="116"/>
        </w:numPr>
        <w:tabs>
          <w:tab w:val="left" w:pos="426"/>
        </w:tabs>
        <w:spacing w:after="0"/>
        <w:ind w:left="426" w:hanging="426"/>
        <w:jc w:val="both"/>
        <w:rPr>
          <w:rFonts w:ascii="Times New Roman" w:hAnsi="Times New Roman" w:cs="Times New Roman"/>
          <w:bCs/>
          <w:sz w:val="24"/>
          <w:szCs w:val="24"/>
        </w:rPr>
      </w:pPr>
      <w:r w:rsidRPr="00CF70CF">
        <w:rPr>
          <w:rFonts w:ascii="Times New Roman" w:hAnsi="Times New Roman" w:cs="Times New Roman"/>
          <w:bCs/>
          <w:sz w:val="24"/>
          <w:szCs w:val="24"/>
        </w:rPr>
        <w:t>Ofertę</w:t>
      </w:r>
      <w:r w:rsidR="006E0DAA" w:rsidRPr="00CF70CF">
        <w:rPr>
          <w:rFonts w:ascii="Times New Roman" w:hAnsi="Times New Roman" w:cs="Times New Roman"/>
          <w:bCs/>
          <w:sz w:val="24"/>
          <w:szCs w:val="24"/>
        </w:rPr>
        <w:t xml:space="preserve"> </w:t>
      </w:r>
      <w:r w:rsidRPr="00CF70CF">
        <w:rPr>
          <w:rFonts w:ascii="Times New Roman" w:hAnsi="Times New Roman" w:cs="Times New Roman"/>
          <w:bCs/>
          <w:sz w:val="24"/>
          <w:szCs w:val="24"/>
        </w:rPr>
        <w:t>należy</w:t>
      </w:r>
      <w:r w:rsidR="006E0DAA" w:rsidRPr="00CF70CF">
        <w:rPr>
          <w:rFonts w:ascii="Times New Roman" w:hAnsi="Times New Roman" w:cs="Times New Roman"/>
          <w:bCs/>
          <w:sz w:val="24"/>
          <w:szCs w:val="24"/>
        </w:rPr>
        <w:t xml:space="preserve"> </w:t>
      </w:r>
      <w:r w:rsidRPr="00CF70CF">
        <w:rPr>
          <w:rFonts w:ascii="Times New Roman" w:hAnsi="Times New Roman" w:cs="Times New Roman"/>
          <w:bCs/>
          <w:sz w:val="24"/>
          <w:szCs w:val="24"/>
        </w:rPr>
        <w:t>sporządzić</w:t>
      </w:r>
      <w:r w:rsidR="006E0DAA" w:rsidRPr="00CF70CF">
        <w:rPr>
          <w:rFonts w:ascii="Times New Roman" w:hAnsi="Times New Roman" w:cs="Times New Roman"/>
          <w:bCs/>
          <w:sz w:val="24"/>
          <w:szCs w:val="24"/>
        </w:rPr>
        <w:t xml:space="preserve"> </w:t>
      </w:r>
      <w:r w:rsidRPr="00CF70CF">
        <w:rPr>
          <w:rFonts w:ascii="Times New Roman" w:hAnsi="Times New Roman" w:cs="Times New Roman"/>
          <w:bCs/>
          <w:sz w:val="24"/>
          <w:szCs w:val="24"/>
        </w:rPr>
        <w:t>w</w:t>
      </w:r>
      <w:r w:rsidR="006E0DAA" w:rsidRPr="00CF70CF">
        <w:rPr>
          <w:rFonts w:ascii="Times New Roman" w:hAnsi="Times New Roman" w:cs="Times New Roman"/>
          <w:bCs/>
          <w:sz w:val="24"/>
          <w:szCs w:val="24"/>
        </w:rPr>
        <w:t xml:space="preserve"> </w:t>
      </w:r>
      <w:r w:rsidRPr="00CF70CF">
        <w:rPr>
          <w:rFonts w:ascii="Times New Roman" w:hAnsi="Times New Roman" w:cs="Times New Roman"/>
          <w:bCs/>
          <w:sz w:val="24"/>
          <w:szCs w:val="24"/>
        </w:rPr>
        <w:t>języku</w:t>
      </w:r>
      <w:r w:rsidR="006E0DAA" w:rsidRPr="00CF70CF">
        <w:rPr>
          <w:rFonts w:ascii="Times New Roman" w:hAnsi="Times New Roman" w:cs="Times New Roman"/>
          <w:bCs/>
          <w:sz w:val="24"/>
          <w:szCs w:val="24"/>
        </w:rPr>
        <w:t xml:space="preserve"> </w:t>
      </w:r>
      <w:r w:rsidRPr="00CF70CF">
        <w:rPr>
          <w:rFonts w:ascii="Times New Roman" w:hAnsi="Times New Roman" w:cs="Times New Roman"/>
          <w:bCs/>
          <w:sz w:val="24"/>
          <w:szCs w:val="24"/>
        </w:rPr>
        <w:t>polskim</w:t>
      </w:r>
      <w:r w:rsidR="006E0DAA" w:rsidRPr="00CF70CF">
        <w:rPr>
          <w:rFonts w:ascii="Times New Roman" w:hAnsi="Times New Roman" w:cs="Times New Roman"/>
          <w:bCs/>
          <w:sz w:val="24"/>
          <w:szCs w:val="24"/>
        </w:rPr>
        <w:t xml:space="preserve"> </w:t>
      </w:r>
      <w:r w:rsidRPr="00CF70CF">
        <w:rPr>
          <w:rFonts w:ascii="Times New Roman" w:hAnsi="Times New Roman" w:cs="Times New Roman"/>
          <w:bCs/>
          <w:sz w:val="24"/>
          <w:szCs w:val="24"/>
        </w:rPr>
        <w:t>w</w:t>
      </w:r>
      <w:r w:rsidR="006E0DAA" w:rsidRPr="00CF70CF">
        <w:rPr>
          <w:rFonts w:ascii="Times New Roman" w:hAnsi="Times New Roman" w:cs="Times New Roman"/>
          <w:bCs/>
          <w:sz w:val="24"/>
          <w:szCs w:val="24"/>
        </w:rPr>
        <w:t xml:space="preserve"> </w:t>
      </w:r>
      <w:r w:rsidRPr="00CF70CF">
        <w:rPr>
          <w:rFonts w:ascii="Times New Roman" w:hAnsi="Times New Roman" w:cs="Times New Roman"/>
          <w:bCs/>
          <w:sz w:val="24"/>
          <w:szCs w:val="24"/>
        </w:rPr>
        <w:t>postaci</w:t>
      </w:r>
      <w:r w:rsidR="006E0DAA" w:rsidRPr="00CF70CF">
        <w:rPr>
          <w:rFonts w:ascii="Times New Roman" w:hAnsi="Times New Roman" w:cs="Times New Roman"/>
          <w:bCs/>
          <w:sz w:val="24"/>
          <w:szCs w:val="24"/>
        </w:rPr>
        <w:t xml:space="preserve"> </w:t>
      </w:r>
      <w:r w:rsidRPr="00CF70CF">
        <w:rPr>
          <w:rFonts w:ascii="Times New Roman" w:hAnsi="Times New Roman" w:cs="Times New Roman"/>
          <w:bCs/>
          <w:sz w:val="24"/>
          <w:szCs w:val="24"/>
        </w:rPr>
        <w:t>elektronicznej</w:t>
      </w:r>
      <w:r w:rsidR="006E0DAA" w:rsidRPr="00CF70CF">
        <w:rPr>
          <w:rFonts w:ascii="Times New Roman" w:hAnsi="Times New Roman" w:cs="Times New Roman"/>
          <w:bCs/>
          <w:sz w:val="24"/>
          <w:szCs w:val="24"/>
        </w:rPr>
        <w:t xml:space="preserve"> </w:t>
      </w:r>
      <w:r w:rsidRPr="00CF70CF">
        <w:rPr>
          <w:rFonts w:ascii="Times New Roman" w:hAnsi="Times New Roman" w:cs="Times New Roman"/>
          <w:bCs/>
          <w:sz w:val="24"/>
          <w:szCs w:val="24"/>
        </w:rPr>
        <w:t>opatrzonej</w:t>
      </w:r>
      <w:r w:rsidR="006E0DAA" w:rsidRPr="00CF70CF">
        <w:rPr>
          <w:rFonts w:ascii="Times New Roman" w:hAnsi="Times New Roman" w:cs="Times New Roman"/>
          <w:bCs/>
          <w:sz w:val="24"/>
          <w:szCs w:val="24"/>
        </w:rPr>
        <w:t xml:space="preserve"> </w:t>
      </w:r>
      <w:r w:rsidRPr="00CF70CF">
        <w:rPr>
          <w:rFonts w:ascii="Times New Roman" w:hAnsi="Times New Roman" w:cs="Times New Roman"/>
          <w:bCs/>
          <w:sz w:val="24"/>
          <w:szCs w:val="24"/>
        </w:rPr>
        <w:t>kwalifikowanym</w:t>
      </w:r>
      <w:r w:rsidR="006E0DAA" w:rsidRPr="00CF70CF">
        <w:rPr>
          <w:rFonts w:ascii="Times New Roman" w:hAnsi="Times New Roman" w:cs="Times New Roman"/>
          <w:bCs/>
          <w:sz w:val="24"/>
          <w:szCs w:val="24"/>
        </w:rPr>
        <w:t xml:space="preserve"> </w:t>
      </w:r>
      <w:r w:rsidRPr="00CF70CF">
        <w:rPr>
          <w:rFonts w:ascii="Times New Roman" w:hAnsi="Times New Roman" w:cs="Times New Roman"/>
          <w:bCs/>
          <w:sz w:val="24"/>
          <w:szCs w:val="24"/>
        </w:rPr>
        <w:t>podpisem</w:t>
      </w:r>
      <w:r w:rsidR="006E0DAA" w:rsidRPr="00CF70CF">
        <w:rPr>
          <w:rFonts w:ascii="Times New Roman" w:hAnsi="Times New Roman" w:cs="Times New Roman"/>
          <w:bCs/>
          <w:sz w:val="24"/>
          <w:szCs w:val="24"/>
        </w:rPr>
        <w:t xml:space="preserve"> </w:t>
      </w:r>
      <w:r w:rsidRPr="00CF70CF">
        <w:rPr>
          <w:rFonts w:ascii="Times New Roman" w:hAnsi="Times New Roman" w:cs="Times New Roman"/>
          <w:bCs/>
          <w:sz w:val="24"/>
          <w:szCs w:val="24"/>
        </w:rPr>
        <w:t>elektronicznym</w:t>
      </w:r>
      <w:r w:rsidR="006E0DAA" w:rsidRPr="00CF70CF">
        <w:rPr>
          <w:rFonts w:ascii="Times New Roman" w:hAnsi="Times New Roman" w:cs="Times New Roman"/>
          <w:bCs/>
          <w:sz w:val="24"/>
          <w:szCs w:val="24"/>
        </w:rPr>
        <w:t xml:space="preserve"> </w:t>
      </w:r>
      <w:r w:rsidRPr="00CF70CF">
        <w:rPr>
          <w:rFonts w:ascii="Times New Roman" w:hAnsi="Times New Roman" w:cs="Times New Roman"/>
          <w:bCs/>
          <w:sz w:val="24"/>
          <w:szCs w:val="24"/>
        </w:rPr>
        <w:t>zgodnie</w:t>
      </w:r>
      <w:r w:rsidR="006E0DAA" w:rsidRPr="00CF70CF">
        <w:rPr>
          <w:rFonts w:ascii="Times New Roman" w:hAnsi="Times New Roman" w:cs="Times New Roman"/>
          <w:bCs/>
          <w:sz w:val="24"/>
          <w:szCs w:val="24"/>
        </w:rPr>
        <w:t xml:space="preserve"> </w:t>
      </w:r>
      <w:r w:rsidRPr="00CF70CF">
        <w:rPr>
          <w:rFonts w:ascii="Times New Roman" w:hAnsi="Times New Roman" w:cs="Times New Roman"/>
          <w:bCs/>
          <w:sz w:val="24"/>
          <w:szCs w:val="24"/>
        </w:rPr>
        <w:t>z</w:t>
      </w:r>
      <w:r w:rsidR="006E0DAA" w:rsidRPr="00CF70CF">
        <w:rPr>
          <w:rFonts w:ascii="Times New Roman" w:hAnsi="Times New Roman" w:cs="Times New Roman"/>
          <w:bCs/>
          <w:sz w:val="24"/>
          <w:szCs w:val="24"/>
        </w:rPr>
        <w:t xml:space="preserve"> </w:t>
      </w:r>
      <w:r w:rsidRPr="00CF70CF">
        <w:rPr>
          <w:rFonts w:ascii="Times New Roman" w:hAnsi="Times New Roman" w:cs="Times New Roman"/>
          <w:bCs/>
          <w:sz w:val="24"/>
          <w:szCs w:val="24"/>
        </w:rPr>
        <w:t>§2</w:t>
      </w:r>
      <w:r w:rsidR="006E0DAA" w:rsidRPr="00CF70CF">
        <w:rPr>
          <w:rFonts w:ascii="Times New Roman" w:hAnsi="Times New Roman" w:cs="Times New Roman"/>
          <w:bCs/>
          <w:sz w:val="24"/>
          <w:szCs w:val="24"/>
        </w:rPr>
        <w:t xml:space="preserve"> </w:t>
      </w:r>
      <w:r w:rsidRPr="00CF70CF">
        <w:rPr>
          <w:rFonts w:ascii="Times New Roman" w:hAnsi="Times New Roman" w:cs="Times New Roman"/>
          <w:bCs/>
          <w:sz w:val="24"/>
          <w:szCs w:val="24"/>
        </w:rPr>
        <w:t>Rozporządzenia</w:t>
      </w:r>
      <w:r w:rsidR="006E0DAA" w:rsidRPr="00CF70CF">
        <w:rPr>
          <w:rFonts w:ascii="Times New Roman" w:hAnsi="Times New Roman" w:cs="Times New Roman"/>
          <w:bCs/>
          <w:sz w:val="24"/>
          <w:szCs w:val="24"/>
        </w:rPr>
        <w:t xml:space="preserve"> </w:t>
      </w:r>
      <w:r w:rsidRPr="00CF70CF">
        <w:rPr>
          <w:rFonts w:ascii="Times New Roman" w:hAnsi="Times New Roman" w:cs="Times New Roman"/>
          <w:bCs/>
          <w:sz w:val="24"/>
          <w:szCs w:val="24"/>
        </w:rPr>
        <w:t>Prezesa</w:t>
      </w:r>
      <w:r w:rsidR="006E0DAA" w:rsidRPr="00CF70CF">
        <w:rPr>
          <w:rFonts w:ascii="Times New Roman" w:hAnsi="Times New Roman" w:cs="Times New Roman"/>
          <w:bCs/>
          <w:sz w:val="24"/>
          <w:szCs w:val="24"/>
        </w:rPr>
        <w:t xml:space="preserve"> </w:t>
      </w:r>
      <w:r w:rsidRPr="00CF70CF">
        <w:rPr>
          <w:rFonts w:ascii="Times New Roman" w:hAnsi="Times New Roman" w:cs="Times New Roman"/>
          <w:bCs/>
          <w:sz w:val="24"/>
          <w:szCs w:val="24"/>
        </w:rPr>
        <w:t>Rady</w:t>
      </w:r>
      <w:r w:rsidR="006E0DAA" w:rsidRPr="00CF70CF">
        <w:rPr>
          <w:rFonts w:ascii="Times New Roman" w:hAnsi="Times New Roman" w:cs="Times New Roman"/>
          <w:bCs/>
          <w:sz w:val="24"/>
          <w:szCs w:val="24"/>
        </w:rPr>
        <w:t xml:space="preserve"> </w:t>
      </w:r>
      <w:r w:rsidRPr="00CF70CF">
        <w:rPr>
          <w:rFonts w:ascii="Times New Roman" w:hAnsi="Times New Roman" w:cs="Times New Roman"/>
          <w:bCs/>
          <w:sz w:val="24"/>
          <w:szCs w:val="24"/>
        </w:rPr>
        <w:t>Ministrów</w:t>
      </w:r>
      <w:r w:rsidR="006E0DAA" w:rsidRPr="00CF70CF">
        <w:rPr>
          <w:rFonts w:ascii="Times New Roman" w:hAnsi="Times New Roman" w:cs="Times New Roman"/>
          <w:bCs/>
          <w:sz w:val="24"/>
          <w:szCs w:val="24"/>
        </w:rPr>
        <w:t xml:space="preserve"> </w:t>
      </w:r>
      <w:r w:rsidRPr="00CF70CF">
        <w:rPr>
          <w:rFonts w:ascii="Times New Roman" w:hAnsi="Times New Roman" w:cs="Times New Roman"/>
          <w:bCs/>
          <w:sz w:val="24"/>
          <w:szCs w:val="24"/>
        </w:rPr>
        <w:t>z</w:t>
      </w:r>
      <w:r w:rsidR="006E0DAA" w:rsidRPr="00CF70CF">
        <w:rPr>
          <w:rFonts w:ascii="Times New Roman" w:hAnsi="Times New Roman" w:cs="Times New Roman"/>
          <w:bCs/>
          <w:sz w:val="24"/>
          <w:szCs w:val="24"/>
        </w:rPr>
        <w:t xml:space="preserve"> </w:t>
      </w:r>
      <w:r w:rsidRPr="00CF70CF">
        <w:rPr>
          <w:rFonts w:ascii="Times New Roman" w:hAnsi="Times New Roman" w:cs="Times New Roman"/>
          <w:bCs/>
          <w:sz w:val="24"/>
          <w:szCs w:val="24"/>
        </w:rPr>
        <w:t>dnia</w:t>
      </w:r>
      <w:r w:rsidR="006E0DAA" w:rsidRPr="00CF70CF">
        <w:rPr>
          <w:rFonts w:ascii="Times New Roman" w:hAnsi="Times New Roman" w:cs="Times New Roman"/>
          <w:bCs/>
          <w:sz w:val="24"/>
          <w:szCs w:val="24"/>
        </w:rPr>
        <w:t xml:space="preserve"> </w:t>
      </w:r>
      <w:r w:rsidRPr="00CF70CF">
        <w:rPr>
          <w:rFonts w:ascii="Times New Roman" w:hAnsi="Times New Roman" w:cs="Times New Roman"/>
          <w:bCs/>
          <w:sz w:val="24"/>
          <w:szCs w:val="24"/>
        </w:rPr>
        <w:t>30</w:t>
      </w:r>
      <w:r w:rsidR="006E0DAA" w:rsidRPr="00CF70CF">
        <w:rPr>
          <w:rFonts w:ascii="Times New Roman" w:hAnsi="Times New Roman" w:cs="Times New Roman"/>
          <w:bCs/>
          <w:sz w:val="24"/>
          <w:szCs w:val="24"/>
        </w:rPr>
        <w:t xml:space="preserve"> </w:t>
      </w:r>
      <w:r w:rsidRPr="00CF70CF">
        <w:rPr>
          <w:rFonts w:ascii="Times New Roman" w:hAnsi="Times New Roman" w:cs="Times New Roman"/>
          <w:bCs/>
          <w:sz w:val="24"/>
          <w:szCs w:val="24"/>
        </w:rPr>
        <w:t>grudnia</w:t>
      </w:r>
      <w:r w:rsidR="006E0DAA" w:rsidRPr="00CF70CF">
        <w:rPr>
          <w:rFonts w:ascii="Times New Roman" w:hAnsi="Times New Roman" w:cs="Times New Roman"/>
          <w:bCs/>
          <w:sz w:val="24"/>
          <w:szCs w:val="24"/>
        </w:rPr>
        <w:t xml:space="preserve"> </w:t>
      </w:r>
      <w:r w:rsidRPr="00CF70CF">
        <w:rPr>
          <w:rFonts w:ascii="Times New Roman" w:hAnsi="Times New Roman" w:cs="Times New Roman"/>
          <w:bCs/>
          <w:sz w:val="24"/>
          <w:szCs w:val="24"/>
        </w:rPr>
        <w:t>2020</w:t>
      </w:r>
      <w:r w:rsidR="006E0DAA" w:rsidRPr="00CF70CF">
        <w:rPr>
          <w:rFonts w:ascii="Times New Roman" w:hAnsi="Times New Roman" w:cs="Times New Roman"/>
          <w:bCs/>
          <w:sz w:val="24"/>
          <w:szCs w:val="24"/>
        </w:rPr>
        <w:t xml:space="preserve"> </w:t>
      </w:r>
      <w:r w:rsidRPr="00CF70CF">
        <w:rPr>
          <w:rFonts w:ascii="Times New Roman" w:hAnsi="Times New Roman" w:cs="Times New Roman"/>
          <w:bCs/>
          <w:sz w:val="24"/>
          <w:szCs w:val="24"/>
        </w:rPr>
        <w:t>r</w:t>
      </w:r>
      <w:r w:rsidR="006E0DAA" w:rsidRPr="00CF70CF">
        <w:rPr>
          <w:rFonts w:ascii="Times New Roman" w:hAnsi="Times New Roman" w:cs="Times New Roman"/>
          <w:bCs/>
          <w:sz w:val="24"/>
          <w:szCs w:val="24"/>
        </w:rPr>
        <w:t xml:space="preserve"> </w:t>
      </w:r>
      <w:r w:rsidRPr="00CF70CF">
        <w:rPr>
          <w:rFonts w:ascii="Times New Roman" w:hAnsi="Times New Roman" w:cs="Times New Roman"/>
          <w:bCs/>
          <w:sz w:val="24"/>
          <w:szCs w:val="24"/>
        </w:rPr>
        <w:t>w</w:t>
      </w:r>
      <w:r w:rsidR="006E0DAA" w:rsidRPr="00CF70CF">
        <w:rPr>
          <w:rFonts w:ascii="Times New Roman" w:hAnsi="Times New Roman" w:cs="Times New Roman"/>
          <w:bCs/>
          <w:sz w:val="24"/>
          <w:szCs w:val="24"/>
        </w:rPr>
        <w:t xml:space="preserve"> </w:t>
      </w:r>
      <w:r w:rsidRPr="00CF70CF">
        <w:rPr>
          <w:rFonts w:ascii="Times New Roman" w:hAnsi="Times New Roman" w:cs="Times New Roman"/>
          <w:bCs/>
          <w:sz w:val="24"/>
          <w:szCs w:val="24"/>
        </w:rPr>
        <w:t>sprawie</w:t>
      </w:r>
      <w:r w:rsidR="006E0DAA" w:rsidRPr="00CF70CF">
        <w:rPr>
          <w:rFonts w:ascii="Times New Roman" w:hAnsi="Times New Roman" w:cs="Times New Roman"/>
          <w:bCs/>
          <w:sz w:val="24"/>
          <w:szCs w:val="24"/>
        </w:rPr>
        <w:t xml:space="preserve"> </w:t>
      </w:r>
      <w:r w:rsidRPr="00CF70CF">
        <w:rPr>
          <w:rFonts w:ascii="Times New Roman" w:hAnsi="Times New Roman" w:cs="Times New Roman"/>
          <w:bCs/>
          <w:sz w:val="24"/>
          <w:szCs w:val="24"/>
        </w:rPr>
        <w:t>sposobu</w:t>
      </w:r>
      <w:r w:rsidR="006E0DAA" w:rsidRPr="00CF70CF">
        <w:rPr>
          <w:rFonts w:ascii="Times New Roman" w:hAnsi="Times New Roman" w:cs="Times New Roman"/>
          <w:bCs/>
          <w:sz w:val="24"/>
          <w:szCs w:val="24"/>
        </w:rPr>
        <w:t xml:space="preserve"> </w:t>
      </w:r>
      <w:r w:rsidRPr="00CF70CF">
        <w:rPr>
          <w:rFonts w:ascii="Times New Roman" w:hAnsi="Times New Roman" w:cs="Times New Roman"/>
          <w:bCs/>
          <w:sz w:val="24"/>
          <w:szCs w:val="24"/>
        </w:rPr>
        <w:t>sporządzania</w:t>
      </w:r>
      <w:r w:rsidR="006E0DAA" w:rsidRPr="00CF70CF">
        <w:rPr>
          <w:rFonts w:ascii="Times New Roman" w:hAnsi="Times New Roman" w:cs="Times New Roman"/>
          <w:bCs/>
          <w:sz w:val="24"/>
          <w:szCs w:val="24"/>
        </w:rPr>
        <w:t xml:space="preserve"> </w:t>
      </w:r>
      <w:r w:rsidRPr="00CF70CF">
        <w:rPr>
          <w:rFonts w:ascii="Times New Roman" w:hAnsi="Times New Roman" w:cs="Times New Roman"/>
          <w:bCs/>
          <w:sz w:val="24"/>
          <w:szCs w:val="24"/>
        </w:rPr>
        <w:t>i</w:t>
      </w:r>
      <w:r w:rsidR="006E0DAA" w:rsidRPr="00CF70CF">
        <w:rPr>
          <w:rFonts w:ascii="Times New Roman" w:hAnsi="Times New Roman" w:cs="Times New Roman"/>
          <w:bCs/>
          <w:sz w:val="24"/>
          <w:szCs w:val="24"/>
        </w:rPr>
        <w:t xml:space="preserve"> </w:t>
      </w:r>
      <w:r w:rsidRPr="00CF70CF">
        <w:rPr>
          <w:rFonts w:ascii="Times New Roman" w:hAnsi="Times New Roman" w:cs="Times New Roman"/>
          <w:bCs/>
          <w:sz w:val="24"/>
          <w:szCs w:val="24"/>
        </w:rPr>
        <w:t>przekazywania</w:t>
      </w:r>
      <w:r w:rsidR="006E0DAA" w:rsidRPr="00CF70CF">
        <w:rPr>
          <w:rFonts w:ascii="Times New Roman" w:hAnsi="Times New Roman" w:cs="Times New Roman"/>
          <w:bCs/>
          <w:sz w:val="24"/>
          <w:szCs w:val="24"/>
        </w:rPr>
        <w:t xml:space="preserve"> </w:t>
      </w:r>
      <w:r w:rsidRPr="00CF70CF">
        <w:rPr>
          <w:rFonts w:ascii="Times New Roman" w:hAnsi="Times New Roman" w:cs="Times New Roman"/>
          <w:bCs/>
          <w:sz w:val="24"/>
          <w:szCs w:val="24"/>
        </w:rPr>
        <w:t>informacji</w:t>
      </w:r>
      <w:r w:rsidR="006E0DAA" w:rsidRPr="00CF70CF">
        <w:rPr>
          <w:rFonts w:ascii="Times New Roman" w:hAnsi="Times New Roman" w:cs="Times New Roman"/>
          <w:bCs/>
          <w:sz w:val="24"/>
          <w:szCs w:val="24"/>
        </w:rPr>
        <w:t xml:space="preserve"> </w:t>
      </w:r>
      <w:r w:rsidRPr="00CF70CF">
        <w:rPr>
          <w:rFonts w:ascii="Times New Roman" w:hAnsi="Times New Roman" w:cs="Times New Roman"/>
          <w:bCs/>
          <w:sz w:val="24"/>
          <w:szCs w:val="24"/>
        </w:rPr>
        <w:t>oraz</w:t>
      </w:r>
      <w:r w:rsidR="006E0DAA" w:rsidRPr="00CF70CF">
        <w:rPr>
          <w:rFonts w:ascii="Times New Roman" w:hAnsi="Times New Roman" w:cs="Times New Roman"/>
          <w:bCs/>
          <w:sz w:val="24"/>
          <w:szCs w:val="24"/>
        </w:rPr>
        <w:t xml:space="preserve"> </w:t>
      </w:r>
      <w:r w:rsidRPr="00CF70CF">
        <w:rPr>
          <w:rFonts w:ascii="Times New Roman" w:hAnsi="Times New Roman" w:cs="Times New Roman"/>
          <w:bCs/>
          <w:sz w:val="24"/>
          <w:szCs w:val="24"/>
        </w:rPr>
        <w:t>wymagań</w:t>
      </w:r>
      <w:r w:rsidR="006E0DAA" w:rsidRPr="00CF70CF">
        <w:rPr>
          <w:rFonts w:ascii="Times New Roman" w:hAnsi="Times New Roman" w:cs="Times New Roman"/>
          <w:bCs/>
          <w:sz w:val="24"/>
          <w:szCs w:val="24"/>
        </w:rPr>
        <w:t xml:space="preserve"> </w:t>
      </w:r>
      <w:r w:rsidRPr="00CF70CF">
        <w:rPr>
          <w:rFonts w:ascii="Times New Roman" w:hAnsi="Times New Roman" w:cs="Times New Roman"/>
          <w:bCs/>
          <w:sz w:val="24"/>
          <w:szCs w:val="24"/>
        </w:rPr>
        <w:t>technicznych</w:t>
      </w:r>
      <w:r w:rsidR="006E0DAA" w:rsidRPr="00CF70CF">
        <w:rPr>
          <w:rFonts w:ascii="Times New Roman" w:hAnsi="Times New Roman" w:cs="Times New Roman"/>
          <w:bCs/>
          <w:sz w:val="24"/>
          <w:szCs w:val="24"/>
        </w:rPr>
        <w:t xml:space="preserve"> </w:t>
      </w:r>
      <w:r w:rsidRPr="00CF70CF">
        <w:rPr>
          <w:rFonts w:ascii="Times New Roman" w:hAnsi="Times New Roman" w:cs="Times New Roman"/>
          <w:bCs/>
          <w:sz w:val="24"/>
          <w:szCs w:val="24"/>
        </w:rPr>
        <w:t>dla</w:t>
      </w:r>
      <w:r w:rsidR="006E0DAA" w:rsidRPr="00CF70CF">
        <w:rPr>
          <w:rFonts w:ascii="Times New Roman" w:hAnsi="Times New Roman" w:cs="Times New Roman"/>
          <w:bCs/>
          <w:sz w:val="24"/>
          <w:szCs w:val="24"/>
        </w:rPr>
        <w:t xml:space="preserve"> </w:t>
      </w:r>
      <w:r w:rsidRPr="00CF70CF">
        <w:rPr>
          <w:rFonts w:ascii="Times New Roman" w:hAnsi="Times New Roman" w:cs="Times New Roman"/>
          <w:bCs/>
          <w:sz w:val="24"/>
          <w:szCs w:val="24"/>
        </w:rPr>
        <w:t>dokumentów</w:t>
      </w:r>
      <w:r w:rsidR="006E0DAA" w:rsidRPr="00CF70CF">
        <w:rPr>
          <w:rFonts w:ascii="Times New Roman" w:hAnsi="Times New Roman" w:cs="Times New Roman"/>
          <w:bCs/>
          <w:sz w:val="24"/>
          <w:szCs w:val="24"/>
        </w:rPr>
        <w:t xml:space="preserve"> </w:t>
      </w:r>
      <w:r w:rsidRPr="00CF70CF">
        <w:rPr>
          <w:rFonts w:ascii="Times New Roman" w:hAnsi="Times New Roman" w:cs="Times New Roman"/>
          <w:bCs/>
          <w:sz w:val="24"/>
          <w:szCs w:val="24"/>
        </w:rPr>
        <w:t>elektronicznych</w:t>
      </w:r>
      <w:r w:rsidR="006E0DAA" w:rsidRPr="00CF70CF">
        <w:rPr>
          <w:rFonts w:ascii="Times New Roman" w:hAnsi="Times New Roman" w:cs="Times New Roman"/>
          <w:bCs/>
          <w:sz w:val="24"/>
          <w:szCs w:val="24"/>
        </w:rPr>
        <w:t xml:space="preserve"> </w:t>
      </w:r>
      <w:r w:rsidRPr="00CF70CF">
        <w:rPr>
          <w:rFonts w:ascii="Times New Roman" w:hAnsi="Times New Roman" w:cs="Times New Roman"/>
          <w:bCs/>
          <w:sz w:val="24"/>
          <w:szCs w:val="24"/>
        </w:rPr>
        <w:t>oraz</w:t>
      </w:r>
      <w:r w:rsidR="006E0DAA" w:rsidRPr="00CF70CF">
        <w:rPr>
          <w:rFonts w:ascii="Times New Roman" w:hAnsi="Times New Roman" w:cs="Times New Roman"/>
          <w:bCs/>
          <w:sz w:val="24"/>
          <w:szCs w:val="24"/>
        </w:rPr>
        <w:t xml:space="preserve"> </w:t>
      </w:r>
      <w:r w:rsidRPr="00CF70CF">
        <w:rPr>
          <w:rFonts w:ascii="Times New Roman" w:hAnsi="Times New Roman" w:cs="Times New Roman"/>
          <w:bCs/>
          <w:sz w:val="24"/>
          <w:szCs w:val="24"/>
        </w:rPr>
        <w:t>środków</w:t>
      </w:r>
      <w:r w:rsidR="006E0DAA" w:rsidRPr="00CF70CF">
        <w:rPr>
          <w:rFonts w:ascii="Times New Roman" w:hAnsi="Times New Roman" w:cs="Times New Roman"/>
          <w:bCs/>
          <w:sz w:val="24"/>
          <w:szCs w:val="24"/>
        </w:rPr>
        <w:t xml:space="preserve"> </w:t>
      </w:r>
      <w:r w:rsidRPr="00CF70CF">
        <w:rPr>
          <w:rFonts w:ascii="Times New Roman" w:hAnsi="Times New Roman" w:cs="Times New Roman"/>
          <w:bCs/>
          <w:sz w:val="24"/>
          <w:szCs w:val="24"/>
        </w:rPr>
        <w:t>komunikacji</w:t>
      </w:r>
      <w:r w:rsidR="006E0DAA" w:rsidRPr="00CF70CF">
        <w:rPr>
          <w:rFonts w:ascii="Times New Roman" w:hAnsi="Times New Roman" w:cs="Times New Roman"/>
          <w:bCs/>
          <w:sz w:val="24"/>
          <w:szCs w:val="24"/>
        </w:rPr>
        <w:t xml:space="preserve"> </w:t>
      </w:r>
      <w:r w:rsidRPr="00CF70CF">
        <w:rPr>
          <w:rFonts w:ascii="Times New Roman" w:hAnsi="Times New Roman" w:cs="Times New Roman"/>
          <w:bCs/>
          <w:sz w:val="24"/>
          <w:szCs w:val="24"/>
        </w:rPr>
        <w:t>elektronicznej</w:t>
      </w:r>
      <w:r w:rsidR="006E0DAA" w:rsidRPr="00CF70CF">
        <w:rPr>
          <w:rFonts w:ascii="Times New Roman" w:hAnsi="Times New Roman" w:cs="Times New Roman"/>
          <w:bCs/>
          <w:sz w:val="24"/>
          <w:szCs w:val="24"/>
        </w:rPr>
        <w:t xml:space="preserve"> </w:t>
      </w:r>
      <w:r w:rsidRPr="00CF70CF">
        <w:rPr>
          <w:rFonts w:ascii="Times New Roman" w:hAnsi="Times New Roman" w:cs="Times New Roman"/>
          <w:bCs/>
          <w:sz w:val="24"/>
          <w:szCs w:val="24"/>
        </w:rPr>
        <w:t>w</w:t>
      </w:r>
      <w:r w:rsidR="006E0DAA" w:rsidRPr="00CF70CF">
        <w:rPr>
          <w:rFonts w:ascii="Times New Roman" w:hAnsi="Times New Roman" w:cs="Times New Roman"/>
          <w:bCs/>
          <w:sz w:val="24"/>
          <w:szCs w:val="24"/>
        </w:rPr>
        <w:t xml:space="preserve"> </w:t>
      </w:r>
      <w:r w:rsidRPr="00CF70CF">
        <w:rPr>
          <w:rFonts w:ascii="Times New Roman" w:hAnsi="Times New Roman" w:cs="Times New Roman"/>
          <w:bCs/>
          <w:sz w:val="24"/>
          <w:szCs w:val="24"/>
        </w:rPr>
        <w:t>postępowaniu</w:t>
      </w:r>
      <w:r w:rsidR="006E0DAA" w:rsidRPr="00CF70CF">
        <w:rPr>
          <w:rFonts w:ascii="Times New Roman" w:hAnsi="Times New Roman" w:cs="Times New Roman"/>
          <w:bCs/>
          <w:sz w:val="24"/>
          <w:szCs w:val="24"/>
        </w:rPr>
        <w:t xml:space="preserve"> </w:t>
      </w:r>
      <w:r w:rsidRPr="00CF70CF">
        <w:rPr>
          <w:rFonts w:ascii="Times New Roman" w:hAnsi="Times New Roman" w:cs="Times New Roman"/>
          <w:bCs/>
          <w:sz w:val="24"/>
          <w:szCs w:val="24"/>
        </w:rPr>
        <w:t>o</w:t>
      </w:r>
      <w:r w:rsidR="006E0DAA" w:rsidRPr="00CF70CF">
        <w:rPr>
          <w:rFonts w:ascii="Times New Roman" w:hAnsi="Times New Roman" w:cs="Times New Roman"/>
          <w:bCs/>
          <w:sz w:val="24"/>
          <w:szCs w:val="24"/>
        </w:rPr>
        <w:t xml:space="preserve"> </w:t>
      </w:r>
      <w:r w:rsidRPr="00CF70CF">
        <w:rPr>
          <w:rFonts w:ascii="Times New Roman" w:hAnsi="Times New Roman" w:cs="Times New Roman"/>
          <w:bCs/>
          <w:sz w:val="24"/>
          <w:szCs w:val="24"/>
        </w:rPr>
        <w:t>udzielenie</w:t>
      </w:r>
      <w:r w:rsidR="006E0DAA" w:rsidRPr="00CF70CF">
        <w:rPr>
          <w:rFonts w:ascii="Times New Roman" w:hAnsi="Times New Roman" w:cs="Times New Roman"/>
          <w:bCs/>
          <w:sz w:val="24"/>
          <w:szCs w:val="24"/>
        </w:rPr>
        <w:t xml:space="preserve"> </w:t>
      </w:r>
      <w:r w:rsidRPr="00CF70CF">
        <w:rPr>
          <w:rFonts w:ascii="Times New Roman" w:hAnsi="Times New Roman" w:cs="Times New Roman"/>
          <w:bCs/>
          <w:sz w:val="24"/>
          <w:szCs w:val="24"/>
        </w:rPr>
        <w:t>zamówienia</w:t>
      </w:r>
      <w:r w:rsidR="006E0DAA" w:rsidRPr="00CF70CF">
        <w:rPr>
          <w:rFonts w:ascii="Times New Roman" w:hAnsi="Times New Roman" w:cs="Times New Roman"/>
          <w:bCs/>
          <w:sz w:val="24"/>
          <w:szCs w:val="24"/>
        </w:rPr>
        <w:t xml:space="preserve"> </w:t>
      </w:r>
      <w:r w:rsidRPr="00CF70CF">
        <w:rPr>
          <w:rFonts w:ascii="Times New Roman" w:hAnsi="Times New Roman" w:cs="Times New Roman"/>
          <w:bCs/>
          <w:sz w:val="24"/>
          <w:szCs w:val="24"/>
        </w:rPr>
        <w:t>publicznego.</w:t>
      </w:r>
    </w:p>
    <w:p w14:paraId="45C3EC56" w14:textId="77777777" w:rsidR="00F81997" w:rsidRPr="00CF70CF" w:rsidRDefault="006E0DAA" w:rsidP="00885433">
      <w:pPr>
        <w:numPr>
          <w:ilvl w:val="0"/>
          <w:numId w:val="116"/>
        </w:numPr>
        <w:tabs>
          <w:tab w:val="left" w:pos="426"/>
        </w:tabs>
        <w:spacing w:after="0"/>
        <w:ind w:left="426" w:hanging="426"/>
        <w:jc w:val="both"/>
        <w:rPr>
          <w:rFonts w:ascii="Times New Roman" w:hAnsi="Times New Roman" w:cs="Times New Roman"/>
          <w:bCs/>
          <w:sz w:val="24"/>
          <w:szCs w:val="24"/>
        </w:rPr>
      </w:pPr>
      <w:r w:rsidRPr="00CF70CF">
        <w:rPr>
          <w:rFonts w:ascii="Times New Roman" w:hAnsi="Times New Roman" w:cs="Times New Roman"/>
          <w:bCs/>
          <w:sz w:val="24"/>
          <w:szCs w:val="24"/>
        </w:rPr>
        <w:t xml:space="preserve"> </w:t>
      </w:r>
      <w:r w:rsidR="00F81997" w:rsidRPr="00CF70CF">
        <w:rPr>
          <w:rFonts w:ascii="Times New Roman" w:hAnsi="Times New Roman" w:cs="Times New Roman"/>
          <w:bCs/>
          <w:sz w:val="24"/>
          <w:szCs w:val="24"/>
        </w:rPr>
        <w:t>Oferta</w:t>
      </w:r>
      <w:r w:rsidRPr="00CF70CF">
        <w:rPr>
          <w:rFonts w:ascii="Times New Roman" w:hAnsi="Times New Roman" w:cs="Times New Roman"/>
          <w:bCs/>
          <w:sz w:val="24"/>
          <w:szCs w:val="24"/>
        </w:rPr>
        <w:t xml:space="preserve"> </w:t>
      </w:r>
      <w:r w:rsidR="00F81997" w:rsidRPr="00CF70CF">
        <w:rPr>
          <w:rFonts w:ascii="Times New Roman" w:hAnsi="Times New Roman" w:cs="Times New Roman"/>
          <w:bCs/>
          <w:sz w:val="24"/>
          <w:szCs w:val="24"/>
        </w:rPr>
        <w:t>winna</w:t>
      </w:r>
      <w:r w:rsidRPr="00CF70CF">
        <w:rPr>
          <w:rFonts w:ascii="Times New Roman" w:hAnsi="Times New Roman" w:cs="Times New Roman"/>
          <w:bCs/>
          <w:sz w:val="24"/>
          <w:szCs w:val="24"/>
        </w:rPr>
        <w:t xml:space="preserve"> </w:t>
      </w:r>
      <w:r w:rsidR="00F81997" w:rsidRPr="00CF70CF">
        <w:rPr>
          <w:rFonts w:ascii="Times New Roman" w:hAnsi="Times New Roman" w:cs="Times New Roman"/>
          <w:bCs/>
          <w:sz w:val="24"/>
          <w:szCs w:val="24"/>
        </w:rPr>
        <w:t>być</w:t>
      </w:r>
      <w:r w:rsidRPr="00CF70CF">
        <w:rPr>
          <w:rFonts w:ascii="Times New Roman" w:hAnsi="Times New Roman" w:cs="Times New Roman"/>
          <w:bCs/>
          <w:sz w:val="24"/>
          <w:szCs w:val="24"/>
        </w:rPr>
        <w:t xml:space="preserve"> </w:t>
      </w:r>
      <w:r w:rsidR="00F81997" w:rsidRPr="00CF70CF">
        <w:rPr>
          <w:rFonts w:ascii="Times New Roman" w:hAnsi="Times New Roman" w:cs="Times New Roman"/>
          <w:bCs/>
          <w:sz w:val="24"/>
          <w:szCs w:val="24"/>
        </w:rPr>
        <w:t>podpisana</w:t>
      </w:r>
      <w:r w:rsidRPr="00CF70CF">
        <w:rPr>
          <w:rFonts w:ascii="Times New Roman" w:hAnsi="Times New Roman" w:cs="Times New Roman"/>
          <w:bCs/>
          <w:sz w:val="24"/>
          <w:szCs w:val="24"/>
        </w:rPr>
        <w:t xml:space="preserve"> </w:t>
      </w:r>
      <w:r w:rsidR="00F81997" w:rsidRPr="00CF70CF">
        <w:rPr>
          <w:rFonts w:ascii="Times New Roman" w:hAnsi="Times New Roman" w:cs="Times New Roman"/>
          <w:bCs/>
          <w:sz w:val="24"/>
          <w:szCs w:val="24"/>
        </w:rPr>
        <w:t>kwalifikowanym</w:t>
      </w:r>
      <w:r w:rsidRPr="00CF70CF">
        <w:rPr>
          <w:rFonts w:ascii="Times New Roman" w:hAnsi="Times New Roman" w:cs="Times New Roman"/>
          <w:bCs/>
          <w:sz w:val="24"/>
          <w:szCs w:val="24"/>
        </w:rPr>
        <w:t xml:space="preserve"> </w:t>
      </w:r>
      <w:r w:rsidR="00F81997" w:rsidRPr="00CF70CF">
        <w:rPr>
          <w:rFonts w:ascii="Times New Roman" w:hAnsi="Times New Roman" w:cs="Times New Roman"/>
          <w:bCs/>
          <w:sz w:val="24"/>
          <w:szCs w:val="24"/>
        </w:rPr>
        <w:t>podpisem</w:t>
      </w:r>
      <w:r w:rsidRPr="00CF70CF">
        <w:rPr>
          <w:rFonts w:ascii="Times New Roman" w:hAnsi="Times New Roman" w:cs="Times New Roman"/>
          <w:bCs/>
          <w:sz w:val="24"/>
          <w:szCs w:val="24"/>
        </w:rPr>
        <w:t xml:space="preserve"> </w:t>
      </w:r>
      <w:r w:rsidR="00F81997" w:rsidRPr="00CF70CF">
        <w:rPr>
          <w:rFonts w:ascii="Times New Roman" w:hAnsi="Times New Roman" w:cs="Times New Roman"/>
          <w:bCs/>
          <w:sz w:val="24"/>
          <w:szCs w:val="24"/>
        </w:rPr>
        <w:t>elektronicznym</w:t>
      </w:r>
      <w:r w:rsidRPr="00CF70CF">
        <w:rPr>
          <w:rFonts w:ascii="Times New Roman" w:hAnsi="Times New Roman" w:cs="Times New Roman"/>
          <w:bCs/>
          <w:sz w:val="24"/>
          <w:szCs w:val="24"/>
        </w:rPr>
        <w:t xml:space="preserve"> </w:t>
      </w:r>
      <w:r w:rsidR="00F81997" w:rsidRPr="00CF70CF">
        <w:rPr>
          <w:rFonts w:ascii="Times New Roman" w:hAnsi="Times New Roman" w:cs="Times New Roman"/>
          <w:bCs/>
          <w:sz w:val="24"/>
          <w:szCs w:val="24"/>
        </w:rPr>
        <w:t>przez</w:t>
      </w:r>
      <w:r w:rsidRPr="00CF70CF">
        <w:rPr>
          <w:rFonts w:ascii="Times New Roman" w:hAnsi="Times New Roman" w:cs="Times New Roman"/>
          <w:bCs/>
          <w:sz w:val="24"/>
          <w:szCs w:val="24"/>
        </w:rPr>
        <w:t xml:space="preserve"> </w:t>
      </w:r>
      <w:r w:rsidR="00F81997" w:rsidRPr="00CF70CF">
        <w:rPr>
          <w:rFonts w:ascii="Times New Roman" w:hAnsi="Times New Roman" w:cs="Times New Roman"/>
          <w:bCs/>
          <w:sz w:val="24"/>
          <w:szCs w:val="24"/>
        </w:rPr>
        <w:t>osobę</w:t>
      </w:r>
      <w:r w:rsidRPr="00CF70CF">
        <w:rPr>
          <w:rFonts w:ascii="Times New Roman" w:hAnsi="Times New Roman" w:cs="Times New Roman"/>
          <w:bCs/>
          <w:sz w:val="24"/>
          <w:szCs w:val="24"/>
        </w:rPr>
        <w:t xml:space="preserve"> </w:t>
      </w:r>
      <w:r w:rsidR="00F81997" w:rsidRPr="00CF70CF">
        <w:rPr>
          <w:rFonts w:ascii="Times New Roman" w:hAnsi="Times New Roman" w:cs="Times New Roman"/>
          <w:bCs/>
          <w:sz w:val="24"/>
          <w:szCs w:val="24"/>
        </w:rPr>
        <w:t>upoważnioną</w:t>
      </w:r>
      <w:r w:rsidRPr="00CF70CF">
        <w:rPr>
          <w:rFonts w:ascii="Times New Roman" w:hAnsi="Times New Roman" w:cs="Times New Roman"/>
          <w:bCs/>
          <w:sz w:val="24"/>
          <w:szCs w:val="24"/>
        </w:rPr>
        <w:t xml:space="preserve"> </w:t>
      </w:r>
      <w:r w:rsidR="00F81997" w:rsidRPr="00CF70CF">
        <w:rPr>
          <w:rFonts w:ascii="Times New Roman" w:hAnsi="Times New Roman" w:cs="Times New Roman"/>
          <w:bCs/>
          <w:sz w:val="24"/>
          <w:szCs w:val="24"/>
        </w:rPr>
        <w:t>do</w:t>
      </w:r>
      <w:r w:rsidRPr="00CF70CF">
        <w:rPr>
          <w:rFonts w:ascii="Times New Roman" w:hAnsi="Times New Roman" w:cs="Times New Roman"/>
          <w:bCs/>
          <w:sz w:val="24"/>
          <w:szCs w:val="24"/>
        </w:rPr>
        <w:t xml:space="preserve"> </w:t>
      </w:r>
      <w:r w:rsidR="00F81997" w:rsidRPr="00CF70CF">
        <w:rPr>
          <w:rFonts w:ascii="Times New Roman" w:hAnsi="Times New Roman" w:cs="Times New Roman"/>
          <w:bCs/>
          <w:sz w:val="24"/>
          <w:szCs w:val="24"/>
        </w:rPr>
        <w:t>reprezentowania</w:t>
      </w:r>
      <w:r w:rsidRPr="00CF70CF">
        <w:rPr>
          <w:rFonts w:ascii="Times New Roman" w:hAnsi="Times New Roman" w:cs="Times New Roman"/>
          <w:bCs/>
          <w:sz w:val="24"/>
          <w:szCs w:val="24"/>
        </w:rPr>
        <w:t xml:space="preserve"> </w:t>
      </w:r>
      <w:r w:rsidR="00F81997" w:rsidRPr="00CF70CF">
        <w:rPr>
          <w:rFonts w:ascii="Times New Roman" w:hAnsi="Times New Roman" w:cs="Times New Roman"/>
          <w:bCs/>
          <w:sz w:val="24"/>
          <w:szCs w:val="24"/>
        </w:rPr>
        <w:t>Wykonawcy.</w:t>
      </w:r>
      <w:r w:rsidRPr="00CF70CF">
        <w:rPr>
          <w:rFonts w:ascii="Times New Roman" w:hAnsi="Times New Roman" w:cs="Times New Roman"/>
          <w:bCs/>
          <w:sz w:val="24"/>
          <w:szCs w:val="24"/>
        </w:rPr>
        <w:t xml:space="preserve"> </w:t>
      </w:r>
    </w:p>
    <w:p w14:paraId="084E666E" w14:textId="77777777" w:rsidR="00F81997" w:rsidRPr="00CF70CF" w:rsidRDefault="00F81997" w:rsidP="00885433">
      <w:pPr>
        <w:numPr>
          <w:ilvl w:val="0"/>
          <w:numId w:val="116"/>
        </w:numPr>
        <w:tabs>
          <w:tab w:val="left" w:pos="426"/>
        </w:tabs>
        <w:spacing w:after="0"/>
        <w:ind w:left="426" w:hanging="426"/>
        <w:jc w:val="both"/>
        <w:rPr>
          <w:rFonts w:ascii="Times New Roman" w:hAnsi="Times New Roman" w:cs="Times New Roman"/>
          <w:bCs/>
          <w:sz w:val="24"/>
          <w:szCs w:val="24"/>
        </w:rPr>
      </w:pPr>
      <w:r w:rsidRPr="00CF70CF">
        <w:rPr>
          <w:rFonts w:ascii="Times New Roman" w:hAnsi="Times New Roman" w:cs="Times New Roman"/>
          <w:bCs/>
          <w:sz w:val="24"/>
          <w:szCs w:val="24"/>
        </w:rPr>
        <w:t>W</w:t>
      </w:r>
      <w:r w:rsidR="006E0DAA" w:rsidRPr="00CF70CF">
        <w:rPr>
          <w:rFonts w:ascii="Times New Roman" w:hAnsi="Times New Roman" w:cs="Times New Roman"/>
          <w:bCs/>
          <w:sz w:val="24"/>
          <w:szCs w:val="24"/>
        </w:rPr>
        <w:t xml:space="preserve"> </w:t>
      </w:r>
      <w:r w:rsidRPr="00CF70CF">
        <w:rPr>
          <w:rFonts w:ascii="Times New Roman" w:hAnsi="Times New Roman" w:cs="Times New Roman"/>
          <w:bCs/>
          <w:sz w:val="24"/>
          <w:szCs w:val="24"/>
        </w:rPr>
        <w:t>celu</w:t>
      </w:r>
      <w:r w:rsidR="006E0DAA" w:rsidRPr="00CF70CF">
        <w:rPr>
          <w:rFonts w:ascii="Times New Roman" w:hAnsi="Times New Roman" w:cs="Times New Roman"/>
          <w:bCs/>
          <w:sz w:val="24"/>
          <w:szCs w:val="24"/>
        </w:rPr>
        <w:t xml:space="preserve"> </w:t>
      </w:r>
      <w:r w:rsidRPr="00CF70CF">
        <w:rPr>
          <w:rFonts w:ascii="Times New Roman" w:hAnsi="Times New Roman" w:cs="Times New Roman"/>
          <w:bCs/>
          <w:sz w:val="24"/>
          <w:szCs w:val="24"/>
        </w:rPr>
        <w:t>wykazania</w:t>
      </w:r>
      <w:r w:rsidR="006E0DAA" w:rsidRPr="00CF70CF">
        <w:rPr>
          <w:rFonts w:ascii="Times New Roman" w:hAnsi="Times New Roman" w:cs="Times New Roman"/>
          <w:bCs/>
          <w:sz w:val="24"/>
          <w:szCs w:val="24"/>
        </w:rPr>
        <w:t xml:space="preserve"> </w:t>
      </w:r>
      <w:r w:rsidRPr="00CF70CF">
        <w:rPr>
          <w:rFonts w:ascii="Times New Roman" w:hAnsi="Times New Roman" w:cs="Times New Roman"/>
          <w:bCs/>
          <w:sz w:val="24"/>
          <w:szCs w:val="24"/>
        </w:rPr>
        <w:t>upoważnienia</w:t>
      </w:r>
      <w:r w:rsidR="006E0DAA" w:rsidRPr="00CF70CF">
        <w:rPr>
          <w:rFonts w:ascii="Times New Roman" w:hAnsi="Times New Roman" w:cs="Times New Roman"/>
          <w:bCs/>
          <w:sz w:val="24"/>
          <w:szCs w:val="24"/>
        </w:rPr>
        <w:t xml:space="preserve"> </w:t>
      </w:r>
      <w:r w:rsidRPr="00CF70CF">
        <w:rPr>
          <w:rFonts w:ascii="Times New Roman" w:hAnsi="Times New Roman" w:cs="Times New Roman"/>
          <w:bCs/>
          <w:sz w:val="24"/>
          <w:szCs w:val="24"/>
        </w:rPr>
        <w:t>do</w:t>
      </w:r>
      <w:r w:rsidR="006E0DAA" w:rsidRPr="00CF70CF">
        <w:rPr>
          <w:rFonts w:ascii="Times New Roman" w:hAnsi="Times New Roman" w:cs="Times New Roman"/>
          <w:bCs/>
          <w:sz w:val="24"/>
          <w:szCs w:val="24"/>
        </w:rPr>
        <w:t xml:space="preserve"> </w:t>
      </w:r>
      <w:r w:rsidRPr="00CF70CF">
        <w:rPr>
          <w:rFonts w:ascii="Times New Roman" w:hAnsi="Times New Roman" w:cs="Times New Roman"/>
          <w:bCs/>
          <w:sz w:val="24"/>
          <w:szCs w:val="24"/>
        </w:rPr>
        <w:t>reprezentowania</w:t>
      </w:r>
      <w:r w:rsidR="006E0DAA" w:rsidRPr="00CF70CF">
        <w:rPr>
          <w:rFonts w:ascii="Times New Roman" w:hAnsi="Times New Roman" w:cs="Times New Roman"/>
          <w:bCs/>
          <w:sz w:val="24"/>
          <w:szCs w:val="24"/>
        </w:rPr>
        <w:t xml:space="preserve"> </w:t>
      </w:r>
      <w:r w:rsidRPr="00CF70CF">
        <w:rPr>
          <w:rFonts w:ascii="Times New Roman" w:hAnsi="Times New Roman" w:cs="Times New Roman"/>
          <w:bCs/>
          <w:sz w:val="24"/>
          <w:szCs w:val="24"/>
        </w:rPr>
        <w:t>Wykonawcy</w:t>
      </w:r>
      <w:r w:rsidR="006E0DAA" w:rsidRPr="00CF70CF">
        <w:rPr>
          <w:rFonts w:ascii="Times New Roman" w:hAnsi="Times New Roman" w:cs="Times New Roman"/>
          <w:bCs/>
          <w:sz w:val="24"/>
          <w:szCs w:val="24"/>
        </w:rPr>
        <w:t xml:space="preserve"> </w:t>
      </w:r>
      <w:r w:rsidRPr="00CF70CF">
        <w:rPr>
          <w:rFonts w:ascii="Times New Roman" w:hAnsi="Times New Roman" w:cs="Times New Roman"/>
          <w:bCs/>
          <w:sz w:val="24"/>
          <w:szCs w:val="24"/>
        </w:rPr>
        <w:t>Zamawiający</w:t>
      </w:r>
      <w:r w:rsidR="006E0DAA" w:rsidRPr="00CF70CF">
        <w:rPr>
          <w:rFonts w:ascii="Times New Roman" w:hAnsi="Times New Roman" w:cs="Times New Roman"/>
          <w:bCs/>
          <w:sz w:val="24"/>
          <w:szCs w:val="24"/>
        </w:rPr>
        <w:t xml:space="preserve"> </w:t>
      </w:r>
      <w:r w:rsidRPr="00CF70CF">
        <w:rPr>
          <w:rFonts w:ascii="Times New Roman" w:hAnsi="Times New Roman" w:cs="Times New Roman"/>
          <w:bCs/>
          <w:sz w:val="24"/>
          <w:szCs w:val="24"/>
        </w:rPr>
        <w:t>będzie</w:t>
      </w:r>
      <w:r w:rsidR="006E0DAA" w:rsidRPr="00CF70CF">
        <w:rPr>
          <w:rFonts w:ascii="Times New Roman" w:hAnsi="Times New Roman" w:cs="Times New Roman"/>
          <w:bCs/>
          <w:sz w:val="24"/>
          <w:szCs w:val="24"/>
        </w:rPr>
        <w:t xml:space="preserve"> </w:t>
      </w:r>
      <w:r w:rsidRPr="00CF70CF">
        <w:rPr>
          <w:rFonts w:ascii="Times New Roman" w:hAnsi="Times New Roman" w:cs="Times New Roman"/>
          <w:bCs/>
          <w:sz w:val="24"/>
          <w:szCs w:val="24"/>
        </w:rPr>
        <w:t>żądać:</w:t>
      </w:r>
      <w:r w:rsidR="006E0DAA" w:rsidRPr="00CF70CF">
        <w:rPr>
          <w:rFonts w:ascii="Times New Roman" w:hAnsi="Times New Roman" w:cs="Times New Roman"/>
          <w:bCs/>
          <w:sz w:val="24"/>
          <w:szCs w:val="24"/>
        </w:rPr>
        <w:t xml:space="preserve"> </w:t>
      </w:r>
      <w:r w:rsidRPr="00CF70CF">
        <w:rPr>
          <w:rFonts w:ascii="Times New Roman" w:hAnsi="Times New Roman" w:cs="Times New Roman"/>
          <w:bCs/>
          <w:sz w:val="24"/>
          <w:szCs w:val="24"/>
        </w:rPr>
        <w:t>odpisu</w:t>
      </w:r>
      <w:r w:rsidR="006E0DAA" w:rsidRPr="00CF70CF">
        <w:rPr>
          <w:rFonts w:ascii="Times New Roman" w:hAnsi="Times New Roman" w:cs="Times New Roman"/>
          <w:bCs/>
          <w:sz w:val="24"/>
          <w:szCs w:val="24"/>
        </w:rPr>
        <w:t xml:space="preserve"> </w:t>
      </w:r>
      <w:r w:rsidRPr="00CF70CF">
        <w:rPr>
          <w:rFonts w:ascii="Times New Roman" w:hAnsi="Times New Roman" w:cs="Times New Roman"/>
          <w:bCs/>
          <w:sz w:val="24"/>
          <w:szCs w:val="24"/>
        </w:rPr>
        <w:t>lub</w:t>
      </w:r>
      <w:r w:rsidR="006E0DAA" w:rsidRPr="00CF70CF">
        <w:rPr>
          <w:rFonts w:ascii="Times New Roman" w:hAnsi="Times New Roman" w:cs="Times New Roman"/>
          <w:bCs/>
          <w:sz w:val="24"/>
          <w:szCs w:val="24"/>
        </w:rPr>
        <w:t xml:space="preserve"> </w:t>
      </w:r>
      <w:r w:rsidRPr="00CF70CF">
        <w:rPr>
          <w:rFonts w:ascii="Times New Roman" w:hAnsi="Times New Roman" w:cs="Times New Roman"/>
          <w:bCs/>
          <w:sz w:val="24"/>
          <w:szCs w:val="24"/>
        </w:rPr>
        <w:t>informacji</w:t>
      </w:r>
      <w:r w:rsidR="006E0DAA" w:rsidRPr="00CF70CF">
        <w:rPr>
          <w:rFonts w:ascii="Times New Roman" w:hAnsi="Times New Roman" w:cs="Times New Roman"/>
          <w:bCs/>
          <w:sz w:val="24"/>
          <w:szCs w:val="24"/>
        </w:rPr>
        <w:t xml:space="preserve"> </w:t>
      </w:r>
      <w:r w:rsidRPr="00CF70CF">
        <w:rPr>
          <w:rFonts w:ascii="Times New Roman" w:hAnsi="Times New Roman" w:cs="Times New Roman"/>
          <w:bCs/>
          <w:sz w:val="24"/>
          <w:szCs w:val="24"/>
        </w:rPr>
        <w:t>z</w:t>
      </w:r>
      <w:r w:rsidR="006E0DAA" w:rsidRPr="00CF70CF">
        <w:rPr>
          <w:rFonts w:ascii="Times New Roman" w:hAnsi="Times New Roman" w:cs="Times New Roman"/>
          <w:bCs/>
          <w:sz w:val="24"/>
          <w:szCs w:val="24"/>
        </w:rPr>
        <w:t xml:space="preserve"> </w:t>
      </w:r>
      <w:r w:rsidRPr="00CF70CF">
        <w:rPr>
          <w:rFonts w:ascii="Times New Roman" w:hAnsi="Times New Roman" w:cs="Times New Roman"/>
          <w:bCs/>
          <w:sz w:val="24"/>
          <w:szCs w:val="24"/>
        </w:rPr>
        <w:t>Krajowego</w:t>
      </w:r>
      <w:r w:rsidR="006E0DAA" w:rsidRPr="00CF70CF">
        <w:rPr>
          <w:rFonts w:ascii="Times New Roman" w:hAnsi="Times New Roman" w:cs="Times New Roman"/>
          <w:bCs/>
          <w:sz w:val="24"/>
          <w:szCs w:val="24"/>
        </w:rPr>
        <w:t xml:space="preserve"> </w:t>
      </w:r>
      <w:r w:rsidRPr="00CF70CF">
        <w:rPr>
          <w:rFonts w:ascii="Times New Roman" w:hAnsi="Times New Roman" w:cs="Times New Roman"/>
          <w:bCs/>
          <w:sz w:val="24"/>
          <w:szCs w:val="24"/>
        </w:rPr>
        <w:t>Rejestru</w:t>
      </w:r>
      <w:r w:rsidR="006E0DAA" w:rsidRPr="00CF70CF">
        <w:rPr>
          <w:rFonts w:ascii="Times New Roman" w:hAnsi="Times New Roman" w:cs="Times New Roman"/>
          <w:bCs/>
          <w:sz w:val="24"/>
          <w:szCs w:val="24"/>
        </w:rPr>
        <w:t xml:space="preserve"> </w:t>
      </w:r>
      <w:r w:rsidRPr="00CF70CF">
        <w:rPr>
          <w:rFonts w:ascii="Times New Roman" w:hAnsi="Times New Roman" w:cs="Times New Roman"/>
          <w:bCs/>
          <w:sz w:val="24"/>
          <w:szCs w:val="24"/>
        </w:rPr>
        <w:t>Sądowego,</w:t>
      </w:r>
      <w:r w:rsidR="006E0DAA" w:rsidRPr="00CF70CF">
        <w:rPr>
          <w:rFonts w:ascii="Times New Roman" w:hAnsi="Times New Roman" w:cs="Times New Roman"/>
          <w:bCs/>
          <w:sz w:val="24"/>
          <w:szCs w:val="24"/>
        </w:rPr>
        <w:t xml:space="preserve"> </w:t>
      </w:r>
      <w:r w:rsidRPr="00CF70CF">
        <w:rPr>
          <w:rFonts w:ascii="Times New Roman" w:hAnsi="Times New Roman" w:cs="Times New Roman"/>
          <w:bCs/>
          <w:sz w:val="24"/>
          <w:szCs w:val="24"/>
        </w:rPr>
        <w:t>Centralnej</w:t>
      </w:r>
      <w:r w:rsidR="006E0DAA" w:rsidRPr="00CF70CF">
        <w:rPr>
          <w:rFonts w:ascii="Times New Roman" w:hAnsi="Times New Roman" w:cs="Times New Roman"/>
          <w:bCs/>
          <w:sz w:val="24"/>
          <w:szCs w:val="24"/>
        </w:rPr>
        <w:t xml:space="preserve"> </w:t>
      </w:r>
      <w:r w:rsidRPr="00CF70CF">
        <w:rPr>
          <w:rFonts w:ascii="Times New Roman" w:hAnsi="Times New Roman" w:cs="Times New Roman"/>
          <w:bCs/>
          <w:sz w:val="24"/>
          <w:szCs w:val="24"/>
        </w:rPr>
        <w:t>Ewidencji</w:t>
      </w:r>
      <w:r w:rsidR="006E0DAA" w:rsidRPr="00CF70CF">
        <w:rPr>
          <w:rFonts w:ascii="Times New Roman" w:hAnsi="Times New Roman" w:cs="Times New Roman"/>
          <w:bCs/>
          <w:sz w:val="24"/>
          <w:szCs w:val="24"/>
        </w:rPr>
        <w:t xml:space="preserve"> </w:t>
      </w:r>
      <w:r w:rsidRPr="00CF70CF">
        <w:rPr>
          <w:rFonts w:ascii="Times New Roman" w:hAnsi="Times New Roman" w:cs="Times New Roman"/>
          <w:bCs/>
          <w:sz w:val="24"/>
          <w:szCs w:val="24"/>
        </w:rPr>
        <w:t>i</w:t>
      </w:r>
      <w:r w:rsidR="006E0DAA" w:rsidRPr="00CF70CF">
        <w:rPr>
          <w:rFonts w:ascii="Times New Roman" w:hAnsi="Times New Roman" w:cs="Times New Roman"/>
          <w:bCs/>
          <w:sz w:val="24"/>
          <w:szCs w:val="24"/>
        </w:rPr>
        <w:t xml:space="preserve"> </w:t>
      </w:r>
      <w:r w:rsidRPr="00CF70CF">
        <w:rPr>
          <w:rFonts w:ascii="Times New Roman" w:hAnsi="Times New Roman" w:cs="Times New Roman"/>
          <w:bCs/>
          <w:sz w:val="24"/>
          <w:szCs w:val="24"/>
        </w:rPr>
        <w:t>Informacji</w:t>
      </w:r>
      <w:r w:rsidR="006E0DAA" w:rsidRPr="00CF70CF">
        <w:rPr>
          <w:rFonts w:ascii="Times New Roman" w:hAnsi="Times New Roman" w:cs="Times New Roman"/>
          <w:bCs/>
          <w:sz w:val="24"/>
          <w:szCs w:val="24"/>
        </w:rPr>
        <w:t xml:space="preserve"> </w:t>
      </w:r>
      <w:r w:rsidR="00991945" w:rsidRPr="00CF70CF">
        <w:rPr>
          <w:rFonts w:ascii="Times New Roman" w:hAnsi="Times New Roman" w:cs="Times New Roman"/>
          <w:bCs/>
          <w:sz w:val="24"/>
          <w:szCs w:val="24"/>
        </w:rPr>
        <w:br/>
      </w:r>
      <w:r w:rsidRPr="00CF70CF">
        <w:rPr>
          <w:rFonts w:ascii="Times New Roman" w:hAnsi="Times New Roman" w:cs="Times New Roman"/>
          <w:bCs/>
          <w:sz w:val="24"/>
          <w:szCs w:val="24"/>
        </w:rPr>
        <w:t>o</w:t>
      </w:r>
      <w:r w:rsidR="006E0DAA" w:rsidRPr="00CF70CF">
        <w:rPr>
          <w:rFonts w:ascii="Times New Roman" w:hAnsi="Times New Roman" w:cs="Times New Roman"/>
          <w:bCs/>
          <w:sz w:val="24"/>
          <w:szCs w:val="24"/>
        </w:rPr>
        <w:t xml:space="preserve"> </w:t>
      </w:r>
      <w:r w:rsidRPr="00CF70CF">
        <w:rPr>
          <w:rFonts w:ascii="Times New Roman" w:hAnsi="Times New Roman" w:cs="Times New Roman"/>
          <w:bCs/>
          <w:sz w:val="24"/>
          <w:szCs w:val="24"/>
        </w:rPr>
        <w:t>Działalności</w:t>
      </w:r>
      <w:r w:rsidR="006E0DAA" w:rsidRPr="00CF70CF">
        <w:rPr>
          <w:rFonts w:ascii="Times New Roman" w:hAnsi="Times New Roman" w:cs="Times New Roman"/>
          <w:bCs/>
          <w:sz w:val="24"/>
          <w:szCs w:val="24"/>
        </w:rPr>
        <w:t xml:space="preserve"> </w:t>
      </w:r>
      <w:r w:rsidRPr="00CF70CF">
        <w:rPr>
          <w:rFonts w:ascii="Times New Roman" w:hAnsi="Times New Roman" w:cs="Times New Roman"/>
          <w:bCs/>
          <w:sz w:val="24"/>
          <w:szCs w:val="24"/>
        </w:rPr>
        <w:t>Gospodarczej</w:t>
      </w:r>
      <w:r w:rsidR="006E0DAA" w:rsidRPr="00CF70CF">
        <w:rPr>
          <w:rFonts w:ascii="Times New Roman" w:hAnsi="Times New Roman" w:cs="Times New Roman"/>
          <w:bCs/>
          <w:sz w:val="24"/>
          <w:szCs w:val="24"/>
        </w:rPr>
        <w:t xml:space="preserve"> </w:t>
      </w:r>
      <w:r w:rsidRPr="00CF70CF">
        <w:rPr>
          <w:rFonts w:ascii="Times New Roman" w:hAnsi="Times New Roman" w:cs="Times New Roman"/>
          <w:bCs/>
          <w:sz w:val="24"/>
          <w:szCs w:val="24"/>
        </w:rPr>
        <w:t>lub</w:t>
      </w:r>
      <w:r w:rsidR="006E0DAA" w:rsidRPr="00CF70CF">
        <w:rPr>
          <w:rFonts w:ascii="Times New Roman" w:hAnsi="Times New Roman" w:cs="Times New Roman"/>
          <w:bCs/>
          <w:sz w:val="24"/>
          <w:szCs w:val="24"/>
        </w:rPr>
        <w:t xml:space="preserve"> </w:t>
      </w:r>
      <w:r w:rsidRPr="00CF70CF">
        <w:rPr>
          <w:rFonts w:ascii="Times New Roman" w:hAnsi="Times New Roman" w:cs="Times New Roman"/>
          <w:bCs/>
          <w:sz w:val="24"/>
          <w:szCs w:val="24"/>
        </w:rPr>
        <w:t>innego</w:t>
      </w:r>
      <w:r w:rsidR="006E0DAA" w:rsidRPr="00CF70CF">
        <w:rPr>
          <w:rFonts w:ascii="Times New Roman" w:hAnsi="Times New Roman" w:cs="Times New Roman"/>
          <w:bCs/>
          <w:sz w:val="24"/>
          <w:szCs w:val="24"/>
        </w:rPr>
        <w:t xml:space="preserve"> </w:t>
      </w:r>
      <w:r w:rsidRPr="00CF70CF">
        <w:rPr>
          <w:rFonts w:ascii="Times New Roman" w:hAnsi="Times New Roman" w:cs="Times New Roman"/>
          <w:bCs/>
          <w:sz w:val="24"/>
          <w:szCs w:val="24"/>
        </w:rPr>
        <w:t>właściwego</w:t>
      </w:r>
      <w:r w:rsidR="006E0DAA" w:rsidRPr="00CF70CF">
        <w:rPr>
          <w:rFonts w:ascii="Times New Roman" w:hAnsi="Times New Roman" w:cs="Times New Roman"/>
          <w:bCs/>
          <w:sz w:val="24"/>
          <w:szCs w:val="24"/>
        </w:rPr>
        <w:t xml:space="preserve"> </w:t>
      </w:r>
      <w:r w:rsidRPr="00CF70CF">
        <w:rPr>
          <w:rFonts w:ascii="Times New Roman" w:hAnsi="Times New Roman" w:cs="Times New Roman"/>
          <w:bCs/>
          <w:sz w:val="24"/>
          <w:szCs w:val="24"/>
        </w:rPr>
        <w:t>rejestru,</w:t>
      </w:r>
      <w:r w:rsidR="006E0DAA" w:rsidRPr="00CF70CF">
        <w:rPr>
          <w:rFonts w:ascii="Times New Roman" w:hAnsi="Times New Roman" w:cs="Times New Roman"/>
          <w:bCs/>
          <w:sz w:val="24"/>
          <w:szCs w:val="24"/>
        </w:rPr>
        <w:t xml:space="preserve"> </w:t>
      </w:r>
      <w:r w:rsidRPr="00CF70CF">
        <w:rPr>
          <w:rFonts w:ascii="Times New Roman" w:hAnsi="Times New Roman" w:cs="Times New Roman"/>
          <w:bCs/>
          <w:sz w:val="24"/>
          <w:szCs w:val="24"/>
        </w:rPr>
        <w:t>w</w:t>
      </w:r>
      <w:r w:rsidR="006E0DAA" w:rsidRPr="00CF70CF">
        <w:rPr>
          <w:rFonts w:ascii="Times New Roman" w:hAnsi="Times New Roman" w:cs="Times New Roman"/>
          <w:bCs/>
          <w:sz w:val="24"/>
          <w:szCs w:val="24"/>
        </w:rPr>
        <w:t xml:space="preserve"> </w:t>
      </w:r>
      <w:r w:rsidRPr="00CF70CF">
        <w:rPr>
          <w:rFonts w:ascii="Times New Roman" w:hAnsi="Times New Roman" w:cs="Times New Roman"/>
          <w:bCs/>
          <w:sz w:val="24"/>
          <w:szCs w:val="24"/>
        </w:rPr>
        <w:t>przypadku</w:t>
      </w:r>
      <w:r w:rsidR="006E0DAA" w:rsidRPr="00CF70CF">
        <w:rPr>
          <w:rFonts w:ascii="Times New Roman" w:hAnsi="Times New Roman" w:cs="Times New Roman"/>
          <w:bCs/>
          <w:sz w:val="24"/>
          <w:szCs w:val="24"/>
        </w:rPr>
        <w:t xml:space="preserve"> </w:t>
      </w:r>
      <w:r w:rsidRPr="00CF70CF">
        <w:rPr>
          <w:rFonts w:ascii="Times New Roman" w:hAnsi="Times New Roman" w:cs="Times New Roman"/>
          <w:bCs/>
          <w:sz w:val="24"/>
          <w:szCs w:val="24"/>
        </w:rPr>
        <w:t>którym</w:t>
      </w:r>
      <w:r w:rsidR="006E0DAA" w:rsidRPr="00CF70CF">
        <w:rPr>
          <w:rFonts w:ascii="Times New Roman" w:hAnsi="Times New Roman" w:cs="Times New Roman"/>
          <w:bCs/>
          <w:sz w:val="24"/>
          <w:szCs w:val="24"/>
        </w:rPr>
        <w:t xml:space="preserve"> </w:t>
      </w:r>
      <w:r w:rsidRPr="00CF70CF">
        <w:rPr>
          <w:rFonts w:ascii="Times New Roman" w:hAnsi="Times New Roman" w:cs="Times New Roman"/>
          <w:bCs/>
          <w:sz w:val="24"/>
          <w:szCs w:val="24"/>
        </w:rPr>
        <w:t>Wykonawca</w:t>
      </w:r>
      <w:r w:rsidR="006E0DAA" w:rsidRPr="00CF70CF">
        <w:rPr>
          <w:rFonts w:ascii="Times New Roman" w:hAnsi="Times New Roman" w:cs="Times New Roman"/>
          <w:bCs/>
          <w:sz w:val="24"/>
          <w:szCs w:val="24"/>
        </w:rPr>
        <w:t xml:space="preserve"> </w:t>
      </w:r>
      <w:r w:rsidRPr="00CF70CF">
        <w:rPr>
          <w:rFonts w:ascii="Times New Roman" w:hAnsi="Times New Roman" w:cs="Times New Roman"/>
          <w:bCs/>
          <w:sz w:val="24"/>
          <w:szCs w:val="24"/>
        </w:rPr>
        <w:t>wskaże</w:t>
      </w:r>
      <w:r w:rsidR="006E0DAA" w:rsidRPr="00CF70CF">
        <w:rPr>
          <w:rFonts w:ascii="Times New Roman" w:hAnsi="Times New Roman" w:cs="Times New Roman"/>
          <w:bCs/>
          <w:sz w:val="24"/>
          <w:szCs w:val="24"/>
        </w:rPr>
        <w:t xml:space="preserve"> </w:t>
      </w:r>
      <w:r w:rsidRPr="00CF70CF">
        <w:rPr>
          <w:rFonts w:ascii="Times New Roman" w:hAnsi="Times New Roman" w:cs="Times New Roman"/>
          <w:bCs/>
          <w:sz w:val="24"/>
          <w:szCs w:val="24"/>
        </w:rPr>
        <w:t>dane</w:t>
      </w:r>
      <w:r w:rsidR="006E0DAA" w:rsidRPr="00CF70CF">
        <w:rPr>
          <w:rFonts w:ascii="Times New Roman" w:hAnsi="Times New Roman" w:cs="Times New Roman"/>
          <w:bCs/>
          <w:sz w:val="24"/>
          <w:szCs w:val="24"/>
        </w:rPr>
        <w:t xml:space="preserve"> </w:t>
      </w:r>
      <w:r w:rsidRPr="00CF70CF">
        <w:rPr>
          <w:rFonts w:ascii="Times New Roman" w:hAnsi="Times New Roman" w:cs="Times New Roman"/>
          <w:bCs/>
          <w:sz w:val="24"/>
          <w:szCs w:val="24"/>
        </w:rPr>
        <w:t>umożliwiające</w:t>
      </w:r>
      <w:r w:rsidR="006E0DAA" w:rsidRPr="00CF70CF">
        <w:rPr>
          <w:rFonts w:ascii="Times New Roman" w:hAnsi="Times New Roman" w:cs="Times New Roman"/>
          <w:bCs/>
          <w:sz w:val="24"/>
          <w:szCs w:val="24"/>
        </w:rPr>
        <w:t xml:space="preserve"> </w:t>
      </w:r>
      <w:r w:rsidRPr="00CF70CF">
        <w:rPr>
          <w:rFonts w:ascii="Times New Roman" w:hAnsi="Times New Roman" w:cs="Times New Roman"/>
          <w:bCs/>
          <w:sz w:val="24"/>
          <w:szCs w:val="24"/>
        </w:rPr>
        <w:t>dostęp</w:t>
      </w:r>
      <w:r w:rsidR="006E0DAA" w:rsidRPr="00CF70CF">
        <w:rPr>
          <w:rFonts w:ascii="Times New Roman" w:hAnsi="Times New Roman" w:cs="Times New Roman"/>
          <w:bCs/>
          <w:sz w:val="24"/>
          <w:szCs w:val="24"/>
        </w:rPr>
        <w:t xml:space="preserve"> </w:t>
      </w:r>
      <w:r w:rsidRPr="00CF70CF">
        <w:rPr>
          <w:rFonts w:ascii="Times New Roman" w:hAnsi="Times New Roman" w:cs="Times New Roman"/>
          <w:bCs/>
          <w:sz w:val="24"/>
          <w:szCs w:val="24"/>
        </w:rPr>
        <w:t>do</w:t>
      </w:r>
      <w:r w:rsidR="006E0DAA" w:rsidRPr="00CF70CF">
        <w:rPr>
          <w:rFonts w:ascii="Times New Roman" w:hAnsi="Times New Roman" w:cs="Times New Roman"/>
          <w:bCs/>
          <w:sz w:val="24"/>
          <w:szCs w:val="24"/>
        </w:rPr>
        <w:t xml:space="preserve"> </w:t>
      </w:r>
      <w:r w:rsidRPr="00CF70CF">
        <w:rPr>
          <w:rFonts w:ascii="Times New Roman" w:hAnsi="Times New Roman" w:cs="Times New Roman"/>
          <w:bCs/>
          <w:sz w:val="24"/>
          <w:szCs w:val="24"/>
        </w:rPr>
        <w:t>tych</w:t>
      </w:r>
      <w:r w:rsidR="006E0DAA" w:rsidRPr="00CF70CF">
        <w:rPr>
          <w:rFonts w:ascii="Times New Roman" w:hAnsi="Times New Roman" w:cs="Times New Roman"/>
          <w:bCs/>
          <w:sz w:val="24"/>
          <w:szCs w:val="24"/>
        </w:rPr>
        <w:t xml:space="preserve"> </w:t>
      </w:r>
      <w:r w:rsidRPr="00CF70CF">
        <w:rPr>
          <w:rFonts w:ascii="Times New Roman" w:hAnsi="Times New Roman" w:cs="Times New Roman"/>
          <w:bCs/>
          <w:sz w:val="24"/>
          <w:szCs w:val="24"/>
        </w:rPr>
        <w:t>danych</w:t>
      </w:r>
      <w:r w:rsidR="006E0DAA" w:rsidRPr="00CF70CF">
        <w:rPr>
          <w:rFonts w:ascii="Times New Roman" w:hAnsi="Times New Roman" w:cs="Times New Roman"/>
          <w:bCs/>
          <w:sz w:val="24"/>
          <w:szCs w:val="24"/>
        </w:rPr>
        <w:t xml:space="preserve"> </w:t>
      </w:r>
      <w:r w:rsidRPr="00CF70CF">
        <w:rPr>
          <w:rFonts w:ascii="Times New Roman" w:hAnsi="Times New Roman" w:cs="Times New Roman"/>
          <w:bCs/>
          <w:sz w:val="24"/>
          <w:szCs w:val="24"/>
        </w:rPr>
        <w:t>za</w:t>
      </w:r>
      <w:r w:rsidR="006E0DAA" w:rsidRPr="00CF70CF">
        <w:rPr>
          <w:rFonts w:ascii="Times New Roman" w:hAnsi="Times New Roman" w:cs="Times New Roman"/>
          <w:bCs/>
          <w:sz w:val="24"/>
          <w:szCs w:val="24"/>
        </w:rPr>
        <w:t xml:space="preserve"> </w:t>
      </w:r>
      <w:r w:rsidRPr="00CF70CF">
        <w:rPr>
          <w:rFonts w:ascii="Times New Roman" w:hAnsi="Times New Roman" w:cs="Times New Roman"/>
          <w:bCs/>
          <w:sz w:val="24"/>
          <w:szCs w:val="24"/>
        </w:rPr>
        <w:t>pomocą</w:t>
      </w:r>
      <w:r w:rsidR="006E0DAA" w:rsidRPr="00CF70CF">
        <w:rPr>
          <w:rFonts w:ascii="Times New Roman" w:hAnsi="Times New Roman" w:cs="Times New Roman"/>
          <w:bCs/>
          <w:sz w:val="24"/>
          <w:szCs w:val="24"/>
        </w:rPr>
        <w:t xml:space="preserve"> </w:t>
      </w:r>
      <w:r w:rsidRPr="00CF70CF">
        <w:rPr>
          <w:rFonts w:ascii="Times New Roman" w:hAnsi="Times New Roman" w:cs="Times New Roman"/>
          <w:bCs/>
          <w:sz w:val="24"/>
          <w:szCs w:val="24"/>
        </w:rPr>
        <w:t>bezpłatnych</w:t>
      </w:r>
      <w:r w:rsidR="006E0DAA" w:rsidRPr="00CF70CF">
        <w:rPr>
          <w:rFonts w:ascii="Times New Roman" w:hAnsi="Times New Roman" w:cs="Times New Roman"/>
          <w:bCs/>
          <w:sz w:val="24"/>
          <w:szCs w:val="24"/>
        </w:rPr>
        <w:t xml:space="preserve"> </w:t>
      </w:r>
      <w:r w:rsidRPr="00CF70CF">
        <w:rPr>
          <w:rFonts w:ascii="Times New Roman" w:hAnsi="Times New Roman" w:cs="Times New Roman"/>
          <w:bCs/>
          <w:sz w:val="24"/>
          <w:szCs w:val="24"/>
        </w:rPr>
        <w:t>i</w:t>
      </w:r>
      <w:r w:rsidR="006E0DAA" w:rsidRPr="00CF70CF">
        <w:rPr>
          <w:rFonts w:ascii="Times New Roman" w:hAnsi="Times New Roman" w:cs="Times New Roman"/>
          <w:bCs/>
          <w:sz w:val="24"/>
          <w:szCs w:val="24"/>
        </w:rPr>
        <w:t xml:space="preserve"> </w:t>
      </w:r>
      <w:r w:rsidRPr="00CF70CF">
        <w:rPr>
          <w:rFonts w:ascii="Times New Roman" w:hAnsi="Times New Roman" w:cs="Times New Roman"/>
          <w:bCs/>
          <w:sz w:val="24"/>
          <w:szCs w:val="24"/>
        </w:rPr>
        <w:t>ogólnodostępnych</w:t>
      </w:r>
      <w:r w:rsidR="006E0DAA" w:rsidRPr="00CF70CF">
        <w:rPr>
          <w:rFonts w:ascii="Times New Roman" w:hAnsi="Times New Roman" w:cs="Times New Roman"/>
          <w:bCs/>
          <w:sz w:val="24"/>
          <w:szCs w:val="24"/>
        </w:rPr>
        <w:t xml:space="preserve"> </w:t>
      </w:r>
      <w:r w:rsidRPr="00CF70CF">
        <w:rPr>
          <w:rFonts w:ascii="Times New Roman" w:hAnsi="Times New Roman" w:cs="Times New Roman"/>
          <w:bCs/>
          <w:sz w:val="24"/>
          <w:szCs w:val="24"/>
        </w:rPr>
        <w:t>baz</w:t>
      </w:r>
      <w:r w:rsidR="006E0DAA" w:rsidRPr="00CF70CF">
        <w:rPr>
          <w:rFonts w:ascii="Times New Roman" w:hAnsi="Times New Roman" w:cs="Times New Roman"/>
          <w:bCs/>
          <w:sz w:val="24"/>
          <w:szCs w:val="24"/>
        </w:rPr>
        <w:t xml:space="preserve"> </w:t>
      </w:r>
      <w:r w:rsidRPr="00CF70CF">
        <w:rPr>
          <w:rFonts w:ascii="Times New Roman" w:hAnsi="Times New Roman" w:cs="Times New Roman"/>
          <w:bCs/>
          <w:sz w:val="24"/>
          <w:szCs w:val="24"/>
        </w:rPr>
        <w:t>danych,</w:t>
      </w:r>
      <w:r w:rsidR="006E0DAA" w:rsidRPr="00CF70CF">
        <w:rPr>
          <w:rFonts w:ascii="Times New Roman" w:hAnsi="Times New Roman" w:cs="Times New Roman"/>
          <w:bCs/>
          <w:sz w:val="24"/>
          <w:szCs w:val="24"/>
        </w:rPr>
        <w:t xml:space="preserve"> </w:t>
      </w:r>
      <w:r w:rsidRPr="00CF70CF">
        <w:rPr>
          <w:rFonts w:ascii="Times New Roman" w:hAnsi="Times New Roman" w:cs="Times New Roman"/>
          <w:bCs/>
          <w:sz w:val="24"/>
          <w:szCs w:val="24"/>
        </w:rPr>
        <w:t>w</w:t>
      </w:r>
      <w:r w:rsidR="006E0DAA" w:rsidRPr="00CF70CF">
        <w:rPr>
          <w:rFonts w:ascii="Times New Roman" w:hAnsi="Times New Roman" w:cs="Times New Roman"/>
          <w:bCs/>
          <w:sz w:val="24"/>
          <w:szCs w:val="24"/>
        </w:rPr>
        <w:t xml:space="preserve"> </w:t>
      </w:r>
      <w:r w:rsidRPr="00CF70CF">
        <w:rPr>
          <w:rFonts w:ascii="Times New Roman" w:hAnsi="Times New Roman" w:cs="Times New Roman"/>
          <w:bCs/>
          <w:sz w:val="24"/>
          <w:szCs w:val="24"/>
        </w:rPr>
        <w:t>takim</w:t>
      </w:r>
      <w:r w:rsidR="006E0DAA" w:rsidRPr="00CF70CF">
        <w:rPr>
          <w:rFonts w:ascii="Times New Roman" w:hAnsi="Times New Roman" w:cs="Times New Roman"/>
          <w:bCs/>
          <w:sz w:val="24"/>
          <w:szCs w:val="24"/>
        </w:rPr>
        <w:t xml:space="preserve"> </w:t>
      </w:r>
      <w:r w:rsidRPr="00CF70CF">
        <w:rPr>
          <w:rFonts w:ascii="Times New Roman" w:hAnsi="Times New Roman" w:cs="Times New Roman"/>
          <w:bCs/>
          <w:sz w:val="24"/>
          <w:szCs w:val="24"/>
        </w:rPr>
        <w:t>wypadku</w:t>
      </w:r>
      <w:r w:rsidR="006E0DAA" w:rsidRPr="00CF70CF">
        <w:rPr>
          <w:rFonts w:ascii="Times New Roman" w:hAnsi="Times New Roman" w:cs="Times New Roman"/>
          <w:bCs/>
          <w:sz w:val="24"/>
          <w:szCs w:val="24"/>
        </w:rPr>
        <w:t xml:space="preserve"> </w:t>
      </w:r>
      <w:r w:rsidRPr="00CF70CF">
        <w:rPr>
          <w:rFonts w:ascii="Times New Roman" w:hAnsi="Times New Roman" w:cs="Times New Roman"/>
          <w:bCs/>
          <w:sz w:val="24"/>
          <w:szCs w:val="24"/>
        </w:rPr>
        <w:t>odpisy</w:t>
      </w:r>
      <w:r w:rsidR="006E0DAA" w:rsidRPr="00CF70CF">
        <w:rPr>
          <w:rFonts w:ascii="Times New Roman" w:hAnsi="Times New Roman" w:cs="Times New Roman"/>
          <w:bCs/>
          <w:sz w:val="24"/>
          <w:szCs w:val="24"/>
        </w:rPr>
        <w:t xml:space="preserve"> </w:t>
      </w:r>
      <w:r w:rsidRPr="00CF70CF">
        <w:rPr>
          <w:rFonts w:ascii="Times New Roman" w:hAnsi="Times New Roman" w:cs="Times New Roman"/>
          <w:bCs/>
          <w:sz w:val="24"/>
          <w:szCs w:val="24"/>
        </w:rPr>
        <w:t>te</w:t>
      </w:r>
      <w:r w:rsidR="006E0DAA" w:rsidRPr="00CF70CF">
        <w:rPr>
          <w:rFonts w:ascii="Times New Roman" w:hAnsi="Times New Roman" w:cs="Times New Roman"/>
          <w:bCs/>
          <w:sz w:val="24"/>
          <w:szCs w:val="24"/>
        </w:rPr>
        <w:t xml:space="preserve"> </w:t>
      </w:r>
      <w:r w:rsidRPr="00CF70CF">
        <w:rPr>
          <w:rFonts w:ascii="Times New Roman" w:hAnsi="Times New Roman" w:cs="Times New Roman"/>
          <w:bCs/>
          <w:sz w:val="24"/>
          <w:szCs w:val="24"/>
        </w:rPr>
        <w:t>nie</w:t>
      </w:r>
      <w:r w:rsidR="006E0DAA" w:rsidRPr="00CF70CF">
        <w:rPr>
          <w:rFonts w:ascii="Times New Roman" w:hAnsi="Times New Roman" w:cs="Times New Roman"/>
          <w:bCs/>
          <w:sz w:val="24"/>
          <w:szCs w:val="24"/>
        </w:rPr>
        <w:t xml:space="preserve"> </w:t>
      </w:r>
      <w:r w:rsidRPr="00CF70CF">
        <w:rPr>
          <w:rFonts w:ascii="Times New Roman" w:hAnsi="Times New Roman" w:cs="Times New Roman"/>
          <w:bCs/>
          <w:sz w:val="24"/>
          <w:szCs w:val="24"/>
        </w:rPr>
        <w:t>będą</w:t>
      </w:r>
      <w:r w:rsidR="006E0DAA" w:rsidRPr="00CF70CF">
        <w:rPr>
          <w:rFonts w:ascii="Times New Roman" w:hAnsi="Times New Roman" w:cs="Times New Roman"/>
          <w:bCs/>
          <w:sz w:val="24"/>
          <w:szCs w:val="24"/>
        </w:rPr>
        <w:t xml:space="preserve"> </w:t>
      </w:r>
      <w:r w:rsidRPr="00CF70CF">
        <w:rPr>
          <w:rFonts w:ascii="Times New Roman" w:hAnsi="Times New Roman" w:cs="Times New Roman"/>
          <w:bCs/>
          <w:sz w:val="24"/>
          <w:szCs w:val="24"/>
        </w:rPr>
        <w:t>wymagane</w:t>
      </w:r>
      <w:r w:rsidR="006E0DAA" w:rsidRPr="00CF70CF">
        <w:rPr>
          <w:rFonts w:ascii="Times New Roman" w:hAnsi="Times New Roman" w:cs="Times New Roman"/>
          <w:bCs/>
          <w:sz w:val="24"/>
          <w:szCs w:val="24"/>
        </w:rPr>
        <w:t xml:space="preserve"> </w:t>
      </w:r>
      <w:r w:rsidRPr="00CF70CF">
        <w:rPr>
          <w:rFonts w:ascii="Times New Roman" w:hAnsi="Times New Roman" w:cs="Times New Roman"/>
          <w:bCs/>
          <w:sz w:val="24"/>
          <w:szCs w:val="24"/>
        </w:rPr>
        <w:t>do</w:t>
      </w:r>
      <w:r w:rsidR="006E0DAA" w:rsidRPr="00CF70CF">
        <w:rPr>
          <w:rFonts w:ascii="Times New Roman" w:hAnsi="Times New Roman" w:cs="Times New Roman"/>
          <w:bCs/>
          <w:sz w:val="24"/>
          <w:szCs w:val="24"/>
        </w:rPr>
        <w:t xml:space="preserve"> </w:t>
      </w:r>
      <w:r w:rsidRPr="00CF70CF">
        <w:rPr>
          <w:rFonts w:ascii="Times New Roman" w:hAnsi="Times New Roman" w:cs="Times New Roman"/>
          <w:bCs/>
          <w:sz w:val="24"/>
          <w:szCs w:val="24"/>
        </w:rPr>
        <w:t>dostarczenia</w:t>
      </w:r>
      <w:r w:rsidR="006E0DAA" w:rsidRPr="00CF70CF">
        <w:rPr>
          <w:rFonts w:ascii="Times New Roman" w:hAnsi="Times New Roman" w:cs="Times New Roman"/>
          <w:bCs/>
          <w:sz w:val="24"/>
          <w:szCs w:val="24"/>
        </w:rPr>
        <w:t xml:space="preserve"> </w:t>
      </w:r>
      <w:r w:rsidRPr="00CF70CF">
        <w:rPr>
          <w:rFonts w:ascii="Times New Roman" w:hAnsi="Times New Roman" w:cs="Times New Roman"/>
          <w:bCs/>
          <w:sz w:val="24"/>
          <w:szCs w:val="24"/>
        </w:rPr>
        <w:t>przez</w:t>
      </w:r>
      <w:r w:rsidR="006E0DAA" w:rsidRPr="00CF70CF">
        <w:rPr>
          <w:rFonts w:ascii="Times New Roman" w:hAnsi="Times New Roman" w:cs="Times New Roman"/>
          <w:bCs/>
          <w:sz w:val="24"/>
          <w:szCs w:val="24"/>
        </w:rPr>
        <w:t xml:space="preserve"> </w:t>
      </w:r>
      <w:r w:rsidRPr="00CF70CF">
        <w:rPr>
          <w:rFonts w:ascii="Times New Roman" w:hAnsi="Times New Roman" w:cs="Times New Roman"/>
          <w:bCs/>
          <w:sz w:val="24"/>
          <w:szCs w:val="24"/>
        </w:rPr>
        <w:t>Wykonawcę.</w:t>
      </w:r>
    </w:p>
    <w:p w14:paraId="42BC2C81" w14:textId="77777777" w:rsidR="00F81997" w:rsidRPr="00CF70CF" w:rsidRDefault="00F81997" w:rsidP="00885433">
      <w:pPr>
        <w:numPr>
          <w:ilvl w:val="0"/>
          <w:numId w:val="116"/>
        </w:numPr>
        <w:tabs>
          <w:tab w:val="left" w:pos="426"/>
        </w:tabs>
        <w:spacing w:after="0"/>
        <w:ind w:left="426" w:hanging="426"/>
        <w:jc w:val="both"/>
        <w:rPr>
          <w:rFonts w:ascii="Times New Roman" w:hAnsi="Times New Roman" w:cs="Times New Roman"/>
          <w:bCs/>
          <w:sz w:val="24"/>
          <w:szCs w:val="24"/>
        </w:rPr>
      </w:pPr>
      <w:r w:rsidRPr="00CF70CF">
        <w:rPr>
          <w:rFonts w:ascii="Times New Roman" w:hAnsi="Times New Roman" w:cs="Times New Roman"/>
          <w:bCs/>
          <w:sz w:val="24"/>
          <w:szCs w:val="24"/>
        </w:rPr>
        <w:t>Jeżeli</w:t>
      </w:r>
      <w:r w:rsidR="006E0DAA" w:rsidRPr="00CF70CF">
        <w:rPr>
          <w:rFonts w:ascii="Times New Roman" w:hAnsi="Times New Roman" w:cs="Times New Roman"/>
          <w:bCs/>
          <w:sz w:val="24"/>
          <w:szCs w:val="24"/>
        </w:rPr>
        <w:t xml:space="preserve"> </w:t>
      </w:r>
      <w:r w:rsidRPr="00CF70CF">
        <w:rPr>
          <w:rFonts w:ascii="Times New Roman" w:hAnsi="Times New Roman" w:cs="Times New Roman"/>
          <w:bCs/>
          <w:sz w:val="24"/>
          <w:szCs w:val="24"/>
        </w:rPr>
        <w:t>w</w:t>
      </w:r>
      <w:r w:rsidR="006E0DAA" w:rsidRPr="00CF70CF">
        <w:rPr>
          <w:rFonts w:ascii="Times New Roman" w:hAnsi="Times New Roman" w:cs="Times New Roman"/>
          <w:bCs/>
          <w:sz w:val="24"/>
          <w:szCs w:val="24"/>
        </w:rPr>
        <w:t xml:space="preserve"> </w:t>
      </w:r>
      <w:r w:rsidRPr="00CF70CF">
        <w:rPr>
          <w:rFonts w:ascii="Times New Roman" w:hAnsi="Times New Roman" w:cs="Times New Roman"/>
          <w:bCs/>
          <w:sz w:val="24"/>
          <w:szCs w:val="24"/>
        </w:rPr>
        <w:t>imieniu</w:t>
      </w:r>
      <w:r w:rsidR="006E0DAA" w:rsidRPr="00CF70CF">
        <w:rPr>
          <w:rFonts w:ascii="Times New Roman" w:hAnsi="Times New Roman" w:cs="Times New Roman"/>
          <w:bCs/>
          <w:sz w:val="24"/>
          <w:szCs w:val="24"/>
        </w:rPr>
        <w:t xml:space="preserve"> </w:t>
      </w:r>
      <w:r w:rsidRPr="00CF70CF">
        <w:rPr>
          <w:rFonts w:ascii="Times New Roman" w:hAnsi="Times New Roman" w:cs="Times New Roman"/>
          <w:bCs/>
          <w:sz w:val="24"/>
          <w:szCs w:val="24"/>
        </w:rPr>
        <w:t>wykonawcy</w:t>
      </w:r>
      <w:r w:rsidR="006E0DAA" w:rsidRPr="00CF70CF">
        <w:rPr>
          <w:rFonts w:ascii="Times New Roman" w:hAnsi="Times New Roman" w:cs="Times New Roman"/>
          <w:bCs/>
          <w:sz w:val="24"/>
          <w:szCs w:val="24"/>
        </w:rPr>
        <w:t xml:space="preserve"> </w:t>
      </w:r>
      <w:r w:rsidRPr="00CF70CF">
        <w:rPr>
          <w:rFonts w:ascii="Times New Roman" w:hAnsi="Times New Roman" w:cs="Times New Roman"/>
          <w:bCs/>
          <w:sz w:val="24"/>
          <w:szCs w:val="24"/>
        </w:rPr>
        <w:t>działa</w:t>
      </w:r>
      <w:r w:rsidR="006E0DAA" w:rsidRPr="00CF70CF">
        <w:rPr>
          <w:rFonts w:ascii="Times New Roman" w:hAnsi="Times New Roman" w:cs="Times New Roman"/>
          <w:bCs/>
          <w:sz w:val="24"/>
          <w:szCs w:val="24"/>
        </w:rPr>
        <w:t xml:space="preserve"> </w:t>
      </w:r>
      <w:r w:rsidRPr="00CF70CF">
        <w:rPr>
          <w:rFonts w:ascii="Times New Roman" w:hAnsi="Times New Roman" w:cs="Times New Roman"/>
          <w:bCs/>
          <w:sz w:val="24"/>
          <w:szCs w:val="24"/>
        </w:rPr>
        <w:t>osoba,</w:t>
      </w:r>
      <w:r w:rsidR="006E0DAA" w:rsidRPr="00CF70CF">
        <w:rPr>
          <w:rFonts w:ascii="Times New Roman" w:hAnsi="Times New Roman" w:cs="Times New Roman"/>
          <w:bCs/>
          <w:sz w:val="24"/>
          <w:szCs w:val="24"/>
        </w:rPr>
        <w:t xml:space="preserve"> </w:t>
      </w:r>
      <w:r w:rsidRPr="00CF70CF">
        <w:rPr>
          <w:rFonts w:ascii="Times New Roman" w:hAnsi="Times New Roman" w:cs="Times New Roman"/>
          <w:bCs/>
          <w:sz w:val="24"/>
          <w:szCs w:val="24"/>
        </w:rPr>
        <w:t>której</w:t>
      </w:r>
      <w:r w:rsidR="006E0DAA" w:rsidRPr="00CF70CF">
        <w:rPr>
          <w:rFonts w:ascii="Times New Roman" w:hAnsi="Times New Roman" w:cs="Times New Roman"/>
          <w:bCs/>
          <w:sz w:val="24"/>
          <w:szCs w:val="24"/>
        </w:rPr>
        <w:t xml:space="preserve"> </w:t>
      </w:r>
      <w:r w:rsidRPr="00CF70CF">
        <w:rPr>
          <w:rFonts w:ascii="Times New Roman" w:hAnsi="Times New Roman" w:cs="Times New Roman"/>
          <w:bCs/>
          <w:sz w:val="24"/>
          <w:szCs w:val="24"/>
        </w:rPr>
        <w:t>umocowanie</w:t>
      </w:r>
      <w:r w:rsidR="006E0DAA" w:rsidRPr="00CF70CF">
        <w:rPr>
          <w:rFonts w:ascii="Times New Roman" w:hAnsi="Times New Roman" w:cs="Times New Roman"/>
          <w:bCs/>
          <w:sz w:val="24"/>
          <w:szCs w:val="24"/>
        </w:rPr>
        <w:t xml:space="preserve"> </w:t>
      </w:r>
      <w:r w:rsidRPr="00CF70CF">
        <w:rPr>
          <w:rFonts w:ascii="Times New Roman" w:hAnsi="Times New Roman" w:cs="Times New Roman"/>
          <w:bCs/>
          <w:sz w:val="24"/>
          <w:szCs w:val="24"/>
        </w:rPr>
        <w:t>do</w:t>
      </w:r>
      <w:r w:rsidR="006E0DAA" w:rsidRPr="00CF70CF">
        <w:rPr>
          <w:rFonts w:ascii="Times New Roman" w:hAnsi="Times New Roman" w:cs="Times New Roman"/>
          <w:bCs/>
          <w:sz w:val="24"/>
          <w:szCs w:val="24"/>
        </w:rPr>
        <w:t xml:space="preserve"> </w:t>
      </w:r>
      <w:r w:rsidRPr="00CF70CF">
        <w:rPr>
          <w:rFonts w:ascii="Times New Roman" w:hAnsi="Times New Roman" w:cs="Times New Roman"/>
          <w:bCs/>
          <w:sz w:val="24"/>
          <w:szCs w:val="24"/>
        </w:rPr>
        <w:t>jego</w:t>
      </w:r>
      <w:r w:rsidR="006E0DAA" w:rsidRPr="00CF70CF">
        <w:rPr>
          <w:rFonts w:ascii="Times New Roman" w:hAnsi="Times New Roman" w:cs="Times New Roman"/>
          <w:bCs/>
          <w:sz w:val="24"/>
          <w:szCs w:val="24"/>
        </w:rPr>
        <w:t xml:space="preserve"> </w:t>
      </w:r>
      <w:r w:rsidRPr="00CF70CF">
        <w:rPr>
          <w:rFonts w:ascii="Times New Roman" w:hAnsi="Times New Roman" w:cs="Times New Roman"/>
          <w:bCs/>
          <w:sz w:val="24"/>
          <w:szCs w:val="24"/>
        </w:rPr>
        <w:t>reprezentowania</w:t>
      </w:r>
      <w:r w:rsidR="006E0DAA" w:rsidRPr="00CF70CF">
        <w:rPr>
          <w:rFonts w:ascii="Times New Roman" w:hAnsi="Times New Roman" w:cs="Times New Roman"/>
          <w:bCs/>
          <w:sz w:val="24"/>
          <w:szCs w:val="24"/>
        </w:rPr>
        <w:t xml:space="preserve"> </w:t>
      </w:r>
      <w:r w:rsidRPr="00CF70CF">
        <w:rPr>
          <w:rFonts w:ascii="Times New Roman" w:hAnsi="Times New Roman" w:cs="Times New Roman"/>
          <w:bCs/>
          <w:sz w:val="24"/>
          <w:szCs w:val="24"/>
        </w:rPr>
        <w:t>nie</w:t>
      </w:r>
      <w:r w:rsidR="006E0DAA" w:rsidRPr="00CF70CF">
        <w:rPr>
          <w:rFonts w:ascii="Times New Roman" w:hAnsi="Times New Roman" w:cs="Times New Roman"/>
          <w:bCs/>
          <w:sz w:val="24"/>
          <w:szCs w:val="24"/>
        </w:rPr>
        <w:t xml:space="preserve"> </w:t>
      </w:r>
      <w:r w:rsidRPr="00CF70CF">
        <w:rPr>
          <w:rFonts w:ascii="Times New Roman" w:hAnsi="Times New Roman" w:cs="Times New Roman"/>
          <w:bCs/>
          <w:sz w:val="24"/>
          <w:szCs w:val="24"/>
        </w:rPr>
        <w:t>wynika</w:t>
      </w:r>
      <w:r w:rsidR="006E0DAA" w:rsidRPr="00CF70CF">
        <w:rPr>
          <w:rFonts w:ascii="Times New Roman" w:hAnsi="Times New Roman" w:cs="Times New Roman"/>
          <w:bCs/>
          <w:sz w:val="24"/>
          <w:szCs w:val="24"/>
        </w:rPr>
        <w:t xml:space="preserve"> </w:t>
      </w:r>
      <w:r w:rsidRPr="00CF70CF">
        <w:rPr>
          <w:rFonts w:ascii="Times New Roman" w:hAnsi="Times New Roman" w:cs="Times New Roman"/>
          <w:bCs/>
          <w:sz w:val="24"/>
          <w:szCs w:val="24"/>
        </w:rPr>
        <w:t>z</w:t>
      </w:r>
      <w:r w:rsidR="006E0DAA" w:rsidRPr="00CF70CF">
        <w:rPr>
          <w:rFonts w:ascii="Times New Roman" w:hAnsi="Times New Roman" w:cs="Times New Roman"/>
          <w:bCs/>
          <w:sz w:val="24"/>
          <w:szCs w:val="24"/>
        </w:rPr>
        <w:t xml:space="preserve"> </w:t>
      </w:r>
      <w:r w:rsidRPr="00CF70CF">
        <w:rPr>
          <w:rFonts w:ascii="Times New Roman" w:hAnsi="Times New Roman" w:cs="Times New Roman"/>
          <w:bCs/>
          <w:sz w:val="24"/>
          <w:szCs w:val="24"/>
        </w:rPr>
        <w:t>dokumentów,</w:t>
      </w:r>
      <w:r w:rsidR="006E0DAA" w:rsidRPr="00CF70CF">
        <w:rPr>
          <w:rFonts w:ascii="Times New Roman" w:hAnsi="Times New Roman" w:cs="Times New Roman"/>
          <w:bCs/>
          <w:sz w:val="24"/>
          <w:szCs w:val="24"/>
        </w:rPr>
        <w:t xml:space="preserve"> </w:t>
      </w:r>
      <w:r w:rsidRPr="00CF70CF">
        <w:rPr>
          <w:rFonts w:ascii="Times New Roman" w:hAnsi="Times New Roman" w:cs="Times New Roman"/>
          <w:bCs/>
          <w:sz w:val="24"/>
          <w:szCs w:val="24"/>
        </w:rPr>
        <w:t>zamawiający</w:t>
      </w:r>
      <w:r w:rsidR="006E0DAA" w:rsidRPr="00CF70CF">
        <w:rPr>
          <w:rFonts w:ascii="Times New Roman" w:hAnsi="Times New Roman" w:cs="Times New Roman"/>
          <w:bCs/>
          <w:sz w:val="24"/>
          <w:szCs w:val="24"/>
        </w:rPr>
        <w:t xml:space="preserve"> </w:t>
      </w:r>
      <w:r w:rsidRPr="00CF70CF">
        <w:rPr>
          <w:rFonts w:ascii="Times New Roman" w:hAnsi="Times New Roman" w:cs="Times New Roman"/>
          <w:bCs/>
          <w:sz w:val="24"/>
          <w:szCs w:val="24"/>
        </w:rPr>
        <w:t>może</w:t>
      </w:r>
      <w:r w:rsidR="006E0DAA" w:rsidRPr="00CF70CF">
        <w:rPr>
          <w:rFonts w:ascii="Times New Roman" w:hAnsi="Times New Roman" w:cs="Times New Roman"/>
          <w:bCs/>
          <w:sz w:val="24"/>
          <w:szCs w:val="24"/>
        </w:rPr>
        <w:t xml:space="preserve"> </w:t>
      </w:r>
      <w:r w:rsidRPr="00CF70CF">
        <w:rPr>
          <w:rFonts w:ascii="Times New Roman" w:hAnsi="Times New Roman" w:cs="Times New Roman"/>
          <w:bCs/>
          <w:sz w:val="24"/>
          <w:szCs w:val="24"/>
        </w:rPr>
        <w:t>żądać</w:t>
      </w:r>
      <w:r w:rsidR="006E0DAA" w:rsidRPr="00CF70CF">
        <w:rPr>
          <w:rFonts w:ascii="Times New Roman" w:hAnsi="Times New Roman" w:cs="Times New Roman"/>
          <w:bCs/>
          <w:sz w:val="24"/>
          <w:szCs w:val="24"/>
        </w:rPr>
        <w:t xml:space="preserve"> </w:t>
      </w:r>
      <w:r w:rsidRPr="00CF70CF">
        <w:rPr>
          <w:rFonts w:ascii="Times New Roman" w:hAnsi="Times New Roman" w:cs="Times New Roman"/>
          <w:bCs/>
          <w:sz w:val="24"/>
          <w:szCs w:val="24"/>
        </w:rPr>
        <w:t>od</w:t>
      </w:r>
      <w:r w:rsidR="006E0DAA" w:rsidRPr="00CF70CF">
        <w:rPr>
          <w:rFonts w:ascii="Times New Roman" w:hAnsi="Times New Roman" w:cs="Times New Roman"/>
          <w:bCs/>
          <w:sz w:val="24"/>
          <w:szCs w:val="24"/>
        </w:rPr>
        <w:t xml:space="preserve"> </w:t>
      </w:r>
      <w:r w:rsidRPr="00CF70CF">
        <w:rPr>
          <w:rFonts w:ascii="Times New Roman" w:hAnsi="Times New Roman" w:cs="Times New Roman"/>
          <w:bCs/>
          <w:sz w:val="24"/>
          <w:szCs w:val="24"/>
        </w:rPr>
        <w:t>wykonawcy</w:t>
      </w:r>
      <w:r w:rsidR="006E0DAA" w:rsidRPr="00CF70CF">
        <w:rPr>
          <w:rFonts w:ascii="Times New Roman" w:hAnsi="Times New Roman" w:cs="Times New Roman"/>
          <w:bCs/>
          <w:sz w:val="24"/>
          <w:szCs w:val="24"/>
        </w:rPr>
        <w:t xml:space="preserve"> </w:t>
      </w:r>
      <w:r w:rsidRPr="00CF70CF">
        <w:rPr>
          <w:rFonts w:ascii="Times New Roman" w:hAnsi="Times New Roman" w:cs="Times New Roman"/>
          <w:bCs/>
          <w:sz w:val="24"/>
          <w:szCs w:val="24"/>
        </w:rPr>
        <w:t>pełnomocnictwa</w:t>
      </w:r>
      <w:r w:rsidR="006E0DAA" w:rsidRPr="00CF70CF">
        <w:rPr>
          <w:rFonts w:ascii="Times New Roman" w:hAnsi="Times New Roman" w:cs="Times New Roman"/>
          <w:bCs/>
          <w:sz w:val="24"/>
          <w:szCs w:val="24"/>
        </w:rPr>
        <w:t xml:space="preserve"> </w:t>
      </w:r>
      <w:r w:rsidRPr="00CF70CF">
        <w:rPr>
          <w:rFonts w:ascii="Times New Roman" w:hAnsi="Times New Roman" w:cs="Times New Roman"/>
          <w:bCs/>
          <w:sz w:val="24"/>
          <w:szCs w:val="24"/>
        </w:rPr>
        <w:t>lub</w:t>
      </w:r>
      <w:r w:rsidR="006E0DAA" w:rsidRPr="00CF70CF">
        <w:rPr>
          <w:rFonts w:ascii="Times New Roman" w:hAnsi="Times New Roman" w:cs="Times New Roman"/>
          <w:bCs/>
          <w:sz w:val="24"/>
          <w:szCs w:val="24"/>
        </w:rPr>
        <w:t xml:space="preserve"> </w:t>
      </w:r>
      <w:r w:rsidRPr="00CF70CF">
        <w:rPr>
          <w:rFonts w:ascii="Times New Roman" w:hAnsi="Times New Roman" w:cs="Times New Roman"/>
          <w:bCs/>
          <w:sz w:val="24"/>
          <w:szCs w:val="24"/>
        </w:rPr>
        <w:t>innego</w:t>
      </w:r>
      <w:r w:rsidR="006E0DAA" w:rsidRPr="00CF70CF">
        <w:rPr>
          <w:rFonts w:ascii="Times New Roman" w:hAnsi="Times New Roman" w:cs="Times New Roman"/>
          <w:bCs/>
          <w:sz w:val="24"/>
          <w:szCs w:val="24"/>
        </w:rPr>
        <w:t xml:space="preserve"> </w:t>
      </w:r>
      <w:r w:rsidRPr="00CF70CF">
        <w:rPr>
          <w:rFonts w:ascii="Times New Roman" w:hAnsi="Times New Roman" w:cs="Times New Roman"/>
          <w:bCs/>
          <w:sz w:val="24"/>
          <w:szCs w:val="24"/>
        </w:rPr>
        <w:t>dokumentu</w:t>
      </w:r>
      <w:r w:rsidR="006E0DAA" w:rsidRPr="00CF70CF">
        <w:rPr>
          <w:rFonts w:ascii="Times New Roman" w:hAnsi="Times New Roman" w:cs="Times New Roman"/>
          <w:bCs/>
          <w:sz w:val="24"/>
          <w:szCs w:val="24"/>
        </w:rPr>
        <w:t xml:space="preserve"> </w:t>
      </w:r>
      <w:r w:rsidRPr="00CF70CF">
        <w:rPr>
          <w:rFonts w:ascii="Times New Roman" w:hAnsi="Times New Roman" w:cs="Times New Roman"/>
          <w:bCs/>
          <w:sz w:val="24"/>
          <w:szCs w:val="24"/>
        </w:rPr>
        <w:t>potwierdzającego</w:t>
      </w:r>
      <w:r w:rsidR="006E0DAA" w:rsidRPr="00CF70CF">
        <w:rPr>
          <w:rFonts w:ascii="Times New Roman" w:hAnsi="Times New Roman" w:cs="Times New Roman"/>
          <w:bCs/>
          <w:sz w:val="24"/>
          <w:szCs w:val="24"/>
        </w:rPr>
        <w:t xml:space="preserve"> </w:t>
      </w:r>
      <w:r w:rsidRPr="00CF70CF">
        <w:rPr>
          <w:rFonts w:ascii="Times New Roman" w:hAnsi="Times New Roman" w:cs="Times New Roman"/>
          <w:bCs/>
          <w:sz w:val="24"/>
          <w:szCs w:val="24"/>
        </w:rPr>
        <w:t>umocowanie</w:t>
      </w:r>
      <w:r w:rsidR="006E0DAA" w:rsidRPr="00CF70CF">
        <w:rPr>
          <w:rFonts w:ascii="Times New Roman" w:hAnsi="Times New Roman" w:cs="Times New Roman"/>
          <w:bCs/>
          <w:sz w:val="24"/>
          <w:szCs w:val="24"/>
        </w:rPr>
        <w:t xml:space="preserve"> </w:t>
      </w:r>
      <w:r w:rsidRPr="00CF70CF">
        <w:rPr>
          <w:rFonts w:ascii="Times New Roman" w:hAnsi="Times New Roman" w:cs="Times New Roman"/>
          <w:bCs/>
          <w:sz w:val="24"/>
          <w:szCs w:val="24"/>
        </w:rPr>
        <w:t>do</w:t>
      </w:r>
      <w:r w:rsidR="006E0DAA" w:rsidRPr="00CF70CF">
        <w:rPr>
          <w:rFonts w:ascii="Times New Roman" w:hAnsi="Times New Roman" w:cs="Times New Roman"/>
          <w:bCs/>
          <w:sz w:val="24"/>
          <w:szCs w:val="24"/>
        </w:rPr>
        <w:t xml:space="preserve"> </w:t>
      </w:r>
      <w:r w:rsidRPr="00CF70CF">
        <w:rPr>
          <w:rFonts w:ascii="Times New Roman" w:hAnsi="Times New Roman" w:cs="Times New Roman"/>
          <w:bCs/>
          <w:sz w:val="24"/>
          <w:szCs w:val="24"/>
        </w:rPr>
        <w:t>reprezentowania</w:t>
      </w:r>
      <w:r w:rsidR="006E0DAA" w:rsidRPr="00CF70CF">
        <w:rPr>
          <w:rFonts w:ascii="Times New Roman" w:hAnsi="Times New Roman" w:cs="Times New Roman"/>
          <w:bCs/>
          <w:sz w:val="24"/>
          <w:szCs w:val="24"/>
        </w:rPr>
        <w:t xml:space="preserve"> </w:t>
      </w:r>
      <w:r w:rsidRPr="00CF70CF">
        <w:rPr>
          <w:rFonts w:ascii="Times New Roman" w:hAnsi="Times New Roman" w:cs="Times New Roman"/>
          <w:bCs/>
          <w:sz w:val="24"/>
          <w:szCs w:val="24"/>
        </w:rPr>
        <w:t>wykonawcy.</w:t>
      </w:r>
    </w:p>
    <w:p w14:paraId="48042096" w14:textId="77777777" w:rsidR="00F81997" w:rsidRPr="00CF70CF" w:rsidRDefault="00F81997" w:rsidP="00885433">
      <w:pPr>
        <w:numPr>
          <w:ilvl w:val="0"/>
          <w:numId w:val="116"/>
        </w:numPr>
        <w:tabs>
          <w:tab w:val="left" w:pos="426"/>
        </w:tabs>
        <w:spacing w:after="0"/>
        <w:ind w:left="426" w:hanging="426"/>
        <w:jc w:val="both"/>
        <w:rPr>
          <w:rFonts w:ascii="Times New Roman" w:hAnsi="Times New Roman" w:cs="Times New Roman"/>
          <w:bCs/>
          <w:sz w:val="24"/>
          <w:szCs w:val="24"/>
        </w:rPr>
      </w:pPr>
      <w:r w:rsidRPr="00CF70CF">
        <w:rPr>
          <w:rFonts w:ascii="Times New Roman" w:hAnsi="Times New Roman" w:cs="Times New Roman"/>
          <w:bCs/>
          <w:sz w:val="24"/>
          <w:szCs w:val="24"/>
        </w:rPr>
        <w:t>Wymogi</w:t>
      </w:r>
      <w:r w:rsidR="006E0DAA" w:rsidRPr="00CF70CF">
        <w:rPr>
          <w:rFonts w:ascii="Times New Roman" w:hAnsi="Times New Roman" w:cs="Times New Roman"/>
          <w:bCs/>
          <w:sz w:val="24"/>
          <w:szCs w:val="24"/>
        </w:rPr>
        <w:t xml:space="preserve"> </w:t>
      </w:r>
      <w:r w:rsidRPr="00CF70CF">
        <w:rPr>
          <w:rFonts w:ascii="Times New Roman" w:hAnsi="Times New Roman" w:cs="Times New Roman"/>
          <w:bCs/>
          <w:sz w:val="24"/>
          <w:szCs w:val="24"/>
        </w:rPr>
        <w:t>powyższe</w:t>
      </w:r>
      <w:r w:rsidR="006E0DAA" w:rsidRPr="00CF70CF">
        <w:rPr>
          <w:rFonts w:ascii="Times New Roman" w:hAnsi="Times New Roman" w:cs="Times New Roman"/>
          <w:bCs/>
          <w:sz w:val="24"/>
          <w:szCs w:val="24"/>
        </w:rPr>
        <w:t xml:space="preserve"> </w:t>
      </w:r>
      <w:r w:rsidRPr="00CF70CF">
        <w:rPr>
          <w:rFonts w:ascii="Times New Roman" w:hAnsi="Times New Roman" w:cs="Times New Roman"/>
          <w:bCs/>
          <w:sz w:val="24"/>
          <w:szCs w:val="24"/>
        </w:rPr>
        <w:t>stosuje</w:t>
      </w:r>
      <w:r w:rsidR="006E0DAA" w:rsidRPr="00CF70CF">
        <w:rPr>
          <w:rFonts w:ascii="Times New Roman" w:hAnsi="Times New Roman" w:cs="Times New Roman"/>
          <w:bCs/>
          <w:sz w:val="24"/>
          <w:szCs w:val="24"/>
        </w:rPr>
        <w:t xml:space="preserve"> </w:t>
      </w:r>
      <w:r w:rsidRPr="00CF70CF">
        <w:rPr>
          <w:rFonts w:ascii="Times New Roman" w:hAnsi="Times New Roman" w:cs="Times New Roman"/>
          <w:bCs/>
          <w:sz w:val="24"/>
          <w:szCs w:val="24"/>
        </w:rPr>
        <w:t>się</w:t>
      </w:r>
      <w:r w:rsidR="006E0DAA" w:rsidRPr="00CF70CF">
        <w:rPr>
          <w:rFonts w:ascii="Times New Roman" w:hAnsi="Times New Roman" w:cs="Times New Roman"/>
          <w:bCs/>
          <w:sz w:val="24"/>
          <w:szCs w:val="24"/>
        </w:rPr>
        <w:t xml:space="preserve"> </w:t>
      </w:r>
      <w:r w:rsidRPr="00CF70CF">
        <w:rPr>
          <w:rFonts w:ascii="Times New Roman" w:hAnsi="Times New Roman" w:cs="Times New Roman"/>
          <w:bCs/>
          <w:sz w:val="24"/>
          <w:szCs w:val="24"/>
        </w:rPr>
        <w:t>odpowiednio</w:t>
      </w:r>
      <w:r w:rsidR="006E0DAA" w:rsidRPr="00CF70CF">
        <w:rPr>
          <w:rFonts w:ascii="Times New Roman" w:hAnsi="Times New Roman" w:cs="Times New Roman"/>
          <w:bCs/>
          <w:sz w:val="24"/>
          <w:szCs w:val="24"/>
        </w:rPr>
        <w:t xml:space="preserve"> </w:t>
      </w:r>
      <w:r w:rsidRPr="00CF70CF">
        <w:rPr>
          <w:rFonts w:ascii="Times New Roman" w:hAnsi="Times New Roman" w:cs="Times New Roman"/>
          <w:bCs/>
          <w:sz w:val="24"/>
          <w:szCs w:val="24"/>
        </w:rPr>
        <w:t>do</w:t>
      </w:r>
      <w:r w:rsidR="006E0DAA" w:rsidRPr="00CF70CF">
        <w:rPr>
          <w:rFonts w:ascii="Times New Roman" w:hAnsi="Times New Roman" w:cs="Times New Roman"/>
          <w:bCs/>
          <w:sz w:val="24"/>
          <w:szCs w:val="24"/>
        </w:rPr>
        <w:t xml:space="preserve"> </w:t>
      </w:r>
      <w:r w:rsidRPr="00CF70CF">
        <w:rPr>
          <w:rFonts w:ascii="Times New Roman" w:hAnsi="Times New Roman" w:cs="Times New Roman"/>
          <w:bCs/>
          <w:sz w:val="24"/>
          <w:szCs w:val="24"/>
        </w:rPr>
        <w:t>osoby</w:t>
      </w:r>
      <w:r w:rsidR="006E0DAA" w:rsidRPr="00CF70CF">
        <w:rPr>
          <w:rFonts w:ascii="Times New Roman" w:hAnsi="Times New Roman" w:cs="Times New Roman"/>
          <w:bCs/>
          <w:sz w:val="24"/>
          <w:szCs w:val="24"/>
        </w:rPr>
        <w:t xml:space="preserve"> </w:t>
      </w:r>
      <w:r w:rsidRPr="00CF70CF">
        <w:rPr>
          <w:rFonts w:ascii="Times New Roman" w:hAnsi="Times New Roman" w:cs="Times New Roman"/>
          <w:bCs/>
          <w:sz w:val="24"/>
          <w:szCs w:val="24"/>
        </w:rPr>
        <w:t>działającej</w:t>
      </w:r>
      <w:r w:rsidR="006E0DAA" w:rsidRPr="00CF70CF">
        <w:rPr>
          <w:rFonts w:ascii="Times New Roman" w:hAnsi="Times New Roman" w:cs="Times New Roman"/>
          <w:bCs/>
          <w:sz w:val="24"/>
          <w:szCs w:val="24"/>
        </w:rPr>
        <w:t xml:space="preserve"> </w:t>
      </w:r>
      <w:r w:rsidRPr="00CF70CF">
        <w:rPr>
          <w:rFonts w:ascii="Times New Roman" w:hAnsi="Times New Roman" w:cs="Times New Roman"/>
          <w:bCs/>
          <w:sz w:val="24"/>
          <w:szCs w:val="24"/>
        </w:rPr>
        <w:t>w</w:t>
      </w:r>
      <w:r w:rsidR="006E0DAA" w:rsidRPr="00CF70CF">
        <w:rPr>
          <w:rFonts w:ascii="Times New Roman" w:hAnsi="Times New Roman" w:cs="Times New Roman"/>
          <w:bCs/>
          <w:sz w:val="24"/>
          <w:szCs w:val="24"/>
        </w:rPr>
        <w:t xml:space="preserve"> </w:t>
      </w:r>
      <w:r w:rsidRPr="00CF70CF">
        <w:rPr>
          <w:rFonts w:ascii="Times New Roman" w:hAnsi="Times New Roman" w:cs="Times New Roman"/>
          <w:bCs/>
          <w:sz w:val="24"/>
          <w:szCs w:val="24"/>
        </w:rPr>
        <w:t>imieniu</w:t>
      </w:r>
      <w:r w:rsidR="006E0DAA" w:rsidRPr="00CF70CF">
        <w:rPr>
          <w:rFonts w:ascii="Times New Roman" w:hAnsi="Times New Roman" w:cs="Times New Roman"/>
          <w:bCs/>
          <w:sz w:val="24"/>
          <w:szCs w:val="24"/>
        </w:rPr>
        <w:t xml:space="preserve"> </w:t>
      </w:r>
      <w:r w:rsidRPr="00CF70CF">
        <w:rPr>
          <w:rFonts w:ascii="Times New Roman" w:hAnsi="Times New Roman" w:cs="Times New Roman"/>
          <w:bCs/>
          <w:sz w:val="24"/>
          <w:szCs w:val="24"/>
        </w:rPr>
        <w:t>wykonawców</w:t>
      </w:r>
      <w:r w:rsidR="006E0DAA" w:rsidRPr="00CF70CF">
        <w:rPr>
          <w:rFonts w:ascii="Times New Roman" w:hAnsi="Times New Roman" w:cs="Times New Roman"/>
          <w:bCs/>
          <w:sz w:val="24"/>
          <w:szCs w:val="24"/>
        </w:rPr>
        <w:t xml:space="preserve"> </w:t>
      </w:r>
      <w:r w:rsidRPr="00CF70CF">
        <w:rPr>
          <w:rFonts w:ascii="Times New Roman" w:hAnsi="Times New Roman" w:cs="Times New Roman"/>
          <w:bCs/>
          <w:sz w:val="24"/>
          <w:szCs w:val="24"/>
        </w:rPr>
        <w:t>wspólnie</w:t>
      </w:r>
      <w:r w:rsidR="006E0DAA" w:rsidRPr="00CF70CF">
        <w:rPr>
          <w:rFonts w:ascii="Times New Roman" w:hAnsi="Times New Roman" w:cs="Times New Roman"/>
          <w:bCs/>
          <w:sz w:val="24"/>
          <w:szCs w:val="24"/>
        </w:rPr>
        <w:t xml:space="preserve"> </w:t>
      </w:r>
      <w:r w:rsidRPr="00CF70CF">
        <w:rPr>
          <w:rFonts w:ascii="Times New Roman" w:hAnsi="Times New Roman" w:cs="Times New Roman"/>
          <w:bCs/>
          <w:sz w:val="24"/>
          <w:szCs w:val="24"/>
        </w:rPr>
        <w:t>ubiegających</w:t>
      </w:r>
      <w:r w:rsidR="006E0DAA" w:rsidRPr="00CF70CF">
        <w:rPr>
          <w:rFonts w:ascii="Times New Roman" w:hAnsi="Times New Roman" w:cs="Times New Roman"/>
          <w:bCs/>
          <w:sz w:val="24"/>
          <w:szCs w:val="24"/>
        </w:rPr>
        <w:t xml:space="preserve"> </w:t>
      </w:r>
      <w:r w:rsidRPr="00CF70CF">
        <w:rPr>
          <w:rFonts w:ascii="Times New Roman" w:hAnsi="Times New Roman" w:cs="Times New Roman"/>
          <w:bCs/>
          <w:sz w:val="24"/>
          <w:szCs w:val="24"/>
        </w:rPr>
        <w:t>się</w:t>
      </w:r>
      <w:r w:rsidR="006E0DAA" w:rsidRPr="00CF70CF">
        <w:rPr>
          <w:rFonts w:ascii="Times New Roman" w:hAnsi="Times New Roman" w:cs="Times New Roman"/>
          <w:bCs/>
          <w:sz w:val="24"/>
          <w:szCs w:val="24"/>
        </w:rPr>
        <w:t xml:space="preserve"> </w:t>
      </w:r>
      <w:r w:rsidRPr="00CF70CF">
        <w:rPr>
          <w:rFonts w:ascii="Times New Roman" w:hAnsi="Times New Roman" w:cs="Times New Roman"/>
          <w:bCs/>
          <w:sz w:val="24"/>
          <w:szCs w:val="24"/>
        </w:rPr>
        <w:t>o</w:t>
      </w:r>
      <w:r w:rsidR="006E0DAA" w:rsidRPr="00CF70CF">
        <w:rPr>
          <w:rFonts w:ascii="Times New Roman" w:hAnsi="Times New Roman" w:cs="Times New Roman"/>
          <w:bCs/>
          <w:sz w:val="24"/>
          <w:szCs w:val="24"/>
        </w:rPr>
        <w:t xml:space="preserve"> </w:t>
      </w:r>
      <w:r w:rsidRPr="00CF70CF">
        <w:rPr>
          <w:rFonts w:ascii="Times New Roman" w:hAnsi="Times New Roman" w:cs="Times New Roman"/>
          <w:bCs/>
          <w:sz w:val="24"/>
          <w:szCs w:val="24"/>
        </w:rPr>
        <w:t>udzielenie</w:t>
      </w:r>
      <w:r w:rsidR="006E0DAA" w:rsidRPr="00CF70CF">
        <w:rPr>
          <w:rFonts w:ascii="Times New Roman" w:hAnsi="Times New Roman" w:cs="Times New Roman"/>
          <w:bCs/>
          <w:sz w:val="24"/>
          <w:szCs w:val="24"/>
        </w:rPr>
        <w:t xml:space="preserve"> </w:t>
      </w:r>
      <w:r w:rsidRPr="00CF70CF">
        <w:rPr>
          <w:rFonts w:ascii="Times New Roman" w:hAnsi="Times New Roman" w:cs="Times New Roman"/>
          <w:bCs/>
          <w:sz w:val="24"/>
          <w:szCs w:val="24"/>
        </w:rPr>
        <w:t>zamówienia</w:t>
      </w:r>
      <w:r w:rsidR="006E0DAA" w:rsidRPr="00CF70CF">
        <w:rPr>
          <w:rFonts w:ascii="Times New Roman" w:hAnsi="Times New Roman" w:cs="Times New Roman"/>
          <w:bCs/>
          <w:sz w:val="24"/>
          <w:szCs w:val="24"/>
        </w:rPr>
        <w:t xml:space="preserve"> </w:t>
      </w:r>
      <w:r w:rsidRPr="00CF70CF">
        <w:rPr>
          <w:rFonts w:ascii="Times New Roman" w:hAnsi="Times New Roman" w:cs="Times New Roman"/>
          <w:bCs/>
          <w:sz w:val="24"/>
          <w:szCs w:val="24"/>
        </w:rPr>
        <w:t>publicznego,</w:t>
      </w:r>
      <w:r w:rsidR="006E0DAA" w:rsidRPr="00CF70CF">
        <w:rPr>
          <w:rFonts w:ascii="Times New Roman" w:hAnsi="Times New Roman" w:cs="Times New Roman"/>
          <w:bCs/>
          <w:sz w:val="24"/>
          <w:szCs w:val="24"/>
        </w:rPr>
        <w:t xml:space="preserve"> </w:t>
      </w:r>
      <w:r w:rsidRPr="00CF70CF">
        <w:rPr>
          <w:rFonts w:ascii="Times New Roman" w:hAnsi="Times New Roman" w:cs="Times New Roman"/>
          <w:bCs/>
          <w:sz w:val="24"/>
          <w:szCs w:val="24"/>
        </w:rPr>
        <w:t>jak</w:t>
      </w:r>
      <w:r w:rsidR="006E0DAA" w:rsidRPr="00CF70CF">
        <w:rPr>
          <w:rFonts w:ascii="Times New Roman" w:hAnsi="Times New Roman" w:cs="Times New Roman"/>
          <w:bCs/>
          <w:sz w:val="24"/>
          <w:szCs w:val="24"/>
        </w:rPr>
        <w:t xml:space="preserve"> </w:t>
      </w:r>
      <w:r w:rsidRPr="00CF70CF">
        <w:rPr>
          <w:rFonts w:ascii="Times New Roman" w:hAnsi="Times New Roman" w:cs="Times New Roman"/>
          <w:bCs/>
          <w:sz w:val="24"/>
          <w:szCs w:val="24"/>
        </w:rPr>
        <w:t>również</w:t>
      </w:r>
      <w:r w:rsidR="006E0DAA" w:rsidRPr="00CF70CF">
        <w:rPr>
          <w:rFonts w:ascii="Times New Roman" w:hAnsi="Times New Roman" w:cs="Times New Roman"/>
          <w:bCs/>
          <w:sz w:val="24"/>
          <w:szCs w:val="24"/>
        </w:rPr>
        <w:t xml:space="preserve"> </w:t>
      </w:r>
      <w:r w:rsidRPr="00CF70CF">
        <w:rPr>
          <w:rFonts w:ascii="Times New Roman" w:hAnsi="Times New Roman" w:cs="Times New Roman"/>
          <w:bCs/>
          <w:sz w:val="24"/>
          <w:szCs w:val="24"/>
        </w:rPr>
        <w:t>odpowiednio</w:t>
      </w:r>
      <w:r w:rsidR="006E0DAA" w:rsidRPr="00CF70CF">
        <w:rPr>
          <w:rFonts w:ascii="Times New Roman" w:hAnsi="Times New Roman" w:cs="Times New Roman"/>
          <w:bCs/>
          <w:sz w:val="24"/>
          <w:szCs w:val="24"/>
        </w:rPr>
        <w:t xml:space="preserve"> </w:t>
      </w:r>
      <w:r w:rsidRPr="00CF70CF">
        <w:rPr>
          <w:rFonts w:ascii="Times New Roman" w:hAnsi="Times New Roman" w:cs="Times New Roman"/>
          <w:bCs/>
          <w:sz w:val="24"/>
          <w:szCs w:val="24"/>
        </w:rPr>
        <w:t>do</w:t>
      </w:r>
      <w:r w:rsidR="006E0DAA" w:rsidRPr="00CF70CF">
        <w:rPr>
          <w:rFonts w:ascii="Times New Roman" w:hAnsi="Times New Roman" w:cs="Times New Roman"/>
          <w:bCs/>
          <w:sz w:val="24"/>
          <w:szCs w:val="24"/>
        </w:rPr>
        <w:t xml:space="preserve"> </w:t>
      </w:r>
      <w:r w:rsidRPr="00CF70CF">
        <w:rPr>
          <w:rFonts w:ascii="Times New Roman" w:hAnsi="Times New Roman" w:cs="Times New Roman"/>
          <w:bCs/>
          <w:sz w:val="24"/>
          <w:szCs w:val="24"/>
        </w:rPr>
        <w:t>osoby</w:t>
      </w:r>
      <w:r w:rsidR="006E0DAA" w:rsidRPr="00CF70CF">
        <w:rPr>
          <w:rFonts w:ascii="Times New Roman" w:hAnsi="Times New Roman" w:cs="Times New Roman"/>
          <w:bCs/>
          <w:sz w:val="24"/>
          <w:szCs w:val="24"/>
        </w:rPr>
        <w:t xml:space="preserve"> </w:t>
      </w:r>
      <w:r w:rsidRPr="00CF70CF">
        <w:rPr>
          <w:rFonts w:ascii="Times New Roman" w:hAnsi="Times New Roman" w:cs="Times New Roman"/>
          <w:bCs/>
          <w:sz w:val="24"/>
          <w:szCs w:val="24"/>
        </w:rPr>
        <w:t>działającej</w:t>
      </w:r>
      <w:r w:rsidR="006E0DAA" w:rsidRPr="00CF70CF">
        <w:rPr>
          <w:rFonts w:ascii="Times New Roman" w:hAnsi="Times New Roman" w:cs="Times New Roman"/>
          <w:bCs/>
          <w:sz w:val="24"/>
          <w:szCs w:val="24"/>
        </w:rPr>
        <w:t xml:space="preserve"> </w:t>
      </w:r>
      <w:r w:rsidRPr="00CF70CF">
        <w:rPr>
          <w:rFonts w:ascii="Times New Roman" w:hAnsi="Times New Roman" w:cs="Times New Roman"/>
          <w:bCs/>
          <w:sz w:val="24"/>
          <w:szCs w:val="24"/>
        </w:rPr>
        <w:t>w</w:t>
      </w:r>
      <w:r w:rsidR="006E0DAA" w:rsidRPr="00CF70CF">
        <w:rPr>
          <w:rFonts w:ascii="Times New Roman" w:hAnsi="Times New Roman" w:cs="Times New Roman"/>
          <w:bCs/>
          <w:sz w:val="24"/>
          <w:szCs w:val="24"/>
        </w:rPr>
        <w:t xml:space="preserve"> </w:t>
      </w:r>
      <w:r w:rsidRPr="00CF70CF">
        <w:rPr>
          <w:rFonts w:ascii="Times New Roman" w:hAnsi="Times New Roman" w:cs="Times New Roman"/>
          <w:bCs/>
          <w:sz w:val="24"/>
          <w:szCs w:val="24"/>
        </w:rPr>
        <w:t>imieniu</w:t>
      </w:r>
      <w:r w:rsidR="006E0DAA" w:rsidRPr="00CF70CF">
        <w:rPr>
          <w:rFonts w:ascii="Times New Roman" w:hAnsi="Times New Roman" w:cs="Times New Roman"/>
          <w:bCs/>
          <w:sz w:val="24"/>
          <w:szCs w:val="24"/>
        </w:rPr>
        <w:t xml:space="preserve"> </w:t>
      </w:r>
      <w:r w:rsidRPr="00CF70CF">
        <w:rPr>
          <w:rFonts w:ascii="Times New Roman" w:hAnsi="Times New Roman" w:cs="Times New Roman"/>
          <w:bCs/>
          <w:sz w:val="24"/>
          <w:szCs w:val="24"/>
        </w:rPr>
        <w:t>podmiotu</w:t>
      </w:r>
      <w:r w:rsidR="006E0DAA" w:rsidRPr="00CF70CF">
        <w:rPr>
          <w:rFonts w:ascii="Times New Roman" w:hAnsi="Times New Roman" w:cs="Times New Roman"/>
          <w:bCs/>
          <w:sz w:val="24"/>
          <w:szCs w:val="24"/>
        </w:rPr>
        <w:t xml:space="preserve"> </w:t>
      </w:r>
      <w:r w:rsidRPr="00CF70CF">
        <w:rPr>
          <w:rFonts w:ascii="Times New Roman" w:hAnsi="Times New Roman" w:cs="Times New Roman"/>
          <w:bCs/>
          <w:sz w:val="24"/>
          <w:szCs w:val="24"/>
        </w:rPr>
        <w:t>udostępniającego</w:t>
      </w:r>
      <w:r w:rsidR="006E0DAA" w:rsidRPr="00CF70CF">
        <w:rPr>
          <w:rFonts w:ascii="Times New Roman" w:hAnsi="Times New Roman" w:cs="Times New Roman"/>
          <w:bCs/>
          <w:sz w:val="24"/>
          <w:szCs w:val="24"/>
        </w:rPr>
        <w:t xml:space="preserve"> </w:t>
      </w:r>
      <w:r w:rsidRPr="00CF70CF">
        <w:rPr>
          <w:rFonts w:ascii="Times New Roman" w:hAnsi="Times New Roman" w:cs="Times New Roman"/>
          <w:bCs/>
          <w:sz w:val="24"/>
          <w:szCs w:val="24"/>
        </w:rPr>
        <w:t>zasoby</w:t>
      </w:r>
      <w:r w:rsidR="006E0DAA" w:rsidRPr="00CF70CF">
        <w:rPr>
          <w:rFonts w:ascii="Times New Roman" w:hAnsi="Times New Roman" w:cs="Times New Roman"/>
          <w:bCs/>
          <w:sz w:val="24"/>
          <w:szCs w:val="24"/>
        </w:rPr>
        <w:t xml:space="preserve"> </w:t>
      </w:r>
      <w:r w:rsidRPr="00CF70CF">
        <w:rPr>
          <w:rFonts w:ascii="Times New Roman" w:hAnsi="Times New Roman" w:cs="Times New Roman"/>
          <w:bCs/>
          <w:sz w:val="24"/>
          <w:szCs w:val="24"/>
        </w:rPr>
        <w:t>na</w:t>
      </w:r>
      <w:r w:rsidR="006E0DAA" w:rsidRPr="00CF70CF">
        <w:rPr>
          <w:rFonts w:ascii="Times New Roman" w:hAnsi="Times New Roman" w:cs="Times New Roman"/>
          <w:bCs/>
          <w:sz w:val="24"/>
          <w:szCs w:val="24"/>
        </w:rPr>
        <w:t xml:space="preserve"> </w:t>
      </w:r>
      <w:r w:rsidRPr="00CF70CF">
        <w:rPr>
          <w:rFonts w:ascii="Times New Roman" w:hAnsi="Times New Roman" w:cs="Times New Roman"/>
          <w:bCs/>
          <w:sz w:val="24"/>
          <w:szCs w:val="24"/>
        </w:rPr>
        <w:t>zasadach</w:t>
      </w:r>
      <w:r w:rsidR="006E0DAA" w:rsidRPr="00CF70CF">
        <w:rPr>
          <w:rFonts w:ascii="Times New Roman" w:hAnsi="Times New Roman" w:cs="Times New Roman"/>
          <w:bCs/>
          <w:sz w:val="24"/>
          <w:szCs w:val="24"/>
        </w:rPr>
        <w:t xml:space="preserve"> </w:t>
      </w:r>
      <w:r w:rsidRPr="00CF70CF">
        <w:rPr>
          <w:rFonts w:ascii="Times New Roman" w:hAnsi="Times New Roman" w:cs="Times New Roman"/>
          <w:bCs/>
          <w:sz w:val="24"/>
          <w:szCs w:val="24"/>
        </w:rPr>
        <w:t>określonych</w:t>
      </w:r>
      <w:r w:rsidR="006E0DAA" w:rsidRPr="00CF70CF">
        <w:rPr>
          <w:rFonts w:ascii="Times New Roman" w:hAnsi="Times New Roman" w:cs="Times New Roman"/>
          <w:bCs/>
          <w:sz w:val="24"/>
          <w:szCs w:val="24"/>
        </w:rPr>
        <w:t xml:space="preserve"> </w:t>
      </w:r>
      <w:r w:rsidRPr="00CF70CF">
        <w:rPr>
          <w:rFonts w:ascii="Times New Roman" w:hAnsi="Times New Roman" w:cs="Times New Roman"/>
          <w:bCs/>
          <w:sz w:val="24"/>
          <w:szCs w:val="24"/>
        </w:rPr>
        <w:t>w</w:t>
      </w:r>
      <w:r w:rsidR="006E0DAA" w:rsidRPr="00CF70CF">
        <w:rPr>
          <w:rFonts w:ascii="Times New Roman" w:hAnsi="Times New Roman" w:cs="Times New Roman"/>
          <w:bCs/>
          <w:sz w:val="24"/>
          <w:szCs w:val="24"/>
        </w:rPr>
        <w:t xml:space="preserve"> </w:t>
      </w:r>
      <w:r w:rsidRPr="00CF70CF">
        <w:rPr>
          <w:rFonts w:ascii="Times New Roman" w:hAnsi="Times New Roman" w:cs="Times New Roman"/>
          <w:bCs/>
          <w:sz w:val="24"/>
          <w:szCs w:val="24"/>
        </w:rPr>
        <w:t>art.</w:t>
      </w:r>
      <w:r w:rsidR="006E0DAA" w:rsidRPr="00CF70CF">
        <w:rPr>
          <w:rFonts w:ascii="Times New Roman" w:hAnsi="Times New Roman" w:cs="Times New Roman"/>
          <w:bCs/>
          <w:sz w:val="24"/>
          <w:szCs w:val="24"/>
        </w:rPr>
        <w:t xml:space="preserve"> </w:t>
      </w:r>
      <w:r w:rsidRPr="00CF70CF">
        <w:rPr>
          <w:rFonts w:ascii="Times New Roman" w:hAnsi="Times New Roman" w:cs="Times New Roman"/>
          <w:bCs/>
          <w:sz w:val="24"/>
          <w:szCs w:val="24"/>
        </w:rPr>
        <w:lastRenderedPageBreak/>
        <w:t>118</w:t>
      </w:r>
      <w:r w:rsidR="006E0DAA" w:rsidRPr="00CF70CF">
        <w:rPr>
          <w:rFonts w:ascii="Times New Roman" w:hAnsi="Times New Roman" w:cs="Times New Roman"/>
          <w:bCs/>
          <w:sz w:val="24"/>
          <w:szCs w:val="24"/>
        </w:rPr>
        <w:t xml:space="preserve"> </w:t>
      </w:r>
      <w:r w:rsidRPr="00CF70CF">
        <w:rPr>
          <w:rFonts w:ascii="Times New Roman" w:hAnsi="Times New Roman" w:cs="Times New Roman"/>
          <w:bCs/>
          <w:sz w:val="24"/>
          <w:szCs w:val="24"/>
        </w:rPr>
        <w:t>ustawy</w:t>
      </w:r>
      <w:r w:rsidR="006E0DAA" w:rsidRPr="00CF70CF">
        <w:rPr>
          <w:rFonts w:ascii="Times New Roman" w:hAnsi="Times New Roman" w:cs="Times New Roman"/>
          <w:bCs/>
          <w:sz w:val="24"/>
          <w:szCs w:val="24"/>
        </w:rPr>
        <w:t xml:space="preserve"> </w:t>
      </w:r>
      <w:r w:rsidRPr="00CF70CF">
        <w:rPr>
          <w:rFonts w:ascii="Times New Roman" w:hAnsi="Times New Roman" w:cs="Times New Roman"/>
          <w:bCs/>
          <w:sz w:val="24"/>
          <w:szCs w:val="24"/>
        </w:rPr>
        <w:t>lub</w:t>
      </w:r>
      <w:r w:rsidR="006E0DAA" w:rsidRPr="00CF70CF">
        <w:rPr>
          <w:rFonts w:ascii="Times New Roman" w:hAnsi="Times New Roman" w:cs="Times New Roman"/>
          <w:bCs/>
          <w:sz w:val="24"/>
          <w:szCs w:val="24"/>
        </w:rPr>
        <w:t xml:space="preserve"> </w:t>
      </w:r>
      <w:r w:rsidRPr="00CF70CF">
        <w:rPr>
          <w:rFonts w:ascii="Times New Roman" w:hAnsi="Times New Roman" w:cs="Times New Roman"/>
          <w:bCs/>
          <w:sz w:val="24"/>
          <w:szCs w:val="24"/>
        </w:rPr>
        <w:t>podwykonawcy</w:t>
      </w:r>
      <w:r w:rsidR="006E0DAA" w:rsidRPr="00CF70CF">
        <w:rPr>
          <w:rFonts w:ascii="Times New Roman" w:hAnsi="Times New Roman" w:cs="Times New Roman"/>
          <w:bCs/>
          <w:sz w:val="24"/>
          <w:szCs w:val="24"/>
        </w:rPr>
        <w:t xml:space="preserve"> </w:t>
      </w:r>
      <w:r w:rsidRPr="00CF70CF">
        <w:rPr>
          <w:rFonts w:ascii="Times New Roman" w:hAnsi="Times New Roman" w:cs="Times New Roman"/>
          <w:bCs/>
          <w:sz w:val="24"/>
          <w:szCs w:val="24"/>
        </w:rPr>
        <w:t>niebędącego</w:t>
      </w:r>
      <w:r w:rsidR="006E0DAA" w:rsidRPr="00CF70CF">
        <w:rPr>
          <w:rFonts w:ascii="Times New Roman" w:hAnsi="Times New Roman" w:cs="Times New Roman"/>
          <w:bCs/>
          <w:sz w:val="24"/>
          <w:szCs w:val="24"/>
        </w:rPr>
        <w:t xml:space="preserve"> </w:t>
      </w:r>
      <w:r w:rsidRPr="00CF70CF">
        <w:rPr>
          <w:rFonts w:ascii="Times New Roman" w:hAnsi="Times New Roman" w:cs="Times New Roman"/>
          <w:bCs/>
          <w:sz w:val="24"/>
          <w:szCs w:val="24"/>
        </w:rPr>
        <w:t>podmiotem</w:t>
      </w:r>
      <w:r w:rsidR="006E0DAA" w:rsidRPr="00CF70CF">
        <w:rPr>
          <w:rFonts w:ascii="Times New Roman" w:hAnsi="Times New Roman" w:cs="Times New Roman"/>
          <w:bCs/>
          <w:sz w:val="24"/>
          <w:szCs w:val="24"/>
        </w:rPr>
        <w:t xml:space="preserve"> </w:t>
      </w:r>
      <w:r w:rsidRPr="00CF70CF">
        <w:rPr>
          <w:rFonts w:ascii="Times New Roman" w:hAnsi="Times New Roman" w:cs="Times New Roman"/>
          <w:bCs/>
          <w:sz w:val="24"/>
          <w:szCs w:val="24"/>
        </w:rPr>
        <w:t>udostępniającym</w:t>
      </w:r>
      <w:r w:rsidR="006E0DAA" w:rsidRPr="00CF70CF">
        <w:rPr>
          <w:rFonts w:ascii="Times New Roman" w:hAnsi="Times New Roman" w:cs="Times New Roman"/>
          <w:bCs/>
          <w:sz w:val="24"/>
          <w:szCs w:val="24"/>
        </w:rPr>
        <w:t xml:space="preserve"> </w:t>
      </w:r>
      <w:r w:rsidRPr="00CF70CF">
        <w:rPr>
          <w:rFonts w:ascii="Times New Roman" w:hAnsi="Times New Roman" w:cs="Times New Roman"/>
          <w:bCs/>
          <w:sz w:val="24"/>
          <w:szCs w:val="24"/>
        </w:rPr>
        <w:t>zasoby</w:t>
      </w:r>
      <w:r w:rsidR="006E0DAA" w:rsidRPr="00CF70CF">
        <w:rPr>
          <w:rFonts w:ascii="Times New Roman" w:hAnsi="Times New Roman" w:cs="Times New Roman"/>
          <w:bCs/>
          <w:sz w:val="24"/>
          <w:szCs w:val="24"/>
        </w:rPr>
        <w:t xml:space="preserve"> </w:t>
      </w:r>
      <w:r w:rsidRPr="00CF70CF">
        <w:rPr>
          <w:rFonts w:ascii="Times New Roman" w:hAnsi="Times New Roman" w:cs="Times New Roman"/>
          <w:bCs/>
          <w:sz w:val="24"/>
          <w:szCs w:val="24"/>
        </w:rPr>
        <w:t>na</w:t>
      </w:r>
      <w:r w:rsidR="006E0DAA" w:rsidRPr="00CF70CF">
        <w:rPr>
          <w:rFonts w:ascii="Times New Roman" w:hAnsi="Times New Roman" w:cs="Times New Roman"/>
          <w:bCs/>
          <w:sz w:val="24"/>
          <w:szCs w:val="24"/>
        </w:rPr>
        <w:t xml:space="preserve"> </w:t>
      </w:r>
      <w:r w:rsidRPr="00CF70CF">
        <w:rPr>
          <w:rFonts w:ascii="Times New Roman" w:hAnsi="Times New Roman" w:cs="Times New Roman"/>
          <w:bCs/>
          <w:sz w:val="24"/>
          <w:szCs w:val="24"/>
        </w:rPr>
        <w:t>takich</w:t>
      </w:r>
      <w:r w:rsidR="006E0DAA" w:rsidRPr="00CF70CF">
        <w:rPr>
          <w:rFonts w:ascii="Times New Roman" w:hAnsi="Times New Roman" w:cs="Times New Roman"/>
          <w:bCs/>
          <w:sz w:val="24"/>
          <w:szCs w:val="24"/>
        </w:rPr>
        <w:t xml:space="preserve"> </w:t>
      </w:r>
      <w:r w:rsidRPr="00CF70CF">
        <w:rPr>
          <w:rFonts w:ascii="Times New Roman" w:hAnsi="Times New Roman" w:cs="Times New Roman"/>
          <w:bCs/>
          <w:sz w:val="24"/>
          <w:szCs w:val="24"/>
        </w:rPr>
        <w:t>zasadach.</w:t>
      </w:r>
    </w:p>
    <w:p w14:paraId="6162FE85" w14:textId="77777777" w:rsidR="00F81997" w:rsidRPr="00CF70CF" w:rsidRDefault="00F81997" w:rsidP="00885433">
      <w:pPr>
        <w:numPr>
          <w:ilvl w:val="0"/>
          <w:numId w:val="116"/>
        </w:numPr>
        <w:tabs>
          <w:tab w:val="left" w:pos="426"/>
        </w:tabs>
        <w:spacing w:after="0"/>
        <w:ind w:left="426" w:hanging="426"/>
        <w:jc w:val="both"/>
        <w:rPr>
          <w:rFonts w:ascii="Times New Roman" w:hAnsi="Times New Roman" w:cs="Times New Roman"/>
          <w:sz w:val="24"/>
          <w:szCs w:val="24"/>
        </w:rPr>
      </w:pPr>
      <w:r w:rsidRPr="00CF70CF">
        <w:rPr>
          <w:rFonts w:ascii="Times New Roman" w:hAnsi="Times New Roman" w:cs="Times New Roman"/>
          <w:bCs/>
          <w:sz w:val="24"/>
          <w:szCs w:val="24"/>
        </w:rPr>
        <w:t>Ofertę,</w:t>
      </w:r>
      <w:r w:rsidR="006E0DAA" w:rsidRPr="00CF70CF">
        <w:rPr>
          <w:rFonts w:ascii="Times New Roman" w:hAnsi="Times New Roman" w:cs="Times New Roman"/>
          <w:bCs/>
          <w:sz w:val="24"/>
          <w:szCs w:val="24"/>
        </w:rPr>
        <w:t xml:space="preserve"> </w:t>
      </w:r>
      <w:r w:rsidRPr="00CF70CF">
        <w:rPr>
          <w:rFonts w:ascii="Times New Roman" w:hAnsi="Times New Roman" w:cs="Times New Roman"/>
          <w:bCs/>
          <w:sz w:val="24"/>
          <w:szCs w:val="24"/>
        </w:rPr>
        <w:t>należy</w:t>
      </w:r>
      <w:r w:rsidR="006E0DAA" w:rsidRPr="00CF70CF">
        <w:rPr>
          <w:rFonts w:ascii="Times New Roman" w:hAnsi="Times New Roman" w:cs="Times New Roman"/>
          <w:bCs/>
          <w:sz w:val="24"/>
          <w:szCs w:val="24"/>
        </w:rPr>
        <w:t xml:space="preserve"> </w:t>
      </w:r>
      <w:r w:rsidRPr="00CF70CF">
        <w:rPr>
          <w:rFonts w:ascii="Times New Roman" w:hAnsi="Times New Roman" w:cs="Times New Roman"/>
          <w:bCs/>
          <w:sz w:val="24"/>
          <w:szCs w:val="24"/>
        </w:rPr>
        <w:t>złożyć</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za</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pośrednictwem</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platformy</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Zamawiającego</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tj.:</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wejście</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na</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platformę</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poprzez</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link:</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https://kco.ezamawiajacy.pl/servlet/HomeServlet</w:t>
      </w:r>
      <w:r w:rsidR="006E0DAA" w:rsidRPr="00CF70CF">
        <w:rPr>
          <w:rFonts w:ascii="Times New Roman" w:hAnsi="Times New Roman" w:cs="Times New Roman"/>
          <w:sz w:val="24"/>
          <w:szCs w:val="24"/>
        </w:rPr>
        <w:t xml:space="preserve"> </w:t>
      </w:r>
      <w:hyperlink r:id="rId13">
        <w:r w:rsidR="006E0DAA" w:rsidRPr="00CF70CF">
          <w:rPr>
            <w:rFonts w:ascii="Times New Roman" w:hAnsi="Times New Roman" w:cs="Times New Roman"/>
            <w:sz w:val="24"/>
            <w:szCs w:val="24"/>
          </w:rPr>
          <w:t xml:space="preserve"> </w:t>
        </w:r>
      </w:hyperlink>
    </w:p>
    <w:p w14:paraId="2DCB20F7" w14:textId="77777777" w:rsidR="00F81997" w:rsidRPr="00CF70CF" w:rsidRDefault="006E0DAA" w:rsidP="00885433">
      <w:pPr>
        <w:pStyle w:val="Tekstkomentarza"/>
        <w:numPr>
          <w:ilvl w:val="0"/>
          <w:numId w:val="119"/>
        </w:numPr>
        <w:spacing w:line="276" w:lineRule="auto"/>
        <w:ind w:left="993"/>
        <w:jc w:val="both"/>
        <w:rPr>
          <w:sz w:val="24"/>
          <w:szCs w:val="24"/>
        </w:rPr>
      </w:pPr>
      <w:r w:rsidRPr="00CF70CF">
        <w:rPr>
          <w:sz w:val="24"/>
          <w:szCs w:val="24"/>
        </w:rPr>
        <w:t xml:space="preserve"> </w:t>
      </w:r>
      <w:r w:rsidR="00F81997" w:rsidRPr="00CF70CF">
        <w:rPr>
          <w:sz w:val="24"/>
          <w:szCs w:val="24"/>
        </w:rPr>
        <w:t>Zgłoszenie</w:t>
      </w:r>
      <w:r w:rsidRPr="00CF70CF">
        <w:rPr>
          <w:sz w:val="24"/>
          <w:szCs w:val="24"/>
        </w:rPr>
        <w:t xml:space="preserve"> </w:t>
      </w:r>
      <w:r w:rsidR="00F81997" w:rsidRPr="00CF70CF">
        <w:rPr>
          <w:sz w:val="24"/>
          <w:szCs w:val="24"/>
        </w:rPr>
        <w:t>do</w:t>
      </w:r>
      <w:r w:rsidRPr="00CF70CF">
        <w:rPr>
          <w:sz w:val="24"/>
          <w:szCs w:val="24"/>
        </w:rPr>
        <w:t xml:space="preserve"> </w:t>
      </w:r>
      <w:r w:rsidR="00F81997" w:rsidRPr="00CF70CF">
        <w:rPr>
          <w:sz w:val="24"/>
          <w:szCs w:val="24"/>
        </w:rPr>
        <w:t>postępowania</w:t>
      </w:r>
      <w:r w:rsidRPr="00CF70CF">
        <w:rPr>
          <w:sz w:val="24"/>
          <w:szCs w:val="24"/>
        </w:rPr>
        <w:t xml:space="preserve"> </w:t>
      </w:r>
      <w:r w:rsidR="00F81997" w:rsidRPr="00CF70CF">
        <w:rPr>
          <w:sz w:val="24"/>
          <w:szCs w:val="24"/>
        </w:rPr>
        <w:t>wymaga</w:t>
      </w:r>
      <w:r w:rsidRPr="00CF70CF">
        <w:rPr>
          <w:sz w:val="24"/>
          <w:szCs w:val="24"/>
        </w:rPr>
        <w:t xml:space="preserve"> </w:t>
      </w:r>
      <w:r w:rsidR="00F81997" w:rsidRPr="00CF70CF">
        <w:rPr>
          <w:sz w:val="24"/>
          <w:szCs w:val="24"/>
        </w:rPr>
        <w:t>zalogowania</w:t>
      </w:r>
      <w:r w:rsidRPr="00CF70CF">
        <w:rPr>
          <w:sz w:val="24"/>
          <w:szCs w:val="24"/>
        </w:rPr>
        <w:t xml:space="preserve"> </w:t>
      </w:r>
      <w:r w:rsidR="00F81997" w:rsidRPr="00CF70CF">
        <w:rPr>
          <w:sz w:val="24"/>
          <w:szCs w:val="24"/>
        </w:rPr>
        <w:t>Wykonawcy</w:t>
      </w:r>
      <w:r w:rsidRPr="00CF70CF">
        <w:rPr>
          <w:sz w:val="24"/>
          <w:szCs w:val="24"/>
        </w:rPr>
        <w:t xml:space="preserve"> </w:t>
      </w:r>
      <w:r w:rsidR="00F81997" w:rsidRPr="00CF70CF">
        <w:rPr>
          <w:sz w:val="24"/>
          <w:szCs w:val="24"/>
        </w:rPr>
        <w:t>na</w:t>
      </w:r>
      <w:r w:rsidRPr="00CF70CF">
        <w:rPr>
          <w:sz w:val="24"/>
          <w:szCs w:val="24"/>
        </w:rPr>
        <w:t xml:space="preserve"> </w:t>
      </w:r>
      <w:r w:rsidR="00F81997" w:rsidRPr="00CF70CF">
        <w:rPr>
          <w:sz w:val="24"/>
          <w:szCs w:val="24"/>
        </w:rPr>
        <w:t>subdomenie</w:t>
      </w:r>
      <w:r w:rsidRPr="00CF70CF">
        <w:rPr>
          <w:sz w:val="24"/>
          <w:szCs w:val="24"/>
        </w:rPr>
        <w:t xml:space="preserve"> </w:t>
      </w:r>
      <w:r w:rsidR="00F81997" w:rsidRPr="00CF70CF">
        <w:rPr>
          <w:sz w:val="24"/>
          <w:szCs w:val="24"/>
        </w:rPr>
        <w:t>Szpitala;</w:t>
      </w:r>
      <w:r w:rsidRPr="00CF70CF">
        <w:rPr>
          <w:sz w:val="24"/>
          <w:szCs w:val="24"/>
        </w:rPr>
        <w:t xml:space="preserve"> </w:t>
      </w:r>
      <w:r w:rsidR="00F81997" w:rsidRPr="00CF70CF">
        <w:rPr>
          <w:sz w:val="24"/>
          <w:szCs w:val="24"/>
        </w:rPr>
        <w:t>https://kco.ezamawiajacy.pl/servlet/HomeServlet</w:t>
      </w:r>
      <w:r w:rsidRPr="00CF70CF">
        <w:rPr>
          <w:sz w:val="24"/>
          <w:szCs w:val="24"/>
        </w:rPr>
        <w:t xml:space="preserve"> </w:t>
      </w:r>
      <w:hyperlink r:id="rId14">
        <w:r w:rsidRPr="00CF70CF">
          <w:rPr>
            <w:sz w:val="24"/>
            <w:szCs w:val="24"/>
          </w:rPr>
          <w:t xml:space="preserve"> </w:t>
        </w:r>
      </w:hyperlink>
    </w:p>
    <w:p w14:paraId="64BC65BE" w14:textId="77777777" w:rsidR="00F81997" w:rsidRPr="00CF70CF" w:rsidRDefault="006E0DAA" w:rsidP="00885433">
      <w:pPr>
        <w:pStyle w:val="Tekstkomentarza"/>
        <w:numPr>
          <w:ilvl w:val="0"/>
          <w:numId w:val="119"/>
        </w:numPr>
        <w:spacing w:line="276" w:lineRule="auto"/>
        <w:ind w:left="993"/>
        <w:jc w:val="both"/>
        <w:rPr>
          <w:sz w:val="24"/>
          <w:szCs w:val="24"/>
        </w:rPr>
      </w:pPr>
      <w:r w:rsidRPr="00CF70CF">
        <w:rPr>
          <w:sz w:val="24"/>
          <w:szCs w:val="24"/>
        </w:rPr>
        <w:t xml:space="preserve"> </w:t>
      </w:r>
      <w:r w:rsidR="00F81997" w:rsidRPr="00CF70CF">
        <w:rPr>
          <w:sz w:val="24"/>
          <w:szCs w:val="24"/>
        </w:rPr>
        <w:t>Wykonawca</w:t>
      </w:r>
      <w:r w:rsidRPr="00CF70CF">
        <w:rPr>
          <w:sz w:val="24"/>
          <w:szCs w:val="24"/>
        </w:rPr>
        <w:t xml:space="preserve"> </w:t>
      </w:r>
      <w:r w:rsidR="00F81997" w:rsidRPr="00CF70CF">
        <w:rPr>
          <w:sz w:val="24"/>
          <w:szCs w:val="24"/>
        </w:rPr>
        <w:t>po</w:t>
      </w:r>
      <w:r w:rsidRPr="00CF70CF">
        <w:rPr>
          <w:sz w:val="24"/>
          <w:szCs w:val="24"/>
        </w:rPr>
        <w:t xml:space="preserve"> </w:t>
      </w:r>
      <w:r w:rsidR="00F81997" w:rsidRPr="00CF70CF">
        <w:rPr>
          <w:sz w:val="24"/>
          <w:szCs w:val="24"/>
        </w:rPr>
        <w:t>wybraniu</w:t>
      </w:r>
      <w:r w:rsidRPr="00CF70CF">
        <w:rPr>
          <w:sz w:val="24"/>
          <w:szCs w:val="24"/>
        </w:rPr>
        <w:t xml:space="preserve"> </w:t>
      </w:r>
      <w:r w:rsidR="00F81997" w:rsidRPr="00CF70CF">
        <w:rPr>
          <w:sz w:val="24"/>
          <w:szCs w:val="24"/>
        </w:rPr>
        <w:t>odpowiedniego</w:t>
      </w:r>
      <w:r w:rsidRPr="00CF70CF">
        <w:rPr>
          <w:sz w:val="24"/>
          <w:szCs w:val="24"/>
        </w:rPr>
        <w:t xml:space="preserve"> </w:t>
      </w:r>
      <w:r w:rsidR="00F81997" w:rsidRPr="00CF70CF">
        <w:rPr>
          <w:sz w:val="24"/>
          <w:szCs w:val="24"/>
        </w:rPr>
        <w:t>postępowania</w:t>
      </w:r>
      <w:r w:rsidRPr="00CF70CF">
        <w:rPr>
          <w:sz w:val="24"/>
          <w:szCs w:val="24"/>
        </w:rPr>
        <w:t xml:space="preserve"> </w:t>
      </w:r>
      <w:r w:rsidR="00F81997" w:rsidRPr="00CF70CF">
        <w:rPr>
          <w:sz w:val="24"/>
          <w:szCs w:val="24"/>
        </w:rPr>
        <w:t>z</w:t>
      </w:r>
      <w:r w:rsidRPr="00CF70CF">
        <w:rPr>
          <w:sz w:val="24"/>
          <w:szCs w:val="24"/>
        </w:rPr>
        <w:t xml:space="preserve"> </w:t>
      </w:r>
      <w:r w:rsidR="00F81997" w:rsidRPr="00CF70CF">
        <w:rPr>
          <w:sz w:val="24"/>
          <w:szCs w:val="24"/>
        </w:rPr>
        <w:t>listy</w:t>
      </w:r>
      <w:r w:rsidRPr="00CF70CF">
        <w:rPr>
          <w:sz w:val="24"/>
          <w:szCs w:val="24"/>
        </w:rPr>
        <w:t xml:space="preserve"> </w:t>
      </w:r>
      <w:r w:rsidR="00F81997" w:rsidRPr="00CF70CF">
        <w:rPr>
          <w:sz w:val="24"/>
          <w:szCs w:val="24"/>
        </w:rPr>
        <w:t>aktualnych</w:t>
      </w:r>
      <w:r w:rsidRPr="00CF70CF">
        <w:rPr>
          <w:sz w:val="24"/>
          <w:szCs w:val="24"/>
        </w:rPr>
        <w:t xml:space="preserve"> </w:t>
      </w:r>
      <w:r w:rsidR="00F81997" w:rsidRPr="00CF70CF">
        <w:rPr>
          <w:sz w:val="24"/>
          <w:szCs w:val="24"/>
        </w:rPr>
        <w:t>przetargów</w:t>
      </w:r>
      <w:r w:rsidRPr="00CF70CF">
        <w:rPr>
          <w:sz w:val="24"/>
          <w:szCs w:val="24"/>
        </w:rPr>
        <w:t xml:space="preserve"> </w:t>
      </w:r>
      <w:r w:rsidR="00F81997" w:rsidRPr="00CF70CF">
        <w:rPr>
          <w:sz w:val="24"/>
          <w:szCs w:val="24"/>
        </w:rPr>
        <w:t>PZP</w:t>
      </w:r>
      <w:r w:rsidRPr="00CF70CF">
        <w:rPr>
          <w:sz w:val="24"/>
          <w:szCs w:val="24"/>
        </w:rPr>
        <w:t xml:space="preserve"> </w:t>
      </w:r>
      <w:r w:rsidR="00D212DB" w:rsidRPr="00CF70CF">
        <w:rPr>
          <w:sz w:val="24"/>
          <w:szCs w:val="24"/>
        </w:rPr>
        <w:br/>
      </w:r>
      <w:r w:rsidR="00F81997" w:rsidRPr="00CF70CF">
        <w:rPr>
          <w:sz w:val="24"/>
          <w:szCs w:val="24"/>
        </w:rPr>
        <w:t>i</w:t>
      </w:r>
      <w:r w:rsidRPr="00CF70CF">
        <w:rPr>
          <w:sz w:val="24"/>
          <w:szCs w:val="24"/>
        </w:rPr>
        <w:t xml:space="preserve"> </w:t>
      </w:r>
      <w:r w:rsidR="00F81997" w:rsidRPr="00CF70CF">
        <w:rPr>
          <w:sz w:val="24"/>
          <w:szCs w:val="24"/>
        </w:rPr>
        <w:t>opcji</w:t>
      </w:r>
      <w:r w:rsidRPr="00CF70CF">
        <w:rPr>
          <w:sz w:val="24"/>
          <w:szCs w:val="24"/>
        </w:rPr>
        <w:t xml:space="preserve"> </w:t>
      </w:r>
      <w:r w:rsidR="00F81997" w:rsidRPr="00CF70CF">
        <w:rPr>
          <w:sz w:val="24"/>
          <w:szCs w:val="24"/>
        </w:rPr>
        <w:t>„przystąp</w:t>
      </w:r>
      <w:r w:rsidRPr="00CF70CF">
        <w:rPr>
          <w:sz w:val="24"/>
          <w:szCs w:val="24"/>
        </w:rPr>
        <w:t xml:space="preserve"> </w:t>
      </w:r>
      <w:r w:rsidR="00F81997" w:rsidRPr="00CF70CF">
        <w:rPr>
          <w:sz w:val="24"/>
          <w:szCs w:val="24"/>
        </w:rPr>
        <w:t>do</w:t>
      </w:r>
      <w:r w:rsidRPr="00CF70CF">
        <w:rPr>
          <w:sz w:val="24"/>
          <w:szCs w:val="24"/>
        </w:rPr>
        <w:t xml:space="preserve"> </w:t>
      </w:r>
      <w:r w:rsidR="00F81997" w:rsidRPr="00CF70CF">
        <w:rPr>
          <w:sz w:val="24"/>
          <w:szCs w:val="24"/>
        </w:rPr>
        <w:t>postępowania”</w:t>
      </w:r>
      <w:r w:rsidRPr="00CF70CF">
        <w:rPr>
          <w:sz w:val="24"/>
          <w:szCs w:val="24"/>
        </w:rPr>
        <w:t xml:space="preserve"> </w:t>
      </w:r>
      <w:r w:rsidR="00F81997" w:rsidRPr="00CF70CF">
        <w:rPr>
          <w:sz w:val="24"/>
          <w:szCs w:val="24"/>
        </w:rPr>
        <w:t>ma</w:t>
      </w:r>
      <w:r w:rsidRPr="00CF70CF">
        <w:rPr>
          <w:sz w:val="24"/>
          <w:szCs w:val="24"/>
        </w:rPr>
        <w:t xml:space="preserve"> </w:t>
      </w:r>
      <w:r w:rsidR="00F81997" w:rsidRPr="00CF70CF">
        <w:rPr>
          <w:sz w:val="24"/>
          <w:szCs w:val="24"/>
        </w:rPr>
        <w:t>możliwość</w:t>
      </w:r>
      <w:r w:rsidRPr="00CF70CF">
        <w:rPr>
          <w:sz w:val="24"/>
          <w:szCs w:val="24"/>
        </w:rPr>
        <w:t xml:space="preserve"> </w:t>
      </w:r>
      <w:r w:rsidR="00F81997" w:rsidRPr="00CF70CF">
        <w:rPr>
          <w:sz w:val="24"/>
          <w:szCs w:val="24"/>
        </w:rPr>
        <w:t>złożenia</w:t>
      </w:r>
      <w:r w:rsidRPr="00CF70CF">
        <w:rPr>
          <w:sz w:val="24"/>
          <w:szCs w:val="24"/>
        </w:rPr>
        <w:t xml:space="preserve"> </w:t>
      </w:r>
      <w:r w:rsidR="00F81997" w:rsidRPr="00CF70CF">
        <w:rPr>
          <w:sz w:val="24"/>
          <w:szCs w:val="24"/>
        </w:rPr>
        <w:t>Oferty</w:t>
      </w:r>
      <w:r w:rsidRPr="00CF70CF">
        <w:rPr>
          <w:sz w:val="24"/>
          <w:szCs w:val="24"/>
        </w:rPr>
        <w:t xml:space="preserve"> </w:t>
      </w:r>
      <w:r w:rsidR="00F81997" w:rsidRPr="00CF70CF">
        <w:rPr>
          <w:sz w:val="24"/>
          <w:szCs w:val="24"/>
        </w:rPr>
        <w:t>w</w:t>
      </w:r>
      <w:r w:rsidRPr="00CF70CF">
        <w:rPr>
          <w:sz w:val="24"/>
          <w:szCs w:val="24"/>
        </w:rPr>
        <w:t xml:space="preserve"> </w:t>
      </w:r>
      <w:r w:rsidR="00F81997" w:rsidRPr="00CF70CF">
        <w:rPr>
          <w:sz w:val="24"/>
          <w:szCs w:val="24"/>
        </w:rPr>
        <w:t>postępowaniu.</w:t>
      </w:r>
      <w:r w:rsidRPr="00CF70CF">
        <w:rPr>
          <w:sz w:val="24"/>
          <w:szCs w:val="24"/>
        </w:rPr>
        <w:t xml:space="preserve"> </w:t>
      </w:r>
    </w:p>
    <w:p w14:paraId="2A9804D7" w14:textId="77777777" w:rsidR="00F81997" w:rsidRPr="00CF70CF" w:rsidRDefault="006E0DAA" w:rsidP="00885433">
      <w:pPr>
        <w:pStyle w:val="Tekstkomentarza"/>
        <w:numPr>
          <w:ilvl w:val="0"/>
          <w:numId w:val="119"/>
        </w:numPr>
        <w:spacing w:line="276" w:lineRule="auto"/>
        <w:ind w:left="993"/>
        <w:jc w:val="both"/>
        <w:rPr>
          <w:sz w:val="24"/>
          <w:szCs w:val="24"/>
        </w:rPr>
      </w:pPr>
      <w:r w:rsidRPr="00CF70CF">
        <w:rPr>
          <w:sz w:val="24"/>
          <w:szCs w:val="24"/>
        </w:rPr>
        <w:t xml:space="preserve"> </w:t>
      </w:r>
      <w:r w:rsidR="00F81997" w:rsidRPr="00CF70CF">
        <w:rPr>
          <w:sz w:val="24"/>
          <w:szCs w:val="24"/>
        </w:rPr>
        <w:t>Wszystkie</w:t>
      </w:r>
      <w:r w:rsidRPr="00CF70CF">
        <w:rPr>
          <w:sz w:val="24"/>
          <w:szCs w:val="24"/>
        </w:rPr>
        <w:t xml:space="preserve"> </w:t>
      </w:r>
      <w:r w:rsidR="00F81997" w:rsidRPr="00CF70CF">
        <w:rPr>
          <w:sz w:val="24"/>
          <w:szCs w:val="24"/>
        </w:rPr>
        <w:t>szczegółowe</w:t>
      </w:r>
      <w:r w:rsidRPr="00CF70CF">
        <w:rPr>
          <w:sz w:val="24"/>
          <w:szCs w:val="24"/>
        </w:rPr>
        <w:t xml:space="preserve"> </w:t>
      </w:r>
      <w:r w:rsidR="00F81997" w:rsidRPr="00CF70CF">
        <w:rPr>
          <w:sz w:val="24"/>
          <w:szCs w:val="24"/>
        </w:rPr>
        <w:t>regulacje</w:t>
      </w:r>
      <w:r w:rsidRPr="00CF70CF">
        <w:rPr>
          <w:sz w:val="24"/>
          <w:szCs w:val="24"/>
        </w:rPr>
        <w:t xml:space="preserve"> </w:t>
      </w:r>
      <w:r w:rsidR="00F81997" w:rsidRPr="00CF70CF">
        <w:rPr>
          <w:sz w:val="24"/>
          <w:szCs w:val="24"/>
        </w:rPr>
        <w:t>dotyczące</w:t>
      </w:r>
      <w:r w:rsidRPr="00CF70CF">
        <w:rPr>
          <w:sz w:val="24"/>
          <w:szCs w:val="24"/>
        </w:rPr>
        <w:t xml:space="preserve"> </w:t>
      </w:r>
      <w:r w:rsidR="00F81997" w:rsidRPr="00CF70CF">
        <w:rPr>
          <w:sz w:val="24"/>
          <w:szCs w:val="24"/>
        </w:rPr>
        <w:t>korzystania</w:t>
      </w:r>
      <w:r w:rsidRPr="00CF70CF">
        <w:rPr>
          <w:sz w:val="24"/>
          <w:szCs w:val="24"/>
        </w:rPr>
        <w:t xml:space="preserve"> </w:t>
      </w:r>
      <w:r w:rsidR="00F81997" w:rsidRPr="00CF70CF">
        <w:rPr>
          <w:sz w:val="24"/>
          <w:szCs w:val="24"/>
        </w:rPr>
        <w:t>z</w:t>
      </w:r>
      <w:r w:rsidRPr="00CF70CF">
        <w:rPr>
          <w:sz w:val="24"/>
          <w:szCs w:val="24"/>
        </w:rPr>
        <w:t xml:space="preserve"> </w:t>
      </w:r>
      <w:r w:rsidR="00F81997" w:rsidRPr="00CF70CF">
        <w:rPr>
          <w:sz w:val="24"/>
          <w:szCs w:val="24"/>
        </w:rPr>
        <w:t>platformy</w:t>
      </w:r>
      <w:r w:rsidRPr="00CF70CF">
        <w:rPr>
          <w:sz w:val="24"/>
          <w:szCs w:val="24"/>
        </w:rPr>
        <w:t xml:space="preserve"> </w:t>
      </w:r>
      <w:r w:rsidR="00F81997" w:rsidRPr="00CF70CF">
        <w:rPr>
          <w:sz w:val="24"/>
          <w:szCs w:val="24"/>
        </w:rPr>
        <w:t>zakupowej</w:t>
      </w:r>
      <w:r w:rsidRPr="00CF70CF">
        <w:rPr>
          <w:sz w:val="24"/>
          <w:szCs w:val="24"/>
        </w:rPr>
        <w:t xml:space="preserve"> </w:t>
      </w:r>
      <w:r w:rsidR="00F81997" w:rsidRPr="00CF70CF">
        <w:rPr>
          <w:sz w:val="24"/>
          <w:szCs w:val="24"/>
        </w:rPr>
        <w:t>zawarte</w:t>
      </w:r>
      <w:r w:rsidRPr="00CF70CF">
        <w:rPr>
          <w:sz w:val="24"/>
          <w:szCs w:val="24"/>
        </w:rPr>
        <w:t xml:space="preserve"> </w:t>
      </w:r>
      <w:r w:rsidR="00F81997" w:rsidRPr="00CF70CF">
        <w:rPr>
          <w:sz w:val="24"/>
          <w:szCs w:val="24"/>
        </w:rPr>
        <w:t>są</w:t>
      </w:r>
      <w:r w:rsidRPr="00CF70CF">
        <w:rPr>
          <w:sz w:val="24"/>
          <w:szCs w:val="24"/>
        </w:rPr>
        <w:t xml:space="preserve"> </w:t>
      </w:r>
      <w:r w:rsidR="00991945" w:rsidRPr="00CF70CF">
        <w:rPr>
          <w:sz w:val="24"/>
          <w:szCs w:val="24"/>
        </w:rPr>
        <w:br/>
      </w:r>
      <w:r w:rsidR="00F81997" w:rsidRPr="00CF70CF">
        <w:rPr>
          <w:sz w:val="24"/>
          <w:szCs w:val="24"/>
        </w:rPr>
        <w:t>w</w:t>
      </w:r>
      <w:r w:rsidRPr="00CF70CF">
        <w:rPr>
          <w:sz w:val="24"/>
          <w:szCs w:val="24"/>
        </w:rPr>
        <w:t xml:space="preserve"> </w:t>
      </w:r>
      <w:r w:rsidR="00F81997" w:rsidRPr="00CF70CF">
        <w:rPr>
          <w:sz w:val="24"/>
          <w:szCs w:val="24"/>
        </w:rPr>
        <w:t>Instrukcji</w:t>
      </w:r>
      <w:r w:rsidRPr="00CF70CF">
        <w:rPr>
          <w:sz w:val="24"/>
          <w:szCs w:val="24"/>
        </w:rPr>
        <w:t xml:space="preserve"> </w:t>
      </w:r>
      <w:r w:rsidR="00F81997" w:rsidRPr="00CF70CF">
        <w:rPr>
          <w:sz w:val="24"/>
          <w:szCs w:val="24"/>
        </w:rPr>
        <w:t>dla</w:t>
      </w:r>
      <w:r w:rsidRPr="00CF70CF">
        <w:rPr>
          <w:sz w:val="24"/>
          <w:szCs w:val="24"/>
        </w:rPr>
        <w:t xml:space="preserve"> </w:t>
      </w:r>
      <w:r w:rsidR="00F81997" w:rsidRPr="00CF70CF">
        <w:rPr>
          <w:sz w:val="24"/>
          <w:szCs w:val="24"/>
        </w:rPr>
        <w:t>Wykonawcy</w:t>
      </w:r>
      <w:r w:rsidRPr="00CF70CF">
        <w:rPr>
          <w:sz w:val="24"/>
          <w:szCs w:val="24"/>
        </w:rPr>
        <w:t xml:space="preserve"> </w:t>
      </w:r>
      <w:r w:rsidR="00F81997" w:rsidRPr="00CF70CF">
        <w:rPr>
          <w:sz w:val="24"/>
          <w:szCs w:val="24"/>
        </w:rPr>
        <w:t>zamieszczonej</w:t>
      </w:r>
      <w:r w:rsidRPr="00CF70CF">
        <w:rPr>
          <w:sz w:val="24"/>
          <w:szCs w:val="24"/>
        </w:rPr>
        <w:t xml:space="preserve"> </w:t>
      </w:r>
      <w:r w:rsidR="00F81997" w:rsidRPr="00CF70CF">
        <w:rPr>
          <w:sz w:val="24"/>
          <w:szCs w:val="24"/>
        </w:rPr>
        <w:t>na</w:t>
      </w:r>
      <w:r w:rsidRPr="00CF70CF">
        <w:rPr>
          <w:sz w:val="24"/>
          <w:szCs w:val="24"/>
        </w:rPr>
        <w:t xml:space="preserve"> </w:t>
      </w:r>
      <w:r w:rsidR="00F81997" w:rsidRPr="00CF70CF">
        <w:rPr>
          <w:sz w:val="24"/>
          <w:szCs w:val="24"/>
        </w:rPr>
        <w:t>platformie</w:t>
      </w:r>
      <w:r w:rsidRPr="00CF70CF">
        <w:rPr>
          <w:sz w:val="24"/>
          <w:szCs w:val="24"/>
        </w:rPr>
        <w:t xml:space="preserve"> </w:t>
      </w:r>
      <w:r w:rsidR="00F81997" w:rsidRPr="00CF70CF">
        <w:rPr>
          <w:sz w:val="24"/>
          <w:szCs w:val="24"/>
        </w:rPr>
        <w:t>Zamawiającego.</w:t>
      </w:r>
      <w:r w:rsidRPr="00CF70CF">
        <w:rPr>
          <w:sz w:val="24"/>
          <w:szCs w:val="24"/>
        </w:rPr>
        <w:t xml:space="preserve"> </w:t>
      </w:r>
    </w:p>
    <w:p w14:paraId="24FE6547" w14:textId="77777777" w:rsidR="00F81997" w:rsidRPr="00CF70CF" w:rsidRDefault="00F81997" w:rsidP="00885433">
      <w:pPr>
        <w:numPr>
          <w:ilvl w:val="0"/>
          <w:numId w:val="116"/>
        </w:numPr>
        <w:tabs>
          <w:tab w:val="left" w:pos="426"/>
        </w:tabs>
        <w:spacing w:after="0"/>
        <w:ind w:left="426" w:hanging="426"/>
        <w:jc w:val="both"/>
        <w:rPr>
          <w:rFonts w:ascii="Times New Roman" w:hAnsi="Times New Roman" w:cs="Times New Roman"/>
          <w:sz w:val="24"/>
          <w:szCs w:val="24"/>
        </w:rPr>
      </w:pPr>
      <w:r w:rsidRPr="00CF70CF">
        <w:rPr>
          <w:rFonts w:ascii="Times New Roman" w:hAnsi="Times New Roman" w:cs="Times New Roman"/>
          <w:sz w:val="24"/>
          <w:szCs w:val="24"/>
        </w:rPr>
        <w:t>Wykonawca</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może</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przed</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upływem</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terminu</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do</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składania</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ofert</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zmienić</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lub</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wycofać</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ofertę</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za</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pośrednictwem</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Formularza</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wycofania</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bądź</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modyfikacji</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oferty</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dostępnego</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na</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platformie</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Zamawiającego.</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Sposób</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wycofania</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bądź</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modyfikacji</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oferty</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został</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opisany</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w</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Instrukcji</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dla</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Wykonawców.</w:t>
      </w:r>
    </w:p>
    <w:p w14:paraId="4E801EF9" w14:textId="77777777" w:rsidR="00F81997" w:rsidRPr="00CF70CF" w:rsidRDefault="00F81997" w:rsidP="00885433">
      <w:pPr>
        <w:numPr>
          <w:ilvl w:val="0"/>
          <w:numId w:val="116"/>
        </w:numPr>
        <w:tabs>
          <w:tab w:val="left" w:pos="426"/>
        </w:tabs>
        <w:spacing w:after="0"/>
        <w:ind w:left="426" w:hanging="426"/>
        <w:jc w:val="both"/>
        <w:rPr>
          <w:rFonts w:ascii="Times New Roman" w:hAnsi="Times New Roman" w:cs="Times New Roman"/>
          <w:sz w:val="24"/>
          <w:szCs w:val="24"/>
        </w:rPr>
      </w:pPr>
      <w:r w:rsidRPr="00CF70CF">
        <w:rPr>
          <w:rFonts w:ascii="Times New Roman" w:hAnsi="Times New Roman" w:cs="Times New Roman"/>
          <w:sz w:val="24"/>
          <w:szCs w:val="24"/>
        </w:rPr>
        <w:t>Wykonawca</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po</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upływie</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terminu</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składania</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ofert</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nie</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może</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skutecznie</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dokonać</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modyfikacji</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ani</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wycofać</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złożonej</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oferty.</w:t>
      </w:r>
      <w:r w:rsidR="006E0DAA" w:rsidRPr="00CF70CF">
        <w:rPr>
          <w:rFonts w:ascii="Times New Roman" w:hAnsi="Times New Roman" w:cs="Times New Roman"/>
          <w:sz w:val="24"/>
          <w:szCs w:val="24"/>
        </w:rPr>
        <w:t xml:space="preserve"> </w:t>
      </w:r>
    </w:p>
    <w:p w14:paraId="2431098E" w14:textId="77777777" w:rsidR="00F81997" w:rsidRPr="00CF70CF" w:rsidRDefault="00F81997" w:rsidP="00885433">
      <w:pPr>
        <w:numPr>
          <w:ilvl w:val="0"/>
          <w:numId w:val="116"/>
        </w:numPr>
        <w:tabs>
          <w:tab w:val="left" w:pos="426"/>
        </w:tabs>
        <w:spacing w:after="0"/>
        <w:ind w:left="426" w:hanging="426"/>
        <w:jc w:val="both"/>
        <w:rPr>
          <w:rFonts w:ascii="Times New Roman" w:hAnsi="Times New Roman" w:cs="Times New Roman"/>
          <w:sz w:val="24"/>
          <w:szCs w:val="24"/>
        </w:rPr>
      </w:pPr>
      <w:r w:rsidRPr="00CF70CF">
        <w:rPr>
          <w:rFonts w:ascii="Times New Roman" w:hAnsi="Times New Roman" w:cs="Times New Roman"/>
          <w:sz w:val="24"/>
          <w:szCs w:val="24"/>
        </w:rPr>
        <w:t>Zamawiający</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nie</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ujawnia</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informacji</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stanowiących</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tajemnicę</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przedsiębiorstwa</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w</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rozumieniu</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przepisów</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ustawy</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z</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dnia</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16</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kwietnia</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1993</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r.</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o</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zwalczaniu</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nie</w:t>
      </w:r>
      <w:r w:rsidR="00AA0EE6" w:rsidRPr="00CF70CF">
        <w:rPr>
          <w:rFonts w:ascii="Times New Roman" w:hAnsi="Times New Roman" w:cs="Times New Roman"/>
          <w:sz w:val="24"/>
          <w:szCs w:val="24"/>
        </w:rPr>
        <w:t>uczciwej</w:t>
      </w:r>
      <w:r w:rsidR="006E0DAA" w:rsidRPr="00CF70CF">
        <w:rPr>
          <w:rFonts w:ascii="Times New Roman" w:hAnsi="Times New Roman" w:cs="Times New Roman"/>
          <w:sz w:val="24"/>
          <w:szCs w:val="24"/>
        </w:rPr>
        <w:t xml:space="preserve"> </w:t>
      </w:r>
      <w:r w:rsidR="00AA0EE6" w:rsidRPr="00CF70CF">
        <w:rPr>
          <w:rFonts w:ascii="Times New Roman" w:hAnsi="Times New Roman" w:cs="Times New Roman"/>
          <w:sz w:val="24"/>
          <w:szCs w:val="24"/>
        </w:rPr>
        <w:t>konkurencji</w:t>
      </w:r>
      <w:r w:rsidR="006E0DAA" w:rsidRPr="00CF70CF">
        <w:rPr>
          <w:rFonts w:ascii="Times New Roman" w:hAnsi="Times New Roman" w:cs="Times New Roman"/>
          <w:sz w:val="24"/>
          <w:szCs w:val="24"/>
        </w:rPr>
        <w:t xml:space="preserve"> </w:t>
      </w:r>
      <w:r w:rsidR="00AA0EE6" w:rsidRPr="00CF70CF">
        <w:rPr>
          <w:rFonts w:ascii="Times New Roman" w:hAnsi="Times New Roman" w:cs="Times New Roman"/>
          <w:sz w:val="24"/>
          <w:szCs w:val="24"/>
        </w:rPr>
        <w:t>(Dz.</w:t>
      </w:r>
      <w:r w:rsidR="006E0DAA" w:rsidRPr="00CF70CF">
        <w:rPr>
          <w:rFonts w:ascii="Times New Roman" w:hAnsi="Times New Roman" w:cs="Times New Roman"/>
          <w:sz w:val="24"/>
          <w:szCs w:val="24"/>
        </w:rPr>
        <w:t xml:space="preserve"> </w:t>
      </w:r>
      <w:r w:rsidR="00AA0EE6" w:rsidRPr="00CF70CF">
        <w:rPr>
          <w:rFonts w:ascii="Times New Roman" w:hAnsi="Times New Roman" w:cs="Times New Roman"/>
          <w:sz w:val="24"/>
          <w:szCs w:val="24"/>
        </w:rPr>
        <w:t>U.</w:t>
      </w:r>
      <w:r w:rsidR="006E0DAA" w:rsidRPr="00CF70CF">
        <w:rPr>
          <w:rFonts w:ascii="Times New Roman" w:hAnsi="Times New Roman" w:cs="Times New Roman"/>
          <w:sz w:val="24"/>
          <w:szCs w:val="24"/>
        </w:rPr>
        <w:t xml:space="preserve"> </w:t>
      </w:r>
      <w:r w:rsidR="00AA0EE6" w:rsidRPr="00CF70CF">
        <w:rPr>
          <w:rFonts w:ascii="Times New Roman" w:hAnsi="Times New Roman" w:cs="Times New Roman"/>
          <w:sz w:val="24"/>
          <w:szCs w:val="24"/>
        </w:rPr>
        <w:t>2022</w:t>
      </w:r>
      <w:r w:rsidR="006E0DAA" w:rsidRPr="00CF70CF">
        <w:rPr>
          <w:rFonts w:ascii="Times New Roman" w:hAnsi="Times New Roman" w:cs="Times New Roman"/>
          <w:sz w:val="24"/>
          <w:szCs w:val="24"/>
        </w:rPr>
        <w:t xml:space="preserve"> </w:t>
      </w:r>
      <w:r w:rsidR="00AA0EE6" w:rsidRPr="00CF70CF">
        <w:rPr>
          <w:rFonts w:ascii="Times New Roman" w:hAnsi="Times New Roman" w:cs="Times New Roman"/>
          <w:sz w:val="24"/>
          <w:szCs w:val="24"/>
        </w:rPr>
        <w:t>poz.</w:t>
      </w:r>
      <w:r w:rsidR="006E0DAA" w:rsidRPr="00CF70CF">
        <w:rPr>
          <w:rFonts w:ascii="Times New Roman" w:hAnsi="Times New Roman" w:cs="Times New Roman"/>
          <w:sz w:val="24"/>
          <w:szCs w:val="24"/>
        </w:rPr>
        <w:t xml:space="preserve"> </w:t>
      </w:r>
      <w:r w:rsidR="00AA0EE6" w:rsidRPr="00CF70CF">
        <w:rPr>
          <w:rFonts w:ascii="Times New Roman" w:hAnsi="Times New Roman" w:cs="Times New Roman"/>
          <w:sz w:val="24"/>
          <w:szCs w:val="24"/>
        </w:rPr>
        <w:t>1233</w:t>
      </w:r>
      <w:r w:rsidRPr="00CF70CF">
        <w:rPr>
          <w:rFonts w:ascii="Times New Roman" w:hAnsi="Times New Roman" w:cs="Times New Roman"/>
          <w:sz w:val="24"/>
          <w:szCs w:val="24"/>
        </w:rPr>
        <w:t>),</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jeżeli</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Wykonawca,</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wraz</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z</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przekazaniem</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takich</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informacji,</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zastrzegł,</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że</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nie</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mogą</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być</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one</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udostępniane</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oraz</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wykazał,</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że</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zastrzeżone</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informacje</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stanowią</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tajemnicę</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przedsiębiorstwa.</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Wykonawca</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nie</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może</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zastrzec</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informacji,</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o</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których</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mowa</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w</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art.</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222</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ust.</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5</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ustawy</w:t>
      </w:r>
      <w:r w:rsidR="006E0DAA" w:rsidRPr="00CF70CF">
        <w:rPr>
          <w:rFonts w:ascii="Times New Roman" w:hAnsi="Times New Roman" w:cs="Times New Roman"/>
          <w:sz w:val="24"/>
          <w:szCs w:val="24"/>
        </w:rPr>
        <w:t xml:space="preserve"> </w:t>
      </w:r>
      <w:proofErr w:type="spellStart"/>
      <w:r w:rsidRPr="00CF70CF">
        <w:rPr>
          <w:rFonts w:ascii="Times New Roman" w:hAnsi="Times New Roman" w:cs="Times New Roman"/>
          <w:sz w:val="24"/>
          <w:szCs w:val="24"/>
        </w:rPr>
        <w:t>Pzp</w:t>
      </w:r>
      <w:proofErr w:type="spellEnd"/>
      <w:r w:rsidRPr="00CF70CF">
        <w:rPr>
          <w:rFonts w:ascii="Times New Roman" w:hAnsi="Times New Roman" w:cs="Times New Roman"/>
          <w:sz w:val="24"/>
          <w:szCs w:val="24"/>
        </w:rPr>
        <w:t>.</w:t>
      </w:r>
    </w:p>
    <w:p w14:paraId="084850ED" w14:textId="77777777" w:rsidR="00F81997" w:rsidRPr="00CF70CF" w:rsidRDefault="00F81997" w:rsidP="00885433">
      <w:pPr>
        <w:numPr>
          <w:ilvl w:val="0"/>
          <w:numId w:val="116"/>
        </w:numPr>
        <w:tabs>
          <w:tab w:val="left" w:pos="426"/>
        </w:tabs>
        <w:spacing w:after="0"/>
        <w:ind w:left="426" w:hanging="426"/>
        <w:jc w:val="both"/>
        <w:rPr>
          <w:rFonts w:ascii="Times New Roman" w:hAnsi="Times New Roman" w:cs="Times New Roman"/>
          <w:sz w:val="24"/>
          <w:szCs w:val="24"/>
        </w:rPr>
      </w:pPr>
      <w:r w:rsidRPr="00CF70CF">
        <w:rPr>
          <w:rFonts w:ascii="Times New Roman" w:hAnsi="Times New Roman" w:cs="Times New Roman"/>
          <w:sz w:val="24"/>
          <w:szCs w:val="24"/>
        </w:rPr>
        <w:t>Wykonawca</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w</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celu</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utrzymania</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poufności</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zastrzeżonych</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informacji,</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przekazuje</w:t>
      </w:r>
      <w:r w:rsidR="006E0DAA" w:rsidRPr="00CF70CF">
        <w:rPr>
          <w:rFonts w:ascii="Times New Roman" w:hAnsi="Times New Roman" w:cs="Times New Roman"/>
          <w:sz w:val="24"/>
          <w:szCs w:val="24"/>
        </w:rPr>
        <w:t xml:space="preserve"> </w:t>
      </w:r>
      <w:r w:rsidR="00F2575B" w:rsidRPr="00CF70CF">
        <w:rPr>
          <w:rFonts w:ascii="Times New Roman" w:hAnsi="Times New Roman" w:cs="Times New Roman"/>
          <w:sz w:val="24"/>
          <w:szCs w:val="24"/>
        </w:rPr>
        <w:t>je</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Zamawiającemu</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(poprzez</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platformę)</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w</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wydzielonym</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i</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odpowiednio</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oznaczonym</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pliku.</w:t>
      </w:r>
      <w:r w:rsidR="006E0DAA" w:rsidRPr="00CF70CF">
        <w:rPr>
          <w:rFonts w:ascii="Times New Roman" w:hAnsi="Times New Roman" w:cs="Times New Roman"/>
          <w:sz w:val="24"/>
          <w:szCs w:val="24"/>
        </w:rPr>
        <w:t xml:space="preserve"> </w:t>
      </w:r>
    </w:p>
    <w:p w14:paraId="59553A63" w14:textId="77777777" w:rsidR="000622D4" w:rsidRPr="00CF70CF" w:rsidRDefault="000622D4" w:rsidP="00607ECF">
      <w:pPr>
        <w:tabs>
          <w:tab w:val="left" w:pos="426"/>
        </w:tabs>
        <w:spacing w:after="0"/>
        <w:ind w:left="426"/>
        <w:jc w:val="both"/>
        <w:rPr>
          <w:rFonts w:ascii="Times New Roman" w:hAnsi="Times New Roman" w:cs="Times New Roman"/>
          <w:sz w:val="24"/>
          <w:szCs w:val="24"/>
        </w:rPr>
      </w:pPr>
    </w:p>
    <w:p w14:paraId="35ADBAD6" w14:textId="77777777" w:rsidR="00C053E3" w:rsidRPr="00CF70CF" w:rsidRDefault="00C053E3" w:rsidP="00885433">
      <w:pPr>
        <w:pStyle w:val="Nagwek4"/>
        <w:keepNext w:val="0"/>
        <w:numPr>
          <w:ilvl w:val="0"/>
          <w:numId w:val="95"/>
        </w:numPr>
        <w:spacing w:line="276" w:lineRule="auto"/>
        <w:ind w:left="709"/>
        <w:rPr>
          <w:rFonts w:ascii="Times New Roman" w:hAnsi="Times New Roman" w:cs="Times New Roman"/>
          <w:szCs w:val="24"/>
          <w:u w:val="single"/>
        </w:rPr>
      </w:pPr>
      <w:r w:rsidRPr="00CF70CF">
        <w:rPr>
          <w:rFonts w:ascii="Times New Roman" w:hAnsi="Times New Roman" w:cs="Times New Roman"/>
          <w:szCs w:val="24"/>
          <w:u w:val="single"/>
        </w:rPr>
        <w:t>Wadium</w:t>
      </w:r>
    </w:p>
    <w:p w14:paraId="64E57988" w14:textId="77777777" w:rsidR="006C39F4" w:rsidRPr="00CF70CF" w:rsidRDefault="006A4FC3" w:rsidP="00885433">
      <w:pPr>
        <w:numPr>
          <w:ilvl w:val="0"/>
          <w:numId w:val="120"/>
        </w:numPr>
        <w:tabs>
          <w:tab w:val="left" w:pos="426"/>
        </w:tabs>
        <w:spacing w:after="0"/>
        <w:ind w:left="426" w:hanging="426"/>
        <w:jc w:val="both"/>
        <w:rPr>
          <w:rFonts w:ascii="Times New Roman" w:hAnsi="Times New Roman" w:cs="Times New Roman"/>
          <w:b/>
          <w:sz w:val="24"/>
          <w:szCs w:val="24"/>
        </w:rPr>
      </w:pPr>
      <w:r w:rsidRPr="00CF70CF">
        <w:rPr>
          <w:rFonts w:ascii="Times New Roman" w:hAnsi="Times New Roman" w:cs="Times New Roman"/>
          <w:sz w:val="24"/>
          <w:szCs w:val="24"/>
        </w:rPr>
        <w:t>Oferta</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musi</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być</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zabezpieczona</w:t>
      </w:r>
      <w:r w:rsidR="006E0DAA" w:rsidRPr="00CF70CF">
        <w:rPr>
          <w:rFonts w:ascii="Times New Roman" w:hAnsi="Times New Roman" w:cs="Times New Roman"/>
          <w:b/>
          <w:sz w:val="24"/>
          <w:szCs w:val="24"/>
        </w:rPr>
        <w:t xml:space="preserve"> </w:t>
      </w:r>
      <w:r w:rsidRPr="00CF70CF">
        <w:rPr>
          <w:rFonts w:ascii="Times New Roman" w:hAnsi="Times New Roman" w:cs="Times New Roman"/>
          <w:b/>
          <w:sz w:val="24"/>
          <w:szCs w:val="24"/>
        </w:rPr>
        <w:t>wadium</w:t>
      </w:r>
      <w:r w:rsidR="006E0DAA" w:rsidRPr="00CF70CF">
        <w:rPr>
          <w:rFonts w:ascii="Times New Roman" w:hAnsi="Times New Roman" w:cs="Times New Roman"/>
          <w:b/>
          <w:sz w:val="24"/>
          <w:szCs w:val="24"/>
        </w:rPr>
        <w:t xml:space="preserve"> </w:t>
      </w:r>
      <w:r w:rsidRPr="00CF70CF">
        <w:rPr>
          <w:rFonts w:ascii="Times New Roman" w:hAnsi="Times New Roman" w:cs="Times New Roman"/>
          <w:b/>
          <w:sz w:val="24"/>
          <w:szCs w:val="24"/>
        </w:rPr>
        <w:t>w</w:t>
      </w:r>
      <w:r w:rsidR="006E0DAA" w:rsidRPr="00CF70CF">
        <w:rPr>
          <w:rFonts w:ascii="Times New Roman" w:hAnsi="Times New Roman" w:cs="Times New Roman"/>
          <w:b/>
          <w:sz w:val="24"/>
          <w:szCs w:val="24"/>
        </w:rPr>
        <w:t xml:space="preserve"> </w:t>
      </w:r>
      <w:r w:rsidRPr="00CF70CF">
        <w:rPr>
          <w:rFonts w:ascii="Times New Roman" w:hAnsi="Times New Roman" w:cs="Times New Roman"/>
          <w:b/>
          <w:sz w:val="24"/>
          <w:szCs w:val="24"/>
        </w:rPr>
        <w:t>wysokości</w:t>
      </w:r>
      <w:r w:rsidR="003E1AE0" w:rsidRPr="00CF70CF">
        <w:rPr>
          <w:rFonts w:ascii="Times New Roman" w:hAnsi="Times New Roman" w:cs="Times New Roman"/>
          <w:b/>
          <w:sz w:val="24"/>
          <w:szCs w:val="24"/>
        </w:rPr>
        <w:t xml:space="preserve"> </w:t>
      </w:r>
    </w:p>
    <w:p w14:paraId="527455C9" w14:textId="77777777" w:rsidR="00432C39" w:rsidRPr="00CF70CF" w:rsidRDefault="00432C39" w:rsidP="00607ECF">
      <w:pPr>
        <w:tabs>
          <w:tab w:val="left" w:pos="426"/>
        </w:tabs>
        <w:spacing w:after="0"/>
        <w:ind w:left="360"/>
        <w:jc w:val="both"/>
        <w:rPr>
          <w:rFonts w:ascii="Times New Roman" w:hAnsi="Times New Roman" w:cs="Times New Roman"/>
          <w:b/>
          <w:sz w:val="24"/>
          <w:szCs w:val="24"/>
        </w:rPr>
      </w:pPr>
      <w:r w:rsidRPr="00CF70CF">
        <w:rPr>
          <w:rFonts w:ascii="Times New Roman" w:hAnsi="Times New Roman" w:cs="Times New Roman"/>
          <w:b/>
          <w:sz w:val="24"/>
          <w:szCs w:val="24"/>
        </w:rPr>
        <w:t xml:space="preserve">Dla Pakietu nr 1 w wysokości: </w:t>
      </w:r>
      <w:r w:rsidR="00F15033" w:rsidRPr="00CF70CF">
        <w:rPr>
          <w:rFonts w:ascii="Times New Roman" w:hAnsi="Times New Roman" w:cs="Times New Roman"/>
          <w:b/>
          <w:sz w:val="24"/>
          <w:szCs w:val="24"/>
        </w:rPr>
        <w:t xml:space="preserve">  </w:t>
      </w:r>
      <w:r w:rsidR="00A10917" w:rsidRPr="00CF70CF">
        <w:rPr>
          <w:rFonts w:ascii="Times New Roman" w:hAnsi="Times New Roman" w:cs="Times New Roman"/>
          <w:b/>
          <w:sz w:val="24"/>
          <w:szCs w:val="24"/>
        </w:rPr>
        <w:t>5</w:t>
      </w:r>
      <w:r w:rsidRPr="00CF70CF">
        <w:rPr>
          <w:rFonts w:ascii="Times New Roman" w:hAnsi="Times New Roman" w:cs="Times New Roman"/>
          <w:b/>
          <w:sz w:val="24"/>
          <w:szCs w:val="24"/>
        </w:rPr>
        <w:t>00,00 zł</w:t>
      </w:r>
    </w:p>
    <w:p w14:paraId="540BD1C4" w14:textId="77777777" w:rsidR="00432C39" w:rsidRPr="00CF70CF" w:rsidRDefault="00432C39" w:rsidP="00607ECF">
      <w:pPr>
        <w:tabs>
          <w:tab w:val="left" w:pos="426"/>
        </w:tabs>
        <w:spacing w:after="0"/>
        <w:ind w:left="360"/>
        <w:jc w:val="both"/>
        <w:rPr>
          <w:rFonts w:ascii="Times New Roman" w:hAnsi="Times New Roman" w:cs="Times New Roman"/>
          <w:b/>
          <w:sz w:val="24"/>
          <w:szCs w:val="24"/>
        </w:rPr>
      </w:pPr>
      <w:r w:rsidRPr="00CF70CF">
        <w:rPr>
          <w:rFonts w:ascii="Times New Roman" w:hAnsi="Times New Roman" w:cs="Times New Roman"/>
          <w:b/>
          <w:sz w:val="24"/>
          <w:szCs w:val="24"/>
        </w:rPr>
        <w:t xml:space="preserve">Dla Pakietu nr 2 w wysokości: </w:t>
      </w:r>
      <w:r w:rsidR="00A10917" w:rsidRPr="00CF70CF">
        <w:rPr>
          <w:rFonts w:ascii="Times New Roman" w:hAnsi="Times New Roman" w:cs="Times New Roman"/>
          <w:b/>
          <w:sz w:val="24"/>
          <w:szCs w:val="24"/>
        </w:rPr>
        <w:t>15</w:t>
      </w:r>
      <w:r w:rsidRPr="00CF70CF">
        <w:rPr>
          <w:rFonts w:ascii="Times New Roman" w:hAnsi="Times New Roman" w:cs="Times New Roman"/>
          <w:b/>
          <w:sz w:val="24"/>
          <w:szCs w:val="24"/>
        </w:rPr>
        <w:t>00,00 zł</w:t>
      </w:r>
    </w:p>
    <w:p w14:paraId="647B2C8F" w14:textId="77777777" w:rsidR="00F15033" w:rsidRPr="00CF70CF" w:rsidRDefault="00F15033" w:rsidP="00607ECF">
      <w:pPr>
        <w:tabs>
          <w:tab w:val="left" w:pos="426"/>
        </w:tabs>
        <w:spacing w:after="0"/>
        <w:ind w:left="360"/>
        <w:jc w:val="both"/>
        <w:rPr>
          <w:rFonts w:ascii="Times New Roman" w:hAnsi="Times New Roman" w:cs="Times New Roman"/>
          <w:b/>
          <w:sz w:val="24"/>
          <w:szCs w:val="24"/>
        </w:rPr>
      </w:pPr>
      <w:r w:rsidRPr="00CF70CF">
        <w:rPr>
          <w:rFonts w:ascii="Times New Roman" w:hAnsi="Times New Roman" w:cs="Times New Roman"/>
          <w:b/>
          <w:sz w:val="24"/>
          <w:szCs w:val="24"/>
        </w:rPr>
        <w:t>Dla Pakietu nr 3 w wysokości:   300,00 zł</w:t>
      </w:r>
    </w:p>
    <w:p w14:paraId="64695A6A" w14:textId="77777777" w:rsidR="006A4FC3" w:rsidRPr="00CF70CF" w:rsidRDefault="006A4FC3" w:rsidP="00885433">
      <w:pPr>
        <w:numPr>
          <w:ilvl w:val="0"/>
          <w:numId w:val="120"/>
        </w:numPr>
        <w:tabs>
          <w:tab w:val="left" w:pos="426"/>
        </w:tabs>
        <w:spacing w:after="0"/>
        <w:ind w:left="426" w:hanging="426"/>
        <w:jc w:val="both"/>
        <w:rPr>
          <w:rFonts w:ascii="Times New Roman" w:hAnsi="Times New Roman" w:cs="Times New Roman"/>
          <w:sz w:val="24"/>
          <w:szCs w:val="24"/>
        </w:rPr>
      </w:pPr>
      <w:r w:rsidRPr="00CF70CF">
        <w:rPr>
          <w:rFonts w:ascii="Times New Roman" w:hAnsi="Times New Roman" w:cs="Times New Roman"/>
          <w:sz w:val="24"/>
          <w:szCs w:val="24"/>
        </w:rPr>
        <w:t>Wadium</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może</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być</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wnoszone</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w</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jednej</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lub</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kilku</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następujących</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formach:</w:t>
      </w:r>
    </w:p>
    <w:p w14:paraId="38BE8700" w14:textId="77777777" w:rsidR="006A4FC3" w:rsidRPr="00CF70CF" w:rsidRDefault="006A4FC3" w:rsidP="00885433">
      <w:pPr>
        <w:numPr>
          <w:ilvl w:val="0"/>
          <w:numId w:val="27"/>
        </w:numPr>
        <w:spacing w:after="0"/>
        <w:jc w:val="both"/>
        <w:rPr>
          <w:rFonts w:ascii="Times New Roman" w:hAnsi="Times New Roman" w:cs="Times New Roman"/>
          <w:sz w:val="24"/>
          <w:szCs w:val="24"/>
        </w:rPr>
      </w:pPr>
      <w:r w:rsidRPr="00CF70CF">
        <w:rPr>
          <w:rFonts w:ascii="Times New Roman" w:hAnsi="Times New Roman" w:cs="Times New Roman"/>
          <w:sz w:val="24"/>
          <w:szCs w:val="24"/>
        </w:rPr>
        <w:t>pieniądzu,</w:t>
      </w:r>
    </w:p>
    <w:p w14:paraId="004DD376" w14:textId="77777777" w:rsidR="006A4FC3" w:rsidRPr="00CF70CF" w:rsidRDefault="006A4FC3" w:rsidP="00885433">
      <w:pPr>
        <w:numPr>
          <w:ilvl w:val="0"/>
          <w:numId w:val="27"/>
        </w:numPr>
        <w:spacing w:after="0"/>
        <w:jc w:val="both"/>
        <w:rPr>
          <w:rFonts w:ascii="Times New Roman" w:hAnsi="Times New Roman" w:cs="Times New Roman"/>
          <w:sz w:val="24"/>
          <w:szCs w:val="24"/>
        </w:rPr>
      </w:pPr>
      <w:r w:rsidRPr="00CF70CF">
        <w:rPr>
          <w:rFonts w:ascii="Times New Roman" w:hAnsi="Times New Roman" w:cs="Times New Roman"/>
          <w:sz w:val="24"/>
          <w:szCs w:val="24"/>
        </w:rPr>
        <w:t>gwarancjach</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bankowych,</w:t>
      </w:r>
    </w:p>
    <w:p w14:paraId="44B5FBC8" w14:textId="77777777" w:rsidR="006A4FC3" w:rsidRPr="00CF70CF" w:rsidRDefault="006A4FC3" w:rsidP="00885433">
      <w:pPr>
        <w:numPr>
          <w:ilvl w:val="0"/>
          <w:numId w:val="27"/>
        </w:numPr>
        <w:spacing w:after="0"/>
        <w:jc w:val="both"/>
        <w:rPr>
          <w:rFonts w:ascii="Times New Roman" w:hAnsi="Times New Roman" w:cs="Times New Roman"/>
          <w:sz w:val="24"/>
          <w:szCs w:val="24"/>
        </w:rPr>
      </w:pPr>
      <w:r w:rsidRPr="00CF70CF">
        <w:rPr>
          <w:rFonts w:ascii="Times New Roman" w:hAnsi="Times New Roman" w:cs="Times New Roman"/>
          <w:sz w:val="24"/>
          <w:szCs w:val="24"/>
        </w:rPr>
        <w:t>gwarancjach</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ubezpieczeniowych,</w:t>
      </w:r>
    </w:p>
    <w:p w14:paraId="1488FE0E" w14:textId="77777777" w:rsidR="006A4FC3" w:rsidRPr="00CF70CF" w:rsidRDefault="006A4FC3" w:rsidP="00885433">
      <w:pPr>
        <w:numPr>
          <w:ilvl w:val="0"/>
          <w:numId w:val="27"/>
        </w:numPr>
        <w:spacing w:after="0"/>
        <w:jc w:val="both"/>
        <w:rPr>
          <w:rFonts w:ascii="Times New Roman" w:hAnsi="Times New Roman" w:cs="Times New Roman"/>
          <w:sz w:val="24"/>
          <w:szCs w:val="24"/>
        </w:rPr>
      </w:pPr>
      <w:r w:rsidRPr="00CF70CF">
        <w:rPr>
          <w:rFonts w:ascii="Times New Roman" w:hAnsi="Times New Roman" w:cs="Times New Roman"/>
          <w:sz w:val="24"/>
          <w:szCs w:val="24"/>
        </w:rPr>
        <w:t>poręczeniach</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udzielonych</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przez</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podmioty,</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o</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których</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mowa</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w</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art.</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6b</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ust.</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5</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pkt</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2</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ustawy</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br/>
        <w:t>z</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dnia</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9</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listopada</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2000</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r.</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o</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utworzeniu</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Polskiej</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Agencji</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Rozwoju</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Przedsiębiorczości</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(tj.:</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Dz.</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U.</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202</w:t>
      </w:r>
      <w:r w:rsidR="00190FAC" w:rsidRPr="00CF70CF">
        <w:rPr>
          <w:rFonts w:ascii="Times New Roman" w:hAnsi="Times New Roman" w:cs="Times New Roman"/>
          <w:sz w:val="24"/>
          <w:szCs w:val="24"/>
        </w:rPr>
        <w:t>5</w:t>
      </w:r>
      <w:r w:rsidR="006E0DAA" w:rsidRPr="00CF70CF">
        <w:rPr>
          <w:rFonts w:ascii="Times New Roman" w:hAnsi="Times New Roman" w:cs="Times New Roman"/>
          <w:sz w:val="24"/>
          <w:szCs w:val="24"/>
        </w:rPr>
        <w:t xml:space="preserve"> </w:t>
      </w:r>
      <w:r w:rsidR="00190FAC" w:rsidRPr="00CF70CF">
        <w:rPr>
          <w:rFonts w:ascii="Times New Roman" w:hAnsi="Times New Roman" w:cs="Times New Roman"/>
          <w:sz w:val="24"/>
          <w:szCs w:val="24"/>
        </w:rPr>
        <w:t>poz.</w:t>
      </w:r>
      <w:r w:rsidR="006E0DAA" w:rsidRPr="00CF70CF">
        <w:rPr>
          <w:rFonts w:ascii="Times New Roman" w:hAnsi="Times New Roman" w:cs="Times New Roman"/>
          <w:sz w:val="24"/>
          <w:szCs w:val="24"/>
        </w:rPr>
        <w:t xml:space="preserve"> </w:t>
      </w:r>
      <w:r w:rsidR="00190FAC" w:rsidRPr="00CF70CF">
        <w:rPr>
          <w:rFonts w:ascii="Times New Roman" w:hAnsi="Times New Roman" w:cs="Times New Roman"/>
          <w:sz w:val="24"/>
          <w:szCs w:val="24"/>
        </w:rPr>
        <w:t>98</w:t>
      </w:r>
      <w:r w:rsidR="00B264EC" w:rsidRPr="00CF70CF">
        <w:rPr>
          <w:rFonts w:ascii="Times New Roman" w:hAnsi="Times New Roman" w:cs="Times New Roman"/>
          <w:sz w:val="24"/>
          <w:szCs w:val="24"/>
        </w:rPr>
        <w:t xml:space="preserve"> ze </w:t>
      </w:r>
      <w:r w:rsidRPr="00CF70CF">
        <w:rPr>
          <w:rFonts w:ascii="Times New Roman" w:hAnsi="Times New Roman" w:cs="Times New Roman"/>
          <w:sz w:val="24"/>
          <w:szCs w:val="24"/>
        </w:rPr>
        <w:t>zm.).</w:t>
      </w:r>
    </w:p>
    <w:p w14:paraId="66870B24" w14:textId="77777777" w:rsidR="00EC510B" w:rsidRPr="00CF70CF" w:rsidRDefault="00F2575B" w:rsidP="00885433">
      <w:pPr>
        <w:numPr>
          <w:ilvl w:val="0"/>
          <w:numId w:val="120"/>
        </w:numPr>
        <w:tabs>
          <w:tab w:val="left" w:pos="426"/>
        </w:tabs>
        <w:spacing w:after="0"/>
        <w:ind w:left="426" w:hanging="426"/>
        <w:jc w:val="both"/>
        <w:rPr>
          <w:rFonts w:ascii="Times New Roman" w:hAnsi="Times New Roman" w:cs="Times New Roman"/>
          <w:bCs/>
          <w:sz w:val="24"/>
          <w:szCs w:val="24"/>
        </w:rPr>
      </w:pPr>
      <w:r w:rsidRPr="00CF70CF">
        <w:rPr>
          <w:rFonts w:ascii="Times New Roman" w:hAnsi="Times New Roman" w:cs="Times New Roman"/>
          <w:sz w:val="24"/>
          <w:szCs w:val="24"/>
        </w:rPr>
        <w:t>Wadium</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wnoszone</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w</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pieniądzu</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należy</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wpłacić</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przelewem</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na</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konto</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Zamawiającego:</w:t>
      </w:r>
      <w:r w:rsidR="006E0DAA" w:rsidRPr="00CF70CF">
        <w:rPr>
          <w:rFonts w:ascii="Times New Roman" w:hAnsi="Times New Roman" w:cs="Times New Roman"/>
          <w:b/>
          <w:sz w:val="24"/>
          <w:szCs w:val="24"/>
        </w:rPr>
        <w:t xml:space="preserve"> </w:t>
      </w:r>
      <w:r w:rsidRPr="00CF70CF">
        <w:rPr>
          <w:rFonts w:ascii="Times New Roman" w:hAnsi="Times New Roman" w:cs="Times New Roman"/>
          <w:b/>
          <w:sz w:val="24"/>
          <w:szCs w:val="24"/>
        </w:rPr>
        <w:t>BNP</w:t>
      </w:r>
      <w:r w:rsidR="006E0DAA" w:rsidRPr="00CF70CF">
        <w:rPr>
          <w:rFonts w:ascii="Times New Roman" w:hAnsi="Times New Roman" w:cs="Times New Roman"/>
          <w:b/>
          <w:sz w:val="24"/>
          <w:szCs w:val="24"/>
        </w:rPr>
        <w:t xml:space="preserve"> </w:t>
      </w:r>
      <w:proofErr w:type="spellStart"/>
      <w:r w:rsidRPr="00CF70CF">
        <w:rPr>
          <w:rFonts w:ascii="Times New Roman" w:hAnsi="Times New Roman" w:cs="Times New Roman"/>
          <w:b/>
          <w:sz w:val="24"/>
          <w:szCs w:val="24"/>
        </w:rPr>
        <w:t>Paribas</w:t>
      </w:r>
      <w:proofErr w:type="spellEnd"/>
      <w:r w:rsidR="006E0DAA" w:rsidRPr="00CF70CF">
        <w:rPr>
          <w:rFonts w:ascii="Times New Roman" w:hAnsi="Times New Roman" w:cs="Times New Roman"/>
          <w:b/>
          <w:sz w:val="24"/>
          <w:szCs w:val="24"/>
        </w:rPr>
        <w:t xml:space="preserve"> </w:t>
      </w:r>
      <w:r w:rsidRPr="00CF70CF">
        <w:rPr>
          <w:rFonts w:ascii="Times New Roman" w:hAnsi="Times New Roman" w:cs="Times New Roman"/>
          <w:b/>
          <w:sz w:val="24"/>
          <w:szCs w:val="24"/>
        </w:rPr>
        <w:t>Bank</w:t>
      </w:r>
      <w:r w:rsidR="006E0DAA" w:rsidRPr="00CF70CF">
        <w:rPr>
          <w:rFonts w:ascii="Times New Roman" w:hAnsi="Times New Roman" w:cs="Times New Roman"/>
          <w:b/>
          <w:sz w:val="24"/>
          <w:szCs w:val="24"/>
        </w:rPr>
        <w:t xml:space="preserve"> </w:t>
      </w:r>
      <w:r w:rsidRPr="00CF70CF">
        <w:rPr>
          <w:rFonts w:ascii="Times New Roman" w:hAnsi="Times New Roman" w:cs="Times New Roman"/>
          <w:b/>
          <w:sz w:val="24"/>
          <w:szCs w:val="24"/>
        </w:rPr>
        <w:t>Polska</w:t>
      </w:r>
      <w:r w:rsidR="006E0DAA" w:rsidRPr="00CF70CF">
        <w:rPr>
          <w:rFonts w:ascii="Times New Roman" w:hAnsi="Times New Roman" w:cs="Times New Roman"/>
          <w:b/>
          <w:sz w:val="24"/>
          <w:szCs w:val="24"/>
        </w:rPr>
        <w:t xml:space="preserve"> </w:t>
      </w:r>
      <w:r w:rsidRPr="00CF70CF">
        <w:rPr>
          <w:rFonts w:ascii="Times New Roman" w:hAnsi="Times New Roman" w:cs="Times New Roman"/>
          <w:b/>
          <w:sz w:val="24"/>
          <w:szCs w:val="24"/>
        </w:rPr>
        <w:t>S.A.</w:t>
      </w:r>
      <w:r w:rsidR="006E0DAA" w:rsidRPr="00CF70CF">
        <w:rPr>
          <w:rFonts w:ascii="Times New Roman" w:hAnsi="Times New Roman" w:cs="Times New Roman"/>
          <w:b/>
          <w:sz w:val="24"/>
          <w:szCs w:val="24"/>
        </w:rPr>
        <w:t xml:space="preserve"> </w:t>
      </w:r>
      <w:r w:rsidRPr="00CF70CF">
        <w:rPr>
          <w:rFonts w:ascii="Times New Roman" w:hAnsi="Times New Roman" w:cs="Times New Roman"/>
          <w:b/>
          <w:sz w:val="24"/>
          <w:szCs w:val="24"/>
        </w:rPr>
        <w:t>O/Katowice</w:t>
      </w:r>
      <w:r w:rsidR="006E0DAA" w:rsidRPr="00CF70CF">
        <w:rPr>
          <w:rFonts w:ascii="Times New Roman" w:hAnsi="Times New Roman" w:cs="Times New Roman"/>
          <w:b/>
          <w:sz w:val="24"/>
          <w:szCs w:val="24"/>
        </w:rPr>
        <w:t xml:space="preserve"> </w:t>
      </w:r>
      <w:r w:rsidRPr="00CF70CF">
        <w:rPr>
          <w:rFonts w:ascii="Times New Roman" w:hAnsi="Times New Roman" w:cs="Times New Roman"/>
          <w:b/>
          <w:sz w:val="24"/>
          <w:szCs w:val="24"/>
        </w:rPr>
        <w:t>Nr</w:t>
      </w:r>
      <w:r w:rsidR="006E0DAA" w:rsidRPr="00CF70CF">
        <w:rPr>
          <w:rFonts w:ascii="Times New Roman" w:hAnsi="Times New Roman" w:cs="Times New Roman"/>
          <w:b/>
          <w:sz w:val="24"/>
          <w:szCs w:val="24"/>
        </w:rPr>
        <w:t xml:space="preserve"> </w:t>
      </w:r>
      <w:r w:rsidRPr="00CF70CF">
        <w:rPr>
          <w:rFonts w:ascii="Times New Roman" w:hAnsi="Times New Roman" w:cs="Times New Roman"/>
          <w:b/>
          <w:sz w:val="24"/>
          <w:szCs w:val="24"/>
        </w:rPr>
        <w:t>37</w:t>
      </w:r>
      <w:r w:rsidR="006E0DAA" w:rsidRPr="00CF70CF">
        <w:rPr>
          <w:rFonts w:ascii="Times New Roman" w:hAnsi="Times New Roman" w:cs="Times New Roman"/>
          <w:b/>
          <w:sz w:val="24"/>
          <w:szCs w:val="24"/>
        </w:rPr>
        <w:t xml:space="preserve"> </w:t>
      </w:r>
      <w:r w:rsidRPr="00CF70CF">
        <w:rPr>
          <w:rFonts w:ascii="Times New Roman" w:hAnsi="Times New Roman" w:cs="Times New Roman"/>
          <w:b/>
          <w:sz w:val="24"/>
          <w:szCs w:val="24"/>
        </w:rPr>
        <w:t>2030</w:t>
      </w:r>
      <w:r w:rsidR="006E0DAA" w:rsidRPr="00CF70CF">
        <w:rPr>
          <w:rFonts w:ascii="Times New Roman" w:hAnsi="Times New Roman" w:cs="Times New Roman"/>
          <w:b/>
          <w:sz w:val="24"/>
          <w:szCs w:val="24"/>
        </w:rPr>
        <w:t xml:space="preserve"> </w:t>
      </w:r>
      <w:r w:rsidRPr="00CF70CF">
        <w:rPr>
          <w:rFonts w:ascii="Times New Roman" w:hAnsi="Times New Roman" w:cs="Times New Roman"/>
          <w:b/>
          <w:sz w:val="24"/>
          <w:szCs w:val="24"/>
        </w:rPr>
        <w:t>0045</w:t>
      </w:r>
      <w:r w:rsidR="006E0DAA" w:rsidRPr="00CF70CF">
        <w:rPr>
          <w:rFonts w:ascii="Times New Roman" w:hAnsi="Times New Roman" w:cs="Times New Roman"/>
          <w:b/>
          <w:sz w:val="24"/>
          <w:szCs w:val="24"/>
        </w:rPr>
        <w:t xml:space="preserve"> </w:t>
      </w:r>
      <w:r w:rsidRPr="00CF70CF">
        <w:rPr>
          <w:rFonts w:ascii="Times New Roman" w:hAnsi="Times New Roman" w:cs="Times New Roman"/>
          <w:b/>
          <w:sz w:val="24"/>
          <w:szCs w:val="24"/>
        </w:rPr>
        <w:t>1110</w:t>
      </w:r>
      <w:r w:rsidR="006E0DAA" w:rsidRPr="00CF70CF">
        <w:rPr>
          <w:rFonts w:ascii="Times New Roman" w:hAnsi="Times New Roman" w:cs="Times New Roman"/>
          <w:b/>
          <w:sz w:val="24"/>
          <w:szCs w:val="24"/>
        </w:rPr>
        <w:t xml:space="preserve"> </w:t>
      </w:r>
      <w:r w:rsidRPr="00CF70CF">
        <w:rPr>
          <w:rFonts w:ascii="Times New Roman" w:hAnsi="Times New Roman" w:cs="Times New Roman"/>
          <w:b/>
          <w:sz w:val="24"/>
          <w:szCs w:val="24"/>
        </w:rPr>
        <w:t>0000</w:t>
      </w:r>
      <w:r w:rsidR="006E0DAA" w:rsidRPr="00CF70CF">
        <w:rPr>
          <w:rFonts w:ascii="Times New Roman" w:hAnsi="Times New Roman" w:cs="Times New Roman"/>
          <w:b/>
          <w:sz w:val="24"/>
          <w:szCs w:val="24"/>
        </w:rPr>
        <w:t xml:space="preserve"> </w:t>
      </w:r>
      <w:r w:rsidRPr="00CF70CF">
        <w:rPr>
          <w:rFonts w:ascii="Times New Roman" w:hAnsi="Times New Roman" w:cs="Times New Roman"/>
          <w:b/>
          <w:sz w:val="24"/>
          <w:szCs w:val="24"/>
        </w:rPr>
        <w:t>0124</w:t>
      </w:r>
      <w:r w:rsidR="006E0DAA" w:rsidRPr="00CF70CF">
        <w:rPr>
          <w:rFonts w:ascii="Times New Roman" w:hAnsi="Times New Roman" w:cs="Times New Roman"/>
          <w:b/>
          <w:sz w:val="24"/>
          <w:szCs w:val="24"/>
        </w:rPr>
        <w:t xml:space="preserve"> </w:t>
      </w:r>
      <w:r w:rsidRPr="00CF70CF">
        <w:rPr>
          <w:rFonts w:ascii="Times New Roman" w:hAnsi="Times New Roman" w:cs="Times New Roman"/>
          <w:b/>
          <w:sz w:val="24"/>
          <w:szCs w:val="24"/>
        </w:rPr>
        <w:t>8120</w:t>
      </w:r>
      <w:r w:rsidR="00EC510B" w:rsidRPr="00CF70CF">
        <w:rPr>
          <w:rFonts w:ascii="Times New Roman" w:hAnsi="Times New Roman" w:cs="Times New Roman"/>
          <w:b/>
          <w:sz w:val="24"/>
          <w:szCs w:val="24"/>
        </w:rPr>
        <w:t>.</w:t>
      </w:r>
      <w:r w:rsidR="006E0DAA" w:rsidRPr="00CF70CF">
        <w:rPr>
          <w:rFonts w:ascii="Times New Roman" w:hAnsi="Times New Roman" w:cs="Times New Roman"/>
          <w:b/>
          <w:sz w:val="24"/>
          <w:szCs w:val="24"/>
        </w:rPr>
        <w:t xml:space="preserve"> </w:t>
      </w:r>
      <w:r w:rsidR="00EC510B" w:rsidRPr="00CF70CF">
        <w:rPr>
          <w:rFonts w:ascii="Times New Roman" w:hAnsi="Times New Roman" w:cs="Times New Roman"/>
          <w:b/>
          <w:sz w:val="24"/>
          <w:szCs w:val="24"/>
        </w:rPr>
        <w:t>W</w:t>
      </w:r>
      <w:r w:rsidR="006E0DAA" w:rsidRPr="00CF70CF">
        <w:rPr>
          <w:rFonts w:ascii="Times New Roman" w:hAnsi="Times New Roman" w:cs="Times New Roman"/>
          <w:b/>
          <w:sz w:val="24"/>
          <w:szCs w:val="24"/>
        </w:rPr>
        <w:t xml:space="preserve"> </w:t>
      </w:r>
      <w:r w:rsidR="00EC510B" w:rsidRPr="00CF70CF">
        <w:rPr>
          <w:rFonts w:ascii="Times New Roman" w:hAnsi="Times New Roman" w:cs="Times New Roman"/>
          <w:b/>
          <w:sz w:val="24"/>
          <w:szCs w:val="24"/>
        </w:rPr>
        <w:t>tytule</w:t>
      </w:r>
      <w:r w:rsidR="006E0DAA" w:rsidRPr="00CF70CF">
        <w:rPr>
          <w:rFonts w:ascii="Times New Roman" w:hAnsi="Times New Roman" w:cs="Times New Roman"/>
          <w:b/>
          <w:sz w:val="24"/>
          <w:szCs w:val="24"/>
        </w:rPr>
        <w:t xml:space="preserve"> </w:t>
      </w:r>
      <w:r w:rsidR="00EC510B" w:rsidRPr="00CF70CF">
        <w:rPr>
          <w:rFonts w:ascii="Times New Roman" w:hAnsi="Times New Roman" w:cs="Times New Roman"/>
          <w:b/>
          <w:sz w:val="24"/>
          <w:szCs w:val="24"/>
        </w:rPr>
        <w:t>przelewu</w:t>
      </w:r>
      <w:r w:rsidR="006E0DAA" w:rsidRPr="00CF70CF">
        <w:rPr>
          <w:rFonts w:ascii="Times New Roman" w:hAnsi="Times New Roman" w:cs="Times New Roman"/>
          <w:b/>
          <w:sz w:val="24"/>
          <w:szCs w:val="24"/>
        </w:rPr>
        <w:t xml:space="preserve"> </w:t>
      </w:r>
      <w:r w:rsidRPr="00CF70CF">
        <w:rPr>
          <w:rFonts w:ascii="Times New Roman" w:hAnsi="Times New Roman" w:cs="Times New Roman"/>
          <w:bCs/>
          <w:sz w:val="24"/>
          <w:szCs w:val="24"/>
        </w:rPr>
        <w:t>Wykonawca</w:t>
      </w:r>
      <w:r w:rsidR="006E0DAA" w:rsidRPr="00CF70CF">
        <w:rPr>
          <w:rFonts w:ascii="Times New Roman" w:hAnsi="Times New Roman" w:cs="Times New Roman"/>
          <w:bCs/>
          <w:sz w:val="24"/>
          <w:szCs w:val="24"/>
        </w:rPr>
        <w:t xml:space="preserve"> </w:t>
      </w:r>
      <w:r w:rsidRPr="00CF70CF">
        <w:rPr>
          <w:rFonts w:ascii="Times New Roman" w:hAnsi="Times New Roman" w:cs="Times New Roman"/>
          <w:bCs/>
          <w:sz w:val="24"/>
          <w:szCs w:val="24"/>
        </w:rPr>
        <w:t>pieniężnej</w:t>
      </w:r>
      <w:r w:rsidR="006E0DAA" w:rsidRPr="00CF70CF">
        <w:rPr>
          <w:rFonts w:ascii="Times New Roman" w:hAnsi="Times New Roman" w:cs="Times New Roman"/>
          <w:bCs/>
          <w:sz w:val="24"/>
          <w:szCs w:val="24"/>
        </w:rPr>
        <w:t xml:space="preserve"> </w:t>
      </w:r>
      <w:r w:rsidRPr="00CF70CF">
        <w:rPr>
          <w:rFonts w:ascii="Times New Roman" w:hAnsi="Times New Roman" w:cs="Times New Roman"/>
          <w:bCs/>
          <w:sz w:val="24"/>
          <w:szCs w:val="24"/>
        </w:rPr>
        <w:t>jest</w:t>
      </w:r>
      <w:r w:rsidR="006E0DAA" w:rsidRPr="00CF70CF">
        <w:rPr>
          <w:rFonts w:ascii="Times New Roman" w:hAnsi="Times New Roman" w:cs="Times New Roman"/>
          <w:bCs/>
          <w:sz w:val="24"/>
          <w:szCs w:val="24"/>
        </w:rPr>
        <w:t xml:space="preserve"> </w:t>
      </w:r>
      <w:r w:rsidRPr="00CF70CF">
        <w:rPr>
          <w:rFonts w:ascii="Times New Roman" w:hAnsi="Times New Roman" w:cs="Times New Roman"/>
          <w:bCs/>
          <w:sz w:val="24"/>
          <w:szCs w:val="24"/>
        </w:rPr>
        <w:t>proszony</w:t>
      </w:r>
      <w:r w:rsidR="006E0DAA" w:rsidRPr="00CF70CF">
        <w:rPr>
          <w:rFonts w:ascii="Times New Roman" w:hAnsi="Times New Roman" w:cs="Times New Roman"/>
          <w:bCs/>
          <w:sz w:val="24"/>
          <w:szCs w:val="24"/>
        </w:rPr>
        <w:t xml:space="preserve"> </w:t>
      </w:r>
      <w:r w:rsidRPr="00CF70CF">
        <w:rPr>
          <w:rFonts w:ascii="Times New Roman" w:hAnsi="Times New Roman" w:cs="Times New Roman"/>
          <w:bCs/>
          <w:sz w:val="24"/>
          <w:szCs w:val="24"/>
        </w:rPr>
        <w:t>o</w:t>
      </w:r>
      <w:r w:rsidR="006E0DAA" w:rsidRPr="00CF70CF">
        <w:rPr>
          <w:rFonts w:ascii="Times New Roman" w:hAnsi="Times New Roman" w:cs="Times New Roman"/>
          <w:bCs/>
          <w:sz w:val="24"/>
          <w:szCs w:val="24"/>
        </w:rPr>
        <w:t xml:space="preserve"> </w:t>
      </w:r>
      <w:r w:rsidRPr="00CF70CF">
        <w:rPr>
          <w:rFonts w:ascii="Times New Roman" w:hAnsi="Times New Roman" w:cs="Times New Roman"/>
          <w:bCs/>
          <w:sz w:val="24"/>
          <w:szCs w:val="24"/>
        </w:rPr>
        <w:t>wskazanie</w:t>
      </w:r>
      <w:r w:rsidR="006E0DAA" w:rsidRPr="00CF70CF">
        <w:rPr>
          <w:rFonts w:ascii="Times New Roman" w:hAnsi="Times New Roman" w:cs="Times New Roman"/>
          <w:bCs/>
          <w:sz w:val="24"/>
          <w:szCs w:val="24"/>
        </w:rPr>
        <w:t xml:space="preserve"> </w:t>
      </w:r>
      <w:r w:rsidRPr="00CF70CF">
        <w:rPr>
          <w:rFonts w:ascii="Times New Roman" w:hAnsi="Times New Roman" w:cs="Times New Roman"/>
          <w:bCs/>
          <w:sz w:val="24"/>
          <w:szCs w:val="24"/>
        </w:rPr>
        <w:t>numeru</w:t>
      </w:r>
      <w:r w:rsidR="006E0DAA" w:rsidRPr="00CF70CF">
        <w:rPr>
          <w:rFonts w:ascii="Times New Roman" w:hAnsi="Times New Roman" w:cs="Times New Roman"/>
          <w:bCs/>
          <w:sz w:val="24"/>
          <w:szCs w:val="24"/>
        </w:rPr>
        <w:t xml:space="preserve"> </w:t>
      </w:r>
      <w:r w:rsidRPr="00CF70CF">
        <w:rPr>
          <w:rFonts w:ascii="Times New Roman" w:hAnsi="Times New Roman" w:cs="Times New Roman"/>
          <w:bCs/>
          <w:sz w:val="24"/>
          <w:szCs w:val="24"/>
        </w:rPr>
        <w:t>postępowania</w:t>
      </w:r>
      <w:r w:rsidR="00EC510B" w:rsidRPr="00CF70CF">
        <w:rPr>
          <w:rFonts w:ascii="Times New Roman" w:hAnsi="Times New Roman" w:cs="Times New Roman"/>
          <w:bCs/>
          <w:sz w:val="24"/>
          <w:szCs w:val="24"/>
        </w:rPr>
        <w:t>,</w:t>
      </w:r>
      <w:r w:rsidR="006E0DAA" w:rsidRPr="00CF70CF">
        <w:rPr>
          <w:rFonts w:ascii="Times New Roman" w:hAnsi="Times New Roman" w:cs="Times New Roman"/>
          <w:bCs/>
          <w:sz w:val="24"/>
          <w:szCs w:val="24"/>
        </w:rPr>
        <w:t xml:space="preserve"> </w:t>
      </w:r>
      <w:r w:rsidR="00EC510B" w:rsidRPr="00CF70CF">
        <w:rPr>
          <w:rFonts w:ascii="Times New Roman" w:hAnsi="Times New Roman" w:cs="Times New Roman"/>
          <w:bCs/>
          <w:sz w:val="24"/>
          <w:szCs w:val="24"/>
        </w:rPr>
        <w:t>którego</w:t>
      </w:r>
      <w:r w:rsidR="006E0DAA" w:rsidRPr="00CF70CF">
        <w:rPr>
          <w:rFonts w:ascii="Times New Roman" w:hAnsi="Times New Roman" w:cs="Times New Roman"/>
          <w:bCs/>
          <w:sz w:val="24"/>
          <w:szCs w:val="24"/>
        </w:rPr>
        <w:t xml:space="preserve"> </w:t>
      </w:r>
      <w:r w:rsidR="00EC510B" w:rsidRPr="00CF70CF">
        <w:rPr>
          <w:rFonts w:ascii="Times New Roman" w:hAnsi="Times New Roman" w:cs="Times New Roman"/>
          <w:bCs/>
          <w:sz w:val="24"/>
          <w:szCs w:val="24"/>
        </w:rPr>
        <w:t>dotyczy.</w:t>
      </w:r>
      <w:r w:rsidR="006E0DAA" w:rsidRPr="00CF70CF">
        <w:rPr>
          <w:rFonts w:ascii="Times New Roman" w:hAnsi="Times New Roman" w:cs="Times New Roman"/>
          <w:bCs/>
          <w:sz w:val="24"/>
          <w:szCs w:val="24"/>
        </w:rPr>
        <w:t xml:space="preserve"> </w:t>
      </w:r>
      <w:r w:rsidR="00EC510B" w:rsidRPr="00CF70CF">
        <w:rPr>
          <w:rFonts w:ascii="Times New Roman" w:hAnsi="Times New Roman" w:cs="Times New Roman"/>
          <w:bCs/>
          <w:sz w:val="24"/>
          <w:szCs w:val="24"/>
        </w:rPr>
        <w:t>Skuteczne</w:t>
      </w:r>
      <w:r w:rsidR="006E0DAA" w:rsidRPr="00CF70CF">
        <w:rPr>
          <w:rFonts w:ascii="Times New Roman" w:hAnsi="Times New Roman" w:cs="Times New Roman"/>
          <w:bCs/>
          <w:sz w:val="24"/>
          <w:szCs w:val="24"/>
        </w:rPr>
        <w:t xml:space="preserve"> </w:t>
      </w:r>
      <w:r w:rsidR="00EC510B" w:rsidRPr="00CF70CF">
        <w:rPr>
          <w:rFonts w:ascii="Times New Roman" w:hAnsi="Times New Roman" w:cs="Times New Roman"/>
          <w:bCs/>
          <w:sz w:val="24"/>
          <w:szCs w:val="24"/>
        </w:rPr>
        <w:t>wniesienie</w:t>
      </w:r>
      <w:r w:rsidR="006E0DAA" w:rsidRPr="00CF70CF">
        <w:rPr>
          <w:rFonts w:ascii="Times New Roman" w:hAnsi="Times New Roman" w:cs="Times New Roman"/>
          <w:bCs/>
          <w:sz w:val="24"/>
          <w:szCs w:val="24"/>
        </w:rPr>
        <w:t xml:space="preserve"> </w:t>
      </w:r>
      <w:r w:rsidR="00EC510B" w:rsidRPr="00CF70CF">
        <w:rPr>
          <w:rFonts w:ascii="Times New Roman" w:hAnsi="Times New Roman" w:cs="Times New Roman"/>
          <w:bCs/>
          <w:sz w:val="24"/>
          <w:szCs w:val="24"/>
        </w:rPr>
        <w:t>wadium</w:t>
      </w:r>
      <w:r w:rsidR="006E0DAA" w:rsidRPr="00CF70CF">
        <w:rPr>
          <w:rFonts w:ascii="Times New Roman" w:hAnsi="Times New Roman" w:cs="Times New Roman"/>
          <w:bCs/>
          <w:sz w:val="24"/>
          <w:szCs w:val="24"/>
        </w:rPr>
        <w:t xml:space="preserve"> </w:t>
      </w:r>
      <w:r w:rsidR="00EC510B" w:rsidRPr="00CF70CF">
        <w:rPr>
          <w:rFonts w:ascii="Times New Roman" w:hAnsi="Times New Roman" w:cs="Times New Roman"/>
          <w:bCs/>
          <w:sz w:val="24"/>
          <w:szCs w:val="24"/>
        </w:rPr>
        <w:t>w</w:t>
      </w:r>
      <w:r w:rsidR="006E0DAA" w:rsidRPr="00CF70CF">
        <w:rPr>
          <w:rFonts w:ascii="Times New Roman" w:hAnsi="Times New Roman" w:cs="Times New Roman"/>
          <w:bCs/>
          <w:sz w:val="24"/>
          <w:szCs w:val="24"/>
        </w:rPr>
        <w:t xml:space="preserve"> </w:t>
      </w:r>
      <w:r w:rsidR="00EC510B" w:rsidRPr="00CF70CF">
        <w:rPr>
          <w:rFonts w:ascii="Times New Roman" w:hAnsi="Times New Roman" w:cs="Times New Roman"/>
          <w:bCs/>
          <w:sz w:val="24"/>
          <w:szCs w:val="24"/>
        </w:rPr>
        <w:t>pieniądzu</w:t>
      </w:r>
      <w:r w:rsidR="006E0DAA" w:rsidRPr="00CF70CF">
        <w:rPr>
          <w:rFonts w:ascii="Times New Roman" w:hAnsi="Times New Roman" w:cs="Times New Roman"/>
          <w:bCs/>
          <w:sz w:val="24"/>
          <w:szCs w:val="24"/>
        </w:rPr>
        <w:t xml:space="preserve"> </w:t>
      </w:r>
      <w:r w:rsidR="00EC510B" w:rsidRPr="00CF70CF">
        <w:rPr>
          <w:rFonts w:ascii="Times New Roman" w:hAnsi="Times New Roman" w:cs="Times New Roman"/>
          <w:bCs/>
          <w:sz w:val="24"/>
          <w:szCs w:val="24"/>
        </w:rPr>
        <w:t>następuje</w:t>
      </w:r>
      <w:r w:rsidR="006E0DAA" w:rsidRPr="00CF70CF">
        <w:rPr>
          <w:rFonts w:ascii="Times New Roman" w:hAnsi="Times New Roman" w:cs="Times New Roman"/>
          <w:bCs/>
          <w:sz w:val="24"/>
          <w:szCs w:val="24"/>
        </w:rPr>
        <w:t xml:space="preserve"> </w:t>
      </w:r>
      <w:r w:rsidR="00EC510B" w:rsidRPr="00CF70CF">
        <w:rPr>
          <w:rFonts w:ascii="Times New Roman" w:hAnsi="Times New Roman" w:cs="Times New Roman"/>
          <w:bCs/>
          <w:sz w:val="24"/>
          <w:szCs w:val="24"/>
        </w:rPr>
        <w:t>z</w:t>
      </w:r>
      <w:r w:rsidR="006E0DAA" w:rsidRPr="00CF70CF">
        <w:rPr>
          <w:rFonts w:ascii="Times New Roman" w:hAnsi="Times New Roman" w:cs="Times New Roman"/>
          <w:bCs/>
          <w:sz w:val="24"/>
          <w:szCs w:val="24"/>
        </w:rPr>
        <w:t xml:space="preserve"> </w:t>
      </w:r>
      <w:r w:rsidR="00EC510B" w:rsidRPr="00CF70CF">
        <w:rPr>
          <w:rFonts w:ascii="Times New Roman" w:hAnsi="Times New Roman" w:cs="Times New Roman"/>
          <w:bCs/>
          <w:sz w:val="24"/>
          <w:szCs w:val="24"/>
        </w:rPr>
        <w:t>chwilą</w:t>
      </w:r>
      <w:r w:rsidR="006E0DAA" w:rsidRPr="00CF70CF">
        <w:rPr>
          <w:rFonts w:ascii="Times New Roman" w:hAnsi="Times New Roman" w:cs="Times New Roman"/>
          <w:bCs/>
          <w:sz w:val="24"/>
          <w:szCs w:val="24"/>
        </w:rPr>
        <w:t xml:space="preserve"> </w:t>
      </w:r>
      <w:r w:rsidR="00EC510B" w:rsidRPr="00CF70CF">
        <w:rPr>
          <w:rFonts w:ascii="Times New Roman" w:hAnsi="Times New Roman" w:cs="Times New Roman"/>
          <w:bCs/>
          <w:sz w:val="24"/>
          <w:szCs w:val="24"/>
        </w:rPr>
        <w:t>uznania</w:t>
      </w:r>
      <w:r w:rsidR="006E0DAA" w:rsidRPr="00CF70CF">
        <w:rPr>
          <w:rFonts w:ascii="Times New Roman" w:hAnsi="Times New Roman" w:cs="Times New Roman"/>
          <w:bCs/>
          <w:sz w:val="24"/>
          <w:szCs w:val="24"/>
        </w:rPr>
        <w:t xml:space="preserve"> </w:t>
      </w:r>
      <w:r w:rsidR="00EC510B" w:rsidRPr="00CF70CF">
        <w:rPr>
          <w:rFonts w:ascii="Times New Roman" w:hAnsi="Times New Roman" w:cs="Times New Roman"/>
          <w:bCs/>
          <w:sz w:val="24"/>
          <w:szCs w:val="24"/>
        </w:rPr>
        <w:t>środków</w:t>
      </w:r>
      <w:r w:rsidR="006E0DAA" w:rsidRPr="00CF70CF">
        <w:rPr>
          <w:rFonts w:ascii="Times New Roman" w:hAnsi="Times New Roman" w:cs="Times New Roman"/>
          <w:bCs/>
          <w:sz w:val="24"/>
          <w:szCs w:val="24"/>
        </w:rPr>
        <w:t xml:space="preserve"> </w:t>
      </w:r>
      <w:r w:rsidR="00EC510B" w:rsidRPr="00CF70CF">
        <w:rPr>
          <w:rFonts w:ascii="Times New Roman" w:hAnsi="Times New Roman" w:cs="Times New Roman"/>
          <w:bCs/>
          <w:sz w:val="24"/>
          <w:szCs w:val="24"/>
        </w:rPr>
        <w:t>pieniężnych</w:t>
      </w:r>
      <w:r w:rsidR="006E0DAA" w:rsidRPr="00CF70CF">
        <w:rPr>
          <w:rFonts w:ascii="Times New Roman" w:hAnsi="Times New Roman" w:cs="Times New Roman"/>
          <w:bCs/>
          <w:sz w:val="24"/>
          <w:szCs w:val="24"/>
        </w:rPr>
        <w:t xml:space="preserve"> </w:t>
      </w:r>
      <w:r w:rsidR="00EC510B" w:rsidRPr="00CF70CF">
        <w:rPr>
          <w:rFonts w:ascii="Times New Roman" w:hAnsi="Times New Roman" w:cs="Times New Roman"/>
          <w:bCs/>
          <w:sz w:val="24"/>
          <w:szCs w:val="24"/>
        </w:rPr>
        <w:t>na</w:t>
      </w:r>
      <w:r w:rsidR="006E0DAA" w:rsidRPr="00CF70CF">
        <w:rPr>
          <w:rFonts w:ascii="Times New Roman" w:hAnsi="Times New Roman" w:cs="Times New Roman"/>
          <w:bCs/>
          <w:sz w:val="24"/>
          <w:szCs w:val="24"/>
        </w:rPr>
        <w:t xml:space="preserve"> </w:t>
      </w:r>
      <w:r w:rsidR="00EC510B" w:rsidRPr="00CF70CF">
        <w:rPr>
          <w:rFonts w:ascii="Times New Roman" w:hAnsi="Times New Roman" w:cs="Times New Roman"/>
          <w:bCs/>
          <w:sz w:val="24"/>
          <w:szCs w:val="24"/>
        </w:rPr>
        <w:t>rachunku</w:t>
      </w:r>
      <w:r w:rsidR="006E0DAA" w:rsidRPr="00CF70CF">
        <w:rPr>
          <w:rFonts w:ascii="Times New Roman" w:hAnsi="Times New Roman" w:cs="Times New Roman"/>
          <w:bCs/>
          <w:sz w:val="24"/>
          <w:szCs w:val="24"/>
        </w:rPr>
        <w:t xml:space="preserve"> </w:t>
      </w:r>
      <w:r w:rsidR="00EC510B" w:rsidRPr="00CF70CF">
        <w:rPr>
          <w:rFonts w:ascii="Times New Roman" w:hAnsi="Times New Roman" w:cs="Times New Roman"/>
          <w:bCs/>
          <w:sz w:val="24"/>
          <w:szCs w:val="24"/>
        </w:rPr>
        <w:t>bankowym</w:t>
      </w:r>
      <w:r w:rsidR="006E0DAA" w:rsidRPr="00CF70CF">
        <w:rPr>
          <w:rFonts w:ascii="Times New Roman" w:hAnsi="Times New Roman" w:cs="Times New Roman"/>
          <w:bCs/>
          <w:sz w:val="24"/>
          <w:szCs w:val="24"/>
        </w:rPr>
        <w:t xml:space="preserve"> </w:t>
      </w:r>
      <w:r w:rsidR="00EC510B" w:rsidRPr="00CF70CF">
        <w:rPr>
          <w:rFonts w:ascii="Times New Roman" w:hAnsi="Times New Roman" w:cs="Times New Roman"/>
          <w:bCs/>
          <w:sz w:val="24"/>
          <w:szCs w:val="24"/>
        </w:rPr>
        <w:t>Zamawiającego,</w:t>
      </w:r>
      <w:r w:rsidR="006E0DAA" w:rsidRPr="00CF70CF">
        <w:rPr>
          <w:rFonts w:ascii="Times New Roman" w:hAnsi="Times New Roman" w:cs="Times New Roman"/>
          <w:bCs/>
          <w:sz w:val="24"/>
          <w:szCs w:val="24"/>
        </w:rPr>
        <w:t xml:space="preserve"> </w:t>
      </w:r>
      <w:r w:rsidR="00EC510B" w:rsidRPr="00CF70CF">
        <w:rPr>
          <w:rFonts w:ascii="Times New Roman" w:hAnsi="Times New Roman" w:cs="Times New Roman"/>
          <w:bCs/>
          <w:sz w:val="24"/>
          <w:szCs w:val="24"/>
        </w:rPr>
        <w:t>określonym</w:t>
      </w:r>
      <w:r w:rsidR="006E0DAA" w:rsidRPr="00CF70CF">
        <w:rPr>
          <w:rFonts w:ascii="Times New Roman" w:hAnsi="Times New Roman" w:cs="Times New Roman"/>
          <w:bCs/>
          <w:sz w:val="24"/>
          <w:szCs w:val="24"/>
        </w:rPr>
        <w:t xml:space="preserve"> </w:t>
      </w:r>
      <w:r w:rsidR="00EC510B" w:rsidRPr="00CF70CF">
        <w:rPr>
          <w:rFonts w:ascii="Times New Roman" w:hAnsi="Times New Roman" w:cs="Times New Roman"/>
          <w:bCs/>
          <w:sz w:val="24"/>
          <w:szCs w:val="24"/>
        </w:rPr>
        <w:t>w</w:t>
      </w:r>
      <w:r w:rsidR="006E0DAA" w:rsidRPr="00CF70CF">
        <w:rPr>
          <w:rFonts w:ascii="Times New Roman" w:hAnsi="Times New Roman" w:cs="Times New Roman"/>
          <w:bCs/>
          <w:sz w:val="24"/>
          <w:szCs w:val="24"/>
        </w:rPr>
        <w:t xml:space="preserve"> </w:t>
      </w:r>
      <w:r w:rsidR="00EC510B" w:rsidRPr="00CF70CF">
        <w:rPr>
          <w:rFonts w:ascii="Times New Roman" w:hAnsi="Times New Roman" w:cs="Times New Roman"/>
          <w:bCs/>
          <w:sz w:val="24"/>
          <w:szCs w:val="24"/>
        </w:rPr>
        <w:t>ust.</w:t>
      </w:r>
      <w:r w:rsidR="006E0DAA" w:rsidRPr="00CF70CF">
        <w:rPr>
          <w:rFonts w:ascii="Times New Roman" w:hAnsi="Times New Roman" w:cs="Times New Roman"/>
          <w:bCs/>
          <w:sz w:val="24"/>
          <w:szCs w:val="24"/>
        </w:rPr>
        <w:t xml:space="preserve"> </w:t>
      </w:r>
      <w:r w:rsidR="00EC510B" w:rsidRPr="00CF70CF">
        <w:rPr>
          <w:rFonts w:ascii="Times New Roman" w:hAnsi="Times New Roman" w:cs="Times New Roman"/>
          <w:bCs/>
          <w:sz w:val="24"/>
          <w:szCs w:val="24"/>
        </w:rPr>
        <w:t>3,</w:t>
      </w:r>
      <w:r w:rsidR="006E0DAA" w:rsidRPr="00CF70CF">
        <w:rPr>
          <w:rFonts w:ascii="Times New Roman" w:hAnsi="Times New Roman" w:cs="Times New Roman"/>
          <w:bCs/>
          <w:sz w:val="24"/>
          <w:szCs w:val="24"/>
        </w:rPr>
        <w:t xml:space="preserve"> </w:t>
      </w:r>
      <w:r w:rsidR="00EC510B" w:rsidRPr="00CF70CF">
        <w:rPr>
          <w:rFonts w:ascii="Times New Roman" w:hAnsi="Times New Roman" w:cs="Times New Roman"/>
          <w:bCs/>
          <w:sz w:val="24"/>
          <w:szCs w:val="24"/>
        </w:rPr>
        <w:t>przed</w:t>
      </w:r>
      <w:r w:rsidR="006E0DAA" w:rsidRPr="00CF70CF">
        <w:rPr>
          <w:rFonts w:ascii="Times New Roman" w:hAnsi="Times New Roman" w:cs="Times New Roman"/>
          <w:bCs/>
          <w:sz w:val="24"/>
          <w:szCs w:val="24"/>
        </w:rPr>
        <w:t xml:space="preserve"> </w:t>
      </w:r>
      <w:r w:rsidR="00EC510B" w:rsidRPr="00CF70CF">
        <w:rPr>
          <w:rFonts w:ascii="Times New Roman" w:hAnsi="Times New Roman" w:cs="Times New Roman"/>
          <w:bCs/>
          <w:sz w:val="24"/>
          <w:szCs w:val="24"/>
        </w:rPr>
        <w:t>upływem</w:t>
      </w:r>
      <w:r w:rsidR="006E0DAA" w:rsidRPr="00CF70CF">
        <w:rPr>
          <w:rFonts w:ascii="Times New Roman" w:hAnsi="Times New Roman" w:cs="Times New Roman"/>
          <w:bCs/>
          <w:sz w:val="24"/>
          <w:szCs w:val="24"/>
        </w:rPr>
        <w:t xml:space="preserve"> </w:t>
      </w:r>
      <w:r w:rsidR="00EC510B" w:rsidRPr="00CF70CF">
        <w:rPr>
          <w:rFonts w:ascii="Times New Roman" w:hAnsi="Times New Roman" w:cs="Times New Roman"/>
          <w:bCs/>
          <w:sz w:val="24"/>
          <w:szCs w:val="24"/>
        </w:rPr>
        <w:lastRenderedPageBreak/>
        <w:t>terminu</w:t>
      </w:r>
      <w:r w:rsidR="006E0DAA" w:rsidRPr="00CF70CF">
        <w:rPr>
          <w:rFonts w:ascii="Times New Roman" w:hAnsi="Times New Roman" w:cs="Times New Roman"/>
          <w:bCs/>
          <w:sz w:val="24"/>
          <w:szCs w:val="24"/>
        </w:rPr>
        <w:t xml:space="preserve"> </w:t>
      </w:r>
      <w:r w:rsidR="00EC510B" w:rsidRPr="00CF70CF">
        <w:rPr>
          <w:rFonts w:ascii="Times New Roman" w:hAnsi="Times New Roman" w:cs="Times New Roman"/>
          <w:bCs/>
          <w:sz w:val="24"/>
          <w:szCs w:val="24"/>
        </w:rPr>
        <w:t>składania</w:t>
      </w:r>
      <w:r w:rsidR="006E0DAA" w:rsidRPr="00CF70CF">
        <w:rPr>
          <w:rFonts w:ascii="Times New Roman" w:hAnsi="Times New Roman" w:cs="Times New Roman"/>
          <w:bCs/>
          <w:sz w:val="24"/>
          <w:szCs w:val="24"/>
        </w:rPr>
        <w:t xml:space="preserve"> </w:t>
      </w:r>
      <w:r w:rsidR="00EC510B" w:rsidRPr="00CF70CF">
        <w:rPr>
          <w:rFonts w:ascii="Times New Roman" w:hAnsi="Times New Roman" w:cs="Times New Roman"/>
          <w:bCs/>
          <w:sz w:val="24"/>
          <w:szCs w:val="24"/>
        </w:rPr>
        <w:t>ofert</w:t>
      </w:r>
      <w:r w:rsidR="006E0DAA" w:rsidRPr="00CF70CF">
        <w:rPr>
          <w:rFonts w:ascii="Times New Roman" w:hAnsi="Times New Roman" w:cs="Times New Roman"/>
          <w:bCs/>
          <w:sz w:val="24"/>
          <w:szCs w:val="24"/>
        </w:rPr>
        <w:t xml:space="preserve"> </w:t>
      </w:r>
      <w:r w:rsidR="00EC510B" w:rsidRPr="00CF70CF">
        <w:rPr>
          <w:rFonts w:ascii="Times New Roman" w:hAnsi="Times New Roman" w:cs="Times New Roman"/>
          <w:bCs/>
          <w:sz w:val="24"/>
          <w:szCs w:val="24"/>
        </w:rPr>
        <w:t>(tj.</w:t>
      </w:r>
      <w:r w:rsidR="006E0DAA" w:rsidRPr="00CF70CF">
        <w:rPr>
          <w:rFonts w:ascii="Times New Roman" w:hAnsi="Times New Roman" w:cs="Times New Roman"/>
          <w:bCs/>
          <w:sz w:val="24"/>
          <w:szCs w:val="24"/>
        </w:rPr>
        <w:t xml:space="preserve"> </w:t>
      </w:r>
      <w:r w:rsidR="00EC510B" w:rsidRPr="00CF70CF">
        <w:rPr>
          <w:rFonts w:ascii="Times New Roman" w:hAnsi="Times New Roman" w:cs="Times New Roman"/>
          <w:bCs/>
          <w:sz w:val="24"/>
          <w:szCs w:val="24"/>
        </w:rPr>
        <w:t>przed</w:t>
      </w:r>
      <w:r w:rsidR="006E0DAA" w:rsidRPr="00CF70CF">
        <w:rPr>
          <w:rFonts w:ascii="Times New Roman" w:hAnsi="Times New Roman" w:cs="Times New Roman"/>
          <w:bCs/>
          <w:sz w:val="24"/>
          <w:szCs w:val="24"/>
        </w:rPr>
        <w:t xml:space="preserve"> </w:t>
      </w:r>
      <w:r w:rsidR="00EC510B" w:rsidRPr="00CF70CF">
        <w:rPr>
          <w:rFonts w:ascii="Times New Roman" w:hAnsi="Times New Roman" w:cs="Times New Roman"/>
          <w:bCs/>
          <w:sz w:val="24"/>
          <w:szCs w:val="24"/>
        </w:rPr>
        <w:t>upływem</w:t>
      </w:r>
      <w:r w:rsidR="006E0DAA" w:rsidRPr="00CF70CF">
        <w:rPr>
          <w:rFonts w:ascii="Times New Roman" w:hAnsi="Times New Roman" w:cs="Times New Roman"/>
          <w:bCs/>
          <w:sz w:val="24"/>
          <w:szCs w:val="24"/>
        </w:rPr>
        <w:t xml:space="preserve"> </w:t>
      </w:r>
      <w:r w:rsidR="00EC510B" w:rsidRPr="00CF70CF">
        <w:rPr>
          <w:rFonts w:ascii="Times New Roman" w:hAnsi="Times New Roman" w:cs="Times New Roman"/>
          <w:bCs/>
          <w:sz w:val="24"/>
          <w:szCs w:val="24"/>
        </w:rPr>
        <w:t>dnia</w:t>
      </w:r>
      <w:r w:rsidR="006E0DAA" w:rsidRPr="00CF70CF">
        <w:rPr>
          <w:rFonts w:ascii="Times New Roman" w:hAnsi="Times New Roman" w:cs="Times New Roman"/>
          <w:bCs/>
          <w:sz w:val="24"/>
          <w:szCs w:val="24"/>
        </w:rPr>
        <w:t xml:space="preserve"> </w:t>
      </w:r>
      <w:r w:rsidR="00EC510B" w:rsidRPr="00CF70CF">
        <w:rPr>
          <w:rFonts w:ascii="Times New Roman" w:hAnsi="Times New Roman" w:cs="Times New Roman"/>
          <w:bCs/>
          <w:sz w:val="24"/>
          <w:szCs w:val="24"/>
        </w:rPr>
        <w:t>i</w:t>
      </w:r>
      <w:r w:rsidR="006E0DAA" w:rsidRPr="00CF70CF">
        <w:rPr>
          <w:rFonts w:ascii="Times New Roman" w:hAnsi="Times New Roman" w:cs="Times New Roman"/>
          <w:bCs/>
          <w:sz w:val="24"/>
          <w:szCs w:val="24"/>
        </w:rPr>
        <w:t xml:space="preserve"> </w:t>
      </w:r>
      <w:r w:rsidR="00EC510B" w:rsidRPr="00CF70CF">
        <w:rPr>
          <w:rFonts w:ascii="Times New Roman" w:hAnsi="Times New Roman" w:cs="Times New Roman"/>
          <w:bCs/>
          <w:sz w:val="24"/>
          <w:szCs w:val="24"/>
        </w:rPr>
        <w:t>godziny</w:t>
      </w:r>
      <w:r w:rsidR="006E0DAA" w:rsidRPr="00CF70CF">
        <w:rPr>
          <w:rFonts w:ascii="Times New Roman" w:hAnsi="Times New Roman" w:cs="Times New Roman"/>
          <w:bCs/>
          <w:sz w:val="24"/>
          <w:szCs w:val="24"/>
        </w:rPr>
        <w:t xml:space="preserve"> </w:t>
      </w:r>
      <w:r w:rsidR="00EC510B" w:rsidRPr="00CF70CF">
        <w:rPr>
          <w:rFonts w:ascii="Times New Roman" w:hAnsi="Times New Roman" w:cs="Times New Roman"/>
          <w:bCs/>
          <w:sz w:val="24"/>
          <w:szCs w:val="24"/>
        </w:rPr>
        <w:t>wyznaczonej</w:t>
      </w:r>
      <w:r w:rsidR="006E0DAA" w:rsidRPr="00CF70CF">
        <w:rPr>
          <w:rFonts w:ascii="Times New Roman" w:hAnsi="Times New Roman" w:cs="Times New Roman"/>
          <w:bCs/>
          <w:sz w:val="24"/>
          <w:szCs w:val="24"/>
        </w:rPr>
        <w:t xml:space="preserve"> </w:t>
      </w:r>
      <w:r w:rsidR="00EC510B" w:rsidRPr="00CF70CF">
        <w:rPr>
          <w:rFonts w:ascii="Times New Roman" w:hAnsi="Times New Roman" w:cs="Times New Roman"/>
          <w:bCs/>
          <w:sz w:val="24"/>
          <w:szCs w:val="24"/>
        </w:rPr>
        <w:t>jako</w:t>
      </w:r>
      <w:r w:rsidR="006E0DAA" w:rsidRPr="00CF70CF">
        <w:rPr>
          <w:rFonts w:ascii="Times New Roman" w:hAnsi="Times New Roman" w:cs="Times New Roman"/>
          <w:bCs/>
          <w:sz w:val="24"/>
          <w:szCs w:val="24"/>
        </w:rPr>
        <w:t xml:space="preserve"> </w:t>
      </w:r>
      <w:r w:rsidR="00EC510B" w:rsidRPr="00CF70CF">
        <w:rPr>
          <w:rFonts w:ascii="Times New Roman" w:hAnsi="Times New Roman" w:cs="Times New Roman"/>
          <w:bCs/>
          <w:sz w:val="24"/>
          <w:szCs w:val="24"/>
        </w:rPr>
        <w:t>ostateczny</w:t>
      </w:r>
      <w:r w:rsidR="006E0DAA" w:rsidRPr="00CF70CF">
        <w:rPr>
          <w:rFonts w:ascii="Times New Roman" w:hAnsi="Times New Roman" w:cs="Times New Roman"/>
          <w:bCs/>
          <w:sz w:val="24"/>
          <w:szCs w:val="24"/>
        </w:rPr>
        <w:t xml:space="preserve"> </w:t>
      </w:r>
      <w:r w:rsidR="00EC510B" w:rsidRPr="00CF70CF">
        <w:rPr>
          <w:rFonts w:ascii="Times New Roman" w:hAnsi="Times New Roman" w:cs="Times New Roman"/>
          <w:bCs/>
          <w:sz w:val="24"/>
          <w:szCs w:val="24"/>
        </w:rPr>
        <w:t>termin</w:t>
      </w:r>
      <w:r w:rsidR="006E0DAA" w:rsidRPr="00CF70CF">
        <w:rPr>
          <w:rFonts w:ascii="Times New Roman" w:hAnsi="Times New Roman" w:cs="Times New Roman"/>
          <w:bCs/>
          <w:sz w:val="24"/>
          <w:szCs w:val="24"/>
        </w:rPr>
        <w:t xml:space="preserve"> </w:t>
      </w:r>
      <w:r w:rsidR="00EC510B" w:rsidRPr="00CF70CF">
        <w:rPr>
          <w:rFonts w:ascii="Times New Roman" w:hAnsi="Times New Roman" w:cs="Times New Roman"/>
          <w:bCs/>
          <w:sz w:val="24"/>
          <w:szCs w:val="24"/>
        </w:rPr>
        <w:t>składania</w:t>
      </w:r>
      <w:r w:rsidR="006E0DAA" w:rsidRPr="00CF70CF">
        <w:rPr>
          <w:rFonts w:ascii="Times New Roman" w:hAnsi="Times New Roman" w:cs="Times New Roman"/>
          <w:bCs/>
          <w:sz w:val="24"/>
          <w:szCs w:val="24"/>
        </w:rPr>
        <w:t xml:space="preserve"> </w:t>
      </w:r>
      <w:r w:rsidR="00EC510B" w:rsidRPr="00CF70CF">
        <w:rPr>
          <w:rFonts w:ascii="Times New Roman" w:hAnsi="Times New Roman" w:cs="Times New Roman"/>
          <w:bCs/>
          <w:sz w:val="24"/>
          <w:szCs w:val="24"/>
        </w:rPr>
        <w:t>ofert).</w:t>
      </w:r>
    </w:p>
    <w:p w14:paraId="65C35CC9" w14:textId="77777777" w:rsidR="00F2575B" w:rsidRPr="00CF70CF" w:rsidRDefault="00F2575B" w:rsidP="00885433">
      <w:pPr>
        <w:numPr>
          <w:ilvl w:val="0"/>
          <w:numId w:val="120"/>
        </w:numPr>
        <w:tabs>
          <w:tab w:val="left" w:pos="426"/>
        </w:tabs>
        <w:spacing w:after="0"/>
        <w:ind w:left="426" w:hanging="426"/>
        <w:jc w:val="both"/>
        <w:rPr>
          <w:rFonts w:ascii="Times New Roman" w:hAnsi="Times New Roman" w:cs="Times New Roman"/>
          <w:sz w:val="24"/>
          <w:szCs w:val="24"/>
        </w:rPr>
      </w:pPr>
      <w:r w:rsidRPr="00CF70CF">
        <w:rPr>
          <w:rFonts w:ascii="Times New Roman" w:hAnsi="Times New Roman" w:cs="Times New Roman"/>
          <w:sz w:val="24"/>
          <w:szCs w:val="24"/>
        </w:rPr>
        <w:t>W</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przypadku</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wadium</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wniesionego</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w</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formie</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innej</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niż</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pieniężna</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Wykonawca</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przekazuje</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Zamawiającemu</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oryginał</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gwarancji</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lub</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poręczenia,</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w</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postaci</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elektronicznej</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wraz</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z</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ofertą.</w:t>
      </w:r>
      <w:r w:rsidR="006E0DAA" w:rsidRPr="00CF70CF">
        <w:rPr>
          <w:rFonts w:ascii="Times New Roman" w:hAnsi="Times New Roman" w:cs="Times New Roman"/>
          <w:sz w:val="24"/>
          <w:szCs w:val="24"/>
        </w:rPr>
        <w:t xml:space="preserve"> </w:t>
      </w:r>
      <w:r w:rsidR="00EC510B" w:rsidRPr="00CF70CF">
        <w:rPr>
          <w:rFonts w:ascii="Times New Roman" w:hAnsi="Times New Roman" w:cs="Times New Roman"/>
          <w:sz w:val="24"/>
          <w:szCs w:val="24"/>
        </w:rPr>
        <w:t>Z</w:t>
      </w:r>
      <w:r w:rsidR="006E0DAA" w:rsidRPr="00CF70CF">
        <w:rPr>
          <w:rFonts w:ascii="Times New Roman" w:hAnsi="Times New Roman" w:cs="Times New Roman"/>
          <w:sz w:val="24"/>
          <w:szCs w:val="24"/>
        </w:rPr>
        <w:t xml:space="preserve"> </w:t>
      </w:r>
      <w:r w:rsidR="00EC510B" w:rsidRPr="00CF70CF">
        <w:rPr>
          <w:rFonts w:ascii="Times New Roman" w:hAnsi="Times New Roman" w:cs="Times New Roman"/>
          <w:sz w:val="24"/>
          <w:szCs w:val="24"/>
        </w:rPr>
        <w:t>treści</w:t>
      </w:r>
      <w:r w:rsidR="006E0DAA" w:rsidRPr="00CF70CF">
        <w:rPr>
          <w:rFonts w:ascii="Times New Roman" w:hAnsi="Times New Roman" w:cs="Times New Roman"/>
          <w:sz w:val="24"/>
          <w:szCs w:val="24"/>
        </w:rPr>
        <w:t xml:space="preserve"> </w:t>
      </w:r>
      <w:r w:rsidR="00EC510B" w:rsidRPr="00CF70CF">
        <w:rPr>
          <w:rFonts w:ascii="Times New Roman" w:hAnsi="Times New Roman" w:cs="Times New Roman"/>
          <w:sz w:val="24"/>
          <w:szCs w:val="24"/>
        </w:rPr>
        <w:t>gwarancji</w:t>
      </w:r>
      <w:r w:rsidR="006E0DAA" w:rsidRPr="00CF70CF">
        <w:rPr>
          <w:rFonts w:ascii="Times New Roman" w:hAnsi="Times New Roman" w:cs="Times New Roman"/>
          <w:sz w:val="24"/>
          <w:szCs w:val="24"/>
        </w:rPr>
        <w:t xml:space="preserve"> </w:t>
      </w:r>
      <w:r w:rsidR="00EC510B" w:rsidRPr="00CF70CF">
        <w:rPr>
          <w:rFonts w:ascii="Times New Roman" w:hAnsi="Times New Roman" w:cs="Times New Roman"/>
          <w:sz w:val="24"/>
          <w:szCs w:val="24"/>
        </w:rPr>
        <w:t>lub</w:t>
      </w:r>
      <w:r w:rsidR="006E0DAA" w:rsidRPr="00CF70CF">
        <w:rPr>
          <w:rFonts w:ascii="Times New Roman" w:hAnsi="Times New Roman" w:cs="Times New Roman"/>
          <w:sz w:val="24"/>
          <w:szCs w:val="24"/>
        </w:rPr>
        <w:t xml:space="preserve"> </w:t>
      </w:r>
      <w:r w:rsidR="00EC510B" w:rsidRPr="00CF70CF">
        <w:rPr>
          <w:rFonts w:ascii="Times New Roman" w:hAnsi="Times New Roman" w:cs="Times New Roman"/>
          <w:sz w:val="24"/>
          <w:szCs w:val="24"/>
        </w:rPr>
        <w:t>poręczenia</w:t>
      </w:r>
      <w:r w:rsidR="006E0DAA" w:rsidRPr="00CF70CF">
        <w:rPr>
          <w:rFonts w:ascii="Times New Roman" w:hAnsi="Times New Roman" w:cs="Times New Roman"/>
          <w:sz w:val="24"/>
          <w:szCs w:val="24"/>
        </w:rPr>
        <w:t xml:space="preserve"> </w:t>
      </w:r>
      <w:r w:rsidR="00EC510B" w:rsidRPr="00CF70CF">
        <w:rPr>
          <w:rFonts w:ascii="Times New Roman" w:hAnsi="Times New Roman" w:cs="Times New Roman"/>
          <w:sz w:val="24"/>
          <w:szCs w:val="24"/>
        </w:rPr>
        <w:t>winno</w:t>
      </w:r>
      <w:r w:rsidR="006E0DAA" w:rsidRPr="00CF70CF">
        <w:rPr>
          <w:rFonts w:ascii="Times New Roman" w:hAnsi="Times New Roman" w:cs="Times New Roman"/>
          <w:sz w:val="24"/>
          <w:szCs w:val="24"/>
        </w:rPr>
        <w:t xml:space="preserve"> </w:t>
      </w:r>
      <w:r w:rsidR="00EC510B" w:rsidRPr="00CF70CF">
        <w:rPr>
          <w:rFonts w:ascii="Times New Roman" w:hAnsi="Times New Roman" w:cs="Times New Roman"/>
          <w:sz w:val="24"/>
          <w:szCs w:val="24"/>
        </w:rPr>
        <w:t>wynikać</w:t>
      </w:r>
      <w:r w:rsidR="006E0DAA" w:rsidRPr="00CF70CF">
        <w:rPr>
          <w:rFonts w:ascii="Times New Roman" w:hAnsi="Times New Roman" w:cs="Times New Roman"/>
          <w:sz w:val="24"/>
          <w:szCs w:val="24"/>
        </w:rPr>
        <w:t xml:space="preserve"> </w:t>
      </w:r>
      <w:r w:rsidR="00EC510B" w:rsidRPr="00CF70CF">
        <w:rPr>
          <w:rFonts w:ascii="Times New Roman" w:hAnsi="Times New Roman" w:cs="Times New Roman"/>
          <w:sz w:val="24"/>
          <w:szCs w:val="24"/>
        </w:rPr>
        <w:t>nieodwołalne,</w:t>
      </w:r>
      <w:r w:rsidR="006E0DAA" w:rsidRPr="00CF70CF">
        <w:rPr>
          <w:rFonts w:ascii="Times New Roman" w:hAnsi="Times New Roman" w:cs="Times New Roman"/>
          <w:sz w:val="24"/>
          <w:szCs w:val="24"/>
        </w:rPr>
        <w:t xml:space="preserve"> </w:t>
      </w:r>
      <w:r w:rsidR="00EC510B" w:rsidRPr="00CF70CF">
        <w:rPr>
          <w:rFonts w:ascii="Times New Roman" w:hAnsi="Times New Roman" w:cs="Times New Roman"/>
          <w:sz w:val="24"/>
          <w:szCs w:val="24"/>
        </w:rPr>
        <w:t>bezwarunkowe,</w:t>
      </w:r>
      <w:r w:rsidR="006E0DAA" w:rsidRPr="00CF70CF">
        <w:rPr>
          <w:rFonts w:ascii="Times New Roman" w:hAnsi="Times New Roman" w:cs="Times New Roman"/>
          <w:sz w:val="24"/>
          <w:szCs w:val="24"/>
        </w:rPr>
        <w:t xml:space="preserve"> </w:t>
      </w:r>
      <w:r w:rsidR="00EC510B" w:rsidRPr="00CF70CF">
        <w:rPr>
          <w:rFonts w:ascii="Times New Roman" w:hAnsi="Times New Roman" w:cs="Times New Roman"/>
          <w:sz w:val="24"/>
          <w:szCs w:val="24"/>
        </w:rPr>
        <w:t>na</w:t>
      </w:r>
      <w:r w:rsidR="006E0DAA" w:rsidRPr="00CF70CF">
        <w:rPr>
          <w:rFonts w:ascii="Times New Roman" w:hAnsi="Times New Roman" w:cs="Times New Roman"/>
          <w:sz w:val="24"/>
          <w:szCs w:val="24"/>
        </w:rPr>
        <w:t xml:space="preserve"> </w:t>
      </w:r>
      <w:r w:rsidR="00EC510B" w:rsidRPr="00CF70CF">
        <w:rPr>
          <w:rFonts w:ascii="Times New Roman" w:hAnsi="Times New Roman" w:cs="Times New Roman"/>
          <w:sz w:val="24"/>
          <w:szCs w:val="24"/>
        </w:rPr>
        <w:t>pierwsze</w:t>
      </w:r>
      <w:r w:rsidR="006E0DAA" w:rsidRPr="00CF70CF">
        <w:rPr>
          <w:rFonts w:ascii="Times New Roman" w:hAnsi="Times New Roman" w:cs="Times New Roman"/>
          <w:sz w:val="24"/>
          <w:szCs w:val="24"/>
        </w:rPr>
        <w:t xml:space="preserve"> </w:t>
      </w:r>
      <w:r w:rsidR="00EC510B" w:rsidRPr="00CF70CF">
        <w:rPr>
          <w:rFonts w:ascii="Times New Roman" w:hAnsi="Times New Roman" w:cs="Times New Roman"/>
          <w:sz w:val="24"/>
          <w:szCs w:val="24"/>
        </w:rPr>
        <w:t>pisemne</w:t>
      </w:r>
      <w:r w:rsidR="006E0DAA" w:rsidRPr="00CF70CF">
        <w:rPr>
          <w:rFonts w:ascii="Times New Roman" w:hAnsi="Times New Roman" w:cs="Times New Roman"/>
          <w:sz w:val="24"/>
          <w:szCs w:val="24"/>
        </w:rPr>
        <w:t xml:space="preserve"> </w:t>
      </w:r>
      <w:r w:rsidR="00EC510B" w:rsidRPr="00CF70CF">
        <w:rPr>
          <w:rFonts w:ascii="Times New Roman" w:hAnsi="Times New Roman" w:cs="Times New Roman"/>
          <w:sz w:val="24"/>
          <w:szCs w:val="24"/>
        </w:rPr>
        <w:t>żądanie</w:t>
      </w:r>
      <w:r w:rsidR="006E0DAA" w:rsidRPr="00CF70CF">
        <w:rPr>
          <w:rFonts w:ascii="Times New Roman" w:hAnsi="Times New Roman" w:cs="Times New Roman"/>
          <w:sz w:val="24"/>
          <w:szCs w:val="24"/>
        </w:rPr>
        <w:t xml:space="preserve"> </w:t>
      </w:r>
      <w:r w:rsidR="00EC510B" w:rsidRPr="00CF70CF">
        <w:rPr>
          <w:rFonts w:ascii="Times New Roman" w:hAnsi="Times New Roman" w:cs="Times New Roman"/>
          <w:sz w:val="24"/>
          <w:szCs w:val="24"/>
        </w:rPr>
        <w:t>zgłoszone</w:t>
      </w:r>
      <w:r w:rsidR="006E0DAA" w:rsidRPr="00CF70CF">
        <w:rPr>
          <w:rFonts w:ascii="Times New Roman" w:hAnsi="Times New Roman" w:cs="Times New Roman"/>
          <w:sz w:val="24"/>
          <w:szCs w:val="24"/>
        </w:rPr>
        <w:t xml:space="preserve"> </w:t>
      </w:r>
      <w:r w:rsidR="00EC510B" w:rsidRPr="00CF70CF">
        <w:rPr>
          <w:rFonts w:ascii="Times New Roman" w:hAnsi="Times New Roman" w:cs="Times New Roman"/>
          <w:sz w:val="24"/>
          <w:szCs w:val="24"/>
        </w:rPr>
        <w:t>przez</w:t>
      </w:r>
      <w:r w:rsidR="006E0DAA" w:rsidRPr="00CF70CF">
        <w:rPr>
          <w:rFonts w:ascii="Times New Roman" w:hAnsi="Times New Roman" w:cs="Times New Roman"/>
          <w:sz w:val="24"/>
          <w:szCs w:val="24"/>
        </w:rPr>
        <w:t xml:space="preserve"> </w:t>
      </w:r>
      <w:r w:rsidR="00EC510B" w:rsidRPr="00CF70CF">
        <w:rPr>
          <w:rFonts w:ascii="Times New Roman" w:hAnsi="Times New Roman" w:cs="Times New Roman"/>
          <w:sz w:val="24"/>
          <w:szCs w:val="24"/>
        </w:rPr>
        <w:t>Zamawiającego,</w:t>
      </w:r>
      <w:r w:rsidR="006E0DAA" w:rsidRPr="00CF70CF">
        <w:rPr>
          <w:rFonts w:ascii="Times New Roman" w:hAnsi="Times New Roman" w:cs="Times New Roman"/>
          <w:sz w:val="24"/>
          <w:szCs w:val="24"/>
        </w:rPr>
        <w:t xml:space="preserve"> </w:t>
      </w:r>
      <w:r w:rsidR="00EC510B" w:rsidRPr="00CF70CF">
        <w:rPr>
          <w:rFonts w:ascii="Times New Roman" w:hAnsi="Times New Roman" w:cs="Times New Roman"/>
          <w:sz w:val="24"/>
          <w:szCs w:val="24"/>
        </w:rPr>
        <w:t>zobowiązanie</w:t>
      </w:r>
      <w:r w:rsidR="006E0DAA" w:rsidRPr="00CF70CF">
        <w:rPr>
          <w:rFonts w:ascii="Times New Roman" w:hAnsi="Times New Roman" w:cs="Times New Roman"/>
          <w:sz w:val="24"/>
          <w:szCs w:val="24"/>
        </w:rPr>
        <w:t xml:space="preserve"> </w:t>
      </w:r>
      <w:r w:rsidR="00EC510B" w:rsidRPr="00CF70CF">
        <w:rPr>
          <w:rFonts w:ascii="Times New Roman" w:hAnsi="Times New Roman" w:cs="Times New Roman"/>
          <w:sz w:val="24"/>
          <w:szCs w:val="24"/>
        </w:rPr>
        <w:t>gwaranta</w:t>
      </w:r>
      <w:r w:rsidR="006E0DAA" w:rsidRPr="00CF70CF">
        <w:rPr>
          <w:rFonts w:ascii="Times New Roman" w:hAnsi="Times New Roman" w:cs="Times New Roman"/>
          <w:sz w:val="24"/>
          <w:szCs w:val="24"/>
        </w:rPr>
        <w:t xml:space="preserve"> </w:t>
      </w:r>
      <w:r w:rsidR="00EC510B" w:rsidRPr="00CF70CF">
        <w:rPr>
          <w:rFonts w:ascii="Times New Roman" w:hAnsi="Times New Roman" w:cs="Times New Roman"/>
          <w:sz w:val="24"/>
          <w:szCs w:val="24"/>
        </w:rPr>
        <w:t>do</w:t>
      </w:r>
      <w:r w:rsidR="006E0DAA" w:rsidRPr="00CF70CF">
        <w:rPr>
          <w:rFonts w:ascii="Times New Roman" w:hAnsi="Times New Roman" w:cs="Times New Roman"/>
          <w:sz w:val="24"/>
          <w:szCs w:val="24"/>
        </w:rPr>
        <w:t xml:space="preserve"> </w:t>
      </w:r>
      <w:r w:rsidR="00EC510B" w:rsidRPr="00CF70CF">
        <w:rPr>
          <w:rFonts w:ascii="Times New Roman" w:hAnsi="Times New Roman" w:cs="Times New Roman"/>
          <w:sz w:val="24"/>
          <w:szCs w:val="24"/>
        </w:rPr>
        <w:t>wypłaty</w:t>
      </w:r>
      <w:r w:rsidR="006E0DAA" w:rsidRPr="00CF70CF">
        <w:rPr>
          <w:rFonts w:ascii="Times New Roman" w:hAnsi="Times New Roman" w:cs="Times New Roman"/>
          <w:sz w:val="24"/>
          <w:szCs w:val="24"/>
        </w:rPr>
        <w:t xml:space="preserve"> </w:t>
      </w:r>
      <w:r w:rsidR="00EC510B" w:rsidRPr="00CF70CF">
        <w:rPr>
          <w:rFonts w:ascii="Times New Roman" w:hAnsi="Times New Roman" w:cs="Times New Roman"/>
          <w:sz w:val="24"/>
          <w:szCs w:val="24"/>
        </w:rPr>
        <w:t>Zamawiającemu</w:t>
      </w:r>
      <w:r w:rsidR="006E0DAA" w:rsidRPr="00CF70CF">
        <w:rPr>
          <w:rFonts w:ascii="Times New Roman" w:hAnsi="Times New Roman" w:cs="Times New Roman"/>
          <w:sz w:val="24"/>
          <w:szCs w:val="24"/>
        </w:rPr>
        <w:t xml:space="preserve"> </w:t>
      </w:r>
      <w:r w:rsidR="00EC510B" w:rsidRPr="00CF70CF">
        <w:rPr>
          <w:rFonts w:ascii="Times New Roman" w:hAnsi="Times New Roman" w:cs="Times New Roman"/>
          <w:sz w:val="24"/>
          <w:szCs w:val="24"/>
        </w:rPr>
        <w:t>pełnej</w:t>
      </w:r>
      <w:r w:rsidR="006E0DAA" w:rsidRPr="00CF70CF">
        <w:rPr>
          <w:rFonts w:ascii="Times New Roman" w:hAnsi="Times New Roman" w:cs="Times New Roman"/>
          <w:sz w:val="24"/>
          <w:szCs w:val="24"/>
        </w:rPr>
        <w:t xml:space="preserve"> </w:t>
      </w:r>
      <w:r w:rsidR="00EC510B" w:rsidRPr="00CF70CF">
        <w:rPr>
          <w:rFonts w:ascii="Times New Roman" w:hAnsi="Times New Roman" w:cs="Times New Roman"/>
          <w:sz w:val="24"/>
          <w:szCs w:val="24"/>
        </w:rPr>
        <w:t>kwoty</w:t>
      </w:r>
      <w:r w:rsidR="006E0DAA" w:rsidRPr="00CF70CF">
        <w:rPr>
          <w:rFonts w:ascii="Times New Roman" w:hAnsi="Times New Roman" w:cs="Times New Roman"/>
          <w:sz w:val="24"/>
          <w:szCs w:val="24"/>
        </w:rPr>
        <w:t xml:space="preserve"> </w:t>
      </w:r>
      <w:r w:rsidR="00EC510B" w:rsidRPr="00CF70CF">
        <w:rPr>
          <w:rFonts w:ascii="Times New Roman" w:hAnsi="Times New Roman" w:cs="Times New Roman"/>
          <w:sz w:val="24"/>
          <w:szCs w:val="24"/>
        </w:rPr>
        <w:t>wadium</w:t>
      </w:r>
      <w:r w:rsidR="006E0DAA" w:rsidRPr="00CF70CF">
        <w:rPr>
          <w:rFonts w:ascii="Times New Roman" w:hAnsi="Times New Roman" w:cs="Times New Roman"/>
          <w:sz w:val="24"/>
          <w:szCs w:val="24"/>
        </w:rPr>
        <w:t xml:space="preserve"> </w:t>
      </w:r>
      <w:r w:rsidR="00EC510B" w:rsidRPr="00CF70CF">
        <w:rPr>
          <w:rFonts w:ascii="Times New Roman" w:hAnsi="Times New Roman" w:cs="Times New Roman"/>
          <w:sz w:val="24"/>
          <w:szCs w:val="24"/>
        </w:rPr>
        <w:t>w</w:t>
      </w:r>
      <w:r w:rsidR="006E0DAA" w:rsidRPr="00CF70CF">
        <w:rPr>
          <w:rFonts w:ascii="Times New Roman" w:hAnsi="Times New Roman" w:cs="Times New Roman"/>
          <w:sz w:val="24"/>
          <w:szCs w:val="24"/>
        </w:rPr>
        <w:t xml:space="preserve"> </w:t>
      </w:r>
      <w:r w:rsidR="00EC510B" w:rsidRPr="00CF70CF">
        <w:rPr>
          <w:rFonts w:ascii="Times New Roman" w:hAnsi="Times New Roman" w:cs="Times New Roman"/>
          <w:sz w:val="24"/>
          <w:szCs w:val="24"/>
        </w:rPr>
        <w:t>okolicznościach</w:t>
      </w:r>
      <w:r w:rsidR="006E0DAA" w:rsidRPr="00CF70CF">
        <w:rPr>
          <w:rFonts w:ascii="Times New Roman" w:hAnsi="Times New Roman" w:cs="Times New Roman"/>
          <w:sz w:val="24"/>
          <w:szCs w:val="24"/>
        </w:rPr>
        <w:t xml:space="preserve"> </w:t>
      </w:r>
      <w:r w:rsidR="00EC510B" w:rsidRPr="00CF70CF">
        <w:rPr>
          <w:rFonts w:ascii="Times New Roman" w:hAnsi="Times New Roman" w:cs="Times New Roman"/>
          <w:sz w:val="24"/>
          <w:szCs w:val="24"/>
        </w:rPr>
        <w:t>określonych</w:t>
      </w:r>
      <w:r w:rsidR="006E0DAA" w:rsidRPr="00CF70CF">
        <w:rPr>
          <w:rFonts w:ascii="Times New Roman" w:hAnsi="Times New Roman" w:cs="Times New Roman"/>
          <w:sz w:val="24"/>
          <w:szCs w:val="24"/>
        </w:rPr>
        <w:t xml:space="preserve"> </w:t>
      </w:r>
      <w:r w:rsidR="00EC510B" w:rsidRPr="00CF70CF">
        <w:rPr>
          <w:rFonts w:ascii="Times New Roman" w:hAnsi="Times New Roman" w:cs="Times New Roman"/>
          <w:sz w:val="24"/>
          <w:szCs w:val="24"/>
        </w:rPr>
        <w:t>w</w:t>
      </w:r>
      <w:r w:rsidR="006E0DAA" w:rsidRPr="00CF70CF">
        <w:rPr>
          <w:rFonts w:ascii="Times New Roman" w:hAnsi="Times New Roman" w:cs="Times New Roman"/>
          <w:sz w:val="24"/>
          <w:szCs w:val="24"/>
        </w:rPr>
        <w:t xml:space="preserve"> </w:t>
      </w:r>
      <w:r w:rsidR="00EC510B" w:rsidRPr="00CF70CF">
        <w:rPr>
          <w:rFonts w:ascii="Times New Roman" w:hAnsi="Times New Roman" w:cs="Times New Roman"/>
          <w:sz w:val="24"/>
          <w:szCs w:val="24"/>
        </w:rPr>
        <w:t>art.</w:t>
      </w:r>
      <w:r w:rsidR="006E0DAA" w:rsidRPr="00CF70CF">
        <w:rPr>
          <w:rFonts w:ascii="Times New Roman" w:hAnsi="Times New Roman" w:cs="Times New Roman"/>
          <w:sz w:val="24"/>
          <w:szCs w:val="24"/>
        </w:rPr>
        <w:t xml:space="preserve"> </w:t>
      </w:r>
      <w:r w:rsidR="00EC510B" w:rsidRPr="00CF70CF">
        <w:rPr>
          <w:rFonts w:ascii="Times New Roman" w:hAnsi="Times New Roman" w:cs="Times New Roman"/>
          <w:sz w:val="24"/>
          <w:szCs w:val="24"/>
        </w:rPr>
        <w:t>98</w:t>
      </w:r>
      <w:r w:rsidR="006E0DAA" w:rsidRPr="00CF70CF">
        <w:rPr>
          <w:rFonts w:ascii="Times New Roman" w:hAnsi="Times New Roman" w:cs="Times New Roman"/>
          <w:sz w:val="24"/>
          <w:szCs w:val="24"/>
        </w:rPr>
        <w:t xml:space="preserve"> </w:t>
      </w:r>
      <w:r w:rsidR="00EC510B" w:rsidRPr="00CF70CF">
        <w:rPr>
          <w:rFonts w:ascii="Times New Roman" w:hAnsi="Times New Roman" w:cs="Times New Roman"/>
          <w:sz w:val="24"/>
          <w:szCs w:val="24"/>
        </w:rPr>
        <w:t>ust.</w:t>
      </w:r>
      <w:r w:rsidR="006E0DAA" w:rsidRPr="00CF70CF">
        <w:rPr>
          <w:rFonts w:ascii="Times New Roman" w:hAnsi="Times New Roman" w:cs="Times New Roman"/>
          <w:sz w:val="24"/>
          <w:szCs w:val="24"/>
        </w:rPr>
        <w:t xml:space="preserve"> </w:t>
      </w:r>
      <w:r w:rsidR="00EC510B" w:rsidRPr="00CF70CF">
        <w:rPr>
          <w:rFonts w:ascii="Times New Roman" w:hAnsi="Times New Roman" w:cs="Times New Roman"/>
          <w:sz w:val="24"/>
          <w:szCs w:val="24"/>
        </w:rPr>
        <w:t>6</w:t>
      </w:r>
      <w:r w:rsidR="006E0DAA" w:rsidRPr="00CF70CF">
        <w:rPr>
          <w:rFonts w:ascii="Times New Roman" w:hAnsi="Times New Roman" w:cs="Times New Roman"/>
          <w:sz w:val="24"/>
          <w:szCs w:val="24"/>
        </w:rPr>
        <w:t xml:space="preserve"> </w:t>
      </w:r>
      <w:r w:rsidR="00EC510B" w:rsidRPr="00CF70CF">
        <w:rPr>
          <w:rFonts w:ascii="Times New Roman" w:hAnsi="Times New Roman" w:cs="Times New Roman"/>
          <w:sz w:val="24"/>
          <w:szCs w:val="24"/>
        </w:rPr>
        <w:t>PZP.</w:t>
      </w:r>
    </w:p>
    <w:p w14:paraId="12CB7CC4" w14:textId="77777777" w:rsidR="00EC510B" w:rsidRPr="00CF70CF" w:rsidRDefault="00EC510B" w:rsidP="00885433">
      <w:pPr>
        <w:numPr>
          <w:ilvl w:val="0"/>
          <w:numId w:val="120"/>
        </w:numPr>
        <w:tabs>
          <w:tab w:val="left" w:pos="426"/>
        </w:tabs>
        <w:spacing w:after="0"/>
        <w:ind w:left="426" w:hanging="426"/>
        <w:jc w:val="both"/>
        <w:rPr>
          <w:rFonts w:ascii="Times New Roman" w:hAnsi="Times New Roman" w:cs="Times New Roman"/>
          <w:sz w:val="24"/>
          <w:szCs w:val="24"/>
        </w:rPr>
      </w:pPr>
      <w:r w:rsidRPr="00CF70CF">
        <w:rPr>
          <w:rFonts w:ascii="Times New Roman" w:hAnsi="Times New Roman" w:cs="Times New Roman"/>
          <w:sz w:val="24"/>
          <w:szCs w:val="24"/>
        </w:rPr>
        <w:t>Oferta</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Wykonawcy,</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który</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nie</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wniósł</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wadium,</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lub</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wniósł</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w</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sposób</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nieprawidłowy</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lub</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nie</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utrzymywał</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wadium</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nieprzerwanie</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do</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upływu</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terminu</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związania</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ofertą</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lub</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złożył</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wniosek</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o</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zwrot</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wadium</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w</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przypadku,</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o</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którym</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mowa</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w</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art.</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98</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ust.</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2</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pkt</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3)</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PZP</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zostanie</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odrzucona</w:t>
      </w:r>
    </w:p>
    <w:p w14:paraId="237E1457" w14:textId="77777777" w:rsidR="0035718D" w:rsidRPr="00CF70CF" w:rsidRDefault="0035718D" w:rsidP="00885433">
      <w:pPr>
        <w:numPr>
          <w:ilvl w:val="0"/>
          <w:numId w:val="120"/>
        </w:numPr>
        <w:tabs>
          <w:tab w:val="left" w:pos="426"/>
        </w:tabs>
        <w:spacing w:after="0"/>
        <w:ind w:left="426" w:hanging="426"/>
        <w:jc w:val="both"/>
        <w:rPr>
          <w:rFonts w:ascii="Times New Roman" w:hAnsi="Times New Roman" w:cs="Times New Roman"/>
          <w:bCs/>
          <w:sz w:val="24"/>
          <w:szCs w:val="24"/>
          <w:u w:val="single"/>
        </w:rPr>
      </w:pPr>
      <w:r w:rsidRPr="00CF70CF">
        <w:rPr>
          <w:rFonts w:ascii="Times New Roman" w:hAnsi="Times New Roman" w:cs="Times New Roman"/>
          <w:bCs/>
          <w:sz w:val="24"/>
          <w:szCs w:val="24"/>
          <w:u w:val="single"/>
        </w:rPr>
        <w:t>Zwrot</w:t>
      </w:r>
      <w:r w:rsidR="006E0DAA" w:rsidRPr="00CF70CF">
        <w:rPr>
          <w:rFonts w:ascii="Times New Roman" w:hAnsi="Times New Roman" w:cs="Times New Roman"/>
          <w:bCs/>
          <w:sz w:val="24"/>
          <w:szCs w:val="24"/>
          <w:u w:val="single"/>
        </w:rPr>
        <w:t xml:space="preserve"> </w:t>
      </w:r>
      <w:r w:rsidRPr="00CF70CF">
        <w:rPr>
          <w:rFonts w:ascii="Times New Roman" w:hAnsi="Times New Roman" w:cs="Times New Roman"/>
          <w:bCs/>
          <w:sz w:val="24"/>
          <w:szCs w:val="24"/>
          <w:u w:val="single"/>
        </w:rPr>
        <w:t>wadium</w:t>
      </w:r>
    </w:p>
    <w:p w14:paraId="36DF1CBB" w14:textId="77777777" w:rsidR="006A4FC3" w:rsidRPr="00CF70CF" w:rsidRDefault="006A4FC3" w:rsidP="00607ECF">
      <w:pPr>
        <w:tabs>
          <w:tab w:val="left" w:pos="426"/>
        </w:tabs>
        <w:spacing w:after="0"/>
        <w:ind w:left="426"/>
        <w:jc w:val="both"/>
        <w:rPr>
          <w:rFonts w:ascii="Times New Roman" w:hAnsi="Times New Roman" w:cs="Times New Roman"/>
          <w:sz w:val="24"/>
          <w:szCs w:val="24"/>
        </w:rPr>
      </w:pPr>
      <w:r w:rsidRPr="00CF70CF">
        <w:rPr>
          <w:rFonts w:ascii="Times New Roman" w:hAnsi="Times New Roman" w:cs="Times New Roman"/>
          <w:sz w:val="24"/>
          <w:szCs w:val="24"/>
        </w:rPr>
        <w:t>Zamawiający</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zwraca</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wadium</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niezwłocznie,</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nie</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później</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jednak</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niż</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w</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terminie</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7</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dni</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od</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dnia</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wystąpienia</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jednej</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z</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okoliczności:</w:t>
      </w:r>
      <w:r w:rsidR="006E0DAA" w:rsidRPr="00CF70CF">
        <w:rPr>
          <w:rFonts w:ascii="Times New Roman" w:hAnsi="Times New Roman" w:cs="Times New Roman"/>
          <w:sz w:val="24"/>
          <w:szCs w:val="24"/>
        </w:rPr>
        <w:t xml:space="preserve"> </w:t>
      </w:r>
    </w:p>
    <w:p w14:paraId="285E0495" w14:textId="77777777" w:rsidR="006A4FC3" w:rsidRPr="00CF70CF" w:rsidRDefault="006A4FC3" w:rsidP="00607ECF">
      <w:pPr>
        <w:spacing w:after="0"/>
        <w:ind w:left="360"/>
        <w:jc w:val="both"/>
        <w:rPr>
          <w:rFonts w:ascii="Times New Roman" w:hAnsi="Times New Roman" w:cs="Times New Roman"/>
          <w:sz w:val="24"/>
          <w:szCs w:val="24"/>
        </w:rPr>
      </w:pPr>
      <w:r w:rsidRPr="00CF70CF">
        <w:rPr>
          <w:rFonts w:ascii="Times New Roman" w:hAnsi="Times New Roman" w:cs="Times New Roman"/>
          <w:sz w:val="24"/>
          <w:szCs w:val="24"/>
        </w:rPr>
        <w:t>1)</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upływu</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terminu</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związania</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ofertą;</w:t>
      </w:r>
      <w:r w:rsidR="006E0DAA" w:rsidRPr="00CF70CF">
        <w:rPr>
          <w:rFonts w:ascii="Times New Roman" w:hAnsi="Times New Roman" w:cs="Times New Roman"/>
          <w:sz w:val="24"/>
          <w:szCs w:val="24"/>
        </w:rPr>
        <w:t xml:space="preserve"> </w:t>
      </w:r>
    </w:p>
    <w:p w14:paraId="39E28904" w14:textId="77777777" w:rsidR="006A4FC3" w:rsidRPr="00CF70CF" w:rsidRDefault="006A4FC3" w:rsidP="00607ECF">
      <w:pPr>
        <w:spacing w:after="0"/>
        <w:ind w:left="360"/>
        <w:jc w:val="both"/>
        <w:rPr>
          <w:rFonts w:ascii="Times New Roman" w:hAnsi="Times New Roman" w:cs="Times New Roman"/>
          <w:sz w:val="24"/>
          <w:szCs w:val="24"/>
        </w:rPr>
      </w:pPr>
      <w:r w:rsidRPr="00CF70CF">
        <w:rPr>
          <w:rFonts w:ascii="Times New Roman" w:hAnsi="Times New Roman" w:cs="Times New Roman"/>
          <w:sz w:val="24"/>
          <w:szCs w:val="24"/>
        </w:rPr>
        <w:t>2)</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zawarcia</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umowy</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w</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sprawie</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zamówienia</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publicznego;</w:t>
      </w:r>
      <w:r w:rsidR="006E0DAA" w:rsidRPr="00CF70CF">
        <w:rPr>
          <w:rFonts w:ascii="Times New Roman" w:hAnsi="Times New Roman" w:cs="Times New Roman"/>
          <w:sz w:val="24"/>
          <w:szCs w:val="24"/>
        </w:rPr>
        <w:t xml:space="preserve"> </w:t>
      </w:r>
    </w:p>
    <w:p w14:paraId="42AF43D5" w14:textId="77777777" w:rsidR="006A4FC3" w:rsidRPr="00CF70CF" w:rsidRDefault="006A4FC3" w:rsidP="00607ECF">
      <w:pPr>
        <w:spacing w:after="0"/>
        <w:ind w:left="360"/>
        <w:jc w:val="both"/>
        <w:rPr>
          <w:rFonts w:ascii="Times New Roman" w:hAnsi="Times New Roman" w:cs="Times New Roman"/>
          <w:sz w:val="24"/>
          <w:szCs w:val="24"/>
        </w:rPr>
      </w:pPr>
      <w:r w:rsidRPr="00CF70CF">
        <w:rPr>
          <w:rFonts w:ascii="Times New Roman" w:hAnsi="Times New Roman" w:cs="Times New Roman"/>
          <w:sz w:val="24"/>
          <w:szCs w:val="24"/>
        </w:rPr>
        <w:t>3)</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unieważnienia</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postępowania</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o</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udzielenie</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zamówienia,</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z</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wyjątkiem</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sytuacji</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gdy</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nie</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zostało</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rozstrzygnięte</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odwołanie</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na</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czynność</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unieważnienia</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albo</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nie</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upłynął</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termin</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do</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jego</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wniesienia.</w:t>
      </w:r>
    </w:p>
    <w:p w14:paraId="58CA1300" w14:textId="77777777" w:rsidR="006A4FC3" w:rsidRPr="00CF70CF" w:rsidRDefault="006A4FC3" w:rsidP="00607ECF">
      <w:pPr>
        <w:tabs>
          <w:tab w:val="left" w:pos="426"/>
        </w:tabs>
        <w:spacing w:after="0"/>
        <w:ind w:left="426"/>
        <w:jc w:val="both"/>
        <w:rPr>
          <w:rFonts w:ascii="Times New Roman" w:hAnsi="Times New Roman" w:cs="Times New Roman"/>
          <w:sz w:val="24"/>
          <w:szCs w:val="24"/>
        </w:rPr>
      </w:pPr>
      <w:r w:rsidRPr="00CF70CF">
        <w:rPr>
          <w:rFonts w:ascii="Times New Roman" w:hAnsi="Times New Roman" w:cs="Times New Roman"/>
          <w:sz w:val="24"/>
          <w:szCs w:val="24"/>
        </w:rPr>
        <w:t>Zamawiający,</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niezwłocznie,</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nie</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później</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jednak</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niż</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w</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terminie</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7</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dni</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od</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dnia</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złożenia</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wniosku</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zwraca</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wadium</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Wykonawcy:</w:t>
      </w:r>
      <w:r w:rsidR="006E0DAA" w:rsidRPr="00CF70CF">
        <w:rPr>
          <w:rFonts w:ascii="Times New Roman" w:hAnsi="Times New Roman" w:cs="Times New Roman"/>
          <w:sz w:val="24"/>
          <w:szCs w:val="24"/>
        </w:rPr>
        <w:t xml:space="preserve"> </w:t>
      </w:r>
    </w:p>
    <w:p w14:paraId="5B47D1EC" w14:textId="77777777" w:rsidR="006A4FC3" w:rsidRPr="00CF70CF" w:rsidRDefault="006A4FC3" w:rsidP="00607ECF">
      <w:pPr>
        <w:spacing w:after="0"/>
        <w:ind w:left="426"/>
        <w:jc w:val="both"/>
        <w:rPr>
          <w:rFonts w:ascii="Times New Roman" w:hAnsi="Times New Roman" w:cs="Times New Roman"/>
          <w:sz w:val="24"/>
          <w:szCs w:val="24"/>
        </w:rPr>
      </w:pPr>
      <w:r w:rsidRPr="00CF70CF">
        <w:rPr>
          <w:rFonts w:ascii="Times New Roman" w:hAnsi="Times New Roman" w:cs="Times New Roman"/>
          <w:sz w:val="24"/>
          <w:szCs w:val="24"/>
        </w:rPr>
        <w:t>1)</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który</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wycofał</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ofertę</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przed</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upływem</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terminu</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składania</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ofert;</w:t>
      </w:r>
      <w:r w:rsidR="006E0DAA" w:rsidRPr="00CF70CF">
        <w:rPr>
          <w:rFonts w:ascii="Times New Roman" w:hAnsi="Times New Roman" w:cs="Times New Roman"/>
          <w:sz w:val="24"/>
          <w:szCs w:val="24"/>
        </w:rPr>
        <w:t xml:space="preserve"> </w:t>
      </w:r>
    </w:p>
    <w:p w14:paraId="6D4D2C4A" w14:textId="77777777" w:rsidR="006A4FC3" w:rsidRPr="00CF70CF" w:rsidRDefault="006A4FC3" w:rsidP="00607ECF">
      <w:pPr>
        <w:spacing w:after="0"/>
        <w:ind w:left="426"/>
        <w:jc w:val="both"/>
        <w:rPr>
          <w:rFonts w:ascii="Times New Roman" w:hAnsi="Times New Roman" w:cs="Times New Roman"/>
          <w:sz w:val="24"/>
          <w:szCs w:val="24"/>
        </w:rPr>
      </w:pPr>
      <w:r w:rsidRPr="00CF70CF">
        <w:rPr>
          <w:rFonts w:ascii="Times New Roman" w:hAnsi="Times New Roman" w:cs="Times New Roman"/>
          <w:sz w:val="24"/>
          <w:szCs w:val="24"/>
        </w:rPr>
        <w:t>2)</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którego</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oferta</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została</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odrzucona;</w:t>
      </w:r>
      <w:r w:rsidR="006E0DAA" w:rsidRPr="00CF70CF">
        <w:rPr>
          <w:rFonts w:ascii="Times New Roman" w:hAnsi="Times New Roman" w:cs="Times New Roman"/>
          <w:sz w:val="24"/>
          <w:szCs w:val="24"/>
        </w:rPr>
        <w:t xml:space="preserve"> </w:t>
      </w:r>
    </w:p>
    <w:p w14:paraId="44A8FFC1" w14:textId="77777777" w:rsidR="006A4FC3" w:rsidRPr="00CF70CF" w:rsidRDefault="006A4FC3" w:rsidP="00607ECF">
      <w:pPr>
        <w:spacing w:after="0"/>
        <w:ind w:left="426"/>
        <w:jc w:val="both"/>
        <w:rPr>
          <w:rFonts w:ascii="Times New Roman" w:hAnsi="Times New Roman" w:cs="Times New Roman"/>
          <w:sz w:val="24"/>
          <w:szCs w:val="24"/>
        </w:rPr>
      </w:pPr>
      <w:r w:rsidRPr="00CF70CF">
        <w:rPr>
          <w:rFonts w:ascii="Times New Roman" w:hAnsi="Times New Roman" w:cs="Times New Roman"/>
          <w:sz w:val="24"/>
          <w:szCs w:val="24"/>
        </w:rPr>
        <w:t>3)</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po</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wyborze</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najkorzystniejszej</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oferty,</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z</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wyjątkiem</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Wykonawcy,</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którego</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oferta</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została</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wybrana</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jako</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najkorzystniejsza;</w:t>
      </w:r>
      <w:r w:rsidR="006E0DAA" w:rsidRPr="00CF70CF">
        <w:rPr>
          <w:rFonts w:ascii="Times New Roman" w:hAnsi="Times New Roman" w:cs="Times New Roman"/>
          <w:sz w:val="24"/>
          <w:szCs w:val="24"/>
        </w:rPr>
        <w:t xml:space="preserve"> </w:t>
      </w:r>
    </w:p>
    <w:p w14:paraId="2268661B" w14:textId="77777777" w:rsidR="006A4FC3" w:rsidRPr="00CF70CF" w:rsidRDefault="006A4FC3" w:rsidP="00607ECF">
      <w:pPr>
        <w:spacing w:after="0"/>
        <w:ind w:left="426"/>
        <w:jc w:val="both"/>
        <w:rPr>
          <w:rFonts w:ascii="Times New Roman" w:hAnsi="Times New Roman" w:cs="Times New Roman"/>
          <w:sz w:val="24"/>
          <w:szCs w:val="24"/>
        </w:rPr>
      </w:pPr>
      <w:r w:rsidRPr="00CF70CF">
        <w:rPr>
          <w:rFonts w:ascii="Times New Roman" w:hAnsi="Times New Roman" w:cs="Times New Roman"/>
          <w:sz w:val="24"/>
          <w:szCs w:val="24"/>
        </w:rPr>
        <w:t>4)</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po</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unieważnieniu</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postępowania,</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w</w:t>
      </w:r>
      <w:r w:rsidR="006E0DAA" w:rsidRPr="00CF70CF">
        <w:rPr>
          <w:rFonts w:ascii="Times New Roman" w:hAnsi="Times New Roman" w:cs="Times New Roman"/>
          <w:sz w:val="24"/>
          <w:szCs w:val="24"/>
        </w:rPr>
        <w:t xml:space="preserve"> </w:t>
      </w:r>
      <w:r w:rsidR="0019491D" w:rsidRPr="00CF70CF">
        <w:rPr>
          <w:rFonts w:ascii="Times New Roman" w:hAnsi="Times New Roman" w:cs="Times New Roman"/>
          <w:sz w:val="24"/>
          <w:szCs w:val="24"/>
        </w:rPr>
        <w:t>przypadku,</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gdy</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nie</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zostało</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rozstrzygnięte</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odwołanie</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na</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czynność</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unieważnienia</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albo</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nie</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upłynął</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termin</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do</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jego</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wniesienia.</w:t>
      </w:r>
      <w:r w:rsidR="006E0DAA" w:rsidRPr="00CF70CF">
        <w:rPr>
          <w:rFonts w:ascii="Times New Roman" w:hAnsi="Times New Roman" w:cs="Times New Roman"/>
          <w:sz w:val="24"/>
          <w:szCs w:val="24"/>
        </w:rPr>
        <w:t xml:space="preserve"> </w:t>
      </w:r>
    </w:p>
    <w:p w14:paraId="1A21EF3B" w14:textId="77777777" w:rsidR="006A4FC3" w:rsidRPr="00CF70CF" w:rsidRDefault="006A4FC3" w:rsidP="00607ECF">
      <w:pPr>
        <w:tabs>
          <w:tab w:val="left" w:pos="426"/>
        </w:tabs>
        <w:spacing w:after="0"/>
        <w:ind w:left="426"/>
        <w:jc w:val="both"/>
        <w:rPr>
          <w:rFonts w:ascii="Times New Roman" w:hAnsi="Times New Roman" w:cs="Times New Roman"/>
          <w:sz w:val="24"/>
          <w:szCs w:val="24"/>
        </w:rPr>
      </w:pPr>
      <w:r w:rsidRPr="00CF70CF">
        <w:rPr>
          <w:rFonts w:ascii="Times New Roman" w:hAnsi="Times New Roman" w:cs="Times New Roman"/>
          <w:sz w:val="24"/>
          <w:szCs w:val="24"/>
        </w:rPr>
        <w:t>Złożenie</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wniosku</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o</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zwrot</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wadium,</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o</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którym</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mowa</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w</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ust.</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2,</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powoduje</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rozwiązanie</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stosunku</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prawnego</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z</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Wykonawcą</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wraz</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z</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utratą</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przez</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niego</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prawa</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do</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korzystania</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ze</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środków</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ochrony</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prawnej,</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o</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których</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mowa</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w</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dziale</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IX</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ustawy</w:t>
      </w:r>
      <w:r w:rsidR="006E0DAA" w:rsidRPr="00CF70CF">
        <w:rPr>
          <w:rFonts w:ascii="Times New Roman" w:hAnsi="Times New Roman" w:cs="Times New Roman"/>
          <w:sz w:val="24"/>
          <w:szCs w:val="24"/>
        </w:rPr>
        <w:t xml:space="preserve"> </w:t>
      </w:r>
      <w:proofErr w:type="spellStart"/>
      <w:r w:rsidRPr="00CF70CF">
        <w:rPr>
          <w:rFonts w:ascii="Times New Roman" w:hAnsi="Times New Roman" w:cs="Times New Roman"/>
          <w:sz w:val="24"/>
          <w:szCs w:val="24"/>
        </w:rPr>
        <w:t>Pzp</w:t>
      </w:r>
      <w:proofErr w:type="spellEnd"/>
      <w:r w:rsidRPr="00CF70CF">
        <w:rPr>
          <w:rFonts w:ascii="Times New Roman" w:hAnsi="Times New Roman" w:cs="Times New Roman"/>
          <w:sz w:val="24"/>
          <w:szCs w:val="24"/>
        </w:rPr>
        <w:t>.</w:t>
      </w:r>
      <w:r w:rsidR="006E0DAA" w:rsidRPr="00CF70CF">
        <w:rPr>
          <w:rFonts w:ascii="Times New Roman" w:hAnsi="Times New Roman" w:cs="Times New Roman"/>
          <w:sz w:val="24"/>
          <w:szCs w:val="24"/>
        </w:rPr>
        <w:t xml:space="preserve"> </w:t>
      </w:r>
    </w:p>
    <w:p w14:paraId="22E3609C" w14:textId="77777777" w:rsidR="006A4FC3" w:rsidRPr="00CF70CF" w:rsidRDefault="006A4FC3" w:rsidP="00607ECF">
      <w:pPr>
        <w:tabs>
          <w:tab w:val="left" w:pos="426"/>
        </w:tabs>
        <w:spacing w:after="0"/>
        <w:ind w:left="426"/>
        <w:jc w:val="both"/>
        <w:rPr>
          <w:rFonts w:ascii="Times New Roman" w:hAnsi="Times New Roman" w:cs="Times New Roman"/>
          <w:sz w:val="24"/>
          <w:szCs w:val="24"/>
        </w:rPr>
      </w:pPr>
      <w:r w:rsidRPr="00CF70CF">
        <w:rPr>
          <w:rFonts w:ascii="Times New Roman" w:hAnsi="Times New Roman" w:cs="Times New Roman"/>
          <w:sz w:val="24"/>
          <w:szCs w:val="24"/>
        </w:rPr>
        <w:t>Zamawiający</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zwraca</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wadium</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wniesione</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w</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pieniądzu</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wraz</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z</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odsetkami</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wynikającymi</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z</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umowy</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rachunku</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bankowego,</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na</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którym</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było</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ono</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przechowywane,</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pomniejszone</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o</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koszty</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prowadzenia</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rachunku</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bankowego</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oraz</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prowizji</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bankowej</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za</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przelew</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pieniędzy</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na</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rachunek</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bankowy</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wskazany</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przez</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wykonawcę.</w:t>
      </w:r>
      <w:r w:rsidR="006E0DAA" w:rsidRPr="00CF70CF">
        <w:rPr>
          <w:rFonts w:ascii="Times New Roman" w:hAnsi="Times New Roman" w:cs="Times New Roman"/>
          <w:sz w:val="24"/>
          <w:szCs w:val="24"/>
        </w:rPr>
        <w:t xml:space="preserve"> </w:t>
      </w:r>
    </w:p>
    <w:p w14:paraId="07FE00AA" w14:textId="77777777" w:rsidR="006A4FC3" w:rsidRPr="00CF70CF" w:rsidRDefault="006A4FC3" w:rsidP="00607ECF">
      <w:pPr>
        <w:tabs>
          <w:tab w:val="left" w:pos="426"/>
        </w:tabs>
        <w:spacing w:after="0"/>
        <w:ind w:left="426"/>
        <w:jc w:val="both"/>
        <w:rPr>
          <w:rFonts w:ascii="Times New Roman" w:hAnsi="Times New Roman" w:cs="Times New Roman"/>
          <w:sz w:val="24"/>
          <w:szCs w:val="24"/>
        </w:rPr>
      </w:pPr>
      <w:r w:rsidRPr="00CF70CF">
        <w:rPr>
          <w:rFonts w:ascii="Times New Roman" w:hAnsi="Times New Roman" w:cs="Times New Roman"/>
          <w:sz w:val="24"/>
          <w:szCs w:val="24"/>
        </w:rPr>
        <w:t>Zamawiający</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zwraca</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wadium</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wniesione</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w</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innej</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formie</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niż</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w</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pieniądzu</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poprzez</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złożenie</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gwarantowi</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lub</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poręczycielowi</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oświadczenia</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o</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zwolnieniu</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wadium.</w:t>
      </w:r>
      <w:r w:rsidR="006E0DAA" w:rsidRPr="00CF70CF">
        <w:rPr>
          <w:rFonts w:ascii="Times New Roman" w:hAnsi="Times New Roman" w:cs="Times New Roman"/>
          <w:sz w:val="24"/>
          <w:szCs w:val="24"/>
        </w:rPr>
        <w:t xml:space="preserve"> </w:t>
      </w:r>
    </w:p>
    <w:p w14:paraId="366C31E1" w14:textId="77777777" w:rsidR="006A4FC3" w:rsidRPr="00CF70CF" w:rsidRDefault="006A4FC3" w:rsidP="00885433">
      <w:pPr>
        <w:numPr>
          <w:ilvl w:val="0"/>
          <w:numId w:val="120"/>
        </w:numPr>
        <w:tabs>
          <w:tab w:val="left" w:pos="426"/>
        </w:tabs>
        <w:spacing w:after="0"/>
        <w:ind w:left="426" w:hanging="426"/>
        <w:jc w:val="both"/>
        <w:rPr>
          <w:rFonts w:ascii="Times New Roman" w:hAnsi="Times New Roman" w:cs="Times New Roman"/>
          <w:bCs/>
          <w:sz w:val="24"/>
          <w:szCs w:val="24"/>
          <w:u w:val="single"/>
        </w:rPr>
      </w:pPr>
      <w:r w:rsidRPr="00CF70CF">
        <w:rPr>
          <w:rFonts w:ascii="Times New Roman" w:hAnsi="Times New Roman" w:cs="Times New Roman"/>
          <w:bCs/>
          <w:sz w:val="24"/>
          <w:szCs w:val="24"/>
          <w:u w:val="single"/>
        </w:rPr>
        <w:t>Zatrzymanie</w:t>
      </w:r>
      <w:r w:rsidR="006E0DAA" w:rsidRPr="00CF70CF">
        <w:rPr>
          <w:rFonts w:ascii="Times New Roman" w:hAnsi="Times New Roman" w:cs="Times New Roman"/>
          <w:bCs/>
          <w:sz w:val="24"/>
          <w:szCs w:val="24"/>
          <w:u w:val="single"/>
        </w:rPr>
        <w:t xml:space="preserve"> </w:t>
      </w:r>
      <w:r w:rsidRPr="00CF70CF">
        <w:rPr>
          <w:rFonts w:ascii="Times New Roman" w:hAnsi="Times New Roman" w:cs="Times New Roman"/>
          <w:bCs/>
          <w:sz w:val="24"/>
          <w:szCs w:val="24"/>
          <w:u w:val="single"/>
        </w:rPr>
        <w:t>wadium</w:t>
      </w:r>
    </w:p>
    <w:p w14:paraId="6FC26073" w14:textId="77777777" w:rsidR="006A4FC3" w:rsidRPr="00CF70CF" w:rsidRDefault="006A4FC3" w:rsidP="00607ECF">
      <w:pPr>
        <w:tabs>
          <w:tab w:val="left" w:pos="426"/>
        </w:tabs>
        <w:spacing w:after="0"/>
        <w:ind w:left="426"/>
        <w:jc w:val="both"/>
        <w:rPr>
          <w:rFonts w:ascii="Times New Roman" w:hAnsi="Times New Roman" w:cs="Times New Roman"/>
          <w:b/>
          <w:bCs/>
          <w:sz w:val="24"/>
          <w:szCs w:val="24"/>
          <w:u w:val="single"/>
        </w:rPr>
      </w:pPr>
      <w:r w:rsidRPr="00CF70CF">
        <w:rPr>
          <w:rFonts w:ascii="Times New Roman" w:hAnsi="Times New Roman" w:cs="Times New Roman"/>
          <w:sz w:val="24"/>
          <w:szCs w:val="24"/>
        </w:rPr>
        <w:t>Zamawiający</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zatrzymuje</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wadium</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wraz</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z</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odsetkami,</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a</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w</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przypadku</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wadium</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wniesionego</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w</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formie</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gwarancji</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lub</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poręczenia,</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o</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których</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mowa</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w</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art.</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97</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ust.</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7</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pkt</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2–4</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ustawy</w:t>
      </w:r>
      <w:r w:rsidR="006E0DAA" w:rsidRPr="00CF70CF">
        <w:rPr>
          <w:rFonts w:ascii="Times New Roman" w:hAnsi="Times New Roman" w:cs="Times New Roman"/>
          <w:sz w:val="24"/>
          <w:szCs w:val="24"/>
        </w:rPr>
        <w:t xml:space="preserve"> </w:t>
      </w:r>
      <w:proofErr w:type="spellStart"/>
      <w:r w:rsidRPr="00CF70CF">
        <w:rPr>
          <w:rFonts w:ascii="Times New Roman" w:hAnsi="Times New Roman" w:cs="Times New Roman"/>
          <w:sz w:val="24"/>
          <w:szCs w:val="24"/>
        </w:rPr>
        <w:t>Pzp</w:t>
      </w:r>
      <w:proofErr w:type="spellEnd"/>
      <w:r w:rsidRPr="00CF70CF">
        <w:rPr>
          <w:rFonts w:ascii="Times New Roman" w:hAnsi="Times New Roman" w:cs="Times New Roman"/>
          <w:sz w:val="24"/>
          <w:szCs w:val="24"/>
        </w:rPr>
        <w:t>,</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występuje</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odpowiednio</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do</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gwaranta</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lub</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poręczyciela</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z</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żądaniem</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zapłaty</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wadium,</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jeżeli:</w:t>
      </w:r>
      <w:r w:rsidR="006E0DAA" w:rsidRPr="00CF70CF">
        <w:rPr>
          <w:rFonts w:ascii="Times New Roman" w:hAnsi="Times New Roman" w:cs="Times New Roman"/>
          <w:sz w:val="24"/>
          <w:szCs w:val="24"/>
        </w:rPr>
        <w:t xml:space="preserve"> </w:t>
      </w:r>
    </w:p>
    <w:p w14:paraId="0EFB0235" w14:textId="77777777" w:rsidR="006A4FC3" w:rsidRPr="00CF70CF" w:rsidRDefault="006A4FC3" w:rsidP="00607ECF">
      <w:pPr>
        <w:tabs>
          <w:tab w:val="left" w:pos="426"/>
        </w:tabs>
        <w:spacing w:after="0"/>
        <w:ind w:left="426"/>
        <w:jc w:val="both"/>
        <w:rPr>
          <w:rFonts w:ascii="Times New Roman" w:hAnsi="Times New Roman" w:cs="Times New Roman"/>
          <w:sz w:val="24"/>
          <w:szCs w:val="24"/>
        </w:rPr>
      </w:pPr>
      <w:r w:rsidRPr="00CF70CF">
        <w:rPr>
          <w:rFonts w:ascii="Times New Roman" w:hAnsi="Times New Roman" w:cs="Times New Roman"/>
          <w:sz w:val="24"/>
          <w:szCs w:val="24"/>
        </w:rPr>
        <w:t>1)</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Wykonawca</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w</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odpowiedzi</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na</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wezwanie,</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o</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którym</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mowa</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w</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art.</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107</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ust.</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2</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lub</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art.</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128</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ust.</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1</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ustawy</w:t>
      </w:r>
      <w:r w:rsidR="006E0DAA" w:rsidRPr="00CF70CF">
        <w:rPr>
          <w:rFonts w:ascii="Times New Roman" w:hAnsi="Times New Roman" w:cs="Times New Roman"/>
          <w:sz w:val="24"/>
          <w:szCs w:val="24"/>
        </w:rPr>
        <w:t xml:space="preserve"> </w:t>
      </w:r>
      <w:proofErr w:type="spellStart"/>
      <w:r w:rsidRPr="00CF70CF">
        <w:rPr>
          <w:rFonts w:ascii="Times New Roman" w:hAnsi="Times New Roman" w:cs="Times New Roman"/>
          <w:sz w:val="24"/>
          <w:szCs w:val="24"/>
        </w:rPr>
        <w:t>Pzp</w:t>
      </w:r>
      <w:proofErr w:type="spellEnd"/>
      <w:r w:rsidRPr="00CF70CF">
        <w:rPr>
          <w:rFonts w:ascii="Times New Roman" w:hAnsi="Times New Roman" w:cs="Times New Roman"/>
          <w:sz w:val="24"/>
          <w:szCs w:val="24"/>
        </w:rPr>
        <w:t>,</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z</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przyczyn</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leżących</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po</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jego</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stronie,</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nie</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złożył</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podmiotowych</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środków</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dowodowych</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lub</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przedmiotowych</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środków</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dowodowych</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potwierdzających</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okoliczności,</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o</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których</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mowa</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w</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art.</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57</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lub</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art.</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106</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ust.</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1</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ustawy</w:t>
      </w:r>
      <w:r w:rsidR="006E0DAA" w:rsidRPr="00CF70CF">
        <w:rPr>
          <w:rFonts w:ascii="Times New Roman" w:hAnsi="Times New Roman" w:cs="Times New Roman"/>
          <w:sz w:val="24"/>
          <w:szCs w:val="24"/>
        </w:rPr>
        <w:t xml:space="preserve"> </w:t>
      </w:r>
      <w:proofErr w:type="spellStart"/>
      <w:r w:rsidRPr="00CF70CF">
        <w:rPr>
          <w:rFonts w:ascii="Times New Roman" w:hAnsi="Times New Roman" w:cs="Times New Roman"/>
          <w:sz w:val="24"/>
          <w:szCs w:val="24"/>
        </w:rPr>
        <w:t>Pzp</w:t>
      </w:r>
      <w:proofErr w:type="spellEnd"/>
      <w:r w:rsidRPr="00CF70CF">
        <w:rPr>
          <w:rFonts w:ascii="Times New Roman" w:hAnsi="Times New Roman" w:cs="Times New Roman"/>
          <w:sz w:val="24"/>
          <w:szCs w:val="24"/>
        </w:rPr>
        <w:t>,</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oświadczenia,</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o</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którym</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mowa</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w</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art.</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125</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ust.</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1</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ustawy</w:t>
      </w:r>
      <w:r w:rsidR="006E0DAA" w:rsidRPr="00CF70CF">
        <w:rPr>
          <w:rFonts w:ascii="Times New Roman" w:hAnsi="Times New Roman" w:cs="Times New Roman"/>
          <w:sz w:val="24"/>
          <w:szCs w:val="24"/>
        </w:rPr>
        <w:t xml:space="preserve"> </w:t>
      </w:r>
      <w:proofErr w:type="spellStart"/>
      <w:r w:rsidRPr="00CF70CF">
        <w:rPr>
          <w:rFonts w:ascii="Times New Roman" w:hAnsi="Times New Roman" w:cs="Times New Roman"/>
          <w:sz w:val="24"/>
          <w:szCs w:val="24"/>
        </w:rPr>
        <w:t>Pzp</w:t>
      </w:r>
      <w:proofErr w:type="spellEnd"/>
      <w:r w:rsidRPr="00CF70CF">
        <w:rPr>
          <w:rFonts w:ascii="Times New Roman" w:hAnsi="Times New Roman" w:cs="Times New Roman"/>
          <w:sz w:val="24"/>
          <w:szCs w:val="24"/>
        </w:rPr>
        <w:t>,</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lastRenderedPageBreak/>
        <w:t>innych</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dokumentów</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lub</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oświadczeń</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lub</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nie</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wyraził</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zgody</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na</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poprawienie</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omyłki,</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o</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której</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mowa</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w</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art.</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223</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ust.</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2</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pkt</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3</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ustawy</w:t>
      </w:r>
      <w:r w:rsidR="006E0DAA" w:rsidRPr="00CF70CF">
        <w:rPr>
          <w:rFonts w:ascii="Times New Roman" w:hAnsi="Times New Roman" w:cs="Times New Roman"/>
          <w:sz w:val="24"/>
          <w:szCs w:val="24"/>
        </w:rPr>
        <w:t xml:space="preserve"> </w:t>
      </w:r>
      <w:proofErr w:type="spellStart"/>
      <w:r w:rsidRPr="00CF70CF">
        <w:rPr>
          <w:rFonts w:ascii="Times New Roman" w:hAnsi="Times New Roman" w:cs="Times New Roman"/>
          <w:sz w:val="24"/>
          <w:szCs w:val="24"/>
        </w:rPr>
        <w:t>Pzp</w:t>
      </w:r>
      <w:proofErr w:type="spellEnd"/>
      <w:r w:rsidRPr="00CF70CF">
        <w:rPr>
          <w:rFonts w:ascii="Times New Roman" w:hAnsi="Times New Roman" w:cs="Times New Roman"/>
          <w:sz w:val="24"/>
          <w:szCs w:val="24"/>
        </w:rPr>
        <w:t>,</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co</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spowodowało</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brak</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możliwości</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wybrania</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oferty</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złożonej</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przez</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wykonawcę</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jako</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najkorzystniejszej;</w:t>
      </w:r>
      <w:r w:rsidR="006E0DAA" w:rsidRPr="00CF70CF">
        <w:rPr>
          <w:rFonts w:ascii="Times New Roman" w:hAnsi="Times New Roman" w:cs="Times New Roman"/>
          <w:sz w:val="24"/>
          <w:szCs w:val="24"/>
        </w:rPr>
        <w:t xml:space="preserve"> </w:t>
      </w:r>
    </w:p>
    <w:p w14:paraId="4E906A6B" w14:textId="77777777" w:rsidR="006A4FC3" w:rsidRPr="00CF70CF" w:rsidRDefault="006A4FC3" w:rsidP="00607ECF">
      <w:pPr>
        <w:tabs>
          <w:tab w:val="left" w:pos="426"/>
        </w:tabs>
        <w:spacing w:after="0"/>
        <w:ind w:left="426"/>
        <w:jc w:val="both"/>
        <w:rPr>
          <w:rFonts w:ascii="Times New Roman" w:hAnsi="Times New Roman" w:cs="Times New Roman"/>
          <w:sz w:val="24"/>
          <w:szCs w:val="24"/>
        </w:rPr>
      </w:pPr>
      <w:r w:rsidRPr="00CF70CF">
        <w:rPr>
          <w:rFonts w:ascii="Times New Roman" w:hAnsi="Times New Roman" w:cs="Times New Roman"/>
          <w:sz w:val="24"/>
          <w:szCs w:val="24"/>
        </w:rPr>
        <w:t>2)</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Wykonawca,</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którego</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oferta</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została</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wybrana:</w:t>
      </w:r>
      <w:r w:rsidR="006E0DAA" w:rsidRPr="00CF70CF">
        <w:rPr>
          <w:rFonts w:ascii="Times New Roman" w:hAnsi="Times New Roman" w:cs="Times New Roman"/>
          <w:sz w:val="24"/>
          <w:szCs w:val="24"/>
        </w:rPr>
        <w:t xml:space="preserve"> </w:t>
      </w:r>
    </w:p>
    <w:p w14:paraId="154F696F" w14:textId="77777777" w:rsidR="006A4FC3" w:rsidRPr="00CF70CF" w:rsidRDefault="006A4FC3" w:rsidP="00607ECF">
      <w:pPr>
        <w:tabs>
          <w:tab w:val="left" w:pos="426"/>
        </w:tabs>
        <w:spacing w:after="0"/>
        <w:ind w:left="426"/>
        <w:jc w:val="both"/>
        <w:rPr>
          <w:rFonts w:ascii="Times New Roman" w:hAnsi="Times New Roman" w:cs="Times New Roman"/>
          <w:sz w:val="24"/>
          <w:szCs w:val="24"/>
        </w:rPr>
      </w:pPr>
      <w:r w:rsidRPr="00CF70CF">
        <w:rPr>
          <w:rFonts w:ascii="Times New Roman" w:hAnsi="Times New Roman" w:cs="Times New Roman"/>
          <w:sz w:val="24"/>
          <w:szCs w:val="24"/>
        </w:rPr>
        <w:t>a)</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odmówił</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podpisania</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umowy</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w</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sprawie</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zamówienia</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publicznego</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na</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warunkach</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określonych</w:t>
      </w:r>
      <w:r w:rsidR="006E0DAA" w:rsidRPr="00CF70CF">
        <w:rPr>
          <w:rFonts w:ascii="Times New Roman" w:hAnsi="Times New Roman" w:cs="Times New Roman"/>
          <w:sz w:val="24"/>
          <w:szCs w:val="24"/>
        </w:rPr>
        <w:t xml:space="preserve"> </w:t>
      </w:r>
      <w:r w:rsidR="0014475E" w:rsidRPr="00CF70CF">
        <w:rPr>
          <w:rFonts w:ascii="Times New Roman" w:hAnsi="Times New Roman" w:cs="Times New Roman"/>
          <w:sz w:val="24"/>
          <w:szCs w:val="24"/>
        </w:rPr>
        <w:br/>
      </w:r>
      <w:r w:rsidRPr="00CF70CF">
        <w:rPr>
          <w:rFonts w:ascii="Times New Roman" w:hAnsi="Times New Roman" w:cs="Times New Roman"/>
          <w:sz w:val="24"/>
          <w:szCs w:val="24"/>
        </w:rPr>
        <w:t>w</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ofercie,</w:t>
      </w:r>
      <w:r w:rsidR="006E0DAA" w:rsidRPr="00CF70CF">
        <w:rPr>
          <w:rFonts w:ascii="Times New Roman" w:hAnsi="Times New Roman" w:cs="Times New Roman"/>
          <w:sz w:val="24"/>
          <w:szCs w:val="24"/>
        </w:rPr>
        <w:t xml:space="preserve"> </w:t>
      </w:r>
    </w:p>
    <w:p w14:paraId="228C83A5" w14:textId="77777777" w:rsidR="006A4FC3" w:rsidRPr="00CF70CF" w:rsidRDefault="006A4FC3" w:rsidP="00607ECF">
      <w:pPr>
        <w:tabs>
          <w:tab w:val="left" w:pos="426"/>
        </w:tabs>
        <w:spacing w:after="0"/>
        <w:ind w:left="426"/>
        <w:jc w:val="both"/>
        <w:rPr>
          <w:rFonts w:ascii="Times New Roman" w:hAnsi="Times New Roman" w:cs="Times New Roman"/>
          <w:sz w:val="24"/>
          <w:szCs w:val="24"/>
        </w:rPr>
      </w:pPr>
      <w:r w:rsidRPr="00CF70CF">
        <w:rPr>
          <w:rFonts w:ascii="Times New Roman" w:hAnsi="Times New Roman" w:cs="Times New Roman"/>
          <w:sz w:val="24"/>
          <w:szCs w:val="24"/>
        </w:rPr>
        <w:t>b)</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nie</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wniósł</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wymaganego</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zabezpieczenia</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należytego</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wykonania</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umowy;</w:t>
      </w:r>
      <w:r w:rsidR="006E0DAA" w:rsidRPr="00CF70CF">
        <w:rPr>
          <w:rFonts w:ascii="Times New Roman" w:hAnsi="Times New Roman" w:cs="Times New Roman"/>
          <w:sz w:val="24"/>
          <w:szCs w:val="24"/>
        </w:rPr>
        <w:t xml:space="preserve"> </w:t>
      </w:r>
    </w:p>
    <w:p w14:paraId="03A30CE3" w14:textId="77777777" w:rsidR="006A4FC3" w:rsidRPr="00CF70CF" w:rsidRDefault="006A4FC3" w:rsidP="00607ECF">
      <w:pPr>
        <w:tabs>
          <w:tab w:val="left" w:pos="426"/>
        </w:tabs>
        <w:spacing w:after="0"/>
        <w:ind w:left="426"/>
        <w:jc w:val="both"/>
        <w:rPr>
          <w:rFonts w:ascii="Times New Roman" w:hAnsi="Times New Roman" w:cs="Times New Roman"/>
          <w:sz w:val="24"/>
          <w:szCs w:val="24"/>
        </w:rPr>
      </w:pPr>
      <w:r w:rsidRPr="00CF70CF">
        <w:rPr>
          <w:rFonts w:ascii="Times New Roman" w:hAnsi="Times New Roman" w:cs="Times New Roman"/>
          <w:sz w:val="24"/>
          <w:szCs w:val="24"/>
        </w:rPr>
        <w:t>3)</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zawarcie</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umowy</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w</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sprawie</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zamówienia</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publicznego</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stało</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się</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niemożliwe</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z</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przyczyn</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leżących</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po</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stronie</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Wykonawcy,</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którego</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oferta</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została</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wybrana.</w:t>
      </w:r>
    </w:p>
    <w:p w14:paraId="21321FEE" w14:textId="77777777" w:rsidR="00C053E3" w:rsidRPr="00CF70CF" w:rsidRDefault="00C053E3" w:rsidP="00607ECF">
      <w:pPr>
        <w:spacing w:after="0"/>
        <w:rPr>
          <w:rFonts w:ascii="Times New Roman" w:eastAsia="Times New Roman" w:hAnsi="Times New Roman" w:cs="Times New Roman"/>
          <w:b/>
          <w:sz w:val="24"/>
          <w:szCs w:val="24"/>
          <w:lang w:eastAsia="pl-PL"/>
        </w:rPr>
      </w:pPr>
    </w:p>
    <w:p w14:paraId="1AFFC188" w14:textId="77777777" w:rsidR="009F62F7" w:rsidRPr="00CF70CF" w:rsidRDefault="009F62F7" w:rsidP="00885433">
      <w:pPr>
        <w:pStyle w:val="Nagwek4"/>
        <w:keepNext w:val="0"/>
        <w:numPr>
          <w:ilvl w:val="0"/>
          <w:numId w:val="95"/>
        </w:numPr>
        <w:spacing w:line="276" w:lineRule="auto"/>
        <w:ind w:left="709"/>
        <w:rPr>
          <w:rFonts w:ascii="Times New Roman" w:hAnsi="Times New Roman" w:cs="Times New Roman"/>
          <w:szCs w:val="24"/>
          <w:u w:val="single"/>
        </w:rPr>
      </w:pPr>
      <w:r w:rsidRPr="00CF70CF">
        <w:rPr>
          <w:rFonts w:ascii="Times New Roman" w:hAnsi="Times New Roman" w:cs="Times New Roman"/>
          <w:szCs w:val="24"/>
          <w:u w:val="single"/>
        </w:rPr>
        <w:t>Termin</w:t>
      </w:r>
      <w:r w:rsidR="006E0DAA" w:rsidRPr="00CF70CF">
        <w:rPr>
          <w:rFonts w:ascii="Times New Roman" w:hAnsi="Times New Roman" w:cs="Times New Roman"/>
          <w:szCs w:val="24"/>
          <w:u w:val="single"/>
        </w:rPr>
        <w:t xml:space="preserve"> </w:t>
      </w:r>
      <w:r w:rsidRPr="00CF70CF">
        <w:rPr>
          <w:rFonts w:ascii="Times New Roman" w:hAnsi="Times New Roman" w:cs="Times New Roman"/>
          <w:szCs w:val="24"/>
          <w:u w:val="single"/>
        </w:rPr>
        <w:t>składania</w:t>
      </w:r>
      <w:r w:rsidR="006E0DAA" w:rsidRPr="00CF70CF">
        <w:rPr>
          <w:rFonts w:ascii="Times New Roman" w:hAnsi="Times New Roman" w:cs="Times New Roman"/>
          <w:szCs w:val="24"/>
          <w:u w:val="single"/>
        </w:rPr>
        <w:t xml:space="preserve"> </w:t>
      </w:r>
      <w:r w:rsidRPr="00CF70CF">
        <w:rPr>
          <w:rFonts w:ascii="Times New Roman" w:hAnsi="Times New Roman" w:cs="Times New Roman"/>
          <w:szCs w:val="24"/>
          <w:u w:val="single"/>
        </w:rPr>
        <w:t>i</w:t>
      </w:r>
      <w:r w:rsidR="006E0DAA" w:rsidRPr="00CF70CF">
        <w:rPr>
          <w:rFonts w:ascii="Times New Roman" w:hAnsi="Times New Roman" w:cs="Times New Roman"/>
          <w:szCs w:val="24"/>
          <w:u w:val="single"/>
        </w:rPr>
        <w:t xml:space="preserve"> </w:t>
      </w:r>
      <w:r w:rsidRPr="00CF70CF">
        <w:rPr>
          <w:rFonts w:ascii="Times New Roman" w:hAnsi="Times New Roman" w:cs="Times New Roman"/>
          <w:szCs w:val="24"/>
          <w:u w:val="single"/>
        </w:rPr>
        <w:t>otwarcia</w:t>
      </w:r>
      <w:r w:rsidR="006E0DAA" w:rsidRPr="00CF70CF">
        <w:rPr>
          <w:rFonts w:ascii="Times New Roman" w:hAnsi="Times New Roman" w:cs="Times New Roman"/>
          <w:szCs w:val="24"/>
          <w:u w:val="single"/>
        </w:rPr>
        <w:t xml:space="preserve"> </w:t>
      </w:r>
      <w:r w:rsidRPr="00CF70CF">
        <w:rPr>
          <w:rFonts w:ascii="Times New Roman" w:hAnsi="Times New Roman" w:cs="Times New Roman"/>
          <w:szCs w:val="24"/>
          <w:u w:val="single"/>
        </w:rPr>
        <w:t>ofert</w:t>
      </w:r>
    </w:p>
    <w:p w14:paraId="60B0509A" w14:textId="68A41D89" w:rsidR="009F62F7" w:rsidRPr="00CF70CF" w:rsidRDefault="009F62F7" w:rsidP="00885433">
      <w:pPr>
        <w:numPr>
          <w:ilvl w:val="0"/>
          <w:numId w:val="121"/>
        </w:numPr>
        <w:tabs>
          <w:tab w:val="left" w:pos="426"/>
        </w:tabs>
        <w:spacing w:after="0"/>
        <w:ind w:left="426" w:hanging="426"/>
        <w:jc w:val="both"/>
        <w:rPr>
          <w:rFonts w:ascii="Times New Roman" w:eastAsia="Calibri" w:hAnsi="Times New Roman" w:cs="Times New Roman"/>
          <w:b/>
          <w:sz w:val="24"/>
          <w:szCs w:val="24"/>
        </w:rPr>
      </w:pPr>
      <w:bookmarkStart w:id="5" w:name="_Hlk2151288"/>
      <w:r w:rsidRPr="00CF70CF">
        <w:rPr>
          <w:rFonts w:ascii="Times New Roman" w:eastAsia="Times New Roman" w:hAnsi="Times New Roman" w:cs="Times New Roman"/>
          <w:sz w:val="24"/>
          <w:szCs w:val="24"/>
          <w:lang w:eastAsia="pl-PL"/>
        </w:rPr>
        <w:t>Ofertę</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wraz</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z</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załącznikami</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należy</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złożyć</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za</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pośrednictwem</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b/>
          <w:sz w:val="24"/>
          <w:szCs w:val="24"/>
        </w:rPr>
        <w:t>Platformy</w:t>
      </w:r>
      <w:r w:rsidR="006E0DAA" w:rsidRPr="00CF70CF">
        <w:rPr>
          <w:rFonts w:ascii="Times New Roman" w:eastAsia="Calibri" w:hAnsi="Times New Roman" w:cs="Times New Roman"/>
          <w:b/>
          <w:sz w:val="24"/>
          <w:szCs w:val="24"/>
        </w:rPr>
        <w:t xml:space="preserve"> </w:t>
      </w:r>
      <w:r w:rsidRPr="00CF70CF">
        <w:rPr>
          <w:rFonts w:ascii="Times New Roman" w:eastAsia="Calibri" w:hAnsi="Times New Roman" w:cs="Times New Roman"/>
          <w:b/>
          <w:sz w:val="24"/>
          <w:szCs w:val="24"/>
        </w:rPr>
        <w:t>zakupowej</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pod</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adresem:</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https://kco.ezamawiajacy.pl/servlet/HomeServlet</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w</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zakładce</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„Oferty”</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w</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terminie</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najpóźniej</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do</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dnia</w:t>
      </w:r>
      <w:r w:rsidR="006E0DAA" w:rsidRPr="00CF70CF">
        <w:rPr>
          <w:rFonts w:ascii="Times New Roman" w:eastAsia="Calibri" w:hAnsi="Times New Roman" w:cs="Times New Roman"/>
          <w:sz w:val="24"/>
          <w:szCs w:val="24"/>
        </w:rPr>
        <w:t xml:space="preserve"> </w:t>
      </w:r>
      <w:r w:rsidR="00C73AC0">
        <w:rPr>
          <w:rFonts w:ascii="Times New Roman" w:eastAsia="Calibri" w:hAnsi="Times New Roman" w:cs="Times New Roman"/>
          <w:b/>
          <w:bCs/>
          <w:sz w:val="24"/>
          <w:szCs w:val="24"/>
        </w:rPr>
        <w:t>15.05.</w:t>
      </w:r>
      <w:r w:rsidR="00345A2E" w:rsidRPr="00CF70CF">
        <w:rPr>
          <w:rFonts w:ascii="Times New Roman" w:eastAsia="Calibri" w:hAnsi="Times New Roman" w:cs="Times New Roman"/>
          <w:b/>
          <w:bCs/>
          <w:sz w:val="24"/>
          <w:szCs w:val="24"/>
        </w:rPr>
        <w:t xml:space="preserve">2026 </w:t>
      </w:r>
      <w:r w:rsidRPr="00CF70CF">
        <w:rPr>
          <w:rFonts w:ascii="Times New Roman" w:eastAsia="Calibri" w:hAnsi="Times New Roman" w:cs="Times New Roman"/>
          <w:b/>
          <w:bCs/>
          <w:sz w:val="24"/>
          <w:szCs w:val="24"/>
        </w:rPr>
        <w:t>r.</w:t>
      </w:r>
      <w:r w:rsidR="006E0DAA" w:rsidRPr="00CF70CF">
        <w:rPr>
          <w:rFonts w:ascii="Times New Roman" w:eastAsia="Calibri" w:hAnsi="Times New Roman" w:cs="Times New Roman"/>
          <w:b/>
          <w:bCs/>
          <w:sz w:val="24"/>
          <w:szCs w:val="24"/>
        </w:rPr>
        <w:t xml:space="preserve"> </w:t>
      </w:r>
      <w:r w:rsidRPr="00CF70CF">
        <w:rPr>
          <w:rFonts w:ascii="Times New Roman" w:eastAsia="Calibri" w:hAnsi="Times New Roman" w:cs="Times New Roman"/>
          <w:b/>
          <w:bCs/>
          <w:sz w:val="24"/>
          <w:szCs w:val="24"/>
        </w:rPr>
        <w:t>do</w:t>
      </w:r>
      <w:r w:rsidR="006E0DAA" w:rsidRPr="00CF70CF">
        <w:rPr>
          <w:rFonts w:ascii="Times New Roman" w:eastAsia="Calibri" w:hAnsi="Times New Roman" w:cs="Times New Roman"/>
          <w:b/>
          <w:bCs/>
          <w:sz w:val="24"/>
          <w:szCs w:val="24"/>
        </w:rPr>
        <w:t xml:space="preserve"> </w:t>
      </w:r>
      <w:r w:rsidRPr="00CF70CF">
        <w:rPr>
          <w:rFonts w:ascii="Times New Roman" w:eastAsia="Calibri" w:hAnsi="Times New Roman" w:cs="Times New Roman"/>
          <w:b/>
          <w:bCs/>
          <w:sz w:val="24"/>
          <w:szCs w:val="24"/>
        </w:rPr>
        <w:t>godz.</w:t>
      </w:r>
      <w:r w:rsidR="006E0DAA" w:rsidRPr="00CF70CF">
        <w:rPr>
          <w:rFonts w:ascii="Times New Roman" w:eastAsia="Calibri" w:hAnsi="Times New Roman" w:cs="Times New Roman"/>
          <w:b/>
          <w:bCs/>
          <w:sz w:val="24"/>
          <w:szCs w:val="24"/>
        </w:rPr>
        <w:t xml:space="preserve"> </w:t>
      </w:r>
      <w:bookmarkEnd w:id="5"/>
      <w:r w:rsidRPr="00CF70CF">
        <w:rPr>
          <w:rFonts w:ascii="Times New Roman" w:eastAsia="Calibri" w:hAnsi="Times New Roman" w:cs="Times New Roman"/>
          <w:b/>
          <w:bCs/>
          <w:sz w:val="24"/>
          <w:szCs w:val="24"/>
        </w:rPr>
        <w:t>10:00</w:t>
      </w:r>
    </w:p>
    <w:p w14:paraId="671107BF" w14:textId="67742E74" w:rsidR="009F62F7" w:rsidRPr="00CF70CF" w:rsidRDefault="009F62F7" w:rsidP="00885433">
      <w:pPr>
        <w:numPr>
          <w:ilvl w:val="0"/>
          <w:numId w:val="121"/>
        </w:numPr>
        <w:tabs>
          <w:tab w:val="left" w:pos="426"/>
        </w:tabs>
        <w:spacing w:after="0"/>
        <w:ind w:left="426" w:hanging="426"/>
        <w:jc w:val="both"/>
        <w:rPr>
          <w:rFonts w:ascii="Times New Roman" w:eastAsia="Times New Roman" w:hAnsi="Times New Roman" w:cs="Times New Roman"/>
          <w:sz w:val="24"/>
          <w:szCs w:val="24"/>
          <w:lang w:eastAsia="pl-PL"/>
        </w:rPr>
      </w:pPr>
      <w:r w:rsidRPr="00CF70CF">
        <w:rPr>
          <w:rFonts w:ascii="Times New Roman" w:eastAsia="Times New Roman" w:hAnsi="Times New Roman" w:cs="Times New Roman"/>
          <w:sz w:val="24"/>
          <w:szCs w:val="24"/>
          <w:lang w:eastAsia="pl-PL"/>
        </w:rPr>
        <w:t>Otwarcie</w:t>
      </w:r>
      <w:r w:rsidR="006E0DAA" w:rsidRPr="00CF70CF">
        <w:rPr>
          <w:rFonts w:ascii="Times New Roman" w:eastAsia="Times New Roman" w:hAnsi="Times New Roman" w:cs="Times New Roman"/>
          <w:sz w:val="24"/>
          <w:szCs w:val="24"/>
          <w:lang w:eastAsia="pl-PL"/>
        </w:rPr>
        <w:t xml:space="preserve"> </w:t>
      </w:r>
      <w:r w:rsidRPr="00CF70CF">
        <w:rPr>
          <w:rFonts w:ascii="Times New Roman" w:eastAsia="Times New Roman" w:hAnsi="Times New Roman" w:cs="Times New Roman"/>
          <w:sz w:val="24"/>
          <w:szCs w:val="24"/>
          <w:lang w:eastAsia="pl-PL"/>
        </w:rPr>
        <w:t>ofert</w:t>
      </w:r>
      <w:r w:rsidR="006E0DAA" w:rsidRPr="00CF70CF">
        <w:rPr>
          <w:rFonts w:ascii="Times New Roman" w:eastAsia="Times New Roman" w:hAnsi="Times New Roman" w:cs="Times New Roman"/>
          <w:sz w:val="24"/>
          <w:szCs w:val="24"/>
          <w:lang w:eastAsia="pl-PL"/>
        </w:rPr>
        <w:t xml:space="preserve"> </w:t>
      </w:r>
      <w:r w:rsidRPr="00CF70CF">
        <w:rPr>
          <w:rFonts w:ascii="Times New Roman" w:eastAsia="Times New Roman" w:hAnsi="Times New Roman" w:cs="Times New Roman"/>
          <w:sz w:val="24"/>
          <w:szCs w:val="24"/>
          <w:lang w:eastAsia="pl-PL"/>
        </w:rPr>
        <w:t>następuje</w:t>
      </w:r>
      <w:r w:rsidR="006E0DAA" w:rsidRPr="00CF70CF">
        <w:rPr>
          <w:rFonts w:ascii="Times New Roman" w:eastAsia="Times New Roman" w:hAnsi="Times New Roman" w:cs="Times New Roman"/>
          <w:sz w:val="24"/>
          <w:szCs w:val="24"/>
          <w:lang w:eastAsia="pl-PL"/>
        </w:rPr>
        <w:t xml:space="preserve"> </w:t>
      </w:r>
      <w:r w:rsidRPr="00CF70CF">
        <w:rPr>
          <w:rFonts w:ascii="Times New Roman" w:eastAsia="Times New Roman" w:hAnsi="Times New Roman" w:cs="Times New Roman"/>
          <w:sz w:val="24"/>
          <w:szCs w:val="24"/>
          <w:lang w:eastAsia="pl-PL"/>
        </w:rPr>
        <w:t>poprzez</w:t>
      </w:r>
      <w:r w:rsidR="006E0DAA" w:rsidRPr="00CF70CF">
        <w:rPr>
          <w:rFonts w:ascii="Times New Roman" w:eastAsia="Times New Roman" w:hAnsi="Times New Roman" w:cs="Times New Roman"/>
          <w:sz w:val="24"/>
          <w:szCs w:val="24"/>
          <w:lang w:eastAsia="pl-PL"/>
        </w:rPr>
        <w:t xml:space="preserve"> </w:t>
      </w:r>
      <w:r w:rsidRPr="00CF70CF">
        <w:rPr>
          <w:rFonts w:ascii="Times New Roman" w:eastAsia="Times New Roman" w:hAnsi="Times New Roman" w:cs="Times New Roman"/>
          <w:sz w:val="24"/>
          <w:szCs w:val="24"/>
          <w:lang w:eastAsia="pl-PL"/>
        </w:rPr>
        <w:t>odszyfrowanie</w:t>
      </w:r>
      <w:r w:rsidR="006E0DAA" w:rsidRPr="00CF70CF">
        <w:rPr>
          <w:rFonts w:ascii="Times New Roman" w:eastAsia="Times New Roman" w:hAnsi="Times New Roman" w:cs="Times New Roman"/>
          <w:sz w:val="24"/>
          <w:szCs w:val="24"/>
          <w:lang w:eastAsia="pl-PL"/>
        </w:rPr>
        <w:t xml:space="preserve"> </w:t>
      </w:r>
      <w:r w:rsidRPr="00CF70CF">
        <w:rPr>
          <w:rFonts w:ascii="Times New Roman" w:eastAsia="Times New Roman" w:hAnsi="Times New Roman" w:cs="Times New Roman"/>
          <w:sz w:val="24"/>
          <w:szCs w:val="24"/>
          <w:lang w:eastAsia="pl-PL"/>
        </w:rPr>
        <w:t>ofert</w:t>
      </w:r>
      <w:r w:rsidR="006E0DAA" w:rsidRPr="00CF70CF">
        <w:rPr>
          <w:rFonts w:ascii="Times New Roman" w:eastAsia="Times New Roman" w:hAnsi="Times New Roman" w:cs="Times New Roman"/>
          <w:sz w:val="24"/>
          <w:szCs w:val="24"/>
          <w:lang w:eastAsia="pl-PL"/>
        </w:rPr>
        <w:t xml:space="preserve"> </w:t>
      </w:r>
      <w:r w:rsidRPr="00CF70CF">
        <w:rPr>
          <w:rFonts w:ascii="Times New Roman" w:eastAsia="Times New Roman" w:hAnsi="Times New Roman" w:cs="Times New Roman"/>
          <w:sz w:val="24"/>
          <w:szCs w:val="24"/>
          <w:lang w:eastAsia="pl-PL"/>
        </w:rPr>
        <w:t>złożonych</w:t>
      </w:r>
      <w:r w:rsidR="006E0DAA" w:rsidRPr="00CF70CF">
        <w:rPr>
          <w:rFonts w:ascii="Times New Roman" w:eastAsia="Times New Roman" w:hAnsi="Times New Roman" w:cs="Times New Roman"/>
          <w:sz w:val="24"/>
          <w:szCs w:val="24"/>
          <w:lang w:eastAsia="pl-PL"/>
        </w:rPr>
        <w:t xml:space="preserve"> </w:t>
      </w:r>
      <w:r w:rsidRPr="00CF70CF">
        <w:rPr>
          <w:rFonts w:ascii="Times New Roman" w:eastAsia="Times New Roman" w:hAnsi="Times New Roman" w:cs="Times New Roman"/>
          <w:sz w:val="24"/>
          <w:szCs w:val="24"/>
          <w:lang w:eastAsia="pl-PL"/>
        </w:rPr>
        <w:t>na</w:t>
      </w:r>
      <w:r w:rsidR="006E0DAA" w:rsidRPr="00CF70CF">
        <w:rPr>
          <w:rFonts w:ascii="Times New Roman" w:eastAsia="Times New Roman" w:hAnsi="Times New Roman" w:cs="Times New Roman"/>
          <w:sz w:val="24"/>
          <w:szCs w:val="24"/>
          <w:lang w:eastAsia="pl-PL"/>
        </w:rPr>
        <w:t xml:space="preserve"> </w:t>
      </w:r>
      <w:r w:rsidRPr="00CF70CF">
        <w:rPr>
          <w:rFonts w:ascii="Times New Roman" w:eastAsia="Times New Roman" w:hAnsi="Times New Roman" w:cs="Times New Roman"/>
          <w:b/>
          <w:sz w:val="24"/>
          <w:szCs w:val="24"/>
          <w:lang w:eastAsia="pl-PL"/>
        </w:rPr>
        <w:t>Platformie</w:t>
      </w:r>
      <w:r w:rsidR="006E0DAA" w:rsidRPr="00CF70CF">
        <w:rPr>
          <w:rFonts w:ascii="Times New Roman" w:eastAsia="Times New Roman" w:hAnsi="Times New Roman" w:cs="Times New Roman"/>
          <w:b/>
          <w:sz w:val="24"/>
          <w:szCs w:val="24"/>
          <w:lang w:eastAsia="pl-PL"/>
        </w:rPr>
        <w:t xml:space="preserve"> </w:t>
      </w:r>
      <w:r w:rsidRPr="00CF70CF">
        <w:rPr>
          <w:rFonts w:ascii="Times New Roman" w:eastAsia="Times New Roman" w:hAnsi="Times New Roman" w:cs="Times New Roman"/>
          <w:b/>
          <w:sz w:val="24"/>
          <w:szCs w:val="24"/>
          <w:lang w:eastAsia="pl-PL"/>
        </w:rPr>
        <w:t>zakupowej</w:t>
      </w:r>
      <w:r w:rsidR="006E0DAA" w:rsidRPr="00CF70CF">
        <w:rPr>
          <w:rFonts w:ascii="Times New Roman" w:eastAsia="Times New Roman" w:hAnsi="Times New Roman" w:cs="Times New Roman"/>
          <w:sz w:val="24"/>
          <w:szCs w:val="24"/>
          <w:lang w:eastAsia="pl-PL"/>
        </w:rPr>
        <w:t xml:space="preserve"> </w:t>
      </w:r>
      <w:r w:rsidRPr="00CF70CF">
        <w:rPr>
          <w:rFonts w:ascii="Times New Roman" w:eastAsia="Times New Roman" w:hAnsi="Times New Roman" w:cs="Times New Roman"/>
          <w:sz w:val="24"/>
          <w:szCs w:val="24"/>
          <w:lang w:eastAsia="pl-PL"/>
        </w:rPr>
        <w:br/>
        <w:t>i</w:t>
      </w:r>
      <w:r w:rsidR="006E0DAA" w:rsidRPr="00CF70CF">
        <w:rPr>
          <w:rFonts w:ascii="Times New Roman" w:eastAsia="Times New Roman" w:hAnsi="Times New Roman" w:cs="Times New Roman"/>
          <w:sz w:val="24"/>
          <w:szCs w:val="24"/>
          <w:lang w:eastAsia="pl-PL"/>
        </w:rPr>
        <w:t xml:space="preserve"> </w:t>
      </w:r>
      <w:r w:rsidRPr="00CF70CF">
        <w:rPr>
          <w:rFonts w:ascii="Times New Roman" w:eastAsia="Times New Roman" w:hAnsi="Times New Roman" w:cs="Times New Roman"/>
          <w:sz w:val="24"/>
          <w:szCs w:val="24"/>
          <w:lang w:eastAsia="pl-PL"/>
        </w:rPr>
        <w:t>dokonywane</w:t>
      </w:r>
      <w:r w:rsidR="006E0DAA" w:rsidRPr="00CF70CF">
        <w:rPr>
          <w:rFonts w:ascii="Times New Roman" w:eastAsia="Times New Roman" w:hAnsi="Times New Roman" w:cs="Times New Roman"/>
          <w:sz w:val="24"/>
          <w:szCs w:val="24"/>
          <w:lang w:eastAsia="pl-PL"/>
        </w:rPr>
        <w:t xml:space="preserve"> </w:t>
      </w:r>
      <w:r w:rsidRPr="00CF70CF">
        <w:rPr>
          <w:rFonts w:ascii="Times New Roman" w:eastAsia="Times New Roman" w:hAnsi="Times New Roman" w:cs="Times New Roman"/>
          <w:sz w:val="24"/>
          <w:szCs w:val="24"/>
          <w:lang w:eastAsia="pl-PL"/>
        </w:rPr>
        <w:t>jest</w:t>
      </w:r>
      <w:r w:rsidR="006E0DAA" w:rsidRPr="00CF70CF">
        <w:rPr>
          <w:rFonts w:ascii="Times New Roman" w:eastAsia="Times New Roman" w:hAnsi="Times New Roman" w:cs="Times New Roman"/>
          <w:sz w:val="24"/>
          <w:szCs w:val="24"/>
          <w:lang w:eastAsia="pl-PL"/>
        </w:rPr>
        <w:t xml:space="preserve"> </w:t>
      </w:r>
      <w:r w:rsidRPr="00CF70CF">
        <w:rPr>
          <w:rFonts w:ascii="Times New Roman" w:eastAsia="Times New Roman" w:hAnsi="Times New Roman" w:cs="Times New Roman"/>
          <w:sz w:val="24"/>
          <w:szCs w:val="24"/>
          <w:lang w:eastAsia="pl-PL"/>
        </w:rPr>
        <w:t>przez</w:t>
      </w:r>
      <w:r w:rsidR="006E0DAA" w:rsidRPr="00CF70CF">
        <w:rPr>
          <w:rFonts w:ascii="Times New Roman" w:eastAsia="Times New Roman" w:hAnsi="Times New Roman" w:cs="Times New Roman"/>
          <w:sz w:val="24"/>
          <w:szCs w:val="24"/>
          <w:lang w:eastAsia="pl-PL"/>
        </w:rPr>
        <w:t xml:space="preserve"> </w:t>
      </w:r>
      <w:r w:rsidRPr="00CF70CF">
        <w:rPr>
          <w:rFonts w:ascii="Times New Roman" w:eastAsia="Times New Roman" w:hAnsi="Times New Roman" w:cs="Times New Roman"/>
          <w:sz w:val="24"/>
          <w:szCs w:val="24"/>
          <w:lang w:eastAsia="pl-PL"/>
        </w:rPr>
        <w:t>Zamawiającego</w:t>
      </w:r>
      <w:r w:rsidR="006E0DAA" w:rsidRPr="00CF70CF">
        <w:rPr>
          <w:rFonts w:ascii="Times New Roman" w:eastAsia="Times New Roman" w:hAnsi="Times New Roman" w:cs="Times New Roman"/>
          <w:sz w:val="24"/>
          <w:szCs w:val="24"/>
          <w:lang w:eastAsia="pl-PL"/>
        </w:rPr>
        <w:t xml:space="preserve"> </w:t>
      </w:r>
      <w:r w:rsidRPr="00CF70CF">
        <w:rPr>
          <w:rFonts w:ascii="Times New Roman" w:eastAsia="Times New Roman" w:hAnsi="Times New Roman" w:cs="Times New Roman"/>
          <w:sz w:val="24"/>
          <w:szCs w:val="24"/>
          <w:lang w:eastAsia="pl-PL"/>
        </w:rPr>
        <w:t>w</w:t>
      </w:r>
      <w:r w:rsidR="006E0DAA" w:rsidRPr="00CF70CF">
        <w:rPr>
          <w:rFonts w:ascii="Times New Roman" w:eastAsia="Times New Roman" w:hAnsi="Times New Roman" w:cs="Times New Roman"/>
          <w:sz w:val="24"/>
          <w:szCs w:val="24"/>
          <w:lang w:eastAsia="pl-PL"/>
        </w:rPr>
        <w:t xml:space="preserve"> </w:t>
      </w:r>
      <w:r w:rsidRPr="00CF70CF">
        <w:rPr>
          <w:rFonts w:ascii="Times New Roman" w:eastAsia="Times New Roman" w:hAnsi="Times New Roman" w:cs="Times New Roman"/>
          <w:sz w:val="24"/>
          <w:szCs w:val="24"/>
          <w:lang w:eastAsia="pl-PL"/>
        </w:rPr>
        <w:t>dniu</w:t>
      </w:r>
      <w:r w:rsidR="006E0DAA" w:rsidRPr="00CF70CF">
        <w:rPr>
          <w:rFonts w:ascii="Times New Roman" w:eastAsia="Times New Roman" w:hAnsi="Times New Roman" w:cs="Times New Roman"/>
          <w:sz w:val="24"/>
          <w:szCs w:val="24"/>
          <w:lang w:eastAsia="pl-PL"/>
        </w:rPr>
        <w:t xml:space="preserve"> </w:t>
      </w:r>
      <w:r w:rsidR="00C73AC0">
        <w:rPr>
          <w:rFonts w:ascii="Times New Roman" w:eastAsia="Times New Roman" w:hAnsi="Times New Roman" w:cs="Arial"/>
          <w:b/>
          <w:bCs/>
          <w:sz w:val="24"/>
          <w:szCs w:val="24"/>
          <w:lang w:eastAsia="pl-PL"/>
        </w:rPr>
        <w:t>15.05.</w:t>
      </w:r>
      <w:r w:rsidR="00345A2E" w:rsidRPr="00CF70CF">
        <w:rPr>
          <w:rFonts w:ascii="Times New Roman" w:eastAsia="Times New Roman" w:hAnsi="Times New Roman" w:cs="Arial"/>
          <w:b/>
          <w:bCs/>
          <w:sz w:val="24"/>
          <w:szCs w:val="24"/>
          <w:lang w:eastAsia="pl-PL"/>
        </w:rPr>
        <w:t>2026</w:t>
      </w:r>
      <w:r w:rsidR="006E0DAA" w:rsidRPr="00CF70CF">
        <w:rPr>
          <w:rFonts w:ascii="Times New Roman" w:eastAsia="Times New Roman" w:hAnsi="Times New Roman" w:cs="Times New Roman"/>
          <w:b/>
          <w:bCs/>
          <w:sz w:val="24"/>
          <w:szCs w:val="24"/>
          <w:lang w:eastAsia="pl-PL"/>
        </w:rPr>
        <w:t xml:space="preserve"> </w:t>
      </w:r>
      <w:r w:rsidRPr="00CF70CF">
        <w:rPr>
          <w:rFonts w:ascii="Times New Roman" w:eastAsia="Times New Roman" w:hAnsi="Times New Roman" w:cs="Times New Roman"/>
          <w:b/>
          <w:bCs/>
          <w:sz w:val="24"/>
          <w:szCs w:val="24"/>
          <w:lang w:eastAsia="pl-PL"/>
        </w:rPr>
        <w:t>r.</w:t>
      </w:r>
      <w:r w:rsidR="006E0DAA" w:rsidRPr="00CF70CF">
        <w:rPr>
          <w:rFonts w:ascii="Times New Roman" w:eastAsia="Times New Roman" w:hAnsi="Times New Roman" w:cs="Times New Roman"/>
          <w:b/>
          <w:bCs/>
          <w:sz w:val="24"/>
          <w:szCs w:val="24"/>
          <w:lang w:eastAsia="pl-PL"/>
        </w:rPr>
        <w:t xml:space="preserve"> </w:t>
      </w:r>
      <w:r w:rsidRPr="00CF70CF">
        <w:rPr>
          <w:rFonts w:ascii="Times New Roman" w:eastAsia="Times New Roman" w:hAnsi="Times New Roman" w:cs="Times New Roman"/>
          <w:b/>
          <w:bCs/>
          <w:sz w:val="24"/>
          <w:szCs w:val="24"/>
          <w:lang w:eastAsia="pl-PL"/>
        </w:rPr>
        <w:t>o</w:t>
      </w:r>
      <w:r w:rsidR="006E0DAA" w:rsidRPr="00CF70CF">
        <w:rPr>
          <w:rFonts w:ascii="Times New Roman" w:eastAsia="Times New Roman" w:hAnsi="Times New Roman" w:cs="Times New Roman"/>
          <w:b/>
          <w:bCs/>
          <w:sz w:val="24"/>
          <w:szCs w:val="24"/>
          <w:lang w:eastAsia="pl-PL"/>
        </w:rPr>
        <w:t xml:space="preserve"> </w:t>
      </w:r>
      <w:r w:rsidRPr="00CF70CF">
        <w:rPr>
          <w:rFonts w:ascii="Times New Roman" w:eastAsia="Times New Roman" w:hAnsi="Times New Roman" w:cs="Times New Roman"/>
          <w:b/>
          <w:bCs/>
          <w:sz w:val="24"/>
          <w:szCs w:val="24"/>
          <w:lang w:eastAsia="pl-PL"/>
        </w:rPr>
        <w:t>godz.</w:t>
      </w:r>
      <w:r w:rsidR="006E0DAA" w:rsidRPr="00CF70CF">
        <w:rPr>
          <w:rFonts w:ascii="Times New Roman" w:eastAsia="Times New Roman" w:hAnsi="Times New Roman" w:cs="Times New Roman"/>
          <w:b/>
          <w:bCs/>
          <w:sz w:val="24"/>
          <w:szCs w:val="24"/>
          <w:lang w:eastAsia="pl-PL"/>
        </w:rPr>
        <w:t xml:space="preserve"> </w:t>
      </w:r>
      <w:r w:rsidRPr="00CF70CF">
        <w:rPr>
          <w:rFonts w:ascii="Times New Roman" w:eastAsia="Times New Roman" w:hAnsi="Times New Roman" w:cs="Times New Roman"/>
          <w:b/>
          <w:bCs/>
          <w:sz w:val="24"/>
          <w:szCs w:val="24"/>
          <w:lang w:eastAsia="pl-PL"/>
        </w:rPr>
        <w:t>11:00</w:t>
      </w:r>
      <w:r w:rsidR="006E0DAA" w:rsidRPr="00CF70CF">
        <w:rPr>
          <w:rFonts w:ascii="Times New Roman" w:eastAsia="Times New Roman" w:hAnsi="Times New Roman" w:cs="Times New Roman"/>
          <w:sz w:val="24"/>
          <w:szCs w:val="24"/>
          <w:lang w:eastAsia="pl-PL"/>
        </w:rPr>
        <w:t xml:space="preserve"> </w:t>
      </w:r>
    </w:p>
    <w:p w14:paraId="1363287E" w14:textId="77777777" w:rsidR="009F62F7" w:rsidRPr="00CF70CF" w:rsidRDefault="009F62F7" w:rsidP="00885433">
      <w:pPr>
        <w:numPr>
          <w:ilvl w:val="0"/>
          <w:numId w:val="121"/>
        </w:numPr>
        <w:tabs>
          <w:tab w:val="left" w:pos="426"/>
        </w:tabs>
        <w:spacing w:after="0"/>
        <w:ind w:left="426" w:hanging="426"/>
        <w:jc w:val="both"/>
        <w:rPr>
          <w:rFonts w:ascii="Times New Roman" w:eastAsia="Times New Roman" w:hAnsi="Times New Roman" w:cs="Times New Roman"/>
          <w:sz w:val="24"/>
          <w:szCs w:val="24"/>
          <w:lang w:eastAsia="pl-PL"/>
        </w:rPr>
      </w:pPr>
      <w:r w:rsidRPr="00CF70CF">
        <w:rPr>
          <w:rFonts w:ascii="Times New Roman" w:eastAsia="Times New Roman" w:hAnsi="Times New Roman" w:cs="Times New Roman"/>
          <w:sz w:val="24"/>
          <w:szCs w:val="24"/>
          <w:lang w:eastAsia="pl-PL"/>
        </w:rPr>
        <w:t>Zamawiający,</w:t>
      </w:r>
      <w:r w:rsidR="006E0DAA" w:rsidRPr="00CF70CF">
        <w:rPr>
          <w:rFonts w:ascii="Times New Roman" w:eastAsia="Times New Roman" w:hAnsi="Times New Roman" w:cs="Times New Roman"/>
          <w:sz w:val="24"/>
          <w:szCs w:val="24"/>
          <w:lang w:eastAsia="pl-PL"/>
        </w:rPr>
        <w:t xml:space="preserve"> </w:t>
      </w:r>
      <w:r w:rsidRPr="00CF70CF">
        <w:rPr>
          <w:rFonts w:ascii="Times New Roman" w:eastAsia="Times New Roman" w:hAnsi="Times New Roman" w:cs="Times New Roman"/>
          <w:sz w:val="24"/>
          <w:szCs w:val="24"/>
          <w:lang w:eastAsia="pl-PL"/>
        </w:rPr>
        <w:t>najpóźniej</w:t>
      </w:r>
      <w:r w:rsidR="006E0DAA" w:rsidRPr="00CF70CF">
        <w:rPr>
          <w:rFonts w:ascii="Times New Roman" w:eastAsia="Times New Roman" w:hAnsi="Times New Roman" w:cs="Times New Roman"/>
          <w:sz w:val="24"/>
          <w:szCs w:val="24"/>
          <w:lang w:eastAsia="pl-PL"/>
        </w:rPr>
        <w:t xml:space="preserve"> </w:t>
      </w:r>
      <w:r w:rsidRPr="00CF70CF">
        <w:rPr>
          <w:rFonts w:ascii="Times New Roman" w:eastAsia="Times New Roman" w:hAnsi="Times New Roman" w:cs="Times New Roman"/>
          <w:sz w:val="24"/>
          <w:szCs w:val="24"/>
          <w:lang w:eastAsia="pl-PL"/>
        </w:rPr>
        <w:t>przed</w:t>
      </w:r>
      <w:r w:rsidR="006E0DAA" w:rsidRPr="00CF70CF">
        <w:rPr>
          <w:rFonts w:ascii="Times New Roman" w:eastAsia="Times New Roman" w:hAnsi="Times New Roman" w:cs="Times New Roman"/>
          <w:sz w:val="24"/>
          <w:szCs w:val="24"/>
          <w:lang w:eastAsia="pl-PL"/>
        </w:rPr>
        <w:t xml:space="preserve"> </w:t>
      </w:r>
      <w:r w:rsidRPr="00CF70CF">
        <w:rPr>
          <w:rFonts w:ascii="Times New Roman" w:eastAsia="Times New Roman" w:hAnsi="Times New Roman" w:cs="Times New Roman"/>
          <w:sz w:val="24"/>
          <w:szCs w:val="24"/>
          <w:lang w:eastAsia="pl-PL"/>
        </w:rPr>
        <w:t>otwarciem</w:t>
      </w:r>
      <w:r w:rsidR="006E0DAA" w:rsidRPr="00CF70CF">
        <w:rPr>
          <w:rFonts w:ascii="Times New Roman" w:eastAsia="Times New Roman" w:hAnsi="Times New Roman" w:cs="Times New Roman"/>
          <w:sz w:val="24"/>
          <w:szCs w:val="24"/>
          <w:lang w:eastAsia="pl-PL"/>
        </w:rPr>
        <w:t xml:space="preserve"> </w:t>
      </w:r>
      <w:r w:rsidRPr="00CF70CF">
        <w:rPr>
          <w:rFonts w:ascii="Times New Roman" w:eastAsia="Times New Roman" w:hAnsi="Times New Roman" w:cs="Times New Roman"/>
          <w:sz w:val="24"/>
          <w:szCs w:val="24"/>
          <w:lang w:eastAsia="pl-PL"/>
        </w:rPr>
        <w:t>ofert,</w:t>
      </w:r>
      <w:r w:rsidR="006E0DAA" w:rsidRPr="00CF70CF">
        <w:rPr>
          <w:rFonts w:ascii="Times New Roman" w:eastAsia="Times New Roman" w:hAnsi="Times New Roman" w:cs="Times New Roman"/>
          <w:sz w:val="24"/>
          <w:szCs w:val="24"/>
          <w:lang w:eastAsia="pl-PL"/>
        </w:rPr>
        <w:t xml:space="preserve"> </w:t>
      </w:r>
      <w:r w:rsidRPr="00CF70CF">
        <w:rPr>
          <w:rFonts w:ascii="Times New Roman" w:eastAsia="Times New Roman" w:hAnsi="Times New Roman" w:cs="Times New Roman"/>
          <w:sz w:val="24"/>
          <w:szCs w:val="24"/>
          <w:lang w:eastAsia="pl-PL"/>
        </w:rPr>
        <w:t>udostępni</w:t>
      </w:r>
      <w:r w:rsidR="006E0DAA" w:rsidRPr="00CF70CF">
        <w:rPr>
          <w:rFonts w:ascii="Times New Roman" w:eastAsia="Times New Roman" w:hAnsi="Times New Roman" w:cs="Times New Roman"/>
          <w:sz w:val="24"/>
          <w:szCs w:val="24"/>
          <w:lang w:eastAsia="pl-PL"/>
        </w:rPr>
        <w:t xml:space="preserve"> </w:t>
      </w:r>
      <w:r w:rsidRPr="00CF70CF">
        <w:rPr>
          <w:rFonts w:ascii="Times New Roman" w:eastAsia="Times New Roman" w:hAnsi="Times New Roman" w:cs="Times New Roman"/>
          <w:sz w:val="24"/>
          <w:szCs w:val="24"/>
          <w:lang w:eastAsia="pl-PL"/>
        </w:rPr>
        <w:t>na</w:t>
      </w:r>
      <w:r w:rsidR="006E0DAA" w:rsidRPr="00CF70CF">
        <w:rPr>
          <w:rFonts w:ascii="Times New Roman" w:eastAsia="Times New Roman" w:hAnsi="Times New Roman" w:cs="Times New Roman"/>
          <w:sz w:val="24"/>
          <w:szCs w:val="24"/>
          <w:lang w:eastAsia="pl-PL"/>
        </w:rPr>
        <w:t xml:space="preserve"> </w:t>
      </w:r>
      <w:r w:rsidRPr="00CF70CF">
        <w:rPr>
          <w:rFonts w:ascii="Times New Roman" w:eastAsia="Times New Roman" w:hAnsi="Times New Roman" w:cs="Times New Roman"/>
          <w:sz w:val="24"/>
          <w:szCs w:val="24"/>
          <w:lang w:eastAsia="pl-PL"/>
        </w:rPr>
        <w:t>platformie</w:t>
      </w:r>
      <w:r w:rsidR="006E0DAA" w:rsidRPr="00CF70CF">
        <w:rPr>
          <w:rFonts w:ascii="Times New Roman" w:eastAsia="Times New Roman" w:hAnsi="Times New Roman" w:cs="Times New Roman"/>
          <w:sz w:val="24"/>
          <w:szCs w:val="24"/>
          <w:lang w:eastAsia="pl-PL"/>
        </w:rPr>
        <w:t xml:space="preserve"> </w:t>
      </w:r>
      <w:r w:rsidRPr="00CF70CF">
        <w:rPr>
          <w:rFonts w:ascii="Times New Roman" w:eastAsia="Times New Roman" w:hAnsi="Times New Roman" w:cs="Times New Roman"/>
          <w:sz w:val="24"/>
          <w:szCs w:val="24"/>
          <w:lang w:eastAsia="pl-PL"/>
        </w:rPr>
        <w:t>informację</w:t>
      </w:r>
      <w:r w:rsidR="006E0DAA" w:rsidRPr="00CF70CF">
        <w:rPr>
          <w:rFonts w:ascii="Times New Roman" w:eastAsia="Times New Roman" w:hAnsi="Times New Roman" w:cs="Times New Roman"/>
          <w:sz w:val="24"/>
          <w:szCs w:val="24"/>
          <w:lang w:eastAsia="pl-PL"/>
        </w:rPr>
        <w:t xml:space="preserve"> </w:t>
      </w:r>
      <w:r w:rsidRPr="00CF70CF">
        <w:rPr>
          <w:rFonts w:ascii="Times New Roman" w:eastAsia="Times New Roman" w:hAnsi="Times New Roman" w:cs="Times New Roman"/>
          <w:sz w:val="24"/>
          <w:szCs w:val="24"/>
          <w:lang w:eastAsia="pl-PL"/>
        </w:rPr>
        <w:t>o</w:t>
      </w:r>
      <w:r w:rsidR="006E0DAA" w:rsidRPr="00CF70CF">
        <w:rPr>
          <w:rFonts w:ascii="Times New Roman" w:eastAsia="Times New Roman" w:hAnsi="Times New Roman" w:cs="Times New Roman"/>
          <w:sz w:val="24"/>
          <w:szCs w:val="24"/>
          <w:lang w:eastAsia="pl-PL"/>
        </w:rPr>
        <w:t xml:space="preserve"> </w:t>
      </w:r>
      <w:r w:rsidRPr="00CF70CF">
        <w:rPr>
          <w:rFonts w:ascii="Times New Roman" w:eastAsia="Times New Roman" w:hAnsi="Times New Roman" w:cs="Times New Roman"/>
          <w:sz w:val="24"/>
          <w:szCs w:val="24"/>
          <w:lang w:eastAsia="pl-PL"/>
        </w:rPr>
        <w:t>kwocie,</w:t>
      </w:r>
      <w:r w:rsidR="006E0DAA" w:rsidRPr="00CF70CF">
        <w:rPr>
          <w:rFonts w:ascii="Times New Roman" w:eastAsia="Times New Roman" w:hAnsi="Times New Roman" w:cs="Times New Roman"/>
          <w:sz w:val="24"/>
          <w:szCs w:val="24"/>
          <w:lang w:eastAsia="pl-PL"/>
        </w:rPr>
        <w:t xml:space="preserve"> </w:t>
      </w:r>
      <w:r w:rsidRPr="00CF70CF">
        <w:rPr>
          <w:rFonts w:ascii="Times New Roman" w:eastAsia="Times New Roman" w:hAnsi="Times New Roman" w:cs="Times New Roman"/>
          <w:sz w:val="24"/>
          <w:szCs w:val="24"/>
          <w:lang w:eastAsia="pl-PL"/>
        </w:rPr>
        <w:t>jaką</w:t>
      </w:r>
      <w:r w:rsidR="006E0DAA" w:rsidRPr="00CF70CF">
        <w:rPr>
          <w:rFonts w:ascii="Times New Roman" w:eastAsia="Times New Roman" w:hAnsi="Times New Roman" w:cs="Times New Roman"/>
          <w:sz w:val="24"/>
          <w:szCs w:val="24"/>
          <w:lang w:eastAsia="pl-PL"/>
        </w:rPr>
        <w:t xml:space="preserve"> </w:t>
      </w:r>
      <w:r w:rsidRPr="00CF70CF">
        <w:rPr>
          <w:rFonts w:ascii="Times New Roman" w:eastAsia="Times New Roman" w:hAnsi="Times New Roman" w:cs="Times New Roman"/>
          <w:sz w:val="24"/>
          <w:szCs w:val="24"/>
          <w:lang w:eastAsia="pl-PL"/>
        </w:rPr>
        <w:t>zamierza</w:t>
      </w:r>
      <w:r w:rsidR="006E0DAA" w:rsidRPr="00CF70CF">
        <w:rPr>
          <w:rFonts w:ascii="Times New Roman" w:eastAsia="Times New Roman" w:hAnsi="Times New Roman" w:cs="Times New Roman"/>
          <w:sz w:val="24"/>
          <w:szCs w:val="24"/>
          <w:lang w:eastAsia="pl-PL"/>
        </w:rPr>
        <w:t xml:space="preserve"> </w:t>
      </w:r>
      <w:r w:rsidRPr="00CF70CF">
        <w:rPr>
          <w:rFonts w:ascii="Times New Roman" w:eastAsia="Times New Roman" w:hAnsi="Times New Roman" w:cs="Times New Roman"/>
          <w:sz w:val="24"/>
          <w:szCs w:val="24"/>
          <w:lang w:eastAsia="pl-PL"/>
        </w:rPr>
        <w:t>przeznaczyć</w:t>
      </w:r>
      <w:r w:rsidR="006E0DAA" w:rsidRPr="00CF70CF">
        <w:rPr>
          <w:rFonts w:ascii="Times New Roman" w:eastAsia="Times New Roman" w:hAnsi="Times New Roman" w:cs="Times New Roman"/>
          <w:sz w:val="24"/>
          <w:szCs w:val="24"/>
          <w:lang w:eastAsia="pl-PL"/>
        </w:rPr>
        <w:t xml:space="preserve"> </w:t>
      </w:r>
      <w:r w:rsidRPr="00CF70CF">
        <w:rPr>
          <w:rFonts w:ascii="Times New Roman" w:eastAsia="Times New Roman" w:hAnsi="Times New Roman" w:cs="Times New Roman"/>
          <w:sz w:val="24"/>
          <w:szCs w:val="24"/>
          <w:lang w:eastAsia="pl-PL"/>
        </w:rPr>
        <w:t>na</w:t>
      </w:r>
      <w:r w:rsidR="006E0DAA" w:rsidRPr="00CF70CF">
        <w:rPr>
          <w:rFonts w:ascii="Times New Roman" w:eastAsia="Times New Roman" w:hAnsi="Times New Roman" w:cs="Times New Roman"/>
          <w:sz w:val="24"/>
          <w:szCs w:val="24"/>
          <w:lang w:eastAsia="pl-PL"/>
        </w:rPr>
        <w:t xml:space="preserve"> </w:t>
      </w:r>
      <w:r w:rsidRPr="00CF70CF">
        <w:rPr>
          <w:rFonts w:ascii="Times New Roman" w:eastAsia="Times New Roman" w:hAnsi="Times New Roman" w:cs="Times New Roman"/>
          <w:sz w:val="24"/>
          <w:szCs w:val="24"/>
          <w:lang w:eastAsia="pl-PL"/>
        </w:rPr>
        <w:t>sfinansowanie</w:t>
      </w:r>
      <w:r w:rsidR="006E0DAA" w:rsidRPr="00CF70CF">
        <w:rPr>
          <w:rFonts w:ascii="Times New Roman" w:eastAsia="Times New Roman" w:hAnsi="Times New Roman" w:cs="Times New Roman"/>
          <w:sz w:val="24"/>
          <w:szCs w:val="24"/>
          <w:lang w:eastAsia="pl-PL"/>
        </w:rPr>
        <w:t xml:space="preserve"> </w:t>
      </w:r>
      <w:r w:rsidRPr="00CF70CF">
        <w:rPr>
          <w:rFonts w:ascii="Times New Roman" w:eastAsia="Times New Roman" w:hAnsi="Times New Roman" w:cs="Times New Roman"/>
          <w:sz w:val="24"/>
          <w:szCs w:val="24"/>
          <w:lang w:eastAsia="pl-PL"/>
        </w:rPr>
        <w:t>zamówienia.</w:t>
      </w:r>
      <w:r w:rsidR="006E0DAA" w:rsidRPr="00CF70CF">
        <w:rPr>
          <w:rFonts w:ascii="Times New Roman" w:eastAsia="Times New Roman" w:hAnsi="Times New Roman" w:cs="Times New Roman"/>
          <w:sz w:val="24"/>
          <w:szCs w:val="24"/>
          <w:lang w:eastAsia="pl-PL"/>
        </w:rPr>
        <w:t xml:space="preserve"> </w:t>
      </w:r>
    </w:p>
    <w:p w14:paraId="5E153826" w14:textId="77777777" w:rsidR="009F62F7" w:rsidRPr="00CF70CF" w:rsidRDefault="009F62F7" w:rsidP="00885433">
      <w:pPr>
        <w:numPr>
          <w:ilvl w:val="0"/>
          <w:numId w:val="121"/>
        </w:numPr>
        <w:tabs>
          <w:tab w:val="left" w:pos="426"/>
        </w:tabs>
        <w:spacing w:after="0"/>
        <w:ind w:left="426" w:hanging="426"/>
        <w:jc w:val="both"/>
        <w:rPr>
          <w:rFonts w:ascii="Times New Roman" w:eastAsia="Calibri" w:hAnsi="Times New Roman" w:cs="Times New Roman"/>
          <w:sz w:val="24"/>
          <w:szCs w:val="24"/>
        </w:rPr>
      </w:pPr>
      <w:r w:rsidRPr="00CF70CF">
        <w:rPr>
          <w:rFonts w:ascii="Times New Roman" w:eastAsia="Times New Roman" w:hAnsi="Times New Roman" w:cs="Times New Roman"/>
          <w:sz w:val="24"/>
          <w:szCs w:val="24"/>
          <w:lang w:eastAsia="pl-PL"/>
        </w:rPr>
        <w:t>Otwarcie</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ofert</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jest</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niejawne.</w:t>
      </w:r>
    </w:p>
    <w:p w14:paraId="6F17E37E" w14:textId="77777777" w:rsidR="009F62F7" w:rsidRPr="00CF70CF" w:rsidRDefault="009F62F7" w:rsidP="00885433">
      <w:pPr>
        <w:numPr>
          <w:ilvl w:val="0"/>
          <w:numId w:val="121"/>
        </w:numPr>
        <w:tabs>
          <w:tab w:val="left" w:pos="426"/>
        </w:tabs>
        <w:spacing w:after="0"/>
        <w:ind w:left="426" w:hanging="426"/>
        <w:jc w:val="both"/>
        <w:rPr>
          <w:rFonts w:ascii="Times New Roman" w:eastAsia="Calibri" w:hAnsi="Times New Roman" w:cs="Times New Roman"/>
          <w:sz w:val="24"/>
          <w:szCs w:val="24"/>
        </w:rPr>
      </w:pPr>
      <w:r w:rsidRPr="00CF70CF">
        <w:rPr>
          <w:rFonts w:ascii="Times New Roman" w:eastAsia="Times New Roman" w:hAnsi="Times New Roman" w:cs="Times New Roman"/>
          <w:sz w:val="24"/>
          <w:szCs w:val="24"/>
          <w:lang w:eastAsia="pl-PL"/>
        </w:rPr>
        <w:t>Zamawiający</w:t>
      </w:r>
      <w:r w:rsidRPr="00CF70CF">
        <w:rPr>
          <w:rFonts w:ascii="Times New Roman" w:eastAsia="Calibri" w:hAnsi="Times New Roman" w:cs="Times New Roman"/>
          <w:sz w:val="24"/>
          <w:szCs w:val="24"/>
        </w:rPr>
        <w:t>,</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niezwłocznie</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po</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otwarciu</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ofert,</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udostępni</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na</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platformie</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w</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zakładce</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„Dokumenty</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zamówienia”</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w</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folderze</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„Informacja</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z</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otwarcia</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ofert”</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informacje</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o:</w:t>
      </w:r>
      <w:r w:rsidR="006E0DAA" w:rsidRPr="00CF70CF">
        <w:rPr>
          <w:rFonts w:ascii="Times New Roman" w:eastAsia="Calibri" w:hAnsi="Times New Roman" w:cs="Times New Roman"/>
          <w:sz w:val="24"/>
          <w:szCs w:val="24"/>
        </w:rPr>
        <w:t xml:space="preserve"> </w:t>
      </w:r>
    </w:p>
    <w:p w14:paraId="027F42E0" w14:textId="77777777" w:rsidR="009F62F7" w:rsidRPr="00CF70CF" w:rsidRDefault="009F62F7" w:rsidP="00885433">
      <w:pPr>
        <w:pStyle w:val="Tekstkomentarza"/>
        <w:numPr>
          <w:ilvl w:val="0"/>
          <w:numId w:val="122"/>
        </w:numPr>
        <w:spacing w:line="276" w:lineRule="auto"/>
        <w:ind w:left="720"/>
        <w:jc w:val="both"/>
        <w:rPr>
          <w:sz w:val="24"/>
          <w:szCs w:val="24"/>
        </w:rPr>
      </w:pPr>
      <w:r w:rsidRPr="00CF70CF">
        <w:rPr>
          <w:sz w:val="24"/>
          <w:szCs w:val="24"/>
        </w:rPr>
        <w:t>nazwach</w:t>
      </w:r>
      <w:r w:rsidR="006E0DAA" w:rsidRPr="00CF70CF">
        <w:rPr>
          <w:sz w:val="24"/>
          <w:szCs w:val="24"/>
        </w:rPr>
        <w:t xml:space="preserve"> </w:t>
      </w:r>
      <w:r w:rsidRPr="00CF70CF">
        <w:rPr>
          <w:sz w:val="24"/>
          <w:szCs w:val="24"/>
        </w:rPr>
        <w:t>albo</w:t>
      </w:r>
      <w:r w:rsidR="006E0DAA" w:rsidRPr="00CF70CF">
        <w:rPr>
          <w:sz w:val="24"/>
          <w:szCs w:val="24"/>
        </w:rPr>
        <w:t xml:space="preserve"> </w:t>
      </w:r>
      <w:r w:rsidRPr="00CF70CF">
        <w:rPr>
          <w:sz w:val="24"/>
          <w:szCs w:val="24"/>
        </w:rPr>
        <w:t>imionach</w:t>
      </w:r>
      <w:r w:rsidR="006E0DAA" w:rsidRPr="00CF70CF">
        <w:rPr>
          <w:sz w:val="24"/>
          <w:szCs w:val="24"/>
        </w:rPr>
        <w:t xml:space="preserve"> </w:t>
      </w:r>
      <w:r w:rsidRPr="00CF70CF">
        <w:rPr>
          <w:sz w:val="24"/>
          <w:szCs w:val="24"/>
        </w:rPr>
        <w:t>i</w:t>
      </w:r>
      <w:r w:rsidR="006E0DAA" w:rsidRPr="00CF70CF">
        <w:rPr>
          <w:sz w:val="24"/>
          <w:szCs w:val="24"/>
        </w:rPr>
        <w:t xml:space="preserve"> </w:t>
      </w:r>
      <w:r w:rsidRPr="00CF70CF">
        <w:rPr>
          <w:sz w:val="24"/>
          <w:szCs w:val="24"/>
        </w:rPr>
        <w:t>nazwiskach</w:t>
      </w:r>
      <w:r w:rsidR="006E0DAA" w:rsidRPr="00CF70CF">
        <w:rPr>
          <w:sz w:val="24"/>
          <w:szCs w:val="24"/>
        </w:rPr>
        <w:t xml:space="preserve"> </w:t>
      </w:r>
      <w:r w:rsidRPr="00CF70CF">
        <w:rPr>
          <w:sz w:val="24"/>
          <w:szCs w:val="24"/>
        </w:rPr>
        <w:t>oraz</w:t>
      </w:r>
      <w:r w:rsidR="006E0DAA" w:rsidRPr="00CF70CF">
        <w:rPr>
          <w:sz w:val="24"/>
          <w:szCs w:val="24"/>
        </w:rPr>
        <w:t xml:space="preserve"> </w:t>
      </w:r>
      <w:r w:rsidRPr="00CF70CF">
        <w:rPr>
          <w:sz w:val="24"/>
          <w:szCs w:val="24"/>
        </w:rPr>
        <w:t>siedzibach</w:t>
      </w:r>
      <w:r w:rsidR="006E0DAA" w:rsidRPr="00CF70CF">
        <w:rPr>
          <w:sz w:val="24"/>
          <w:szCs w:val="24"/>
        </w:rPr>
        <w:t xml:space="preserve"> </w:t>
      </w:r>
      <w:r w:rsidRPr="00CF70CF">
        <w:rPr>
          <w:sz w:val="24"/>
          <w:szCs w:val="24"/>
        </w:rPr>
        <w:t>lub</w:t>
      </w:r>
      <w:r w:rsidR="006E0DAA" w:rsidRPr="00CF70CF">
        <w:rPr>
          <w:sz w:val="24"/>
          <w:szCs w:val="24"/>
        </w:rPr>
        <w:t xml:space="preserve"> </w:t>
      </w:r>
      <w:r w:rsidRPr="00CF70CF">
        <w:rPr>
          <w:sz w:val="24"/>
          <w:szCs w:val="24"/>
        </w:rPr>
        <w:t>miejscach</w:t>
      </w:r>
      <w:r w:rsidR="006E0DAA" w:rsidRPr="00CF70CF">
        <w:rPr>
          <w:sz w:val="24"/>
          <w:szCs w:val="24"/>
        </w:rPr>
        <w:t xml:space="preserve"> </w:t>
      </w:r>
      <w:r w:rsidRPr="00CF70CF">
        <w:rPr>
          <w:sz w:val="24"/>
          <w:szCs w:val="24"/>
        </w:rPr>
        <w:t>prowadzonej</w:t>
      </w:r>
      <w:r w:rsidR="006E0DAA" w:rsidRPr="00CF70CF">
        <w:rPr>
          <w:sz w:val="24"/>
          <w:szCs w:val="24"/>
        </w:rPr>
        <w:t xml:space="preserve"> </w:t>
      </w:r>
      <w:r w:rsidRPr="00CF70CF">
        <w:rPr>
          <w:sz w:val="24"/>
          <w:szCs w:val="24"/>
        </w:rPr>
        <w:t>działalności</w:t>
      </w:r>
      <w:r w:rsidR="006E0DAA" w:rsidRPr="00CF70CF">
        <w:rPr>
          <w:sz w:val="24"/>
          <w:szCs w:val="24"/>
        </w:rPr>
        <w:t xml:space="preserve"> </w:t>
      </w:r>
      <w:r w:rsidRPr="00CF70CF">
        <w:rPr>
          <w:sz w:val="24"/>
          <w:szCs w:val="24"/>
        </w:rPr>
        <w:t>gospodarczej</w:t>
      </w:r>
      <w:r w:rsidR="006E0DAA" w:rsidRPr="00CF70CF">
        <w:rPr>
          <w:sz w:val="24"/>
          <w:szCs w:val="24"/>
        </w:rPr>
        <w:t xml:space="preserve"> </w:t>
      </w:r>
      <w:r w:rsidRPr="00CF70CF">
        <w:rPr>
          <w:sz w:val="24"/>
          <w:szCs w:val="24"/>
        </w:rPr>
        <w:t>albo</w:t>
      </w:r>
      <w:r w:rsidR="006E0DAA" w:rsidRPr="00CF70CF">
        <w:rPr>
          <w:sz w:val="24"/>
          <w:szCs w:val="24"/>
        </w:rPr>
        <w:t xml:space="preserve"> </w:t>
      </w:r>
      <w:r w:rsidRPr="00CF70CF">
        <w:rPr>
          <w:sz w:val="24"/>
          <w:szCs w:val="24"/>
        </w:rPr>
        <w:t>miejscach</w:t>
      </w:r>
      <w:r w:rsidR="006E0DAA" w:rsidRPr="00CF70CF">
        <w:rPr>
          <w:sz w:val="24"/>
          <w:szCs w:val="24"/>
        </w:rPr>
        <w:t xml:space="preserve"> </w:t>
      </w:r>
      <w:r w:rsidRPr="00CF70CF">
        <w:rPr>
          <w:sz w:val="24"/>
          <w:szCs w:val="24"/>
        </w:rPr>
        <w:t>zamieszkania</w:t>
      </w:r>
      <w:r w:rsidR="006E0DAA" w:rsidRPr="00CF70CF">
        <w:rPr>
          <w:sz w:val="24"/>
          <w:szCs w:val="24"/>
        </w:rPr>
        <w:t xml:space="preserve"> </w:t>
      </w:r>
      <w:r w:rsidRPr="00CF70CF">
        <w:rPr>
          <w:sz w:val="24"/>
          <w:szCs w:val="24"/>
        </w:rPr>
        <w:t>wykonawców,</w:t>
      </w:r>
      <w:r w:rsidR="006E0DAA" w:rsidRPr="00CF70CF">
        <w:rPr>
          <w:sz w:val="24"/>
          <w:szCs w:val="24"/>
        </w:rPr>
        <w:t xml:space="preserve"> </w:t>
      </w:r>
      <w:r w:rsidRPr="00CF70CF">
        <w:rPr>
          <w:sz w:val="24"/>
          <w:szCs w:val="24"/>
        </w:rPr>
        <w:t>których</w:t>
      </w:r>
      <w:r w:rsidR="006E0DAA" w:rsidRPr="00CF70CF">
        <w:rPr>
          <w:sz w:val="24"/>
          <w:szCs w:val="24"/>
        </w:rPr>
        <w:t xml:space="preserve"> </w:t>
      </w:r>
      <w:r w:rsidRPr="00CF70CF">
        <w:rPr>
          <w:sz w:val="24"/>
          <w:szCs w:val="24"/>
        </w:rPr>
        <w:t>oferty</w:t>
      </w:r>
      <w:r w:rsidR="006E0DAA" w:rsidRPr="00CF70CF">
        <w:rPr>
          <w:sz w:val="24"/>
          <w:szCs w:val="24"/>
        </w:rPr>
        <w:t xml:space="preserve"> </w:t>
      </w:r>
      <w:r w:rsidRPr="00CF70CF">
        <w:rPr>
          <w:sz w:val="24"/>
          <w:szCs w:val="24"/>
        </w:rPr>
        <w:t>zostały</w:t>
      </w:r>
      <w:r w:rsidR="006E0DAA" w:rsidRPr="00CF70CF">
        <w:rPr>
          <w:sz w:val="24"/>
          <w:szCs w:val="24"/>
        </w:rPr>
        <w:t xml:space="preserve"> </w:t>
      </w:r>
      <w:r w:rsidRPr="00CF70CF">
        <w:rPr>
          <w:sz w:val="24"/>
          <w:szCs w:val="24"/>
        </w:rPr>
        <w:t>otwarte;</w:t>
      </w:r>
      <w:r w:rsidR="006E0DAA" w:rsidRPr="00CF70CF">
        <w:rPr>
          <w:sz w:val="24"/>
          <w:szCs w:val="24"/>
        </w:rPr>
        <w:t xml:space="preserve"> </w:t>
      </w:r>
    </w:p>
    <w:p w14:paraId="673546A4" w14:textId="77777777" w:rsidR="009F62F7" w:rsidRPr="00CF70CF" w:rsidRDefault="009F62F7" w:rsidP="00885433">
      <w:pPr>
        <w:pStyle w:val="Tekstkomentarza"/>
        <w:numPr>
          <w:ilvl w:val="0"/>
          <w:numId w:val="122"/>
        </w:numPr>
        <w:spacing w:line="276" w:lineRule="auto"/>
        <w:ind w:left="720"/>
        <w:jc w:val="both"/>
        <w:rPr>
          <w:sz w:val="24"/>
          <w:szCs w:val="24"/>
        </w:rPr>
      </w:pPr>
      <w:r w:rsidRPr="00CF70CF">
        <w:rPr>
          <w:sz w:val="24"/>
          <w:szCs w:val="24"/>
        </w:rPr>
        <w:t>cenach</w:t>
      </w:r>
      <w:r w:rsidR="006E0DAA" w:rsidRPr="00CF70CF">
        <w:rPr>
          <w:sz w:val="24"/>
          <w:szCs w:val="24"/>
        </w:rPr>
        <w:t xml:space="preserve"> </w:t>
      </w:r>
      <w:r w:rsidRPr="00CF70CF">
        <w:rPr>
          <w:sz w:val="24"/>
          <w:szCs w:val="24"/>
        </w:rPr>
        <w:t>lub</w:t>
      </w:r>
      <w:r w:rsidR="006E0DAA" w:rsidRPr="00CF70CF">
        <w:rPr>
          <w:sz w:val="24"/>
          <w:szCs w:val="24"/>
        </w:rPr>
        <w:t xml:space="preserve"> </w:t>
      </w:r>
      <w:r w:rsidRPr="00CF70CF">
        <w:rPr>
          <w:sz w:val="24"/>
          <w:szCs w:val="24"/>
        </w:rPr>
        <w:t>kosztach</w:t>
      </w:r>
      <w:r w:rsidR="006E0DAA" w:rsidRPr="00CF70CF">
        <w:rPr>
          <w:sz w:val="24"/>
          <w:szCs w:val="24"/>
        </w:rPr>
        <w:t xml:space="preserve"> </w:t>
      </w:r>
      <w:r w:rsidRPr="00CF70CF">
        <w:rPr>
          <w:sz w:val="24"/>
          <w:szCs w:val="24"/>
        </w:rPr>
        <w:t>zawartych</w:t>
      </w:r>
      <w:r w:rsidR="006E0DAA" w:rsidRPr="00CF70CF">
        <w:rPr>
          <w:sz w:val="24"/>
          <w:szCs w:val="24"/>
        </w:rPr>
        <w:t xml:space="preserve"> </w:t>
      </w:r>
      <w:r w:rsidRPr="00CF70CF">
        <w:rPr>
          <w:sz w:val="24"/>
          <w:szCs w:val="24"/>
        </w:rPr>
        <w:t>w</w:t>
      </w:r>
      <w:r w:rsidR="006E0DAA" w:rsidRPr="00CF70CF">
        <w:rPr>
          <w:sz w:val="24"/>
          <w:szCs w:val="24"/>
        </w:rPr>
        <w:t xml:space="preserve"> </w:t>
      </w:r>
      <w:r w:rsidRPr="00CF70CF">
        <w:rPr>
          <w:sz w:val="24"/>
          <w:szCs w:val="24"/>
        </w:rPr>
        <w:t>ofertach.</w:t>
      </w:r>
    </w:p>
    <w:p w14:paraId="01E3F56C" w14:textId="77777777" w:rsidR="009F62F7" w:rsidRPr="00CF70CF" w:rsidRDefault="009F62F7" w:rsidP="00885433">
      <w:pPr>
        <w:numPr>
          <w:ilvl w:val="0"/>
          <w:numId w:val="121"/>
        </w:numPr>
        <w:tabs>
          <w:tab w:val="left" w:pos="426"/>
        </w:tabs>
        <w:spacing w:after="0"/>
        <w:ind w:left="426" w:hanging="426"/>
        <w:jc w:val="both"/>
        <w:rPr>
          <w:rFonts w:ascii="Times New Roman" w:eastAsia="Times New Roman" w:hAnsi="Times New Roman" w:cs="Times New Roman"/>
          <w:sz w:val="24"/>
          <w:szCs w:val="24"/>
          <w:lang w:eastAsia="pl-PL"/>
        </w:rPr>
      </w:pPr>
      <w:r w:rsidRPr="00CF70CF">
        <w:rPr>
          <w:rFonts w:ascii="Times New Roman" w:eastAsia="Times New Roman" w:hAnsi="Times New Roman" w:cs="Times New Roman"/>
          <w:sz w:val="24"/>
          <w:szCs w:val="24"/>
          <w:lang w:eastAsia="pl-PL"/>
        </w:rPr>
        <w:t>Oferty</w:t>
      </w:r>
      <w:r w:rsidR="006E0DAA" w:rsidRPr="00CF70CF">
        <w:rPr>
          <w:rFonts w:ascii="Times New Roman" w:eastAsia="Times New Roman" w:hAnsi="Times New Roman" w:cs="Times New Roman"/>
          <w:sz w:val="24"/>
          <w:szCs w:val="24"/>
          <w:lang w:eastAsia="pl-PL"/>
        </w:rPr>
        <w:t xml:space="preserve"> </w:t>
      </w:r>
      <w:r w:rsidRPr="00CF70CF">
        <w:rPr>
          <w:rFonts w:ascii="Times New Roman" w:eastAsia="Times New Roman" w:hAnsi="Times New Roman" w:cs="Times New Roman"/>
          <w:sz w:val="24"/>
          <w:szCs w:val="24"/>
          <w:lang w:eastAsia="pl-PL"/>
        </w:rPr>
        <w:t>wraz</w:t>
      </w:r>
      <w:r w:rsidR="006E0DAA" w:rsidRPr="00CF70CF">
        <w:rPr>
          <w:rFonts w:ascii="Times New Roman" w:eastAsia="Times New Roman" w:hAnsi="Times New Roman" w:cs="Times New Roman"/>
          <w:sz w:val="24"/>
          <w:szCs w:val="24"/>
          <w:lang w:eastAsia="pl-PL"/>
        </w:rPr>
        <w:t xml:space="preserve"> </w:t>
      </w:r>
      <w:r w:rsidRPr="00CF70CF">
        <w:rPr>
          <w:rFonts w:ascii="Times New Roman" w:eastAsia="Times New Roman" w:hAnsi="Times New Roman" w:cs="Times New Roman"/>
          <w:sz w:val="24"/>
          <w:szCs w:val="24"/>
          <w:lang w:eastAsia="pl-PL"/>
        </w:rPr>
        <w:t>z</w:t>
      </w:r>
      <w:r w:rsidR="006E0DAA" w:rsidRPr="00CF70CF">
        <w:rPr>
          <w:rFonts w:ascii="Times New Roman" w:eastAsia="Times New Roman" w:hAnsi="Times New Roman" w:cs="Times New Roman"/>
          <w:sz w:val="24"/>
          <w:szCs w:val="24"/>
          <w:lang w:eastAsia="pl-PL"/>
        </w:rPr>
        <w:t xml:space="preserve"> </w:t>
      </w:r>
      <w:r w:rsidRPr="00CF70CF">
        <w:rPr>
          <w:rFonts w:ascii="Times New Roman" w:eastAsia="Times New Roman" w:hAnsi="Times New Roman" w:cs="Times New Roman"/>
          <w:sz w:val="24"/>
          <w:szCs w:val="24"/>
          <w:lang w:eastAsia="pl-PL"/>
        </w:rPr>
        <w:t>załącznikami</w:t>
      </w:r>
      <w:r w:rsidR="006E0DAA" w:rsidRPr="00CF70CF">
        <w:rPr>
          <w:rFonts w:ascii="Times New Roman" w:eastAsia="Times New Roman" w:hAnsi="Times New Roman" w:cs="Times New Roman"/>
          <w:sz w:val="24"/>
          <w:szCs w:val="24"/>
          <w:lang w:eastAsia="pl-PL"/>
        </w:rPr>
        <w:t xml:space="preserve"> </w:t>
      </w:r>
      <w:r w:rsidRPr="00CF70CF">
        <w:rPr>
          <w:rFonts w:ascii="Times New Roman" w:eastAsia="Times New Roman" w:hAnsi="Times New Roman" w:cs="Times New Roman"/>
          <w:sz w:val="24"/>
          <w:szCs w:val="24"/>
          <w:lang w:eastAsia="pl-PL"/>
        </w:rPr>
        <w:t>udostępniane</w:t>
      </w:r>
      <w:r w:rsidR="006E0DAA" w:rsidRPr="00CF70CF">
        <w:rPr>
          <w:rFonts w:ascii="Times New Roman" w:eastAsia="Times New Roman" w:hAnsi="Times New Roman" w:cs="Times New Roman"/>
          <w:sz w:val="24"/>
          <w:szCs w:val="24"/>
          <w:lang w:eastAsia="pl-PL"/>
        </w:rPr>
        <w:t xml:space="preserve"> </w:t>
      </w:r>
      <w:r w:rsidRPr="00CF70CF">
        <w:rPr>
          <w:rFonts w:ascii="Times New Roman" w:eastAsia="Times New Roman" w:hAnsi="Times New Roman" w:cs="Times New Roman"/>
          <w:sz w:val="24"/>
          <w:szCs w:val="24"/>
          <w:lang w:eastAsia="pl-PL"/>
        </w:rPr>
        <w:t>będą</w:t>
      </w:r>
      <w:r w:rsidR="006E0DAA" w:rsidRPr="00CF70CF">
        <w:rPr>
          <w:rFonts w:ascii="Times New Roman" w:eastAsia="Times New Roman" w:hAnsi="Times New Roman" w:cs="Times New Roman"/>
          <w:sz w:val="24"/>
          <w:szCs w:val="24"/>
          <w:lang w:eastAsia="pl-PL"/>
        </w:rPr>
        <w:t xml:space="preserve"> </w:t>
      </w:r>
      <w:r w:rsidRPr="00CF70CF">
        <w:rPr>
          <w:rFonts w:ascii="Times New Roman" w:eastAsia="Times New Roman" w:hAnsi="Times New Roman" w:cs="Times New Roman"/>
          <w:sz w:val="24"/>
          <w:szCs w:val="24"/>
          <w:lang w:eastAsia="pl-PL"/>
        </w:rPr>
        <w:t>na</w:t>
      </w:r>
      <w:r w:rsidR="006E0DAA" w:rsidRPr="00CF70CF">
        <w:rPr>
          <w:rFonts w:ascii="Times New Roman" w:eastAsia="Times New Roman" w:hAnsi="Times New Roman" w:cs="Times New Roman"/>
          <w:sz w:val="24"/>
          <w:szCs w:val="24"/>
          <w:lang w:eastAsia="pl-PL"/>
        </w:rPr>
        <w:t xml:space="preserve"> </w:t>
      </w:r>
      <w:r w:rsidRPr="00CF70CF">
        <w:rPr>
          <w:rFonts w:ascii="Times New Roman" w:eastAsia="Times New Roman" w:hAnsi="Times New Roman" w:cs="Times New Roman"/>
          <w:sz w:val="24"/>
          <w:szCs w:val="24"/>
          <w:lang w:eastAsia="pl-PL"/>
        </w:rPr>
        <w:t>platformie</w:t>
      </w:r>
      <w:r w:rsidR="006E0DAA" w:rsidRPr="00CF70CF">
        <w:rPr>
          <w:rFonts w:ascii="Times New Roman" w:eastAsia="Times New Roman" w:hAnsi="Times New Roman" w:cs="Times New Roman"/>
          <w:sz w:val="24"/>
          <w:szCs w:val="24"/>
          <w:lang w:eastAsia="pl-PL"/>
        </w:rPr>
        <w:t xml:space="preserve"> </w:t>
      </w:r>
      <w:r w:rsidRPr="00CF70CF">
        <w:rPr>
          <w:rFonts w:ascii="Times New Roman" w:eastAsia="Times New Roman" w:hAnsi="Times New Roman" w:cs="Times New Roman"/>
          <w:sz w:val="24"/>
          <w:szCs w:val="24"/>
          <w:lang w:eastAsia="pl-PL"/>
        </w:rPr>
        <w:t>Zamawiającego</w:t>
      </w:r>
      <w:r w:rsidR="006E0DAA" w:rsidRPr="00CF70CF">
        <w:rPr>
          <w:rFonts w:ascii="Times New Roman" w:eastAsia="Times New Roman" w:hAnsi="Times New Roman" w:cs="Times New Roman"/>
          <w:sz w:val="24"/>
          <w:szCs w:val="24"/>
          <w:lang w:eastAsia="pl-PL"/>
        </w:rPr>
        <w:t xml:space="preserve"> </w:t>
      </w:r>
      <w:r w:rsidRPr="00CF70CF">
        <w:rPr>
          <w:rFonts w:ascii="Times New Roman" w:eastAsia="Times New Roman" w:hAnsi="Times New Roman" w:cs="Times New Roman"/>
          <w:sz w:val="24"/>
          <w:szCs w:val="24"/>
          <w:lang w:eastAsia="pl-PL"/>
        </w:rPr>
        <w:t>niezwłocznie</w:t>
      </w:r>
      <w:r w:rsidR="006E0DAA" w:rsidRPr="00CF70CF">
        <w:rPr>
          <w:rFonts w:ascii="Times New Roman" w:eastAsia="Times New Roman" w:hAnsi="Times New Roman" w:cs="Times New Roman"/>
          <w:sz w:val="24"/>
          <w:szCs w:val="24"/>
          <w:lang w:eastAsia="pl-PL"/>
        </w:rPr>
        <w:t xml:space="preserve"> </w:t>
      </w:r>
      <w:r w:rsidRPr="00CF70CF">
        <w:rPr>
          <w:rFonts w:ascii="Times New Roman" w:eastAsia="Times New Roman" w:hAnsi="Times New Roman" w:cs="Times New Roman"/>
          <w:sz w:val="24"/>
          <w:szCs w:val="24"/>
          <w:lang w:eastAsia="pl-PL"/>
        </w:rPr>
        <w:t>po</w:t>
      </w:r>
      <w:r w:rsidR="006E0DAA" w:rsidRPr="00CF70CF">
        <w:rPr>
          <w:rFonts w:ascii="Times New Roman" w:eastAsia="Times New Roman" w:hAnsi="Times New Roman" w:cs="Times New Roman"/>
          <w:sz w:val="24"/>
          <w:szCs w:val="24"/>
          <w:lang w:eastAsia="pl-PL"/>
        </w:rPr>
        <w:t xml:space="preserve"> </w:t>
      </w:r>
      <w:r w:rsidRPr="00CF70CF">
        <w:rPr>
          <w:rFonts w:ascii="Times New Roman" w:eastAsia="Times New Roman" w:hAnsi="Times New Roman" w:cs="Times New Roman"/>
          <w:sz w:val="24"/>
          <w:szCs w:val="24"/>
          <w:lang w:eastAsia="pl-PL"/>
        </w:rPr>
        <w:t>otwarciu</w:t>
      </w:r>
      <w:r w:rsidR="006E0DAA" w:rsidRPr="00CF70CF">
        <w:rPr>
          <w:rFonts w:ascii="Times New Roman" w:eastAsia="Times New Roman" w:hAnsi="Times New Roman" w:cs="Times New Roman"/>
          <w:sz w:val="24"/>
          <w:szCs w:val="24"/>
          <w:lang w:eastAsia="pl-PL"/>
        </w:rPr>
        <w:t xml:space="preserve"> </w:t>
      </w:r>
      <w:r w:rsidRPr="00CF70CF">
        <w:rPr>
          <w:rFonts w:ascii="Times New Roman" w:eastAsia="Times New Roman" w:hAnsi="Times New Roman" w:cs="Times New Roman"/>
          <w:sz w:val="24"/>
          <w:szCs w:val="24"/>
          <w:lang w:eastAsia="pl-PL"/>
        </w:rPr>
        <w:t>ofert,</w:t>
      </w:r>
      <w:r w:rsidR="006E0DAA" w:rsidRPr="00CF70CF">
        <w:rPr>
          <w:rFonts w:ascii="Times New Roman" w:eastAsia="Times New Roman" w:hAnsi="Times New Roman" w:cs="Times New Roman"/>
          <w:sz w:val="24"/>
          <w:szCs w:val="24"/>
          <w:lang w:eastAsia="pl-PL"/>
        </w:rPr>
        <w:t xml:space="preserve"> </w:t>
      </w:r>
      <w:r w:rsidRPr="00CF70CF">
        <w:rPr>
          <w:rFonts w:ascii="Times New Roman" w:eastAsia="Times New Roman" w:hAnsi="Times New Roman" w:cs="Times New Roman"/>
          <w:sz w:val="24"/>
          <w:szCs w:val="24"/>
          <w:lang w:eastAsia="pl-PL"/>
        </w:rPr>
        <w:t>nie</w:t>
      </w:r>
      <w:r w:rsidR="006E0DAA" w:rsidRPr="00CF70CF">
        <w:rPr>
          <w:rFonts w:ascii="Times New Roman" w:eastAsia="Times New Roman" w:hAnsi="Times New Roman" w:cs="Times New Roman"/>
          <w:sz w:val="24"/>
          <w:szCs w:val="24"/>
          <w:lang w:eastAsia="pl-PL"/>
        </w:rPr>
        <w:t xml:space="preserve"> </w:t>
      </w:r>
      <w:r w:rsidRPr="00CF70CF">
        <w:rPr>
          <w:rFonts w:ascii="Times New Roman" w:eastAsia="Times New Roman" w:hAnsi="Times New Roman" w:cs="Times New Roman"/>
          <w:sz w:val="24"/>
          <w:szCs w:val="24"/>
          <w:lang w:eastAsia="pl-PL"/>
        </w:rPr>
        <w:t>później</w:t>
      </w:r>
      <w:r w:rsidR="006E0DAA" w:rsidRPr="00CF70CF">
        <w:rPr>
          <w:rFonts w:ascii="Times New Roman" w:eastAsia="Times New Roman" w:hAnsi="Times New Roman" w:cs="Times New Roman"/>
          <w:sz w:val="24"/>
          <w:szCs w:val="24"/>
          <w:lang w:eastAsia="pl-PL"/>
        </w:rPr>
        <w:t xml:space="preserve"> </w:t>
      </w:r>
      <w:r w:rsidRPr="00CF70CF">
        <w:rPr>
          <w:rFonts w:ascii="Times New Roman" w:eastAsia="Times New Roman" w:hAnsi="Times New Roman" w:cs="Times New Roman"/>
          <w:sz w:val="24"/>
          <w:szCs w:val="24"/>
          <w:lang w:eastAsia="pl-PL"/>
        </w:rPr>
        <w:t>jednak</w:t>
      </w:r>
      <w:r w:rsidR="006E0DAA" w:rsidRPr="00CF70CF">
        <w:rPr>
          <w:rFonts w:ascii="Times New Roman" w:eastAsia="Times New Roman" w:hAnsi="Times New Roman" w:cs="Times New Roman"/>
          <w:sz w:val="24"/>
          <w:szCs w:val="24"/>
          <w:lang w:eastAsia="pl-PL"/>
        </w:rPr>
        <w:t xml:space="preserve"> </w:t>
      </w:r>
      <w:r w:rsidRPr="00CF70CF">
        <w:rPr>
          <w:rFonts w:ascii="Times New Roman" w:eastAsia="Times New Roman" w:hAnsi="Times New Roman" w:cs="Times New Roman"/>
          <w:sz w:val="24"/>
          <w:szCs w:val="24"/>
          <w:lang w:eastAsia="pl-PL"/>
        </w:rPr>
        <w:t>niż</w:t>
      </w:r>
      <w:r w:rsidR="006E0DAA" w:rsidRPr="00CF70CF">
        <w:rPr>
          <w:rFonts w:ascii="Times New Roman" w:eastAsia="Times New Roman" w:hAnsi="Times New Roman" w:cs="Times New Roman"/>
          <w:sz w:val="24"/>
          <w:szCs w:val="24"/>
          <w:lang w:eastAsia="pl-PL"/>
        </w:rPr>
        <w:t xml:space="preserve"> </w:t>
      </w:r>
      <w:r w:rsidRPr="00CF70CF">
        <w:rPr>
          <w:rFonts w:ascii="Times New Roman" w:eastAsia="Times New Roman" w:hAnsi="Times New Roman" w:cs="Times New Roman"/>
          <w:sz w:val="24"/>
          <w:szCs w:val="24"/>
          <w:lang w:eastAsia="pl-PL"/>
        </w:rPr>
        <w:t>w</w:t>
      </w:r>
      <w:r w:rsidR="006E0DAA" w:rsidRPr="00CF70CF">
        <w:rPr>
          <w:rFonts w:ascii="Times New Roman" w:eastAsia="Times New Roman" w:hAnsi="Times New Roman" w:cs="Times New Roman"/>
          <w:sz w:val="24"/>
          <w:szCs w:val="24"/>
          <w:lang w:eastAsia="pl-PL"/>
        </w:rPr>
        <w:t xml:space="preserve"> </w:t>
      </w:r>
      <w:r w:rsidRPr="00CF70CF">
        <w:rPr>
          <w:rFonts w:ascii="Times New Roman" w:eastAsia="Times New Roman" w:hAnsi="Times New Roman" w:cs="Times New Roman"/>
          <w:sz w:val="24"/>
          <w:szCs w:val="24"/>
          <w:lang w:eastAsia="pl-PL"/>
        </w:rPr>
        <w:t>terminie</w:t>
      </w:r>
      <w:r w:rsidR="006E0DAA" w:rsidRPr="00CF70CF">
        <w:rPr>
          <w:rFonts w:ascii="Times New Roman" w:eastAsia="Times New Roman" w:hAnsi="Times New Roman" w:cs="Times New Roman"/>
          <w:sz w:val="24"/>
          <w:szCs w:val="24"/>
          <w:lang w:eastAsia="pl-PL"/>
        </w:rPr>
        <w:t xml:space="preserve"> </w:t>
      </w:r>
      <w:r w:rsidRPr="00CF70CF">
        <w:rPr>
          <w:rFonts w:ascii="Times New Roman" w:eastAsia="Times New Roman" w:hAnsi="Times New Roman" w:cs="Times New Roman"/>
          <w:sz w:val="24"/>
          <w:szCs w:val="24"/>
          <w:lang w:eastAsia="pl-PL"/>
        </w:rPr>
        <w:t>3</w:t>
      </w:r>
      <w:r w:rsidR="006E0DAA" w:rsidRPr="00CF70CF">
        <w:rPr>
          <w:rFonts w:ascii="Times New Roman" w:eastAsia="Times New Roman" w:hAnsi="Times New Roman" w:cs="Times New Roman"/>
          <w:sz w:val="24"/>
          <w:szCs w:val="24"/>
          <w:lang w:eastAsia="pl-PL"/>
        </w:rPr>
        <w:t xml:space="preserve"> </w:t>
      </w:r>
      <w:r w:rsidRPr="00CF70CF">
        <w:rPr>
          <w:rFonts w:ascii="Times New Roman" w:eastAsia="Times New Roman" w:hAnsi="Times New Roman" w:cs="Times New Roman"/>
          <w:sz w:val="24"/>
          <w:szCs w:val="24"/>
          <w:lang w:eastAsia="pl-PL"/>
        </w:rPr>
        <w:t>dni</w:t>
      </w:r>
      <w:r w:rsidR="006E0DAA" w:rsidRPr="00CF70CF">
        <w:rPr>
          <w:rFonts w:ascii="Times New Roman" w:eastAsia="Times New Roman" w:hAnsi="Times New Roman" w:cs="Times New Roman"/>
          <w:sz w:val="24"/>
          <w:szCs w:val="24"/>
          <w:lang w:eastAsia="pl-PL"/>
        </w:rPr>
        <w:t xml:space="preserve"> </w:t>
      </w:r>
      <w:r w:rsidRPr="00CF70CF">
        <w:rPr>
          <w:rFonts w:ascii="Times New Roman" w:eastAsia="Times New Roman" w:hAnsi="Times New Roman" w:cs="Times New Roman"/>
          <w:sz w:val="24"/>
          <w:szCs w:val="24"/>
          <w:lang w:eastAsia="pl-PL"/>
        </w:rPr>
        <w:t>od</w:t>
      </w:r>
      <w:r w:rsidR="006E0DAA" w:rsidRPr="00CF70CF">
        <w:rPr>
          <w:rFonts w:ascii="Times New Roman" w:eastAsia="Times New Roman" w:hAnsi="Times New Roman" w:cs="Times New Roman"/>
          <w:sz w:val="24"/>
          <w:szCs w:val="24"/>
          <w:lang w:eastAsia="pl-PL"/>
        </w:rPr>
        <w:t xml:space="preserve"> </w:t>
      </w:r>
      <w:r w:rsidRPr="00CF70CF">
        <w:rPr>
          <w:rFonts w:ascii="Times New Roman" w:eastAsia="Times New Roman" w:hAnsi="Times New Roman" w:cs="Times New Roman"/>
          <w:sz w:val="24"/>
          <w:szCs w:val="24"/>
          <w:lang w:eastAsia="pl-PL"/>
        </w:rPr>
        <w:t>dnia</w:t>
      </w:r>
      <w:r w:rsidR="006E0DAA" w:rsidRPr="00CF70CF">
        <w:rPr>
          <w:rFonts w:ascii="Times New Roman" w:eastAsia="Times New Roman" w:hAnsi="Times New Roman" w:cs="Times New Roman"/>
          <w:sz w:val="24"/>
          <w:szCs w:val="24"/>
          <w:lang w:eastAsia="pl-PL"/>
        </w:rPr>
        <w:t xml:space="preserve"> </w:t>
      </w:r>
      <w:r w:rsidRPr="00CF70CF">
        <w:rPr>
          <w:rFonts w:ascii="Times New Roman" w:eastAsia="Times New Roman" w:hAnsi="Times New Roman" w:cs="Times New Roman"/>
          <w:sz w:val="24"/>
          <w:szCs w:val="24"/>
          <w:lang w:eastAsia="pl-PL"/>
        </w:rPr>
        <w:t>otwarcia</w:t>
      </w:r>
      <w:r w:rsidR="006E0DAA" w:rsidRPr="00CF70CF">
        <w:rPr>
          <w:rFonts w:ascii="Times New Roman" w:eastAsia="Times New Roman" w:hAnsi="Times New Roman" w:cs="Times New Roman"/>
          <w:sz w:val="24"/>
          <w:szCs w:val="24"/>
          <w:lang w:eastAsia="pl-PL"/>
        </w:rPr>
        <w:t xml:space="preserve"> </w:t>
      </w:r>
      <w:r w:rsidRPr="00CF70CF">
        <w:rPr>
          <w:rFonts w:ascii="Times New Roman" w:eastAsia="Times New Roman" w:hAnsi="Times New Roman" w:cs="Times New Roman"/>
          <w:sz w:val="24"/>
          <w:szCs w:val="24"/>
          <w:lang w:eastAsia="pl-PL"/>
        </w:rPr>
        <w:t>ofert.</w:t>
      </w:r>
      <w:r w:rsidR="006E0DAA" w:rsidRPr="00CF70CF">
        <w:rPr>
          <w:rFonts w:ascii="Times New Roman" w:eastAsia="Times New Roman" w:hAnsi="Times New Roman" w:cs="Times New Roman"/>
          <w:sz w:val="24"/>
          <w:szCs w:val="24"/>
          <w:lang w:eastAsia="pl-PL"/>
        </w:rPr>
        <w:t xml:space="preserve"> </w:t>
      </w:r>
    </w:p>
    <w:p w14:paraId="214AF3AC" w14:textId="77777777" w:rsidR="009F62F7" w:rsidRPr="00CF70CF" w:rsidRDefault="009F62F7" w:rsidP="00885433">
      <w:pPr>
        <w:numPr>
          <w:ilvl w:val="0"/>
          <w:numId w:val="121"/>
        </w:numPr>
        <w:tabs>
          <w:tab w:val="left" w:pos="426"/>
        </w:tabs>
        <w:spacing w:after="0"/>
        <w:ind w:left="426" w:hanging="426"/>
        <w:jc w:val="both"/>
        <w:rPr>
          <w:rFonts w:ascii="Times New Roman" w:eastAsia="Times New Roman" w:hAnsi="Times New Roman" w:cs="Times New Roman"/>
          <w:sz w:val="24"/>
          <w:szCs w:val="24"/>
          <w:lang w:eastAsia="pl-PL"/>
        </w:rPr>
      </w:pPr>
      <w:r w:rsidRPr="00CF70CF">
        <w:rPr>
          <w:rFonts w:ascii="Times New Roman" w:eastAsia="Times New Roman" w:hAnsi="Times New Roman" w:cs="Times New Roman"/>
          <w:sz w:val="24"/>
          <w:szCs w:val="24"/>
          <w:lang w:eastAsia="pl-PL"/>
        </w:rPr>
        <w:t>Zamawiający</w:t>
      </w:r>
      <w:r w:rsidR="006E0DAA" w:rsidRPr="00CF70CF">
        <w:rPr>
          <w:rFonts w:ascii="Times New Roman" w:eastAsia="Times New Roman" w:hAnsi="Times New Roman" w:cs="Times New Roman"/>
          <w:sz w:val="24"/>
          <w:szCs w:val="24"/>
          <w:lang w:eastAsia="pl-PL"/>
        </w:rPr>
        <w:t xml:space="preserve"> </w:t>
      </w:r>
      <w:r w:rsidRPr="00CF70CF">
        <w:rPr>
          <w:rFonts w:ascii="Times New Roman" w:eastAsia="Times New Roman" w:hAnsi="Times New Roman" w:cs="Times New Roman"/>
          <w:sz w:val="24"/>
          <w:szCs w:val="24"/>
          <w:lang w:eastAsia="pl-PL"/>
        </w:rPr>
        <w:t>nie</w:t>
      </w:r>
      <w:r w:rsidR="006E0DAA" w:rsidRPr="00CF70CF">
        <w:rPr>
          <w:rFonts w:ascii="Times New Roman" w:eastAsia="Times New Roman" w:hAnsi="Times New Roman" w:cs="Times New Roman"/>
          <w:sz w:val="24"/>
          <w:szCs w:val="24"/>
          <w:lang w:eastAsia="pl-PL"/>
        </w:rPr>
        <w:t xml:space="preserve"> </w:t>
      </w:r>
      <w:r w:rsidRPr="00CF70CF">
        <w:rPr>
          <w:rFonts w:ascii="Times New Roman" w:eastAsia="Times New Roman" w:hAnsi="Times New Roman" w:cs="Times New Roman"/>
          <w:sz w:val="24"/>
          <w:szCs w:val="24"/>
          <w:lang w:eastAsia="pl-PL"/>
        </w:rPr>
        <w:t>udostępnia</w:t>
      </w:r>
      <w:r w:rsidR="006E0DAA" w:rsidRPr="00CF70CF">
        <w:rPr>
          <w:rFonts w:ascii="Times New Roman" w:eastAsia="Times New Roman" w:hAnsi="Times New Roman" w:cs="Times New Roman"/>
          <w:sz w:val="24"/>
          <w:szCs w:val="24"/>
          <w:lang w:eastAsia="pl-PL"/>
        </w:rPr>
        <w:t xml:space="preserve"> </w:t>
      </w:r>
      <w:r w:rsidRPr="00CF70CF">
        <w:rPr>
          <w:rFonts w:ascii="Times New Roman" w:eastAsia="Times New Roman" w:hAnsi="Times New Roman" w:cs="Times New Roman"/>
          <w:sz w:val="24"/>
          <w:szCs w:val="24"/>
          <w:lang w:eastAsia="pl-PL"/>
        </w:rPr>
        <w:t>informacji,</w:t>
      </w:r>
      <w:r w:rsidR="006E0DAA" w:rsidRPr="00CF70CF">
        <w:rPr>
          <w:rFonts w:ascii="Times New Roman" w:eastAsia="Times New Roman" w:hAnsi="Times New Roman" w:cs="Times New Roman"/>
          <w:sz w:val="24"/>
          <w:szCs w:val="24"/>
          <w:lang w:eastAsia="pl-PL"/>
        </w:rPr>
        <w:t xml:space="preserve"> </w:t>
      </w:r>
      <w:r w:rsidRPr="00CF70CF">
        <w:rPr>
          <w:rFonts w:ascii="Times New Roman" w:eastAsia="Times New Roman" w:hAnsi="Times New Roman" w:cs="Times New Roman"/>
          <w:sz w:val="24"/>
          <w:szCs w:val="24"/>
          <w:lang w:eastAsia="pl-PL"/>
        </w:rPr>
        <w:t>które</w:t>
      </w:r>
      <w:r w:rsidR="006E0DAA" w:rsidRPr="00CF70CF">
        <w:rPr>
          <w:rFonts w:ascii="Times New Roman" w:eastAsia="Times New Roman" w:hAnsi="Times New Roman" w:cs="Times New Roman"/>
          <w:sz w:val="24"/>
          <w:szCs w:val="24"/>
          <w:lang w:eastAsia="pl-PL"/>
        </w:rPr>
        <w:t xml:space="preserve"> </w:t>
      </w:r>
      <w:r w:rsidRPr="00CF70CF">
        <w:rPr>
          <w:rFonts w:ascii="Times New Roman" w:eastAsia="Times New Roman" w:hAnsi="Times New Roman" w:cs="Times New Roman"/>
          <w:sz w:val="24"/>
          <w:szCs w:val="24"/>
          <w:lang w:eastAsia="pl-PL"/>
        </w:rPr>
        <w:t>mają</w:t>
      </w:r>
      <w:r w:rsidR="006E0DAA" w:rsidRPr="00CF70CF">
        <w:rPr>
          <w:rFonts w:ascii="Times New Roman" w:eastAsia="Times New Roman" w:hAnsi="Times New Roman" w:cs="Times New Roman"/>
          <w:sz w:val="24"/>
          <w:szCs w:val="24"/>
          <w:lang w:eastAsia="pl-PL"/>
        </w:rPr>
        <w:t xml:space="preserve"> </w:t>
      </w:r>
      <w:r w:rsidRPr="00CF70CF">
        <w:rPr>
          <w:rFonts w:ascii="Times New Roman" w:eastAsia="Times New Roman" w:hAnsi="Times New Roman" w:cs="Times New Roman"/>
          <w:sz w:val="24"/>
          <w:szCs w:val="24"/>
          <w:lang w:eastAsia="pl-PL"/>
        </w:rPr>
        <w:t>charakter</w:t>
      </w:r>
      <w:r w:rsidR="006E0DAA" w:rsidRPr="00CF70CF">
        <w:rPr>
          <w:rFonts w:ascii="Times New Roman" w:eastAsia="Times New Roman" w:hAnsi="Times New Roman" w:cs="Times New Roman"/>
          <w:sz w:val="24"/>
          <w:szCs w:val="24"/>
          <w:lang w:eastAsia="pl-PL"/>
        </w:rPr>
        <w:t xml:space="preserve"> </w:t>
      </w:r>
      <w:r w:rsidRPr="00CF70CF">
        <w:rPr>
          <w:rFonts w:ascii="Times New Roman" w:eastAsia="Times New Roman" w:hAnsi="Times New Roman" w:cs="Times New Roman"/>
          <w:sz w:val="24"/>
          <w:szCs w:val="24"/>
          <w:lang w:eastAsia="pl-PL"/>
        </w:rPr>
        <w:t>poufny.</w:t>
      </w:r>
      <w:r w:rsidR="006E0DAA" w:rsidRPr="00CF70CF">
        <w:rPr>
          <w:rFonts w:ascii="Times New Roman" w:eastAsia="Times New Roman" w:hAnsi="Times New Roman" w:cs="Times New Roman"/>
          <w:sz w:val="24"/>
          <w:szCs w:val="24"/>
          <w:lang w:eastAsia="pl-PL"/>
        </w:rPr>
        <w:t xml:space="preserve"> </w:t>
      </w:r>
    </w:p>
    <w:p w14:paraId="5372D33E" w14:textId="77777777" w:rsidR="00EE72C6" w:rsidRPr="00CF70CF" w:rsidRDefault="0078779C" w:rsidP="00607ECF">
      <w:pPr>
        <w:autoSpaceDE w:val="0"/>
        <w:autoSpaceDN w:val="0"/>
        <w:adjustRightInd w:val="0"/>
        <w:spacing w:after="0"/>
        <w:jc w:val="both"/>
        <w:rPr>
          <w:rFonts w:ascii="Times New Roman" w:eastAsia="Times New Roman" w:hAnsi="Times New Roman" w:cs="Times New Roman"/>
          <w:sz w:val="24"/>
          <w:szCs w:val="24"/>
          <w:lang w:eastAsia="pl-PL"/>
        </w:rPr>
      </w:pPr>
      <w:r w:rsidRPr="00CF70CF">
        <w:rPr>
          <w:rFonts w:ascii="Times New Roman" w:eastAsia="Times New Roman" w:hAnsi="Times New Roman" w:cs="Times New Roman"/>
          <w:b/>
          <w:sz w:val="24"/>
          <w:szCs w:val="24"/>
          <w:u w:val="single"/>
          <w:lang w:eastAsia="pl-PL"/>
        </w:rPr>
        <w:t>UWAGA!</w:t>
      </w:r>
      <w:r w:rsidR="00607ECF">
        <w:rPr>
          <w:rFonts w:ascii="Times New Roman" w:eastAsia="Times New Roman" w:hAnsi="Times New Roman" w:cs="Times New Roman"/>
          <w:b/>
          <w:sz w:val="24"/>
          <w:szCs w:val="24"/>
          <w:u w:val="single"/>
          <w:lang w:eastAsia="pl-PL"/>
        </w:rPr>
        <w:t xml:space="preserve"> - </w:t>
      </w:r>
      <w:r w:rsidR="00EE72C6" w:rsidRPr="00CF70CF">
        <w:rPr>
          <w:rFonts w:ascii="Times New Roman" w:eastAsia="Times New Roman" w:hAnsi="Times New Roman" w:cs="Times New Roman"/>
          <w:sz w:val="24"/>
          <w:szCs w:val="24"/>
          <w:lang w:eastAsia="pl-PL"/>
        </w:rPr>
        <w:t>W</w:t>
      </w:r>
      <w:r w:rsidR="006E0DAA" w:rsidRPr="00CF70CF">
        <w:rPr>
          <w:rFonts w:ascii="Times New Roman" w:eastAsia="Times New Roman" w:hAnsi="Times New Roman" w:cs="Times New Roman"/>
          <w:sz w:val="24"/>
          <w:szCs w:val="24"/>
          <w:lang w:eastAsia="pl-PL"/>
        </w:rPr>
        <w:t xml:space="preserve"> </w:t>
      </w:r>
      <w:r w:rsidR="00EE72C6" w:rsidRPr="00CF70CF">
        <w:rPr>
          <w:rFonts w:ascii="Times New Roman" w:eastAsia="Times New Roman" w:hAnsi="Times New Roman" w:cs="Times New Roman"/>
          <w:sz w:val="24"/>
          <w:szCs w:val="24"/>
          <w:lang w:eastAsia="pl-PL"/>
        </w:rPr>
        <w:t>przypadku</w:t>
      </w:r>
      <w:r w:rsidR="006E0DAA" w:rsidRPr="00CF70CF">
        <w:rPr>
          <w:rFonts w:ascii="Times New Roman" w:eastAsia="Times New Roman" w:hAnsi="Times New Roman" w:cs="Times New Roman"/>
          <w:sz w:val="24"/>
          <w:szCs w:val="24"/>
          <w:lang w:eastAsia="pl-PL"/>
        </w:rPr>
        <w:t xml:space="preserve"> </w:t>
      </w:r>
      <w:r w:rsidR="00EE72C6" w:rsidRPr="00CF70CF">
        <w:rPr>
          <w:rFonts w:ascii="Times New Roman" w:eastAsia="Times New Roman" w:hAnsi="Times New Roman" w:cs="Times New Roman"/>
          <w:sz w:val="24"/>
          <w:szCs w:val="24"/>
          <w:lang w:eastAsia="pl-PL"/>
        </w:rPr>
        <w:t>wystąpienia</w:t>
      </w:r>
      <w:r w:rsidR="006E0DAA" w:rsidRPr="00CF70CF">
        <w:rPr>
          <w:rFonts w:ascii="Times New Roman" w:eastAsia="Times New Roman" w:hAnsi="Times New Roman" w:cs="Times New Roman"/>
          <w:sz w:val="24"/>
          <w:szCs w:val="24"/>
          <w:lang w:eastAsia="pl-PL"/>
        </w:rPr>
        <w:t xml:space="preserve"> </w:t>
      </w:r>
      <w:r w:rsidR="00EE72C6" w:rsidRPr="00CF70CF">
        <w:rPr>
          <w:rFonts w:ascii="Times New Roman" w:eastAsia="Times New Roman" w:hAnsi="Times New Roman" w:cs="Times New Roman"/>
          <w:sz w:val="24"/>
          <w:szCs w:val="24"/>
          <w:lang w:eastAsia="pl-PL"/>
        </w:rPr>
        <w:t>awarii</w:t>
      </w:r>
      <w:r w:rsidR="006E0DAA" w:rsidRPr="00CF70CF">
        <w:rPr>
          <w:rFonts w:ascii="Times New Roman" w:eastAsia="Times New Roman" w:hAnsi="Times New Roman" w:cs="Times New Roman"/>
          <w:sz w:val="24"/>
          <w:szCs w:val="24"/>
          <w:lang w:eastAsia="pl-PL"/>
        </w:rPr>
        <w:t xml:space="preserve"> </w:t>
      </w:r>
      <w:r w:rsidR="00EE72C6" w:rsidRPr="00CF70CF">
        <w:rPr>
          <w:rFonts w:ascii="Times New Roman" w:eastAsia="Times New Roman" w:hAnsi="Times New Roman" w:cs="Times New Roman"/>
          <w:sz w:val="24"/>
          <w:szCs w:val="24"/>
          <w:lang w:eastAsia="pl-PL"/>
        </w:rPr>
        <w:t>systemu</w:t>
      </w:r>
      <w:r w:rsidR="006E0DAA" w:rsidRPr="00CF70CF">
        <w:rPr>
          <w:rFonts w:ascii="Times New Roman" w:eastAsia="Times New Roman" w:hAnsi="Times New Roman" w:cs="Times New Roman"/>
          <w:sz w:val="24"/>
          <w:szCs w:val="24"/>
          <w:lang w:eastAsia="pl-PL"/>
        </w:rPr>
        <w:t xml:space="preserve"> </w:t>
      </w:r>
      <w:r w:rsidR="00EE72C6" w:rsidRPr="00CF70CF">
        <w:rPr>
          <w:rFonts w:ascii="Times New Roman" w:eastAsia="Times New Roman" w:hAnsi="Times New Roman" w:cs="Times New Roman"/>
          <w:sz w:val="24"/>
          <w:szCs w:val="24"/>
          <w:lang w:eastAsia="pl-PL"/>
        </w:rPr>
        <w:t>teleinformatycznego,</w:t>
      </w:r>
      <w:r w:rsidR="006E0DAA" w:rsidRPr="00CF70CF">
        <w:rPr>
          <w:rFonts w:ascii="Times New Roman" w:eastAsia="Times New Roman" w:hAnsi="Times New Roman" w:cs="Times New Roman"/>
          <w:sz w:val="24"/>
          <w:szCs w:val="24"/>
          <w:lang w:eastAsia="pl-PL"/>
        </w:rPr>
        <w:t xml:space="preserve"> </w:t>
      </w:r>
      <w:r w:rsidR="00EE72C6" w:rsidRPr="00CF70CF">
        <w:rPr>
          <w:rFonts w:ascii="Times New Roman" w:eastAsia="Times New Roman" w:hAnsi="Times New Roman" w:cs="Times New Roman"/>
          <w:sz w:val="24"/>
          <w:szCs w:val="24"/>
          <w:lang w:eastAsia="pl-PL"/>
        </w:rPr>
        <w:t>która</w:t>
      </w:r>
      <w:r w:rsidR="006E0DAA" w:rsidRPr="00CF70CF">
        <w:rPr>
          <w:rFonts w:ascii="Times New Roman" w:eastAsia="Times New Roman" w:hAnsi="Times New Roman" w:cs="Times New Roman"/>
          <w:sz w:val="24"/>
          <w:szCs w:val="24"/>
          <w:lang w:eastAsia="pl-PL"/>
        </w:rPr>
        <w:t xml:space="preserve"> </w:t>
      </w:r>
      <w:r w:rsidR="00EE72C6" w:rsidRPr="00CF70CF">
        <w:rPr>
          <w:rFonts w:ascii="Times New Roman" w:eastAsia="Times New Roman" w:hAnsi="Times New Roman" w:cs="Times New Roman"/>
          <w:sz w:val="24"/>
          <w:szCs w:val="24"/>
          <w:lang w:eastAsia="pl-PL"/>
        </w:rPr>
        <w:t>spowoduje</w:t>
      </w:r>
      <w:r w:rsidR="006E0DAA" w:rsidRPr="00CF70CF">
        <w:rPr>
          <w:rFonts w:ascii="Times New Roman" w:eastAsia="Times New Roman" w:hAnsi="Times New Roman" w:cs="Times New Roman"/>
          <w:sz w:val="24"/>
          <w:szCs w:val="24"/>
          <w:lang w:eastAsia="pl-PL"/>
        </w:rPr>
        <w:t xml:space="preserve"> </w:t>
      </w:r>
      <w:r w:rsidR="00EE72C6" w:rsidRPr="00CF70CF">
        <w:rPr>
          <w:rFonts w:ascii="Times New Roman" w:eastAsia="Times New Roman" w:hAnsi="Times New Roman" w:cs="Times New Roman"/>
          <w:sz w:val="24"/>
          <w:szCs w:val="24"/>
          <w:lang w:eastAsia="pl-PL"/>
        </w:rPr>
        <w:t>brak</w:t>
      </w:r>
      <w:r w:rsidR="006E0DAA" w:rsidRPr="00CF70CF">
        <w:rPr>
          <w:rFonts w:ascii="Times New Roman" w:eastAsia="Times New Roman" w:hAnsi="Times New Roman" w:cs="Times New Roman"/>
          <w:sz w:val="24"/>
          <w:szCs w:val="24"/>
          <w:lang w:eastAsia="pl-PL"/>
        </w:rPr>
        <w:t xml:space="preserve"> </w:t>
      </w:r>
      <w:r w:rsidR="00EE72C6" w:rsidRPr="00CF70CF">
        <w:rPr>
          <w:rFonts w:ascii="Times New Roman" w:eastAsia="Times New Roman" w:hAnsi="Times New Roman" w:cs="Times New Roman"/>
          <w:sz w:val="24"/>
          <w:szCs w:val="24"/>
          <w:lang w:eastAsia="pl-PL"/>
        </w:rPr>
        <w:t>możliwości</w:t>
      </w:r>
      <w:r w:rsidR="006E0DAA" w:rsidRPr="00CF70CF">
        <w:rPr>
          <w:rFonts w:ascii="Times New Roman" w:eastAsia="Times New Roman" w:hAnsi="Times New Roman" w:cs="Times New Roman"/>
          <w:sz w:val="24"/>
          <w:szCs w:val="24"/>
          <w:lang w:eastAsia="pl-PL"/>
        </w:rPr>
        <w:t xml:space="preserve"> </w:t>
      </w:r>
      <w:r w:rsidR="00EE72C6" w:rsidRPr="00CF70CF">
        <w:rPr>
          <w:rFonts w:ascii="Times New Roman" w:eastAsia="Times New Roman" w:hAnsi="Times New Roman" w:cs="Times New Roman"/>
          <w:sz w:val="24"/>
          <w:szCs w:val="24"/>
          <w:lang w:eastAsia="pl-PL"/>
        </w:rPr>
        <w:t>otwarcia</w:t>
      </w:r>
      <w:r w:rsidR="006E0DAA" w:rsidRPr="00CF70CF">
        <w:rPr>
          <w:rFonts w:ascii="Times New Roman" w:eastAsia="Times New Roman" w:hAnsi="Times New Roman" w:cs="Times New Roman"/>
          <w:sz w:val="24"/>
          <w:szCs w:val="24"/>
          <w:lang w:eastAsia="pl-PL"/>
        </w:rPr>
        <w:t xml:space="preserve"> </w:t>
      </w:r>
      <w:r w:rsidR="00EE72C6" w:rsidRPr="00CF70CF">
        <w:rPr>
          <w:rFonts w:ascii="Times New Roman" w:eastAsia="Times New Roman" w:hAnsi="Times New Roman" w:cs="Times New Roman"/>
          <w:sz w:val="24"/>
          <w:szCs w:val="24"/>
          <w:lang w:eastAsia="pl-PL"/>
        </w:rPr>
        <w:t>ofert</w:t>
      </w:r>
      <w:r w:rsidR="006E0DAA" w:rsidRPr="00CF70CF">
        <w:rPr>
          <w:rFonts w:ascii="Times New Roman" w:eastAsia="Times New Roman" w:hAnsi="Times New Roman" w:cs="Times New Roman"/>
          <w:sz w:val="24"/>
          <w:szCs w:val="24"/>
          <w:lang w:eastAsia="pl-PL"/>
        </w:rPr>
        <w:t xml:space="preserve"> </w:t>
      </w:r>
      <w:r w:rsidR="00EE72C6" w:rsidRPr="00CF70CF">
        <w:rPr>
          <w:rFonts w:ascii="Times New Roman" w:eastAsia="Times New Roman" w:hAnsi="Times New Roman" w:cs="Times New Roman"/>
          <w:sz w:val="24"/>
          <w:szCs w:val="24"/>
          <w:lang w:eastAsia="pl-PL"/>
        </w:rPr>
        <w:t>w</w:t>
      </w:r>
      <w:r w:rsidR="006E0DAA" w:rsidRPr="00CF70CF">
        <w:rPr>
          <w:rFonts w:ascii="Times New Roman" w:eastAsia="Times New Roman" w:hAnsi="Times New Roman" w:cs="Times New Roman"/>
          <w:sz w:val="24"/>
          <w:szCs w:val="24"/>
          <w:lang w:eastAsia="pl-PL"/>
        </w:rPr>
        <w:t xml:space="preserve"> </w:t>
      </w:r>
      <w:r w:rsidR="00EE72C6" w:rsidRPr="00CF70CF">
        <w:rPr>
          <w:rFonts w:ascii="Times New Roman" w:eastAsia="Times New Roman" w:hAnsi="Times New Roman" w:cs="Times New Roman"/>
          <w:sz w:val="24"/>
          <w:szCs w:val="24"/>
          <w:lang w:eastAsia="pl-PL"/>
        </w:rPr>
        <w:t>terminie</w:t>
      </w:r>
      <w:r w:rsidR="006E0DAA" w:rsidRPr="00CF70CF">
        <w:rPr>
          <w:rFonts w:ascii="Times New Roman" w:eastAsia="Times New Roman" w:hAnsi="Times New Roman" w:cs="Times New Roman"/>
          <w:sz w:val="24"/>
          <w:szCs w:val="24"/>
          <w:lang w:eastAsia="pl-PL"/>
        </w:rPr>
        <w:t xml:space="preserve"> </w:t>
      </w:r>
      <w:r w:rsidR="00EE72C6" w:rsidRPr="00CF70CF">
        <w:rPr>
          <w:rFonts w:ascii="Times New Roman" w:eastAsia="Times New Roman" w:hAnsi="Times New Roman" w:cs="Times New Roman"/>
          <w:sz w:val="24"/>
          <w:szCs w:val="24"/>
          <w:lang w:eastAsia="pl-PL"/>
        </w:rPr>
        <w:t>określonym</w:t>
      </w:r>
      <w:r w:rsidR="006E0DAA" w:rsidRPr="00CF70CF">
        <w:rPr>
          <w:rFonts w:ascii="Times New Roman" w:eastAsia="Times New Roman" w:hAnsi="Times New Roman" w:cs="Times New Roman"/>
          <w:sz w:val="24"/>
          <w:szCs w:val="24"/>
          <w:lang w:eastAsia="pl-PL"/>
        </w:rPr>
        <w:t xml:space="preserve"> </w:t>
      </w:r>
      <w:r w:rsidR="00EE72C6" w:rsidRPr="00CF70CF">
        <w:rPr>
          <w:rFonts w:ascii="Times New Roman" w:eastAsia="Times New Roman" w:hAnsi="Times New Roman" w:cs="Times New Roman"/>
          <w:sz w:val="24"/>
          <w:szCs w:val="24"/>
          <w:lang w:eastAsia="pl-PL"/>
        </w:rPr>
        <w:t>przez</w:t>
      </w:r>
      <w:r w:rsidR="006E0DAA" w:rsidRPr="00CF70CF">
        <w:rPr>
          <w:rFonts w:ascii="Times New Roman" w:eastAsia="Times New Roman" w:hAnsi="Times New Roman" w:cs="Times New Roman"/>
          <w:sz w:val="24"/>
          <w:szCs w:val="24"/>
          <w:lang w:eastAsia="pl-PL"/>
        </w:rPr>
        <w:t xml:space="preserve"> </w:t>
      </w:r>
      <w:r w:rsidR="00EE72C6" w:rsidRPr="00CF70CF">
        <w:rPr>
          <w:rFonts w:ascii="Times New Roman" w:eastAsia="Times New Roman" w:hAnsi="Times New Roman" w:cs="Times New Roman"/>
          <w:sz w:val="24"/>
          <w:szCs w:val="24"/>
          <w:lang w:eastAsia="pl-PL"/>
        </w:rPr>
        <w:t>Zamawiającego,</w:t>
      </w:r>
      <w:r w:rsidR="006E0DAA" w:rsidRPr="00CF70CF">
        <w:rPr>
          <w:rFonts w:ascii="Times New Roman" w:eastAsia="Times New Roman" w:hAnsi="Times New Roman" w:cs="Times New Roman"/>
          <w:sz w:val="24"/>
          <w:szCs w:val="24"/>
          <w:lang w:eastAsia="pl-PL"/>
        </w:rPr>
        <w:t xml:space="preserve"> </w:t>
      </w:r>
      <w:r w:rsidR="00EE72C6" w:rsidRPr="00CF70CF">
        <w:rPr>
          <w:rFonts w:ascii="Times New Roman" w:eastAsia="Times New Roman" w:hAnsi="Times New Roman" w:cs="Times New Roman"/>
          <w:sz w:val="24"/>
          <w:szCs w:val="24"/>
          <w:lang w:eastAsia="pl-PL"/>
        </w:rPr>
        <w:t>otwarcie</w:t>
      </w:r>
      <w:r w:rsidR="006E0DAA" w:rsidRPr="00CF70CF">
        <w:rPr>
          <w:rFonts w:ascii="Times New Roman" w:eastAsia="Times New Roman" w:hAnsi="Times New Roman" w:cs="Times New Roman"/>
          <w:sz w:val="24"/>
          <w:szCs w:val="24"/>
          <w:lang w:eastAsia="pl-PL"/>
        </w:rPr>
        <w:t xml:space="preserve"> </w:t>
      </w:r>
      <w:r w:rsidR="00EE72C6" w:rsidRPr="00CF70CF">
        <w:rPr>
          <w:rFonts w:ascii="Times New Roman" w:eastAsia="Times New Roman" w:hAnsi="Times New Roman" w:cs="Times New Roman"/>
          <w:sz w:val="24"/>
          <w:szCs w:val="24"/>
          <w:lang w:eastAsia="pl-PL"/>
        </w:rPr>
        <w:t>ofert</w:t>
      </w:r>
      <w:r w:rsidR="006E0DAA" w:rsidRPr="00CF70CF">
        <w:rPr>
          <w:rFonts w:ascii="Times New Roman" w:eastAsia="Times New Roman" w:hAnsi="Times New Roman" w:cs="Times New Roman"/>
          <w:sz w:val="24"/>
          <w:szCs w:val="24"/>
          <w:lang w:eastAsia="pl-PL"/>
        </w:rPr>
        <w:t xml:space="preserve"> </w:t>
      </w:r>
      <w:r w:rsidR="00EE72C6" w:rsidRPr="00CF70CF">
        <w:rPr>
          <w:rFonts w:ascii="Times New Roman" w:eastAsia="Times New Roman" w:hAnsi="Times New Roman" w:cs="Times New Roman"/>
          <w:sz w:val="24"/>
          <w:szCs w:val="24"/>
          <w:lang w:eastAsia="pl-PL"/>
        </w:rPr>
        <w:t>nastąpi</w:t>
      </w:r>
      <w:r w:rsidR="006E0DAA" w:rsidRPr="00CF70CF">
        <w:rPr>
          <w:rFonts w:ascii="Times New Roman" w:eastAsia="Times New Roman" w:hAnsi="Times New Roman" w:cs="Times New Roman"/>
          <w:sz w:val="24"/>
          <w:szCs w:val="24"/>
          <w:lang w:eastAsia="pl-PL"/>
        </w:rPr>
        <w:t xml:space="preserve"> </w:t>
      </w:r>
      <w:r w:rsidR="00EE72C6" w:rsidRPr="00CF70CF">
        <w:rPr>
          <w:rFonts w:ascii="Times New Roman" w:eastAsia="Times New Roman" w:hAnsi="Times New Roman" w:cs="Times New Roman"/>
          <w:sz w:val="24"/>
          <w:szCs w:val="24"/>
          <w:lang w:eastAsia="pl-PL"/>
        </w:rPr>
        <w:t>po</w:t>
      </w:r>
      <w:r w:rsidR="006E0DAA" w:rsidRPr="00CF70CF">
        <w:rPr>
          <w:rFonts w:ascii="Times New Roman" w:eastAsia="Times New Roman" w:hAnsi="Times New Roman" w:cs="Times New Roman"/>
          <w:sz w:val="24"/>
          <w:szCs w:val="24"/>
          <w:lang w:eastAsia="pl-PL"/>
        </w:rPr>
        <w:t xml:space="preserve"> </w:t>
      </w:r>
      <w:r w:rsidR="00EE72C6" w:rsidRPr="00CF70CF">
        <w:rPr>
          <w:rFonts w:ascii="Times New Roman" w:eastAsia="Times New Roman" w:hAnsi="Times New Roman" w:cs="Times New Roman"/>
          <w:sz w:val="24"/>
          <w:szCs w:val="24"/>
          <w:lang w:eastAsia="pl-PL"/>
        </w:rPr>
        <w:t>usunięciu</w:t>
      </w:r>
      <w:r w:rsidR="006E0DAA" w:rsidRPr="00CF70CF">
        <w:rPr>
          <w:rFonts w:ascii="Times New Roman" w:eastAsia="Times New Roman" w:hAnsi="Times New Roman" w:cs="Times New Roman"/>
          <w:sz w:val="24"/>
          <w:szCs w:val="24"/>
          <w:lang w:eastAsia="pl-PL"/>
        </w:rPr>
        <w:t xml:space="preserve"> </w:t>
      </w:r>
      <w:r w:rsidR="00EE72C6" w:rsidRPr="00CF70CF">
        <w:rPr>
          <w:rFonts w:ascii="Times New Roman" w:eastAsia="Times New Roman" w:hAnsi="Times New Roman" w:cs="Times New Roman"/>
          <w:sz w:val="24"/>
          <w:szCs w:val="24"/>
          <w:lang w:eastAsia="pl-PL"/>
        </w:rPr>
        <w:t>awarii,</w:t>
      </w:r>
      <w:r w:rsidR="006E0DAA" w:rsidRPr="00CF70CF">
        <w:rPr>
          <w:rFonts w:ascii="Times New Roman" w:eastAsia="Times New Roman" w:hAnsi="Times New Roman" w:cs="Times New Roman"/>
          <w:sz w:val="24"/>
          <w:szCs w:val="24"/>
          <w:lang w:eastAsia="pl-PL"/>
        </w:rPr>
        <w:t xml:space="preserve"> </w:t>
      </w:r>
      <w:r w:rsidR="00EE72C6" w:rsidRPr="00CF70CF">
        <w:rPr>
          <w:rFonts w:ascii="Times New Roman" w:eastAsia="Times New Roman" w:hAnsi="Times New Roman" w:cs="Times New Roman"/>
          <w:sz w:val="24"/>
          <w:szCs w:val="24"/>
          <w:lang w:eastAsia="pl-PL"/>
        </w:rPr>
        <w:t>a</w:t>
      </w:r>
      <w:r w:rsidR="006E0DAA" w:rsidRPr="00CF70CF">
        <w:rPr>
          <w:rFonts w:ascii="Times New Roman" w:eastAsia="Times New Roman" w:hAnsi="Times New Roman" w:cs="Times New Roman"/>
          <w:sz w:val="24"/>
          <w:szCs w:val="24"/>
          <w:lang w:eastAsia="pl-PL"/>
        </w:rPr>
        <w:t xml:space="preserve"> </w:t>
      </w:r>
      <w:r w:rsidR="00EE72C6" w:rsidRPr="00CF70CF">
        <w:rPr>
          <w:rFonts w:ascii="Times New Roman" w:eastAsia="Times New Roman" w:hAnsi="Times New Roman" w:cs="Times New Roman"/>
          <w:sz w:val="24"/>
          <w:szCs w:val="24"/>
          <w:lang w:eastAsia="pl-PL"/>
        </w:rPr>
        <w:t>Zamawiający</w:t>
      </w:r>
      <w:r w:rsidR="006E0DAA" w:rsidRPr="00CF70CF">
        <w:rPr>
          <w:rFonts w:ascii="Times New Roman" w:eastAsia="Times New Roman" w:hAnsi="Times New Roman" w:cs="Times New Roman"/>
          <w:sz w:val="24"/>
          <w:szCs w:val="24"/>
          <w:lang w:eastAsia="pl-PL"/>
        </w:rPr>
        <w:t xml:space="preserve"> </w:t>
      </w:r>
      <w:r w:rsidR="00EE72C6" w:rsidRPr="00CF70CF">
        <w:rPr>
          <w:rFonts w:ascii="Times New Roman" w:eastAsia="Times New Roman" w:hAnsi="Times New Roman" w:cs="Times New Roman"/>
          <w:sz w:val="24"/>
          <w:szCs w:val="24"/>
          <w:lang w:eastAsia="pl-PL"/>
        </w:rPr>
        <w:t>poinformuje</w:t>
      </w:r>
      <w:r w:rsidR="006E0DAA" w:rsidRPr="00CF70CF">
        <w:rPr>
          <w:rFonts w:ascii="Times New Roman" w:eastAsia="Times New Roman" w:hAnsi="Times New Roman" w:cs="Times New Roman"/>
          <w:sz w:val="24"/>
          <w:szCs w:val="24"/>
          <w:lang w:eastAsia="pl-PL"/>
        </w:rPr>
        <w:t xml:space="preserve"> </w:t>
      </w:r>
      <w:r w:rsidR="00EE72C6" w:rsidRPr="00CF70CF">
        <w:rPr>
          <w:rFonts w:ascii="Times New Roman" w:eastAsia="Times New Roman" w:hAnsi="Times New Roman" w:cs="Times New Roman"/>
          <w:sz w:val="24"/>
          <w:szCs w:val="24"/>
          <w:lang w:eastAsia="pl-PL"/>
        </w:rPr>
        <w:t>o</w:t>
      </w:r>
      <w:r w:rsidR="006E0DAA" w:rsidRPr="00CF70CF">
        <w:rPr>
          <w:rFonts w:ascii="Times New Roman" w:eastAsia="Times New Roman" w:hAnsi="Times New Roman" w:cs="Times New Roman"/>
          <w:sz w:val="24"/>
          <w:szCs w:val="24"/>
          <w:lang w:eastAsia="pl-PL"/>
        </w:rPr>
        <w:t xml:space="preserve"> </w:t>
      </w:r>
      <w:r w:rsidR="00EE72C6" w:rsidRPr="00CF70CF">
        <w:rPr>
          <w:rFonts w:ascii="Times New Roman" w:eastAsia="Times New Roman" w:hAnsi="Times New Roman" w:cs="Times New Roman"/>
          <w:sz w:val="24"/>
          <w:szCs w:val="24"/>
          <w:lang w:eastAsia="pl-PL"/>
        </w:rPr>
        <w:t>zmianie</w:t>
      </w:r>
      <w:r w:rsidR="006E0DAA" w:rsidRPr="00CF70CF">
        <w:rPr>
          <w:rFonts w:ascii="Times New Roman" w:eastAsia="Times New Roman" w:hAnsi="Times New Roman" w:cs="Times New Roman"/>
          <w:sz w:val="24"/>
          <w:szCs w:val="24"/>
          <w:lang w:eastAsia="pl-PL"/>
        </w:rPr>
        <w:t xml:space="preserve"> </w:t>
      </w:r>
      <w:r w:rsidR="00EE72C6" w:rsidRPr="00CF70CF">
        <w:rPr>
          <w:rFonts w:ascii="Times New Roman" w:eastAsia="Times New Roman" w:hAnsi="Times New Roman" w:cs="Times New Roman"/>
          <w:sz w:val="24"/>
          <w:szCs w:val="24"/>
          <w:lang w:eastAsia="pl-PL"/>
        </w:rPr>
        <w:t>terminu</w:t>
      </w:r>
      <w:r w:rsidR="006E0DAA" w:rsidRPr="00CF70CF">
        <w:rPr>
          <w:rFonts w:ascii="Times New Roman" w:eastAsia="Times New Roman" w:hAnsi="Times New Roman" w:cs="Times New Roman"/>
          <w:sz w:val="24"/>
          <w:szCs w:val="24"/>
          <w:lang w:eastAsia="pl-PL"/>
        </w:rPr>
        <w:t xml:space="preserve"> </w:t>
      </w:r>
      <w:r w:rsidR="00EE72C6" w:rsidRPr="00CF70CF">
        <w:rPr>
          <w:rFonts w:ascii="Times New Roman" w:eastAsia="Times New Roman" w:hAnsi="Times New Roman" w:cs="Times New Roman"/>
          <w:sz w:val="24"/>
          <w:szCs w:val="24"/>
          <w:lang w:eastAsia="pl-PL"/>
        </w:rPr>
        <w:t>otwarcia</w:t>
      </w:r>
      <w:r w:rsidR="006E0DAA" w:rsidRPr="00CF70CF">
        <w:rPr>
          <w:rFonts w:ascii="Times New Roman" w:eastAsia="Times New Roman" w:hAnsi="Times New Roman" w:cs="Times New Roman"/>
          <w:sz w:val="24"/>
          <w:szCs w:val="24"/>
          <w:lang w:eastAsia="pl-PL"/>
        </w:rPr>
        <w:t xml:space="preserve"> </w:t>
      </w:r>
      <w:r w:rsidR="00EE72C6" w:rsidRPr="00CF70CF">
        <w:rPr>
          <w:rFonts w:ascii="Times New Roman" w:eastAsia="Times New Roman" w:hAnsi="Times New Roman" w:cs="Times New Roman"/>
          <w:sz w:val="24"/>
          <w:szCs w:val="24"/>
          <w:lang w:eastAsia="pl-PL"/>
        </w:rPr>
        <w:t>ofert</w:t>
      </w:r>
      <w:r w:rsidR="006E0DAA" w:rsidRPr="00CF70CF">
        <w:rPr>
          <w:rFonts w:ascii="Times New Roman" w:eastAsia="Times New Roman" w:hAnsi="Times New Roman" w:cs="Times New Roman"/>
          <w:sz w:val="24"/>
          <w:szCs w:val="24"/>
          <w:lang w:eastAsia="pl-PL"/>
        </w:rPr>
        <w:t xml:space="preserve"> </w:t>
      </w:r>
      <w:r w:rsidR="00EE72C6" w:rsidRPr="00CF70CF">
        <w:rPr>
          <w:rFonts w:ascii="Times New Roman" w:eastAsia="Times New Roman" w:hAnsi="Times New Roman" w:cs="Times New Roman"/>
          <w:sz w:val="24"/>
          <w:szCs w:val="24"/>
          <w:lang w:eastAsia="pl-PL"/>
        </w:rPr>
        <w:t>na</w:t>
      </w:r>
      <w:r w:rsidR="006E0DAA" w:rsidRPr="00CF70CF">
        <w:rPr>
          <w:rFonts w:ascii="Times New Roman" w:eastAsia="Times New Roman" w:hAnsi="Times New Roman" w:cs="Times New Roman"/>
          <w:sz w:val="24"/>
          <w:szCs w:val="24"/>
          <w:lang w:eastAsia="pl-PL"/>
        </w:rPr>
        <w:t xml:space="preserve"> </w:t>
      </w:r>
      <w:r w:rsidR="00EE72C6" w:rsidRPr="00CF70CF">
        <w:rPr>
          <w:rFonts w:ascii="Times New Roman" w:eastAsia="Times New Roman" w:hAnsi="Times New Roman" w:cs="Times New Roman"/>
          <w:sz w:val="24"/>
          <w:szCs w:val="24"/>
          <w:lang w:eastAsia="pl-PL"/>
        </w:rPr>
        <w:t>stronie</w:t>
      </w:r>
      <w:r w:rsidR="006E0DAA" w:rsidRPr="00CF70CF">
        <w:rPr>
          <w:rFonts w:ascii="Times New Roman" w:eastAsia="Times New Roman" w:hAnsi="Times New Roman" w:cs="Times New Roman"/>
          <w:sz w:val="24"/>
          <w:szCs w:val="24"/>
          <w:lang w:eastAsia="pl-PL"/>
        </w:rPr>
        <w:t xml:space="preserve"> </w:t>
      </w:r>
      <w:r w:rsidR="00EE72C6" w:rsidRPr="00CF70CF">
        <w:rPr>
          <w:rFonts w:ascii="Times New Roman" w:eastAsia="Times New Roman" w:hAnsi="Times New Roman" w:cs="Times New Roman"/>
          <w:sz w:val="24"/>
          <w:szCs w:val="24"/>
          <w:lang w:eastAsia="pl-PL"/>
        </w:rPr>
        <w:t>internetowej</w:t>
      </w:r>
      <w:r w:rsidR="006E0DAA" w:rsidRPr="00CF70CF">
        <w:rPr>
          <w:rFonts w:ascii="Times New Roman" w:eastAsia="Times New Roman" w:hAnsi="Times New Roman" w:cs="Times New Roman"/>
          <w:sz w:val="24"/>
          <w:szCs w:val="24"/>
          <w:lang w:eastAsia="pl-PL"/>
        </w:rPr>
        <w:t xml:space="preserve"> </w:t>
      </w:r>
      <w:r w:rsidR="00EE72C6" w:rsidRPr="00CF70CF">
        <w:rPr>
          <w:rFonts w:ascii="Times New Roman" w:eastAsia="Times New Roman" w:hAnsi="Times New Roman" w:cs="Times New Roman"/>
          <w:sz w:val="24"/>
          <w:szCs w:val="24"/>
          <w:lang w:eastAsia="pl-PL"/>
        </w:rPr>
        <w:t>prowadzonego</w:t>
      </w:r>
      <w:r w:rsidR="006E0DAA" w:rsidRPr="00CF70CF">
        <w:rPr>
          <w:rFonts w:ascii="Times New Roman" w:eastAsia="Times New Roman" w:hAnsi="Times New Roman" w:cs="Times New Roman"/>
          <w:sz w:val="24"/>
          <w:szCs w:val="24"/>
          <w:lang w:eastAsia="pl-PL"/>
        </w:rPr>
        <w:t xml:space="preserve"> </w:t>
      </w:r>
      <w:r w:rsidR="00EE72C6" w:rsidRPr="00CF70CF">
        <w:rPr>
          <w:rFonts w:ascii="Times New Roman" w:eastAsia="Times New Roman" w:hAnsi="Times New Roman" w:cs="Times New Roman"/>
          <w:sz w:val="24"/>
          <w:szCs w:val="24"/>
          <w:lang w:eastAsia="pl-PL"/>
        </w:rPr>
        <w:t>postępowania.</w:t>
      </w:r>
    </w:p>
    <w:p w14:paraId="771EE67C" w14:textId="77777777" w:rsidR="00145246" w:rsidRPr="00CF70CF" w:rsidRDefault="00145246" w:rsidP="00607ECF">
      <w:pPr>
        <w:autoSpaceDE w:val="0"/>
        <w:autoSpaceDN w:val="0"/>
        <w:adjustRightInd w:val="0"/>
        <w:spacing w:after="0"/>
        <w:jc w:val="both"/>
        <w:rPr>
          <w:rFonts w:ascii="Times New Roman" w:eastAsia="Times New Roman" w:hAnsi="Times New Roman" w:cs="Times New Roman"/>
          <w:sz w:val="24"/>
          <w:szCs w:val="24"/>
          <w:lang w:eastAsia="pl-PL"/>
        </w:rPr>
      </w:pPr>
    </w:p>
    <w:p w14:paraId="777D11A3" w14:textId="77777777" w:rsidR="00FF39A6" w:rsidRPr="00CF70CF" w:rsidRDefault="00FF39A6" w:rsidP="00885433">
      <w:pPr>
        <w:pStyle w:val="Nagwek4"/>
        <w:keepNext w:val="0"/>
        <w:numPr>
          <w:ilvl w:val="0"/>
          <w:numId w:val="95"/>
        </w:numPr>
        <w:spacing w:line="276" w:lineRule="auto"/>
        <w:ind w:left="709"/>
        <w:rPr>
          <w:rFonts w:ascii="Times New Roman" w:hAnsi="Times New Roman" w:cs="Times New Roman"/>
          <w:szCs w:val="24"/>
          <w:u w:val="single"/>
        </w:rPr>
      </w:pPr>
      <w:r w:rsidRPr="00CF70CF">
        <w:rPr>
          <w:rFonts w:ascii="Times New Roman" w:hAnsi="Times New Roman" w:cs="Times New Roman"/>
          <w:szCs w:val="24"/>
          <w:u w:val="single"/>
        </w:rPr>
        <w:t>Odrzucenie</w:t>
      </w:r>
      <w:r w:rsidR="006E0DAA" w:rsidRPr="00CF70CF">
        <w:rPr>
          <w:rFonts w:ascii="Times New Roman" w:hAnsi="Times New Roman" w:cs="Times New Roman"/>
          <w:szCs w:val="24"/>
          <w:u w:val="single"/>
        </w:rPr>
        <w:t xml:space="preserve"> </w:t>
      </w:r>
      <w:r w:rsidRPr="00CF70CF">
        <w:rPr>
          <w:rFonts w:ascii="Times New Roman" w:hAnsi="Times New Roman" w:cs="Times New Roman"/>
          <w:szCs w:val="24"/>
          <w:u w:val="single"/>
        </w:rPr>
        <w:t>oferty</w:t>
      </w:r>
    </w:p>
    <w:p w14:paraId="141A9E51" w14:textId="77777777" w:rsidR="00FF39A6" w:rsidRPr="00CF70CF" w:rsidRDefault="00FF39A6" w:rsidP="00607ECF">
      <w:pPr>
        <w:autoSpaceDE w:val="0"/>
        <w:autoSpaceDN w:val="0"/>
        <w:adjustRightInd w:val="0"/>
        <w:spacing w:after="0"/>
        <w:jc w:val="both"/>
        <w:rPr>
          <w:rFonts w:ascii="Times New Roman" w:hAnsi="Times New Roman"/>
          <w:sz w:val="24"/>
          <w:szCs w:val="24"/>
        </w:rPr>
      </w:pPr>
      <w:r w:rsidRPr="00CF70CF">
        <w:rPr>
          <w:rFonts w:ascii="Times New Roman" w:hAnsi="Times New Roman"/>
          <w:sz w:val="24"/>
          <w:szCs w:val="24"/>
        </w:rPr>
        <w:t>Zamawiający</w:t>
      </w:r>
      <w:r w:rsidR="006E0DAA" w:rsidRPr="00CF70CF">
        <w:rPr>
          <w:rFonts w:ascii="Times New Roman" w:hAnsi="Times New Roman"/>
          <w:sz w:val="24"/>
          <w:szCs w:val="24"/>
        </w:rPr>
        <w:t xml:space="preserve"> </w:t>
      </w:r>
      <w:r w:rsidRPr="00CF70CF">
        <w:rPr>
          <w:rFonts w:ascii="Times New Roman" w:hAnsi="Times New Roman"/>
          <w:sz w:val="24"/>
          <w:szCs w:val="24"/>
        </w:rPr>
        <w:t>odrzuca</w:t>
      </w:r>
      <w:r w:rsidR="006E0DAA" w:rsidRPr="00CF70CF">
        <w:rPr>
          <w:rFonts w:ascii="Times New Roman" w:hAnsi="Times New Roman"/>
          <w:sz w:val="24"/>
          <w:szCs w:val="24"/>
        </w:rPr>
        <w:t xml:space="preserve"> </w:t>
      </w:r>
      <w:r w:rsidRPr="00CF70CF">
        <w:rPr>
          <w:rFonts w:ascii="Times New Roman" w:hAnsi="Times New Roman"/>
          <w:sz w:val="24"/>
          <w:szCs w:val="24"/>
        </w:rPr>
        <w:t>ofertę,</w:t>
      </w:r>
      <w:r w:rsidR="006E0DAA" w:rsidRPr="00CF70CF">
        <w:rPr>
          <w:rFonts w:ascii="Times New Roman" w:hAnsi="Times New Roman"/>
          <w:sz w:val="24"/>
          <w:szCs w:val="24"/>
        </w:rPr>
        <w:t xml:space="preserve"> </w:t>
      </w:r>
      <w:r w:rsidRPr="00CF70CF">
        <w:rPr>
          <w:rFonts w:ascii="Times New Roman" w:hAnsi="Times New Roman"/>
          <w:sz w:val="24"/>
          <w:szCs w:val="24"/>
        </w:rPr>
        <w:t>jeżeli:</w:t>
      </w:r>
    </w:p>
    <w:p w14:paraId="5C3845E4" w14:textId="77777777" w:rsidR="00375632" w:rsidRPr="00CF70CF" w:rsidRDefault="00375632" w:rsidP="00607ECF">
      <w:pPr>
        <w:autoSpaceDE w:val="0"/>
        <w:autoSpaceDN w:val="0"/>
        <w:adjustRightInd w:val="0"/>
        <w:spacing w:after="0"/>
        <w:jc w:val="both"/>
        <w:rPr>
          <w:rFonts w:ascii="Times New Roman" w:eastAsia="Cambria" w:hAnsi="Times New Roman"/>
          <w:sz w:val="24"/>
          <w:szCs w:val="24"/>
          <w:lang w:eastAsia="pl-PL"/>
        </w:rPr>
      </w:pPr>
      <w:r w:rsidRPr="00CF70CF">
        <w:rPr>
          <w:rFonts w:ascii="Times New Roman" w:hAnsi="Times New Roman"/>
          <w:sz w:val="24"/>
          <w:szCs w:val="24"/>
        </w:rPr>
        <w:t>1) została złożona po terminie składania ofert;</w:t>
      </w:r>
    </w:p>
    <w:p w14:paraId="75DE2C11" w14:textId="77777777" w:rsidR="00375632" w:rsidRPr="00CF70CF" w:rsidRDefault="00375632" w:rsidP="00607ECF">
      <w:pPr>
        <w:autoSpaceDE w:val="0"/>
        <w:autoSpaceDN w:val="0"/>
        <w:adjustRightInd w:val="0"/>
        <w:spacing w:after="0"/>
        <w:jc w:val="both"/>
        <w:rPr>
          <w:rFonts w:ascii="Times New Roman" w:hAnsi="Times New Roman"/>
          <w:sz w:val="24"/>
          <w:szCs w:val="24"/>
        </w:rPr>
      </w:pPr>
      <w:r w:rsidRPr="00CF70CF">
        <w:rPr>
          <w:rFonts w:ascii="Times New Roman" w:hAnsi="Times New Roman"/>
          <w:sz w:val="24"/>
          <w:szCs w:val="24"/>
        </w:rPr>
        <w:t>2) została złożona przez wykonawcę:</w:t>
      </w:r>
    </w:p>
    <w:p w14:paraId="674D8C1F" w14:textId="77777777" w:rsidR="00375632" w:rsidRPr="00CF70CF" w:rsidRDefault="00375632" w:rsidP="00607ECF">
      <w:pPr>
        <w:autoSpaceDE w:val="0"/>
        <w:autoSpaceDN w:val="0"/>
        <w:adjustRightInd w:val="0"/>
        <w:spacing w:after="0"/>
        <w:ind w:left="284"/>
        <w:jc w:val="both"/>
        <w:rPr>
          <w:rFonts w:ascii="Times New Roman" w:hAnsi="Times New Roman"/>
          <w:sz w:val="24"/>
          <w:szCs w:val="24"/>
        </w:rPr>
      </w:pPr>
      <w:r w:rsidRPr="00CF70CF">
        <w:rPr>
          <w:rFonts w:ascii="Times New Roman" w:eastAsia="Times New Roman" w:hAnsi="Times New Roman"/>
          <w:sz w:val="24"/>
          <w:szCs w:val="24"/>
          <w:lang w:eastAsia="pl-PL"/>
        </w:rPr>
        <w:t xml:space="preserve">a) </w:t>
      </w:r>
      <w:r w:rsidRPr="00CF70CF">
        <w:rPr>
          <w:rFonts w:ascii="Times New Roman" w:hAnsi="Times New Roman"/>
          <w:sz w:val="24"/>
          <w:szCs w:val="24"/>
        </w:rPr>
        <w:t>podlegającego wykluczeniu z postępowania lub</w:t>
      </w:r>
    </w:p>
    <w:p w14:paraId="25057C85" w14:textId="77777777" w:rsidR="00375632" w:rsidRPr="00CF70CF" w:rsidRDefault="00375632" w:rsidP="00607ECF">
      <w:pPr>
        <w:autoSpaceDE w:val="0"/>
        <w:autoSpaceDN w:val="0"/>
        <w:adjustRightInd w:val="0"/>
        <w:spacing w:after="0"/>
        <w:ind w:left="284"/>
        <w:jc w:val="both"/>
        <w:rPr>
          <w:rFonts w:ascii="Times New Roman" w:hAnsi="Times New Roman"/>
          <w:sz w:val="24"/>
          <w:szCs w:val="24"/>
        </w:rPr>
      </w:pPr>
      <w:r w:rsidRPr="00CF70CF">
        <w:rPr>
          <w:rFonts w:ascii="Times New Roman" w:hAnsi="Times New Roman"/>
          <w:sz w:val="24"/>
          <w:szCs w:val="24"/>
        </w:rPr>
        <w:t>b) niespełniającego warunków udziału w postępowaniu lub</w:t>
      </w:r>
    </w:p>
    <w:p w14:paraId="5E86CC70" w14:textId="77777777" w:rsidR="00375632" w:rsidRPr="00CF70CF" w:rsidRDefault="00375632" w:rsidP="00607ECF">
      <w:pPr>
        <w:autoSpaceDE w:val="0"/>
        <w:autoSpaceDN w:val="0"/>
        <w:adjustRightInd w:val="0"/>
        <w:spacing w:after="0"/>
        <w:ind w:left="284"/>
        <w:jc w:val="both"/>
        <w:rPr>
          <w:rFonts w:ascii="Times New Roman" w:eastAsia="Times New Roman" w:hAnsi="Times New Roman"/>
          <w:sz w:val="24"/>
          <w:szCs w:val="24"/>
          <w:lang w:eastAsia="pl-PL"/>
        </w:rPr>
      </w:pPr>
      <w:r w:rsidRPr="00CF70CF">
        <w:rPr>
          <w:rFonts w:ascii="Times New Roman" w:hAnsi="Times New Roman"/>
          <w:sz w:val="24"/>
          <w:szCs w:val="24"/>
        </w:rPr>
        <w:t xml:space="preserve">c) który nie złożył w przewidzianym terminie oświadczenia, o którym mowa w art. 125 ust. 1 ustawy </w:t>
      </w:r>
      <w:proofErr w:type="spellStart"/>
      <w:r w:rsidRPr="00CF70CF">
        <w:rPr>
          <w:rFonts w:ascii="Times New Roman" w:hAnsi="Times New Roman"/>
          <w:sz w:val="24"/>
          <w:szCs w:val="24"/>
        </w:rPr>
        <w:t>Pzp</w:t>
      </w:r>
      <w:proofErr w:type="spellEnd"/>
      <w:r w:rsidRPr="00CF70CF">
        <w:rPr>
          <w:rFonts w:ascii="Times New Roman" w:hAnsi="Times New Roman"/>
          <w:sz w:val="24"/>
          <w:szCs w:val="24"/>
        </w:rPr>
        <w:t>, lub podmiotowego środka dowodowego, potwierdzających brak podstaw wykluczenia lub spełnianie warunków udziału w postępowaniu, przedmiotowego środka dowodowego, lub innych dokumentów lub oświadczeń;</w:t>
      </w:r>
    </w:p>
    <w:p w14:paraId="745DC185" w14:textId="77777777" w:rsidR="00375632" w:rsidRPr="00CF70CF" w:rsidRDefault="00375632" w:rsidP="00607ECF">
      <w:pPr>
        <w:autoSpaceDE w:val="0"/>
        <w:autoSpaceDN w:val="0"/>
        <w:adjustRightInd w:val="0"/>
        <w:spacing w:after="0"/>
        <w:jc w:val="both"/>
        <w:rPr>
          <w:rFonts w:ascii="Times New Roman" w:hAnsi="Times New Roman"/>
          <w:sz w:val="24"/>
          <w:szCs w:val="24"/>
        </w:rPr>
      </w:pPr>
      <w:r w:rsidRPr="00CF70CF">
        <w:rPr>
          <w:rFonts w:ascii="Times New Roman" w:hAnsi="Times New Roman"/>
          <w:sz w:val="24"/>
          <w:szCs w:val="24"/>
        </w:rPr>
        <w:lastRenderedPageBreak/>
        <w:t>3) jest niezgodna z przepisami ustawy;</w:t>
      </w:r>
    </w:p>
    <w:p w14:paraId="4BD60D8B" w14:textId="77777777" w:rsidR="00375632" w:rsidRPr="00CF70CF" w:rsidRDefault="00375632" w:rsidP="00607ECF">
      <w:pPr>
        <w:autoSpaceDE w:val="0"/>
        <w:autoSpaceDN w:val="0"/>
        <w:adjustRightInd w:val="0"/>
        <w:spacing w:after="0"/>
        <w:jc w:val="both"/>
        <w:rPr>
          <w:rFonts w:ascii="Times New Roman" w:hAnsi="Times New Roman"/>
          <w:sz w:val="24"/>
          <w:szCs w:val="24"/>
        </w:rPr>
      </w:pPr>
      <w:r w:rsidRPr="00CF70CF">
        <w:rPr>
          <w:rFonts w:ascii="Times New Roman" w:hAnsi="Times New Roman"/>
          <w:sz w:val="24"/>
          <w:szCs w:val="24"/>
        </w:rPr>
        <w:t>4) jest nieważna na podstawie odrębnych przepisów;</w:t>
      </w:r>
    </w:p>
    <w:p w14:paraId="6DD25BA5" w14:textId="77777777" w:rsidR="00375632" w:rsidRPr="00CF70CF" w:rsidRDefault="00375632" w:rsidP="00607ECF">
      <w:pPr>
        <w:autoSpaceDE w:val="0"/>
        <w:autoSpaceDN w:val="0"/>
        <w:adjustRightInd w:val="0"/>
        <w:spacing w:after="0"/>
        <w:jc w:val="both"/>
        <w:rPr>
          <w:rFonts w:ascii="Times New Roman" w:hAnsi="Times New Roman"/>
          <w:sz w:val="24"/>
          <w:szCs w:val="24"/>
        </w:rPr>
      </w:pPr>
      <w:r w:rsidRPr="00CF70CF">
        <w:rPr>
          <w:rFonts w:ascii="Times New Roman" w:hAnsi="Times New Roman"/>
          <w:sz w:val="24"/>
          <w:szCs w:val="24"/>
        </w:rPr>
        <w:t>5) jej treść jest niezgodna z warunkami zamówienia;</w:t>
      </w:r>
    </w:p>
    <w:p w14:paraId="3A12B417" w14:textId="77777777" w:rsidR="00375632" w:rsidRPr="00CF70CF" w:rsidRDefault="00375632" w:rsidP="00607ECF">
      <w:pPr>
        <w:autoSpaceDE w:val="0"/>
        <w:autoSpaceDN w:val="0"/>
        <w:adjustRightInd w:val="0"/>
        <w:spacing w:after="0"/>
        <w:jc w:val="both"/>
        <w:rPr>
          <w:rFonts w:ascii="Times New Roman" w:eastAsia="Times New Roman" w:hAnsi="Times New Roman" w:cs="Times New Roman"/>
          <w:sz w:val="24"/>
          <w:szCs w:val="24"/>
          <w:lang w:eastAsia="pl-PL"/>
        </w:rPr>
      </w:pPr>
      <w:r w:rsidRPr="00CF70CF">
        <w:rPr>
          <w:rFonts w:ascii="Times New Roman" w:eastAsia="Times New Roman" w:hAnsi="Times New Roman" w:cs="Times New Roman"/>
          <w:sz w:val="24"/>
          <w:szCs w:val="24"/>
          <w:lang w:eastAsia="pl-PL"/>
        </w:rPr>
        <w:t>5a) została złożona przez wykonawcę pochodzącego z państwa trzeciego niebędącego stroną umowy międzynarodowej lub wspólnie z wykonawcą pochodzącym z państwa trzeciego niebędącego stroną umowy międzynarodowej, z wyjątkiem przypadku, o którym mowa w art. 16b ust. 1 pkt 1 lub 2;</w:t>
      </w:r>
    </w:p>
    <w:p w14:paraId="7A93A69A" w14:textId="77777777" w:rsidR="00375632" w:rsidRPr="00CF70CF" w:rsidRDefault="00375632" w:rsidP="00607ECF">
      <w:pPr>
        <w:autoSpaceDE w:val="0"/>
        <w:autoSpaceDN w:val="0"/>
        <w:adjustRightInd w:val="0"/>
        <w:spacing w:after="0"/>
        <w:jc w:val="both"/>
        <w:rPr>
          <w:rFonts w:ascii="Times New Roman" w:hAnsi="Times New Roman"/>
          <w:sz w:val="24"/>
          <w:szCs w:val="24"/>
        </w:rPr>
      </w:pPr>
      <w:r w:rsidRPr="00CF70CF">
        <w:rPr>
          <w:rFonts w:ascii="Times New Roman" w:hAnsi="Times New Roman"/>
          <w:sz w:val="24"/>
          <w:szCs w:val="24"/>
        </w:rPr>
        <w:t>6) nie została sporządzona lub przekazana w sposób zgodny z wymaganiami technicznymi oraz organizacyjnymi sporządzania lub przekazywania ofert przy użyciu środków komunikacji elektronicznej określonymi przez zamawiającego;</w:t>
      </w:r>
    </w:p>
    <w:p w14:paraId="0D6B5065" w14:textId="77777777" w:rsidR="00375632" w:rsidRPr="00CF70CF" w:rsidRDefault="00375632" w:rsidP="00607ECF">
      <w:pPr>
        <w:autoSpaceDE w:val="0"/>
        <w:autoSpaceDN w:val="0"/>
        <w:adjustRightInd w:val="0"/>
        <w:spacing w:after="0"/>
        <w:jc w:val="both"/>
        <w:rPr>
          <w:rFonts w:ascii="Times New Roman" w:hAnsi="Times New Roman"/>
          <w:sz w:val="24"/>
          <w:szCs w:val="24"/>
        </w:rPr>
      </w:pPr>
      <w:r w:rsidRPr="00CF70CF">
        <w:rPr>
          <w:rFonts w:ascii="Times New Roman" w:hAnsi="Times New Roman"/>
          <w:sz w:val="24"/>
          <w:szCs w:val="24"/>
        </w:rPr>
        <w:t>7) została złożona w warunkach czynu nieuczciwej konkurencji w rozumieniu ustawy z dnia 16 kwietnia 1993 r. o zwalczaniu nieuczciwej konkurencji;</w:t>
      </w:r>
    </w:p>
    <w:p w14:paraId="68F7DC46" w14:textId="77777777" w:rsidR="00375632" w:rsidRPr="00CF70CF" w:rsidRDefault="00375632" w:rsidP="00607ECF">
      <w:pPr>
        <w:autoSpaceDE w:val="0"/>
        <w:autoSpaceDN w:val="0"/>
        <w:adjustRightInd w:val="0"/>
        <w:spacing w:after="0"/>
        <w:jc w:val="both"/>
        <w:rPr>
          <w:rFonts w:ascii="Times New Roman" w:hAnsi="Times New Roman"/>
          <w:sz w:val="24"/>
          <w:szCs w:val="24"/>
        </w:rPr>
      </w:pPr>
      <w:r w:rsidRPr="00CF70CF">
        <w:rPr>
          <w:rFonts w:ascii="Times New Roman" w:hAnsi="Times New Roman"/>
          <w:sz w:val="24"/>
          <w:szCs w:val="24"/>
        </w:rPr>
        <w:t>8) zawiera rażąco niską cenę lub koszt w stosunku do przedmiotu zamówienia;</w:t>
      </w:r>
    </w:p>
    <w:p w14:paraId="07CA625E" w14:textId="77777777" w:rsidR="00375632" w:rsidRPr="00CF70CF" w:rsidRDefault="00375632" w:rsidP="00607ECF">
      <w:pPr>
        <w:autoSpaceDE w:val="0"/>
        <w:autoSpaceDN w:val="0"/>
        <w:adjustRightInd w:val="0"/>
        <w:spacing w:after="0"/>
        <w:jc w:val="both"/>
        <w:rPr>
          <w:rFonts w:ascii="Times New Roman" w:hAnsi="Times New Roman"/>
          <w:sz w:val="24"/>
          <w:szCs w:val="24"/>
        </w:rPr>
      </w:pPr>
      <w:r w:rsidRPr="00CF70CF">
        <w:rPr>
          <w:rFonts w:ascii="Times New Roman" w:hAnsi="Times New Roman"/>
          <w:sz w:val="24"/>
          <w:szCs w:val="24"/>
        </w:rPr>
        <w:t>9) została złożona przez wykonawcę niezaproszonego do składania ofert;</w:t>
      </w:r>
    </w:p>
    <w:p w14:paraId="7A2C6A11" w14:textId="77777777" w:rsidR="00375632" w:rsidRPr="00CF70CF" w:rsidRDefault="00375632" w:rsidP="00607ECF">
      <w:pPr>
        <w:autoSpaceDE w:val="0"/>
        <w:autoSpaceDN w:val="0"/>
        <w:adjustRightInd w:val="0"/>
        <w:spacing w:after="0"/>
        <w:jc w:val="both"/>
        <w:rPr>
          <w:rFonts w:ascii="Times New Roman" w:hAnsi="Times New Roman"/>
          <w:sz w:val="24"/>
          <w:szCs w:val="24"/>
        </w:rPr>
      </w:pPr>
      <w:r w:rsidRPr="00CF70CF">
        <w:rPr>
          <w:rFonts w:ascii="Times New Roman" w:hAnsi="Times New Roman"/>
          <w:sz w:val="24"/>
          <w:szCs w:val="24"/>
        </w:rPr>
        <w:t>10) zawiera błędy w obliczeniu ceny lub kosztu;</w:t>
      </w:r>
    </w:p>
    <w:p w14:paraId="14EDF7AE" w14:textId="77777777" w:rsidR="00375632" w:rsidRPr="00CF70CF" w:rsidRDefault="00375632" w:rsidP="00607ECF">
      <w:pPr>
        <w:autoSpaceDE w:val="0"/>
        <w:autoSpaceDN w:val="0"/>
        <w:adjustRightInd w:val="0"/>
        <w:spacing w:after="0"/>
        <w:jc w:val="both"/>
        <w:rPr>
          <w:rFonts w:ascii="Times New Roman" w:hAnsi="Times New Roman"/>
          <w:sz w:val="24"/>
          <w:szCs w:val="24"/>
        </w:rPr>
      </w:pPr>
      <w:r w:rsidRPr="00CF70CF">
        <w:rPr>
          <w:rFonts w:ascii="Times New Roman" w:hAnsi="Times New Roman"/>
          <w:sz w:val="24"/>
          <w:szCs w:val="24"/>
        </w:rPr>
        <w:t xml:space="preserve">11) wykonawca w wyznaczonym terminie zakwestionował poprawienie omyłki, o której mowa w art. 223 ust. 2 pkt 3 ustawy </w:t>
      </w:r>
      <w:proofErr w:type="spellStart"/>
      <w:r w:rsidRPr="00CF70CF">
        <w:rPr>
          <w:rFonts w:ascii="Times New Roman" w:hAnsi="Times New Roman"/>
          <w:sz w:val="24"/>
          <w:szCs w:val="24"/>
        </w:rPr>
        <w:t>Pzp</w:t>
      </w:r>
      <w:proofErr w:type="spellEnd"/>
      <w:r w:rsidRPr="00CF70CF">
        <w:rPr>
          <w:rFonts w:ascii="Times New Roman" w:hAnsi="Times New Roman"/>
          <w:sz w:val="24"/>
          <w:szCs w:val="24"/>
        </w:rPr>
        <w:t>;</w:t>
      </w:r>
    </w:p>
    <w:p w14:paraId="08437819" w14:textId="77777777" w:rsidR="00375632" w:rsidRPr="00CF70CF" w:rsidRDefault="00375632" w:rsidP="00607ECF">
      <w:pPr>
        <w:autoSpaceDE w:val="0"/>
        <w:autoSpaceDN w:val="0"/>
        <w:adjustRightInd w:val="0"/>
        <w:spacing w:after="0"/>
        <w:jc w:val="both"/>
        <w:rPr>
          <w:rFonts w:ascii="Times New Roman" w:hAnsi="Times New Roman"/>
          <w:sz w:val="24"/>
          <w:szCs w:val="24"/>
        </w:rPr>
      </w:pPr>
      <w:r w:rsidRPr="00CF70CF">
        <w:rPr>
          <w:rFonts w:ascii="Times New Roman" w:hAnsi="Times New Roman"/>
          <w:sz w:val="24"/>
          <w:szCs w:val="24"/>
        </w:rPr>
        <w:t>12) wykonawca nie wyraził pisemnej zgody na przedłużenie terminu związania ofertą;</w:t>
      </w:r>
    </w:p>
    <w:p w14:paraId="1F631F2A" w14:textId="77777777" w:rsidR="00375632" w:rsidRPr="00CF70CF" w:rsidRDefault="00375632" w:rsidP="00607ECF">
      <w:pPr>
        <w:autoSpaceDE w:val="0"/>
        <w:autoSpaceDN w:val="0"/>
        <w:adjustRightInd w:val="0"/>
        <w:spacing w:after="0"/>
        <w:jc w:val="both"/>
        <w:rPr>
          <w:rFonts w:ascii="Times New Roman" w:hAnsi="Times New Roman"/>
          <w:sz w:val="24"/>
          <w:szCs w:val="24"/>
        </w:rPr>
      </w:pPr>
      <w:r w:rsidRPr="00CF70CF">
        <w:rPr>
          <w:rFonts w:ascii="Times New Roman" w:hAnsi="Times New Roman"/>
          <w:sz w:val="24"/>
          <w:szCs w:val="24"/>
        </w:rPr>
        <w:t>13) wykonawca nie wyraził pisemnej zgody na wybór jego oferty po upływie terminu związania ofertą;</w:t>
      </w:r>
    </w:p>
    <w:p w14:paraId="38AF5E0F" w14:textId="77777777" w:rsidR="00375632" w:rsidRPr="00CF70CF" w:rsidRDefault="00375632" w:rsidP="00607ECF">
      <w:pPr>
        <w:autoSpaceDE w:val="0"/>
        <w:autoSpaceDN w:val="0"/>
        <w:adjustRightInd w:val="0"/>
        <w:spacing w:after="0"/>
        <w:jc w:val="both"/>
        <w:rPr>
          <w:rFonts w:ascii="Times New Roman" w:hAnsi="Times New Roman"/>
          <w:sz w:val="24"/>
          <w:szCs w:val="24"/>
        </w:rPr>
      </w:pPr>
      <w:r w:rsidRPr="00CF70CF">
        <w:rPr>
          <w:rFonts w:ascii="Times New Roman" w:hAnsi="Times New Roman"/>
          <w:sz w:val="24"/>
          <w:szCs w:val="24"/>
        </w:rPr>
        <w:t xml:space="preserve">14) wykonawca nie wniósł wadium lub wniósł w sposób nieprawidłowy lub nie utrzymywał wadium nieprzerwanie do upływu terminu związania ofertą lub złożył wniosek o zwrot wadium w przypadku, o którym mowa w art. 98 ust. 2 pkt 3 ustawy </w:t>
      </w:r>
      <w:proofErr w:type="spellStart"/>
      <w:r w:rsidRPr="00CF70CF">
        <w:rPr>
          <w:rFonts w:ascii="Times New Roman" w:hAnsi="Times New Roman"/>
          <w:sz w:val="24"/>
          <w:szCs w:val="24"/>
        </w:rPr>
        <w:t>Pzp</w:t>
      </w:r>
      <w:proofErr w:type="spellEnd"/>
      <w:r w:rsidRPr="00CF70CF">
        <w:rPr>
          <w:rFonts w:ascii="Times New Roman" w:hAnsi="Times New Roman"/>
          <w:sz w:val="24"/>
          <w:szCs w:val="24"/>
        </w:rPr>
        <w:t>;</w:t>
      </w:r>
    </w:p>
    <w:p w14:paraId="3AB82A16" w14:textId="77777777" w:rsidR="00375632" w:rsidRPr="00CF70CF" w:rsidRDefault="00375632" w:rsidP="00607ECF">
      <w:pPr>
        <w:autoSpaceDE w:val="0"/>
        <w:autoSpaceDN w:val="0"/>
        <w:adjustRightInd w:val="0"/>
        <w:spacing w:after="0"/>
        <w:jc w:val="both"/>
        <w:rPr>
          <w:rFonts w:ascii="Times New Roman" w:hAnsi="Times New Roman"/>
          <w:sz w:val="24"/>
          <w:szCs w:val="24"/>
        </w:rPr>
      </w:pPr>
      <w:r w:rsidRPr="00CF70CF">
        <w:rPr>
          <w:rFonts w:ascii="Times New Roman" w:hAnsi="Times New Roman"/>
          <w:sz w:val="24"/>
          <w:szCs w:val="24"/>
        </w:rPr>
        <w:t>15) oferta wariantowa nie została złożona lub nie spełnia minimalnych wymagań określonych przez zamawiającego, w przypadku, gdy zamawiający wymagał jej złożenia;</w:t>
      </w:r>
    </w:p>
    <w:p w14:paraId="46335027" w14:textId="77777777" w:rsidR="00375632" w:rsidRPr="00CF70CF" w:rsidRDefault="00375632" w:rsidP="00607ECF">
      <w:pPr>
        <w:autoSpaceDE w:val="0"/>
        <w:autoSpaceDN w:val="0"/>
        <w:adjustRightInd w:val="0"/>
        <w:spacing w:after="0"/>
        <w:jc w:val="both"/>
        <w:rPr>
          <w:rFonts w:ascii="Times New Roman" w:hAnsi="Times New Roman"/>
          <w:sz w:val="24"/>
          <w:szCs w:val="24"/>
        </w:rPr>
      </w:pPr>
      <w:r w:rsidRPr="00CF70CF">
        <w:rPr>
          <w:rFonts w:ascii="Times New Roman" w:hAnsi="Times New Roman"/>
          <w:sz w:val="24"/>
          <w:szCs w:val="24"/>
        </w:rPr>
        <w:t>16) jej przyjęcie naruszałoby bezpieczeństwo publiczne lub istotny interes bezpieczeństwa państwa, a tego bezpieczeństwa lub interesu nie można zagwarantować w inny sposób;</w:t>
      </w:r>
    </w:p>
    <w:p w14:paraId="3996D0EB" w14:textId="77777777" w:rsidR="00607ECF" w:rsidRPr="00E6043E" w:rsidRDefault="00607ECF" w:rsidP="00607ECF">
      <w:pPr>
        <w:autoSpaceDE w:val="0"/>
        <w:autoSpaceDN w:val="0"/>
        <w:adjustRightInd w:val="0"/>
        <w:spacing w:after="0"/>
        <w:jc w:val="both"/>
        <w:rPr>
          <w:rFonts w:ascii="Times New Roman" w:hAnsi="Times New Roman"/>
          <w:sz w:val="24"/>
          <w:szCs w:val="24"/>
        </w:rPr>
      </w:pPr>
      <w:r w:rsidRPr="00E6043E">
        <w:rPr>
          <w:rFonts w:ascii="Times New Roman" w:hAnsi="Times New Roman"/>
          <w:sz w:val="24"/>
          <w:szCs w:val="24"/>
        </w:rPr>
        <w:t xml:space="preserve">17) obejmuje ona produkt ICT, usługę ICT lub proces ICT wskazane w rekomendacji, o której mowa w art. 33 ust. 4 ustawy z dnia 5 lipca 2018 r. o krajowym systemie </w:t>
      </w:r>
      <w:proofErr w:type="spellStart"/>
      <w:r w:rsidRPr="00E6043E">
        <w:rPr>
          <w:rFonts w:ascii="Times New Roman" w:hAnsi="Times New Roman"/>
          <w:sz w:val="24"/>
          <w:szCs w:val="24"/>
        </w:rPr>
        <w:t>cyberbezpieczeństwa</w:t>
      </w:r>
      <w:proofErr w:type="spellEnd"/>
      <w:r w:rsidRPr="00E6043E">
        <w:rPr>
          <w:rFonts w:ascii="Times New Roman" w:hAnsi="Times New Roman"/>
          <w:sz w:val="24"/>
          <w:szCs w:val="24"/>
        </w:rPr>
        <w:t xml:space="preserve"> (Dz. U. z 2026 r. poz. 20 i 252), stwierdzającej ich negatywny wpływ na podstawowy interes bezpieczeństwa państwa</w:t>
      </w:r>
    </w:p>
    <w:p w14:paraId="69D99EA9" w14:textId="77777777" w:rsidR="00607ECF" w:rsidRPr="00E6043E" w:rsidRDefault="00607ECF" w:rsidP="00607ECF">
      <w:pPr>
        <w:autoSpaceDE w:val="0"/>
        <w:autoSpaceDN w:val="0"/>
        <w:adjustRightInd w:val="0"/>
        <w:spacing w:after="0"/>
        <w:jc w:val="both"/>
        <w:rPr>
          <w:rFonts w:ascii="Times New Roman" w:hAnsi="Times New Roman"/>
          <w:sz w:val="24"/>
          <w:szCs w:val="24"/>
        </w:rPr>
      </w:pPr>
      <w:r w:rsidRPr="00E6043E">
        <w:rPr>
          <w:rFonts w:ascii="Times New Roman" w:hAnsi="Times New Roman"/>
          <w:sz w:val="24"/>
          <w:szCs w:val="24"/>
        </w:rPr>
        <w:t>18) została złożona bez odbycia wizji lokalnej lub bez sprawdzenia dokumentów niezbędnych do realizacji zamówienia dostępnych na miejscu u zamawiającego, w przypadku, gdy zamawiający tego wymagał w dokumentach zamówienia.</w:t>
      </w:r>
    </w:p>
    <w:p w14:paraId="5CA8AAAF" w14:textId="77777777" w:rsidR="00607ECF" w:rsidRPr="00E6043E" w:rsidRDefault="00607ECF" w:rsidP="00607ECF">
      <w:pPr>
        <w:autoSpaceDE w:val="0"/>
        <w:autoSpaceDN w:val="0"/>
        <w:adjustRightInd w:val="0"/>
        <w:spacing w:after="0"/>
        <w:jc w:val="both"/>
        <w:rPr>
          <w:rFonts w:ascii="Times New Roman" w:hAnsi="Times New Roman"/>
          <w:sz w:val="24"/>
          <w:szCs w:val="24"/>
        </w:rPr>
      </w:pPr>
      <w:r w:rsidRPr="00E6043E">
        <w:rPr>
          <w:rFonts w:ascii="Times New Roman" w:hAnsi="Times New Roman"/>
          <w:sz w:val="24"/>
          <w:szCs w:val="24"/>
        </w:rPr>
        <w:t xml:space="preserve">19) obejmuje ona produkt ICT, którego typ został określony w decyzji w sprawie uznania dostawcy za dostawcę wysokiego ryzyka, o której mowa w art. 67b ust. 15 ustawy z dnia 5 lipca 2018 r. o krajowym systemie </w:t>
      </w:r>
      <w:proofErr w:type="spellStart"/>
      <w:r w:rsidRPr="00E6043E">
        <w:rPr>
          <w:rFonts w:ascii="Times New Roman" w:hAnsi="Times New Roman"/>
          <w:sz w:val="24"/>
          <w:szCs w:val="24"/>
        </w:rPr>
        <w:t>cyberbezpieczeństwa</w:t>
      </w:r>
      <w:proofErr w:type="spellEnd"/>
      <w:r w:rsidRPr="00E6043E">
        <w:rPr>
          <w:rFonts w:ascii="Times New Roman" w:hAnsi="Times New Roman"/>
          <w:sz w:val="24"/>
          <w:szCs w:val="24"/>
        </w:rPr>
        <w:t>, lub usługę ICT, lub proces ICT, określone w tej decyzji.</w:t>
      </w:r>
    </w:p>
    <w:p w14:paraId="4DA8EDFD" w14:textId="77777777" w:rsidR="00AC1F34" w:rsidRDefault="00AC1F34" w:rsidP="00607ECF">
      <w:pPr>
        <w:autoSpaceDE w:val="0"/>
        <w:autoSpaceDN w:val="0"/>
        <w:adjustRightInd w:val="0"/>
        <w:spacing w:after="0"/>
        <w:jc w:val="both"/>
        <w:rPr>
          <w:rFonts w:ascii="Times New Roman" w:eastAsia="Calibri" w:hAnsi="Times New Roman" w:cs="Times New Roman"/>
          <w:sz w:val="24"/>
          <w:szCs w:val="24"/>
        </w:rPr>
      </w:pPr>
    </w:p>
    <w:p w14:paraId="64BEEAC2" w14:textId="77777777" w:rsidR="003C0AE4" w:rsidRPr="00CF70CF" w:rsidRDefault="003C0AE4" w:rsidP="00885433">
      <w:pPr>
        <w:pStyle w:val="Nagwek4"/>
        <w:keepNext w:val="0"/>
        <w:numPr>
          <w:ilvl w:val="0"/>
          <w:numId w:val="95"/>
        </w:numPr>
        <w:spacing w:line="276" w:lineRule="auto"/>
        <w:ind w:left="709"/>
        <w:rPr>
          <w:rFonts w:ascii="Times New Roman" w:hAnsi="Times New Roman" w:cs="Times New Roman"/>
          <w:szCs w:val="24"/>
          <w:u w:val="single"/>
        </w:rPr>
      </w:pPr>
      <w:r w:rsidRPr="00CF70CF">
        <w:rPr>
          <w:rFonts w:ascii="Times New Roman" w:hAnsi="Times New Roman" w:cs="Times New Roman"/>
          <w:szCs w:val="24"/>
          <w:u w:val="single"/>
        </w:rPr>
        <w:t>Sposób</w:t>
      </w:r>
      <w:r w:rsidR="006E0DAA" w:rsidRPr="00CF70CF">
        <w:rPr>
          <w:rFonts w:ascii="Times New Roman" w:hAnsi="Times New Roman" w:cs="Times New Roman"/>
          <w:szCs w:val="24"/>
          <w:u w:val="single"/>
        </w:rPr>
        <w:t xml:space="preserve"> </w:t>
      </w:r>
      <w:r w:rsidRPr="00CF70CF">
        <w:rPr>
          <w:rFonts w:ascii="Times New Roman" w:hAnsi="Times New Roman" w:cs="Times New Roman"/>
          <w:szCs w:val="24"/>
          <w:u w:val="single"/>
        </w:rPr>
        <w:t>obliczenia</w:t>
      </w:r>
      <w:r w:rsidR="006E0DAA" w:rsidRPr="00CF70CF">
        <w:rPr>
          <w:rFonts w:ascii="Times New Roman" w:hAnsi="Times New Roman" w:cs="Times New Roman"/>
          <w:szCs w:val="24"/>
          <w:u w:val="single"/>
        </w:rPr>
        <w:t xml:space="preserve"> </w:t>
      </w:r>
      <w:r w:rsidRPr="00CF70CF">
        <w:rPr>
          <w:rFonts w:ascii="Times New Roman" w:hAnsi="Times New Roman" w:cs="Times New Roman"/>
          <w:szCs w:val="24"/>
          <w:u w:val="single"/>
        </w:rPr>
        <w:t>ceny</w:t>
      </w:r>
      <w:r w:rsidR="006E0DAA" w:rsidRPr="00CF70CF">
        <w:rPr>
          <w:rFonts w:ascii="Times New Roman" w:hAnsi="Times New Roman" w:cs="Times New Roman"/>
          <w:szCs w:val="24"/>
          <w:u w:val="single"/>
        </w:rPr>
        <w:t xml:space="preserve"> </w:t>
      </w:r>
      <w:r w:rsidRPr="00CF70CF">
        <w:rPr>
          <w:rFonts w:ascii="Times New Roman" w:hAnsi="Times New Roman" w:cs="Times New Roman"/>
          <w:szCs w:val="24"/>
          <w:u w:val="single"/>
        </w:rPr>
        <w:t>oferty</w:t>
      </w:r>
    </w:p>
    <w:p w14:paraId="0B410B3E" w14:textId="77777777" w:rsidR="006A4FC3" w:rsidRPr="00CF70CF" w:rsidRDefault="006A4FC3" w:rsidP="00885433">
      <w:pPr>
        <w:numPr>
          <w:ilvl w:val="0"/>
          <w:numId w:val="123"/>
        </w:numPr>
        <w:tabs>
          <w:tab w:val="left" w:pos="426"/>
        </w:tabs>
        <w:spacing w:after="0"/>
        <w:ind w:left="426" w:hanging="426"/>
        <w:jc w:val="both"/>
        <w:rPr>
          <w:rFonts w:ascii="Times New Roman" w:eastAsia="Times New Roman" w:hAnsi="Times New Roman" w:cs="Times New Roman"/>
          <w:sz w:val="24"/>
          <w:szCs w:val="24"/>
          <w:lang w:eastAsia="pl-PL"/>
        </w:rPr>
      </w:pPr>
      <w:r w:rsidRPr="00CF70CF">
        <w:rPr>
          <w:rFonts w:ascii="Times New Roman" w:eastAsia="Times New Roman" w:hAnsi="Times New Roman" w:cs="Times New Roman"/>
          <w:sz w:val="24"/>
          <w:szCs w:val="24"/>
          <w:lang w:eastAsia="pl-PL"/>
        </w:rPr>
        <w:t>Oferta</w:t>
      </w:r>
      <w:r w:rsidR="006E0DAA" w:rsidRPr="00CF70CF">
        <w:rPr>
          <w:rFonts w:ascii="Times New Roman" w:eastAsia="Times New Roman" w:hAnsi="Times New Roman" w:cs="Times New Roman"/>
          <w:sz w:val="24"/>
          <w:szCs w:val="24"/>
          <w:lang w:eastAsia="pl-PL"/>
        </w:rPr>
        <w:t xml:space="preserve"> </w:t>
      </w:r>
      <w:r w:rsidRPr="00CF70CF">
        <w:rPr>
          <w:rFonts w:ascii="Times New Roman" w:eastAsia="Times New Roman" w:hAnsi="Times New Roman" w:cs="Times New Roman"/>
          <w:sz w:val="24"/>
          <w:szCs w:val="24"/>
          <w:lang w:eastAsia="pl-PL"/>
        </w:rPr>
        <w:t>musi</w:t>
      </w:r>
      <w:r w:rsidR="006E0DAA" w:rsidRPr="00CF70CF">
        <w:rPr>
          <w:rFonts w:ascii="Times New Roman" w:eastAsia="Times New Roman" w:hAnsi="Times New Roman" w:cs="Times New Roman"/>
          <w:sz w:val="24"/>
          <w:szCs w:val="24"/>
          <w:lang w:eastAsia="pl-PL"/>
        </w:rPr>
        <w:t xml:space="preserve"> </w:t>
      </w:r>
      <w:r w:rsidRPr="00CF70CF">
        <w:rPr>
          <w:rFonts w:ascii="Times New Roman" w:eastAsia="Times New Roman" w:hAnsi="Times New Roman" w:cs="Times New Roman"/>
          <w:sz w:val="24"/>
          <w:szCs w:val="24"/>
          <w:lang w:eastAsia="pl-PL"/>
        </w:rPr>
        <w:t>zawierać</w:t>
      </w:r>
      <w:r w:rsidR="006E0DAA" w:rsidRPr="00CF70CF">
        <w:rPr>
          <w:rFonts w:ascii="Times New Roman" w:eastAsia="Times New Roman" w:hAnsi="Times New Roman" w:cs="Times New Roman"/>
          <w:sz w:val="24"/>
          <w:szCs w:val="24"/>
          <w:lang w:eastAsia="pl-PL"/>
        </w:rPr>
        <w:t xml:space="preserve"> </w:t>
      </w:r>
      <w:r w:rsidRPr="00CF70CF">
        <w:rPr>
          <w:rFonts w:ascii="Times New Roman" w:eastAsia="Times New Roman" w:hAnsi="Times New Roman" w:cs="Times New Roman"/>
          <w:sz w:val="24"/>
          <w:szCs w:val="24"/>
          <w:lang w:eastAsia="pl-PL"/>
        </w:rPr>
        <w:t>ostateczną,</w:t>
      </w:r>
      <w:r w:rsidR="006E0DAA" w:rsidRPr="00CF70CF">
        <w:rPr>
          <w:rFonts w:ascii="Times New Roman" w:eastAsia="Times New Roman" w:hAnsi="Times New Roman" w:cs="Times New Roman"/>
          <w:sz w:val="24"/>
          <w:szCs w:val="24"/>
          <w:lang w:eastAsia="pl-PL"/>
        </w:rPr>
        <w:t xml:space="preserve"> </w:t>
      </w:r>
      <w:r w:rsidRPr="00CF70CF">
        <w:rPr>
          <w:rFonts w:ascii="Times New Roman" w:eastAsia="Times New Roman" w:hAnsi="Times New Roman" w:cs="Times New Roman"/>
          <w:sz w:val="24"/>
          <w:szCs w:val="24"/>
          <w:lang w:eastAsia="pl-PL"/>
        </w:rPr>
        <w:t>sumaryczną</w:t>
      </w:r>
      <w:r w:rsidR="006E0DAA" w:rsidRPr="00CF70CF">
        <w:rPr>
          <w:rFonts w:ascii="Times New Roman" w:eastAsia="Times New Roman" w:hAnsi="Times New Roman" w:cs="Times New Roman"/>
          <w:sz w:val="24"/>
          <w:szCs w:val="24"/>
          <w:lang w:eastAsia="pl-PL"/>
        </w:rPr>
        <w:t xml:space="preserve"> </w:t>
      </w:r>
      <w:r w:rsidRPr="00CF70CF">
        <w:rPr>
          <w:rFonts w:ascii="Times New Roman" w:eastAsia="Times New Roman" w:hAnsi="Times New Roman" w:cs="Times New Roman"/>
          <w:sz w:val="24"/>
          <w:szCs w:val="24"/>
          <w:lang w:eastAsia="pl-PL"/>
        </w:rPr>
        <w:t>cenę</w:t>
      </w:r>
      <w:r w:rsidR="006E0DAA" w:rsidRPr="00CF70CF">
        <w:rPr>
          <w:rFonts w:ascii="Times New Roman" w:eastAsia="Times New Roman" w:hAnsi="Times New Roman" w:cs="Times New Roman"/>
          <w:sz w:val="24"/>
          <w:szCs w:val="24"/>
          <w:lang w:eastAsia="pl-PL"/>
        </w:rPr>
        <w:t xml:space="preserve"> </w:t>
      </w:r>
      <w:r w:rsidRPr="00CF70CF">
        <w:rPr>
          <w:rFonts w:ascii="Times New Roman" w:eastAsia="Times New Roman" w:hAnsi="Times New Roman" w:cs="Times New Roman"/>
          <w:sz w:val="24"/>
          <w:szCs w:val="24"/>
          <w:lang w:eastAsia="pl-PL"/>
        </w:rPr>
        <w:t>za</w:t>
      </w:r>
      <w:r w:rsidR="006E0DAA" w:rsidRPr="00CF70CF">
        <w:rPr>
          <w:rFonts w:ascii="Times New Roman" w:eastAsia="Times New Roman" w:hAnsi="Times New Roman" w:cs="Times New Roman"/>
          <w:sz w:val="24"/>
          <w:szCs w:val="24"/>
          <w:lang w:eastAsia="pl-PL"/>
        </w:rPr>
        <w:t xml:space="preserve"> </w:t>
      </w:r>
      <w:r w:rsidRPr="00CF70CF">
        <w:rPr>
          <w:rFonts w:ascii="Times New Roman" w:eastAsia="Times New Roman" w:hAnsi="Times New Roman" w:cs="Times New Roman"/>
          <w:sz w:val="24"/>
          <w:szCs w:val="24"/>
          <w:lang w:eastAsia="pl-PL"/>
        </w:rPr>
        <w:t>wykonanie</w:t>
      </w:r>
      <w:r w:rsidR="006E0DAA" w:rsidRPr="00CF70CF">
        <w:rPr>
          <w:rFonts w:ascii="Times New Roman" w:eastAsia="Times New Roman" w:hAnsi="Times New Roman" w:cs="Times New Roman"/>
          <w:sz w:val="24"/>
          <w:szCs w:val="24"/>
          <w:lang w:eastAsia="pl-PL"/>
        </w:rPr>
        <w:t xml:space="preserve"> </w:t>
      </w:r>
      <w:r w:rsidRPr="00CF70CF">
        <w:rPr>
          <w:rFonts w:ascii="Times New Roman" w:eastAsia="Times New Roman" w:hAnsi="Times New Roman" w:cs="Times New Roman"/>
          <w:sz w:val="24"/>
          <w:szCs w:val="24"/>
          <w:lang w:eastAsia="pl-PL"/>
        </w:rPr>
        <w:t>Przedmiotu</w:t>
      </w:r>
      <w:r w:rsidR="006E0DAA" w:rsidRPr="00CF70CF">
        <w:rPr>
          <w:rFonts w:ascii="Times New Roman" w:eastAsia="Times New Roman" w:hAnsi="Times New Roman" w:cs="Times New Roman"/>
          <w:sz w:val="24"/>
          <w:szCs w:val="24"/>
          <w:lang w:eastAsia="pl-PL"/>
        </w:rPr>
        <w:t xml:space="preserve"> </w:t>
      </w:r>
      <w:r w:rsidRPr="00CF70CF">
        <w:rPr>
          <w:rFonts w:ascii="Times New Roman" w:eastAsia="Times New Roman" w:hAnsi="Times New Roman" w:cs="Times New Roman"/>
          <w:sz w:val="24"/>
          <w:szCs w:val="24"/>
          <w:lang w:eastAsia="pl-PL"/>
        </w:rPr>
        <w:t>Zamówienia</w:t>
      </w:r>
      <w:r w:rsidR="006E0DAA" w:rsidRPr="00CF70CF">
        <w:rPr>
          <w:rFonts w:ascii="Times New Roman" w:eastAsia="Times New Roman" w:hAnsi="Times New Roman" w:cs="Times New Roman"/>
          <w:sz w:val="24"/>
          <w:szCs w:val="24"/>
          <w:lang w:eastAsia="pl-PL"/>
        </w:rPr>
        <w:t xml:space="preserve"> </w:t>
      </w:r>
      <w:r w:rsidRPr="00CF70CF">
        <w:rPr>
          <w:rFonts w:ascii="Times New Roman" w:eastAsia="Times New Roman" w:hAnsi="Times New Roman" w:cs="Times New Roman"/>
          <w:sz w:val="24"/>
          <w:szCs w:val="24"/>
          <w:lang w:eastAsia="pl-PL"/>
        </w:rPr>
        <w:t>obejmującą</w:t>
      </w:r>
      <w:r w:rsidR="006E0DAA" w:rsidRPr="00CF70CF">
        <w:rPr>
          <w:rFonts w:ascii="Times New Roman" w:eastAsia="Times New Roman" w:hAnsi="Times New Roman" w:cs="Times New Roman"/>
          <w:sz w:val="24"/>
          <w:szCs w:val="24"/>
          <w:lang w:eastAsia="pl-PL"/>
        </w:rPr>
        <w:t xml:space="preserve"> </w:t>
      </w:r>
      <w:r w:rsidRPr="00CF70CF">
        <w:rPr>
          <w:rFonts w:ascii="Times New Roman" w:eastAsia="Times New Roman" w:hAnsi="Times New Roman" w:cs="Times New Roman"/>
          <w:sz w:val="24"/>
          <w:szCs w:val="24"/>
          <w:lang w:eastAsia="pl-PL"/>
        </w:rPr>
        <w:t>wszystkie</w:t>
      </w:r>
      <w:r w:rsidR="006E0DAA" w:rsidRPr="00CF70CF">
        <w:rPr>
          <w:rFonts w:ascii="Times New Roman" w:eastAsia="Times New Roman" w:hAnsi="Times New Roman" w:cs="Times New Roman"/>
          <w:sz w:val="24"/>
          <w:szCs w:val="24"/>
          <w:lang w:eastAsia="pl-PL"/>
        </w:rPr>
        <w:t xml:space="preserve"> </w:t>
      </w:r>
      <w:r w:rsidRPr="00CF70CF">
        <w:rPr>
          <w:rFonts w:ascii="Times New Roman" w:eastAsia="Times New Roman" w:hAnsi="Times New Roman" w:cs="Times New Roman"/>
          <w:sz w:val="24"/>
          <w:szCs w:val="24"/>
          <w:lang w:eastAsia="pl-PL"/>
        </w:rPr>
        <w:t>koszty</w:t>
      </w:r>
      <w:r w:rsidR="006E0DAA" w:rsidRPr="00CF70CF">
        <w:rPr>
          <w:rFonts w:ascii="Times New Roman" w:eastAsia="Times New Roman" w:hAnsi="Times New Roman" w:cs="Times New Roman"/>
          <w:sz w:val="24"/>
          <w:szCs w:val="24"/>
          <w:lang w:eastAsia="pl-PL"/>
        </w:rPr>
        <w:t xml:space="preserve"> </w:t>
      </w:r>
      <w:r w:rsidRPr="00CF70CF">
        <w:rPr>
          <w:rFonts w:ascii="Times New Roman" w:eastAsia="Times New Roman" w:hAnsi="Times New Roman" w:cs="Times New Roman"/>
          <w:sz w:val="24"/>
          <w:szCs w:val="24"/>
          <w:lang w:eastAsia="pl-PL"/>
        </w:rPr>
        <w:t>z</w:t>
      </w:r>
      <w:r w:rsidR="006E0DAA" w:rsidRPr="00CF70CF">
        <w:rPr>
          <w:rFonts w:ascii="Times New Roman" w:eastAsia="Times New Roman" w:hAnsi="Times New Roman" w:cs="Times New Roman"/>
          <w:sz w:val="24"/>
          <w:szCs w:val="24"/>
          <w:lang w:eastAsia="pl-PL"/>
        </w:rPr>
        <w:t xml:space="preserve"> </w:t>
      </w:r>
      <w:r w:rsidRPr="00CF70CF">
        <w:rPr>
          <w:rFonts w:ascii="Times New Roman" w:eastAsia="Times New Roman" w:hAnsi="Times New Roman" w:cs="Times New Roman"/>
          <w:sz w:val="24"/>
          <w:szCs w:val="24"/>
          <w:lang w:eastAsia="pl-PL"/>
        </w:rPr>
        <w:t>uwzględnieniem</w:t>
      </w:r>
      <w:r w:rsidR="006E0DAA" w:rsidRPr="00CF70CF">
        <w:rPr>
          <w:rFonts w:ascii="Times New Roman" w:eastAsia="Times New Roman" w:hAnsi="Times New Roman" w:cs="Times New Roman"/>
          <w:sz w:val="24"/>
          <w:szCs w:val="24"/>
          <w:lang w:eastAsia="pl-PL"/>
        </w:rPr>
        <w:t xml:space="preserve"> </w:t>
      </w:r>
      <w:r w:rsidRPr="00CF70CF">
        <w:rPr>
          <w:rFonts w:ascii="Times New Roman" w:eastAsia="Times New Roman" w:hAnsi="Times New Roman" w:cs="Times New Roman"/>
          <w:sz w:val="24"/>
          <w:szCs w:val="24"/>
          <w:lang w:eastAsia="pl-PL"/>
        </w:rPr>
        <w:t>wszystkich</w:t>
      </w:r>
      <w:r w:rsidR="006E0DAA" w:rsidRPr="00CF70CF">
        <w:rPr>
          <w:rFonts w:ascii="Times New Roman" w:eastAsia="Times New Roman" w:hAnsi="Times New Roman" w:cs="Times New Roman"/>
          <w:sz w:val="24"/>
          <w:szCs w:val="24"/>
          <w:lang w:eastAsia="pl-PL"/>
        </w:rPr>
        <w:t xml:space="preserve"> </w:t>
      </w:r>
      <w:proofErr w:type="spellStart"/>
      <w:r w:rsidRPr="00CF70CF">
        <w:rPr>
          <w:rFonts w:ascii="Times New Roman" w:eastAsia="Times New Roman" w:hAnsi="Times New Roman" w:cs="Times New Roman"/>
          <w:sz w:val="24"/>
          <w:szCs w:val="24"/>
          <w:lang w:eastAsia="pl-PL"/>
        </w:rPr>
        <w:t>ryzyk</w:t>
      </w:r>
      <w:proofErr w:type="spellEnd"/>
      <w:r w:rsidRPr="00CF70CF">
        <w:rPr>
          <w:rFonts w:ascii="Times New Roman" w:eastAsia="Times New Roman" w:hAnsi="Times New Roman" w:cs="Times New Roman"/>
          <w:sz w:val="24"/>
          <w:szCs w:val="24"/>
          <w:lang w:eastAsia="pl-PL"/>
        </w:rPr>
        <w:t>,</w:t>
      </w:r>
      <w:r w:rsidR="006E0DAA" w:rsidRPr="00CF70CF">
        <w:rPr>
          <w:rFonts w:ascii="Times New Roman" w:eastAsia="Times New Roman" w:hAnsi="Times New Roman" w:cs="Times New Roman"/>
          <w:sz w:val="24"/>
          <w:szCs w:val="24"/>
          <w:lang w:eastAsia="pl-PL"/>
        </w:rPr>
        <w:t xml:space="preserve"> </w:t>
      </w:r>
      <w:r w:rsidRPr="00CF70CF">
        <w:rPr>
          <w:rFonts w:ascii="Times New Roman" w:eastAsia="Times New Roman" w:hAnsi="Times New Roman" w:cs="Times New Roman"/>
          <w:sz w:val="24"/>
          <w:szCs w:val="24"/>
          <w:lang w:eastAsia="pl-PL"/>
        </w:rPr>
        <w:t>opłat</w:t>
      </w:r>
      <w:r w:rsidR="006E0DAA" w:rsidRPr="00CF70CF">
        <w:rPr>
          <w:rFonts w:ascii="Times New Roman" w:eastAsia="Times New Roman" w:hAnsi="Times New Roman" w:cs="Times New Roman"/>
          <w:sz w:val="24"/>
          <w:szCs w:val="24"/>
          <w:lang w:eastAsia="pl-PL"/>
        </w:rPr>
        <w:t xml:space="preserve"> </w:t>
      </w:r>
      <w:r w:rsidRPr="00CF70CF">
        <w:rPr>
          <w:rFonts w:ascii="Times New Roman" w:eastAsia="Times New Roman" w:hAnsi="Times New Roman" w:cs="Times New Roman"/>
          <w:sz w:val="24"/>
          <w:szCs w:val="24"/>
          <w:lang w:eastAsia="pl-PL"/>
        </w:rPr>
        <w:t>i</w:t>
      </w:r>
      <w:r w:rsidR="006E0DAA" w:rsidRPr="00CF70CF">
        <w:rPr>
          <w:rFonts w:ascii="Times New Roman" w:eastAsia="Times New Roman" w:hAnsi="Times New Roman" w:cs="Times New Roman"/>
          <w:sz w:val="24"/>
          <w:szCs w:val="24"/>
          <w:lang w:eastAsia="pl-PL"/>
        </w:rPr>
        <w:t xml:space="preserve"> </w:t>
      </w:r>
      <w:r w:rsidRPr="00CF70CF">
        <w:rPr>
          <w:rFonts w:ascii="Times New Roman" w:eastAsia="Times New Roman" w:hAnsi="Times New Roman" w:cs="Times New Roman"/>
          <w:sz w:val="24"/>
          <w:szCs w:val="24"/>
          <w:lang w:eastAsia="pl-PL"/>
        </w:rPr>
        <w:t>podatków</w:t>
      </w:r>
      <w:r w:rsidR="006E0DAA" w:rsidRPr="00CF70CF">
        <w:rPr>
          <w:rFonts w:ascii="Times New Roman" w:eastAsia="Times New Roman" w:hAnsi="Times New Roman" w:cs="Times New Roman"/>
          <w:sz w:val="24"/>
          <w:szCs w:val="24"/>
          <w:lang w:eastAsia="pl-PL"/>
        </w:rPr>
        <w:t xml:space="preserve"> </w:t>
      </w:r>
      <w:r w:rsidRPr="00CF70CF">
        <w:rPr>
          <w:rFonts w:ascii="Times New Roman" w:eastAsia="Times New Roman" w:hAnsi="Times New Roman" w:cs="Times New Roman"/>
          <w:sz w:val="24"/>
          <w:szCs w:val="24"/>
          <w:lang w:eastAsia="pl-PL"/>
        </w:rPr>
        <w:t>(także</w:t>
      </w:r>
      <w:r w:rsidR="006E0DAA" w:rsidRPr="00CF70CF">
        <w:rPr>
          <w:rFonts w:ascii="Times New Roman" w:eastAsia="Times New Roman" w:hAnsi="Times New Roman" w:cs="Times New Roman"/>
          <w:sz w:val="24"/>
          <w:szCs w:val="24"/>
          <w:lang w:eastAsia="pl-PL"/>
        </w:rPr>
        <w:t xml:space="preserve"> </w:t>
      </w:r>
      <w:r w:rsidRPr="00CF70CF">
        <w:rPr>
          <w:rFonts w:ascii="Times New Roman" w:eastAsia="Times New Roman" w:hAnsi="Times New Roman" w:cs="Times New Roman"/>
          <w:sz w:val="24"/>
          <w:szCs w:val="24"/>
          <w:lang w:eastAsia="pl-PL"/>
        </w:rPr>
        <w:t>podatku</w:t>
      </w:r>
      <w:r w:rsidR="006E0DAA" w:rsidRPr="00CF70CF">
        <w:rPr>
          <w:rFonts w:ascii="Times New Roman" w:eastAsia="Times New Roman" w:hAnsi="Times New Roman" w:cs="Times New Roman"/>
          <w:sz w:val="24"/>
          <w:szCs w:val="24"/>
          <w:lang w:eastAsia="pl-PL"/>
        </w:rPr>
        <w:t xml:space="preserve"> </w:t>
      </w:r>
      <w:r w:rsidRPr="00CF70CF">
        <w:rPr>
          <w:rFonts w:ascii="Times New Roman" w:eastAsia="Times New Roman" w:hAnsi="Times New Roman" w:cs="Times New Roman"/>
          <w:sz w:val="24"/>
          <w:szCs w:val="24"/>
          <w:lang w:eastAsia="pl-PL"/>
        </w:rPr>
        <w:t>od</w:t>
      </w:r>
      <w:r w:rsidR="006E0DAA" w:rsidRPr="00CF70CF">
        <w:rPr>
          <w:rFonts w:ascii="Times New Roman" w:eastAsia="Times New Roman" w:hAnsi="Times New Roman" w:cs="Times New Roman"/>
          <w:sz w:val="24"/>
          <w:szCs w:val="24"/>
          <w:lang w:eastAsia="pl-PL"/>
        </w:rPr>
        <w:t xml:space="preserve"> </w:t>
      </w:r>
      <w:r w:rsidRPr="00CF70CF">
        <w:rPr>
          <w:rFonts w:ascii="Times New Roman" w:eastAsia="Times New Roman" w:hAnsi="Times New Roman" w:cs="Times New Roman"/>
          <w:sz w:val="24"/>
          <w:szCs w:val="24"/>
          <w:lang w:eastAsia="pl-PL"/>
        </w:rPr>
        <w:t>towarów</w:t>
      </w:r>
      <w:r w:rsidR="006E0DAA" w:rsidRPr="00CF70CF">
        <w:rPr>
          <w:rFonts w:ascii="Times New Roman" w:eastAsia="Times New Roman" w:hAnsi="Times New Roman" w:cs="Times New Roman"/>
          <w:sz w:val="24"/>
          <w:szCs w:val="24"/>
          <w:lang w:eastAsia="pl-PL"/>
        </w:rPr>
        <w:t xml:space="preserve"> </w:t>
      </w:r>
      <w:r w:rsidRPr="00CF70CF">
        <w:rPr>
          <w:rFonts w:ascii="Times New Roman" w:eastAsia="Times New Roman" w:hAnsi="Times New Roman" w:cs="Times New Roman"/>
          <w:sz w:val="24"/>
          <w:szCs w:val="24"/>
          <w:lang w:eastAsia="pl-PL"/>
        </w:rPr>
        <w:t>i</w:t>
      </w:r>
      <w:r w:rsidR="006E0DAA" w:rsidRPr="00CF70CF">
        <w:rPr>
          <w:rFonts w:ascii="Times New Roman" w:eastAsia="Times New Roman" w:hAnsi="Times New Roman" w:cs="Times New Roman"/>
          <w:sz w:val="24"/>
          <w:szCs w:val="24"/>
          <w:lang w:eastAsia="pl-PL"/>
        </w:rPr>
        <w:t xml:space="preserve"> </w:t>
      </w:r>
      <w:r w:rsidRPr="00CF70CF">
        <w:rPr>
          <w:rFonts w:ascii="Times New Roman" w:eastAsia="Times New Roman" w:hAnsi="Times New Roman" w:cs="Times New Roman"/>
          <w:sz w:val="24"/>
          <w:szCs w:val="24"/>
          <w:lang w:eastAsia="pl-PL"/>
        </w:rPr>
        <w:t>usług)</w:t>
      </w:r>
      <w:r w:rsidR="006E0DAA" w:rsidRPr="00CF70CF">
        <w:rPr>
          <w:rFonts w:ascii="Times New Roman" w:eastAsia="Times New Roman" w:hAnsi="Times New Roman" w:cs="Times New Roman"/>
          <w:sz w:val="24"/>
          <w:szCs w:val="24"/>
          <w:lang w:eastAsia="pl-PL"/>
        </w:rPr>
        <w:t xml:space="preserve"> </w:t>
      </w:r>
      <w:r w:rsidRPr="00CF70CF">
        <w:rPr>
          <w:rFonts w:ascii="Times New Roman" w:eastAsia="Times New Roman" w:hAnsi="Times New Roman" w:cs="Times New Roman"/>
          <w:sz w:val="24"/>
          <w:szCs w:val="24"/>
          <w:lang w:eastAsia="pl-PL"/>
        </w:rPr>
        <w:t>oraz</w:t>
      </w:r>
      <w:r w:rsidR="006E0DAA" w:rsidRPr="00CF70CF">
        <w:rPr>
          <w:rFonts w:ascii="Times New Roman" w:eastAsia="Times New Roman" w:hAnsi="Times New Roman" w:cs="Times New Roman"/>
          <w:sz w:val="24"/>
          <w:szCs w:val="24"/>
          <w:lang w:eastAsia="pl-PL"/>
        </w:rPr>
        <w:t xml:space="preserve"> </w:t>
      </w:r>
      <w:r w:rsidRPr="00CF70CF">
        <w:rPr>
          <w:rFonts w:ascii="Times New Roman" w:eastAsia="Times New Roman" w:hAnsi="Times New Roman" w:cs="Times New Roman"/>
          <w:sz w:val="24"/>
          <w:szCs w:val="24"/>
          <w:lang w:eastAsia="pl-PL"/>
        </w:rPr>
        <w:t>ewentualnych</w:t>
      </w:r>
      <w:r w:rsidR="006E0DAA" w:rsidRPr="00CF70CF">
        <w:rPr>
          <w:rFonts w:ascii="Times New Roman" w:eastAsia="Times New Roman" w:hAnsi="Times New Roman" w:cs="Times New Roman"/>
          <w:sz w:val="24"/>
          <w:szCs w:val="24"/>
          <w:lang w:eastAsia="pl-PL"/>
        </w:rPr>
        <w:t xml:space="preserve"> </w:t>
      </w:r>
      <w:r w:rsidRPr="00CF70CF">
        <w:rPr>
          <w:rFonts w:ascii="Times New Roman" w:eastAsia="Times New Roman" w:hAnsi="Times New Roman" w:cs="Times New Roman"/>
          <w:sz w:val="24"/>
          <w:szCs w:val="24"/>
          <w:lang w:eastAsia="pl-PL"/>
        </w:rPr>
        <w:t>upustów</w:t>
      </w:r>
      <w:r w:rsidR="006E0DAA" w:rsidRPr="00CF70CF">
        <w:rPr>
          <w:rFonts w:ascii="Times New Roman" w:eastAsia="Times New Roman" w:hAnsi="Times New Roman" w:cs="Times New Roman"/>
          <w:sz w:val="24"/>
          <w:szCs w:val="24"/>
          <w:lang w:eastAsia="pl-PL"/>
        </w:rPr>
        <w:t xml:space="preserve"> </w:t>
      </w:r>
      <w:r w:rsidRPr="00CF70CF">
        <w:rPr>
          <w:rFonts w:ascii="Times New Roman" w:eastAsia="Times New Roman" w:hAnsi="Times New Roman" w:cs="Times New Roman"/>
          <w:sz w:val="24"/>
          <w:szCs w:val="24"/>
          <w:lang w:eastAsia="pl-PL"/>
        </w:rPr>
        <w:t>i</w:t>
      </w:r>
      <w:r w:rsidR="006E0DAA" w:rsidRPr="00CF70CF">
        <w:rPr>
          <w:rFonts w:ascii="Times New Roman" w:eastAsia="Times New Roman" w:hAnsi="Times New Roman" w:cs="Times New Roman"/>
          <w:sz w:val="24"/>
          <w:szCs w:val="24"/>
          <w:lang w:eastAsia="pl-PL"/>
        </w:rPr>
        <w:t xml:space="preserve"> </w:t>
      </w:r>
      <w:r w:rsidRPr="00CF70CF">
        <w:rPr>
          <w:rFonts w:ascii="Times New Roman" w:eastAsia="Times New Roman" w:hAnsi="Times New Roman" w:cs="Times New Roman"/>
          <w:sz w:val="24"/>
          <w:szCs w:val="24"/>
          <w:lang w:eastAsia="pl-PL"/>
        </w:rPr>
        <w:t>rabatów.</w:t>
      </w:r>
    </w:p>
    <w:p w14:paraId="5958F92D" w14:textId="77777777" w:rsidR="006A4FC3" w:rsidRDefault="006A4FC3" w:rsidP="00885433">
      <w:pPr>
        <w:numPr>
          <w:ilvl w:val="0"/>
          <w:numId w:val="123"/>
        </w:numPr>
        <w:tabs>
          <w:tab w:val="left" w:pos="426"/>
        </w:tabs>
        <w:spacing w:after="0"/>
        <w:ind w:left="426" w:hanging="426"/>
        <w:jc w:val="both"/>
        <w:rPr>
          <w:rFonts w:ascii="Times New Roman" w:eastAsia="Times New Roman" w:hAnsi="Times New Roman" w:cs="Times New Roman"/>
          <w:sz w:val="24"/>
          <w:szCs w:val="24"/>
          <w:lang w:eastAsia="pl-PL"/>
        </w:rPr>
      </w:pPr>
      <w:r w:rsidRPr="00CF70CF">
        <w:rPr>
          <w:rFonts w:ascii="Times New Roman" w:eastAsia="Times New Roman" w:hAnsi="Times New Roman" w:cs="Times New Roman"/>
          <w:sz w:val="24"/>
          <w:szCs w:val="24"/>
          <w:lang w:eastAsia="pl-PL"/>
        </w:rPr>
        <w:lastRenderedPageBreak/>
        <w:t>Cena</w:t>
      </w:r>
      <w:r w:rsidR="006E0DAA" w:rsidRPr="00CF70CF">
        <w:rPr>
          <w:rFonts w:ascii="Times New Roman" w:eastAsia="Times New Roman" w:hAnsi="Times New Roman" w:cs="Times New Roman"/>
          <w:sz w:val="24"/>
          <w:szCs w:val="24"/>
          <w:lang w:eastAsia="pl-PL"/>
        </w:rPr>
        <w:t xml:space="preserve"> </w:t>
      </w:r>
      <w:r w:rsidRPr="00CF70CF">
        <w:rPr>
          <w:rFonts w:ascii="Times New Roman" w:eastAsia="Times New Roman" w:hAnsi="Times New Roman" w:cs="Times New Roman"/>
          <w:sz w:val="24"/>
          <w:szCs w:val="24"/>
          <w:lang w:eastAsia="pl-PL"/>
        </w:rPr>
        <w:t>musi</w:t>
      </w:r>
      <w:r w:rsidR="006E0DAA" w:rsidRPr="00CF70CF">
        <w:rPr>
          <w:rFonts w:ascii="Times New Roman" w:eastAsia="Times New Roman" w:hAnsi="Times New Roman" w:cs="Times New Roman"/>
          <w:sz w:val="24"/>
          <w:szCs w:val="24"/>
          <w:lang w:eastAsia="pl-PL"/>
        </w:rPr>
        <w:t xml:space="preserve"> </w:t>
      </w:r>
      <w:r w:rsidRPr="00CF70CF">
        <w:rPr>
          <w:rFonts w:ascii="Times New Roman" w:eastAsia="Times New Roman" w:hAnsi="Times New Roman" w:cs="Times New Roman"/>
          <w:sz w:val="24"/>
          <w:szCs w:val="24"/>
          <w:lang w:eastAsia="pl-PL"/>
        </w:rPr>
        <w:t>być</w:t>
      </w:r>
      <w:r w:rsidR="006E0DAA" w:rsidRPr="00CF70CF">
        <w:rPr>
          <w:rFonts w:ascii="Times New Roman" w:eastAsia="Times New Roman" w:hAnsi="Times New Roman" w:cs="Times New Roman"/>
          <w:sz w:val="24"/>
          <w:szCs w:val="24"/>
          <w:lang w:eastAsia="pl-PL"/>
        </w:rPr>
        <w:t xml:space="preserve"> </w:t>
      </w:r>
      <w:r w:rsidRPr="00CF70CF">
        <w:rPr>
          <w:rFonts w:ascii="Times New Roman" w:eastAsia="Times New Roman" w:hAnsi="Times New Roman" w:cs="Times New Roman"/>
          <w:sz w:val="24"/>
          <w:szCs w:val="24"/>
          <w:lang w:eastAsia="pl-PL"/>
        </w:rPr>
        <w:t>podana</w:t>
      </w:r>
      <w:r w:rsidR="006E0DAA" w:rsidRPr="00CF70CF">
        <w:rPr>
          <w:rFonts w:ascii="Times New Roman" w:eastAsia="Times New Roman" w:hAnsi="Times New Roman" w:cs="Times New Roman"/>
          <w:sz w:val="24"/>
          <w:szCs w:val="24"/>
          <w:lang w:eastAsia="pl-PL"/>
        </w:rPr>
        <w:t xml:space="preserve"> </w:t>
      </w:r>
      <w:r w:rsidRPr="00CF70CF">
        <w:rPr>
          <w:rFonts w:ascii="Times New Roman" w:eastAsia="Times New Roman" w:hAnsi="Times New Roman" w:cs="Times New Roman"/>
          <w:sz w:val="24"/>
          <w:szCs w:val="24"/>
          <w:lang w:eastAsia="pl-PL"/>
        </w:rPr>
        <w:t>w</w:t>
      </w:r>
      <w:r w:rsidR="006E0DAA" w:rsidRPr="00CF70CF">
        <w:rPr>
          <w:rFonts w:ascii="Times New Roman" w:eastAsia="Times New Roman" w:hAnsi="Times New Roman" w:cs="Times New Roman"/>
          <w:sz w:val="24"/>
          <w:szCs w:val="24"/>
          <w:lang w:eastAsia="pl-PL"/>
        </w:rPr>
        <w:t xml:space="preserve"> </w:t>
      </w:r>
      <w:r w:rsidRPr="00CF70CF">
        <w:rPr>
          <w:rFonts w:ascii="Times New Roman" w:eastAsia="Times New Roman" w:hAnsi="Times New Roman" w:cs="Times New Roman"/>
          <w:sz w:val="24"/>
          <w:szCs w:val="24"/>
          <w:lang w:eastAsia="pl-PL"/>
        </w:rPr>
        <w:t>złotych</w:t>
      </w:r>
      <w:r w:rsidR="006E0DAA" w:rsidRPr="00CF70CF">
        <w:rPr>
          <w:rFonts w:ascii="Times New Roman" w:eastAsia="Times New Roman" w:hAnsi="Times New Roman" w:cs="Times New Roman"/>
          <w:sz w:val="24"/>
          <w:szCs w:val="24"/>
          <w:lang w:eastAsia="pl-PL"/>
        </w:rPr>
        <w:t xml:space="preserve"> </w:t>
      </w:r>
      <w:r w:rsidRPr="00CF70CF">
        <w:rPr>
          <w:rFonts w:ascii="Times New Roman" w:eastAsia="Times New Roman" w:hAnsi="Times New Roman" w:cs="Times New Roman"/>
          <w:sz w:val="24"/>
          <w:szCs w:val="24"/>
          <w:lang w:eastAsia="pl-PL"/>
        </w:rPr>
        <w:t>polskich</w:t>
      </w:r>
      <w:r w:rsidR="006E0DAA" w:rsidRPr="00CF70CF">
        <w:rPr>
          <w:rFonts w:ascii="Times New Roman" w:eastAsia="Times New Roman" w:hAnsi="Times New Roman" w:cs="Times New Roman"/>
          <w:sz w:val="24"/>
          <w:szCs w:val="24"/>
          <w:lang w:eastAsia="pl-PL"/>
        </w:rPr>
        <w:t xml:space="preserve"> </w:t>
      </w:r>
      <w:r w:rsidRPr="00CF70CF">
        <w:rPr>
          <w:rFonts w:ascii="Times New Roman" w:eastAsia="Times New Roman" w:hAnsi="Times New Roman" w:cs="Times New Roman"/>
          <w:sz w:val="24"/>
          <w:szCs w:val="24"/>
          <w:lang w:eastAsia="pl-PL"/>
        </w:rPr>
        <w:t>cyframi</w:t>
      </w:r>
      <w:r w:rsidR="006E0DAA" w:rsidRPr="00CF70CF">
        <w:rPr>
          <w:rFonts w:ascii="Times New Roman" w:eastAsia="Times New Roman" w:hAnsi="Times New Roman" w:cs="Times New Roman"/>
          <w:sz w:val="24"/>
          <w:szCs w:val="24"/>
          <w:lang w:eastAsia="pl-PL"/>
        </w:rPr>
        <w:t xml:space="preserve"> </w:t>
      </w:r>
      <w:r w:rsidRPr="00CF70CF">
        <w:rPr>
          <w:rFonts w:ascii="Times New Roman" w:eastAsia="Times New Roman" w:hAnsi="Times New Roman" w:cs="Times New Roman"/>
          <w:sz w:val="24"/>
          <w:szCs w:val="24"/>
          <w:lang w:eastAsia="pl-PL"/>
        </w:rPr>
        <w:t>i</w:t>
      </w:r>
      <w:r w:rsidR="006E0DAA" w:rsidRPr="00CF70CF">
        <w:rPr>
          <w:rFonts w:ascii="Times New Roman" w:eastAsia="Times New Roman" w:hAnsi="Times New Roman" w:cs="Times New Roman"/>
          <w:sz w:val="24"/>
          <w:szCs w:val="24"/>
          <w:lang w:eastAsia="pl-PL"/>
        </w:rPr>
        <w:t xml:space="preserve"> </w:t>
      </w:r>
      <w:r w:rsidRPr="00CF70CF">
        <w:rPr>
          <w:rFonts w:ascii="Times New Roman" w:eastAsia="Times New Roman" w:hAnsi="Times New Roman" w:cs="Times New Roman"/>
          <w:sz w:val="24"/>
          <w:szCs w:val="24"/>
          <w:lang w:eastAsia="pl-PL"/>
        </w:rPr>
        <w:t>słownie,</w:t>
      </w:r>
      <w:r w:rsidR="006E0DAA" w:rsidRPr="00CF70CF">
        <w:rPr>
          <w:rFonts w:ascii="Times New Roman" w:eastAsia="Times New Roman" w:hAnsi="Times New Roman" w:cs="Times New Roman"/>
          <w:sz w:val="24"/>
          <w:szCs w:val="24"/>
          <w:lang w:eastAsia="pl-PL"/>
        </w:rPr>
        <w:t xml:space="preserve"> </w:t>
      </w:r>
      <w:r w:rsidRPr="00CF70CF">
        <w:rPr>
          <w:rFonts w:ascii="Times New Roman" w:eastAsia="Times New Roman" w:hAnsi="Times New Roman" w:cs="Times New Roman"/>
          <w:sz w:val="24"/>
          <w:szCs w:val="24"/>
          <w:lang w:eastAsia="pl-PL"/>
        </w:rPr>
        <w:t>z</w:t>
      </w:r>
      <w:r w:rsidR="006E0DAA" w:rsidRPr="00CF70CF">
        <w:rPr>
          <w:rFonts w:ascii="Times New Roman" w:eastAsia="Times New Roman" w:hAnsi="Times New Roman" w:cs="Times New Roman"/>
          <w:sz w:val="24"/>
          <w:szCs w:val="24"/>
          <w:lang w:eastAsia="pl-PL"/>
        </w:rPr>
        <w:t xml:space="preserve"> </w:t>
      </w:r>
      <w:r w:rsidRPr="00CF70CF">
        <w:rPr>
          <w:rFonts w:ascii="Times New Roman" w:eastAsia="Times New Roman" w:hAnsi="Times New Roman" w:cs="Times New Roman"/>
          <w:sz w:val="24"/>
          <w:szCs w:val="24"/>
          <w:lang w:eastAsia="pl-PL"/>
        </w:rPr>
        <w:t>dokładnością</w:t>
      </w:r>
      <w:r w:rsidR="006E0DAA" w:rsidRPr="00CF70CF">
        <w:rPr>
          <w:rFonts w:ascii="Times New Roman" w:eastAsia="Times New Roman" w:hAnsi="Times New Roman" w:cs="Times New Roman"/>
          <w:sz w:val="24"/>
          <w:szCs w:val="24"/>
          <w:lang w:eastAsia="pl-PL"/>
        </w:rPr>
        <w:t xml:space="preserve"> </w:t>
      </w:r>
      <w:r w:rsidRPr="00CF70CF">
        <w:rPr>
          <w:rFonts w:ascii="Times New Roman" w:eastAsia="Times New Roman" w:hAnsi="Times New Roman" w:cs="Times New Roman"/>
          <w:sz w:val="24"/>
          <w:szCs w:val="24"/>
          <w:lang w:eastAsia="pl-PL"/>
        </w:rPr>
        <w:t>do</w:t>
      </w:r>
      <w:r w:rsidR="006E0DAA" w:rsidRPr="00CF70CF">
        <w:rPr>
          <w:rFonts w:ascii="Times New Roman" w:eastAsia="Times New Roman" w:hAnsi="Times New Roman" w:cs="Times New Roman"/>
          <w:sz w:val="24"/>
          <w:szCs w:val="24"/>
          <w:lang w:eastAsia="pl-PL"/>
        </w:rPr>
        <w:t xml:space="preserve"> </w:t>
      </w:r>
      <w:r w:rsidRPr="00CF70CF">
        <w:rPr>
          <w:rFonts w:ascii="Times New Roman" w:eastAsia="Times New Roman" w:hAnsi="Times New Roman" w:cs="Times New Roman"/>
          <w:sz w:val="24"/>
          <w:szCs w:val="24"/>
          <w:lang w:eastAsia="pl-PL"/>
        </w:rPr>
        <w:t>dwóch</w:t>
      </w:r>
      <w:r w:rsidR="006E0DAA" w:rsidRPr="00CF70CF">
        <w:rPr>
          <w:rFonts w:ascii="Times New Roman" w:eastAsia="Times New Roman" w:hAnsi="Times New Roman" w:cs="Times New Roman"/>
          <w:sz w:val="24"/>
          <w:szCs w:val="24"/>
          <w:lang w:eastAsia="pl-PL"/>
        </w:rPr>
        <w:t xml:space="preserve"> </w:t>
      </w:r>
      <w:r w:rsidRPr="00CF70CF">
        <w:rPr>
          <w:rFonts w:ascii="Times New Roman" w:eastAsia="Times New Roman" w:hAnsi="Times New Roman" w:cs="Times New Roman"/>
          <w:sz w:val="24"/>
          <w:szCs w:val="24"/>
          <w:lang w:eastAsia="pl-PL"/>
        </w:rPr>
        <w:t>miejsc</w:t>
      </w:r>
      <w:r w:rsidR="006E0DAA" w:rsidRPr="00CF70CF">
        <w:rPr>
          <w:rFonts w:ascii="Times New Roman" w:eastAsia="Times New Roman" w:hAnsi="Times New Roman" w:cs="Times New Roman"/>
          <w:sz w:val="24"/>
          <w:szCs w:val="24"/>
          <w:lang w:eastAsia="pl-PL"/>
        </w:rPr>
        <w:t xml:space="preserve"> </w:t>
      </w:r>
      <w:r w:rsidRPr="00CF70CF">
        <w:rPr>
          <w:rFonts w:ascii="Times New Roman" w:eastAsia="Times New Roman" w:hAnsi="Times New Roman" w:cs="Times New Roman"/>
          <w:sz w:val="24"/>
          <w:szCs w:val="24"/>
          <w:lang w:eastAsia="pl-PL"/>
        </w:rPr>
        <w:t>po</w:t>
      </w:r>
      <w:r w:rsidR="006E0DAA" w:rsidRPr="00CF70CF">
        <w:rPr>
          <w:rFonts w:ascii="Times New Roman" w:eastAsia="Times New Roman" w:hAnsi="Times New Roman" w:cs="Times New Roman"/>
          <w:sz w:val="24"/>
          <w:szCs w:val="24"/>
          <w:lang w:eastAsia="pl-PL"/>
        </w:rPr>
        <w:t xml:space="preserve"> </w:t>
      </w:r>
      <w:r w:rsidRPr="00CF70CF">
        <w:rPr>
          <w:rFonts w:ascii="Times New Roman" w:eastAsia="Times New Roman" w:hAnsi="Times New Roman" w:cs="Times New Roman"/>
          <w:sz w:val="24"/>
          <w:szCs w:val="24"/>
          <w:lang w:eastAsia="pl-PL"/>
        </w:rPr>
        <w:t>przecinku.</w:t>
      </w:r>
    </w:p>
    <w:p w14:paraId="455C2144" w14:textId="77777777" w:rsidR="00607ECF" w:rsidRPr="00CF70CF" w:rsidRDefault="00607ECF" w:rsidP="00607ECF">
      <w:pPr>
        <w:tabs>
          <w:tab w:val="left" w:pos="426"/>
        </w:tabs>
        <w:spacing w:after="0"/>
        <w:ind w:left="426"/>
        <w:jc w:val="both"/>
        <w:rPr>
          <w:rFonts w:ascii="Times New Roman" w:eastAsia="Times New Roman" w:hAnsi="Times New Roman" w:cs="Times New Roman"/>
          <w:sz w:val="24"/>
          <w:szCs w:val="24"/>
          <w:lang w:eastAsia="pl-PL"/>
        </w:rPr>
      </w:pPr>
    </w:p>
    <w:p w14:paraId="7A751972" w14:textId="77777777" w:rsidR="00FF6D26" w:rsidRPr="00CF70CF" w:rsidRDefault="00FF6D26" w:rsidP="00885433">
      <w:pPr>
        <w:pStyle w:val="Nagwek4"/>
        <w:keepNext w:val="0"/>
        <w:numPr>
          <w:ilvl w:val="0"/>
          <w:numId w:val="95"/>
        </w:numPr>
        <w:spacing w:line="276" w:lineRule="auto"/>
        <w:ind w:left="709"/>
        <w:rPr>
          <w:rFonts w:ascii="Times New Roman" w:hAnsi="Times New Roman" w:cs="Times New Roman"/>
          <w:szCs w:val="24"/>
          <w:u w:val="single"/>
        </w:rPr>
      </w:pPr>
      <w:r w:rsidRPr="00CF70CF">
        <w:rPr>
          <w:rFonts w:ascii="Times New Roman" w:hAnsi="Times New Roman" w:cs="Times New Roman"/>
          <w:szCs w:val="24"/>
          <w:u w:val="single"/>
        </w:rPr>
        <w:t>Ocena</w:t>
      </w:r>
      <w:r w:rsidR="006E0DAA" w:rsidRPr="00CF70CF">
        <w:rPr>
          <w:rFonts w:ascii="Times New Roman" w:hAnsi="Times New Roman" w:cs="Times New Roman"/>
          <w:szCs w:val="24"/>
          <w:u w:val="single"/>
        </w:rPr>
        <w:t xml:space="preserve"> </w:t>
      </w:r>
      <w:r w:rsidRPr="00CF70CF">
        <w:rPr>
          <w:rFonts w:ascii="Times New Roman" w:hAnsi="Times New Roman" w:cs="Times New Roman"/>
          <w:szCs w:val="24"/>
          <w:u w:val="single"/>
        </w:rPr>
        <w:t>ofert</w:t>
      </w:r>
    </w:p>
    <w:p w14:paraId="795E3242" w14:textId="77777777" w:rsidR="00FF6D26" w:rsidRPr="00CF70CF" w:rsidRDefault="00FF6D26" w:rsidP="00607ECF">
      <w:pPr>
        <w:pStyle w:val="Lista"/>
        <w:spacing w:after="0"/>
        <w:ind w:left="0" w:firstLine="0"/>
        <w:jc w:val="both"/>
        <w:rPr>
          <w:rFonts w:ascii="Times New Roman" w:hAnsi="Times New Roman" w:cs="Times New Roman"/>
          <w:sz w:val="24"/>
          <w:szCs w:val="24"/>
        </w:rPr>
      </w:pPr>
      <w:r w:rsidRPr="00CF70CF">
        <w:rPr>
          <w:rFonts w:ascii="Times New Roman" w:hAnsi="Times New Roman" w:cs="Times New Roman"/>
          <w:sz w:val="24"/>
          <w:szCs w:val="24"/>
        </w:rPr>
        <w:t>Oceny</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ofert</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będzie</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dokonywała</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Komisja</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Przetargowa.</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Zamawiający</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może</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żądać</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udzielenia</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przez</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Wykonawców</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wyjaśnień</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dotyczących</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treści</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złożonych</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ofert</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oraz</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dokonać</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poprawek</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oczywistych</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omyłek</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pisarskich,</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oczywistych</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omyłek</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rachunkowych,</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z</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uwzględnieniem</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konsekwencji</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rachunkowych</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dokonanych</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poprawek</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i</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innych</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omyłek</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polegających</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na</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niezgodności</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oferty</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ze</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SWZ</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niepowodujących</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istotnych</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zmian</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w</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treści</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oferty,</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niezwłocznie</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zawiadamiając</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o</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tym</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Wykonawcę,</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którego</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oferta</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została</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poprawiona.</w:t>
      </w:r>
      <w:r w:rsidRPr="00CF70CF">
        <w:rPr>
          <w:rFonts w:ascii="Times New Roman" w:hAnsi="Times New Roman" w:cs="Times New Roman"/>
          <w:sz w:val="24"/>
          <w:szCs w:val="24"/>
        </w:rPr>
        <w:tab/>
      </w:r>
    </w:p>
    <w:p w14:paraId="2DBAF3F5" w14:textId="77777777" w:rsidR="00FF6D26" w:rsidRPr="00CF70CF" w:rsidRDefault="00FF6D26" w:rsidP="00607ECF">
      <w:pPr>
        <w:pStyle w:val="Lista"/>
        <w:spacing w:after="0"/>
        <w:ind w:left="284" w:firstLine="0"/>
        <w:jc w:val="both"/>
        <w:rPr>
          <w:rFonts w:ascii="Times New Roman" w:hAnsi="Times New Roman" w:cs="Times New Roman"/>
          <w:sz w:val="24"/>
          <w:szCs w:val="24"/>
        </w:rPr>
      </w:pPr>
    </w:p>
    <w:p w14:paraId="782DB9B8" w14:textId="77777777" w:rsidR="00FF39A6" w:rsidRPr="00CF70CF" w:rsidRDefault="00FF39A6" w:rsidP="00885433">
      <w:pPr>
        <w:pStyle w:val="Nagwek4"/>
        <w:keepNext w:val="0"/>
        <w:numPr>
          <w:ilvl w:val="0"/>
          <w:numId w:val="95"/>
        </w:numPr>
        <w:spacing w:line="276" w:lineRule="auto"/>
        <w:ind w:left="709"/>
        <w:rPr>
          <w:rFonts w:ascii="Times New Roman" w:hAnsi="Times New Roman" w:cs="Times New Roman"/>
          <w:szCs w:val="24"/>
          <w:u w:val="single"/>
        </w:rPr>
      </w:pPr>
      <w:r w:rsidRPr="00CF70CF">
        <w:rPr>
          <w:rFonts w:ascii="Times New Roman" w:hAnsi="Times New Roman" w:cs="Times New Roman"/>
          <w:szCs w:val="24"/>
          <w:u w:val="single"/>
        </w:rPr>
        <w:t>Kryteria</w:t>
      </w:r>
      <w:r w:rsidR="006E0DAA" w:rsidRPr="00CF70CF">
        <w:rPr>
          <w:rFonts w:ascii="Times New Roman" w:hAnsi="Times New Roman" w:cs="Times New Roman"/>
          <w:szCs w:val="24"/>
          <w:u w:val="single"/>
        </w:rPr>
        <w:t xml:space="preserve"> </w:t>
      </w:r>
      <w:r w:rsidRPr="00CF70CF">
        <w:rPr>
          <w:rFonts w:ascii="Times New Roman" w:hAnsi="Times New Roman" w:cs="Times New Roman"/>
          <w:szCs w:val="24"/>
          <w:u w:val="single"/>
        </w:rPr>
        <w:t>oceny</w:t>
      </w:r>
      <w:r w:rsidR="006E0DAA" w:rsidRPr="00CF70CF">
        <w:rPr>
          <w:rFonts w:ascii="Times New Roman" w:hAnsi="Times New Roman" w:cs="Times New Roman"/>
          <w:szCs w:val="24"/>
          <w:u w:val="single"/>
        </w:rPr>
        <w:t xml:space="preserve"> </w:t>
      </w:r>
      <w:r w:rsidRPr="00CF70CF">
        <w:rPr>
          <w:rFonts w:ascii="Times New Roman" w:hAnsi="Times New Roman" w:cs="Times New Roman"/>
          <w:szCs w:val="24"/>
          <w:u w:val="single"/>
        </w:rPr>
        <w:t>ofert</w:t>
      </w:r>
      <w:r w:rsidR="006E0DAA" w:rsidRPr="00CF70CF">
        <w:rPr>
          <w:rFonts w:ascii="Times New Roman" w:hAnsi="Times New Roman" w:cs="Times New Roman"/>
          <w:szCs w:val="24"/>
          <w:u w:val="single"/>
        </w:rPr>
        <w:t xml:space="preserve"> </w:t>
      </w:r>
      <w:r w:rsidR="000F47FA" w:rsidRPr="00CF70CF">
        <w:rPr>
          <w:rFonts w:ascii="Times New Roman" w:hAnsi="Times New Roman" w:cs="Times New Roman"/>
          <w:szCs w:val="24"/>
          <w:u w:val="single"/>
        </w:rPr>
        <w:t>i</w:t>
      </w:r>
      <w:r w:rsidR="006E0DAA" w:rsidRPr="00CF70CF">
        <w:rPr>
          <w:rFonts w:ascii="Times New Roman" w:hAnsi="Times New Roman" w:cs="Times New Roman"/>
          <w:szCs w:val="24"/>
          <w:u w:val="single"/>
        </w:rPr>
        <w:t xml:space="preserve"> </w:t>
      </w:r>
      <w:r w:rsidR="000F47FA" w:rsidRPr="00CF70CF">
        <w:rPr>
          <w:rFonts w:ascii="Times New Roman" w:hAnsi="Times New Roman" w:cs="Times New Roman"/>
          <w:szCs w:val="24"/>
          <w:u w:val="single"/>
        </w:rPr>
        <w:t>sposób</w:t>
      </w:r>
      <w:r w:rsidR="006E0DAA" w:rsidRPr="00CF70CF">
        <w:rPr>
          <w:rFonts w:ascii="Times New Roman" w:hAnsi="Times New Roman" w:cs="Times New Roman"/>
          <w:szCs w:val="24"/>
          <w:u w:val="single"/>
        </w:rPr>
        <w:t xml:space="preserve"> </w:t>
      </w:r>
      <w:r w:rsidR="000F47FA" w:rsidRPr="00CF70CF">
        <w:rPr>
          <w:rFonts w:ascii="Times New Roman" w:hAnsi="Times New Roman" w:cs="Times New Roman"/>
          <w:szCs w:val="24"/>
          <w:u w:val="single"/>
        </w:rPr>
        <w:t>ich</w:t>
      </w:r>
      <w:r w:rsidR="006E0DAA" w:rsidRPr="00CF70CF">
        <w:rPr>
          <w:rFonts w:ascii="Times New Roman" w:hAnsi="Times New Roman" w:cs="Times New Roman"/>
          <w:szCs w:val="24"/>
          <w:u w:val="single"/>
        </w:rPr>
        <w:t xml:space="preserve"> </w:t>
      </w:r>
      <w:r w:rsidR="000F47FA" w:rsidRPr="00CF70CF">
        <w:rPr>
          <w:rFonts w:ascii="Times New Roman" w:hAnsi="Times New Roman" w:cs="Times New Roman"/>
          <w:szCs w:val="24"/>
          <w:u w:val="single"/>
        </w:rPr>
        <w:t>obliczania</w:t>
      </w:r>
      <w:r w:rsidR="006E0DAA" w:rsidRPr="00CF70CF">
        <w:rPr>
          <w:rFonts w:ascii="Times New Roman" w:hAnsi="Times New Roman" w:cs="Times New Roman"/>
          <w:szCs w:val="24"/>
          <w:u w:val="single"/>
        </w:rPr>
        <w:t xml:space="preserve"> </w:t>
      </w:r>
    </w:p>
    <w:p w14:paraId="0D3ABF22" w14:textId="77777777" w:rsidR="00D83980" w:rsidRPr="00CF70CF" w:rsidRDefault="00D83980" w:rsidP="00885433">
      <w:pPr>
        <w:numPr>
          <w:ilvl w:val="0"/>
          <w:numId w:val="124"/>
        </w:numPr>
        <w:tabs>
          <w:tab w:val="left" w:pos="426"/>
        </w:tabs>
        <w:spacing w:after="0"/>
        <w:ind w:left="426" w:hanging="426"/>
        <w:jc w:val="both"/>
        <w:rPr>
          <w:rFonts w:ascii="Times New Roman" w:eastAsia="Times New Roman" w:hAnsi="Times New Roman" w:cs="Times New Roman"/>
          <w:bCs/>
          <w:sz w:val="24"/>
          <w:szCs w:val="24"/>
          <w:lang w:eastAsia="pl-PL"/>
        </w:rPr>
      </w:pPr>
      <w:r w:rsidRPr="00CF70CF">
        <w:rPr>
          <w:rFonts w:ascii="Times New Roman" w:eastAsia="Times New Roman" w:hAnsi="Times New Roman" w:cs="Times New Roman"/>
          <w:bCs/>
          <w:sz w:val="24"/>
          <w:szCs w:val="24"/>
          <w:lang w:eastAsia="pl-PL"/>
        </w:rPr>
        <w:t>Przy wyborze i ocenie złożonych Ofert Zamawiający kierować się będzie następującym kryterium: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13"/>
        <w:gridCol w:w="4298"/>
        <w:gridCol w:w="1821"/>
      </w:tblGrid>
      <w:tr w:rsidR="00D83980" w:rsidRPr="00CF70CF" w14:paraId="244EDE40" w14:textId="77777777" w:rsidTr="007B52E2">
        <w:trPr>
          <w:jc w:val="center"/>
        </w:trPr>
        <w:tc>
          <w:tcPr>
            <w:tcW w:w="713" w:type="dxa"/>
            <w:shd w:val="clear" w:color="auto" w:fill="E7E6E6"/>
          </w:tcPr>
          <w:p w14:paraId="21C3356C" w14:textId="77777777" w:rsidR="00D83980" w:rsidRPr="00CF70CF" w:rsidRDefault="00D83980" w:rsidP="00607ECF">
            <w:pPr>
              <w:spacing w:after="0"/>
              <w:jc w:val="center"/>
              <w:rPr>
                <w:rFonts w:ascii="Times New Roman" w:hAnsi="Times New Roman" w:cs="Times New Roman"/>
                <w:b/>
                <w:sz w:val="24"/>
                <w:szCs w:val="24"/>
              </w:rPr>
            </w:pPr>
            <w:r w:rsidRPr="00CF70CF">
              <w:rPr>
                <w:rFonts w:ascii="Times New Roman" w:hAnsi="Times New Roman" w:cs="Times New Roman"/>
                <w:b/>
                <w:sz w:val="24"/>
                <w:szCs w:val="24"/>
              </w:rPr>
              <w:t>l.p.</w:t>
            </w:r>
          </w:p>
          <w:p w14:paraId="58E5414E" w14:textId="77777777" w:rsidR="00D83980" w:rsidRPr="00CF70CF" w:rsidRDefault="00D83980" w:rsidP="00607ECF">
            <w:pPr>
              <w:spacing w:after="0"/>
              <w:jc w:val="center"/>
              <w:rPr>
                <w:rFonts w:ascii="Times New Roman" w:hAnsi="Times New Roman" w:cs="Times New Roman"/>
                <w:b/>
                <w:sz w:val="24"/>
                <w:szCs w:val="24"/>
              </w:rPr>
            </w:pPr>
          </w:p>
        </w:tc>
        <w:tc>
          <w:tcPr>
            <w:tcW w:w="4298" w:type="dxa"/>
            <w:shd w:val="clear" w:color="auto" w:fill="E7E6E6"/>
          </w:tcPr>
          <w:p w14:paraId="6E073BB4" w14:textId="77777777" w:rsidR="00D83980" w:rsidRPr="00CF70CF" w:rsidRDefault="00D83980" w:rsidP="00607ECF">
            <w:pPr>
              <w:spacing w:after="0"/>
              <w:jc w:val="center"/>
              <w:rPr>
                <w:rFonts w:ascii="Times New Roman" w:hAnsi="Times New Roman" w:cs="Times New Roman"/>
                <w:b/>
                <w:sz w:val="24"/>
                <w:szCs w:val="24"/>
              </w:rPr>
            </w:pPr>
            <w:r w:rsidRPr="00CF70CF">
              <w:rPr>
                <w:rFonts w:ascii="Times New Roman" w:hAnsi="Times New Roman" w:cs="Times New Roman"/>
                <w:b/>
                <w:sz w:val="24"/>
                <w:szCs w:val="24"/>
              </w:rPr>
              <w:t>Opis kryterium oceny</w:t>
            </w:r>
          </w:p>
        </w:tc>
        <w:tc>
          <w:tcPr>
            <w:tcW w:w="1821" w:type="dxa"/>
            <w:shd w:val="clear" w:color="auto" w:fill="E7E6E6"/>
          </w:tcPr>
          <w:p w14:paraId="268A5796" w14:textId="77777777" w:rsidR="00D83980" w:rsidRPr="00CF70CF" w:rsidRDefault="00D83980" w:rsidP="00607ECF">
            <w:pPr>
              <w:spacing w:after="0"/>
              <w:jc w:val="center"/>
              <w:rPr>
                <w:rFonts w:ascii="Times New Roman" w:hAnsi="Times New Roman" w:cs="Times New Roman"/>
                <w:b/>
                <w:sz w:val="24"/>
                <w:szCs w:val="24"/>
              </w:rPr>
            </w:pPr>
            <w:r w:rsidRPr="00CF70CF">
              <w:rPr>
                <w:rFonts w:ascii="Times New Roman" w:eastAsia="Times New Roman" w:hAnsi="Times New Roman" w:cs="Times New Roman"/>
                <w:b/>
                <w:sz w:val="24"/>
                <w:szCs w:val="24"/>
                <w:lang w:eastAsia="pl-PL"/>
              </w:rPr>
              <w:t>Waga kryterium</w:t>
            </w:r>
          </w:p>
        </w:tc>
      </w:tr>
      <w:tr w:rsidR="00D83980" w:rsidRPr="00CF70CF" w14:paraId="2CF12177" w14:textId="77777777" w:rsidTr="007B52E2">
        <w:trPr>
          <w:trHeight w:val="369"/>
          <w:jc w:val="center"/>
        </w:trPr>
        <w:tc>
          <w:tcPr>
            <w:tcW w:w="713" w:type="dxa"/>
          </w:tcPr>
          <w:p w14:paraId="00B0FF0B" w14:textId="77777777" w:rsidR="00D83980" w:rsidRPr="00CF70CF" w:rsidRDefault="00D83980" w:rsidP="00607ECF">
            <w:pPr>
              <w:spacing w:after="0"/>
              <w:jc w:val="center"/>
              <w:rPr>
                <w:rFonts w:ascii="Times New Roman" w:hAnsi="Times New Roman" w:cs="Times New Roman"/>
                <w:sz w:val="24"/>
                <w:szCs w:val="24"/>
              </w:rPr>
            </w:pPr>
            <w:r w:rsidRPr="00CF70CF">
              <w:rPr>
                <w:rFonts w:ascii="Times New Roman" w:hAnsi="Times New Roman" w:cs="Times New Roman"/>
                <w:sz w:val="24"/>
                <w:szCs w:val="24"/>
              </w:rPr>
              <w:t>1.</w:t>
            </w:r>
          </w:p>
        </w:tc>
        <w:tc>
          <w:tcPr>
            <w:tcW w:w="4298" w:type="dxa"/>
          </w:tcPr>
          <w:p w14:paraId="2134E88B" w14:textId="77777777" w:rsidR="00D83980" w:rsidRPr="00CF70CF" w:rsidRDefault="00D83980" w:rsidP="00607ECF">
            <w:pPr>
              <w:spacing w:after="0"/>
              <w:rPr>
                <w:rFonts w:ascii="Times New Roman" w:hAnsi="Times New Roman" w:cs="Times New Roman"/>
                <w:sz w:val="24"/>
                <w:szCs w:val="24"/>
              </w:rPr>
            </w:pPr>
            <w:r w:rsidRPr="00CF70CF">
              <w:rPr>
                <w:rFonts w:ascii="Times New Roman" w:hAnsi="Times New Roman" w:cs="Times New Roman"/>
                <w:sz w:val="24"/>
                <w:szCs w:val="24"/>
              </w:rPr>
              <w:t xml:space="preserve">Cena brutto za przedmiot zamówienia </w:t>
            </w:r>
          </w:p>
        </w:tc>
        <w:tc>
          <w:tcPr>
            <w:tcW w:w="1821" w:type="dxa"/>
            <w:vAlign w:val="center"/>
          </w:tcPr>
          <w:p w14:paraId="05C9E209" w14:textId="77777777" w:rsidR="00D83980" w:rsidRPr="00CF70CF" w:rsidRDefault="00AC1F34" w:rsidP="00607ECF">
            <w:pPr>
              <w:spacing w:after="0"/>
              <w:jc w:val="center"/>
              <w:rPr>
                <w:rFonts w:ascii="Times New Roman" w:hAnsi="Times New Roman" w:cs="Times New Roman"/>
                <w:b/>
                <w:sz w:val="24"/>
                <w:szCs w:val="24"/>
              </w:rPr>
            </w:pPr>
            <w:r w:rsidRPr="00CF70CF">
              <w:rPr>
                <w:rFonts w:ascii="Times New Roman" w:hAnsi="Times New Roman" w:cs="Times New Roman"/>
                <w:b/>
                <w:sz w:val="24"/>
                <w:szCs w:val="24"/>
              </w:rPr>
              <w:t>10</w:t>
            </w:r>
            <w:r w:rsidR="00D83980" w:rsidRPr="00CF70CF">
              <w:rPr>
                <w:rFonts w:ascii="Times New Roman" w:hAnsi="Times New Roman" w:cs="Times New Roman"/>
                <w:b/>
                <w:sz w:val="24"/>
                <w:szCs w:val="24"/>
              </w:rPr>
              <w:t>0 %</w:t>
            </w:r>
          </w:p>
        </w:tc>
      </w:tr>
    </w:tbl>
    <w:p w14:paraId="399D982D" w14:textId="77777777" w:rsidR="00D83980" w:rsidRPr="00CF70CF" w:rsidRDefault="00D83980" w:rsidP="00885433">
      <w:pPr>
        <w:numPr>
          <w:ilvl w:val="0"/>
          <w:numId w:val="124"/>
        </w:numPr>
        <w:tabs>
          <w:tab w:val="left" w:pos="426"/>
        </w:tabs>
        <w:spacing w:after="0"/>
        <w:ind w:left="426" w:hanging="426"/>
        <w:jc w:val="both"/>
        <w:rPr>
          <w:rFonts w:ascii="Times New Roman" w:hAnsi="Times New Roman" w:cs="Times New Roman"/>
          <w:sz w:val="24"/>
          <w:szCs w:val="24"/>
        </w:rPr>
      </w:pPr>
      <w:r w:rsidRPr="00CF70CF">
        <w:rPr>
          <w:rFonts w:ascii="Times New Roman" w:hAnsi="Times New Roman" w:cs="Times New Roman"/>
          <w:sz w:val="24"/>
          <w:szCs w:val="24"/>
        </w:rPr>
        <w:t>Oferty będą oceniane punktowo. Maksymalna ilość punktów, jaką może osiągnąć oferta wynosi 100 punktów. Punkty będą liczone z dokładnością do dwóch miejsc po przecinku.</w:t>
      </w:r>
    </w:p>
    <w:p w14:paraId="6DE3D28B" w14:textId="77777777" w:rsidR="00D83980" w:rsidRPr="00CF70CF" w:rsidRDefault="00D83980" w:rsidP="00885433">
      <w:pPr>
        <w:numPr>
          <w:ilvl w:val="0"/>
          <w:numId w:val="124"/>
        </w:numPr>
        <w:tabs>
          <w:tab w:val="left" w:pos="426"/>
        </w:tabs>
        <w:spacing w:after="0"/>
        <w:ind w:left="426" w:hanging="426"/>
        <w:jc w:val="both"/>
        <w:rPr>
          <w:rFonts w:ascii="Times New Roman" w:hAnsi="Times New Roman" w:cs="Times New Roman"/>
          <w:sz w:val="24"/>
          <w:szCs w:val="24"/>
        </w:rPr>
      </w:pPr>
      <w:r w:rsidRPr="00CF70CF">
        <w:rPr>
          <w:rFonts w:ascii="Times New Roman" w:hAnsi="Times New Roman" w:cs="Times New Roman"/>
          <w:sz w:val="24"/>
          <w:szCs w:val="24"/>
        </w:rPr>
        <w:t>W odniesieniu do Wykonawców, którzy spełnili postawione warunki Komisja Przetargowa dokona oceny ofert niepodlegających odrzuceniu na podstawie następujących kryteriów:</w:t>
      </w:r>
    </w:p>
    <w:p w14:paraId="58111F12" w14:textId="77777777" w:rsidR="00D83980" w:rsidRPr="00CF70CF" w:rsidRDefault="00D83980" w:rsidP="00607ECF">
      <w:pPr>
        <w:pStyle w:val="Tekstkomentarza"/>
        <w:spacing w:line="276" w:lineRule="auto"/>
        <w:ind w:left="709"/>
        <w:jc w:val="both"/>
        <w:rPr>
          <w:rFonts w:eastAsia="Cambria"/>
          <w:sz w:val="24"/>
          <w:szCs w:val="24"/>
        </w:rPr>
      </w:pPr>
      <w:r w:rsidRPr="00CF70CF">
        <w:rPr>
          <w:rFonts w:eastAsia="Cambria"/>
          <w:sz w:val="24"/>
          <w:szCs w:val="24"/>
        </w:rPr>
        <w:t xml:space="preserve">Wartość punktowa dla </w:t>
      </w:r>
      <w:r w:rsidRPr="00CF70CF">
        <w:rPr>
          <w:rFonts w:eastAsia="Cambria"/>
          <w:b/>
          <w:bCs/>
          <w:sz w:val="24"/>
          <w:szCs w:val="24"/>
        </w:rPr>
        <w:t xml:space="preserve">kryterium nr 1 </w:t>
      </w:r>
      <w:r w:rsidRPr="00CF70CF">
        <w:rPr>
          <w:rFonts w:eastAsia="Cambria"/>
          <w:sz w:val="24"/>
          <w:szCs w:val="24"/>
        </w:rPr>
        <w:t>jest wyliczona wg wzoru:</w:t>
      </w:r>
    </w:p>
    <w:p w14:paraId="23E1EA0E" w14:textId="77777777" w:rsidR="00D83980" w:rsidRPr="00CF70CF" w:rsidRDefault="00D83980" w:rsidP="00607ECF">
      <w:pPr>
        <w:spacing w:after="0"/>
        <w:ind w:left="1418"/>
        <w:jc w:val="both"/>
        <w:rPr>
          <w:rFonts w:ascii="Times New Roman" w:eastAsia="Cambria" w:hAnsi="Times New Roman" w:cs="Times New Roman"/>
          <w:sz w:val="24"/>
          <w:szCs w:val="24"/>
          <w:lang w:eastAsia="pl-PL"/>
        </w:rPr>
      </w:pPr>
      <w:r w:rsidRPr="00CF70CF">
        <w:rPr>
          <w:rFonts w:ascii="Times New Roman" w:eastAsia="Cambria" w:hAnsi="Times New Roman" w:cs="Times New Roman"/>
          <w:sz w:val="24"/>
          <w:szCs w:val="24"/>
          <w:lang w:eastAsia="pl-PL"/>
        </w:rPr>
        <w:t>najniższa oferowana cena</w:t>
      </w:r>
    </w:p>
    <w:p w14:paraId="2CDCDFDF" w14:textId="77777777" w:rsidR="00D83980" w:rsidRPr="00CF70CF" w:rsidRDefault="00D83980" w:rsidP="00607ECF">
      <w:pPr>
        <w:spacing w:after="0"/>
        <w:ind w:firstLine="567"/>
        <w:jc w:val="both"/>
        <w:rPr>
          <w:rFonts w:ascii="Times New Roman" w:eastAsia="Cambria" w:hAnsi="Times New Roman" w:cs="Times New Roman"/>
          <w:sz w:val="24"/>
          <w:szCs w:val="24"/>
          <w:lang w:eastAsia="pl-PL"/>
        </w:rPr>
      </w:pPr>
      <w:r w:rsidRPr="00CF70CF">
        <w:rPr>
          <w:rFonts w:ascii="Times New Roman" w:eastAsia="Cambria" w:hAnsi="Times New Roman" w:cs="Times New Roman"/>
          <w:sz w:val="24"/>
          <w:szCs w:val="24"/>
          <w:lang w:eastAsia="pl-PL"/>
        </w:rPr>
        <w:t>C = --------------------------------------</w:t>
      </w:r>
      <w:r w:rsidRPr="00CF70CF">
        <w:rPr>
          <w:rFonts w:ascii="Times New Roman" w:eastAsia="Cambria" w:hAnsi="Times New Roman" w:cs="Times New Roman"/>
          <w:sz w:val="24"/>
          <w:szCs w:val="24"/>
          <w:lang w:eastAsia="pl-PL"/>
        </w:rPr>
        <w:tab/>
        <w:t xml:space="preserve"> x waga kryterium x 100</w:t>
      </w:r>
    </w:p>
    <w:p w14:paraId="30853E1D" w14:textId="77777777" w:rsidR="00D83980" w:rsidRPr="00CF70CF" w:rsidRDefault="00D83980" w:rsidP="00607ECF">
      <w:pPr>
        <w:spacing w:after="0"/>
        <w:ind w:left="708"/>
        <w:jc w:val="both"/>
        <w:rPr>
          <w:rFonts w:ascii="Times New Roman" w:eastAsia="Cambria" w:hAnsi="Times New Roman" w:cs="Times New Roman"/>
          <w:sz w:val="24"/>
          <w:szCs w:val="24"/>
          <w:lang w:eastAsia="pl-PL"/>
        </w:rPr>
      </w:pPr>
      <w:r w:rsidRPr="00CF70CF">
        <w:rPr>
          <w:rFonts w:ascii="Times New Roman" w:eastAsia="Cambria" w:hAnsi="Times New Roman" w:cs="Times New Roman"/>
          <w:sz w:val="24"/>
          <w:szCs w:val="24"/>
          <w:lang w:eastAsia="pl-PL"/>
        </w:rPr>
        <w:tab/>
      </w:r>
      <w:r w:rsidRPr="00CF70CF">
        <w:rPr>
          <w:rFonts w:ascii="Times New Roman" w:eastAsia="Cambria" w:hAnsi="Times New Roman" w:cs="Times New Roman"/>
          <w:sz w:val="24"/>
          <w:szCs w:val="24"/>
          <w:lang w:eastAsia="pl-PL"/>
        </w:rPr>
        <w:tab/>
        <w:t xml:space="preserve"> cena z oferty badanej</w:t>
      </w:r>
    </w:p>
    <w:p w14:paraId="02AC98AF" w14:textId="77777777" w:rsidR="00D83980" w:rsidRPr="00CF70CF" w:rsidRDefault="00D83980" w:rsidP="00607ECF">
      <w:pPr>
        <w:spacing w:after="0"/>
        <w:ind w:left="708"/>
        <w:jc w:val="both"/>
        <w:rPr>
          <w:rFonts w:ascii="Times New Roman" w:eastAsia="Cambria" w:hAnsi="Times New Roman" w:cs="Times New Roman"/>
          <w:sz w:val="24"/>
          <w:szCs w:val="24"/>
        </w:rPr>
      </w:pPr>
      <w:r w:rsidRPr="00CF70CF">
        <w:rPr>
          <w:rFonts w:ascii="Times New Roman" w:eastAsia="Cambria" w:hAnsi="Times New Roman" w:cs="Times New Roman"/>
          <w:sz w:val="24"/>
          <w:szCs w:val="24"/>
        </w:rPr>
        <w:t>Zgodnie z załącznikiem nr 2 do SWZ Formularz cenowy wykonawca podaje cenę za poszczególne elementy składające się na cenę łączną oraz cenę łączną, która będzie podstawą do wyliczenia punktów w kryterium „Cena brutto za przedmiot zamówienia”.</w:t>
      </w:r>
    </w:p>
    <w:p w14:paraId="326A2341" w14:textId="77777777" w:rsidR="00D83980" w:rsidRPr="00CF70CF" w:rsidRDefault="00D83980" w:rsidP="00885433">
      <w:pPr>
        <w:numPr>
          <w:ilvl w:val="0"/>
          <w:numId w:val="124"/>
        </w:numPr>
        <w:tabs>
          <w:tab w:val="left" w:pos="426"/>
        </w:tabs>
        <w:spacing w:after="0"/>
        <w:ind w:left="426" w:hanging="426"/>
        <w:jc w:val="both"/>
        <w:rPr>
          <w:rFonts w:ascii="Times New Roman" w:hAnsi="Times New Roman" w:cs="Times New Roman"/>
          <w:sz w:val="24"/>
          <w:szCs w:val="24"/>
        </w:rPr>
      </w:pPr>
      <w:r w:rsidRPr="00CF70CF">
        <w:rPr>
          <w:rFonts w:ascii="Times New Roman" w:hAnsi="Times New Roman" w:cs="Times New Roman"/>
          <w:sz w:val="24"/>
          <w:szCs w:val="24"/>
        </w:rPr>
        <w:t>Za ofertę najkorzystniejszą uznana zostanie oferta, która w sumie uzyska największą liczbę punktów.</w:t>
      </w:r>
    </w:p>
    <w:p w14:paraId="2CD73881" w14:textId="77777777" w:rsidR="004004E5" w:rsidRPr="00CF70CF" w:rsidRDefault="004004E5" w:rsidP="00885433">
      <w:pPr>
        <w:numPr>
          <w:ilvl w:val="0"/>
          <w:numId w:val="124"/>
        </w:numPr>
        <w:tabs>
          <w:tab w:val="left" w:pos="426"/>
        </w:tabs>
        <w:spacing w:after="0"/>
        <w:ind w:left="426" w:hanging="426"/>
        <w:jc w:val="both"/>
        <w:rPr>
          <w:rFonts w:ascii="Times New Roman" w:hAnsi="Times New Roman" w:cs="Times New Roman"/>
          <w:sz w:val="24"/>
          <w:szCs w:val="24"/>
        </w:rPr>
      </w:pPr>
      <w:r w:rsidRPr="00CF70CF">
        <w:rPr>
          <w:rFonts w:ascii="Times New Roman" w:hAnsi="Times New Roman" w:cs="Times New Roman"/>
          <w:sz w:val="24"/>
          <w:szCs w:val="24"/>
        </w:rPr>
        <w:t>Zamawiający</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udzieli</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zamówienia</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Wykonawcy,</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którego</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oferta</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odpowiada</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wszystkim</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wymaganiom</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określonym</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w</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niniejszej</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SWZ</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i</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została</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oceniona</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jako</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najkorzystniejsza</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w</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oparciu</w:t>
      </w:r>
      <w:r w:rsidR="006E0DAA" w:rsidRPr="00CF70CF">
        <w:rPr>
          <w:rFonts w:ascii="Times New Roman" w:hAnsi="Times New Roman" w:cs="Times New Roman"/>
          <w:sz w:val="24"/>
          <w:szCs w:val="24"/>
        </w:rPr>
        <w:t xml:space="preserve"> </w:t>
      </w:r>
      <w:r w:rsidR="0096770B" w:rsidRPr="00CF70CF">
        <w:rPr>
          <w:rFonts w:ascii="Times New Roman" w:hAnsi="Times New Roman" w:cs="Times New Roman"/>
          <w:sz w:val="24"/>
          <w:szCs w:val="24"/>
        </w:rPr>
        <w:br/>
      </w:r>
      <w:r w:rsidRPr="00CF70CF">
        <w:rPr>
          <w:rFonts w:ascii="Times New Roman" w:hAnsi="Times New Roman" w:cs="Times New Roman"/>
          <w:sz w:val="24"/>
          <w:szCs w:val="24"/>
        </w:rPr>
        <w:t>o</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podane</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kryteria</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wyboru.</w:t>
      </w:r>
    </w:p>
    <w:p w14:paraId="579F66B5" w14:textId="77777777" w:rsidR="0060384F" w:rsidRPr="00CF70CF" w:rsidRDefault="0060384F" w:rsidP="00607ECF">
      <w:pPr>
        <w:pStyle w:val="Lista"/>
        <w:spacing w:after="0"/>
        <w:ind w:left="284" w:firstLine="0"/>
        <w:jc w:val="both"/>
        <w:rPr>
          <w:rFonts w:ascii="Times New Roman" w:hAnsi="Times New Roman" w:cs="Times New Roman"/>
          <w:sz w:val="24"/>
          <w:szCs w:val="24"/>
        </w:rPr>
      </w:pPr>
    </w:p>
    <w:p w14:paraId="1934104A" w14:textId="77777777" w:rsidR="004004E5" w:rsidRPr="00CF70CF" w:rsidRDefault="004004E5" w:rsidP="00885433">
      <w:pPr>
        <w:pStyle w:val="Nagwek4"/>
        <w:keepNext w:val="0"/>
        <w:numPr>
          <w:ilvl w:val="0"/>
          <w:numId w:val="95"/>
        </w:numPr>
        <w:spacing w:line="276" w:lineRule="auto"/>
        <w:ind w:left="709"/>
        <w:rPr>
          <w:rFonts w:ascii="Times New Roman" w:hAnsi="Times New Roman" w:cs="Times New Roman"/>
          <w:szCs w:val="24"/>
          <w:u w:val="single"/>
        </w:rPr>
      </w:pPr>
      <w:r w:rsidRPr="00CF70CF">
        <w:rPr>
          <w:rFonts w:ascii="Times New Roman" w:hAnsi="Times New Roman" w:cs="Times New Roman"/>
          <w:szCs w:val="24"/>
          <w:u w:val="single"/>
        </w:rPr>
        <w:t>Informacje</w:t>
      </w:r>
      <w:r w:rsidR="006E0DAA" w:rsidRPr="00CF70CF">
        <w:rPr>
          <w:rFonts w:ascii="Times New Roman" w:hAnsi="Times New Roman" w:cs="Times New Roman"/>
          <w:szCs w:val="24"/>
          <w:u w:val="single"/>
        </w:rPr>
        <w:t xml:space="preserve"> </w:t>
      </w:r>
      <w:r w:rsidRPr="00CF70CF">
        <w:rPr>
          <w:rFonts w:ascii="Times New Roman" w:hAnsi="Times New Roman" w:cs="Times New Roman"/>
          <w:szCs w:val="24"/>
          <w:u w:val="single"/>
        </w:rPr>
        <w:t>o</w:t>
      </w:r>
      <w:r w:rsidR="006E0DAA" w:rsidRPr="00CF70CF">
        <w:rPr>
          <w:rFonts w:ascii="Times New Roman" w:hAnsi="Times New Roman" w:cs="Times New Roman"/>
          <w:szCs w:val="24"/>
          <w:u w:val="single"/>
        </w:rPr>
        <w:t xml:space="preserve"> </w:t>
      </w:r>
      <w:r w:rsidRPr="00CF70CF">
        <w:rPr>
          <w:rFonts w:ascii="Times New Roman" w:hAnsi="Times New Roman" w:cs="Times New Roman"/>
          <w:szCs w:val="24"/>
          <w:u w:val="single"/>
        </w:rPr>
        <w:t>formalnościach,</w:t>
      </w:r>
      <w:r w:rsidR="006E0DAA" w:rsidRPr="00CF70CF">
        <w:rPr>
          <w:rFonts w:ascii="Times New Roman" w:hAnsi="Times New Roman" w:cs="Times New Roman"/>
          <w:szCs w:val="24"/>
          <w:u w:val="single"/>
        </w:rPr>
        <w:t xml:space="preserve"> </w:t>
      </w:r>
      <w:r w:rsidRPr="00CF70CF">
        <w:rPr>
          <w:rFonts w:ascii="Times New Roman" w:hAnsi="Times New Roman" w:cs="Times New Roman"/>
          <w:szCs w:val="24"/>
          <w:u w:val="single"/>
        </w:rPr>
        <w:t>jakie</w:t>
      </w:r>
      <w:r w:rsidR="006E0DAA" w:rsidRPr="00CF70CF">
        <w:rPr>
          <w:rFonts w:ascii="Times New Roman" w:hAnsi="Times New Roman" w:cs="Times New Roman"/>
          <w:szCs w:val="24"/>
          <w:u w:val="single"/>
        </w:rPr>
        <w:t xml:space="preserve"> </w:t>
      </w:r>
      <w:r w:rsidRPr="00CF70CF">
        <w:rPr>
          <w:rFonts w:ascii="Times New Roman" w:hAnsi="Times New Roman" w:cs="Times New Roman"/>
          <w:szCs w:val="24"/>
          <w:u w:val="single"/>
        </w:rPr>
        <w:t>powinny</w:t>
      </w:r>
      <w:r w:rsidR="006E0DAA" w:rsidRPr="00CF70CF">
        <w:rPr>
          <w:rFonts w:ascii="Times New Roman" w:hAnsi="Times New Roman" w:cs="Times New Roman"/>
          <w:szCs w:val="24"/>
          <w:u w:val="single"/>
        </w:rPr>
        <w:t xml:space="preserve"> </w:t>
      </w:r>
      <w:r w:rsidRPr="00CF70CF">
        <w:rPr>
          <w:rFonts w:ascii="Times New Roman" w:hAnsi="Times New Roman" w:cs="Times New Roman"/>
          <w:szCs w:val="24"/>
          <w:u w:val="single"/>
        </w:rPr>
        <w:t>zostać</w:t>
      </w:r>
      <w:r w:rsidR="006E0DAA" w:rsidRPr="00CF70CF">
        <w:rPr>
          <w:rFonts w:ascii="Times New Roman" w:hAnsi="Times New Roman" w:cs="Times New Roman"/>
          <w:szCs w:val="24"/>
          <w:u w:val="single"/>
        </w:rPr>
        <w:t xml:space="preserve"> </w:t>
      </w:r>
      <w:r w:rsidRPr="00CF70CF">
        <w:rPr>
          <w:rFonts w:ascii="Times New Roman" w:hAnsi="Times New Roman" w:cs="Times New Roman"/>
          <w:szCs w:val="24"/>
          <w:u w:val="single"/>
        </w:rPr>
        <w:t>dopełnione</w:t>
      </w:r>
      <w:r w:rsidR="006E0DAA" w:rsidRPr="00CF70CF">
        <w:rPr>
          <w:rFonts w:ascii="Times New Roman" w:hAnsi="Times New Roman" w:cs="Times New Roman"/>
          <w:szCs w:val="24"/>
          <w:u w:val="single"/>
        </w:rPr>
        <w:t xml:space="preserve"> </w:t>
      </w:r>
      <w:r w:rsidRPr="00CF70CF">
        <w:rPr>
          <w:rFonts w:ascii="Times New Roman" w:hAnsi="Times New Roman" w:cs="Times New Roman"/>
          <w:szCs w:val="24"/>
          <w:u w:val="single"/>
        </w:rPr>
        <w:t>po</w:t>
      </w:r>
      <w:r w:rsidR="006E0DAA" w:rsidRPr="00CF70CF">
        <w:rPr>
          <w:rFonts w:ascii="Times New Roman" w:hAnsi="Times New Roman" w:cs="Times New Roman"/>
          <w:szCs w:val="24"/>
          <w:u w:val="single"/>
        </w:rPr>
        <w:t xml:space="preserve"> </w:t>
      </w:r>
      <w:r w:rsidRPr="00CF70CF">
        <w:rPr>
          <w:rFonts w:ascii="Times New Roman" w:hAnsi="Times New Roman" w:cs="Times New Roman"/>
          <w:szCs w:val="24"/>
          <w:u w:val="single"/>
        </w:rPr>
        <w:t>wyborze</w:t>
      </w:r>
      <w:r w:rsidR="006E0DAA" w:rsidRPr="00CF70CF">
        <w:rPr>
          <w:rFonts w:ascii="Times New Roman" w:hAnsi="Times New Roman" w:cs="Times New Roman"/>
          <w:szCs w:val="24"/>
          <w:u w:val="single"/>
        </w:rPr>
        <w:t xml:space="preserve"> </w:t>
      </w:r>
      <w:r w:rsidRPr="00CF70CF">
        <w:rPr>
          <w:rFonts w:ascii="Times New Roman" w:hAnsi="Times New Roman" w:cs="Times New Roman"/>
          <w:szCs w:val="24"/>
          <w:u w:val="single"/>
        </w:rPr>
        <w:t>oferty</w:t>
      </w:r>
      <w:r w:rsidR="006E0DAA" w:rsidRPr="00CF70CF">
        <w:rPr>
          <w:rFonts w:ascii="Times New Roman" w:hAnsi="Times New Roman" w:cs="Times New Roman"/>
          <w:szCs w:val="24"/>
          <w:u w:val="single"/>
        </w:rPr>
        <w:t xml:space="preserve"> </w:t>
      </w:r>
      <w:r w:rsidRPr="00CF70CF">
        <w:rPr>
          <w:rFonts w:ascii="Times New Roman" w:hAnsi="Times New Roman" w:cs="Times New Roman"/>
          <w:szCs w:val="24"/>
          <w:u w:val="single"/>
        </w:rPr>
        <w:t>w</w:t>
      </w:r>
      <w:r w:rsidR="006E0DAA" w:rsidRPr="00CF70CF">
        <w:rPr>
          <w:rFonts w:ascii="Times New Roman" w:hAnsi="Times New Roman" w:cs="Times New Roman"/>
          <w:szCs w:val="24"/>
          <w:u w:val="single"/>
        </w:rPr>
        <w:t xml:space="preserve"> </w:t>
      </w:r>
      <w:r w:rsidRPr="00CF70CF">
        <w:rPr>
          <w:rFonts w:ascii="Times New Roman" w:hAnsi="Times New Roman" w:cs="Times New Roman"/>
          <w:szCs w:val="24"/>
          <w:u w:val="single"/>
        </w:rPr>
        <w:t>celu</w:t>
      </w:r>
      <w:r w:rsidR="006E0DAA" w:rsidRPr="00CF70CF">
        <w:rPr>
          <w:rFonts w:ascii="Times New Roman" w:hAnsi="Times New Roman" w:cs="Times New Roman"/>
          <w:szCs w:val="24"/>
          <w:u w:val="single"/>
        </w:rPr>
        <w:t xml:space="preserve"> </w:t>
      </w:r>
      <w:r w:rsidRPr="00CF70CF">
        <w:rPr>
          <w:rFonts w:ascii="Times New Roman" w:hAnsi="Times New Roman" w:cs="Times New Roman"/>
          <w:szCs w:val="24"/>
          <w:u w:val="single"/>
        </w:rPr>
        <w:t>zawarcia</w:t>
      </w:r>
      <w:r w:rsidR="006E0DAA" w:rsidRPr="00CF70CF">
        <w:rPr>
          <w:rFonts w:ascii="Times New Roman" w:hAnsi="Times New Roman" w:cs="Times New Roman"/>
          <w:szCs w:val="24"/>
          <w:u w:val="single"/>
        </w:rPr>
        <w:t xml:space="preserve"> </w:t>
      </w:r>
      <w:r w:rsidRPr="00CF70CF">
        <w:rPr>
          <w:rFonts w:ascii="Times New Roman" w:hAnsi="Times New Roman" w:cs="Times New Roman"/>
          <w:szCs w:val="24"/>
          <w:u w:val="single"/>
        </w:rPr>
        <w:t>umowy</w:t>
      </w:r>
      <w:r w:rsidR="006E0DAA" w:rsidRPr="00CF70CF">
        <w:rPr>
          <w:rFonts w:ascii="Times New Roman" w:hAnsi="Times New Roman" w:cs="Times New Roman"/>
          <w:szCs w:val="24"/>
          <w:u w:val="single"/>
        </w:rPr>
        <w:t xml:space="preserve"> </w:t>
      </w:r>
      <w:r w:rsidRPr="00CF70CF">
        <w:rPr>
          <w:rFonts w:ascii="Times New Roman" w:hAnsi="Times New Roman" w:cs="Times New Roman"/>
          <w:szCs w:val="24"/>
          <w:u w:val="single"/>
        </w:rPr>
        <w:t>w</w:t>
      </w:r>
      <w:r w:rsidR="006E0DAA" w:rsidRPr="00CF70CF">
        <w:rPr>
          <w:rFonts w:ascii="Times New Roman" w:hAnsi="Times New Roman" w:cs="Times New Roman"/>
          <w:szCs w:val="24"/>
          <w:u w:val="single"/>
        </w:rPr>
        <w:t xml:space="preserve"> </w:t>
      </w:r>
      <w:r w:rsidRPr="00CF70CF">
        <w:rPr>
          <w:rFonts w:ascii="Times New Roman" w:hAnsi="Times New Roman" w:cs="Times New Roman"/>
          <w:szCs w:val="24"/>
          <w:u w:val="single"/>
        </w:rPr>
        <w:t>sprawie</w:t>
      </w:r>
      <w:r w:rsidR="006E0DAA" w:rsidRPr="00CF70CF">
        <w:rPr>
          <w:rFonts w:ascii="Times New Roman" w:hAnsi="Times New Roman" w:cs="Times New Roman"/>
          <w:szCs w:val="24"/>
          <w:u w:val="single"/>
        </w:rPr>
        <w:t xml:space="preserve"> </w:t>
      </w:r>
      <w:r w:rsidRPr="00CF70CF">
        <w:rPr>
          <w:rFonts w:ascii="Times New Roman" w:hAnsi="Times New Roman" w:cs="Times New Roman"/>
          <w:szCs w:val="24"/>
          <w:u w:val="single"/>
        </w:rPr>
        <w:t>zamówienia</w:t>
      </w:r>
      <w:r w:rsidR="006E0DAA" w:rsidRPr="00CF70CF">
        <w:rPr>
          <w:rFonts w:ascii="Times New Roman" w:hAnsi="Times New Roman" w:cs="Times New Roman"/>
          <w:szCs w:val="24"/>
          <w:u w:val="single"/>
        </w:rPr>
        <w:t xml:space="preserve"> </w:t>
      </w:r>
      <w:r w:rsidRPr="00CF70CF">
        <w:rPr>
          <w:rFonts w:ascii="Times New Roman" w:hAnsi="Times New Roman" w:cs="Times New Roman"/>
          <w:szCs w:val="24"/>
          <w:u w:val="single"/>
        </w:rPr>
        <w:t>publicznego</w:t>
      </w:r>
    </w:p>
    <w:p w14:paraId="7D6194E3" w14:textId="77777777" w:rsidR="00FF39A6" w:rsidRPr="00CF70CF" w:rsidRDefault="00FF39A6" w:rsidP="00885433">
      <w:pPr>
        <w:numPr>
          <w:ilvl w:val="0"/>
          <w:numId w:val="125"/>
        </w:numPr>
        <w:tabs>
          <w:tab w:val="left" w:pos="426"/>
        </w:tabs>
        <w:spacing w:after="0"/>
        <w:ind w:left="426" w:hanging="426"/>
        <w:jc w:val="both"/>
        <w:rPr>
          <w:rFonts w:ascii="Times New Roman" w:hAnsi="Times New Roman" w:cs="Times New Roman"/>
          <w:sz w:val="24"/>
          <w:szCs w:val="24"/>
        </w:rPr>
      </w:pPr>
      <w:r w:rsidRPr="00CF70CF">
        <w:rPr>
          <w:rFonts w:ascii="Times New Roman" w:hAnsi="Times New Roman" w:cs="Times New Roman"/>
          <w:sz w:val="24"/>
          <w:szCs w:val="24"/>
        </w:rPr>
        <w:t>Zamawiający</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zawiera</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umowę</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w</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sprawie</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zamówienia</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publicznego,</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z</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uwzględnieniem</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art.</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577</w:t>
      </w:r>
      <w:r w:rsidR="006E0DAA" w:rsidRPr="00CF70CF">
        <w:rPr>
          <w:rFonts w:ascii="Times New Roman" w:hAnsi="Times New Roman" w:cs="Times New Roman"/>
          <w:sz w:val="24"/>
          <w:szCs w:val="24"/>
        </w:rPr>
        <w:t xml:space="preserve"> </w:t>
      </w:r>
      <w:proofErr w:type="spellStart"/>
      <w:r w:rsidRPr="00CF70CF">
        <w:rPr>
          <w:rFonts w:ascii="Times New Roman" w:hAnsi="Times New Roman" w:cs="Times New Roman"/>
          <w:sz w:val="24"/>
          <w:szCs w:val="24"/>
        </w:rPr>
        <w:t>Pzp</w:t>
      </w:r>
      <w:proofErr w:type="spellEnd"/>
      <w:r w:rsidRPr="00CF70CF">
        <w:rPr>
          <w:rFonts w:ascii="Times New Roman" w:hAnsi="Times New Roman" w:cs="Times New Roman"/>
          <w:sz w:val="24"/>
          <w:szCs w:val="24"/>
        </w:rPr>
        <w:t>,</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w</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terminie</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nie</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krótszym</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niż</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10</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dni</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od</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dnia</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przesłania</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zawiadomienia</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o</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wyborze</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najkorzystniejszej</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oferty,</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jeżeli</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zawiadomienie</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to</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zostało</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przesłane</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przy</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użyciu</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środków</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komunikacji</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elektronicznej,</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albo</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15</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dni,</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jeżeli</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zostało</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przesłane</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w</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inny</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sposób.</w:t>
      </w:r>
    </w:p>
    <w:p w14:paraId="2399B689" w14:textId="77777777" w:rsidR="00FF39A6" w:rsidRPr="00CF70CF" w:rsidRDefault="00FF39A6" w:rsidP="00885433">
      <w:pPr>
        <w:numPr>
          <w:ilvl w:val="0"/>
          <w:numId w:val="125"/>
        </w:numPr>
        <w:tabs>
          <w:tab w:val="left" w:pos="426"/>
        </w:tabs>
        <w:spacing w:after="0"/>
        <w:ind w:left="426" w:hanging="426"/>
        <w:jc w:val="both"/>
        <w:rPr>
          <w:rFonts w:ascii="Times New Roman" w:hAnsi="Times New Roman" w:cs="Times New Roman"/>
          <w:sz w:val="24"/>
          <w:szCs w:val="24"/>
        </w:rPr>
      </w:pPr>
      <w:r w:rsidRPr="00CF70CF">
        <w:rPr>
          <w:rFonts w:ascii="Times New Roman" w:hAnsi="Times New Roman" w:cs="Times New Roman"/>
          <w:sz w:val="24"/>
          <w:szCs w:val="24"/>
        </w:rPr>
        <w:lastRenderedPageBreak/>
        <w:t>Zamawiający</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może</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zawrzeć</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umowę</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w</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sprawie</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zamówienia</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publicznego</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przed</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upływem</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terminu,</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o</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którym</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mowa</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w</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ust.</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1,</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jeżeli</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w</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postępowaniu</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o</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udzielenie</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zamówienia</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złożono</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tylko</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jedną</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ofertę.</w:t>
      </w:r>
    </w:p>
    <w:p w14:paraId="5AFC792A" w14:textId="77777777" w:rsidR="00FF39A6" w:rsidRPr="00CF70CF" w:rsidRDefault="00FF39A6" w:rsidP="00885433">
      <w:pPr>
        <w:numPr>
          <w:ilvl w:val="0"/>
          <w:numId w:val="125"/>
        </w:numPr>
        <w:tabs>
          <w:tab w:val="left" w:pos="426"/>
        </w:tabs>
        <w:spacing w:after="0"/>
        <w:ind w:left="426" w:hanging="426"/>
        <w:jc w:val="both"/>
        <w:rPr>
          <w:rFonts w:ascii="Times New Roman" w:hAnsi="Times New Roman" w:cs="Times New Roman"/>
          <w:sz w:val="24"/>
          <w:szCs w:val="24"/>
        </w:rPr>
      </w:pPr>
      <w:r w:rsidRPr="00CF70CF">
        <w:rPr>
          <w:rFonts w:ascii="Times New Roman" w:hAnsi="Times New Roman" w:cs="Times New Roman"/>
          <w:sz w:val="24"/>
          <w:szCs w:val="24"/>
        </w:rPr>
        <w:t>Wykonawca,</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którego</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oferta</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została</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wybrana</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jako</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najkorzystniejsza,</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zostanie</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poinformowany</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przez</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Zamawiającego</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o</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miejscu</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i</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terminie</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podpisania</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umowy.</w:t>
      </w:r>
    </w:p>
    <w:p w14:paraId="22C12078" w14:textId="77777777" w:rsidR="00FF39A6" w:rsidRPr="00CF70CF" w:rsidRDefault="00FF39A6" w:rsidP="00885433">
      <w:pPr>
        <w:numPr>
          <w:ilvl w:val="0"/>
          <w:numId w:val="125"/>
        </w:numPr>
        <w:tabs>
          <w:tab w:val="left" w:pos="426"/>
        </w:tabs>
        <w:spacing w:after="0"/>
        <w:ind w:left="426" w:hanging="426"/>
        <w:jc w:val="both"/>
        <w:rPr>
          <w:rFonts w:ascii="Times New Roman" w:eastAsia="Times New Roman" w:hAnsi="Times New Roman" w:cs="Times New Roman"/>
          <w:sz w:val="24"/>
          <w:szCs w:val="24"/>
          <w:lang w:eastAsia="pl-PL"/>
        </w:rPr>
      </w:pPr>
      <w:r w:rsidRPr="00CF70CF">
        <w:rPr>
          <w:rFonts w:ascii="Times New Roman" w:hAnsi="Times New Roman" w:cs="Times New Roman"/>
          <w:sz w:val="24"/>
          <w:szCs w:val="24"/>
        </w:rPr>
        <w:t>W</w:t>
      </w:r>
      <w:r w:rsidR="00232383" w:rsidRPr="00CF70CF">
        <w:rPr>
          <w:rFonts w:ascii="Times New Roman" w:hAnsi="Times New Roman" w:cs="Times New Roman"/>
          <w:sz w:val="24"/>
          <w:szCs w:val="24"/>
        </w:rPr>
        <w:t>ykonawca</w:t>
      </w:r>
      <w:r w:rsidR="00232383" w:rsidRPr="00CF70CF">
        <w:rPr>
          <w:rFonts w:ascii="Times New Roman" w:eastAsia="Times New Roman" w:hAnsi="Times New Roman" w:cs="Times New Roman"/>
          <w:sz w:val="24"/>
          <w:szCs w:val="24"/>
          <w:lang w:eastAsia="pl-PL"/>
        </w:rPr>
        <w:t>,</w:t>
      </w:r>
      <w:r w:rsidR="006E0DAA" w:rsidRPr="00CF70CF">
        <w:rPr>
          <w:rFonts w:ascii="Times New Roman" w:eastAsia="Times New Roman" w:hAnsi="Times New Roman" w:cs="Times New Roman"/>
          <w:sz w:val="24"/>
          <w:szCs w:val="24"/>
          <w:lang w:eastAsia="pl-PL"/>
        </w:rPr>
        <w:t xml:space="preserve"> </w:t>
      </w:r>
      <w:r w:rsidR="00232383" w:rsidRPr="00CF70CF">
        <w:rPr>
          <w:rFonts w:ascii="Times New Roman" w:eastAsia="Times New Roman" w:hAnsi="Times New Roman" w:cs="Times New Roman"/>
          <w:sz w:val="24"/>
          <w:szCs w:val="24"/>
          <w:lang w:eastAsia="pl-PL"/>
        </w:rPr>
        <w:t>o</w:t>
      </w:r>
      <w:r w:rsidR="006E0DAA" w:rsidRPr="00CF70CF">
        <w:rPr>
          <w:rFonts w:ascii="Times New Roman" w:eastAsia="Times New Roman" w:hAnsi="Times New Roman" w:cs="Times New Roman"/>
          <w:sz w:val="24"/>
          <w:szCs w:val="24"/>
          <w:lang w:eastAsia="pl-PL"/>
        </w:rPr>
        <w:t xml:space="preserve"> </w:t>
      </w:r>
      <w:r w:rsidR="00232383" w:rsidRPr="00CF70CF">
        <w:rPr>
          <w:rFonts w:ascii="Times New Roman" w:eastAsia="Times New Roman" w:hAnsi="Times New Roman" w:cs="Times New Roman"/>
          <w:sz w:val="24"/>
          <w:szCs w:val="24"/>
          <w:lang w:eastAsia="pl-PL"/>
        </w:rPr>
        <w:t>którym</w:t>
      </w:r>
      <w:r w:rsidR="006E0DAA" w:rsidRPr="00CF70CF">
        <w:rPr>
          <w:rFonts w:ascii="Times New Roman" w:eastAsia="Times New Roman" w:hAnsi="Times New Roman" w:cs="Times New Roman"/>
          <w:sz w:val="24"/>
          <w:szCs w:val="24"/>
          <w:lang w:eastAsia="pl-PL"/>
        </w:rPr>
        <w:t xml:space="preserve"> </w:t>
      </w:r>
      <w:r w:rsidR="00232383" w:rsidRPr="00CF70CF">
        <w:rPr>
          <w:rFonts w:ascii="Times New Roman" w:eastAsia="Times New Roman" w:hAnsi="Times New Roman" w:cs="Times New Roman"/>
          <w:sz w:val="24"/>
          <w:szCs w:val="24"/>
          <w:lang w:eastAsia="pl-PL"/>
        </w:rPr>
        <w:t>mowa</w:t>
      </w:r>
      <w:r w:rsidR="006E0DAA" w:rsidRPr="00CF70CF">
        <w:rPr>
          <w:rFonts w:ascii="Times New Roman" w:eastAsia="Times New Roman" w:hAnsi="Times New Roman" w:cs="Times New Roman"/>
          <w:sz w:val="24"/>
          <w:szCs w:val="24"/>
          <w:lang w:eastAsia="pl-PL"/>
        </w:rPr>
        <w:t xml:space="preserve"> </w:t>
      </w:r>
      <w:r w:rsidR="00232383" w:rsidRPr="00CF70CF">
        <w:rPr>
          <w:rFonts w:ascii="Times New Roman" w:eastAsia="Times New Roman" w:hAnsi="Times New Roman" w:cs="Times New Roman"/>
          <w:sz w:val="24"/>
          <w:szCs w:val="24"/>
          <w:lang w:eastAsia="pl-PL"/>
        </w:rPr>
        <w:t>w</w:t>
      </w:r>
      <w:r w:rsidR="006E0DAA" w:rsidRPr="00CF70CF">
        <w:rPr>
          <w:rFonts w:ascii="Times New Roman" w:eastAsia="Times New Roman" w:hAnsi="Times New Roman" w:cs="Times New Roman"/>
          <w:sz w:val="24"/>
          <w:szCs w:val="24"/>
          <w:lang w:eastAsia="pl-PL"/>
        </w:rPr>
        <w:t xml:space="preserve"> </w:t>
      </w:r>
      <w:r w:rsidR="00232383" w:rsidRPr="00CF70CF">
        <w:rPr>
          <w:rFonts w:ascii="Times New Roman" w:eastAsia="Times New Roman" w:hAnsi="Times New Roman" w:cs="Times New Roman"/>
          <w:sz w:val="24"/>
          <w:szCs w:val="24"/>
          <w:lang w:eastAsia="pl-PL"/>
        </w:rPr>
        <w:t>ust.</w:t>
      </w:r>
      <w:r w:rsidR="006E0DAA" w:rsidRPr="00CF70CF">
        <w:rPr>
          <w:rFonts w:ascii="Times New Roman" w:eastAsia="Times New Roman" w:hAnsi="Times New Roman" w:cs="Times New Roman"/>
          <w:sz w:val="24"/>
          <w:szCs w:val="24"/>
          <w:lang w:eastAsia="pl-PL"/>
        </w:rPr>
        <w:t xml:space="preserve"> </w:t>
      </w:r>
      <w:r w:rsidR="00232383" w:rsidRPr="00CF70CF">
        <w:rPr>
          <w:rFonts w:ascii="Times New Roman" w:eastAsia="Times New Roman" w:hAnsi="Times New Roman" w:cs="Times New Roman"/>
          <w:sz w:val="24"/>
          <w:szCs w:val="24"/>
          <w:lang w:eastAsia="pl-PL"/>
        </w:rPr>
        <w:t>3</w:t>
      </w:r>
      <w:r w:rsidRPr="00CF70CF">
        <w:rPr>
          <w:rFonts w:ascii="Times New Roman" w:eastAsia="Times New Roman" w:hAnsi="Times New Roman" w:cs="Times New Roman"/>
          <w:sz w:val="24"/>
          <w:szCs w:val="24"/>
          <w:lang w:eastAsia="pl-PL"/>
        </w:rPr>
        <w:t>,</w:t>
      </w:r>
      <w:r w:rsidR="006E0DAA" w:rsidRPr="00CF70CF">
        <w:rPr>
          <w:rFonts w:ascii="Times New Roman" w:eastAsia="Times New Roman" w:hAnsi="Times New Roman" w:cs="Times New Roman"/>
          <w:sz w:val="24"/>
          <w:szCs w:val="24"/>
          <w:lang w:eastAsia="pl-PL"/>
        </w:rPr>
        <w:t xml:space="preserve"> </w:t>
      </w:r>
      <w:r w:rsidRPr="00CF70CF">
        <w:rPr>
          <w:rFonts w:ascii="Times New Roman" w:eastAsia="Times New Roman" w:hAnsi="Times New Roman" w:cs="Times New Roman"/>
          <w:sz w:val="24"/>
          <w:szCs w:val="24"/>
          <w:lang w:eastAsia="pl-PL"/>
        </w:rPr>
        <w:t>ma</w:t>
      </w:r>
      <w:r w:rsidR="006E0DAA" w:rsidRPr="00CF70CF">
        <w:rPr>
          <w:rFonts w:ascii="Times New Roman" w:eastAsia="Times New Roman" w:hAnsi="Times New Roman" w:cs="Times New Roman"/>
          <w:sz w:val="24"/>
          <w:szCs w:val="24"/>
          <w:lang w:eastAsia="pl-PL"/>
        </w:rPr>
        <w:t xml:space="preserve"> </w:t>
      </w:r>
      <w:r w:rsidRPr="00CF70CF">
        <w:rPr>
          <w:rFonts w:ascii="Times New Roman" w:eastAsia="Times New Roman" w:hAnsi="Times New Roman" w:cs="Times New Roman"/>
          <w:sz w:val="24"/>
          <w:szCs w:val="24"/>
          <w:lang w:eastAsia="pl-PL"/>
        </w:rPr>
        <w:t>obowiązek</w:t>
      </w:r>
      <w:r w:rsidR="006E0DAA" w:rsidRPr="00CF70CF">
        <w:rPr>
          <w:rFonts w:ascii="Times New Roman" w:eastAsia="Times New Roman" w:hAnsi="Times New Roman" w:cs="Times New Roman"/>
          <w:sz w:val="24"/>
          <w:szCs w:val="24"/>
          <w:lang w:eastAsia="pl-PL"/>
        </w:rPr>
        <w:t xml:space="preserve"> </w:t>
      </w:r>
      <w:r w:rsidRPr="00CF70CF">
        <w:rPr>
          <w:rFonts w:ascii="Times New Roman" w:eastAsia="Times New Roman" w:hAnsi="Times New Roman" w:cs="Times New Roman"/>
          <w:sz w:val="24"/>
          <w:szCs w:val="24"/>
          <w:lang w:eastAsia="pl-PL"/>
        </w:rPr>
        <w:t>zawrzeć</w:t>
      </w:r>
      <w:r w:rsidR="006E0DAA" w:rsidRPr="00CF70CF">
        <w:rPr>
          <w:rFonts w:ascii="Times New Roman" w:eastAsia="Times New Roman" w:hAnsi="Times New Roman" w:cs="Times New Roman"/>
          <w:sz w:val="24"/>
          <w:szCs w:val="24"/>
          <w:lang w:eastAsia="pl-PL"/>
        </w:rPr>
        <w:t xml:space="preserve"> </w:t>
      </w:r>
      <w:r w:rsidRPr="00CF70CF">
        <w:rPr>
          <w:rFonts w:ascii="Times New Roman" w:eastAsia="Times New Roman" w:hAnsi="Times New Roman" w:cs="Times New Roman"/>
          <w:sz w:val="24"/>
          <w:szCs w:val="24"/>
          <w:lang w:eastAsia="pl-PL"/>
        </w:rPr>
        <w:t>umowę</w:t>
      </w:r>
      <w:r w:rsidR="006E0DAA" w:rsidRPr="00CF70CF">
        <w:rPr>
          <w:rFonts w:ascii="Times New Roman" w:eastAsia="Times New Roman" w:hAnsi="Times New Roman" w:cs="Times New Roman"/>
          <w:sz w:val="24"/>
          <w:szCs w:val="24"/>
          <w:lang w:eastAsia="pl-PL"/>
        </w:rPr>
        <w:t xml:space="preserve"> </w:t>
      </w:r>
      <w:r w:rsidRPr="00CF70CF">
        <w:rPr>
          <w:rFonts w:ascii="Times New Roman" w:eastAsia="Times New Roman" w:hAnsi="Times New Roman" w:cs="Times New Roman"/>
          <w:sz w:val="24"/>
          <w:szCs w:val="24"/>
          <w:lang w:eastAsia="pl-PL"/>
        </w:rPr>
        <w:t>w</w:t>
      </w:r>
      <w:r w:rsidR="006E0DAA" w:rsidRPr="00CF70CF">
        <w:rPr>
          <w:rFonts w:ascii="Times New Roman" w:eastAsia="Times New Roman" w:hAnsi="Times New Roman" w:cs="Times New Roman"/>
          <w:sz w:val="24"/>
          <w:szCs w:val="24"/>
          <w:lang w:eastAsia="pl-PL"/>
        </w:rPr>
        <w:t xml:space="preserve"> </w:t>
      </w:r>
      <w:r w:rsidRPr="00CF70CF">
        <w:rPr>
          <w:rFonts w:ascii="Times New Roman" w:eastAsia="Times New Roman" w:hAnsi="Times New Roman" w:cs="Times New Roman"/>
          <w:sz w:val="24"/>
          <w:szCs w:val="24"/>
          <w:lang w:eastAsia="pl-PL"/>
        </w:rPr>
        <w:t>sprawie</w:t>
      </w:r>
      <w:r w:rsidR="006E0DAA" w:rsidRPr="00CF70CF">
        <w:rPr>
          <w:rFonts w:ascii="Times New Roman" w:eastAsia="Times New Roman" w:hAnsi="Times New Roman" w:cs="Times New Roman"/>
          <w:sz w:val="24"/>
          <w:szCs w:val="24"/>
          <w:lang w:eastAsia="pl-PL"/>
        </w:rPr>
        <w:t xml:space="preserve"> </w:t>
      </w:r>
      <w:r w:rsidRPr="00CF70CF">
        <w:rPr>
          <w:rFonts w:ascii="Times New Roman" w:eastAsia="Times New Roman" w:hAnsi="Times New Roman" w:cs="Times New Roman"/>
          <w:sz w:val="24"/>
          <w:szCs w:val="24"/>
          <w:lang w:eastAsia="pl-PL"/>
        </w:rPr>
        <w:t>zamówienia</w:t>
      </w:r>
      <w:r w:rsidR="006E0DAA" w:rsidRPr="00CF70CF">
        <w:rPr>
          <w:rFonts w:ascii="Times New Roman" w:eastAsia="Times New Roman" w:hAnsi="Times New Roman" w:cs="Times New Roman"/>
          <w:sz w:val="24"/>
          <w:szCs w:val="24"/>
          <w:lang w:eastAsia="pl-PL"/>
        </w:rPr>
        <w:t xml:space="preserve"> </w:t>
      </w:r>
      <w:r w:rsidRPr="00CF70CF">
        <w:rPr>
          <w:rFonts w:ascii="Times New Roman" w:eastAsia="Times New Roman" w:hAnsi="Times New Roman" w:cs="Times New Roman"/>
          <w:sz w:val="24"/>
          <w:szCs w:val="24"/>
          <w:lang w:eastAsia="pl-PL"/>
        </w:rPr>
        <w:t>na</w:t>
      </w:r>
      <w:r w:rsidR="006E0DAA" w:rsidRPr="00CF70CF">
        <w:rPr>
          <w:rFonts w:ascii="Times New Roman" w:eastAsia="Times New Roman" w:hAnsi="Times New Roman" w:cs="Times New Roman"/>
          <w:sz w:val="24"/>
          <w:szCs w:val="24"/>
          <w:lang w:eastAsia="pl-PL"/>
        </w:rPr>
        <w:t xml:space="preserve"> </w:t>
      </w:r>
      <w:r w:rsidRPr="00CF70CF">
        <w:rPr>
          <w:rFonts w:ascii="Times New Roman" w:eastAsia="Times New Roman" w:hAnsi="Times New Roman" w:cs="Times New Roman"/>
          <w:sz w:val="24"/>
          <w:szCs w:val="24"/>
          <w:lang w:eastAsia="pl-PL"/>
        </w:rPr>
        <w:t>warunkach</w:t>
      </w:r>
      <w:r w:rsidR="006E0DAA" w:rsidRPr="00CF70CF">
        <w:rPr>
          <w:rFonts w:ascii="Times New Roman" w:eastAsia="Times New Roman" w:hAnsi="Times New Roman" w:cs="Times New Roman"/>
          <w:sz w:val="24"/>
          <w:szCs w:val="24"/>
          <w:lang w:eastAsia="pl-PL"/>
        </w:rPr>
        <w:t xml:space="preserve"> </w:t>
      </w:r>
      <w:r w:rsidRPr="00CF70CF">
        <w:rPr>
          <w:rFonts w:ascii="Times New Roman" w:eastAsia="Times New Roman" w:hAnsi="Times New Roman" w:cs="Times New Roman"/>
          <w:sz w:val="24"/>
          <w:szCs w:val="24"/>
          <w:lang w:eastAsia="pl-PL"/>
        </w:rPr>
        <w:t>określonych</w:t>
      </w:r>
      <w:r w:rsidR="006E0DAA" w:rsidRPr="00CF70CF">
        <w:rPr>
          <w:rFonts w:ascii="Times New Roman" w:eastAsia="Times New Roman" w:hAnsi="Times New Roman" w:cs="Times New Roman"/>
          <w:sz w:val="24"/>
          <w:szCs w:val="24"/>
          <w:lang w:eastAsia="pl-PL"/>
        </w:rPr>
        <w:t xml:space="preserve"> </w:t>
      </w:r>
      <w:r w:rsidRPr="00CF70CF">
        <w:rPr>
          <w:rFonts w:ascii="Times New Roman" w:eastAsia="Times New Roman" w:hAnsi="Times New Roman" w:cs="Times New Roman"/>
          <w:sz w:val="24"/>
          <w:szCs w:val="24"/>
          <w:lang w:eastAsia="pl-PL"/>
        </w:rPr>
        <w:t>w</w:t>
      </w:r>
      <w:r w:rsidR="006E0DAA" w:rsidRPr="00CF70CF">
        <w:rPr>
          <w:rFonts w:ascii="Times New Roman" w:eastAsia="Times New Roman" w:hAnsi="Times New Roman" w:cs="Times New Roman"/>
          <w:sz w:val="24"/>
          <w:szCs w:val="24"/>
          <w:lang w:eastAsia="pl-PL"/>
        </w:rPr>
        <w:t xml:space="preserve"> </w:t>
      </w:r>
      <w:r w:rsidRPr="00CF70CF">
        <w:rPr>
          <w:rFonts w:ascii="Times New Roman" w:eastAsia="Times New Roman" w:hAnsi="Times New Roman" w:cs="Times New Roman"/>
          <w:sz w:val="24"/>
          <w:szCs w:val="24"/>
          <w:lang w:eastAsia="pl-PL"/>
        </w:rPr>
        <w:t>projektowanych</w:t>
      </w:r>
      <w:r w:rsidR="006E0DAA" w:rsidRPr="00CF70CF">
        <w:rPr>
          <w:rFonts w:ascii="Times New Roman" w:eastAsia="Times New Roman" w:hAnsi="Times New Roman" w:cs="Times New Roman"/>
          <w:sz w:val="24"/>
          <w:szCs w:val="24"/>
          <w:lang w:eastAsia="pl-PL"/>
        </w:rPr>
        <w:t xml:space="preserve"> </w:t>
      </w:r>
      <w:r w:rsidRPr="00CF70CF">
        <w:rPr>
          <w:rFonts w:ascii="Times New Roman" w:eastAsia="Times New Roman" w:hAnsi="Times New Roman" w:cs="Times New Roman"/>
          <w:sz w:val="24"/>
          <w:szCs w:val="24"/>
          <w:lang w:eastAsia="pl-PL"/>
        </w:rPr>
        <w:t>postanowieniach</w:t>
      </w:r>
      <w:r w:rsidR="006E0DAA" w:rsidRPr="00CF70CF">
        <w:rPr>
          <w:rFonts w:ascii="Times New Roman" w:eastAsia="Times New Roman" w:hAnsi="Times New Roman" w:cs="Times New Roman"/>
          <w:sz w:val="24"/>
          <w:szCs w:val="24"/>
          <w:lang w:eastAsia="pl-PL"/>
        </w:rPr>
        <w:t xml:space="preserve"> </w:t>
      </w:r>
      <w:r w:rsidRPr="00CF70CF">
        <w:rPr>
          <w:rFonts w:ascii="Times New Roman" w:eastAsia="Times New Roman" w:hAnsi="Times New Roman" w:cs="Times New Roman"/>
          <w:sz w:val="24"/>
          <w:szCs w:val="24"/>
          <w:lang w:eastAsia="pl-PL"/>
        </w:rPr>
        <w:t>umowy,</w:t>
      </w:r>
      <w:r w:rsidR="006E0DAA" w:rsidRPr="00CF70CF">
        <w:rPr>
          <w:rFonts w:ascii="Times New Roman" w:eastAsia="Times New Roman" w:hAnsi="Times New Roman" w:cs="Times New Roman"/>
          <w:sz w:val="24"/>
          <w:szCs w:val="24"/>
          <w:lang w:eastAsia="pl-PL"/>
        </w:rPr>
        <w:t xml:space="preserve"> </w:t>
      </w:r>
      <w:r w:rsidRPr="00CF70CF">
        <w:rPr>
          <w:rFonts w:ascii="Times New Roman" w:eastAsia="Times New Roman" w:hAnsi="Times New Roman" w:cs="Times New Roman"/>
          <w:sz w:val="24"/>
          <w:szCs w:val="24"/>
          <w:lang w:eastAsia="pl-PL"/>
        </w:rPr>
        <w:t>które</w:t>
      </w:r>
      <w:r w:rsidR="006E0DAA" w:rsidRPr="00CF70CF">
        <w:rPr>
          <w:rFonts w:ascii="Times New Roman" w:eastAsia="Times New Roman" w:hAnsi="Times New Roman" w:cs="Times New Roman"/>
          <w:sz w:val="24"/>
          <w:szCs w:val="24"/>
          <w:lang w:eastAsia="pl-PL"/>
        </w:rPr>
        <w:t xml:space="preserve"> </w:t>
      </w:r>
      <w:r w:rsidRPr="00CF70CF">
        <w:rPr>
          <w:rFonts w:ascii="Times New Roman" w:eastAsia="Times New Roman" w:hAnsi="Times New Roman" w:cs="Times New Roman"/>
          <w:sz w:val="24"/>
          <w:szCs w:val="24"/>
          <w:lang w:eastAsia="pl-PL"/>
        </w:rPr>
        <w:t>stanowią</w:t>
      </w:r>
      <w:r w:rsidR="006E0DAA" w:rsidRPr="00CF70CF">
        <w:rPr>
          <w:rFonts w:ascii="Times New Roman" w:eastAsia="Times New Roman" w:hAnsi="Times New Roman" w:cs="Times New Roman"/>
          <w:sz w:val="24"/>
          <w:szCs w:val="24"/>
          <w:lang w:eastAsia="pl-PL"/>
        </w:rPr>
        <w:t xml:space="preserve"> </w:t>
      </w:r>
      <w:r w:rsidRPr="00CF70CF">
        <w:rPr>
          <w:rFonts w:ascii="Times New Roman" w:eastAsia="Times New Roman" w:hAnsi="Times New Roman" w:cs="Times New Roman"/>
          <w:b/>
          <w:sz w:val="24"/>
          <w:szCs w:val="24"/>
          <w:lang w:eastAsia="pl-PL"/>
        </w:rPr>
        <w:t>Załącznik</w:t>
      </w:r>
      <w:r w:rsidR="006E0DAA" w:rsidRPr="00CF70CF">
        <w:rPr>
          <w:rFonts w:ascii="Times New Roman" w:eastAsia="Times New Roman" w:hAnsi="Times New Roman" w:cs="Times New Roman"/>
          <w:b/>
          <w:sz w:val="24"/>
          <w:szCs w:val="24"/>
          <w:lang w:eastAsia="pl-PL"/>
        </w:rPr>
        <w:t xml:space="preserve"> </w:t>
      </w:r>
      <w:r w:rsidRPr="00CF70CF">
        <w:rPr>
          <w:rFonts w:ascii="Times New Roman" w:eastAsia="Times New Roman" w:hAnsi="Times New Roman" w:cs="Times New Roman"/>
          <w:b/>
          <w:sz w:val="24"/>
          <w:szCs w:val="24"/>
          <w:lang w:eastAsia="pl-PL"/>
        </w:rPr>
        <w:t>nr</w:t>
      </w:r>
      <w:r w:rsidR="006E0DAA" w:rsidRPr="00CF70CF">
        <w:rPr>
          <w:rFonts w:ascii="Times New Roman" w:eastAsia="Times New Roman" w:hAnsi="Times New Roman" w:cs="Times New Roman"/>
          <w:b/>
          <w:sz w:val="24"/>
          <w:szCs w:val="24"/>
          <w:lang w:eastAsia="pl-PL"/>
        </w:rPr>
        <w:t xml:space="preserve"> </w:t>
      </w:r>
      <w:r w:rsidR="00F86F4A" w:rsidRPr="00CF70CF">
        <w:rPr>
          <w:rFonts w:ascii="Times New Roman" w:eastAsia="Times New Roman" w:hAnsi="Times New Roman" w:cs="Times New Roman"/>
          <w:b/>
          <w:sz w:val="24"/>
          <w:szCs w:val="24"/>
          <w:lang w:eastAsia="pl-PL"/>
        </w:rPr>
        <w:t>7</w:t>
      </w:r>
      <w:r w:rsidR="006E0DAA" w:rsidRPr="00CF70CF">
        <w:rPr>
          <w:rFonts w:ascii="Times New Roman" w:eastAsia="Times New Roman" w:hAnsi="Times New Roman" w:cs="Times New Roman"/>
          <w:sz w:val="24"/>
          <w:szCs w:val="24"/>
          <w:lang w:eastAsia="pl-PL"/>
        </w:rPr>
        <w:t xml:space="preserve"> </w:t>
      </w:r>
      <w:r w:rsidRPr="00CF70CF">
        <w:rPr>
          <w:rFonts w:ascii="Times New Roman" w:eastAsia="Times New Roman" w:hAnsi="Times New Roman" w:cs="Times New Roman"/>
          <w:b/>
          <w:sz w:val="24"/>
          <w:szCs w:val="24"/>
          <w:lang w:eastAsia="pl-PL"/>
        </w:rPr>
        <w:t>do</w:t>
      </w:r>
      <w:r w:rsidR="006E0DAA" w:rsidRPr="00CF70CF">
        <w:rPr>
          <w:rFonts w:ascii="Times New Roman" w:eastAsia="Times New Roman" w:hAnsi="Times New Roman" w:cs="Times New Roman"/>
          <w:b/>
          <w:sz w:val="24"/>
          <w:szCs w:val="24"/>
          <w:lang w:eastAsia="pl-PL"/>
        </w:rPr>
        <w:t xml:space="preserve"> </w:t>
      </w:r>
      <w:r w:rsidRPr="00CF70CF">
        <w:rPr>
          <w:rFonts w:ascii="Times New Roman" w:eastAsia="Times New Roman" w:hAnsi="Times New Roman" w:cs="Times New Roman"/>
          <w:b/>
          <w:sz w:val="24"/>
          <w:szCs w:val="24"/>
          <w:lang w:eastAsia="pl-PL"/>
        </w:rPr>
        <w:t>SWZ</w:t>
      </w:r>
      <w:r w:rsidRPr="00CF70CF">
        <w:rPr>
          <w:rFonts w:ascii="Times New Roman" w:eastAsia="Times New Roman" w:hAnsi="Times New Roman" w:cs="Times New Roman"/>
          <w:bCs/>
          <w:sz w:val="24"/>
          <w:szCs w:val="24"/>
          <w:lang w:eastAsia="pl-PL"/>
        </w:rPr>
        <w:t>.</w:t>
      </w:r>
      <w:r w:rsidR="006E0DAA" w:rsidRPr="00CF70CF">
        <w:rPr>
          <w:rFonts w:ascii="Times New Roman" w:eastAsia="Times New Roman" w:hAnsi="Times New Roman" w:cs="Times New Roman"/>
          <w:sz w:val="24"/>
          <w:szCs w:val="24"/>
          <w:lang w:eastAsia="pl-PL"/>
        </w:rPr>
        <w:t xml:space="preserve"> </w:t>
      </w:r>
      <w:r w:rsidRPr="00CF70CF">
        <w:rPr>
          <w:rFonts w:ascii="Times New Roman" w:eastAsia="Times New Roman" w:hAnsi="Times New Roman" w:cs="Times New Roman"/>
          <w:sz w:val="24"/>
          <w:szCs w:val="24"/>
          <w:lang w:eastAsia="pl-PL"/>
        </w:rPr>
        <w:t>Umowa</w:t>
      </w:r>
      <w:r w:rsidR="006E0DAA" w:rsidRPr="00CF70CF">
        <w:rPr>
          <w:rFonts w:ascii="Times New Roman" w:eastAsia="Times New Roman" w:hAnsi="Times New Roman" w:cs="Times New Roman"/>
          <w:sz w:val="24"/>
          <w:szCs w:val="24"/>
          <w:lang w:eastAsia="pl-PL"/>
        </w:rPr>
        <w:t xml:space="preserve"> </w:t>
      </w:r>
      <w:r w:rsidRPr="00CF70CF">
        <w:rPr>
          <w:rFonts w:ascii="Times New Roman" w:eastAsia="Times New Roman" w:hAnsi="Times New Roman" w:cs="Times New Roman"/>
          <w:sz w:val="24"/>
          <w:szCs w:val="24"/>
          <w:lang w:eastAsia="pl-PL"/>
        </w:rPr>
        <w:t>zostanie</w:t>
      </w:r>
      <w:r w:rsidR="006E0DAA" w:rsidRPr="00CF70CF">
        <w:rPr>
          <w:rFonts w:ascii="Times New Roman" w:eastAsia="Times New Roman" w:hAnsi="Times New Roman" w:cs="Times New Roman"/>
          <w:sz w:val="24"/>
          <w:szCs w:val="24"/>
          <w:lang w:eastAsia="pl-PL"/>
        </w:rPr>
        <w:t xml:space="preserve"> </w:t>
      </w:r>
      <w:r w:rsidRPr="00CF70CF">
        <w:rPr>
          <w:rFonts w:ascii="Times New Roman" w:eastAsia="Times New Roman" w:hAnsi="Times New Roman" w:cs="Times New Roman"/>
          <w:sz w:val="24"/>
          <w:szCs w:val="24"/>
          <w:lang w:eastAsia="pl-PL"/>
        </w:rPr>
        <w:t>uzupełniona</w:t>
      </w:r>
      <w:r w:rsidR="006E0DAA" w:rsidRPr="00CF70CF">
        <w:rPr>
          <w:rFonts w:ascii="Times New Roman" w:eastAsia="Times New Roman" w:hAnsi="Times New Roman" w:cs="Times New Roman"/>
          <w:sz w:val="24"/>
          <w:szCs w:val="24"/>
          <w:lang w:eastAsia="pl-PL"/>
        </w:rPr>
        <w:t xml:space="preserve"> </w:t>
      </w:r>
      <w:r w:rsidRPr="00CF70CF">
        <w:rPr>
          <w:rFonts w:ascii="Times New Roman" w:eastAsia="Times New Roman" w:hAnsi="Times New Roman" w:cs="Times New Roman"/>
          <w:sz w:val="24"/>
          <w:szCs w:val="24"/>
          <w:lang w:eastAsia="pl-PL"/>
        </w:rPr>
        <w:t>o</w:t>
      </w:r>
      <w:r w:rsidR="006E0DAA" w:rsidRPr="00CF70CF">
        <w:rPr>
          <w:rFonts w:ascii="Times New Roman" w:eastAsia="Times New Roman" w:hAnsi="Times New Roman" w:cs="Times New Roman"/>
          <w:sz w:val="24"/>
          <w:szCs w:val="24"/>
          <w:lang w:eastAsia="pl-PL"/>
        </w:rPr>
        <w:t xml:space="preserve"> </w:t>
      </w:r>
      <w:r w:rsidRPr="00CF70CF">
        <w:rPr>
          <w:rFonts w:ascii="Times New Roman" w:eastAsia="Times New Roman" w:hAnsi="Times New Roman" w:cs="Times New Roman"/>
          <w:sz w:val="24"/>
          <w:szCs w:val="24"/>
          <w:lang w:eastAsia="pl-PL"/>
        </w:rPr>
        <w:t>zapisy</w:t>
      </w:r>
      <w:r w:rsidR="006E0DAA" w:rsidRPr="00CF70CF">
        <w:rPr>
          <w:rFonts w:ascii="Times New Roman" w:eastAsia="Times New Roman" w:hAnsi="Times New Roman" w:cs="Times New Roman"/>
          <w:sz w:val="24"/>
          <w:szCs w:val="24"/>
          <w:lang w:eastAsia="pl-PL"/>
        </w:rPr>
        <w:t xml:space="preserve"> </w:t>
      </w:r>
      <w:r w:rsidRPr="00CF70CF">
        <w:rPr>
          <w:rFonts w:ascii="Times New Roman" w:eastAsia="Times New Roman" w:hAnsi="Times New Roman" w:cs="Times New Roman"/>
          <w:sz w:val="24"/>
          <w:szCs w:val="24"/>
          <w:lang w:eastAsia="pl-PL"/>
        </w:rPr>
        <w:t>wynikające</w:t>
      </w:r>
      <w:r w:rsidR="006E0DAA" w:rsidRPr="00CF70CF">
        <w:rPr>
          <w:rFonts w:ascii="Times New Roman" w:eastAsia="Times New Roman" w:hAnsi="Times New Roman" w:cs="Times New Roman"/>
          <w:sz w:val="24"/>
          <w:szCs w:val="24"/>
          <w:lang w:eastAsia="pl-PL"/>
        </w:rPr>
        <w:t xml:space="preserve"> </w:t>
      </w:r>
      <w:r w:rsidRPr="00CF70CF">
        <w:rPr>
          <w:rFonts w:ascii="Times New Roman" w:eastAsia="Times New Roman" w:hAnsi="Times New Roman" w:cs="Times New Roman"/>
          <w:sz w:val="24"/>
          <w:szCs w:val="24"/>
          <w:lang w:eastAsia="pl-PL"/>
        </w:rPr>
        <w:t>ze</w:t>
      </w:r>
      <w:r w:rsidR="006E0DAA" w:rsidRPr="00CF70CF">
        <w:rPr>
          <w:rFonts w:ascii="Times New Roman" w:eastAsia="Times New Roman" w:hAnsi="Times New Roman" w:cs="Times New Roman"/>
          <w:sz w:val="24"/>
          <w:szCs w:val="24"/>
          <w:lang w:eastAsia="pl-PL"/>
        </w:rPr>
        <w:t xml:space="preserve"> </w:t>
      </w:r>
      <w:r w:rsidRPr="00CF70CF">
        <w:rPr>
          <w:rFonts w:ascii="Times New Roman" w:eastAsia="Times New Roman" w:hAnsi="Times New Roman" w:cs="Times New Roman"/>
          <w:sz w:val="24"/>
          <w:szCs w:val="24"/>
          <w:lang w:eastAsia="pl-PL"/>
        </w:rPr>
        <w:t>złożonej</w:t>
      </w:r>
      <w:r w:rsidR="006E0DAA" w:rsidRPr="00CF70CF">
        <w:rPr>
          <w:rFonts w:ascii="Times New Roman" w:eastAsia="Times New Roman" w:hAnsi="Times New Roman" w:cs="Times New Roman"/>
          <w:sz w:val="24"/>
          <w:szCs w:val="24"/>
          <w:lang w:eastAsia="pl-PL"/>
        </w:rPr>
        <w:t xml:space="preserve"> </w:t>
      </w:r>
      <w:r w:rsidRPr="00CF70CF">
        <w:rPr>
          <w:rFonts w:ascii="Times New Roman" w:eastAsia="Times New Roman" w:hAnsi="Times New Roman" w:cs="Times New Roman"/>
          <w:sz w:val="24"/>
          <w:szCs w:val="24"/>
          <w:lang w:eastAsia="pl-PL"/>
        </w:rPr>
        <w:t>oferty.</w:t>
      </w:r>
    </w:p>
    <w:p w14:paraId="660757C2" w14:textId="77777777" w:rsidR="00FF39A6" w:rsidRPr="00CF70CF" w:rsidRDefault="00FF39A6" w:rsidP="00885433">
      <w:pPr>
        <w:numPr>
          <w:ilvl w:val="0"/>
          <w:numId w:val="125"/>
        </w:numPr>
        <w:tabs>
          <w:tab w:val="left" w:pos="426"/>
        </w:tabs>
        <w:spacing w:after="0"/>
        <w:ind w:left="426" w:hanging="426"/>
        <w:jc w:val="both"/>
        <w:rPr>
          <w:rFonts w:ascii="Times New Roman" w:eastAsia="Times New Roman" w:hAnsi="Times New Roman" w:cs="Times New Roman"/>
          <w:sz w:val="24"/>
          <w:szCs w:val="24"/>
          <w:lang w:eastAsia="pl-PL"/>
        </w:rPr>
      </w:pPr>
      <w:r w:rsidRPr="00CF70CF">
        <w:rPr>
          <w:rFonts w:ascii="Times New Roman" w:eastAsia="Times New Roman" w:hAnsi="Times New Roman" w:cs="Times New Roman"/>
          <w:sz w:val="24"/>
          <w:szCs w:val="24"/>
          <w:lang w:eastAsia="pl-PL"/>
        </w:rPr>
        <w:t>Przed</w:t>
      </w:r>
      <w:r w:rsidR="006E0DAA" w:rsidRPr="00CF70CF">
        <w:rPr>
          <w:rFonts w:ascii="Times New Roman" w:eastAsia="Times New Roman" w:hAnsi="Times New Roman" w:cs="Times New Roman"/>
          <w:sz w:val="24"/>
          <w:szCs w:val="24"/>
          <w:lang w:eastAsia="pl-PL"/>
        </w:rPr>
        <w:t xml:space="preserve"> </w:t>
      </w:r>
      <w:r w:rsidRPr="00CF70CF">
        <w:rPr>
          <w:rFonts w:ascii="Times New Roman" w:eastAsia="Times New Roman" w:hAnsi="Times New Roman" w:cs="Times New Roman"/>
          <w:sz w:val="24"/>
          <w:szCs w:val="24"/>
          <w:lang w:eastAsia="pl-PL"/>
        </w:rPr>
        <w:t>podpisaniem</w:t>
      </w:r>
      <w:r w:rsidR="006E0DAA" w:rsidRPr="00CF70CF">
        <w:rPr>
          <w:rFonts w:ascii="Times New Roman" w:eastAsia="Times New Roman" w:hAnsi="Times New Roman" w:cs="Times New Roman"/>
          <w:sz w:val="24"/>
          <w:szCs w:val="24"/>
          <w:lang w:eastAsia="pl-PL"/>
        </w:rPr>
        <w:t xml:space="preserve"> </w:t>
      </w:r>
      <w:r w:rsidRPr="00CF70CF">
        <w:rPr>
          <w:rFonts w:ascii="Times New Roman" w:eastAsia="Times New Roman" w:hAnsi="Times New Roman" w:cs="Times New Roman"/>
          <w:sz w:val="24"/>
          <w:szCs w:val="24"/>
          <w:lang w:eastAsia="pl-PL"/>
        </w:rPr>
        <w:t>umowy</w:t>
      </w:r>
      <w:r w:rsidR="006E0DAA" w:rsidRPr="00CF70CF">
        <w:rPr>
          <w:rFonts w:ascii="Times New Roman" w:eastAsia="Times New Roman" w:hAnsi="Times New Roman" w:cs="Times New Roman"/>
          <w:sz w:val="24"/>
          <w:szCs w:val="24"/>
          <w:lang w:eastAsia="pl-PL"/>
        </w:rPr>
        <w:t xml:space="preserve"> </w:t>
      </w:r>
      <w:r w:rsidRPr="00CF70CF">
        <w:rPr>
          <w:rFonts w:ascii="Times New Roman" w:eastAsia="Times New Roman" w:hAnsi="Times New Roman" w:cs="Times New Roman"/>
          <w:sz w:val="24"/>
          <w:szCs w:val="24"/>
          <w:lang w:eastAsia="pl-PL"/>
        </w:rPr>
        <w:t>Wykonawcy</w:t>
      </w:r>
      <w:r w:rsidR="006E0DAA" w:rsidRPr="00CF70CF">
        <w:rPr>
          <w:rFonts w:ascii="Times New Roman" w:eastAsia="Times New Roman" w:hAnsi="Times New Roman" w:cs="Times New Roman"/>
          <w:sz w:val="24"/>
          <w:szCs w:val="24"/>
          <w:lang w:eastAsia="pl-PL"/>
        </w:rPr>
        <w:t xml:space="preserve"> </w:t>
      </w:r>
      <w:r w:rsidRPr="00CF70CF">
        <w:rPr>
          <w:rFonts w:ascii="Times New Roman" w:eastAsia="Times New Roman" w:hAnsi="Times New Roman" w:cs="Times New Roman"/>
          <w:sz w:val="24"/>
          <w:szCs w:val="24"/>
          <w:lang w:eastAsia="pl-PL"/>
        </w:rPr>
        <w:t>wspólnie</w:t>
      </w:r>
      <w:r w:rsidR="006E0DAA" w:rsidRPr="00CF70CF">
        <w:rPr>
          <w:rFonts w:ascii="Times New Roman" w:eastAsia="Times New Roman" w:hAnsi="Times New Roman" w:cs="Times New Roman"/>
          <w:sz w:val="24"/>
          <w:szCs w:val="24"/>
          <w:lang w:eastAsia="pl-PL"/>
        </w:rPr>
        <w:t xml:space="preserve"> </w:t>
      </w:r>
      <w:r w:rsidRPr="00CF70CF">
        <w:rPr>
          <w:rFonts w:ascii="Times New Roman" w:eastAsia="Times New Roman" w:hAnsi="Times New Roman" w:cs="Times New Roman"/>
          <w:sz w:val="24"/>
          <w:szCs w:val="24"/>
          <w:lang w:eastAsia="pl-PL"/>
        </w:rPr>
        <w:t>ubiegający</w:t>
      </w:r>
      <w:r w:rsidR="006E0DAA" w:rsidRPr="00CF70CF">
        <w:rPr>
          <w:rFonts w:ascii="Times New Roman" w:eastAsia="Times New Roman" w:hAnsi="Times New Roman" w:cs="Times New Roman"/>
          <w:sz w:val="24"/>
          <w:szCs w:val="24"/>
          <w:lang w:eastAsia="pl-PL"/>
        </w:rPr>
        <w:t xml:space="preserve"> </w:t>
      </w:r>
      <w:r w:rsidRPr="00CF70CF">
        <w:rPr>
          <w:rFonts w:ascii="Times New Roman" w:eastAsia="Times New Roman" w:hAnsi="Times New Roman" w:cs="Times New Roman"/>
          <w:sz w:val="24"/>
          <w:szCs w:val="24"/>
          <w:lang w:eastAsia="pl-PL"/>
        </w:rPr>
        <w:t>się</w:t>
      </w:r>
      <w:r w:rsidR="006E0DAA" w:rsidRPr="00CF70CF">
        <w:rPr>
          <w:rFonts w:ascii="Times New Roman" w:eastAsia="Times New Roman" w:hAnsi="Times New Roman" w:cs="Times New Roman"/>
          <w:sz w:val="24"/>
          <w:szCs w:val="24"/>
          <w:lang w:eastAsia="pl-PL"/>
        </w:rPr>
        <w:t xml:space="preserve"> </w:t>
      </w:r>
      <w:r w:rsidRPr="00CF70CF">
        <w:rPr>
          <w:rFonts w:ascii="Times New Roman" w:eastAsia="Times New Roman" w:hAnsi="Times New Roman" w:cs="Times New Roman"/>
          <w:sz w:val="24"/>
          <w:szCs w:val="24"/>
          <w:lang w:eastAsia="pl-PL"/>
        </w:rPr>
        <w:t>o</w:t>
      </w:r>
      <w:r w:rsidR="006E0DAA" w:rsidRPr="00CF70CF">
        <w:rPr>
          <w:rFonts w:ascii="Times New Roman" w:eastAsia="Times New Roman" w:hAnsi="Times New Roman" w:cs="Times New Roman"/>
          <w:sz w:val="24"/>
          <w:szCs w:val="24"/>
          <w:lang w:eastAsia="pl-PL"/>
        </w:rPr>
        <w:t xml:space="preserve"> </w:t>
      </w:r>
      <w:r w:rsidRPr="00CF70CF">
        <w:rPr>
          <w:rFonts w:ascii="Times New Roman" w:eastAsia="Times New Roman" w:hAnsi="Times New Roman" w:cs="Times New Roman"/>
          <w:sz w:val="24"/>
          <w:szCs w:val="24"/>
          <w:lang w:eastAsia="pl-PL"/>
        </w:rPr>
        <w:t>udzielenie</w:t>
      </w:r>
      <w:r w:rsidR="006E0DAA" w:rsidRPr="00CF70CF">
        <w:rPr>
          <w:rFonts w:ascii="Times New Roman" w:eastAsia="Times New Roman" w:hAnsi="Times New Roman" w:cs="Times New Roman"/>
          <w:sz w:val="24"/>
          <w:szCs w:val="24"/>
          <w:lang w:eastAsia="pl-PL"/>
        </w:rPr>
        <w:t xml:space="preserve"> </w:t>
      </w:r>
      <w:r w:rsidRPr="00CF70CF">
        <w:rPr>
          <w:rFonts w:ascii="Times New Roman" w:eastAsia="Times New Roman" w:hAnsi="Times New Roman" w:cs="Times New Roman"/>
          <w:sz w:val="24"/>
          <w:szCs w:val="24"/>
          <w:lang w:eastAsia="pl-PL"/>
        </w:rPr>
        <w:t>zamówienia</w:t>
      </w:r>
      <w:r w:rsidR="006E0DAA" w:rsidRPr="00CF70CF">
        <w:rPr>
          <w:rFonts w:ascii="Times New Roman" w:eastAsia="Times New Roman" w:hAnsi="Times New Roman" w:cs="Times New Roman"/>
          <w:sz w:val="24"/>
          <w:szCs w:val="24"/>
          <w:lang w:eastAsia="pl-PL"/>
        </w:rPr>
        <w:t xml:space="preserve"> </w:t>
      </w:r>
      <w:r w:rsidR="00CD4BD4" w:rsidRPr="00CF70CF">
        <w:rPr>
          <w:rFonts w:ascii="Times New Roman" w:eastAsia="Times New Roman" w:hAnsi="Times New Roman" w:cs="Times New Roman"/>
          <w:sz w:val="24"/>
          <w:szCs w:val="24"/>
          <w:lang w:eastAsia="pl-PL"/>
        </w:rPr>
        <w:br/>
      </w:r>
      <w:r w:rsidRPr="00CF70CF">
        <w:rPr>
          <w:rFonts w:ascii="Times New Roman" w:eastAsia="Times New Roman" w:hAnsi="Times New Roman" w:cs="Times New Roman"/>
          <w:sz w:val="24"/>
          <w:szCs w:val="24"/>
          <w:lang w:eastAsia="pl-PL"/>
        </w:rPr>
        <w:t>(w</w:t>
      </w:r>
      <w:r w:rsidR="006E0DAA" w:rsidRPr="00CF70CF">
        <w:rPr>
          <w:rFonts w:ascii="Times New Roman" w:eastAsia="Times New Roman" w:hAnsi="Times New Roman" w:cs="Times New Roman"/>
          <w:sz w:val="24"/>
          <w:szCs w:val="24"/>
          <w:lang w:eastAsia="pl-PL"/>
        </w:rPr>
        <w:t xml:space="preserve"> </w:t>
      </w:r>
      <w:r w:rsidRPr="00CF70CF">
        <w:rPr>
          <w:rFonts w:ascii="Times New Roman" w:eastAsia="Times New Roman" w:hAnsi="Times New Roman" w:cs="Times New Roman"/>
          <w:sz w:val="24"/>
          <w:szCs w:val="24"/>
          <w:lang w:eastAsia="pl-PL"/>
        </w:rPr>
        <w:t>przypadku</w:t>
      </w:r>
      <w:r w:rsidR="006E0DAA" w:rsidRPr="00CF70CF">
        <w:rPr>
          <w:rFonts w:ascii="Times New Roman" w:eastAsia="Times New Roman" w:hAnsi="Times New Roman" w:cs="Times New Roman"/>
          <w:sz w:val="24"/>
          <w:szCs w:val="24"/>
          <w:lang w:eastAsia="pl-PL"/>
        </w:rPr>
        <w:t xml:space="preserve"> </w:t>
      </w:r>
      <w:r w:rsidRPr="00CF70CF">
        <w:rPr>
          <w:rFonts w:ascii="Times New Roman" w:eastAsia="Times New Roman" w:hAnsi="Times New Roman" w:cs="Times New Roman"/>
          <w:sz w:val="24"/>
          <w:szCs w:val="24"/>
          <w:lang w:eastAsia="pl-PL"/>
        </w:rPr>
        <w:t>wyboru</w:t>
      </w:r>
      <w:r w:rsidR="006E0DAA" w:rsidRPr="00CF70CF">
        <w:rPr>
          <w:rFonts w:ascii="Times New Roman" w:eastAsia="Times New Roman" w:hAnsi="Times New Roman" w:cs="Times New Roman"/>
          <w:sz w:val="24"/>
          <w:szCs w:val="24"/>
          <w:lang w:eastAsia="pl-PL"/>
        </w:rPr>
        <w:t xml:space="preserve"> </w:t>
      </w:r>
      <w:r w:rsidRPr="00CF70CF">
        <w:rPr>
          <w:rFonts w:ascii="Times New Roman" w:eastAsia="Times New Roman" w:hAnsi="Times New Roman" w:cs="Times New Roman"/>
          <w:sz w:val="24"/>
          <w:szCs w:val="24"/>
          <w:lang w:eastAsia="pl-PL"/>
        </w:rPr>
        <w:t>ich</w:t>
      </w:r>
      <w:r w:rsidR="006E0DAA" w:rsidRPr="00CF70CF">
        <w:rPr>
          <w:rFonts w:ascii="Times New Roman" w:eastAsia="Times New Roman" w:hAnsi="Times New Roman" w:cs="Times New Roman"/>
          <w:sz w:val="24"/>
          <w:szCs w:val="24"/>
          <w:lang w:eastAsia="pl-PL"/>
        </w:rPr>
        <w:t xml:space="preserve"> </w:t>
      </w:r>
      <w:r w:rsidRPr="00CF70CF">
        <w:rPr>
          <w:rFonts w:ascii="Times New Roman" w:eastAsia="Times New Roman" w:hAnsi="Times New Roman" w:cs="Times New Roman"/>
          <w:sz w:val="24"/>
          <w:szCs w:val="24"/>
          <w:lang w:eastAsia="pl-PL"/>
        </w:rPr>
        <w:t>oferty</w:t>
      </w:r>
      <w:r w:rsidR="006E0DAA" w:rsidRPr="00CF70CF">
        <w:rPr>
          <w:rFonts w:ascii="Times New Roman" w:eastAsia="Times New Roman" w:hAnsi="Times New Roman" w:cs="Times New Roman"/>
          <w:sz w:val="24"/>
          <w:szCs w:val="24"/>
          <w:lang w:eastAsia="pl-PL"/>
        </w:rPr>
        <w:t xml:space="preserve"> </w:t>
      </w:r>
      <w:r w:rsidRPr="00CF70CF">
        <w:rPr>
          <w:rFonts w:ascii="Times New Roman" w:eastAsia="Times New Roman" w:hAnsi="Times New Roman" w:cs="Times New Roman"/>
          <w:sz w:val="24"/>
          <w:szCs w:val="24"/>
          <w:lang w:eastAsia="pl-PL"/>
        </w:rPr>
        <w:t>jako</w:t>
      </w:r>
      <w:r w:rsidR="006E0DAA" w:rsidRPr="00CF70CF">
        <w:rPr>
          <w:rFonts w:ascii="Times New Roman" w:eastAsia="Times New Roman" w:hAnsi="Times New Roman" w:cs="Times New Roman"/>
          <w:sz w:val="24"/>
          <w:szCs w:val="24"/>
          <w:lang w:eastAsia="pl-PL"/>
        </w:rPr>
        <w:t xml:space="preserve"> </w:t>
      </w:r>
      <w:r w:rsidRPr="00CF70CF">
        <w:rPr>
          <w:rFonts w:ascii="Times New Roman" w:eastAsia="Times New Roman" w:hAnsi="Times New Roman" w:cs="Times New Roman"/>
          <w:sz w:val="24"/>
          <w:szCs w:val="24"/>
          <w:lang w:eastAsia="pl-PL"/>
        </w:rPr>
        <w:t>najkorzystniejszej)</w:t>
      </w:r>
      <w:r w:rsidR="006E0DAA" w:rsidRPr="00CF70CF">
        <w:rPr>
          <w:rFonts w:ascii="Times New Roman" w:eastAsia="Times New Roman" w:hAnsi="Times New Roman" w:cs="Times New Roman"/>
          <w:sz w:val="24"/>
          <w:szCs w:val="24"/>
          <w:lang w:eastAsia="pl-PL"/>
        </w:rPr>
        <w:t xml:space="preserve"> </w:t>
      </w:r>
      <w:r w:rsidRPr="00CF70CF">
        <w:rPr>
          <w:rFonts w:ascii="Times New Roman" w:eastAsia="Times New Roman" w:hAnsi="Times New Roman" w:cs="Times New Roman"/>
          <w:sz w:val="24"/>
          <w:szCs w:val="24"/>
          <w:lang w:eastAsia="pl-PL"/>
        </w:rPr>
        <w:t>przedstawią</w:t>
      </w:r>
      <w:r w:rsidR="006E0DAA" w:rsidRPr="00CF70CF">
        <w:rPr>
          <w:rFonts w:ascii="Times New Roman" w:eastAsia="Times New Roman" w:hAnsi="Times New Roman" w:cs="Times New Roman"/>
          <w:sz w:val="24"/>
          <w:szCs w:val="24"/>
          <w:lang w:eastAsia="pl-PL"/>
        </w:rPr>
        <w:t xml:space="preserve"> </w:t>
      </w:r>
      <w:r w:rsidRPr="00CF70CF">
        <w:rPr>
          <w:rFonts w:ascii="Times New Roman" w:eastAsia="Times New Roman" w:hAnsi="Times New Roman" w:cs="Times New Roman"/>
          <w:sz w:val="24"/>
          <w:szCs w:val="24"/>
          <w:lang w:eastAsia="pl-PL"/>
        </w:rPr>
        <w:t>Zamawiającemu</w:t>
      </w:r>
      <w:r w:rsidR="006E0DAA" w:rsidRPr="00CF70CF">
        <w:rPr>
          <w:rFonts w:ascii="Times New Roman" w:eastAsia="Times New Roman" w:hAnsi="Times New Roman" w:cs="Times New Roman"/>
          <w:sz w:val="24"/>
          <w:szCs w:val="24"/>
          <w:lang w:eastAsia="pl-PL"/>
        </w:rPr>
        <w:t xml:space="preserve"> </w:t>
      </w:r>
      <w:r w:rsidRPr="00CF70CF">
        <w:rPr>
          <w:rFonts w:ascii="Times New Roman" w:eastAsia="Times New Roman" w:hAnsi="Times New Roman" w:cs="Times New Roman"/>
          <w:sz w:val="24"/>
          <w:szCs w:val="24"/>
          <w:lang w:eastAsia="pl-PL"/>
        </w:rPr>
        <w:t>umowę</w:t>
      </w:r>
      <w:r w:rsidR="006E0DAA" w:rsidRPr="00CF70CF">
        <w:rPr>
          <w:rFonts w:ascii="Times New Roman" w:eastAsia="Times New Roman" w:hAnsi="Times New Roman" w:cs="Times New Roman"/>
          <w:sz w:val="24"/>
          <w:szCs w:val="24"/>
          <w:lang w:eastAsia="pl-PL"/>
        </w:rPr>
        <w:t xml:space="preserve"> </w:t>
      </w:r>
      <w:r w:rsidRPr="00CF70CF">
        <w:rPr>
          <w:rFonts w:ascii="Times New Roman" w:eastAsia="Times New Roman" w:hAnsi="Times New Roman" w:cs="Times New Roman"/>
          <w:sz w:val="24"/>
          <w:szCs w:val="24"/>
          <w:lang w:eastAsia="pl-PL"/>
        </w:rPr>
        <w:t>regulującą</w:t>
      </w:r>
      <w:r w:rsidR="006E0DAA" w:rsidRPr="00CF70CF">
        <w:rPr>
          <w:rFonts w:ascii="Times New Roman" w:eastAsia="Times New Roman" w:hAnsi="Times New Roman" w:cs="Times New Roman"/>
          <w:sz w:val="24"/>
          <w:szCs w:val="24"/>
          <w:lang w:eastAsia="pl-PL"/>
        </w:rPr>
        <w:t xml:space="preserve"> </w:t>
      </w:r>
      <w:r w:rsidRPr="00CF70CF">
        <w:rPr>
          <w:rFonts w:ascii="Times New Roman" w:eastAsia="Times New Roman" w:hAnsi="Times New Roman" w:cs="Times New Roman"/>
          <w:sz w:val="24"/>
          <w:szCs w:val="24"/>
          <w:lang w:eastAsia="pl-PL"/>
        </w:rPr>
        <w:t>współpracę</w:t>
      </w:r>
      <w:r w:rsidR="006E0DAA" w:rsidRPr="00CF70CF">
        <w:rPr>
          <w:rFonts w:ascii="Times New Roman" w:eastAsia="Times New Roman" w:hAnsi="Times New Roman" w:cs="Times New Roman"/>
          <w:sz w:val="24"/>
          <w:szCs w:val="24"/>
          <w:lang w:eastAsia="pl-PL"/>
        </w:rPr>
        <w:t xml:space="preserve"> </w:t>
      </w:r>
      <w:r w:rsidRPr="00CF70CF">
        <w:rPr>
          <w:rFonts w:ascii="Times New Roman" w:eastAsia="Times New Roman" w:hAnsi="Times New Roman" w:cs="Times New Roman"/>
          <w:sz w:val="24"/>
          <w:szCs w:val="24"/>
          <w:lang w:eastAsia="pl-PL"/>
        </w:rPr>
        <w:t>tych</w:t>
      </w:r>
      <w:r w:rsidR="006E0DAA" w:rsidRPr="00CF70CF">
        <w:rPr>
          <w:rFonts w:ascii="Times New Roman" w:eastAsia="Times New Roman" w:hAnsi="Times New Roman" w:cs="Times New Roman"/>
          <w:sz w:val="24"/>
          <w:szCs w:val="24"/>
          <w:lang w:eastAsia="pl-PL"/>
        </w:rPr>
        <w:t xml:space="preserve"> </w:t>
      </w:r>
      <w:r w:rsidRPr="00CF70CF">
        <w:rPr>
          <w:rFonts w:ascii="Times New Roman" w:eastAsia="Times New Roman" w:hAnsi="Times New Roman" w:cs="Times New Roman"/>
          <w:sz w:val="24"/>
          <w:szCs w:val="24"/>
          <w:lang w:eastAsia="pl-PL"/>
        </w:rPr>
        <w:t>Wykonawców.</w:t>
      </w:r>
    </w:p>
    <w:p w14:paraId="42BEA836" w14:textId="77777777" w:rsidR="00FF39A6" w:rsidRPr="00CF70CF" w:rsidRDefault="00FF39A6" w:rsidP="00885433">
      <w:pPr>
        <w:numPr>
          <w:ilvl w:val="0"/>
          <w:numId w:val="125"/>
        </w:numPr>
        <w:tabs>
          <w:tab w:val="left" w:pos="426"/>
        </w:tabs>
        <w:spacing w:after="0"/>
        <w:ind w:left="426" w:hanging="426"/>
        <w:jc w:val="both"/>
        <w:rPr>
          <w:rFonts w:ascii="Times New Roman" w:eastAsia="Times New Roman" w:hAnsi="Times New Roman" w:cs="Times New Roman"/>
          <w:sz w:val="24"/>
          <w:szCs w:val="24"/>
          <w:lang w:eastAsia="pl-PL"/>
        </w:rPr>
      </w:pPr>
      <w:r w:rsidRPr="00CF70CF">
        <w:rPr>
          <w:rFonts w:ascii="Times New Roman" w:eastAsia="Times New Roman" w:hAnsi="Times New Roman" w:cs="Times New Roman"/>
          <w:sz w:val="24"/>
          <w:szCs w:val="24"/>
          <w:lang w:eastAsia="pl-PL"/>
        </w:rPr>
        <w:t>Jeżeli</w:t>
      </w:r>
      <w:r w:rsidR="006E0DAA" w:rsidRPr="00CF70CF">
        <w:rPr>
          <w:rFonts w:ascii="Times New Roman" w:eastAsia="Times New Roman" w:hAnsi="Times New Roman" w:cs="Times New Roman"/>
          <w:sz w:val="24"/>
          <w:szCs w:val="24"/>
          <w:lang w:eastAsia="pl-PL"/>
        </w:rPr>
        <w:t xml:space="preserve"> </w:t>
      </w:r>
      <w:r w:rsidRPr="00CF70CF">
        <w:rPr>
          <w:rFonts w:ascii="Times New Roman" w:eastAsia="Times New Roman" w:hAnsi="Times New Roman" w:cs="Times New Roman"/>
          <w:sz w:val="24"/>
          <w:szCs w:val="24"/>
          <w:lang w:eastAsia="pl-PL"/>
        </w:rPr>
        <w:t>Wykonawca,</w:t>
      </w:r>
      <w:r w:rsidR="006E0DAA" w:rsidRPr="00CF70CF">
        <w:rPr>
          <w:rFonts w:ascii="Times New Roman" w:eastAsia="Times New Roman" w:hAnsi="Times New Roman" w:cs="Times New Roman"/>
          <w:sz w:val="24"/>
          <w:szCs w:val="24"/>
          <w:lang w:eastAsia="pl-PL"/>
        </w:rPr>
        <w:t xml:space="preserve"> </w:t>
      </w:r>
      <w:r w:rsidRPr="00CF70CF">
        <w:rPr>
          <w:rFonts w:ascii="Times New Roman" w:eastAsia="Times New Roman" w:hAnsi="Times New Roman" w:cs="Times New Roman"/>
          <w:sz w:val="24"/>
          <w:szCs w:val="24"/>
          <w:lang w:eastAsia="pl-PL"/>
        </w:rPr>
        <w:t>którego</w:t>
      </w:r>
      <w:r w:rsidR="006E0DAA" w:rsidRPr="00CF70CF">
        <w:rPr>
          <w:rFonts w:ascii="Times New Roman" w:eastAsia="Times New Roman" w:hAnsi="Times New Roman" w:cs="Times New Roman"/>
          <w:sz w:val="24"/>
          <w:szCs w:val="24"/>
          <w:lang w:eastAsia="pl-PL"/>
        </w:rPr>
        <w:t xml:space="preserve"> </w:t>
      </w:r>
      <w:r w:rsidRPr="00CF70CF">
        <w:rPr>
          <w:rFonts w:ascii="Times New Roman" w:eastAsia="Times New Roman" w:hAnsi="Times New Roman" w:cs="Times New Roman"/>
          <w:sz w:val="24"/>
          <w:szCs w:val="24"/>
          <w:lang w:eastAsia="pl-PL"/>
        </w:rPr>
        <w:t>oferta</w:t>
      </w:r>
      <w:r w:rsidR="006E0DAA" w:rsidRPr="00CF70CF">
        <w:rPr>
          <w:rFonts w:ascii="Times New Roman" w:eastAsia="Times New Roman" w:hAnsi="Times New Roman" w:cs="Times New Roman"/>
          <w:sz w:val="24"/>
          <w:szCs w:val="24"/>
          <w:lang w:eastAsia="pl-PL"/>
        </w:rPr>
        <w:t xml:space="preserve"> </w:t>
      </w:r>
      <w:r w:rsidRPr="00CF70CF">
        <w:rPr>
          <w:rFonts w:ascii="Times New Roman" w:eastAsia="Times New Roman" w:hAnsi="Times New Roman" w:cs="Times New Roman"/>
          <w:sz w:val="24"/>
          <w:szCs w:val="24"/>
          <w:lang w:eastAsia="pl-PL"/>
        </w:rPr>
        <w:t>została</w:t>
      </w:r>
      <w:r w:rsidR="006E0DAA" w:rsidRPr="00CF70CF">
        <w:rPr>
          <w:rFonts w:ascii="Times New Roman" w:eastAsia="Times New Roman" w:hAnsi="Times New Roman" w:cs="Times New Roman"/>
          <w:sz w:val="24"/>
          <w:szCs w:val="24"/>
          <w:lang w:eastAsia="pl-PL"/>
        </w:rPr>
        <w:t xml:space="preserve"> </w:t>
      </w:r>
      <w:r w:rsidRPr="00CF70CF">
        <w:rPr>
          <w:rFonts w:ascii="Times New Roman" w:eastAsia="Times New Roman" w:hAnsi="Times New Roman" w:cs="Times New Roman"/>
          <w:sz w:val="24"/>
          <w:szCs w:val="24"/>
          <w:lang w:eastAsia="pl-PL"/>
        </w:rPr>
        <w:t>wybrana</w:t>
      </w:r>
      <w:r w:rsidR="006E0DAA" w:rsidRPr="00CF70CF">
        <w:rPr>
          <w:rFonts w:ascii="Times New Roman" w:eastAsia="Times New Roman" w:hAnsi="Times New Roman" w:cs="Times New Roman"/>
          <w:sz w:val="24"/>
          <w:szCs w:val="24"/>
          <w:lang w:eastAsia="pl-PL"/>
        </w:rPr>
        <w:t xml:space="preserve"> </w:t>
      </w:r>
      <w:r w:rsidRPr="00CF70CF">
        <w:rPr>
          <w:rFonts w:ascii="Times New Roman" w:eastAsia="Times New Roman" w:hAnsi="Times New Roman" w:cs="Times New Roman"/>
          <w:sz w:val="24"/>
          <w:szCs w:val="24"/>
          <w:lang w:eastAsia="pl-PL"/>
        </w:rPr>
        <w:t>jako</w:t>
      </w:r>
      <w:r w:rsidR="006E0DAA" w:rsidRPr="00CF70CF">
        <w:rPr>
          <w:rFonts w:ascii="Times New Roman" w:eastAsia="Times New Roman" w:hAnsi="Times New Roman" w:cs="Times New Roman"/>
          <w:sz w:val="24"/>
          <w:szCs w:val="24"/>
          <w:lang w:eastAsia="pl-PL"/>
        </w:rPr>
        <w:t xml:space="preserve"> </w:t>
      </w:r>
      <w:r w:rsidRPr="00CF70CF">
        <w:rPr>
          <w:rFonts w:ascii="Times New Roman" w:eastAsia="Times New Roman" w:hAnsi="Times New Roman" w:cs="Times New Roman"/>
          <w:sz w:val="24"/>
          <w:szCs w:val="24"/>
          <w:lang w:eastAsia="pl-PL"/>
        </w:rPr>
        <w:t>najkorzystniejsza,</w:t>
      </w:r>
      <w:r w:rsidR="006E0DAA" w:rsidRPr="00CF70CF">
        <w:rPr>
          <w:rFonts w:ascii="Times New Roman" w:eastAsia="Times New Roman" w:hAnsi="Times New Roman" w:cs="Times New Roman"/>
          <w:sz w:val="24"/>
          <w:szCs w:val="24"/>
          <w:lang w:eastAsia="pl-PL"/>
        </w:rPr>
        <w:t xml:space="preserve"> </w:t>
      </w:r>
      <w:r w:rsidRPr="00CF70CF">
        <w:rPr>
          <w:rFonts w:ascii="Times New Roman" w:eastAsia="Times New Roman" w:hAnsi="Times New Roman" w:cs="Times New Roman"/>
          <w:sz w:val="24"/>
          <w:szCs w:val="24"/>
          <w:lang w:eastAsia="pl-PL"/>
        </w:rPr>
        <w:t>uchyla</w:t>
      </w:r>
      <w:r w:rsidR="006E0DAA" w:rsidRPr="00CF70CF">
        <w:rPr>
          <w:rFonts w:ascii="Times New Roman" w:eastAsia="Times New Roman" w:hAnsi="Times New Roman" w:cs="Times New Roman"/>
          <w:sz w:val="24"/>
          <w:szCs w:val="24"/>
          <w:lang w:eastAsia="pl-PL"/>
        </w:rPr>
        <w:t xml:space="preserve"> </w:t>
      </w:r>
      <w:r w:rsidRPr="00CF70CF">
        <w:rPr>
          <w:rFonts w:ascii="Times New Roman" w:eastAsia="Times New Roman" w:hAnsi="Times New Roman" w:cs="Times New Roman"/>
          <w:sz w:val="24"/>
          <w:szCs w:val="24"/>
          <w:lang w:eastAsia="pl-PL"/>
        </w:rPr>
        <w:t>się</w:t>
      </w:r>
      <w:r w:rsidR="006E0DAA" w:rsidRPr="00CF70CF">
        <w:rPr>
          <w:rFonts w:ascii="Times New Roman" w:eastAsia="ArialMT" w:hAnsi="Times New Roman" w:cs="Times New Roman"/>
          <w:sz w:val="24"/>
          <w:szCs w:val="24"/>
          <w:lang w:eastAsia="pl-PL"/>
        </w:rPr>
        <w:t xml:space="preserve"> </w:t>
      </w:r>
      <w:r w:rsidRPr="00CF70CF">
        <w:rPr>
          <w:rFonts w:ascii="Times New Roman" w:eastAsia="Times New Roman" w:hAnsi="Times New Roman" w:cs="Times New Roman"/>
          <w:sz w:val="24"/>
          <w:szCs w:val="24"/>
          <w:lang w:eastAsia="pl-PL"/>
        </w:rPr>
        <w:t>od</w:t>
      </w:r>
      <w:r w:rsidR="006E0DAA" w:rsidRPr="00CF70CF">
        <w:rPr>
          <w:rFonts w:ascii="Times New Roman" w:eastAsia="Times New Roman" w:hAnsi="Times New Roman" w:cs="Times New Roman"/>
          <w:sz w:val="24"/>
          <w:szCs w:val="24"/>
          <w:lang w:eastAsia="pl-PL"/>
        </w:rPr>
        <w:t xml:space="preserve"> </w:t>
      </w:r>
      <w:r w:rsidRPr="00CF70CF">
        <w:rPr>
          <w:rFonts w:ascii="Times New Roman" w:eastAsia="Times New Roman" w:hAnsi="Times New Roman" w:cs="Times New Roman"/>
          <w:sz w:val="24"/>
          <w:szCs w:val="24"/>
          <w:lang w:eastAsia="pl-PL"/>
        </w:rPr>
        <w:t>zawarcia</w:t>
      </w:r>
      <w:r w:rsidR="006E0DAA" w:rsidRPr="00CF70CF">
        <w:rPr>
          <w:rFonts w:ascii="Times New Roman" w:eastAsia="Times New Roman" w:hAnsi="Times New Roman" w:cs="Times New Roman"/>
          <w:sz w:val="24"/>
          <w:szCs w:val="24"/>
          <w:lang w:eastAsia="pl-PL"/>
        </w:rPr>
        <w:t xml:space="preserve"> </w:t>
      </w:r>
      <w:r w:rsidRPr="00CF70CF">
        <w:rPr>
          <w:rFonts w:ascii="Times New Roman" w:eastAsia="Times New Roman" w:hAnsi="Times New Roman" w:cs="Times New Roman"/>
          <w:sz w:val="24"/>
          <w:szCs w:val="24"/>
          <w:lang w:eastAsia="pl-PL"/>
        </w:rPr>
        <w:t>umowy</w:t>
      </w:r>
      <w:r w:rsidR="006E0DAA" w:rsidRPr="00CF70CF">
        <w:rPr>
          <w:rFonts w:ascii="Times New Roman" w:eastAsia="Times New Roman" w:hAnsi="Times New Roman" w:cs="Times New Roman"/>
          <w:sz w:val="24"/>
          <w:szCs w:val="24"/>
          <w:lang w:eastAsia="pl-PL"/>
        </w:rPr>
        <w:t xml:space="preserve"> </w:t>
      </w:r>
      <w:r w:rsidRPr="00CF70CF">
        <w:rPr>
          <w:rFonts w:ascii="Times New Roman" w:eastAsia="Times New Roman" w:hAnsi="Times New Roman" w:cs="Times New Roman"/>
          <w:sz w:val="24"/>
          <w:szCs w:val="24"/>
          <w:lang w:eastAsia="pl-PL"/>
        </w:rPr>
        <w:t>w</w:t>
      </w:r>
      <w:r w:rsidR="006E0DAA" w:rsidRPr="00CF70CF">
        <w:rPr>
          <w:rFonts w:ascii="Times New Roman" w:eastAsia="Times New Roman" w:hAnsi="Times New Roman" w:cs="Times New Roman"/>
          <w:sz w:val="24"/>
          <w:szCs w:val="24"/>
          <w:lang w:eastAsia="pl-PL"/>
        </w:rPr>
        <w:t xml:space="preserve"> </w:t>
      </w:r>
      <w:r w:rsidRPr="00CF70CF">
        <w:rPr>
          <w:rFonts w:ascii="Times New Roman" w:eastAsia="Times New Roman" w:hAnsi="Times New Roman" w:cs="Times New Roman"/>
          <w:sz w:val="24"/>
          <w:szCs w:val="24"/>
          <w:lang w:eastAsia="pl-PL"/>
        </w:rPr>
        <w:t>sprawie</w:t>
      </w:r>
      <w:r w:rsidR="006E0DAA" w:rsidRPr="00CF70CF">
        <w:rPr>
          <w:rFonts w:ascii="Times New Roman" w:eastAsia="Times New Roman" w:hAnsi="Times New Roman" w:cs="Times New Roman"/>
          <w:sz w:val="24"/>
          <w:szCs w:val="24"/>
          <w:lang w:eastAsia="pl-PL"/>
        </w:rPr>
        <w:t xml:space="preserve"> </w:t>
      </w:r>
      <w:r w:rsidRPr="00CF70CF">
        <w:rPr>
          <w:rFonts w:ascii="Times New Roman" w:eastAsia="Times New Roman" w:hAnsi="Times New Roman" w:cs="Times New Roman"/>
          <w:sz w:val="24"/>
          <w:szCs w:val="24"/>
          <w:lang w:eastAsia="pl-PL"/>
        </w:rPr>
        <w:t>zamówienia</w:t>
      </w:r>
      <w:r w:rsidR="006E0DAA" w:rsidRPr="00CF70CF">
        <w:rPr>
          <w:rFonts w:ascii="Times New Roman" w:eastAsia="Times New Roman" w:hAnsi="Times New Roman" w:cs="Times New Roman"/>
          <w:sz w:val="24"/>
          <w:szCs w:val="24"/>
          <w:lang w:eastAsia="pl-PL"/>
        </w:rPr>
        <w:t xml:space="preserve"> </w:t>
      </w:r>
      <w:r w:rsidRPr="00CF70CF">
        <w:rPr>
          <w:rFonts w:ascii="Times New Roman" w:eastAsia="Times New Roman" w:hAnsi="Times New Roman" w:cs="Times New Roman"/>
          <w:sz w:val="24"/>
          <w:szCs w:val="24"/>
          <w:lang w:eastAsia="pl-PL"/>
        </w:rPr>
        <w:t>publicznego</w:t>
      </w:r>
      <w:r w:rsidR="006E0DAA" w:rsidRPr="00CF70CF">
        <w:rPr>
          <w:rFonts w:ascii="Times New Roman" w:eastAsia="Times New Roman" w:hAnsi="Times New Roman" w:cs="Times New Roman"/>
          <w:sz w:val="24"/>
          <w:szCs w:val="24"/>
          <w:lang w:eastAsia="pl-PL"/>
        </w:rPr>
        <w:t xml:space="preserve"> </w:t>
      </w:r>
      <w:r w:rsidRPr="00CF70CF">
        <w:rPr>
          <w:rFonts w:ascii="Times New Roman" w:eastAsia="Times New Roman" w:hAnsi="Times New Roman" w:cs="Times New Roman"/>
          <w:sz w:val="24"/>
          <w:szCs w:val="24"/>
          <w:lang w:eastAsia="pl-PL"/>
        </w:rPr>
        <w:t>Zamawiający</w:t>
      </w:r>
      <w:r w:rsidR="006E0DAA" w:rsidRPr="00CF70CF">
        <w:rPr>
          <w:rFonts w:ascii="Times New Roman" w:eastAsia="Times New Roman" w:hAnsi="Times New Roman" w:cs="Times New Roman"/>
          <w:sz w:val="24"/>
          <w:szCs w:val="24"/>
          <w:lang w:eastAsia="pl-PL"/>
        </w:rPr>
        <w:t xml:space="preserve"> </w:t>
      </w:r>
      <w:r w:rsidRPr="00CF70CF">
        <w:rPr>
          <w:rFonts w:ascii="Times New Roman" w:eastAsia="Times New Roman" w:hAnsi="Times New Roman" w:cs="Times New Roman"/>
          <w:sz w:val="24"/>
          <w:szCs w:val="24"/>
          <w:lang w:eastAsia="pl-PL"/>
        </w:rPr>
        <w:t>może</w:t>
      </w:r>
      <w:r w:rsidR="006E0DAA" w:rsidRPr="00CF70CF">
        <w:rPr>
          <w:rFonts w:ascii="Times New Roman" w:eastAsia="Times New Roman" w:hAnsi="Times New Roman" w:cs="Times New Roman"/>
          <w:sz w:val="24"/>
          <w:szCs w:val="24"/>
          <w:lang w:eastAsia="pl-PL"/>
        </w:rPr>
        <w:t xml:space="preserve"> </w:t>
      </w:r>
      <w:r w:rsidRPr="00CF70CF">
        <w:rPr>
          <w:rFonts w:ascii="Times New Roman" w:eastAsia="Times New Roman" w:hAnsi="Times New Roman" w:cs="Times New Roman"/>
          <w:sz w:val="24"/>
          <w:szCs w:val="24"/>
          <w:lang w:eastAsia="pl-PL"/>
        </w:rPr>
        <w:t>dokonać</w:t>
      </w:r>
      <w:r w:rsidR="006E0DAA" w:rsidRPr="00CF70CF">
        <w:rPr>
          <w:rFonts w:ascii="Times New Roman" w:eastAsia="ArialMT" w:hAnsi="Times New Roman" w:cs="Times New Roman"/>
          <w:sz w:val="24"/>
          <w:szCs w:val="24"/>
          <w:lang w:eastAsia="pl-PL"/>
        </w:rPr>
        <w:t xml:space="preserve"> </w:t>
      </w:r>
      <w:r w:rsidRPr="00CF70CF">
        <w:rPr>
          <w:rFonts w:ascii="Times New Roman" w:eastAsia="Times New Roman" w:hAnsi="Times New Roman" w:cs="Times New Roman"/>
          <w:sz w:val="24"/>
          <w:szCs w:val="24"/>
          <w:lang w:eastAsia="pl-PL"/>
        </w:rPr>
        <w:t>ponownego</w:t>
      </w:r>
      <w:r w:rsidR="006E0DAA" w:rsidRPr="00CF70CF">
        <w:rPr>
          <w:rFonts w:ascii="Times New Roman" w:eastAsia="Times New Roman" w:hAnsi="Times New Roman" w:cs="Times New Roman"/>
          <w:sz w:val="24"/>
          <w:szCs w:val="24"/>
          <w:lang w:eastAsia="pl-PL"/>
        </w:rPr>
        <w:t xml:space="preserve"> </w:t>
      </w:r>
      <w:r w:rsidRPr="00CF70CF">
        <w:rPr>
          <w:rFonts w:ascii="Times New Roman" w:eastAsia="Times New Roman" w:hAnsi="Times New Roman" w:cs="Times New Roman"/>
          <w:sz w:val="24"/>
          <w:szCs w:val="24"/>
          <w:lang w:eastAsia="pl-PL"/>
        </w:rPr>
        <w:t>badania</w:t>
      </w:r>
      <w:r w:rsidR="006E0DAA" w:rsidRPr="00CF70CF">
        <w:rPr>
          <w:rFonts w:ascii="Times New Roman" w:eastAsia="Times New Roman" w:hAnsi="Times New Roman" w:cs="Times New Roman"/>
          <w:sz w:val="24"/>
          <w:szCs w:val="24"/>
          <w:lang w:eastAsia="pl-PL"/>
        </w:rPr>
        <w:t xml:space="preserve"> </w:t>
      </w:r>
      <w:r w:rsidRPr="00CF70CF">
        <w:rPr>
          <w:rFonts w:ascii="Times New Roman" w:eastAsia="Times New Roman" w:hAnsi="Times New Roman" w:cs="Times New Roman"/>
          <w:sz w:val="24"/>
          <w:szCs w:val="24"/>
          <w:lang w:eastAsia="pl-PL"/>
        </w:rPr>
        <w:t>i</w:t>
      </w:r>
      <w:r w:rsidR="006E0DAA" w:rsidRPr="00CF70CF">
        <w:rPr>
          <w:rFonts w:ascii="Times New Roman" w:eastAsia="Times New Roman" w:hAnsi="Times New Roman" w:cs="Times New Roman"/>
          <w:sz w:val="24"/>
          <w:szCs w:val="24"/>
          <w:lang w:eastAsia="pl-PL"/>
        </w:rPr>
        <w:t xml:space="preserve"> </w:t>
      </w:r>
      <w:r w:rsidRPr="00CF70CF">
        <w:rPr>
          <w:rFonts w:ascii="Times New Roman" w:eastAsia="Times New Roman" w:hAnsi="Times New Roman" w:cs="Times New Roman"/>
          <w:sz w:val="24"/>
          <w:szCs w:val="24"/>
          <w:lang w:eastAsia="pl-PL"/>
        </w:rPr>
        <w:t>oceny</w:t>
      </w:r>
      <w:r w:rsidR="006E0DAA" w:rsidRPr="00CF70CF">
        <w:rPr>
          <w:rFonts w:ascii="Times New Roman" w:eastAsia="Times New Roman" w:hAnsi="Times New Roman" w:cs="Times New Roman"/>
          <w:sz w:val="24"/>
          <w:szCs w:val="24"/>
          <w:lang w:eastAsia="pl-PL"/>
        </w:rPr>
        <w:t xml:space="preserve"> </w:t>
      </w:r>
      <w:r w:rsidRPr="00CF70CF">
        <w:rPr>
          <w:rFonts w:ascii="Times New Roman" w:eastAsia="Times New Roman" w:hAnsi="Times New Roman" w:cs="Times New Roman"/>
          <w:sz w:val="24"/>
          <w:szCs w:val="24"/>
          <w:lang w:eastAsia="pl-PL"/>
        </w:rPr>
        <w:t>ofert</w:t>
      </w:r>
      <w:r w:rsidR="006E0DAA" w:rsidRPr="00CF70CF">
        <w:rPr>
          <w:rFonts w:ascii="Times New Roman" w:eastAsia="Times New Roman" w:hAnsi="Times New Roman" w:cs="Times New Roman"/>
          <w:sz w:val="24"/>
          <w:szCs w:val="24"/>
          <w:lang w:eastAsia="pl-PL"/>
        </w:rPr>
        <w:t xml:space="preserve"> </w:t>
      </w:r>
      <w:r w:rsidRPr="00CF70CF">
        <w:rPr>
          <w:rFonts w:ascii="Times New Roman" w:eastAsia="Times New Roman" w:hAnsi="Times New Roman" w:cs="Times New Roman"/>
          <w:sz w:val="24"/>
          <w:szCs w:val="24"/>
          <w:lang w:eastAsia="pl-PL"/>
        </w:rPr>
        <w:t>spośród</w:t>
      </w:r>
      <w:r w:rsidR="006E0DAA" w:rsidRPr="00CF70CF">
        <w:rPr>
          <w:rFonts w:ascii="Times New Roman" w:eastAsia="Times New Roman" w:hAnsi="Times New Roman" w:cs="Times New Roman"/>
          <w:sz w:val="24"/>
          <w:szCs w:val="24"/>
          <w:lang w:eastAsia="pl-PL"/>
        </w:rPr>
        <w:t xml:space="preserve"> </w:t>
      </w:r>
      <w:r w:rsidRPr="00CF70CF">
        <w:rPr>
          <w:rFonts w:ascii="Times New Roman" w:eastAsia="Times New Roman" w:hAnsi="Times New Roman" w:cs="Times New Roman"/>
          <w:sz w:val="24"/>
          <w:szCs w:val="24"/>
          <w:lang w:eastAsia="pl-PL"/>
        </w:rPr>
        <w:t>ofert</w:t>
      </w:r>
      <w:r w:rsidR="006E0DAA" w:rsidRPr="00CF70CF">
        <w:rPr>
          <w:rFonts w:ascii="Times New Roman" w:eastAsia="Times New Roman" w:hAnsi="Times New Roman" w:cs="Times New Roman"/>
          <w:sz w:val="24"/>
          <w:szCs w:val="24"/>
          <w:lang w:eastAsia="pl-PL"/>
        </w:rPr>
        <w:t xml:space="preserve"> </w:t>
      </w:r>
      <w:r w:rsidRPr="00CF70CF">
        <w:rPr>
          <w:rFonts w:ascii="Times New Roman" w:eastAsia="Times New Roman" w:hAnsi="Times New Roman" w:cs="Times New Roman"/>
          <w:sz w:val="24"/>
          <w:szCs w:val="24"/>
          <w:lang w:eastAsia="pl-PL"/>
        </w:rPr>
        <w:t>pozostałych</w:t>
      </w:r>
      <w:r w:rsidR="006E0DAA" w:rsidRPr="00CF70CF">
        <w:rPr>
          <w:rFonts w:ascii="Times New Roman" w:eastAsia="Times New Roman" w:hAnsi="Times New Roman" w:cs="Times New Roman"/>
          <w:sz w:val="24"/>
          <w:szCs w:val="24"/>
          <w:lang w:eastAsia="pl-PL"/>
        </w:rPr>
        <w:t xml:space="preserve"> </w:t>
      </w:r>
      <w:r w:rsidRPr="00CF70CF">
        <w:rPr>
          <w:rFonts w:ascii="Times New Roman" w:eastAsia="Times New Roman" w:hAnsi="Times New Roman" w:cs="Times New Roman"/>
          <w:sz w:val="24"/>
          <w:szCs w:val="24"/>
          <w:lang w:eastAsia="pl-PL"/>
        </w:rPr>
        <w:t>w</w:t>
      </w:r>
      <w:r w:rsidR="006E0DAA" w:rsidRPr="00CF70CF">
        <w:rPr>
          <w:rFonts w:ascii="Times New Roman" w:eastAsia="Times New Roman" w:hAnsi="Times New Roman" w:cs="Times New Roman"/>
          <w:sz w:val="24"/>
          <w:szCs w:val="24"/>
          <w:lang w:eastAsia="pl-PL"/>
        </w:rPr>
        <w:t xml:space="preserve"> </w:t>
      </w:r>
      <w:r w:rsidRPr="00CF70CF">
        <w:rPr>
          <w:rFonts w:ascii="Times New Roman" w:eastAsia="Times New Roman" w:hAnsi="Times New Roman" w:cs="Times New Roman"/>
          <w:sz w:val="24"/>
          <w:szCs w:val="24"/>
          <w:lang w:eastAsia="pl-PL"/>
        </w:rPr>
        <w:t>postępowaniu</w:t>
      </w:r>
      <w:r w:rsidR="006E0DAA" w:rsidRPr="00CF70CF">
        <w:rPr>
          <w:rFonts w:ascii="Times New Roman" w:eastAsia="Times New Roman" w:hAnsi="Times New Roman" w:cs="Times New Roman"/>
          <w:sz w:val="24"/>
          <w:szCs w:val="24"/>
          <w:lang w:eastAsia="pl-PL"/>
        </w:rPr>
        <w:t xml:space="preserve"> </w:t>
      </w:r>
      <w:r w:rsidRPr="00CF70CF">
        <w:rPr>
          <w:rFonts w:ascii="Times New Roman" w:eastAsia="Times New Roman" w:hAnsi="Times New Roman" w:cs="Times New Roman"/>
          <w:sz w:val="24"/>
          <w:szCs w:val="24"/>
          <w:lang w:eastAsia="pl-PL"/>
        </w:rPr>
        <w:t>Wykonawców</w:t>
      </w:r>
      <w:r w:rsidR="006E0DAA" w:rsidRPr="00CF70CF">
        <w:rPr>
          <w:rFonts w:ascii="Times New Roman" w:eastAsia="Times New Roman" w:hAnsi="Times New Roman" w:cs="Times New Roman"/>
          <w:sz w:val="24"/>
          <w:szCs w:val="24"/>
          <w:lang w:eastAsia="pl-PL"/>
        </w:rPr>
        <w:t xml:space="preserve"> </w:t>
      </w:r>
      <w:r w:rsidRPr="00CF70CF">
        <w:rPr>
          <w:rFonts w:ascii="Times New Roman" w:eastAsia="Times New Roman" w:hAnsi="Times New Roman" w:cs="Times New Roman"/>
          <w:sz w:val="24"/>
          <w:szCs w:val="24"/>
          <w:lang w:eastAsia="pl-PL"/>
        </w:rPr>
        <w:t>albo</w:t>
      </w:r>
      <w:r w:rsidR="006E0DAA" w:rsidRPr="00CF70CF">
        <w:rPr>
          <w:rFonts w:ascii="Times New Roman" w:eastAsia="Times New Roman" w:hAnsi="Times New Roman" w:cs="Times New Roman"/>
          <w:sz w:val="24"/>
          <w:szCs w:val="24"/>
          <w:lang w:eastAsia="pl-PL"/>
        </w:rPr>
        <w:t xml:space="preserve"> </w:t>
      </w:r>
      <w:r w:rsidRPr="00CF70CF">
        <w:rPr>
          <w:rFonts w:ascii="Times New Roman" w:eastAsia="Times New Roman" w:hAnsi="Times New Roman" w:cs="Times New Roman"/>
          <w:sz w:val="24"/>
          <w:szCs w:val="24"/>
          <w:lang w:eastAsia="pl-PL"/>
        </w:rPr>
        <w:t>unieważnić</w:t>
      </w:r>
      <w:r w:rsidR="006E0DAA" w:rsidRPr="00CF70CF">
        <w:rPr>
          <w:rFonts w:ascii="Times New Roman" w:eastAsia="ArialMT" w:hAnsi="Times New Roman" w:cs="Times New Roman"/>
          <w:sz w:val="24"/>
          <w:szCs w:val="24"/>
          <w:lang w:eastAsia="pl-PL"/>
        </w:rPr>
        <w:t xml:space="preserve"> </w:t>
      </w:r>
      <w:r w:rsidRPr="00CF70CF">
        <w:rPr>
          <w:rFonts w:ascii="Times New Roman" w:eastAsia="Times New Roman" w:hAnsi="Times New Roman" w:cs="Times New Roman"/>
          <w:sz w:val="24"/>
          <w:szCs w:val="24"/>
          <w:lang w:eastAsia="pl-PL"/>
        </w:rPr>
        <w:t>postępowanie.</w:t>
      </w:r>
    </w:p>
    <w:p w14:paraId="2747E753" w14:textId="77777777" w:rsidR="0060384F" w:rsidRPr="00CF70CF" w:rsidRDefault="0060384F" w:rsidP="00607ECF">
      <w:pPr>
        <w:pStyle w:val="Tekstpodstawowy"/>
        <w:spacing w:line="276" w:lineRule="auto"/>
        <w:rPr>
          <w:b/>
          <w:bCs/>
          <w:szCs w:val="24"/>
          <w:u w:val="single"/>
        </w:rPr>
      </w:pPr>
    </w:p>
    <w:p w14:paraId="0C822E7A" w14:textId="77777777" w:rsidR="00061709" w:rsidRPr="00CF70CF" w:rsidRDefault="00061709" w:rsidP="00885433">
      <w:pPr>
        <w:pStyle w:val="Nagwek4"/>
        <w:keepNext w:val="0"/>
        <w:numPr>
          <w:ilvl w:val="0"/>
          <w:numId w:val="95"/>
        </w:numPr>
        <w:spacing w:line="276" w:lineRule="auto"/>
        <w:ind w:left="709"/>
        <w:rPr>
          <w:rFonts w:ascii="Times New Roman" w:hAnsi="Times New Roman" w:cs="Times New Roman"/>
          <w:szCs w:val="24"/>
          <w:u w:val="single"/>
        </w:rPr>
      </w:pPr>
      <w:r w:rsidRPr="00CF70CF">
        <w:rPr>
          <w:rFonts w:ascii="Times New Roman" w:hAnsi="Times New Roman" w:cs="Times New Roman"/>
          <w:szCs w:val="24"/>
          <w:u w:val="single"/>
        </w:rPr>
        <w:t>Zabezpieczenie</w:t>
      </w:r>
      <w:r w:rsidR="006E0DAA" w:rsidRPr="00CF70CF">
        <w:rPr>
          <w:rFonts w:ascii="Times New Roman" w:hAnsi="Times New Roman" w:cs="Times New Roman"/>
          <w:szCs w:val="24"/>
          <w:u w:val="single"/>
        </w:rPr>
        <w:t xml:space="preserve"> </w:t>
      </w:r>
      <w:r w:rsidRPr="00CF70CF">
        <w:rPr>
          <w:rFonts w:ascii="Times New Roman" w:hAnsi="Times New Roman" w:cs="Times New Roman"/>
          <w:szCs w:val="24"/>
          <w:u w:val="single"/>
        </w:rPr>
        <w:t>należytego</w:t>
      </w:r>
      <w:r w:rsidR="006E0DAA" w:rsidRPr="00CF70CF">
        <w:rPr>
          <w:rFonts w:ascii="Times New Roman" w:hAnsi="Times New Roman" w:cs="Times New Roman"/>
          <w:szCs w:val="24"/>
          <w:u w:val="single"/>
        </w:rPr>
        <w:t xml:space="preserve"> </w:t>
      </w:r>
      <w:r w:rsidRPr="00CF70CF">
        <w:rPr>
          <w:rFonts w:ascii="Times New Roman" w:hAnsi="Times New Roman" w:cs="Times New Roman"/>
          <w:szCs w:val="24"/>
          <w:u w:val="single"/>
        </w:rPr>
        <w:t>wykonania</w:t>
      </w:r>
      <w:r w:rsidR="006E0DAA" w:rsidRPr="00CF70CF">
        <w:rPr>
          <w:rFonts w:ascii="Times New Roman" w:hAnsi="Times New Roman" w:cs="Times New Roman"/>
          <w:szCs w:val="24"/>
          <w:u w:val="single"/>
        </w:rPr>
        <w:t xml:space="preserve"> </w:t>
      </w:r>
      <w:r w:rsidR="009D4178" w:rsidRPr="00CF70CF">
        <w:rPr>
          <w:rFonts w:ascii="Times New Roman" w:hAnsi="Times New Roman" w:cs="Times New Roman"/>
          <w:szCs w:val="24"/>
          <w:u w:val="single"/>
        </w:rPr>
        <w:t>U</w:t>
      </w:r>
      <w:r w:rsidRPr="00CF70CF">
        <w:rPr>
          <w:rFonts w:ascii="Times New Roman" w:hAnsi="Times New Roman" w:cs="Times New Roman"/>
          <w:szCs w:val="24"/>
          <w:u w:val="single"/>
        </w:rPr>
        <w:t>mowy</w:t>
      </w:r>
    </w:p>
    <w:p w14:paraId="793DB132" w14:textId="77777777" w:rsidR="00D440AE" w:rsidRPr="00CF70CF" w:rsidRDefault="00D440AE" w:rsidP="00885433">
      <w:pPr>
        <w:pStyle w:val="Tekstpodstawowy"/>
        <w:numPr>
          <w:ilvl w:val="0"/>
          <w:numId w:val="97"/>
        </w:numPr>
        <w:spacing w:line="276" w:lineRule="auto"/>
        <w:rPr>
          <w:rFonts w:ascii="Times New Roman" w:hAnsi="Times New Roman" w:cs="Times New Roman"/>
          <w:szCs w:val="24"/>
          <w:u w:val="single"/>
        </w:rPr>
      </w:pPr>
      <w:r w:rsidRPr="00CF70CF">
        <w:rPr>
          <w:rFonts w:ascii="Times New Roman" w:hAnsi="Times New Roman" w:cs="Times New Roman"/>
          <w:szCs w:val="24"/>
        </w:rPr>
        <w:t>Zamawiający</w:t>
      </w:r>
      <w:r w:rsidR="006E0DAA" w:rsidRPr="00CF70CF">
        <w:rPr>
          <w:rFonts w:ascii="Times New Roman" w:hAnsi="Times New Roman" w:cs="Times New Roman"/>
          <w:szCs w:val="24"/>
        </w:rPr>
        <w:t xml:space="preserve"> </w:t>
      </w:r>
      <w:r w:rsidRPr="00CF70CF">
        <w:rPr>
          <w:rFonts w:ascii="Times New Roman" w:hAnsi="Times New Roman" w:cs="Times New Roman"/>
          <w:b/>
          <w:szCs w:val="24"/>
        </w:rPr>
        <w:t>będzie</w:t>
      </w:r>
      <w:r w:rsidR="006E0DAA" w:rsidRPr="00CF70CF">
        <w:rPr>
          <w:rFonts w:ascii="Times New Roman" w:hAnsi="Times New Roman" w:cs="Times New Roman"/>
          <w:b/>
          <w:szCs w:val="24"/>
        </w:rPr>
        <w:t xml:space="preserve"> </w:t>
      </w:r>
      <w:r w:rsidRPr="00CF70CF">
        <w:rPr>
          <w:rFonts w:ascii="Times New Roman" w:hAnsi="Times New Roman" w:cs="Times New Roman"/>
          <w:b/>
          <w:szCs w:val="24"/>
        </w:rPr>
        <w:t>żądać</w:t>
      </w:r>
      <w:r w:rsidR="006E0DAA" w:rsidRPr="00CF70CF">
        <w:rPr>
          <w:rFonts w:ascii="Times New Roman" w:hAnsi="Times New Roman" w:cs="Times New Roman"/>
          <w:szCs w:val="24"/>
        </w:rPr>
        <w:t xml:space="preserve"> </w:t>
      </w:r>
      <w:r w:rsidRPr="00CF70CF">
        <w:rPr>
          <w:rFonts w:ascii="Times New Roman" w:hAnsi="Times New Roman" w:cs="Times New Roman"/>
          <w:szCs w:val="24"/>
        </w:rPr>
        <w:t>od</w:t>
      </w:r>
      <w:r w:rsidR="006E0DAA" w:rsidRPr="00CF70CF">
        <w:rPr>
          <w:rFonts w:ascii="Times New Roman" w:hAnsi="Times New Roman" w:cs="Times New Roman"/>
          <w:szCs w:val="24"/>
        </w:rPr>
        <w:t xml:space="preserve"> </w:t>
      </w:r>
      <w:r w:rsidRPr="00CF70CF">
        <w:rPr>
          <w:rFonts w:ascii="Times New Roman" w:hAnsi="Times New Roman" w:cs="Times New Roman"/>
          <w:szCs w:val="24"/>
        </w:rPr>
        <w:t>Wykonawcy,</w:t>
      </w:r>
      <w:r w:rsidR="006E0DAA" w:rsidRPr="00CF70CF">
        <w:rPr>
          <w:rFonts w:ascii="Times New Roman" w:hAnsi="Times New Roman" w:cs="Times New Roman"/>
          <w:szCs w:val="24"/>
        </w:rPr>
        <w:t xml:space="preserve"> </w:t>
      </w:r>
      <w:r w:rsidRPr="00CF70CF">
        <w:rPr>
          <w:rFonts w:ascii="Times New Roman" w:hAnsi="Times New Roman" w:cs="Times New Roman"/>
          <w:szCs w:val="24"/>
        </w:rPr>
        <w:t>którego</w:t>
      </w:r>
      <w:r w:rsidR="006E0DAA" w:rsidRPr="00CF70CF">
        <w:rPr>
          <w:rFonts w:ascii="Times New Roman" w:hAnsi="Times New Roman" w:cs="Times New Roman"/>
          <w:szCs w:val="24"/>
        </w:rPr>
        <w:t xml:space="preserve"> </w:t>
      </w:r>
      <w:r w:rsidRPr="00CF70CF">
        <w:rPr>
          <w:rFonts w:ascii="Times New Roman" w:hAnsi="Times New Roman" w:cs="Times New Roman"/>
          <w:szCs w:val="24"/>
        </w:rPr>
        <w:t>oferta</w:t>
      </w:r>
      <w:r w:rsidR="006E0DAA" w:rsidRPr="00CF70CF">
        <w:rPr>
          <w:rFonts w:ascii="Times New Roman" w:hAnsi="Times New Roman" w:cs="Times New Roman"/>
          <w:szCs w:val="24"/>
        </w:rPr>
        <w:t xml:space="preserve"> </w:t>
      </w:r>
      <w:r w:rsidRPr="00CF70CF">
        <w:rPr>
          <w:rFonts w:ascii="Times New Roman" w:hAnsi="Times New Roman" w:cs="Times New Roman"/>
          <w:szCs w:val="24"/>
        </w:rPr>
        <w:t>została</w:t>
      </w:r>
      <w:r w:rsidR="006E0DAA" w:rsidRPr="00CF70CF">
        <w:rPr>
          <w:rFonts w:ascii="Times New Roman" w:hAnsi="Times New Roman" w:cs="Times New Roman"/>
          <w:szCs w:val="24"/>
        </w:rPr>
        <w:t xml:space="preserve"> </w:t>
      </w:r>
      <w:r w:rsidRPr="00CF70CF">
        <w:rPr>
          <w:rFonts w:ascii="Times New Roman" w:hAnsi="Times New Roman" w:cs="Times New Roman"/>
          <w:szCs w:val="24"/>
        </w:rPr>
        <w:t>wybrana</w:t>
      </w:r>
      <w:r w:rsidR="006E0DAA" w:rsidRPr="00CF70CF">
        <w:rPr>
          <w:rFonts w:ascii="Times New Roman" w:hAnsi="Times New Roman" w:cs="Times New Roman"/>
          <w:szCs w:val="24"/>
        </w:rPr>
        <w:t xml:space="preserve"> </w:t>
      </w:r>
      <w:r w:rsidRPr="00CF70CF">
        <w:rPr>
          <w:rFonts w:ascii="Times New Roman" w:hAnsi="Times New Roman" w:cs="Times New Roman"/>
          <w:szCs w:val="24"/>
        </w:rPr>
        <w:t>jako</w:t>
      </w:r>
      <w:r w:rsidR="006E0DAA" w:rsidRPr="00CF70CF">
        <w:rPr>
          <w:rFonts w:ascii="Times New Roman" w:hAnsi="Times New Roman" w:cs="Times New Roman"/>
          <w:szCs w:val="24"/>
        </w:rPr>
        <w:t xml:space="preserve"> </w:t>
      </w:r>
      <w:r w:rsidRPr="00CF70CF">
        <w:rPr>
          <w:rFonts w:ascii="Times New Roman" w:hAnsi="Times New Roman" w:cs="Times New Roman"/>
          <w:szCs w:val="24"/>
        </w:rPr>
        <w:t>najkorzystniejsza,</w:t>
      </w:r>
      <w:r w:rsidR="006E0DAA" w:rsidRPr="00CF70CF">
        <w:rPr>
          <w:rFonts w:ascii="Times New Roman" w:hAnsi="Times New Roman" w:cs="Times New Roman"/>
          <w:szCs w:val="24"/>
        </w:rPr>
        <w:t xml:space="preserve"> </w:t>
      </w:r>
      <w:r w:rsidRPr="00CF70CF">
        <w:rPr>
          <w:rFonts w:ascii="Times New Roman" w:hAnsi="Times New Roman" w:cs="Times New Roman"/>
          <w:szCs w:val="24"/>
        </w:rPr>
        <w:t>wniesienia</w:t>
      </w:r>
      <w:r w:rsidR="006E0DAA" w:rsidRPr="00CF70CF">
        <w:rPr>
          <w:rFonts w:ascii="Times New Roman" w:hAnsi="Times New Roman" w:cs="Times New Roman"/>
          <w:szCs w:val="24"/>
        </w:rPr>
        <w:t xml:space="preserve"> </w:t>
      </w:r>
      <w:r w:rsidRPr="00CF70CF">
        <w:rPr>
          <w:rFonts w:ascii="Times New Roman" w:hAnsi="Times New Roman" w:cs="Times New Roman"/>
          <w:szCs w:val="24"/>
        </w:rPr>
        <w:t>zabezpieczenia</w:t>
      </w:r>
      <w:r w:rsidR="006E0DAA" w:rsidRPr="00CF70CF">
        <w:rPr>
          <w:rFonts w:ascii="Times New Roman" w:hAnsi="Times New Roman" w:cs="Times New Roman"/>
          <w:szCs w:val="24"/>
        </w:rPr>
        <w:t xml:space="preserve"> </w:t>
      </w:r>
      <w:r w:rsidRPr="00CF70CF">
        <w:rPr>
          <w:rFonts w:ascii="Times New Roman" w:hAnsi="Times New Roman" w:cs="Times New Roman"/>
          <w:szCs w:val="24"/>
        </w:rPr>
        <w:t>należytego</w:t>
      </w:r>
      <w:r w:rsidR="006E0DAA" w:rsidRPr="00CF70CF">
        <w:rPr>
          <w:rFonts w:ascii="Times New Roman" w:hAnsi="Times New Roman" w:cs="Times New Roman"/>
          <w:szCs w:val="24"/>
        </w:rPr>
        <w:t xml:space="preserve"> </w:t>
      </w:r>
      <w:r w:rsidRPr="00CF70CF">
        <w:rPr>
          <w:rFonts w:ascii="Times New Roman" w:hAnsi="Times New Roman" w:cs="Times New Roman"/>
          <w:szCs w:val="24"/>
        </w:rPr>
        <w:t>wykonania</w:t>
      </w:r>
      <w:r w:rsidR="006E0DAA" w:rsidRPr="00CF70CF">
        <w:rPr>
          <w:rFonts w:ascii="Times New Roman" w:hAnsi="Times New Roman" w:cs="Times New Roman"/>
          <w:szCs w:val="24"/>
        </w:rPr>
        <w:t xml:space="preserve"> </w:t>
      </w:r>
      <w:r w:rsidRPr="00CF70CF">
        <w:rPr>
          <w:rFonts w:ascii="Times New Roman" w:hAnsi="Times New Roman" w:cs="Times New Roman"/>
          <w:szCs w:val="24"/>
        </w:rPr>
        <w:t>umowy</w:t>
      </w:r>
      <w:r w:rsidR="006E0DAA" w:rsidRPr="00CF70CF">
        <w:rPr>
          <w:rFonts w:ascii="Times New Roman" w:hAnsi="Times New Roman" w:cs="Times New Roman"/>
          <w:szCs w:val="24"/>
        </w:rPr>
        <w:t xml:space="preserve"> </w:t>
      </w:r>
      <w:r w:rsidRPr="00CF70CF">
        <w:rPr>
          <w:rFonts w:ascii="Times New Roman" w:hAnsi="Times New Roman" w:cs="Times New Roman"/>
          <w:szCs w:val="24"/>
        </w:rPr>
        <w:t>w</w:t>
      </w:r>
      <w:r w:rsidR="006E0DAA" w:rsidRPr="00CF70CF">
        <w:rPr>
          <w:rFonts w:ascii="Times New Roman" w:hAnsi="Times New Roman" w:cs="Times New Roman"/>
          <w:szCs w:val="24"/>
        </w:rPr>
        <w:t xml:space="preserve"> </w:t>
      </w:r>
      <w:r w:rsidRPr="00CF70CF">
        <w:rPr>
          <w:rFonts w:ascii="Times New Roman" w:hAnsi="Times New Roman" w:cs="Times New Roman"/>
          <w:szCs w:val="24"/>
        </w:rPr>
        <w:t>wysokości</w:t>
      </w:r>
      <w:r w:rsidR="006E0DAA" w:rsidRPr="00CF70CF">
        <w:rPr>
          <w:rFonts w:ascii="Times New Roman" w:hAnsi="Times New Roman" w:cs="Times New Roman"/>
          <w:szCs w:val="24"/>
        </w:rPr>
        <w:t xml:space="preserve"> </w:t>
      </w:r>
      <w:r w:rsidRPr="00CF70CF">
        <w:rPr>
          <w:rFonts w:ascii="Times New Roman" w:hAnsi="Times New Roman" w:cs="Times New Roman"/>
          <w:b/>
          <w:szCs w:val="24"/>
        </w:rPr>
        <w:t>2%</w:t>
      </w:r>
      <w:r w:rsidR="006E0DAA" w:rsidRPr="00CF70CF">
        <w:rPr>
          <w:rFonts w:ascii="Times New Roman" w:hAnsi="Times New Roman" w:cs="Times New Roman"/>
          <w:b/>
          <w:szCs w:val="24"/>
        </w:rPr>
        <w:t xml:space="preserve"> </w:t>
      </w:r>
      <w:r w:rsidRPr="00CF70CF">
        <w:rPr>
          <w:rFonts w:ascii="Times New Roman" w:hAnsi="Times New Roman" w:cs="Times New Roman"/>
          <w:b/>
          <w:szCs w:val="24"/>
        </w:rPr>
        <w:t>ceny</w:t>
      </w:r>
      <w:r w:rsidR="006E0DAA" w:rsidRPr="00CF70CF">
        <w:rPr>
          <w:rFonts w:ascii="Times New Roman" w:hAnsi="Times New Roman" w:cs="Times New Roman"/>
          <w:b/>
          <w:szCs w:val="24"/>
        </w:rPr>
        <w:t xml:space="preserve"> </w:t>
      </w:r>
      <w:r w:rsidRPr="00CF70CF">
        <w:rPr>
          <w:rFonts w:ascii="Times New Roman" w:hAnsi="Times New Roman" w:cs="Times New Roman"/>
          <w:b/>
          <w:szCs w:val="24"/>
        </w:rPr>
        <w:t>całkowitej</w:t>
      </w:r>
      <w:r w:rsidR="006E0DAA" w:rsidRPr="00CF70CF">
        <w:rPr>
          <w:rFonts w:ascii="Times New Roman" w:hAnsi="Times New Roman" w:cs="Times New Roman"/>
          <w:b/>
          <w:szCs w:val="24"/>
        </w:rPr>
        <w:t xml:space="preserve"> </w:t>
      </w:r>
      <w:r w:rsidRPr="00CF70CF">
        <w:rPr>
          <w:rFonts w:ascii="Times New Roman" w:hAnsi="Times New Roman" w:cs="Times New Roman"/>
          <w:b/>
          <w:szCs w:val="24"/>
        </w:rPr>
        <w:t>podanej</w:t>
      </w:r>
      <w:r w:rsidR="006E0DAA" w:rsidRPr="00CF70CF">
        <w:rPr>
          <w:rFonts w:ascii="Times New Roman" w:hAnsi="Times New Roman" w:cs="Times New Roman"/>
          <w:b/>
          <w:szCs w:val="24"/>
        </w:rPr>
        <w:t xml:space="preserve"> </w:t>
      </w:r>
      <w:r w:rsidRPr="00CF70CF">
        <w:rPr>
          <w:rFonts w:ascii="Times New Roman" w:hAnsi="Times New Roman" w:cs="Times New Roman"/>
          <w:b/>
          <w:szCs w:val="24"/>
        </w:rPr>
        <w:t>w</w:t>
      </w:r>
      <w:r w:rsidR="006E0DAA" w:rsidRPr="00CF70CF">
        <w:rPr>
          <w:rFonts w:ascii="Times New Roman" w:hAnsi="Times New Roman" w:cs="Times New Roman"/>
          <w:b/>
          <w:szCs w:val="24"/>
        </w:rPr>
        <w:t xml:space="preserve"> </w:t>
      </w:r>
      <w:r w:rsidRPr="00CF70CF">
        <w:rPr>
          <w:rFonts w:ascii="Times New Roman" w:hAnsi="Times New Roman" w:cs="Times New Roman"/>
          <w:b/>
          <w:szCs w:val="24"/>
        </w:rPr>
        <w:t>ofercie</w:t>
      </w:r>
      <w:r w:rsidRPr="00CF70CF">
        <w:rPr>
          <w:rFonts w:ascii="Times New Roman" w:hAnsi="Times New Roman" w:cs="Times New Roman"/>
          <w:b/>
          <w:bCs/>
          <w:szCs w:val="24"/>
        </w:rPr>
        <w:t>.</w:t>
      </w:r>
    </w:p>
    <w:p w14:paraId="4EC3B1D1" w14:textId="77777777" w:rsidR="0060384F" w:rsidRPr="00CF70CF" w:rsidRDefault="00D440AE" w:rsidP="00885433">
      <w:pPr>
        <w:numPr>
          <w:ilvl w:val="0"/>
          <w:numId w:val="97"/>
        </w:numPr>
        <w:spacing w:after="0"/>
        <w:jc w:val="both"/>
        <w:rPr>
          <w:rFonts w:ascii="Times New Roman" w:hAnsi="Times New Roman" w:cs="Times New Roman"/>
          <w:sz w:val="24"/>
          <w:szCs w:val="24"/>
        </w:rPr>
      </w:pPr>
      <w:r w:rsidRPr="00CF70CF">
        <w:rPr>
          <w:rFonts w:ascii="Times New Roman" w:hAnsi="Times New Roman" w:cs="Times New Roman"/>
          <w:sz w:val="24"/>
          <w:szCs w:val="24"/>
        </w:rPr>
        <w:t>Zabezpieczenie</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należytego</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wykonania</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Umowy</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może</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być</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wniesione</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według</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wyboru</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Wykonawcy</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w</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jednej</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lub</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w</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kilku</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następujących</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formach:</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pieniądzu,</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poręczeniach</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bankowych</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lub</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poręczeniach</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spółdzielczej</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kasy</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oszczędnościowo</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kredytowej,</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z</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tym,</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że</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zobowiązanie</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kasy</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jest</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zawsze</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zobowiązaniem</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pieniężnym,</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gwarancjach</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bankowych,</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gwarancjach</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ubezpieczeniowych,</w:t>
      </w:r>
      <w:r w:rsidR="006E0DAA" w:rsidRPr="00CF70CF">
        <w:rPr>
          <w:rFonts w:ascii="Times New Roman" w:hAnsi="Times New Roman" w:cs="Times New Roman"/>
          <w:sz w:val="24"/>
          <w:szCs w:val="24"/>
        </w:rPr>
        <w:t xml:space="preserve"> </w:t>
      </w:r>
    </w:p>
    <w:p w14:paraId="44897312" w14:textId="77777777" w:rsidR="00D440AE" w:rsidRPr="00CF70CF" w:rsidRDefault="00D440AE" w:rsidP="00885433">
      <w:pPr>
        <w:numPr>
          <w:ilvl w:val="0"/>
          <w:numId w:val="97"/>
        </w:numPr>
        <w:spacing w:after="0"/>
        <w:jc w:val="both"/>
        <w:rPr>
          <w:rFonts w:ascii="Times New Roman" w:hAnsi="Times New Roman" w:cs="Times New Roman"/>
          <w:sz w:val="24"/>
          <w:szCs w:val="24"/>
        </w:rPr>
      </w:pPr>
      <w:r w:rsidRPr="00CF70CF">
        <w:rPr>
          <w:rFonts w:ascii="Times New Roman" w:hAnsi="Times New Roman" w:cs="Times New Roman"/>
          <w:sz w:val="24"/>
          <w:szCs w:val="24"/>
        </w:rPr>
        <w:t>poręczeniach,</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o</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których</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mowa</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w</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art.</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6b</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ust.</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5</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pkt</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2</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ustawy</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z</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dnia</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9</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listopada</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2000r.</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o</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utworzeniu</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Polskiej</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Agencji</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Rozwoju</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Przedsiębiorczości</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(tj.:</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Dz.</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U.</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202</w:t>
      </w:r>
      <w:r w:rsidR="0071092E" w:rsidRPr="00CF70CF">
        <w:rPr>
          <w:rFonts w:ascii="Times New Roman" w:hAnsi="Times New Roman" w:cs="Times New Roman"/>
          <w:sz w:val="24"/>
          <w:szCs w:val="24"/>
        </w:rPr>
        <w:t>5</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poz.</w:t>
      </w:r>
      <w:r w:rsidR="006E0DAA" w:rsidRPr="00CF70CF">
        <w:rPr>
          <w:rFonts w:ascii="Times New Roman" w:hAnsi="Times New Roman" w:cs="Times New Roman"/>
          <w:sz w:val="24"/>
          <w:szCs w:val="24"/>
        </w:rPr>
        <w:t xml:space="preserve"> </w:t>
      </w:r>
      <w:r w:rsidR="0071092E" w:rsidRPr="00CF70CF">
        <w:rPr>
          <w:rFonts w:ascii="Times New Roman" w:hAnsi="Times New Roman" w:cs="Times New Roman"/>
          <w:sz w:val="24"/>
          <w:szCs w:val="24"/>
        </w:rPr>
        <w:t>98</w:t>
      </w:r>
      <w:r w:rsidR="00BC2EF6" w:rsidRPr="00CF70CF">
        <w:rPr>
          <w:rFonts w:ascii="Times New Roman" w:hAnsi="Times New Roman" w:cs="Times New Roman"/>
          <w:sz w:val="24"/>
          <w:szCs w:val="24"/>
        </w:rPr>
        <w:t xml:space="preserve"> ze </w:t>
      </w:r>
      <w:r w:rsidRPr="00CF70CF">
        <w:rPr>
          <w:rFonts w:ascii="Times New Roman" w:hAnsi="Times New Roman" w:cs="Times New Roman"/>
          <w:sz w:val="24"/>
          <w:szCs w:val="24"/>
        </w:rPr>
        <w:t>zm.)</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udzielanych</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przez</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Agencję</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Rozwoju</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Przedsiębiorczości.</w:t>
      </w:r>
    </w:p>
    <w:p w14:paraId="681052B4" w14:textId="77777777" w:rsidR="00D440AE" w:rsidRPr="00CF70CF" w:rsidRDefault="00D440AE" w:rsidP="00885433">
      <w:pPr>
        <w:numPr>
          <w:ilvl w:val="0"/>
          <w:numId w:val="97"/>
        </w:numPr>
        <w:spacing w:after="0"/>
        <w:jc w:val="both"/>
        <w:rPr>
          <w:rFonts w:ascii="Times New Roman" w:hAnsi="Times New Roman" w:cs="Times New Roman"/>
          <w:b/>
          <w:sz w:val="24"/>
          <w:szCs w:val="24"/>
        </w:rPr>
      </w:pPr>
      <w:r w:rsidRPr="00CF70CF">
        <w:rPr>
          <w:rFonts w:ascii="Times New Roman" w:hAnsi="Times New Roman" w:cs="Times New Roman"/>
          <w:sz w:val="24"/>
          <w:szCs w:val="24"/>
        </w:rPr>
        <w:t>Zabezpieczenie</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należytego</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wykonania</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umowy</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wnoszone</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w</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pieniądzu</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należy</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wpłacić</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na</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konto</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Zamawiającego:</w:t>
      </w:r>
      <w:r w:rsidR="006E0DAA" w:rsidRPr="00CF70CF">
        <w:rPr>
          <w:rFonts w:ascii="Times New Roman" w:hAnsi="Times New Roman" w:cs="Times New Roman"/>
          <w:sz w:val="24"/>
          <w:szCs w:val="24"/>
        </w:rPr>
        <w:t xml:space="preserve"> </w:t>
      </w:r>
      <w:r w:rsidRPr="00CF70CF">
        <w:rPr>
          <w:rFonts w:ascii="Times New Roman" w:hAnsi="Times New Roman" w:cs="Times New Roman"/>
          <w:b/>
          <w:sz w:val="24"/>
          <w:szCs w:val="24"/>
        </w:rPr>
        <w:t>BNP</w:t>
      </w:r>
      <w:r w:rsidR="006E0DAA" w:rsidRPr="00CF70CF">
        <w:rPr>
          <w:rFonts w:ascii="Times New Roman" w:hAnsi="Times New Roman" w:cs="Times New Roman"/>
          <w:b/>
          <w:sz w:val="24"/>
          <w:szCs w:val="24"/>
        </w:rPr>
        <w:t xml:space="preserve"> </w:t>
      </w:r>
      <w:proofErr w:type="spellStart"/>
      <w:r w:rsidRPr="00CF70CF">
        <w:rPr>
          <w:rFonts w:ascii="Times New Roman" w:hAnsi="Times New Roman" w:cs="Times New Roman"/>
          <w:b/>
          <w:sz w:val="24"/>
          <w:szCs w:val="24"/>
        </w:rPr>
        <w:t>Paribas</w:t>
      </w:r>
      <w:proofErr w:type="spellEnd"/>
      <w:r w:rsidR="006E0DAA" w:rsidRPr="00CF70CF">
        <w:rPr>
          <w:rFonts w:ascii="Times New Roman" w:hAnsi="Times New Roman" w:cs="Times New Roman"/>
          <w:b/>
          <w:sz w:val="24"/>
          <w:szCs w:val="24"/>
        </w:rPr>
        <w:t xml:space="preserve"> </w:t>
      </w:r>
      <w:r w:rsidRPr="00CF70CF">
        <w:rPr>
          <w:rFonts w:ascii="Times New Roman" w:hAnsi="Times New Roman" w:cs="Times New Roman"/>
          <w:b/>
          <w:sz w:val="24"/>
          <w:szCs w:val="24"/>
        </w:rPr>
        <w:t>Bank</w:t>
      </w:r>
      <w:r w:rsidR="006E0DAA" w:rsidRPr="00CF70CF">
        <w:rPr>
          <w:rFonts w:ascii="Times New Roman" w:hAnsi="Times New Roman" w:cs="Times New Roman"/>
          <w:b/>
          <w:sz w:val="24"/>
          <w:szCs w:val="24"/>
        </w:rPr>
        <w:t xml:space="preserve"> </w:t>
      </w:r>
      <w:r w:rsidRPr="00CF70CF">
        <w:rPr>
          <w:rFonts w:ascii="Times New Roman" w:hAnsi="Times New Roman" w:cs="Times New Roman"/>
          <w:b/>
          <w:sz w:val="24"/>
          <w:szCs w:val="24"/>
        </w:rPr>
        <w:t>Polska</w:t>
      </w:r>
      <w:r w:rsidR="006E0DAA" w:rsidRPr="00CF70CF">
        <w:rPr>
          <w:rFonts w:ascii="Times New Roman" w:hAnsi="Times New Roman" w:cs="Times New Roman"/>
          <w:b/>
          <w:sz w:val="24"/>
          <w:szCs w:val="24"/>
        </w:rPr>
        <w:t xml:space="preserve"> </w:t>
      </w:r>
      <w:r w:rsidRPr="00CF70CF">
        <w:rPr>
          <w:rFonts w:ascii="Times New Roman" w:hAnsi="Times New Roman" w:cs="Times New Roman"/>
          <w:b/>
          <w:sz w:val="24"/>
          <w:szCs w:val="24"/>
        </w:rPr>
        <w:t>S.A.</w:t>
      </w:r>
      <w:r w:rsidR="006E0DAA" w:rsidRPr="00CF70CF">
        <w:rPr>
          <w:rFonts w:ascii="Times New Roman" w:hAnsi="Times New Roman" w:cs="Times New Roman"/>
          <w:b/>
          <w:sz w:val="24"/>
          <w:szCs w:val="24"/>
        </w:rPr>
        <w:t xml:space="preserve"> </w:t>
      </w:r>
      <w:r w:rsidRPr="00CF70CF">
        <w:rPr>
          <w:rFonts w:ascii="Times New Roman" w:hAnsi="Times New Roman" w:cs="Times New Roman"/>
          <w:b/>
          <w:sz w:val="24"/>
          <w:szCs w:val="24"/>
        </w:rPr>
        <w:t>O/Katowice</w:t>
      </w:r>
      <w:r w:rsidR="006E0DAA" w:rsidRPr="00CF70CF">
        <w:rPr>
          <w:rFonts w:ascii="Times New Roman" w:hAnsi="Times New Roman" w:cs="Times New Roman"/>
          <w:b/>
          <w:sz w:val="24"/>
          <w:szCs w:val="24"/>
        </w:rPr>
        <w:t xml:space="preserve"> </w:t>
      </w:r>
      <w:r w:rsidRPr="00CF70CF">
        <w:rPr>
          <w:rFonts w:ascii="Times New Roman" w:hAnsi="Times New Roman" w:cs="Times New Roman"/>
          <w:b/>
          <w:sz w:val="24"/>
          <w:szCs w:val="24"/>
        </w:rPr>
        <w:t>Nr</w:t>
      </w:r>
      <w:r w:rsidR="006E0DAA" w:rsidRPr="00CF70CF">
        <w:rPr>
          <w:rFonts w:ascii="Times New Roman" w:hAnsi="Times New Roman" w:cs="Times New Roman"/>
          <w:b/>
          <w:sz w:val="24"/>
          <w:szCs w:val="24"/>
        </w:rPr>
        <w:t xml:space="preserve"> </w:t>
      </w:r>
      <w:r w:rsidRPr="00CF70CF">
        <w:rPr>
          <w:rFonts w:ascii="Times New Roman" w:hAnsi="Times New Roman" w:cs="Times New Roman"/>
          <w:b/>
          <w:sz w:val="24"/>
          <w:szCs w:val="24"/>
        </w:rPr>
        <w:t>37</w:t>
      </w:r>
      <w:r w:rsidR="006E0DAA" w:rsidRPr="00CF70CF">
        <w:rPr>
          <w:rFonts w:ascii="Times New Roman" w:hAnsi="Times New Roman" w:cs="Times New Roman"/>
          <w:b/>
          <w:sz w:val="24"/>
          <w:szCs w:val="24"/>
        </w:rPr>
        <w:t xml:space="preserve"> </w:t>
      </w:r>
      <w:r w:rsidRPr="00CF70CF">
        <w:rPr>
          <w:rFonts w:ascii="Times New Roman" w:hAnsi="Times New Roman" w:cs="Times New Roman"/>
          <w:b/>
          <w:sz w:val="24"/>
          <w:szCs w:val="24"/>
        </w:rPr>
        <w:t>2030</w:t>
      </w:r>
      <w:r w:rsidR="006E0DAA" w:rsidRPr="00CF70CF">
        <w:rPr>
          <w:rFonts w:ascii="Times New Roman" w:hAnsi="Times New Roman" w:cs="Times New Roman"/>
          <w:b/>
          <w:sz w:val="24"/>
          <w:szCs w:val="24"/>
        </w:rPr>
        <w:t xml:space="preserve"> </w:t>
      </w:r>
      <w:r w:rsidRPr="00CF70CF">
        <w:rPr>
          <w:rFonts w:ascii="Times New Roman" w:hAnsi="Times New Roman" w:cs="Times New Roman"/>
          <w:b/>
          <w:sz w:val="24"/>
          <w:szCs w:val="24"/>
        </w:rPr>
        <w:t>0045</w:t>
      </w:r>
      <w:r w:rsidR="006E0DAA" w:rsidRPr="00CF70CF">
        <w:rPr>
          <w:rFonts w:ascii="Times New Roman" w:hAnsi="Times New Roman" w:cs="Times New Roman"/>
          <w:b/>
          <w:sz w:val="24"/>
          <w:szCs w:val="24"/>
        </w:rPr>
        <w:t xml:space="preserve"> </w:t>
      </w:r>
      <w:r w:rsidRPr="00CF70CF">
        <w:rPr>
          <w:rFonts w:ascii="Times New Roman" w:hAnsi="Times New Roman" w:cs="Times New Roman"/>
          <w:b/>
          <w:sz w:val="24"/>
          <w:szCs w:val="24"/>
        </w:rPr>
        <w:t>1110</w:t>
      </w:r>
      <w:r w:rsidR="006E0DAA" w:rsidRPr="00CF70CF">
        <w:rPr>
          <w:rFonts w:ascii="Times New Roman" w:hAnsi="Times New Roman" w:cs="Times New Roman"/>
          <w:b/>
          <w:sz w:val="24"/>
          <w:szCs w:val="24"/>
        </w:rPr>
        <w:t xml:space="preserve"> </w:t>
      </w:r>
      <w:r w:rsidRPr="00CF70CF">
        <w:rPr>
          <w:rFonts w:ascii="Times New Roman" w:hAnsi="Times New Roman" w:cs="Times New Roman"/>
          <w:b/>
          <w:sz w:val="24"/>
          <w:szCs w:val="24"/>
        </w:rPr>
        <w:t>0000</w:t>
      </w:r>
      <w:r w:rsidR="006E0DAA" w:rsidRPr="00CF70CF">
        <w:rPr>
          <w:rFonts w:ascii="Times New Roman" w:hAnsi="Times New Roman" w:cs="Times New Roman"/>
          <w:b/>
          <w:sz w:val="24"/>
          <w:szCs w:val="24"/>
        </w:rPr>
        <w:t xml:space="preserve"> </w:t>
      </w:r>
      <w:r w:rsidRPr="00CF70CF">
        <w:rPr>
          <w:rFonts w:ascii="Times New Roman" w:hAnsi="Times New Roman" w:cs="Times New Roman"/>
          <w:b/>
          <w:sz w:val="24"/>
          <w:szCs w:val="24"/>
        </w:rPr>
        <w:t>0124</w:t>
      </w:r>
      <w:r w:rsidR="006E0DAA" w:rsidRPr="00CF70CF">
        <w:rPr>
          <w:rFonts w:ascii="Times New Roman" w:hAnsi="Times New Roman" w:cs="Times New Roman"/>
          <w:b/>
          <w:sz w:val="24"/>
          <w:szCs w:val="24"/>
        </w:rPr>
        <w:t xml:space="preserve"> </w:t>
      </w:r>
      <w:r w:rsidRPr="00CF70CF">
        <w:rPr>
          <w:rFonts w:ascii="Times New Roman" w:hAnsi="Times New Roman" w:cs="Times New Roman"/>
          <w:b/>
          <w:sz w:val="24"/>
          <w:szCs w:val="24"/>
        </w:rPr>
        <w:t>8120</w:t>
      </w:r>
      <w:r w:rsidR="006E0DAA" w:rsidRPr="00CF70CF">
        <w:rPr>
          <w:rFonts w:ascii="Times New Roman" w:hAnsi="Times New Roman" w:cs="Times New Roman"/>
          <w:sz w:val="24"/>
          <w:szCs w:val="24"/>
        </w:rPr>
        <w:t xml:space="preserve"> </w:t>
      </w:r>
    </w:p>
    <w:p w14:paraId="5541A313" w14:textId="77777777" w:rsidR="00D440AE" w:rsidRPr="00CF70CF" w:rsidRDefault="00D440AE" w:rsidP="00885433">
      <w:pPr>
        <w:numPr>
          <w:ilvl w:val="0"/>
          <w:numId w:val="97"/>
        </w:numPr>
        <w:spacing w:after="0"/>
        <w:jc w:val="both"/>
        <w:rPr>
          <w:rFonts w:ascii="Times New Roman" w:hAnsi="Times New Roman" w:cs="Times New Roman"/>
          <w:sz w:val="24"/>
          <w:szCs w:val="24"/>
        </w:rPr>
      </w:pPr>
      <w:r w:rsidRPr="00CF70CF">
        <w:rPr>
          <w:rFonts w:ascii="Times New Roman" w:hAnsi="Times New Roman" w:cs="Times New Roman"/>
          <w:sz w:val="24"/>
          <w:szCs w:val="24"/>
        </w:rPr>
        <w:t>Zwrot</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zabezpieczenia</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należytego</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wykonania</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Umowy</w:t>
      </w:r>
    </w:p>
    <w:p w14:paraId="5219E804" w14:textId="77777777" w:rsidR="00D440AE" w:rsidRPr="00CF70CF" w:rsidRDefault="00D440AE" w:rsidP="00607ECF">
      <w:pPr>
        <w:spacing w:after="0"/>
        <w:ind w:left="360"/>
        <w:jc w:val="both"/>
        <w:rPr>
          <w:rStyle w:val="Brak"/>
          <w:rFonts w:ascii="Times New Roman" w:hAnsi="Times New Roman" w:cs="Times New Roman"/>
          <w:sz w:val="24"/>
          <w:szCs w:val="24"/>
        </w:rPr>
      </w:pPr>
      <w:r w:rsidRPr="00CF70CF">
        <w:rPr>
          <w:rFonts w:ascii="Times New Roman" w:hAnsi="Times New Roman" w:cs="Times New Roman"/>
          <w:sz w:val="24"/>
          <w:szCs w:val="24"/>
        </w:rPr>
        <w:t>Zabezpieczenie</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zostanie</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zwrócone</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w</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trybie</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art.</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453</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ust.</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2,3</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ustawy</w:t>
      </w:r>
      <w:r w:rsidR="006E0DAA" w:rsidRPr="00CF70CF">
        <w:rPr>
          <w:rFonts w:ascii="Times New Roman" w:hAnsi="Times New Roman" w:cs="Times New Roman"/>
          <w:sz w:val="24"/>
          <w:szCs w:val="24"/>
        </w:rPr>
        <w:t xml:space="preserve"> </w:t>
      </w:r>
      <w:proofErr w:type="spellStart"/>
      <w:r w:rsidRPr="00CF70CF">
        <w:rPr>
          <w:rFonts w:ascii="Times New Roman" w:hAnsi="Times New Roman" w:cs="Times New Roman"/>
          <w:sz w:val="24"/>
          <w:szCs w:val="24"/>
        </w:rPr>
        <w:t>Pzp</w:t>
      </w:r>
      <w:proofErr w:type="spellEnd"/>
      <w:r w:rsidRPr="00CF70CF">
        <w:rPr>
          <w:rFonts w:ascii="Times New Roman" w:hAnsi="Times New Roman" w:cs="Times New Roman"/>
          <w:sz w:val="24"/>
          <w:szCs w:val="24"/>
        </w:rPr>
        <w:t>:</w:t>
      </w:r>
    </w:p>
    <w:p w14:paraId="46E6D2AB" w14:textId="77777777" w:rsidR="00D440AE" w:rsidRPr="00CF70CF" w:rsidRDefault="00D440AE" w:rsidP="00607ECF">
      <w:pPr>
        <w:spacing w:after="0"/>
        <w:ind w:left="360"/>
        <w:jc w:val="both"/>
        <w:rPr>
          <w:rStyle w:val="Brak"/>
          <w:rFonts w:ascii="Times New Roman" w:hAnsi="Times New Roman" w:cs="Times New Roman"/>
          <w:b/>
          <w:bCs/>
          <w:sz w:val="24"/>
          <w:szCs w:val="24"/>
        </w:rPr>
      </w:pPr>
      <w:r w:rsidRPr="00CF70CF">
        <w:rPr>
          <w:rStyle w:val="Brak"/>
          <w:rFonts w:ascii="Times New Roman" w:hAnsi="Times New Roman" w:cs="Times New Roman"/>
          <w:sz w:val="24"/>
          <w:szCs w:val="24"/>
          <w:u w:val="single"/>
        </w:rPr>
        <w:t>a)</w:t>
      </w:r>
      <w:r w:rsidRPr="00CF70CF">
        <w:rPr>
          <w:rStyle w:val="Brak"/>
          <w:rFonts w:ascii="Times New Roman" w:hAnsi="Times New Roman" w:cs="Times New Roman"/>
          <w:sz w:val="24"/>
          <w:szCs w:val="24"/>
          <w:u w:val="single"/>
        </w:rPr>
        <w:tab/>
        <w:t>w</w:t>
      </w:r>
      <w:r w:rsidR="006E0DAA" w:rsidRPr="00CF70CF">
        <w:rPr>
          <w:rStyle w:val="Brak"/>
          <w:rFonts w:ascii="Times New Roman" w:hAnsi="Times New Roman" w:cs="Times New Roman"/>
          <w:sz w:val="24"/>
          <w:szCs w:val="24"/>
          <w:u w:val="single"/>
        </w:rPr>
        <w:t xml:space="preserve"> </w:t>
      </w:r>
      <w:r w:rsidRPr="00CF70CF">
        <w:rPr>
          <w:rStyle w:val="Brak"/>
          <w:rFonts w:ascii="Times New Roman" w:hAnsi="Times New Roman" w:cs="Times New Roman"/>
          <w:sz w:val="24"/>
          <w:szCs w:val="24"/>
          <w:u w:val="single"/>
        </w:rPr>
        <w:t>terminie</w:t>
      </w:r>
      <w:r w:rsidR="006E0DAA" w:rsidRPr="00CF70CF">
        <w:rPr>
          <w:rStyle w:val="Brak"/>
          <w:rFonts w:ascii="Times New Roman" w:hAnsi="Times New Roman" w:cs="Times New Roman"/>
          <w:sz w:val="24"/>
          <w:szCs w:val="24"/>
          <w:u w:val="single"/>
        </w:rPr>
        <w:t xml:space="preserve"> </w:t>
      </w:r>
      <w:r w:rsidRPr="00CF70CF">
        <w:rPr>
          <w:rStyle w:val="Brak"/>
          <w:rFonts w:ascii="Times New Roman" w:hAnsi="Times New Roman" w:cs="Times New Roman"/>
          <w:sz w:val="24"/>
          <w:szCs w:val="24"/>
          <w:u w:val="single"/>
        </w:rPr>
        <w:t>30</w:t>
      </w:r>
      <w:r w:rsidR="006E0DAA" w:rsidRPr="00CF70CF">
        <w:rPr>
          <w:rStyle w:val="Brak"/>
          <w:rFonts w:ascii="Times New Roman" w:hAnsi="Times New Roman" w:cs="Times New Roman"/>
          <w:sz w:val="24"/>
          <w:szCs w:val="24"/>
          <w:u w:val="single"/>
        </w:rPr>
        <w:t xml:space="preserve"> </w:t>
      </w:r>
      <w:r w:rsidRPr="00CF70CF">
        <w:rPr>
          <w:rStyle w:val="Brak"/>
          <w:rFonts w:ascii="Times New Roman" w:hAnsi="Times New Roman" w:cs="Times New Roman"/>
          <w:sz w:val="24"/>
          <w:szCs w:val="24"/>
          <w:u w:val="single"/>
        </w:rPr>
        <w:t>dni</w:t>
      </w:r>
      <w:r w:rsidR="006E0DAA" w:rsidRPr="00CF70CF">
        <w:rPr>
          <w:rStyle w:val="Brak"/>
          <w:rFonts w:ascii="Times New Roman" w:hAnsi="Times New Roman" w:cs="Times New Roman"/>
          <w:sz w:val="24"/>
          <w:szCs w:val="24"/>
          <w:u w:val="single"/>
        </w:rPr>
        <w:t xml:space="preserve"> </w:t>
      </w:r>
      <w:r w:rsidRPr="00CF70CF">
        <w:rPr>
          <w:rStyle w:val="Brak"/>
          <w:rFonts w:ascii="Times New Roman" w:hAnsi="Times New Roman" w:cs="Times New Roman"/>
          <w:sz w:val="24"/>
          <w:szCs w:val="24"/>
        </w:rPr>
        <w:t>po</w:t>
      </w:r>
      <w:r w:rsidR="006E0DAA" w:rsidRPr="00CF70CF">
        <w:rPr>
          <w:rStyle w:val="Brak"/>
          <w:rFonts w:ascii="Times New Roman" w:hAnsi="Times New Roman" w:cs="Times New Roman"/>
          <w:sz w:val="24"/>
          <w:szCs w:val="24"/>
        </w:rPr>
        <w:t xml:space="preserve"> </w:t>
      </w:r>
      <w:r w:rsidRPr="00CF70CF">
        <w:rPr>
          <w:rStyle w:val="Brak"/>
          <w:rFonts w:ascii="Times New Roman" w:hAnsi="Times New Roman" w:cs="Times New Roman"/>
          <w:sz w:val="24"/>
          <w:szCs w:val="24"/>
        </w:rPr>
        <w:t>podpisaniu</w:t>
      </w:r>
      <w:r w:rsidR="006E0DAA" w:rsidRPr="00CF70CF">
        <w:rPr>
          <w:rStyle w:val="Brak"/>
          <w:rFonts w:ascii="Times New Roman" w:hAnsi="Times New Roman" w:cs="Times New Roman"/>
          <w:sz w:val="24"/>
          <w:szCs w:val="24"/>
        </w:rPr>
        <w:t xml:space="preserve"> </w:t>
      </w:r>
      <w:r w:rsidRPr="00CF70CF">
        <w:rPr>
          <w:rStyle w:val="Brak"/>
          <w:rFonts w:ascii="Times New Roman" w:hAnsi="Times New Roman" w:cs="Times New Roman"/>
          <w:sz w:val="24"/>
          <w:szCs w:val="24"/>
        </w:rPr>
        <w:t>przez</w:t>
      </w:r>
      <w:r w:rsidR="006E0DAA" w:rsidRPr="00CF70CF">
        <w:rPr>
          <w:rStyle w:val="Brak"/>
          <w:rFonts w:ascii="Times New Roman" w:hAnsi="Times New Roman" w:cs="Times New Roman"/>
          <w:sz w:val="24"/>
          <w:szCs w:val="24"/>
        </w:rPr>
        <w:t xml:space="preserve"> </w:t>
      </w:r>
      <w:r w:rsidRPr="00CF70CF">
        <w:rPr>
          <w:rStyle w:val="Brak"/>
          <w:rFonts w:ascii="Times New Roman" w:hAnsi="Times New Roman" w:cs="Times New Roman"/>
          <w:sz w:val="24"/>
          <w:szCs w:val="24"/>
        </w:rPr>
        <w:t>strony</w:t>
      </w:r>
      <w:r w:rsidR="006E0DAA" w:rsidRPr="00CF70CF">
        <w:rPr>
          <w:rStyle w:val="Brak"/>
          <w:rFonts w:ascii="Times New Roman" w:hAnsi="Times New Roman" w:cs="Times New Roman"/>
          <w:sz w:val="24"/>
          <w:szCs w:val="24"/>
        </w:rPr>
        <w:t xml:space="preserve"> </w:t>
      </w:r>
      <w:r w:rsidRPr="00CF70CF">
        <w:rPr>
          <w:rStyle w:val="Brak"/>
          <w:rFonts w:ascii="Times New Roman" w:hAnsi="Times New Roman" w:cs="Times New Roman"/>
          <w:sz w:val="24"/>
          <w:szCs w:val="24"/>
        </w:rPr>
        <w:t>„Protokołu</w:t>
      </w:r>
      <w:r w:rsidR="006E0DAA" w:rsidRPr="00CF70CF">
        <w:rPr>
          <w:rStyle w:val="Brak"/>
          <w:rFonts w:ascii="Times New Roman" w:hAnsi="Times New Roman" w:cs="Times New Roman"/>
          <w:sz w:val="24"/>
          <w:szCs w:val="24"/>
        </w:rPr>
        <w:t xml:space="preserve"> </w:t>
      </w:r>
      <w:r w:rsidRPr="00CF70CF">
        <w:rPr>
          <w:rStyle w:val="Brak"/>
          <w:rFonts w:ascii="Times New Roman" w:hAnsi="Times New Roman" w:cs="Times New Roman"/>
          <w:sz w:val="24"/>
          <w:szCs w:val="24"/>
        </w:rPr>
        <w:t>odbioru</w:t>
      </w:r>
      <w:r w:rsidR="006E0DAA" w:rsidRPr="00CF70CF">
        <w:rPr>
          <w:rStyle w:val="Brak"/>
          <w:rFonts w:ascii="Times New Roman" w:hAnsi="Times New Roman" w:cs="Times New Roman"/>
          <w:sz w:val="24"/>
          <w:szCs w:val="24"/>
        </w:rPr>
        <w:t xml:space="preserve"> </w:t>
      </w:r>
      <w:r w:rsidRPr="00CF70CF">
        <w:rPr>
          <w:rStyle w:val="Brak"/>
          <w:rFonts w:ascii="Times New Roman" w:hAnsi="Times New Roman" w:cs="Times New Roman"/>
          <w:sz w:val="24"/>
          <w:szCs w:val="24"/>
        </w:rPr>
        <w:t>przedmiotu</w:t>
      </w:r>
      <w:r w:rsidR="006E0DAA" w:rsidRPr="00CF70CF">
        <w:rPr>
          <w:rStyle w:val="Brak"/>
          <w:rFonts w:ascii="Times New Roman" w:hAnsi="Times New Roman" w:cs="Times New Roman"/>
          <w:sz w:val="24"/>
          <w:szCs w:val="24"/>
        </w:rPr>
        <w:t xml:space="preserve"> </w:t>
      </w:r>
      <w:r w:rsidRPr="00CF70CF">
        <w:rPr>
          <w:rStyle w:val="Brak"/>
          <w:rFonts w:ascii="Times New Roman" w:hAnsi="Times New Roman" w:cs="Times New Roman"/>
          <w:sz w:val="24"/>
          <w:szCs w:val="24"/>
        </w:rPr>
        <w:t>zamówienia”</w:t>
      </w:r>
      <w:r w:rsidR="006E0DAA" w:rsidRPr="00CF70CF">
        <w:rPr>
          <w:rStyle w:val="Brak"/>
          <w:rFonts w:ascii="Times New Roman" w:hAnsi="Times New Roman" w:cs="Times New Roman"/>
          <w:sz w:val="24"/>
          <w:szCs w:val="24"/>
        </w:rPr>
        <w:t xml:space="preserve"> </w:t>
      </w:r>
      <w:r w:rsidRPr="00CF70CF">
        <w:rPr>
          <w:rStyle w:val="Brak"/>
          <w:rFonts w:ascii="Times New Roman" w:hAnsi="Times New Roman" w:cs="Times New Roman"/>
          <w:sz w:val="24"/>
          <w:szCs w:val="24"/>
          <w:u w:val="single"/>
        </w:rPr>
        <w:t>w</w:t>
      </w:r>
      <w:r w:rsidR="006E0DAA" w:rsidRPr="00CF70CF">
        <w:rPr>
          <w:rStyle w:val="Brak"/>
          <w:rFonts w:ascii="Times New Roman" w:hAnsi="Times New Roman" w:cs="Times New Roman"/>
          <w:sz w:val="24"/>
          <w:szCs w:val="24"/>
          <w:u w:val="single"/>
        </w:rPr>
        <w:t xml:space="preserve"> </w:t>
      </w:r>
      <w:r w:rsidRPr="00CF70CF">
        <w:rPr>
          <w:rStyle w:val="Brak"/>
          <w:rFonts w:ascii="Times New Roman" w:hAnsi="Times New Roman" w:cs="Times New Roman"/>
          <w:sz w:val="24"/>
          <w:szCs w:val="24"/>
          <w:u w:val="single"/>
        </w:rPr>
        <w:t>wysokości</w:t>
      </w:r>
      <w:r w:rsidR="006E0DAA" w:rsidRPr="00CF70CF">
        <w:rPr>
          <w:rStyle w:val="Brak"/>
          <w:rFonts w:ascii="Times New Roman" w:hAnsi="Times New Roman" w:cs="Times New Roman"/>
          <w:sz w:val="24"/>
          <w:szCs w:val="24"/>
          <w:u w:val="single"/>
        </w:rPr>
        <w:t xml:space="preserve"> </w:t>
      </w:r>
      <w:r w:rsidRPr="00CF70CF">
        <w:rPr>
          <w:rStyle w:val="Brak"/>
          <w:rFonts w:ascii="Times New Roman" w:hAnsi="Times New Roman" w:cs="Times New Roman"/>
          <w:sz w:val="24"/>
          <w:szCs w:val="24"/>
        </w:rPr>
        <w:t>-</w:t>
      </w:r>
      <w:r w:rsidR="006E0DAA" w:rsidRPr="00CF70CF">
        <w:rPr>
          <w:rStyle w:val="Brak"/>
          <w:rFonts w:ascii="Times New Roman" w:hAnsi="Times New Roman" w:cs="Times New Roman"/>
          <w:sz w:val="24"/>
          <w:szCs w:val="24"/>
        </w:rPr>
        <w:t xml:space="preserve"> </w:t>
      </w:r>
      <w:r w:rsidRPr="00CF70CF">
        <w:rPr>
          <w:rStyle w:val="Brak"/>
          <w:rFonts w:ascii="Times New Roman" w:hAnsi="Times New Roman" w:cs="Times New Roman"/>
          <w:b/>
          <w:bCs/>
          <w:sz w:val="24"/>
          <w:szCs w:val="24"/>
        </w:rPr>
        <w:t>70%.</w:t>
      </w:r>
    </w:p>
    <w:p w14:paraId="202CD592" w14:textId="77777777" w:rsidR="00D226EE" w:rsidRPr="00CF70CF" w:rsidRDefault="00D440AE" w:rsidP="00607ECF">
      <w:pPr>
        <w:spacing w:after="0"/>
        <w:ind w:left="360"/>
        <w:jc w:val="both"/>
        <w:rPr>
          <w:rStyle w:val="Brak"/>
          <w:rFonts w:ascii="Times New Roman" w:hAnsi="Times New Roman" w:cs="Times New Roman"/>
          <w:b/>
          <w:bCs/>
          <w:sz w:val="24"/>
          <w:szCs w:val="24"/>
        </w:rPr>
      </w:pPr>
      <w:r w:rsidRPr="00CF70CF">
        <w:rPr>
          <w:rStyle w:val="Brak"/>
          <w:rFonts w:ascii="Times New Roman" w:hAnsi="Times New Roman" w:cs="Times New Roman"/>
          <w:sz w:val="24"/>
          <w:szCs w:val="24"/>
          <w:u w:val="single"/>
        </w:rPr>
        <w:t>b)</w:t>
      </w:r>
      <w:r w:rsidRPr="00CF70CF">
        <w:rPr>
          <w:rStyle w:val="Brak"/>
          <w:rFonts w:ascii="Times New Roman" w:hAnsi="Times New Roman" w:cs="Times New Roman"/>
          <w:sz w:val="24"/>
          <w:szCs w:val="24"/>
          <w:u w:val="single"/>
        </w:rPr>
        <w:tab/>
        <w:t>w</w:t>
      </w:r>
      <w:r w:rsidR="006E0DAA" w:rsidRPr="00CF70CF">
        <w:rPr>
          <w:rStyle w:val="Brak"/>
          <w:rFonts w:ascii="Times New Roman" w:hAnsi="Times New Roman" w:cs="Times New Roman"/>
          <w:sz w:val="24"/>
          <w:szCs w:val="24"/>
          <w:u w:val="single"/>
        </w:rPr>
        <w:t xml:space="preserve"> </w:t>
      </w:r>
      <w:r w:rsidRPr="00CF70CF">
        <w:rPr>
          <w:rStyle w:val="Brak"/>
          <w:rFonts w:ascii="Times New Roman" w:hAnsi="Times New Roman" w:cs="Times New Roman"/>
          <w:sz w:val="24"/>
          <w:szCs w:val="24"/>
          <w:u w:val="single"/>
        </w:rPr>
        <w:t>terminie</w:t>
      </w:r>
      <w:r w:rsidR="006E0DAA" w:rsidRPr="00CF70CF">
        <w:rPr>
          <w:rStyle w:val="Brak"/>
          <w:rFonts w:ascii="Times New Roman" w:hAnsi="Times New Roman" w:cs="Times New Roman"/>
          <w:sz w:val="24"/>
          <w:szCs w:val="24"/>
          <w:u w:val="single"/>
        </w:rPr>
        <w:t xml:space="preserve"> </w:t>
      </w:r>
      <w:r w:rsidRPr="00CF70CF">
        <w:rPr>
          <w:rStyle w:val="Brak"/>
          <w:rFonts w:ascii="Times New Roman" w:hAnsi="Times New Roman" w:cs="Times New Roman"/>
          <w:sz w:val="24"/>
          <w:szCs w:val="24"/>
          <w:u w:val="single"/>
        </w:rPr>
        <w:t>15</w:t>
      </w:r>
      <w:r w:rsidR="006E0DAA" w:rsidRPr="00CF70CF">
        <w:rPr>
          <w:rStyle w:val="Brak"/>
          <w:rFonts w:ascii="Times New Roman" w:hAnsi="Times New Roman" w:cs="Times New Roman"/>
          <w:sz w:val="24"/>
          <w:szCs w:val="24"/>
          <w:u w:val="single"/>
        </w:rPr>
        <w:t xml:space="preserve"> </w:t>
      </w:r>
      <w:r w:rsidRPr="00CF70CF">
        <w:rPr>
          <w:rStyle w:val="Brak"/>
          <w:rFonts w:ascii="Times New Roman" w:hAnsi="Times New Roman" w:cs="Times New Roman"/>
          <w:sz w:val="24"/>
          <w:szCs w:val="24"/>
          <w:u w:val="single"/>
        </w:rPr>
        <w:t>dni</w:t>
      </w:r>
      <w:r w:rsidR="006E0DAA" w:rsidRPr="00CF70CF">
        <w:rPr>
          <w:rStyle w:val="Brak"/>
          <w:rFonts w:ascii="Times New Roman" w:hAnsi="Times New Roman" w:cs="Times New Roman"/>
          <w:sz w:val="24"/>
          <w:szCs w:val="24"/>
          <w:u w:val="single"/>
        </w:rPr>
        <w:t xml:space="preserve"> </w:t>
      </w:r>
      <w:r w:rsidRPr="00CF70CF">
        <w:rPr>
          <w:rStyle w:val="Brak"/>
          <w:rFonts w:ascii="Times New Roman" w:hAnsi="Times New Roman" w:cs="Times New Roman"/>
          <w:sz w:val="24"/>
          <w:szCs w:val="24"/>
        </w:rPr>
        <w:t>po</w:t>
      </w:r>
      <w:r w:rsidR="006E0DAA" w:rsidRPr="00CF70CF">
        <w:rPr>
          <w:rStyle w:val="Brak"/>
          <w:rFonts w:ascii="Times New Roman" w:hAnsi="Times New Roman" w:cs="Times New Roman"/>
          <w:sz w:val="24"/>
          <w:szCs w:val="24"/>
        </w:rPr>
        <w:t xml:space="preserve"> </w:t>
      </w:r>
      <w:r w:rsidRPr="00CF70CF">
        <w:rPr>
          <w:rStyle w:val="Brak"/>
          <w:rFonts w:ascii="Times New Roman" w:hAnsi="Times New Roman" w:cs="Times New Roman"/>
          <w:sz w:val="24"/>
          <w:szCs w:val="24"/>
        </w:rPr>
        <w:t>wygaśnięciu</w:t>
      </w:r>
      <w:r w:rsidR="006E0DAA" w:rsidRPr="00CF70CF">
        <w:rPr>
          <w:rStyle w:val="Brak"/>
          <w:rFonts w:ascii="Times New Roman" w:hAnsi="Times New Roman" w:cs="Times New Roman"/>
          <w:sz w:val="24"/>
          <w:szCs w:val="24"/>
        </w:rPr>
        <w:t xml:space="preserve"> </w:t>
      </w:r>
      <w:r w:rsidRPr="00CF70CF">
        <w:rPr>
          <w:rStyle w:val="Brak"/>
          <w:rFonts w:ascii="Times New Roman" w:hAnsi="Times New Roman" w:cs="Times New Roman"/>
          <w:sz w:val="24"/>
          <w:szCs w:val="24"/>
        </w:rPr>
        <w:t>rękojmi</w:t>
      </w:r>
      <w:r w:rsidR="006E0DAA" w:rsidRPr="00CF70CF">
        <w:rPr>
          <w:rStyle w:val="Brak"/>
          <w:rFonts w:ascii="Times New Roman" w:hAnsi="Times New Roman" w:cs="Times New Roman"/>
          <w:sz w:val="24"/>
          <w:szCs w:val="24"/>
        </w:rPr>
        <w:t xml:space="preserve"> </w:t>
      </w:r>
      <w:r w:rsidRPr="00CF70CF">
        <w:rPr>
          <w:rStyle w:val="Brak"/>
          <w:rFonts w:ascii="Times New Roman" w:hAnsi="Times New Roman" w:cs="Times New Roman"/>
          <w:sz w:val="24"/>
          <w:szCs w:val="24"/>
        </w:rPr>
        <w:t>lub</w:t>
      </w:r>
      <w:r w:rsidR="006E0DAA" w:rsidRPr="00CF70CF">
        <w:rPr>
          <w:rStyle w:val="Brak"/>
          <w:rFonts w:ascii="Times New Roman" w:hAnsi="Times New Roman" w:cs="Times New Roman"/>
          <w:sz w:val="24"/>
          <w:szCs w:val="24"/>
        </w:rPr>
        <w:t xml:space="preserve"> </w:t>
      </w:r>
      <w:r w:rsidRPr="00CF70CF">
        <w:rPr>
          <w:rStyle w:val="Brak"/>
          <w:rFonts w:ascii="Times New Roman" w:hAnsi="Times New Roman" w:cs="Times New Roman"/>
          <w:sz w:val="24"/>
          <w:szCs w:val="24"/>
        </w:rPr>
        <w:t>gwarancji</w:t>
      </w:r>
      <w:r w:rsidR="006E0DAA" w:rsidRPr="00CF70CF">
        <w:rPr>
          <w:rStyle w:val="Brak"/>
          <w:rFonts w:ascii="Times New Roman" w:hAnsi="Times New Roman" w:cs="Times New Roman"/>
          <w:sz w:val="24"/>
          <w:szCs w:val="24"/>
        </w:rPr>
        <w:t xml:space="preserve"> </w:t>
      </w:r>
      <w:r w:rsidRPr="00CF70CF">
        <w:rPr>
          <w:rStyle w:val="Brak"/>
          <w:rFonts w:ascii="Times New Roman" w:hAnsi="Times New Roman" w:cs="Times New Roman"/>
          <w:sz w:val="24"/>
          <w:szCs w:val="24"/>
        </w:rPr>
        <w:t>(przy</w:t>
      </w:r>
      <w:r w:rsidR="006E0DAA" w:rsidRPr="00CF70CF">
        <w:rPr>
          <w:rStyle w:val="Brak"/>
          <w:rFonts w:ascii="Times New Roman" w:hAnsi="Times New Roman" w:cs="Times New Roman"/>
          <w:sz w:val="24"/>
          <w:szCs w:val="24"/>
        </w:rPr>
        <w:t xml:space="preserve"> </w:t>
      </w:r>
      <w:r w:rsidRPr="00CF70CF">
        <w:rPr>
          <w:rStyle w:val="Brak"/>
          <w:rFonts w:ascii="Times New Roman" w:hAnsi="Times New Roman" w:cs="Times New Roman"/>
          <w:sz w:val="24"/>
          <w:szCs w:val="24"/>
        </w:rPr>
        <w:t>czym</w:t>
      </w:r>
      <w:r w:rsidR="006E0DAA" w:rsidRPr="00CF70CF">
        <w:rPr>
          <w:rStyle w:val="Brak"/>
          <w:rFonts w:ascii="Times New Roman" w:hAnsi="Times New Roman" w:cs="Times New Roman"/>
          <w:sz w:val="24"/>
          <w:szCs w:val="24"/>
        </w:rPr>
        <w:t xml:space="preserve"> </w:t>
      </w:r>
      <w:r w:rsidRPr="00CF70CF">
        <w:rPr>
          <w:rStyle w:val="Brak"/>
          <w:rFonts w:ascii="Times New Roman" w:hAnsi="Times New Roman" w:cs="Times New Roman"/>
          <w:sz w:val="24"/>
          <w:szCs w:val="24"/>
        </w:rPr>
        <w:t>okres</w:t>
      </w:r>
      <w:r w:rsidR="006E0DAA" w:rsidRPr="00CF70CF">
        <w:rPr>
          <w:rStyle w:val="Brak"/>
          <w:rFonts w:ascii="Times New Roman" w:hAnsi="Times New Roman" w:cs="Times New Roman"/>
          <w:sz w:val="24"/>
          <w:szCs w:val="24"/>
        </w:rPr>
        <w:t xml:space="preserve"> </w:t>
      </w:r>
      <w:r w:rsidRPr="00CF70CF">
        <w:rPr>
          <w:rStyle w:val="Brak"/>
          <w:rFonts w:ascii="Times New Roman" w:hAnsi="Times New Roman" w:cs="Times New Roman"/>
          <w:sz w:val="24"/>
          <w:szCs w:val="24"/>
        </w:rPr>
        <w:t>rękojmi</w:t>
      </w:r>
      <w:r w:rsidR="006E0DAA" w:rsidRPr="00CF70CF">
        <w:rPr>
          <w:rStyle w:val="Brak"/>
          <w:rFonts w:ascii="Times New Roman" w:hAnsi="Times New Roman" w:cs="Times New Roman"/>
          <w:sz w:val="24"/>
          <w:szCs w:val="24"/>
        </w:rPr>
        <w:t xml:space="preserve"> </w:t>
      </w:r>
      <w:r w:rsidRPr="00CF70CF">
        <w:rPr>
          <w:rStyle w:val="Brak"/>
          <w:rFonts w:ascii="Times New Roman" w:hAnsi="Times New Roman" w:cs="Times New Roman"/>
          <w:sz w:val="24"/>
          <w:szCs w:val="24"/>
        </w:rPr>
        <w:t>nie</w:t>
      </w:r>
      <w:r w:rsidR="006E0DAA" w:rsidRPr="00CF70CF">
        <w:rPr>
          <w:rStyle w:val="Brak"/>
          <w:rFonts w:ascii="Times New Roman" w:hAnsi="Times New Roman" w:cs="Times New Roman"/>
          <w:sz w:val="24"/>
          <w:szCs w:val="24"/>
        </w:rPr>
        <w:t xml:space="preserve"> </w:t>
      </w:r>
      <w:r w:rsidRPr="00CF70CF">
        <w:rPr>
          <w:rStyle w:val="Brak"/>
          <w:rFonts w:ascii="Times New Roman" w:hAnsi="Times New Roman" w:cs="Times New Roman"/>
          <w:sz w:val="24"/>
          <w:szCs w:val="24"/>
        </w:rPr>
        <w:t>może</w:t>
      </w:r>
      <w:r w:rsidR="006E0DAA" w:rsidRPr="00CF70CF">
        <w:rPr>
          <w:rStyle w:val="Brak"/>
          <w:rFonts w:ascii="Times New Roman" w:hAnsi="Times New Roman" w:cs="Times New Roman"/>
          <w:sz w:val="24"/>
          <w:szCs w:val="24"/>
        </w:rPr>
        <w:t xml:space="preserve"> </w:t>
      </w:r>
      <w:r w:rsidRPr="00CF70CF">
        <w:rPr>
          <w:rStyle w:val="Brak"/>
          <w:rFonts w:ascii="Times New Roman" w:hAnsi="Times New Roman" w:cs="Times New Roman"/>
          <w:sz w:val="24"/>
          <w:szCs w:val="24"/>
        </w:rPr>
        <w:t>być</w:t>
      </w:r>
      <w:r w:rsidR="006E0DAA" w:rsidRPr="00CF70CF">
        <w:rPr>
          <w:rStyle w:val="Brak"/>
          <w:rFonts w:ascii="Times New Roman" w:hAnsi="Times New Roman" w:cs="Times New Roman"/>
          <w:sz w:val="24"/>
          <w:szCs w:val="24"/>
        </w:rPr>
        <w:t xml:space="preserve"> </w:t>
      </w:r>
      <w:r w:rsidRPr="00CF70CF">
        <w:rPr>
          <w:rStyle w:val="Brak"/>
          <w:rFonts w:ascii="Times New Roman" w:hAnsi="Times New Roman" w:cs="Times New Roman"/>
          <w:sz w:val="24"/>
          <w:szCs w:val="24"/>
        </w:rPr>
        <w:t>krótszy</w:t>
      </w:r>
      <w:r w:rsidR="006E0DAA" w:rsidRPr="00CF70CF">
        <w:rPr>
          <w:rStyle w:val="Brak"/>
          <w:rFonts w:ascii="Times New Roman" w:hAnsi="Times New Roman" w:cs="Times New Roman"/>
          <w:sz w:val="24"/>
          <w:szCs w:val="24"/>
        </w:rPr>
        <w:t xml:space="preserve"> </w:t>
      </w:r>
      <w:r w:rsidRPr="00CF70CF">
        <w:rPr>
          <w:rStyle w:val="Brak"/>
          <w:rFonts w:ascii="Times New Roman" w:hAnsi="Times New Roman" w:cs="Times New Roman"/>
          <w:sz w:val="24"/>
          <w:szCs w:val="24"/>
        </w:rPr>
        <w:t>niż</w:t>
      </w:r>
      <w:r w:rsidR="006E0DAA" w:rsidRPr="00CF70CF">
        <w:rPr>
          <w:rStyle w:val="Brak"/>
          <w:rFonts w:ascii="Times New Roman" w:hAnsi="Times New Roman" w:cs="Times New Roman"/>
          <w:sz w:val="24"/>
          <w:szCs w:val="24"/>
        </w:rPr>
        <w:t xml:space="preserve"> </w:t>
      </w:r>
      <w:r w:rsidRPr="00CF70CF">
        <w:rPr>
          <w:rStyle w:val="Brak"/>
          <w:rFonts w:ascii="Times New Roman" w:hAnsi="Times New Roman" w:cs="Times New Roman"/>
          <w:sz w:val="24"/>
          <w:szCs w:val="24"/>
        </w:rPr>
        <w:t>okres</w:t>
      </w:r>
      <w:r w:rsidR="006E0DAA" w:rsidRPr="00CF70CF">
        <w:rPr>
          <w:rStyle w:val="Brak"/>
          <w:rFonts w:ascii="Times New Roman" w:hAnsi="Times New Roman" w:cs="Times New Roman"/>
          <w:sz w:val="24"/>
          <w:szCs w:val="24"/>
        </w:rPr>
        <w:t xml:space="preserve"> </w:t>
      </w:r>
      <w:r w:rsidR="007525B7" w:rsidRPr="00CF70CF">
        <w:rPr>
          <w:rStyle w:val="Brak"/>
          <w:rFonts w:ascii="Times New Roman" w:hAnsi="Times New Roman" w:cs="Times New Roman"/>
          <w:sz w:val="24"/>
          <w:szCs w:val="24"/>
        </w:rPr>
        <w:t>gwarancji)</w:t>
      </w:r>
      <w:r w:rsidR="006E0DAA" w:rsidRPr="00CF70CF">
        <w:rPr>
          <w:rStyle w:val="Brak"/>
          <w:rFonts w:ascii="Times New Roman" w:hAnsi="Times New Roman" w:cs="Times New Roman"/>
          <w:sz w:val="24"/>
          <w:szCs w:val="24"/>
        </w:rPr>
        <w:t xml:space="preserve"> </w:t>
      </w:r>
      <w:r w:rsidRPr="00CF70CF">
        <w:rPr>
          <w:rStyle w:val="Brak"/>
          <w:rFonts w:ascii="Times New Roman" w:hAnsi="Times New Roman" w:cs="Times New Roman"/>
          <w:sz w:val="24"/>
          <w:szCs w:val="24"/>
          <w:u w:val="single"/>
        </w:rPr>
        <w:t>w</w:t>
      </w:r>
      <w:r w:rsidR="006E0DAA" w:rsidRPr="00CF70CF">
        <w:rPr>
          <w:rStyle w:val="Brak"/>
          <w:rFonts w:ascii="Times New Roman" w:hAnsi="Times New Roman" w:cs="Times New Roman"/>
          <w:sz w:val="24"/>
          <w:szCs w:val="24"/>
          <w:u w:val="single"/>
        </w:rPr>
        <w:t xml:space="preserve"> </w:t>
      </w:r>
      <w:r w:rsidRPr="00CF70CF">
        <w:rPr>
          <w:rStyle w:val="Brak"/>
          <w:rFonts w:ascii="Times New Roman" w:hAnsi="Times New Roman" w:cs="Times New Roman"/>
          <w:sz w:val="24"/>
          <w:szCs w:val="24"/>
          <w:u w:val="single"/>
        </w:rPr>
        <w:t>wysokości</w:t>
      </w:r>
      <w:r w:rsidR="006E0DAA" w:rsidRPr="00CF70CF">
        <w:rPr>
          <w:rStyle w:val="Brak"/>
          <w:rFonts w:ascii="Times New Roman" w:hAnsi="Times New Roman" w:cs="Times New Roman"/>
          <w:sz w:val="24"/>
          <w:szCs w:val="24"/>
          <w:u w:val="single"/>
        </w:rPr>
        <w:t xml:space="preserve"> </w:t>
      </w:r>
      <w:r w:rsidRPr="00CF70CF">
        <w:rPr>
          <w:rStyle w:val="Brak"/>
          <w:rFonts w:ascii="Times New Roman" w:hAnsi="Times New Roman" w:cs="Times New Roman"/>
          <w:sz w:val="24"/>
          <w:szCs w:val="24"/>
        </w:rPr>
        <w:t>-</w:t>
      </w:r>
      <w:r w:rsidR="006E0DAA" w:rsidRPr="00CF70CF">
        <w:rPr>
          <w:rStyle w:val="Brak"/>
          <w:rFonts w:ascii="Times New Roman" w:hAnsi="Times New Roman" w:cs="Times New Roman"/>
          <w:sz w:val="24"/>
          <w:szCs w:val="24"/>
        </w:rPr>
        <w:t xml:space="preserve"> </w:t>
      </w:r>
      <w:r w:rsidRPr="00CF70CF">
        <w:rPr>
          <w:rStyle w:val="Brak"/>
          <w:rFonts w:ascii="Times New Roman" w:hAnsi="Times New Roman" w:cs="Times New Roman"/>
          <w:b/>
          <w:bCs/>
          <w:sz w:val="24"/>
          <w:szCs w:val="24"/>
        </w:rPr>
        <w:t>30%.</w:t>
      </w:r>
    </w:p>
    <w:p w14:paraId="730A07A5" w14:textId="77777777" w:rsidR="00D440AE" w:rsidRPr="00CF70CF" w:rsidRDefault="00D440AE" w:rsidP="00607ECF">
      <w:pPr>
        <w:spacing w:after="0"/>
        <w:ind w:left="360"/>
        <w:jc w:val="both"/>
        <w:rPr>
          <w:rFonts w:ascii="Times New Roman" w:eastAsia="Times New Roman" w:hAnsi="Times New Roman" w:cs="Times New Roman"/>
          <w:sz w:val="24"/>
          <w:szCs w:val="24"/>
          <w:lang w:eastAsia="pl-PL"/>
        </w:rPr>
      </w:pPr>
    </w:p>
    <w:p w14:paraId="62D43B54" w14:textId="77777777" w:rsidR="00FF39A6" w:rsidRPr="00CF70CF" w:rsidRDefault="00FF39A6" w:rsidP="00885433">
      <w:pPr>
        <w:pStyle w:val="Nagwek4"/>
        <w:keepNext w:val="0"/>
        <w:numPr>
          <w:ilvl w:val="0"/>
          <w:numId w:val="95"/>
        </w:numPr>
        <w:spacing w:line="276" w:lineRule="auto"/>
        <w:ind w:left="709"/>
        <w:rPr>
          <w:rFonts w:ascii="Times New Roman" w:hAnsi="Times New Roman" w:cs="Times New Roman"/>
          <w:szCs w:val="24"/>
          <w:u w:val="single"/>
        </w:rPr>
      </w:pPr>
      <w:r w:rsidRPr="00CF70CF">
        <w:rPr>
          <w:rFonts w:ascii="Times New Roman" w:hAnsi="Times New Roman" w:cs="Times New Roman"/>
          <w:szCs w:val="24"/>
          <w:u w:val="single"/>
        </w:rPr>
        <w:t>Projektowane</w:t>
      </w:r>
      <w:r w:rsidR="006E0DAA" w:rsidRPr="00CF70CF">
        <w:rPr>
          <w:rFonts w:ascii="Times New Roman" w:hAnsi="Times New Roman" w:cs="Times New Roman"/>
          <w:szCs w:val="24"/>
          <w:u w:val="single"/>
        </w:rPr>
        <w:t xml:space="preserve"> </w:t>
      </w:r>
      <w:r w:rsidRPr="00CF70CF">
        <w:rPr>
          <w:rFonts w:ascii="Times New Roman" w:hAnsi="Times New Roman" w:cs="Times New Roman"/>
          <w:szCs w:val="24"/>
          <w:u w:val="single"/>
        </w:rPr>
        <w:t>Postanowienia</w:t>
      </w:r>
      <w:r w:rsidR="006E0DAA" w:rsidRPr="00CF70CF">
        <w:rPr>
          <w:rFonts w:ascii="Times New Roman" w:hAnsi="Times New Roman" w:cs="Times New Roman"/>
          <w:szCs w:val="24"/>
          <w:u w:val="single"/>
        </w:rPr>
        <w:t xml:space="preserve"> </w:t>
      </w:r>
      <w:r w:rsidRPr="00CF70CF">
        <w:rPr>
          <w:rFonts w:ascii="Times New Roman" w:hAnsi="Times New Roman" w:cs="Times New Roman"/>
          <w:szCs w:val="24"/>
          <w:u w:val="single"/>
        </w:rPr>
        <w:t>Umowy</w:t>
      </w:r>
      <w:r w:rsidR="006E0DAA" w:rsidRPr="00CF70CF">
        <w:rPr>
          <w:rFonts w:ascii="Times New Roman" w:hAnsi="Times New Roman" w:cs="Times New Roman"/>
          <w:szCs w:val="24"/>
          <w:u w:val="single"/>
        </w:rPr>
        <w:t xml:space="preserve"> </w:t>
      </w:r>
      <w:r w:rsidRPr="00CF70CF">
        <w:rPr>
          <w:rFonts w:ascii="Times New Roman" w:hAnsi="Times New Roman" w:cs="Times New Roman"/>
          <w:szCs w:val="24"/>
          <w:u w:val="single"/>
        </w:rPr>
        <w:t>w</w:t>
      </w:r>
      <w:r w:rsidR="006E0DAA" w:rsidRPr="00CF70CF">
        <w:rPr>
          <w:rFonts w:ascii="Times New Roman" w:hAnsi="Times New Roman" w:cs="Times New Roman"/>
          <w:szCs w:val="24"/>
          <w:u w:val="single"/>
        </w:rPr>
        <w:t xml:space="preserve"> </w:t>
      </w:r>
      <w:r w:rsidRPr="00CF70CF">
        <w:rPr>
          <w:rFonts w:ascii="Times New Roman" w:hAnsi="Times New Roman" w:cs="Times New Roman"/>
          <w:szCs w:val="24"/>
          <w:u w:val="single"/>
        </w:rPr>
        <w:t>sprawie</w:t>
      </w:r>
      <w:r w:rsidR="006E0DAA" w:rsidRPr="00CF70CF">
        <w:rPr>
          <w:rFonts w:ascii="Times New Roman" w:hAnsi="Times New Roman" w:cs="Times New Roman"/>
          <w:szCs w:val="24"/>
          <w:u w:val="single"/>
        </w:rPr>
        <w:t xml:space="preserve"> </w:t>
      </w:r>
      <w:r w:rsidRPr="00CF70CF">
        <w:rPr>
          <w:rFonts w:ascii="Times New Roman" w:hAnsi="Times New Roman" w:cs="Times New Roman"/>
          <w:szCs w:val="24"/>
          <w:u w:val="single"/>
        </w:rPr>
        <w:t>zamówienia</w:t>
      </w:r>
      <w:r w:rsidR="006E0DAA" w:rsidRPr="00CF70CF">
        <w:rPr>
          <w:rFonts w:ascii="Times New Roman" w:hAnsi="Times New Roman" w:cs="Times New Roman"/>
          <w:szCs w:val="24"/>
          <w:u w:val="single"/>
        </w:rPr>
        <w:t xml:space="preserve"> </w:t>
      </w:r>
      <w:r w:rsidRPr="00CF70CF">
        <w:rPr>
          <w:rFonts w:ascii="Times New Roman" w:hAnsi="Times New Roman" w:cs="Times New Roman"/>
          <w:szCs w:val="24"/>
          <w:u w:val="single"/>
        </w:rPr>
        <w:t>publicznego</w:t>
      </w:r>
    </w:p>
    <w:p w14:paraId="02F4DF0F" w14:textId="77777777" w:rsidR="00FF39A6" w:rsidRPr="00CF70CF" w:rsidRDefault="00FF39A6" w:rsidP="00607ECF">
      <w:pPr>
        <w:spacing w:after="0"/>
        <w:jc w:val="both"/>
        <w:rPr>
          <w:rFonts w:ascii="Times New Roman" w:eastAsia="Times New Roman" w:hAnsi="Times New Roman" w:cs="Times New Roman"/>
          <w:sz w:val="24"/>
          <w:szCs w:val="24"/>
          <w:lang w:eastAsia="pl-PL"/>
        </w:rPr>
      </w:pPr>
      <w:r w:rsidRPr="00CF70CF">
        <w:rPr>
          <w:rFonts w:ascii="Times New Roman" w:eastAsia="Times New Roman" w:hAnsi="Times New Roman" w:cs="Times New Roman"/>
          <w:sz w:val="24"/>
          <w:szCs w:val="24"/>
          <w:lang w:eastAsia="pl-PL"/>
        </w:rPr>
        <w:t>Umowa</w:t>
      </w:r>
      <w:r w:rsidR="006E0DAA" w:rsidRPr="00CF70CF">
        <w:rPr>
          <w:rFonts w:ascii="Times New Roman" w:eastAsia="Times New Roman" w:hAnsi="Times New Roman" w:cs="Times New Roman"/>
          <w:sz w:val="24"/>
          <w:szCs w:val="24"/>
          <w:lang w:eastAsia="pl-PL"/>
        </w:rPr>
        <w:t xml:space="preserve"> </w:t>
      </w:r>
      <w:r w:rsidRPr="00CF70CF">
        <w:rPr>
          <w:rFonts w:ascii="Times New Roman" w:eastAsia="Times New Roman" w:hAnsi="Times New Roman" w:cs="Times New Roman"/>
          <w:sz w:val="24"/>
          <w:szCs w:val="24"/>
          <w:lang w:eastAsia="pl-PL"/>
        </w:rPr>
        <w:t>o</w:t>
      </w:r>
      <w:r w:rsidR="006E0DAA" w:rsidRPr="00CF70CF">
        <w:rPr>
          <w:rFonts w:ascii="Times New Roman" w:eastAsia="Times New Roman" w:hAnsi="Times New Roman" w:cs="Times New Roman"/>
          <w:sz w:val="24"/>
          <w:szCs w:val="24"/>
          <w:lang w:eastAsia="pl-PL"/>
        </w:rPr>
        <w:t xml:space="preserve"> </w:t>
      </w:r>
      <w:r w:rsidRPr="00CF70CF">
        <w:rPr>
          <w:rFonts w:ascii="Times New Roman" w:eastAsia="Times New Roman" w:hAnsi="Times New Roman" w:cs="Times New Roman"/>
          <w:sz w:val="24"/>
          <w:szCs w:val="24"/>
          <w:lang w:eastAsia="pl-PL"/>
        </w:rPr>
        <w:t>wykonanie</w:t>
      </w:r>
      <w:r w:rsidR="006E0DAA" w:rsidRPr="00CF70CF">
        <w:rPr>
          <w:rFonts w:ascii="Times New Roman" w:eastAsia="Times New Roman" w:hAnsi="Times New Roman" w:cs="Times New Roman"/>
          <w:sz w:val="24"/>
          <w:szCs w:val="24"/>
          <w:lang w:eastAsia="pl-PL"/>
        </w:rPr>
        <w:t xml:space="preserve"> </w:t>
      </w:r>
      <w:r w:rsidRPr="00CF70CF">
        <w:rPr>
          <w:rFonts w:ascii="Times New Roman" w:eastAsia="Times New Roman" w:hAnsi="Times New Roman" w:cs="Times New Roman"/>
          <w:sz w:val="24"/>
          <w:szCs w:val="24"/>
          <w:lang w:eastAsia="pl-PL"/>
        </w:rPr>
        <w:t>zamówienia</w:t>
      </w:r>
      <w:r w:rsidR="006E0DAA" w:rsidRPr="00CF70CF">
        <w:rPr>
          <w:rFonts w:ascii="Times New Roman" w:eastAsia="Times New Roman" w:hAnsi="Times New Roman" w:cs="Times New Roman"/>
          <w:sz w:val="24"/>
          <w:szCs w:val="24"/>
          <w:lang w:eastAsia="pl-PL"/>
        </w:rPr>
        <w:t xml:space="preserve"> </w:t>
      </w:r>
      <w:r w:rsidRPr="00CF70CF">
        <w:rPr>
          <w:rFonts w:ascii="Times New Roman" w:eastAsia="Times New Roman" w:hAnsi="Times New Roman" w:cs="Times New Roman"/>
          <w:sz w:val="24"/>
          <w:szCs w:val="24"/>
          <w:lang w:eastAsia="pl-PL"/>
        </w:rPr>
        <w:t>zostanie</w:t>
      </w:r>
      <w:r w:rsidR="006E0DAA" w:rsidRPr="00CF70CF">
        <w:rPr>
          <w:rFonts w:ascii="Times New Roman" w:eastAsia="Times New Roman" w:hAnsi="Times New Roman" w:cs="Times New Roman"/>
          <w:sz w:val="24"/>
          <w:szCs w:val="24"/>
          <w:lang w:eastAsia="pl-PL"/>
        </w:rPr>
        <w:t xml:space="preserve"> </w:t>
      </w:r>
      <w:r w:rsidRPr="00CF70CF">
        <w:rPr>
          <w:rFonts w:ascii="Times New Roman" w:eastAsia="Times New Roman" w:hAnsi="Times New Roman" w:cs="Times New Roman"/>
          <w:sz w:val="24"/>
          <w:szCs w:val="24"/>
          <w:lang w:eastAsia="pl-PL"/>
        </w:rPr>
        <w:t>zawarta</w:t>
      </w:r>
      <w:r w:rsidR="006E0DAA" w:rsidRPr="00CF70CF">
        <w:rPr>
          <w:rFonts w:ascii="Times New Roman" w:eastAsia="Times New Roman" w:hAnsi="Times New Roman" w:cs="Times New Roman"/>
          <w:sz w:val="24"/>
          <w:szCs w:val="24"/>
          <w:lang w:eastAsia="pl-PL"/>
        </w:rPr>
        <w:t xml:space="preserve"> </w:t>
      </w:r>
      <w:r w:rsidRPr="00CF70CF">
        <w:rPr>
          <w:rFonts w:ascii="Times New Roman" w:eastAsia="Times New Roman" w:hAnsi="Times New Roman" w:cs="Times New Roman"/>
          <w:sz w:val="24"/>
          <w:szCs w:val="24"/>
          <w:lang w:eastAsia="pl-PL"/>
        </w:rPr>
        <w:t>stosowanie</w:t>
      </w:r>
      <w:r w:rsidR="006E0DAA" w:rsidRPr="00CF70CF">
        <w:rPr>
          <w:rFonts w:ascii="Times New Roman" w:eastAsia="Times New Roman" w:hAnsi="Times New Roman" w:cs="Times New Roman"/>
          <w:sz w:val="24"/>
          <w:szCs w:val="24"/>
          <w:lang w:eastAsia="pl-PL"/>
        </w:rPr>
        <w:t xml:space="preserve"> </w:t>
      </w:r>
      <w:r w:rsidRPr="00CF70CF">
        <w:rPr>
          <w:rFonts w:ascii="Times New Roman" w:eastAsia="Times New Roman" w:hAnsi="Times New Roman" w:cs="Times New Roman"/>
          <w:sz w:val="24"/>
          <w:szCs w:val="24"/>
          <w:lang w:eastAsia="pl-PL"/>
        </w:rPr>
        <w:t>do</w:t>
      </w:r>
      <w:r w:rsidR="006E0DAA" w:rsidRPr="00CF70CF">
        <w:rPr>
          <w:rFonts w:ascii="Times New Roman" w:eastAsia="Times New Roman" w:hAnsi="Times New Roman" w:cs="Times New Roman"/>
          <w:sz w:val="24"/>
          <w:szCs w:val="24"/>
          <w:lang w:eastAsia="pl-PL"/>
        </w:rPr>
        <w:t xml:space="preserve"> </w:t>
      </w:r>
      <w:r w:rsidRPr="00CF70CF">
        <w:rPr>
          <w:rFonts w:ascii="Times New Roman" w:eastAsia="Times New Roman" w:hAnsi="Times New Roman" w:cs="Times New Roman"/>
          <w:sz w:val="24"/>
          <w:szCs w:val="24"/>
          <w:lang w:eastAsia="pl-PL"/>
        </w:rPr>
        <w:t>przedstawionych</w:t>
      </w:r>
      <w:r w:rsidR="006E0DAA" w:rsidRPr="00CF70CF">
        <w:rPr>
          <w:rFonts w:ascii="Times New Roman" w:eastAsia="Times New Roman" w:hAnsi="Times New Roman" w:cs="Times New Roman"/>
          <w:sz w:val="24"/>
          <w:szCs w:val="24"/>
          <w:lang w:eastAsia="pl-PL"/>
        </w:rPr>
        <w:t xml:space="preserve"> </w:t>
      </w:r>
      <w:r w:rsidRPr="00CF70CF">
        <w:rPr>
          <w:rFonts w:ascii="Times New Roman" w:eastAsia="Times New Roman" w:hAnsi="Times New Roman" w:cs="Times New Roman"/>
          <w:sz w:val="24"/>
          <w:szCs w:val="24"/>
          <w:lang w:eastAsia="pl-PL"/>
        </w:rPr>
        <w:t>warunków</w:t>
      </w:r>
      <w:r w:rsidR="006E0DAA" w:rsidRPr="00CF70CF">
        <w:rPr>
          <w:rFonts w:ascii="Times New Roman" w:eastAsia="Times New Roman" w:hAnsi="Times New Roman" w:cs="Times New Roman"/>
          <w:sz w:val="24"/>
          <w:szCs w:val="24"/>
          <w:lang w:eastAsia="pl-PL"/>
        </w:rPr>
        <w:t xml:space="preserve"> </w:t>
      </w:r>
      <w:r w:rsidR="0049287C" w:rsidRPr="00CF70CF">
        <w:rPr>
          <w:rFonts w:ascii="Times New Roman" w:eastAsia="Times New Roman" w:hAnsi="Times New Roman" w:cs="Times New Roman"/>
          <w:sz w:val="24"/>
          <w:szCs w:val="24"/>
          <w:lang w:eastAsia="pl-PL"/>
        </w:rPr>
        <w:br/>
      </w:r>
      <w:r w:rsidRPr="00CF70CF">
        <w:rPr>
          <w:rFonts w:ascii="Times New Roman" w:eastAsia="Times New Roman" w:hAnsi="Times New Roman" w:cs="Times New Roman"/>
          <w:sz w:val="24"/>
          <w:szCs w:val="24"/>
          <w:lang w:eastAsia="pl-PL"/>
        </w:rPr>
        <w:t>w</w:t>
      </w:r>
      <w:r w:rsidR="006E0DAA" w:rsidRPr="00CF70CF">
        <w:rPr>
          <w:rFonts w:ascii="Times New Roman" w:eastAsia="Times New Roman" w:hAnsi="Times New Roman" w:cs="Times New Roman"/>
          <w:sz w:val="24"/>
          <w:szCs w:val="24"/>
          <w:lang w:eastAsia="pl-PL"/>
        </w:rPr>
        <w:t xml:space="preserve"> </w:t>
      </w:r>
      <w:r w:rsidRPr="00CF70CF">
        <w:rPr>
          <w:rFonts w:ascii="Times New Roman" w:eastAsia="Times New Roman" w:hAnsi="Times New Roman" w:cs="Times New Roman"/>
          <w:b/>
          <w:sz w:val="24"/>
          <w:szCs w:val="24"/>
          <w:lang w:eastAsia="pl-PL"/>
        </w:rPr>
        <w:t>Załączniku</w:t>
      </w:r>
      <w:r w:rsidR="006E0DAA" w:rsidRPr="00CF70CF">
        <w:rPr>
          <w:rFonts w:ascii="Times New Roman" w:eastAsia="Times New Roman" w:hAnsi="Times New Roman" w:cs="Times New Roman"/>
          <w:b/>
          <w:sz w:val="24"/>
          <w:szCs w:val="24"/>
          <w:lang w:eastAsia="pl-PL"/>
        </w:rPr>
        <w:t xml:space="preserve"> </w:t>
      </w:r>
      <w:r w:rsidRPr="00CF70CF">
        <w:rPr>
          <w:rFonts w:ascii="Times New Roman" w:eastAsia="Times New Roman" w:hAnsi="Times New Roman" w:cs="Times New Roman"/>
          <w:b/>
          <w:sz w:val="24"/>
          <w:szCs w:val="24"/>
          <w:lang w:eastAsia="pl-PL"/>
        </w:rPr>
        <w:t>Nr</w:t>
      </w:r>
      <w:r w:rsidR="006E0DAA" w:rsidRPr="00CF70CF">
        <w:rPr>
          <w:rFonts w:ascii="Times New Roman" w:eastAsia="Times New Roman" w:hAnsi="Times New Roman" w:cs="Times New Roman"/>
          <w:b/>
          <w:sz w:val="24"/>
          <w:szCs w:val="24"/>
          <w:lang w:eastAsia="pl-PL"/>
        </w:rPr>
        <w:t xml:space="preserve"> </w:t>
      </w:r>
      <w:r w:rsidR="00F86F4A" w:rsidRPr="00CF70CF">
        <w:rPr>
          <w:rFonts w:ascii="Times New Roman" w:eastAsia="Times New Roman" w:hAnsi="Times New Roman" w:cs="Times New Roman"/>
          <w:b/>
          <w:sz w:val="24"/>
          <w:szCs w:val="24"/>
          <w:lang w:eastAsia="pl-PL"/>
        </w:rPr>
        <w:t>7</w:t>
      </w:r>
      <w:r w:rsidR="006E0DAA" w:rsidRPr="00CF70CF">
        <w:rPr>
          <w:rFonts w:ascii="Times New Roman" w:eastAsia="Times New Roman" w:hAnsi="Times New Roman" w:cs="Times New Roman"/>
          <w:b/>
          <w:sz w:val="24"/>
          <w:szCs w:val="24"/>
          <w:lang w:eastAsia="pl-PL"/>
        </w:rPr>
        <w:t xml:space="preserve"> </w:t>
      </w:r>
      <w:r w:rsidRPr="00CF70CF">
        <w:rPr>
          <w:rFonts w:ascii="Times New Roman" w:eastAsia="Times New Roman" w:hAnsi="Times New Roman" w:cs="Times New Roman"/>
          <w:b/>
          <w:sz w:val="24"/>
          <w:szCs w:val="24"/>
          <w:lang w:eastAsia="pl-PL"/>
        </w:rPr>
        <w:t>do</w:t>
      </w:r>
      <w:r w:rsidR="006E0DAA" w:rsidRPr="00CF70CF">
        <w:rPr>
          <w:rFonts w:ascii="Times New Roman" w:eastAsia="Times New Roman" w:hAnsi="Times New Roman" w:cs="Times New Roman"/>
          <w:b/>
          <w:sz w:val="24"/>
          <w:szCs w:val="24"/>
          <w:lang w:eastAsia="pl-PL"/>
        </w:rPr>
        <w:t xml:space="preserve"> </w:t>
      </w:r>
      <w:r w:rsidRPr="00CF70CF">
        <w:rPr>
          <w:rFonts w:ascii="Times New Roman" w:eastAsia="Times New Roman" w:hAnsi="Times New Roman" w:cs="Times New Roman"/>
          <w:b/>
          <w:sz w:val="24"/>
          <w:szCs w:val="24"/>
          <w:lang w:eastAsia="pl-PL"/>
        </w:rPr>
        <w:t>SWZ</w:t>
      </w:r>
      <w:r w:rsidR="006E0DAA" w:rsidRPr="00CF70CF">
        <w:rPr>
          <w:rFonts w:ascii="Times New Roman" w:eastAsia="Times New Roman" w:hAnsi="Times New Roman" w:cs="Times New Roman"/>
          <w:sz w:val="24"/>
          <w:szCs w:val="24"/>
          <w:lang w:eastAsia="pl-PL"/>
        </w:rPr>
        <w:t xml:space="preserve"> </w:t>
      </w:r>
      <w:r w:rsidRPr="00CF70CF">
        <w:rPr>
          <w:rFonts w:ascii="Times New Roman" w:eastAsia="Times New Roman" w:hAnsi="Times New Roman" w:cs="Times New Roman"/>
          <w:sz w:val="24"/>
          <w:szCs w:val="24"/>
          <w:lang w:eastAsia="pl-PL"/>
        </w:rPr>
        <w:t>–</w:t>
      </w:r>
      <w:r w:rsidR="006E0DAA" w:rsidRPr="00CF70CF">
        <w:rPr>
          <w:rFonts w:ascii="Times New Roman" w:eastAsia="Times New Roman" w:hAnsi="Times New Roman" w:cs="Times New Roman"/>
          <w:sz w:val="24"/>
          <w:szCs w:val="24"/>
          <w:lang w:eastAsia="pl-PL"/>
        </w:rPr>
        <w:t xml:space="preserve"> </w:t>
      </w:r>
      <w:r w:rsidRPr="00CF70CF">
        <w:rPr>
          <w:rFonts w:ascii="Times New Roman" w:eastAsia="Times New Roman" w:hAnsi="Times New Roman" w:cs="Times New Roman"/>
          <w:sz w:val="24"/>
          <w:szCs w:val="24"/>
          <w:lang w:eastAsia="pl-PL"/>
        </w:rPr>
        <w:t>Projektowane</w:t>
      </w:r>
      <w:r w:rsidR="006E0DAA" w:rsidRPr="00CF70CF">
        <w:rPr>
          <w:rFonts w:ascii="Times New Roman" w:eastAsia="Times New Roman" w:hAnsi="Times New Roman" w:cs="Times New Roman"/>
          <w:sz w:val="24"/>
          <w:szCs w:val="24"/>
          <w:lang w:eastAsia="pl-PL"/>
        </w:rPr>
        <w:t xml:space="preserve"> </w:t>
      </w:r>
      <w:r w:rsidRPr="00CF70CF">
        <w:rPr>
          <w:rFonts w:ascii="Times New Roman" w:eastAsia="Times New Roman" w:hAnsi="Times New Roman" w:cs="Times New Roman"/>
          <w:sz w:val="24"/>
          <w:szCs w:val="24"/>
          <w:lang w:eastAsia="pl-PL"/>
        </w:rPr>
        <w:t>Postanowienia</w:t>
      </w:r>
      <w:r w:rsidR="006E0DAA" w:rsidRPr="00CF70CF">
        <w:rPr>
          <w:rFonts w:ascii="Times New Roman" w:eastAsia="Times New Roman" w:hAnsi="Times New Roman" w:cs="Times New Roman"/>
          <w:sz w:val="24"/>
          <w:szCs w:val="24"/>
          <w:lang w:eastAsia="pl-PL"/>
        </w:rPr>
        <w:t xml:space="preserve"> </w:t>
      </w:r>
      <w:r w:rsidRPr="00CF70CF">
        <w:rPr>
          <w:rFonts w:ascii="Times New Roman" w:eastAsia="Times New Roman" w:hAnsi="Times New Roman" w:cs="Times New Roman"/>
          <w:sz w:val="24"/>
          <w:szCs w:val="24"/>
          <w:lang w:eastAsia="pl-PL"/>
        </w:rPr>
        <w:t>Umowy.</w:t>
      </w:r>
    </w:p>
    <w:p w14:paraId="071DF840" w14:textId="77777777" w:rsidR="002949FC" w:rsidRDefault="002949FC" w:rsidP="00607ECF">
      <w:pPr>
        <w:spacing w:after="0"/>
        <w:jc w:val="both"/>
        <w:rPr>
          <w:rFonts w:ascii="Times New Roman" w:hAnsi="Times New Roman" w:cs="Times New Roman"/>
          <w:szCs w:val="24"/>
          <w:u w:val="single"/>
        </w:rPr>
      </w:pPr>
    </w:p>
    <w:p w14:paraId="23C972C4" w14:textId="77777777" w:rsidR="00607ECF" w:rsidRPr="00CF70CF" w:rsidRDefault="00607ECF" w:rsidP="00607ECF">
      <w:pPr>
        <w:spacing w:after="0"/>
        <w:jc w:val="both"/>
        <w:rPr>
          <w:rFonts w:ascii="Times New Roman" w:hAnsi="Times New Roman" w:cs="Times New Roman"/>
          <w:szCs w:val="24"/>
          <w:u w:val="single"/>
        </w:rPr>
      </w:pPr>
    </w:p>
    <w:p w14:paraId="02448690" w14:textId="77777777" w:rsidR="00741CC0" w:rsidRPr="00CF70CF" w:rsidRDefault="00741CC0" w:rsidP="00885433">
      <w:pPr>
        <w:pStyle w:val="Nagwek4"/>
        <w:keepNext w:val="0"/>
        <w:numPr>
          <w:ilvl w:val="0"/>
          <w:numId w:val="95"/>
        </w:numPr>
        <w:spacing w:line="276" w:lineRule="auto"/>
        <w:ind w:left="709"/>
        <w:rPr>
          <w:rFonts w:ascii="Times New Roman" w:hAnsi="Times New Roman" w:cs="Times New Roman"/>
          <w:szCs w:val="24"/>
          <w:u w:val="single"/>
        </w:rPr>
      </w:pPr>
      <w:r w:rsidRPr="00CF70CF">
        <w:rPr>
          <w:rFonts w:ascii="Times New Roman" w:hAnsi="Times New Roman" w:cs="Times New Roman"/>
          <w:szCs w:val="24"/>
          <w:u w:val="single"/>
        </w:rPr>
        <w:lastRenderedPageBreak/>
        <w:t>Środki</w:t>
      </w:r>
      <w:r w:rsidR="006E0DAA" w:rsidRPr="00CF70CF">
        <w:rPr>
          <w:rFonts w:ascii="Times New Roman" w:hAnsi="Times New Roman" w:cs="Times New Roman"/>
          <w:szCs w:val="24"/>
          <w:u w:val="single"/>
        </w:rPr>
        <w:t xml:space="preserve"> </w:t>
      </w:r>
      <w:r w:rsidRPr="00CF70CF">
        <w:rPr>
          <w:rFonts w:ascii="Times New Roman" w:hAnsi="Times New Roman" w:cs="Times New Roman"/>
          <w:szCs w:val="24"/>
          <w:u w:val="single"/>
        </w:rPr>
        <w:t>ochrony</w:t>
      </w:r>
      <w:r w:rsidR="006E0DAA" w:rsidRPr="00CF70CF">
        <w:rPr>
          <w:rFonts w:ascii="Times New Roman" w:hAnsi="Times New Roman" w:cs="Times New Roman"/>
          <w:szCs w:val="24"/>
          <w:u w:val="single"/>
        </w:rPr>
        <w:t xml:space="preserve"> </w:t>
      </w:r>
      <w:r w:rsidRPr="00CF70CF">
        <w:rPr>
          <w:rFonts w:ascii="Times New Roman" w:hAnsi="Times New Roman" w:cs="Times New Roman"/>
          <w:szCs w:val="24"/>
          <w:u w:val="single"/>
        </w:rPr>
        <w:t>prawnej</w:t>
      </w:r>
    </w:p>
    <w:p w14:paraId="19EB03D7" w14:textId="77777777" w:rsidR="00F96B1B" w:rsidRPr="00CF70CF" w:rsidRDefault="00F96B1B" w:rsidP="00885433">
      <w:pPr>
        <w:numPr>
          <w:ilvl w:val="0"/>
          <w:numId w:val="126"/>
        </w:numPr>
        <w:tabs>
          <w:tab w:val="left" w:pos="426"/>
        </w:tabs>
        <w:spacing w:after="0"/>
        <w:ind w:left="426" w:hanging="426"/>
        <w:jc w:val="both"/>
        <w:rPr>
          <w:rFonts w:ascii="Times New Roman" w:hAnsi="Times New Roman" w:cs="Times New Roman"/>
          <w:sz w:val="24"/>
          <w:szCs w:val="24"/>
        </w:rPr>
      </w:pPr>
      <w:r w:rsidRPr="00CF70CF">
        <w:rPr>
          <w:rFonts w:ascii="Times New Roman" w:hAnsi="Times New Roman" w:cs="Times New Roman"/>
          <w:sz w:val="24"/>
          <w:szCs w:val="24"/>
        </w:rPr>
        <w:t>Środki</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ochrony</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prawnej</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określone</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w</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niniejszym</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dziale</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przysługują</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wykonawcy,</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uczestnikowi</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konkursu</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oraz</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innemu</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podmiotowi,</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jeżeli</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ma</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lub</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miał</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interes</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w</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uzyskaniu</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zamówienia</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lub</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nagrody</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w</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konkursie</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oraz</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poniósł</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lub</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może</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ponieść</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szkodę</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w</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wyniku</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naruszenia</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przez</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zamawiającego</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przepisów</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ustawy.</w:t>
      </w:r>
    </w:p>
    <w:p w14:paraId="67FF0FCE" w14:textId="77777777" w:rsidR="00F96B1B" w:rsidRPr="00CF70CF" w:rsidRDefault="00F96B1B" w:rsidP="00885433">
      <w:pPr>
        <w:numPr>
          <w:ilvl w:val="0"/>
          <w:numId w:val="126"/>
        </w:numPr>
        <w:tabs>
          <w:tab w:val="left" w:pos="426"/>
        </w:tabs>
        <w:spacing w:after="0"/>
        <w:ind w:left="426" w:hanging="426"/>
        <w:jc w:val="both"/>
        <w:rPr>
          <w:rFonts w:ascii="Times New Roman" w:hAnsi="Times New Roman" w:cs="Times New Roman"/>
          <w:sz w:val="24"/>
          <w:szCs w:val="24"/>
        </w:rPr>
      </w:pPr>
      <w:r w:rsidRPr="00CF70CF">
        <w:rPr>
          <w:rFonts w:ascii="Times New Roman" w:hAnsi="Times New Roman" w:cs="Times New Roman"/>
          <w:sz w:val="24"/>
          <w:szCs w:val="24"/>
        </w:rPr>
        <w:t>Środki</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ochrony</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prawnej</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wobec</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ogłoszenia</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wszczynającego</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postępowanie</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o</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udzielenie</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zamówienia</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lub</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ogłoszenia</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o</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konkursie</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oraz</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dokumentów</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zamówienia</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przysługują</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również</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organizacjom</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wpisanym</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na</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listę,</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o</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której</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mowa</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w</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art.</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469</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pkt</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15,</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oraz</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Rzecznikowi</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Małych</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i</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Średnich</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Przedsiębiorców.</w:t>
      </w:r>
    </w:p>
    <w:p w14:paraId="3F0E4FFA" w14:textId="77777777" w:rsidR="00F96B1B" w:rsidRPr="00CF70CF" w:rsidRDefault="00F96B1B" w:rsidP="00885433">
      <w:pPr>
        <w:numPr>
          <w:ilvl w:val="0"/>
          <w:numId w:val="126"/>
        </w:numPr>
        <w:tabs>
          <w:tab w:val="left" w:pos="426"/>
        </w:tabs>
        <w:spacing w:after="0"/>
        <w:ind w:left="426" w:hanging="426"/>
        <w:jc w:val="both"/>
        <w:rPr>
          <w:rFonts w:ascii="Times New Roman" w:hAnsi="Times New Roman" w:cs="Times New Roman"/>
          <w:sz w:val="24"/>
          <w:szCs w:val="24"/>
        </w:rPr>
      </w:pPr>
      <w:r w:rsidRPr="00CF70CF">
        <w:rPr>
          <w:rFonts w:ascii="Times New Roman" w:hAnsi="Times New Roman" w:cs="Times New Roman"/>
          <w:sz w:val="24"/>
          <w:szCs w:val="24"/>
        </w:rPr>
        <w:t>Postępowanie</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odwoławcze</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jest</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prowadzone</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w</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języku</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polskim.</w:t>
      </w:r>
    </w:p>
    <w:p w14:paraId="231F0ED3" w14:textId="77777777" w:rsidR="00F96B1B" w:rsidRPr="00CF70CF" w:rsidRDefault="00F96B1B" w:rsidP="00885433">
      <w:pPr>
        <w:numPr>
          <w:ilvl w:val="0"/>
          <w:numId w:val="126"/>
        </w:numPr>
        <w:tabs>
          <w:tab w:val="left" w:pos="426"/>
        </w:tabs>
        <w:spacing w:after="0"/>
        <w:ind w:left="426" w:hanging="426"/>
        <w:jc w:val="both"/>
        <w:rPr>
          <w:rFonts w:ascii="Times New Roman" w:hAnsi="Times New Roman" w:cs="Times New Roman"/>
          <w:sz w:val="24"/>
          <w:szCs w:val="24"/>
        </w:rPr>
      </w:pPr>
      <w:r w:rsidRPr="00CF70CF">
        <w:rPr>
          <w:rFonts w:ascii="Times New Roman" w:hAnsi="Times New Roman" w:cs="Times New Roman"/>
          <w:sz w:val="24"/>
          <w:szCs w:val="24"/>
        </w:rPr>
        <w:t>Wszystkie</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dokumenty</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przedstawia</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się</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w</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języku</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polskim,</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a</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jeżeli</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zostały</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sporządzone</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w</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języku</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obcym,</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strona</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oraz</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uczestnik</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postępowania</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odwoławczego,</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który</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się</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na</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nie</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powołuje,</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przedstawia</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ich</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tłumaczenie</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na</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język</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polski.</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W</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uzasadnionych</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przypadkach</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Izba</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może</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żądać</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przedstawienia</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tłumaczenia</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dokumentu</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na</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język</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polski</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poświadczonego</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przez</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tłumacza</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przysięgłego.</w:t>
      </w:r>
    </w:p>
    <w:p w14:paraId="798888CB" w14:textId="77777777" w:rsidR="00F96B1B" w:rsidRPr="00CF70CF" w:rsidRDefault="00F96B1B" w:rsidP="00885433">
      <w:pPr>
        <w:numPr>
          <w:ilvl w:val="0"/>
          <w:numId w:val="126"/>
        </w:numPr>
        <w:tabs>
          <w:tab w:val="left" w:pos="426"/>
        </w:tabs>
        <w:spacing w:after="0"/>
        <w:ind w:left="426" w:hanging="426"/>
        <w:jc w:val="both"/>
        <w:rPr>
          <w:rFonts w:ascii="Times New Roman" w:eastAsia="Times New Roman" w:hAnsi="Times New Roman" w:cs="Times New Roman"/>
          <w:sz w:val="24"/>
          <w:szCs w:val="24"/>
          <w:lang w:eastAsia="pl-PL"/>
        </w:rPr>
      </w:pPr>
      <w:r w:rsidRPr="00CF70CF">
        <w:rPr>
          <w:rFonts w:ascii="Times New Roman" w:hAnsi="Times New Roman" w:cs="Times New Roman"/>
          <w:sz w:val="24"/>
          <w:szCs w:val="24"/>
        </w:rPr>
        <w:t>Odwołanie</w:t>
      </w:r>
      <w:r w:rsidR="006E0DAA" w:rsidRPr="00CF70CF">
        <w:rPr>
          <w:rFonts w:ascii="Times New Roman" w:eastAsia="Times New Roman" w:hAnsi="Times New Roman" w:cs="Times New Roman"/>
          <w:sz w:val="24"/>
          <w:szCs w:val="24"/>
          <w:lang w:eastAsia="pl-PL"/>
        </w:rPr>
        <w:t xml:space="preserve"> </w:t>
      </w:r>
      <w:r w:rsidRPr="00CF70CF">
        <w:rPr>
          <w:rFonts w:ascii="Times New Roman" w:eastAsia="Times New Roman" w:hAnsi="Times New Roman" w:cs="Times New Roman"/>
          <w:sz w:val="24"/>
          <w:szCs w:val="24"/>
          <w:lang w:eastAsia="pl-PL"/>
        </w:rPr>
        <w:t>przysługuje</w:t>
      </w:r>
      <w:r w:rsidR="006E0DAA" w:rsidRPr="00CF70CF">
        <w:rPr>
          <w:rFonts w:ascii="Times New Roman" w:eastAsia="Times New Roman" w:hAnsi="Times New Roman" w:cs="Times New Roman"/>
          <w:sz w:val="24"/>
          <w:szCs w:val="24"/>
          <w:lang w:eastAsia="pl-PL"/>
        </w:rPr>
        <w:t xml:space="preserve"> </w:t>
      </w:r>
      <w:r w:rsidRPr="00CF70CF">
        <w:rPr>
          <w:rFonts w:ascii="Times New Roman" w:eastAsia="Times New Roman" w:hAnsi="Times New Roman" w:cs="Times New Roman"/>
          <w:sz w:val="24"/>
          <w:szCs w:val="24"/>
          <w:lang w:eastAsia="pl-PL"/>
        </w:rPr>
        <w:t>na:</w:t>
      </w:r>
    </w:p>
    <w:p w14:paraId="05F4D347" w14:textId="77777777" w:rsidR="00F96B1B" w:rsidRPr="00CF70CF" w:rsidRDefault="00F96B1B" w:rsidP="00885433">
      <w:pPr>
        <w:pStyle w:val="Tekstkomentarza"/>
        <w:numPr>
          <w:ilvl w:val="0"/>
          <w:numId w:val="127"/>
        </w:numPr>
        <w:spacing w:line="276" w:lineRule="auto"/>
        <w:ind w:left="709"/>
        <w:jc w:val="both"/>
        <w:rPr>
          <w:rFonts w:eastAsia="Cambria"/>
          <w:sz w:val="24"/>
          <w:szCs w:val="24"/>
        </w:rPr>
      </w:pPr>
      <w:r w:rsidRPr="00CF70CF">
        <w:rPr>
          <w:rFonts w:eastAsia="Cambria"/>
          <w:sz w:val="24"/>
          <w:szCs w:val="24"/>
        </w:rPr>
        <w:t>niezgodną</w:t>
      </w:r>
      <w:r w:rsidR="006E0DAA" w:rsidRPr="00CF70CF">
        <w:rPr>
          <w:rFonts w:eastAsia="Cambria"/>
          <w:sz w:val="24"/>
          <w:szCs w:val="24"/>
        </w:rPr>
        <w:t xml:space="preserve"> </w:t>
      </w:r>
      <w:r w:rsidRPr="00CF70CF">
        <w:rPr>
          <w:rFonts w:eastAsia="Cambria"/>
          <w:sz w:val="24"/>
          <w:szCs w:val="24"/>
        </w:rPr>
        <w:t>z</w:t>
      </w:r>
      <w:r w:rsidR="006E0DAA" w:rsidRPr="00CF70CF">
        <w:rPr>
          <w:rFonts w:eastAsia="Cambria"/>
          <w:sz w:val="24"/>
          <w:szCs w:val="24"/>
        </w:rPr>
        <w:t xml:space="preserve"> </w:t>
      </w:r>
      <w:r w:rsidRPr="00CF70CF">
        <w:rPr>
          <w:rFonts w:eastAsia="Cambria"/>
          <w:sz w:val="24"/>
          <w:szCs w:val="24"/>
        </w:rPr>
        <w:t>przepisami</w:t>
      </w:r>
      <w:r w:rsidR="006E0DAA" w:rsidRPr="00CF70CF">
        <w:rPr>
          <w:rFonts w:eastAsia="Cambria"/>
          <w:sz w:val="24"/>
          <w:szCs w:val="24"/>
        </w:rPr>
        <w:t xml:space="preserve"> </w:t>
      </w:r>
      <w:r w:rsidRPr="00CF70CF">
        <w:rPr>
          <w:rFonts w:eastAsia="Cambria"/>
          <w:sz w:val="24"/>
          <w:szCs w:val="24"/>
        </w:rPr>
        <w:t>ustawy</w:t>
      </w:r>
      <w:r w:rsidR="006E0DAA" w:rsidRPr="00CF70CF">
        <w:rPr>
          <w:rFonts w:eastAsia="Cambria"/>
          <w:sz w:val="24"/>
          <w:szCs w:val="24"/>
        </w:rPr>
        <w:t xml:space="preserve"> </w:t>
      </w:r>
      <w:r w:rsidRPr="00CF70CF">
        <w:rPr>
          <w:rFonts w:eastAsia="Cambria"/>
          <w:sz w:val="24"/>
          <w:szCs w:val="24"/>
        </w:rPr>
        <w:t>czynność</w:t>
      </w:r>
      <w:r w:rsidR="006E0DAA" w:rsidRPr="00CF70CF">
        <w:rPr>
          <w:rFonts w:eastAsia="Cambria"/>
          <w:sz w:val="24"/>
          <w:szCs w:val="24"/>
        </w:rPr>
        <w:t xml:space="preserve"> </w:t>
      </w:r>
      <w:r w:rsidRPr="00CF70CF">
        <w:rPr>
          <w:rFonts w:eastAsia="Cambria"/>
          <w:sz w:val="24"/>
          <w:szCs w:val="24"/>
        </w:rPr>
        <w:t>zamawiającego,</w:t>
      </w:r>
      <w:r w:rsidR="006E0DAA" w:rsidRPr="00CF70CF">
        <w:rPr>
          <w:rFonts w:eastAsia="Cambria"/>
          <w:sz w:val="24"/>
          <w:szCs w:val="24"/>
        </w:rPr>
        <w:t xml:space="preserve"> </w:t>
      </w:r>
      <w:r w:rsidRPr="00CF70CF">
        <w:rPr>
          <w:rFonts w:eastAsia="Cambria"/>
          <w:sz w:val="24"/>
          <w:szCs w:val="24"/>
        </w:rPr>
        <w:t>podjętą</w:t>
      </w:r>
      <w:r w:rsidR="006E0DAA" w:rsidRPr="00CF70CF">
        <w:rPr>
          <w:rFonts w:eastAsia="Cambria"/>
          <w:sz w:val="24"/>
          <w:szCs w:val="24"/>
        </w:rPr>
        <w:t xml:space="preserve"> </w:t>
      </w:r>
      <w:r w:rsidRPr="00CF70CF">
        <w:rPr>
          <w:rFonts w:eastAsia="Cambria"/>
          <w:sz w:val="24"/>
          <w:szCs w:val="24"/>
        </w:rPr>
        <w:t>w</w:t>
      </w:r>
      <w:r w:rsidR="006E0DAA" w:rsidRPr="00CF70CF">
        <w:rPr>
          <w:rFonts w:eastAsia="Cambria"/>
          <w:sz w:val="24"/>
          <w:szCs w:val="24"/>
        </w:rPr>
        <w:t xml:space="preserve"> </w:t>
      </w:r>
      <w:r w:rsidRPr="00CF70CF">
        <w:rPr>
          <w:rFonts w:eastAsia="Cambria"/>
          <w:sz w:val="24"/>
          <w:szCs w:val="24"/>
        </w:rPr>
        <w:t>postępowaniu</w:t>
      </w:r>
      <w:r w:rsidR="006E0DAA" w:rsidRPr="00CF70CF">
        <w:rPr>
          <w:rFonts w:eastAsia="Cambria"/>
          <w:sz w:val="24"/>
          <w:szCs w:val="24"/>
        </w:rPr>
        <w:t xml:space="preserve"> </w:t>
      </w:r>
      <w:r w:rsidRPr="00CF70CF">
        <w:rPr>
          <w:rFonts w:eastAsia="Cambria"/>
          <w:sz w:val="24"/>
          <w:szCs w:val="24"/>
        </w:rPr>
        <w:t>o</w:t>
      </w:r>
      <w:r w:rsidR="006E0DAA" w:rsidRPr="00CF70CF">
        <w:rPr>
          <w:rFonts w:eastAsia="Cambria"/>
          <w:sz w:val="24"/>
          <w:szCs w:val="24"/>
        </w:rPr>
        <w:t xml:space="preserve"> </w:t>
      </w:r>
      <w:r w:rsidRPr="00CF70CF">
        <w:rPr>
          <w:rFonts w:eastAsia="Cambria"/>
          <w:sz w:val="24"/>
          <w:szCs w:val="24"/>
        </w:rPr>
        <w:t>udzielenie</w:t>
      </w:r>
      <w:r w:rsidR="006E0DAA" w:rsidRPr="00CF70CF">
        <w:rPr>
          <w:rFonts w:eastAsia="Cambria"/>
          <w:sz w:val="24"/>
          <w:szCs w:val="24"/>
        </w:rPr>
        <w:t xml:space="preserve"> </w:t>
      </w:r>
      <w:r w:rsidRPr="00CF70CF">
        <w:rPr>
          <w:rFonts w:eastAsia="Cambria"/>
          <w:sz w:val="24"/>
          <w:szCs w:val="24"/>
        </w:rPr>
        <w:t>zamówienia,</w:t>
      </w:r>
      <w:r w:rsidR="006E0DAA" w:rsidRPr="00CF70CF">
        <w:rPr>
          <w:rFonts w:eastAsia="Cambria"/>
          <w:sz w:val="24"/>
          <w:szCs w:val="24"/>
        </w:rPr>
        <w:t xml:space="preserve"> </w:t>
      </w:r>
      <w:r w:rsidRPr="00CF70CF">
        <w:rPr>
          <w:rFonts w:eastAsia="Cambria"/>
          <w:sz w:val="24"/>
          <w:szCs w:val="24"/>
        </w:rPr>
        <w:t>o</w:t>
      </w:r>
      <w:r w:rsidR="006E0DAA" w:rsidRPr="00CF70CF">
        <w:rPr>
          <w:rFonts w:eastAsia="Cambria"/>
          <w:sz w:val="24"/>
          <w:szCs w:val="24"/>
        </w:rPr>
        <w:t xml:space="preserve"> </w:t>
      </w:r>
      <w:r w:rsidRPr="00CF70CF">
        <w:rPr>
          <w:rFonts w:eastAsia="Cambria"/>
          <w:sz w:val="24"/>
          <w:szCs w:val="24"/>
        </w:rPr>
        <w:t>zawarcie</w:t>
      </w:r>
      <w:r w:rsidR="006E0DAA" w:rsidRPr="00CF70CF">
        <w:rPr>
          <w:rFonts w:eastAsia="Cambria"/>
          <w:sz w:val="24"/>
          <w:szCs w:val="24"/>
        </w:rPr>
        <w:t xml:space="preserve"> </w:t>
      </w:r>
      <w:r w:rsidRPr="00CF70CF">
        <w:rPr>
          <w:rFonts w:eastAsia="Cambria"/>
          <w:sz w:val="24"/>
          <w:szCs w:val="24"/>
        </w:rPr>
        <w:t>umowy</w:t>
      </w:r>
      <w:r w:rsidR="006E0DAA" w:rsidRPr="00CF70CF">
        <w:rPr>
          <w:rFonts w:eastAsia="Cambria"/>
          <w:sz w:val="24"/>
          <w:szCs w:val="24"/>
        </w:rPr>
        <w:t xml:space="preserve"> </w:t>
      </w:r>
      <w:r w:rsidRPr="00CF70CF">
        <w:rPr>
          <w:rFonts w:eastAsia="Cambria"/>
          <w:sz w:val="24"/>
          <w:szCs w:val="24"/>
        </w:rPr>
        <w:t>ramowej,</w:t>
      </w:r>
      <w:r w:rsidR="006E0DAA" w:rsidRPr="00CF70CF">
        <w:rPr>
          <w:rFonts w:eastAsia="Cambria"/>
          <w:sz w:val="24"/>
          <w:szCs w:val="24"/>
        </w:rPr>
        <w:t xml:space="preserve"> </w:t>
      </w:r>
      <w:r w:rsidRPr="00CF70CF">
        <w:rPr>
          <w:rFonts w:eastAsia="Cambria"/>
          <w:sz w:val="24"/>
          <w:szCs w:val="24"/>
        </w:rPr>
        <w:t>dynamicznym</w:t>
      </w:r>
      <w:r w:rsidR="006E0DAA" w:rsidRPr="00CF70CF">
        <w:rPr>
          <w:rFonts w:eastAsia="Cambria"/>
          <w:sz w:val="24"/>
          <w:szCs w:val="24"/>
        </w:rPr>
        <w:t xml:space="preserve"> </w:t>
      </w:r>
      <w:r w:rsidRPr="00CF70CF">
        <w:rPr>
          <w:rFonts w:eastAsia="Cambria"/>
          <w:sz w:val="24"/>
          <w:szCs w:val="24"/>
        </w:rPr>
        <w:t>systemie</w:t>
      </w:r>
      <w:r w:rsidR="006E0DAA" w:rsidRPr="00CF70CF">
        <w:rPr>
          <w:rFonts w:eastAsia="Cambria"/>
          <w:sz w:val="24"/>
          <w:szCs w:val="24"/>
        </w:rPr>
        <w:t xml:space="preserve"> </w:t>
      </w:r>
      <w:r w:rsidRPr="00CF70CF">
        <w:rPr>
          <w:rFonts w:eastAsia="Cambria"/>
          <w:sz w:val="24"/>
          <w:szCs w:val="24"/>
        </w:rPr>
        <w:t>zakupów,</w:t>
      </w:r>
      <w:r w:rsidR="006E0DAA" w:rsidRPr="00CF70CF">
        <w:rPr>
          <w:rFonts w:eastAsia="Cambria"/>
          <w:sz w:val="24"/>
          <w:szCs w:val="24"/>
        </w:rPr>
        <w:t xml:space="preserve"> </w:t>
      </w:r>
      <w:r w:rsidRPr="00CF70CF">
        <w:rPr>
          <w:rFonts w:eastAsia="Cambria"/>
          <w:sz w:val="24"/>
          <w:szCs w:val="24"/>
        </w:rPr>
        <w:t>systemie</w:t>
      </w:r>
      <w:r w:rsidR="006E0DAA" w:rsidRPr="00CF70CF">
        <w:rPr>
          <w:rFonts w:eastAsia="Cambria"/>
          <w:sz w:val="24"/>
          <w:szCs w:val="24"/>
        </w:rPr>
        <w:t xml:space="preserve"> </w:t>
      </w:r>
      <w:r w:rsidRPr="00CF70CF">
        <w:rPr>
          <w:rFonts w:eastAsia="Cambria"/>
          <w:sz w:val="24"/>
          <w:szCs w:val="24"/>
        </w:rPr>
        <w:t>kwalifikowania</w:t>
      </w:r>
      <w:r w:rsidR="006E0DAA" w:rsidRPr="00CF70CF">
        <w:rPr>
          <w:rFonts w:eastAsia="Cambria"/>
          <w:sz w:val="24"/>
          <w:szCs w:val="24"/>
        </w:rPr>
        <w:t xml:space="preserve"> </w:t>
      </w:r>
      <w:r w:rsidRPr="00CF70CF">
        <w:rPr>
          <w:rFonts w:eastAsia="Cambria"/>
          <w:sz w:val="24"/>
          <w:szCs w:val="24"/>
        </w:rPr>
        <w:t>wykonawców</w:t>
      </w:r>
      <w:r w:rsidR="006E0DAA" w:rsidRPr="00CF70CF">
        <w:rPr>
          <w:rFonts w:eastAsia="Cambria"/>
          <w:sz w:val="24"/>
          <w:szCs w:val="24"/>
        </w:rPr>
        <w:t xml:space="preserve"> </w:t>
      </w:r>
      <w:r w:rsidRPr="00CF70CF">
        <w:rPr>
          <w:rFonts w:eastAsia="Cambria"/>
          <w:sz w:val="24"/>
          <w:szCs w:val="24"/>
        </w:rPr>
        <w:t>lub</w:t>
      </w:r>
      <w:r w:rsidR="006E0DAA" w:rsidRPr="00CF70CF">
        <w:rPr>
          <w:rFonts w:eastAsia="Cambria"/>
          <w:sz w:val="24"/>
          <w:szCs w:val="24"/>
        </w:rPr>
        <w:t xml:space="preserve"> </w:t>
      </w:r>
      <w:r w:rsidRPr="00CF70CF">
        <w:rPr>
          <w:rFonts w:eastAsia="Cambria"/>
          <w:sz w:val="24"/>
          <w:szCs w:val="24"/>
        </w:rPr>
        <w:t>konkursie,</w:t>
      </w:r>
      <w:r w:rsidR="006E0DAA" w:rsidRPr="00CF70CF">
        <w:rPr>
          <w:rFonts w:eastAsia="Cambria"/>
          <w:sz w:val="24"/>
          <w:szCs w:val="24"/>
        </w:rPr>
        <w:t xml:space="preserve"> </w:t>
      </w:r>
      <w:r w:rsidRPr="00CF70CF">
        <w:rPr>
          <w:rFonts w:eastAsia="Cambria"/>
          <w:sz w:val="24"/>
          <w:szCs w:val="24"/>
        </w:rPr>
        <w:t>w</w:t>
      </w:r>
      <w:r w:rsidR="006E0DAA" w:rsidRPr="00CF70CF">
        <w:rPr>
          <w:rFonts w:eastAsia="Cambria"/>
          <w:sz w:val="24"/>
          <w:szCs w:val="24"/>
        </w:rPr>
        <w:t xml:space="preserve"> </w:t>
      </w:r>
      <w:r w:rsidRPr="00CF70CF">
        <w:rPr>
          <w:rFonts w:eastAsia="Cambria"/>
          <w:sz w:val="24"/>
          <w:szCs w:val="24"/>
        </w:rPr>
        <w:t>tym</w:t>
      </w:r>
      <w:r w:rsidR="006E0DAA" w:rsidRPr="00CF70CF">
        <w:rPr>
          <w:rFonts w:eastAsia="Cambria"/>
          <w:sz w:val="24"/>
          <w:szCs w:val="24"/>
        </w:rPr>
        <w:t xml:space="preserve"> </w:t>
      </w:r>
      <w:r w:rsidRPr="00CF70CF">
        <w:rPr>
          <w:rFonts w:eastAsia="Cambria"/>
          <w:sz w:val="24"/>
          <w:szCs w:val="24"/>
        </w:rPr>
        <w:t>na</w:t>
      </w:r>
      <w:r w:rsidR="006E0DAA" w:rsidRPr="00CF70CF">
        <w:rPr>
          <w:rFonts w:eastAsia="Cambria"/>
          <w:sz w:val="24"/>
          <w:szCs w:val="24"/>
        </w:rPr>
        <w:t xml:space="preserve"> </w:t>
      </w:r>
      <w:r w:rsidRPr="00CF70CF">
        <w:rPr>
          <w:rFonts w:eastAsia="Cambria"/>
          <w:sz w:val="24"/>
          <w:szCs w:val="24"/>
        </w:rPr>
        <w:t>projektowane</w:t>
      </w:r>
      <w:r w:rsidR="006E0DAA" w:rsidRPr="00CF70CF">
        <w:rPr>
          <w:rFonts w:eastAsia="Cambria"/>
          <w:sz w:val="24"/>
          <w:szCs w:val="24"/>
        </w:rPr>
        <w:t xml:space="preserve"> </w:t>
      </w:r>
      <w:r w:rsidRPr="00CF70CF">
        <w:rPr>
          <w:rFonts w:eastAsia="Cambria"/>
          <w:sz w:val="24"/>
          <w:szCs w:val="24"/>
        </w:rPr>
        <w:t>postanowienie</w:t>
      </w:r>
      <w:r w:rsidR="006E0DAA" w:rsidRPr="00CF70CF">
        <w:rPr>
          <w:rFonts w:eastAsia="Cambria"/>
          <w:sz w:val="24"/>
          <w:szCs w:val="24"/>
        </w:rPr>
        <w:t xml:space="preserve"> </w:t>
      </w:r>
      <w:r w:rsidRPr="00CF70CF">
        <w:rPr>
          <w:rFonts w:eastAsia="Cambria"/>
          <w:sz w:val="24"/>
          <w:szCs w:val="24"/>
        </w:rPr>
        <w:t>umowy;</w:t>
      </w:r>
    </w:p>
    <w:p w14:paraId="1C5A0444" w14:textId="77777777" w:rsidR="00F96B1B" w:rsidRPr="00CF70CF" w:rsidRDefault="00F96B1B" w:rsidP="00885433">
      <w:pPr>
        <w:pStyle w:val="Tekstkomentarza"/>
        <w:numPr>
          <w:ilvl w:val="0"/>
          <w:numId w:val="127"/>
        </w:numPr>
        <w:spacing w:line="276" w:lineRule="auto"/>
        <w:ind w:left="709"/>
        <w:jc w:val="both"/>
        <w:rPr>
          <w:rFonts w:eastAsia="Cambria"/>
          <w:sz w:val="24"/>
          <w:szCs w:val="24"/>
        </w:rPr>
      </w:pPr>
      <w:r w:rsidRPr="00CF70CF">
        <w:rPr>
          <w:rFonts w:eastAsia="Cambria"/>
          <w:sz w:val="24"/>
          <w:szCs w:val="24"/>
        </w:rPr>
        <w:t>zaniechanie</w:t>
      </w:r>
      <w:r w:rsidR="006E0DAA" w:rsidRPr="00CF70CF">
        <w:rPr>
          <w:rFonts w:eastAsia="Cambria"/>
          <w:sz w:val="24"/>
          <w:szCs w:val="24"/>
        </w:rPr>
        <w:t xml:space="preserve"> </w:t>
      </w:r>
      <w:r w:rsidRPr="00CF70CF">
        <w:rPr>
          <w:rFonts w:eastAsia="Cambria"/>
          <w:sz w:val="24"/>
          <w:szCs w:val="24"/>
        </w:rPr>
        <w:t>czynności</w:t>
      </w:r>
      <w:r w:rsidR="006E0DAA" w:rsidRPr="00CF70CF">
        <w:rPr>
          <w:rFonts w:eastAsia="Cambria"/>
          <w:sz w:val="24"/>
          <w:szCs w:val="24"/>
        </w:rPr>
        <w:t xml:space="preserve"> </w:t>
      </w:r>
      <w:r w:rsidRPr="00CF70CF">
        <w:rPr>
          <w:rFonts w:eastAsia="Cambria"/>
          <w:sz w:val="24"/>
          <w:szCs w:val="24"/>
        </w:rPr>
        <w:t>w</w:t>
      </w:r>
      <w:r w:rsidR="006E0DAA" w:rsidRPr="00CF70CF">
        <w:rPr>
          <w:rFonts w:eastAsia="Cambria"/>
          <w:sz w:val="24"/>
          <w:szCs w:val="24"/>
        </w:rPr>
        <w:t xml:space="preserve"> </w:t>
      </w:r>
      <w:r w:rsidRPr="00CF70CF">
        <w:rPr>
          <w:rFonts w:eastAsia="Cambria"/>
          <w:sz w:val="24"/>
          <w:szCs w:val="24"/>
        </w:rPr>
        <w:t>postępowaniu</w:t>
      </w:r>
      <w:r w:rsidR="006E0DAA" w:rsidRPr="00CF70CF">
        <w:rPr>
          <w:rFonts w:eastAsia="Cambria"/>
          <w:sz w:val="24"/>
          <w:szCs w:val="24"/>
        </w:rPr>
        <w:t xml:space="preserve"> </w:t>
      </w:r>
      <w:r w:rsidRPr="00CF70CF">
        <w:rPr>
          <w:rFonts w:eastAsia="Cambria"/>
          <w:sz w:val="24"/>
          <w:szCs w:val="24"/>
        </w:rPr>
        <w:t>o</w:t>
      </w:r>
      <w:r w:rsidR="006E0DAA" w:rsidRPr="00CF70CF">
        <w:rPr>
          <w:rFonts w:eastAsia="Cambria"/>
          <w:sz w:val="24"/>
          <w:szCs w:val="24"/>
        </w:rPr>
        <w:t xml:space="preserve"> </w:t>
      </w:r>
      <w:r w:rsidRPr="00CF70CF">
        <w:rPr>
          <w:rFonts w:eastAsia="Cambria"/>
          <w:sz w:val="24"/>
          <w:szCs w:val="24"/>
        </w:rPr>
        <w:t>udzielenie</w:t>
      </w:r>
      <w:r w:rsidR="006E0DAA" w:rsidRPr="00CF70CF">
        <w:rPr>
          <w:rFonts w:eastAsia="Cambria"/>
          <w:sz w:val="24"/>
          <w:szCs w:val="24"/>
        </w:rPr>
        <w:t xml:space="preserve"> </w:t>
      </w:r>
      <w:r w:rsidRPr="00CF70CF">
        <w:rPr>
          <w:rFonts w:eastAsia="Cambria"/>
          <w:sz w:val="24"/>
          <w:szCs w:val="24"/>
        </w:rPr>
        <w:t>zamówienia,</w:t>
      </w:r>
      <w:r w:rsidR="006E0DAA" w:rsidRPr="00CF70CF">
        <w:rPr>
          <w:rFonts w:eastAsia="Cambria"/>
          <w:sz w:val="24"/>
          <w:szCs w:val="24"/>
        </w:rPr>
        <w:t xml:space="preserve"> </w:t>
      </w:r>
      <w:r w:rsidRPr="00CF70CF">
        <w:rPr>
          <w:rFonts w:eastAsia="Cambria"/>
          <w:sz w:val="24"/>
          <w:szCs w:val="24"/>
        </w:rPr>
        <w:t>o</w:t>
      </w:r>
      <w:r w:rsidR="006E0DAA" w:rsidRPr="00CF70CF">
        <w:rPr>
          <w:rFonts w:eastAsia="Cambria"/>
          <w:sz w:val="24"/>
          <w:szCs w:val="24"/>
        </w:rPr>
        <w:t xml:space="preserve"> </w:t>
      </w:r>
      <w:r w:rsidRPr="00CF70CF">
        <w:rPr>
          <w:rFonts w:eastAsia="Cambria"/>
          <w:sz w:val="24"/>
          <w:szCs w:val="24"/>
        </w:rPr>
        <w:t>zawarcie</w:t>
      </w:r>
      <w:r w:rsidR="006E0DAA" w:rsidRPr="00CF70CF">
        <w:rPr>
          <w:rFonts w:eastAsia="Cambria"/>
          <w:sz w:val="24"/>
          <w:szCs w:val="24"/>
        </w:rPr>
        <w:t xml:space="preserve"> </w:t>
      </w:r>
      <w:r w:rsidRPr="00CF70CF">
        <w:rPr>
          <w:rFonts w:eastAsia="Cambria"/>
          <w:sz w:val="24"/>
          <w:szCs w:val="24"/>
        </w:rPr>
        <w:t>umowy</w:t>
      </w:r>
      <w:r w:rsidR="006E0DAA" w:rsidRPr="00CF70CF">
        <w:rPr>
          <w:rFonts w:eastAsia="Cambria"/>
          <w:sz w:val="24"/>
          <w:szCs w:val="24"/>
        </w:rPr>
        <w:t xml:space="preserve"> </w:t>
      </w:r>
      <w:r w:rsidRPr="00CF70CF">
        <w:rPr>
          <w:rFonts w:eastAsia="Cambria"/>
          <w:sz w:val="24"/>
          <w:szCs w:val="24"/>
        </w:rPr>
        <w:t>ramowej,</w:t>
      </w:r>
      <w:r w:rsidR="006E0DAA" w:rsidRPr="00CF70CF">
        <w:rPr>
          <w:rFonts w:eastAsia="Cambria"/>
          <w:sz w:val="24"/>
          <w:szCs w:val="24"/>
        </w:rPr>
        <w:t xml:space="preserve"> </w:t>
      </w:r>
      <w:r w:rsidRPr="00CF70CF">
        <w:rPr>
          <w:rFonts w:eastAsia="Cambria"/>
          <w:sz w:val="24"/>
          <w:szCs w:val="24"/>
        </w:rPr>
        <w:t>dynamicznym</w:t>
      </w:r>
      <w:r w:rsidR="006E0DAA" w:rsidRPr="00CF70CF">
        <w:rPr>
          <w:rFonts w:eastAsia="Cambria"/>
          <w:sz w:val="24"/>
          <w:szCs w:val="24"/>
        </w:rPr>
        <w:t xml:space="preserve"> </w:t>
      </w:r>
      <w:r w:rsidRPr="00CF70CF">
        <w:rPr>
          <w:rFonts w:eastAsia="Cambria"/>
          <w:sz w:val="24"/>
          <w:szCs w:val="24"/>
        </w:rPr>
        <w:t>systemie</w:t>
      </w:r>
      <w:r w:rsidR="006E0DAA" w:rsidRPr="00CF70CF">
        <w:rPr>
          <w:rFonts w:eastAsia="Cambria"/>
          <w:sz w:val="24"/>
          <w:szCs w:val="24"/>
        </w:rPr>
        <w:t xml:space="preserve"> </w:t>
      </w:r>
      <w:r w:rsidRPr="00CF70CF">
        <w:rPr>
          <w:rFonts w:eastAsia="Cambria"/>
          <w:sz w:val="24"/>
          <w:szCs w:val="24"/>
        </w:rPr>
        <w:t>zakupów,</w:t>
      </w:r>
      <w:r w:rsidR="006E0DAA" w:rsidRPr="00CF70CF">
        <w:rPr>
          <w:rFonts w:eastAsia="Cambria"/>
          <w:sz w:val="24"/>
          <w:szCs w:val="24"/>
        </w:rPr>
        <w:t xml:space="preserve"> </w:t>
      </w:r>
      <w:r w:rsidRPr="00CF70CF">
        <w:rPr>
          <w:rFonts w:eastAsia="Cambria"/>
          <w:sz w:val="24"/>
          <w:szCs w:val="24"/>
        </w:rPr>
        <w:t>systemie</w:t>
      </w:r>
      <w:r w:rsidR="006E0DAA" w:rsidRPr="00CF70CF">
        <w:rPr>
          <w:rFonts w:eastAsia="Cambria"/>
          <w:sz w:val="24"/>
          <w:szCs w:val="24"/>
        </w:rPr>
        <w:t xml:space="preserve"> </w:t>
      </w:r>
      <w:r w:rsidRPr="00CF70CF">
        <w:rPr>
          <w:rFonts w:eastAsia="Cambria"/>
          <w:sz w:val="24"/>
          <w:szCs w:val="24"/>
        </w:rPr>
        <w:t>kwalifikowania</w:t>
      </w:r>
      <w:r w:rsidR="006E0DAA" w:rsidRPr="00CF70CF">
        <w:rPr>
          <w:rFonts w:eastAsia="Cambria"/>
          <w:sz w:val="24"/>
          <w:szCs w:val="24"/>
        </w:rPr>
        <w:t xml:space="preserve"> </w:t>
      </w:r>
      <w:r w:rsidRPr="00CF70CF">
        <w:rPr>
          <w:rFonts w:eastAsia="Cambria"/>
          <w:sz w:val="24"/>
          <w:szCs w:val="24"/>
        </w:rPr>
        <w:t>wykonawców</w:t>
      </w:r>
      <w:r w:rsidR="006E0DAA" w:rsidRPr="00CF70CF">
        <w:rPr>
          <w:rFonts w:eastAsia="Cambria"/>
          <w:sz w:val="24"/>
          <w:szCs w:val="24"/>
        </w:rPr>
        <w:t xml:space="preserve"> </w:t>
      </w:r>
      <w:r w:rsidRPr="00CF70CF">
        <w:rPr>
          <w:rFonts w:eastAsia="Cambria"/>
          <w:sz w:val="24"/>
          <w:szCs w:val="24"/>
        </w:rPr>
        <w:t>lub</w:t>
      </w:r>
      <w:r w:rsidR="006E0DAA" w:rsidRPr="00CF70CF">
        <w:rPr>
          <w:rFonts w:eastAsia="Cambria"/>
          <w:sz w:val="24"/>
          <w:szCs w:val="24"/>
        </w:rPr>
        <w:t xml:space="preserve"> </w:t>
      </w:r>
      <w:r w:rsidRPr="00CF70CF">
        <w:rPr>
          <w:rFonts w:eastAsia="Cambria"/>
          <w:sz w:val="24"/>
          <w:szCs w:val="24"/>
        </w:rPr>
        <w:t>konkursie,</w:t>
      </w:r>
      <w:r w:rsidR="006E0DAA" w:rsidRPr="00CF70CF">
        <w:rPr>
          <w:rFonts w:eastAsia="Cambria"/>
          <w:sz w:val="24"/>
          <w:szCs w:val="24"/>
        </w:rPr>
        <w:t xml:space="preserve"> </w:t>
      </w:r>
      <w:r w:rsidRPr="00CF70CF">
        <w:rPr>
          <w:rFonts w:eastAsia="Cambria"/>
          <w:sz w:val="24"/>
          <w:szCs w:val="24"/>
        </w:rPr>
        <w:t>do</w:t>
      </w:r>
      <w:r w:rsidR="006E0DAA" w:rsidRPr="00CF70CF">
        <w:rPr>
          <w:rFonts w:eastAsia="Cambria"/>
          <w:sz w:val="24"/>
          <w:szCs w:val="24"/>
        </w:rPr>
        <w:t xml:space="preserve"> </w:t>
      </w:r>
      <w:r w:rsidRPr="00CF70CF">
        <w:rPr>
          <w:rFonts w:eastAsia="Cambria"/>
          <w:sz w:val="24"/>
          <w:szCs w:val="24"/>
        </w:rPr>
        <w:t>której</w:t>
      </w:r>
      <w:r w:rsidR="006E0DAA" w:rsidRPr="00CF70CF">
        <w:rPr>
          <w:rFonts w:eastAsia="Cambria"/>
          <w:sz w:val="24"/>
          <w:szCs w:val="24"/>
        </w:rPr>
        <w:t xml:space="preserve"> </w:t>
      </w:r>
      <w:r w:rsidRPr="00CF70CF">
        <w:rPr>
          <w:rFonts w:eastAsia="Cambria"/>
          <w:sz w:val="24"/>
          <w:szCs w:val="24"/>
        </w:rPr>
        <w:t>zamawiający</w:t>
      </w:r>
      <w:r w:rsidR="006E0DAA" w:rsidRPr="00CF70CF">
        <w:rPr>
          <w:rFonts w:eastAsia="Cambria"/>
          <w:sz w:val="24"/>
          <w:szCs w:val="24"/>
        </w:rPr>
        <w:t xml:space="preserve"> </w:t>
      </w:r>
      <w:r w:rsidRPr="00CF70CF">
        <w:rPr>
          <w:rFonts w:eastAsia="Cambria"/>
          <w:sz w:val="24"/>
          <w:szCs w:val="24"/>
        </w:rPr>
        <w:t>był</w:t>
      </w:r>
      <w:r w:rsidR="006E0DAA" w:rsidRPr="00CF70CF">
        <w:rPr>
          <w:rFonts w:eastAsia="Cambria"/>
          <w:sz w:val="24"/>
          <w:szCs w:val="24"/>
        </w:rPr>
        <w:t xml:space="preserve"> </w:t>
      </w:r>
      <w:r w:rsidRPr="00CF70CF">
        <w:rPr>
          <w:rFonts w:eastAsia="Cambria"/>
          <w:sz w:val="24"/>
          <w:szCs w:val="24"/>
        </w:rPr>
        <w:t>obowiązany</w:t>
      </w:r>
      <w:r w:rsidR="006E0DAA" w:rsidRPr="00CF70CF">
        <w:rPr>
          <w:rFonts w:eastAsia="Cambria"/>
          <w:sz w:val="24"/>
          <w:szCs w:val="24"/>
        </w:rPr>
        <w:t xml:space="preserve"> </w:t>
      </w:r>
      <w:r w:rsidRPr="00CF70CF">
        <w:rPr>
          <w:rFonts w:eastAsia="Cambria"/>
          <w:sz w:val="24"/>
          <w:szCs w:val="24"/>
        </w:rPr>
        <w:t>na</w:t>
      </w:r>
      <w:r w:rsidR="006E0DAA" w:rsidRPr="00CF70CF">
        <w:rPr>
          <w:rFonts w:eastAsia="Cambria"/>
          <w:sz w:val="24"/>
          <w:szCs w:val="24"/>
        </w:rPr>
        <w:t xml:space="preserve"> </w:t>
      </w:r>
      <w:r w:rsidRPr="00CF70CF">
        <w:rPr>
          <w:rFonts w:eastAsia="Cambria"/>
          <w:sz w:val="24"/>
          <w:szCs w:val="24"/>
        </w:rPr>
        <w:t>podstawie</w:t>
      </w:r>
      <w:r w:rsidR="006E0DAA" w:rsidRPr="00CF70CF">
        <w:rPr>
          <w:rFonts w:eastAsia="Cambria"/>
          <w:sz w:val="24"/>
          <w:szCs w:val="24"/>
        </w:rPr>
        <w:t xml:space="preserve"> </w:t>
      </w:r>
      <w:r w:rsidRPr="00CF70CF">
        <w:rPr>
          <w:rFonts w:eastAsia="Cambria"/>
          <w:sz w:val="24"/>
          <w:szCs w:val="24"/>
        </w:rPr>
        <w:t>ustawy;</w:t>
      </w:r>
    </w:p>
    <w:p w14:paraId="44626464" w14:textId="77777777" w:rsidR="00F96B1B" w:rsidRPr="00CF70CF" w:rsidRDefault="00F96B1B" w:rsidP="00885433">
      <w:pPr>
        <w:pStyle w:val="Tekstkomentarza"/>
        <w:numPr>
          <w:ilvl w:val="0"/>
          <w:numId w:val="127"/>
        </w:numPr>
        <w:spacing w:line="276" w:lineRule="auto"/>
        <w:ind w:left="709"/>
        <w:jc w:val="both"/>
        <w:rPr>
          <w:rFonts w:eastAsia="Cambria"/>
          <w:sz w:val="24"/>
          <w:szCs w:val="24"/>
        </w:rPr>
      </w:pPr>
      <w:r w:rsidRPr="00CF70CF">
        <w:rPr>
          <w:rFonts w:eastAsia="Cambria"/>
          <w:sz w:val="24"/>
          <w:szCs w:val="24"/>
        </w:rPr>
        <w:t>zaniechanie</w:t>
      </w:r>
      <w:r w:rsidR="006E0DAA" w:rsidRPr="00CF70CF">
        <w:rPr>
          <w:rFonts w:eastAsia="Cambria"/>
          <w:sz w:val="24"/>
          <w:szCs w:val="24"/>
        </w:rPr>
        <w:t xml:space="preserve"> </w:t>
      </w:r>
      <w:r w:rsidRPr="00CF70CF">
        <w:rPr>
          <w:rFonts w:eastAsia="Cambria"/>
          <w:sz w:val="24"/>
          <w:szCs w:val="24"/>
        </w:rPr>
        <w:t>przeprowadzenia</w:t>
      </w:r>
      <w:r w:rsidR="006E0DAA" w:rsidRPr="00CF70CF">
        <w:rPr>
          <w:rFonts w:eastAsia="Cambria"/>
          <w:sz w:val="24"/>
          <w:szCs w:val="24"/>
        </w:rPr>
        <w:t xml:space="preserve"> </w:t>
      </w:r>
      <w:r w:rsidRPr="00CF70CF">
        <w:rPr>
          <w:rFonts w:eastAsia="Cambria"/>
          <w:sz w:val="24"/>
          <w:szCs w:val="24"/>
        </w:rPr>
        <w:t>postępowania</w:t>
      </w:r>
      <w:r w:rsidR="006E0DAA" w:rsidRPr="00CF70CF">
        <w:rPr>
          <w:rFonts w:eastAsia="Cambria"/>
          <w:sz w:val="24"/>
          <w:szCs w:val="24"/>
        </w:rPr>
        <w:t xml:space="preserve"> </w:t>
      </w:r>
      <w:r w:rsidRPr="00CF70CF">
        <w:rPr>
          <w:rFonts w:eastAsia="Cambria"/>
          <w:sz w:val="24"/>
          <w:szCs w:val="24"/>
        </w:rPr>
        <w:t>o</w:t>
      </w:r>
      <w:r w:rsidR="006E0DAA" w:rsidRPr="00CF70CF">
        <w:rPr>
          <w:rFonts w:eastAsia="Cambria"/>
          <w:sz w:val="24"/>
          <w:szCs w:val="24"/>
        </w:rPr>
        <w:t xml:space="preserve"> </w:t>
      </w:r>
      <w:r w:rsidRPr="00CF70CF">
        <w:rPr>
          <w:rFonts w:eastAsia="Cambria"/>
          <w:sz w:val="24"/>
          <w:szCs w:val="24"/>
        </w:rPr>
        <w:t>udzielenie</w:t>
      </w:r>
      <w:r w:rsidR="006E0DAA" w:rsidRPr="00CF70CF">
        <w:rPr>
          <w:rFonts w:eastAsia="Cambria"/>
          <w:sz w:val="24"/>
          <w:szCs w:val="24"/>
        </w:rPr>
        <w:t xml:space="preserve"> </w:t>
      </w:r>
      <w:r w:rsidRPr="00CF70CF">
        <w:rPr>
          <w:rFonts w:eastAsia="Cambria"/>
          <w:sz w:val="24"/>
          <w:szCs w:val="24"/>
        </w:rPr>
        <w:t>zamówienia</w:t>
      </w:r>
      <w:r w:rsidR="006E0DAA" w:rsidRPr="00CF70CF">
        <w:rPr>
          <w:rFonts w:eastAsia="Cambria"/>
          <w:sz w:val="24"/>
          <w:szCs w:val="24"/>
        </w:rPr>
        <w:t xml:space="preserve"> </w:t>
      </w:r>
      <w:r w:rsidRPr="00CF70CF">
        <w:rPr>
          <w:rFonts w:eastAsia="Cambria"/>
          <w:sz w:val="24"/>
          <w:szCs w:val="24"/>
        </w:rPr>
        <w:t>lub</w:t>
      </w:r>
      <w:r w:rsidR="006E0DAA" w:rsidRPr="00CF70CF">
        <w:rPr>
          <w:rFonts w:eastAsia="Cambria"/>
          <w:sz w:val="24"/>
          <w:szCs w:val="24"/>
        </w:rPr>
        <w:t xml:space="preserve"> </w:t>
      </w:r>
      <w:r w:rsidRPr="00CF70CF">
        <w:rPr>
          <w:rFonts w:eastAsia="Cambria"/>
          <w:sz w:val="24"/>
          <w:szCs w:val="24"/>
        </w:rPr>
        <w:t>zorganizowania</w:t>
      </w:r>
      <w:r w:rsidR="006E0DAA" w:rsidRPr="00CF70CF">
        <w:rPr>
          <w:rFonts w:eastAsia="Cambria"/>
          <w:sz w:val="24"/>
          <w:szCs w:val="24"/>
        </w:rPr>
        <w:t xml:space="preserve"> </w:t>
      </w:r>
      <w:r w:rsidRPr="00CF70CF">
        <w:rPr>
          <w:rFonts w:eastAsia="Cambria"/>
          <w:sz w:val="24"/>
          <w:szCs w:val="24"/>
        </w:rPr>
        <w:t>konkursu</w:t>
      </w:r>
      <w:r w:rsidR="006E0DAA" w:rsidRPr="00CF70CF">
        <w:rPr>
          <w:rFonts w:eastAsia="Cambria"/>
          <w:sz w:val="24"/>
          <w:szCs w:val="24"/>
        </w:rPr>
        <w:t xml:space="preserve"> </w:t>
      </w:r>
      <w:r w:rsidRPr="00CF70CF">
        <w:rPr>
          <w:rFonts w:eastAsia="Cambria"/>
          <w:sz w:val="24"/>
          <w:szCs w:val="24"/>
        </w:rPr>
        <w:t>na</w:t>
      </w:r>
      <w:r w:rsidR="006E0DAA" w:rsidRPr="00CF70CF">
        <w:rPr>
          <w:rFonts w:eastAsia="Cambria"/>
          <w:sz w:val="24"/>
          <w:szCs w:val="24"/>
        </w:rPr>
        <w:t xml:space="preserve"> </w:t>
      </w:r>
      <w:r w:rsidRPr="00CF70CF">
        <w:rPr>
          <w:rFonts w:eastAsia="Cambria"/>
          <w:sz w:val="24"/>
          <w:szCs w:val="24"/>
        </w:rPr>
        <w:t>podstawie</w:t>
      </w:r>
      <w:r w:rsidR="006E0DAA" w:rsidRPr="00CF70CF">
        <w:rPr>
          <w:rFonts w:eastAsia="Cambria"/>
          <w:sz w:val="24"/>
          <w:szCs w:val="24"/>
        </w:rPr>
        <w:t xml:space="preserve"> </w:t>
      </w:r>
      <w:r w:rsidRPr="00CF70CF">
        <w:rPr>
          <w:rFonts w:eastAsia="Cambria"/>
          <w:sz w:val="24"/>
          <w:szCs w:val="24"/>
        </w:rPr>
        <w:t>ustawy,</w:t>
      </w:r>
      <w:r w:rsidR="006E0DAA" w:rsidRPr="00CF70CF">
        <w:rPr>
          <w:rFonts w:eastAsia="Cambria"/>
          <w:sz w:val="24"/>
          <w:szCs w:val="24"/>
        </w:rPr>
        <w:t xml:space="preserve"> </w:t>
      </w:r>
      <w:r w:rsidRPr="00CF70CF">
        <w:rPr>
          <w:rFonts w:eastAsia="Cambria"/>
          <w:sz w:val="24"/>
          <w:szCs w:val="24"/>
        </w:rPr>
        <w:t>mimo</w:t>
      </w:r>
      <w:r w:rsidR="006E0DAA" w:rsidRPr="00CF70CF">
        <w:rPr>
          <w:rFonts w:eastAsia="Cambria"/>
          <w:sz w:val="24"/>
          <w:szCs w:val="24"/>
        </w:rPr>
        <w:t xml:space="preserve"> </w:t>
      </w:r>
      <w:r w:rsidRPr="00CF70CF">
        <w:rPr>
          <w:rFonts w:eastAsia="Cambria"/>
          <w:sz w:val="24"/>
          <w:szCs w:val="24"/>
        </w:rPr>
        <w:t>że</w:t>
      </w:r>
      <w:r w:rsidR="006E0DAA" w:rsidRPr="00CF70CF">
        <w:rPr>
          <w:rFonts w:eastAsia="Cambria"/>
          <w:sz w:val="24"/>
          <w:szCs w:val="24"/>
        </w:rPr>
        <w:t xml:space="preserve"> </w:t>
      </w:r>
      <w:r w:rsidRPr="00CF70CF">
        <w:rPr>
          <w:rFonts w:eastAsia="Cambria"/>
          <w:sz w:val="24"/>
          <w:szCs w:val="24"/>
        </w:rPr>
        <w:t>zamawiający</w:t>
      </w:r>
      <w:r w:rsidR="006E0DAA" w:rsidRPr="00CF70CF">
        <w:rPr>
          <w:rFonts w:eastAsia="Cambria"/>
          <w:sz w:val="24"/>
          <w:szCs w:val="24"/>
        </w:rPr>
        <w:t xml:space="preserve"> </w:t>
      </w:r>
      <w:r w:rsidRPr="00CF70CF">
        <w:rPr>
          <w:rFonts w:eastAsia="Cambria"/>
          <w:sz w:val="24"/>
          <w:szCs w:val="24"/>
        </w:rPr>
        <w:t>był</w:t>
      </w:r>
      <w:r w:rsidR="006E0DAA" w:rsidRPr="00CF70CF">
        <w:rPr>
          <w:rFonts w:eastAsia="Cambria"/>
          <w:sz w:val="24"/>
          <w:szCs w:val="24"/>
        </w:rPr>
        <w:t xml:space="preserve"> </w:t>
      </w:r>
      <w:r w:rsidRPr="00CF70CF">
        <w:rPr>
          <w:rFonts w:eastAsia="Cambria"/>
          <w:sz w:val="24"/>
          <w:szCs w:val="24"/>
        </w:rPr>
        <w:t>do</w:t>
      </w:r>
      <w:r w:rsidR="006E0DAA" w:rsidRPr="00CF70CF">
        <w:rPr>
          <w:rFonts w:eastAsia="Cambria"/>
          <w:sz w:val="24"/>
          <w:szCs w:val="24"/>
        </w:rPr>
        <w:t xml:space="preserve"> </w:t>
      </w:r>
      <w:r w:rsidRPr="00CF70CF">
        <w:rPr>
          <w:rFonts w:eastAsia="Cambria"/>
          <w:sz w:val="24"/>
          <w:szCs w:val="24"/>
        </w:rPr>
        <w:t>tego</w:t>
      </w:r>
      <w:r w:rsidR="006E0DAA" w:rsidRPr="00CF70CF">
        <w:rPr>
          <w:rFonts w:eastAsia="Cambria"/>
          <w:sz w:val="24"/>
          <w:szCs w:val="24"/>
        </w:rPr>
        <w:t xml:space="preserve"> </w:t>
      </w:r>
      <w:r w:rsidRPr="00CF70CF">
        <w:rPr>
          <w:rFonts w:eastAsia="Cambria"/>
          <w:sz w:val="24"/>
          <w:szCs w:val="24"/>
        </w:rPr>
        <w:t>obowiązany.</w:t>
      </w:r>
    </w:p>
    <w:p w14:paraId="0DB2394E" w14:textId="77777777" w:rsidR="00F96B1B" w:rsidRPr="00CF70CF" w:rsidRDefault="00F96B1B" w:rsidP="00885433">
      <w:pPr>
        <w:numPr>
          <w:ilvl w:val="0"/>
          <w:numId w:val="126"/>
        </w:numPr>
        <w:tabs>
          <w:tab w:val="left" w:pos="426"/>
        </w:tabs>
        <w:spacing w:after="0"/>
        <w:ind w:left="426" w:hanging="426"/>
        <w:jc w:val="both"/>
        <w:rPr>
          <w:rFonts w:ascii="Times New Roman" w:hAnsi="Times New Roman" w:cs="Times New Roman"/>
          <w:sz w:val="24"/>
          <w:szCs w:val="24"/>
        </w:rPr>
      </w:pPr>
      <w:r w:rsidRPr="00CF70CF">
        <w:rPr>
          <w:rFonts w:ascii="Times New Roman" w:hAnsi="Times New Roman" w:cs="Times New Roman"/>
          <w:sz w:val="24"/>
          <w:szCs w:val="24"/>
        </w:rPr>
        <w:t>Odwołanie</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wnosi</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się</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do</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Prezesa</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Izby.</w:t>
      </w:r>
    </w:p>
    <w:p w14:paraId="094D2B2C" w14:textId="77777777" w:rsidR="00F96B1B" w:rsidRPr="00CF70CF" w:rsidRDefault="00F96B1B" w:rsidP="00885433">
      <w:pPr>
        <w:numPr>
          <w:ilvl w:val="0"/>
          <w:numId w:val="126"/>
        </w:numPr>
        <w:tabs>
          <w:tab w:val="left" w:pos="426"/>
        </w:tabs>
        <w:spacing w:after="0"/>
        <w:ind w:left="426" w:hanging="426"/>
        <w:jc w:val="both"/>
        <w:rPr>
          <w:rFonts w:ascii="Times New Roman" w:hAnsi="Times New Roman" w:cs="Times New Roman"/>
          <w:sz w:val="24"/>
          <w:szCs w:val="24"/>
        </w:rPr>
      </w:pPr>
      <w:r w:rsidRPr="00CF70CF">
        <w:rPr>
          <w:rFonts w:ascii="Times New Roman" w:hAnsi="Times New Roman" w:cs="Times New Roman"/>
          <w:sz w:val="24"/>
          <w:szCs w:val="24"/>
        </w:rPr>
        <w:t>Odwołujący</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przekazuje</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kopię</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odwołania</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zamawiającemu</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przed</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upływem</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terminu</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do</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wniesienia</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odwołania</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w</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taki</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sposób,</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aby</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mógł</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on</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zapoznać</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się</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z</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jego</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treścią</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przed</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upływem</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tego</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terminu.</w:t>
      </w:r>
    </w:p>
    <w:p w14:paraId="707DF58C" w14:textId="77777777" w:rsidR="00F96B1B" w:rsidRPr="00CF70CF" w:rsidRDefault="00F96B1B" w:rsidP="00885433">
      <w:pPr>
        <w:numPr>
          <w:ilvl w:val="0"/>
          <w:numId w:val="126"/>
        </w:numPr>
        <w:tabs>
          <w:tab w:val="left" w:pos="426"/>
        </w:tabs>
        <w:spacing w:after="0"/>
        <w:ind w:left="426" w:hanging="426"/>
        <w:jc w:val="both"/>
        <w:rPr>
          <w:rFonts w:ascii="Times New Roman" w:hAnsi="Times New Roman" w:cs="Times New Roman"/>
          <w:sz w:val="24"/>
          <w:szCs w:val="24"/>
        </w:rPr>
      </w:pPr>
      <w:r w:rsidRPr="00CF70CF">
        <w:rPr>
          <w:rFonts w:ascii="Times New Roman" w:hAnsi="Times New Roman" w:cs="Times New Roman"/>
          <w:sz w:val="24"/>
          <w:szCs w:val="24"/>
        </w:rPr>
        <w:t>Domniemywa</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się,</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że</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zamawiający</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mógł</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zapoznać</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się</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z</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treścią</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odwołania</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przed</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upływem</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terminu</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do</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jego</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wniesienia,</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jeżeli</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przekazanie</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jego</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kopii</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nastąpiło</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przed</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upływem</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terminu</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do</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jego</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wniesienia</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przy</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użyciu</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środków</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komunikacji</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elektronicznej.</w:t>
      </w:r>
    </w:p>
    <w:p w14:paraId="2B41EF67" w14:textId="77777777" w:rsidR="00F96B1B" w:rsidRPr="00CF70CF" w:rsidRDefault="00F96B1B" w:rsidP="00885433">
      <w:pPr>
        <w:numPr>
          <w:ilvl w:val="0"/>
          <w:numId w:val="126"/>
        </w:numPr>
        <w:tabs>
          <w:tab w:val="left" w:pos="426"/>
        </w:tabs>
        <w:spacing w:after="0"/>
        <w:ind w:left="426" w:hanging="426"/>
        <w:jc w:val="both"/>
        <w:rPr>
          <w:rFonts w:ascii="Times New Roman" w:hAnsi="Times New Roman" w:cs="Times New Roman"/>
          <w:sz w:val="24"/>
          <w:szCs w:val="24"/>
        </w:rPr>
      </w:pPr>
      <w:r w:rsidRPr="00CF70CF">
        <w:rPr>
          <w:rFonts w:ascii="Times New Roman" w:hAnsi="Times New Roman" w:cs="Times New Roman"/>
          <w:sz w:val="24"/>
          <w:szCs w:val="24"/>
        </w:rPr>
        <w:t>Odwołanie</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zawiera:</w:t>
      </w:r>
    </w:p>
    <w:p w14:paraId="1B89F97E" w14:textId="77777777" w:rsidR="00F96B1B" w:rsidRPr="00CF70CF" w:rsidRDefault="00F96B1B" w:rsidP="00885433">
      <w:pPr>
        <w:pStyle w:val="Tekstkomentarza"/>
        <w:numPr>
          <w:ilvl w:val="0"/>
          <w:numId w:val="128"/>
        </w:numPr>
        <w:spacing w:line="276" w:lineRule="auto"/>
        <w:ind w:left="709"/>
        <w:jc w:val="both"/>
        <w:rPr>
          <w:rFonts w:eastAsia="Cambria"/>
          <w:sz w:val="24"/>
          <w:szCs w:val="24"/>
        </w:rPr>
      </w:pPr>
      <w:r w:rsidRPr="00CF70CF">
        <w:rPr>
          <w:rFonts w:eastAsia="Cambria"/>
          <w:sz w:val="24"/>
          <w:szCs w:val="24"/>
        </w:rPr>
        <w:t>imię</w:t>
      </w:r>
      <w:r w:rsidR="006E0DAA" w:rsidRPr="00CF70CF">
        <w:rPr>
          <w:rFonts w:eastAsia="Cambria"/>
          <w:sz w:val="24"/>
          <w:szCs w:val="24"/>
        </w:rPr>
        <w:t xml:space="preserve"> </w:t>
      </w:r>
      <w:r w:rsidRPr="00CF70CF">
        <w:rPr>
          <w:rFonts w:eastAsia="Cambria"/>
          <w:sz w:val="24"/>
          <w:szCs w:val="24"/>
        </w:rPr>
        <w:t>i</w:t>
      </w:r>
      <w:r w:rsidR="006E0DAA" w:rsidRPr="00CF70CF">
        <w:rPr>
          <w:rFonts w:eastAsia="Cambria"/>
          <w:sz w:val="24"/>
          <w:szCs w:val="24"/>
        </w:rPr>
        <w:t xml:space="preserve"> </w:t>
      </w:r>
      <w:r w:rsidRPr="00CF70CF">
        <w:rPr>
          <w:rFonts w:eastAsia="Cambria"/>
          <w:sz w:val="24"/>
          <w:szCs w:val="24"/>
        </w:rPr>
        <w:t>nazwisko</w:t>
      </w:r>
      <w:r w:rsidR="006E0DAA" w:rsidRPr="00CF70CF">
        <w:rPr>
          <w:rFonts w:eastAsia="Cambria"/>
          <w:sz w:val="24"/>
          <w:szCs w:val="24"/>
        </w:rPr>
        <w:t xml:space="preserve"> </w:t>
      </w:r>
      <w:r w:rsidRPr="00CF70CF">
        <w:rPr>
          <w:rFonts w:eastAsia="Cambria"/>
          <w:sz w:val="24"/>
          <w:szCs w:val="24"/>
        </w:rPr>
        <w:t>albo</w:t>
      </w:r>
      <w:r w:rsidR="006E0DAA" w:rsidRPr="00CF70CF">
        <w:rPr>
          <w:rFonts w:eastAsia="Cambria"/>
          <w:sz w:val="24"/>
          <w:szCs w:val="24"/>
        </w:rPr>
        <w:t xml:space="preserve"> </w:t>
      </w:r>
      <w:r w:rsidRPr="00CF70CF">
        <w:rPr>
          <w:rFonts w:eastAsia="Cambria"/>
          <w:sz w:val="24"/>
          <w:szCs w:val="24"/>
        </w:rPr>
        <w:t>nazwę,</w:t>
      </w:r>
      <w:r w:rsidR="006E0DAA" w:rsidRPr="00CF70CF">
        <w:rPr>
          <w:rFonts w:eastAsia="Cambria"/>
          <w:sz w:val="24"/>
          <w:szCs w:val="24"/>
        </w:rPr>
        <w:t xml:space="preserve"> </w:t>
      </w:r>
      <w:r w:rsidRPr="00CF70CF">
        <w:rPr>
          <w:rFonts w:eastAsia="Cambria"/>
          <w:sz w:val="24"/>
          <w:szCs w:val="24"/>
        </w:rPr>
        <w:t>miejsce</w:t>
      </w:r>
      <w:r w:rsidR="006E0DAA" w:rsidRPr="00CF70CF">
        <w:rPr>
          <w:rFonts w:eastAsia="Cambria"/>
          <w:sz w:val="24"/>
          <w:szCs w:val="24"/>
        </w:rPr>
        <w:t xml:space="preserve"> </w:t>
      </w:r>
      <w:r w:rsidRPr="00CF70CF">
        <w:rPr>
          <w:rFonts w:eastAsia="Cambria"/>
          <w:sz w:val="24"/>
          <w:szCs w:val="24"/>
        </w:rPr>
        <w:t>zamieszkania</w:t>
      </w:r>
      <w:r w:rsidR="006E0DAA" w:rsidRPr="00CF70CF">
        <w:rPr>
          <w:rFonts w:eastAsia="Cambria"/>
          <w:sz w:val="24"/>
          <w:szCs w:val="24"/>
        </w:rPr>
        <w:t xml:space="preserve"> </w:t>
      </w:r>
      <w:r w:rsidRPr="00CF70CF">
        <w:rPr>
          <w:rFonts w:eastAsia="Cambria"/>
          <w:sz w:val="24"/>
          <w:szCs w:val="24"/>
        </w:rPr>
        <w:t>albo</w:t>
      </w:r>
      <w:r w:rsidR="006E0DAA" w:rsidRPr="00CF70CF">
        <w:rPr>
          <w:rFonts w:eastAsia="Cambria"/>
          <w:sz w:val="24"/>
          <w:szCs w:val="24"/>
        </w:rPr>
        <w:t xml:space="preserve"> </w:t>
      </w:r>
      <w:r w:rsidRPr="00CF70CF">
        <w:rPr>
          <w:rFonts w:eastAsia="Cambria"/>
          <w:sz w:val="24"/>
          <w:szCs w:val="24"/>
        </w:rPr>
        <w:t>siedzibę,</w:t>
      </w:r>
      <w:r w:rsidR="006E0DAA" w:rsidRPr="00CF70CF">
        <w:rPr>
          <w:rFonts w:eastAsia="Cambria"/>
          <w:sz w:val="24"/>
          <w:szCs w:val="24"/>
        </w:rPr>
        <w:t xml:space="preserve"> </w:t>
      </w:r>
      <w:r w:rsidRPr="00CF70CF">
        <w:rPr>
          <w:rFonts w:eastAsia="Cambria"/>
          <w:sz w:val="24"/>
          <w:szCs w:val="24"/>
        </w:rPr>
        <w:t>numer</w:t>
      </w:r>
      <w:r w:rsidR="006E0DAA" w:rsidRPr="00CF70CF">
        <w:rPr>
          <w:rFonts w:eastAsia="Cambria"/>
          <w:sz w:val="24"/>
          <w:szCs w:val="24"/>
        </w:rPr>
        <w:t xml:space="preserve"> </w:t>
      </w:r>
      <w:r w:rsidRPr="00CF70CF">
        <w:rPr>
          <w:rFonts w:eastAsia="Cambria"/>
          <w:sz w:val="24"/>
          <w:szCs w:val="24"/>
        </w:rPr>
        <w:t>telefonu</w:t>
      </w:r>
      <w:r w:rsidR="006E0DAA" w:rsidRPr="00CF70CF">
        <w:rPr>
          <w:rFonts w:eastAsia="Cambria"/>
          <w:sz w:val="24"/>
          <w:szCs w:val="24"/>
        </w:rPr>
        <w:t xml:space="preserve"> </w:t>
      </w:r>
      <w:r w:rsidRPr="00CF70CF">
        <w:rPr>
          <w:rFonts w:eastAsia="Cambria"/>
          <w:sz w:val="24"/>
          <w:szCs w:val="24"/>
        </w:rPr>
        <w:t>oraz</w:t>
      </w:r>
      <w:r w:rsidR="006E0DAA" w:rsidRPr="00CF70CF">
        <w:rPr>
          <w:rFonts w:eastAsia="Cambria"/>
          <w:sz w:val="24"/>
          <w:szCs w:val="24"/>
        </w:rPr>
        <w:t xml:space="preserve"> </w:t>
      </w:r>
      <w:r w:rsidRPr="00CF70CF">
        <w:rPr>
          <w:rFonts w:eastAsia="Cambria"/>
          <w:sz w:val="24"/>
          <w:szCs w:val="24"/>
        </w:rPr>
        <w:t>adres</w:t>
      </w:r>
      <w:r w:rsidR="006E0DAA" w:rsidRPr="00CF70CF">
        <w:rPr>
          <w:rFonts w:eastAsia="Cambria"/>
          <w:sz w:val="24"/>
          <w:szCs w:val="24"/>
        </w:rPr>
        <w:t xml:space="preserve"> </w:t>
      </w:r>
      <w:r w:rsidRPr="00CF70CF">
        <w:rPr>
          <w:rFonts w:eastAsia="Cambria"/>
          <w:sz w:val="24"/>
          <w:szCs w:val="24"/>
        </w:rPr>
        <w:t>poczty</w:t>
      </w:r>
      <w:r w:rsidR="006E0DAA" w:rsidRPr="00CF70CF">
        <w:rPr>
          <w:rFonts w:eastAsia="Cambria"/>
          <w:sz w:val="24"/>
          <w:szCs w:val="24"/>
        </w:rPr>
        <w:t xml:space="preserve"> </w:t>
      </w:r>
      <w:r w:rsidRPr="00CF70CF">
        <w:rPr>
          <w:rFonts w:eastAsia="Cambria"/>
          <w:sz w:val="24"/>
          <w:szCs w:val="24"/>
        </w:rPr>
        <w:t>elektronicznej</w:t>
      </w:r>
      <w:r w:rsidR="006E0DAA" w:rsidRPr="00CF70CF">
        <w:rPr>
          <w:rFonts w:eastAsia="Cambria"/>
          <w:sz w:val="24"/>
          <w:szCs w:val="24"/>
        </w:rPr>
        <w:t xml:space="preserve"> </w:t>
      </w:r>
      <w:r w:rsidRPr="00CF70CF">
        <w:rPr>
          <w:rFonts w:eastAsia="Cambria"/>
          <w:sz w:val="24"/>
          <w:szCs w:val="24"/>
        </w:rPr>
        <w:t>odwołującego</w:t>
      </w:r>
      <w:r w:rsidR="006E0DAA" w:rsidRPr="00CF70CF">
        <w:rPr>
          <w:rFonts w:eastAsia="Cambria"/>
          <w:sz w:val="24"/>
          <w:szCs w:val="24"/>
        </w:rPr>
        <w:t xml:space="preserve"> </w:t>
      </w:r>
      <w:r w:rsidRPr="00CF70CF">
        <w:rPr>
          <w:rFonts w:eastAsia="Cambria"/>
          <w:sz w:val="24"/>
          <w:szCs w:val="24"/>
        </w:rPr>
        <w:t>oraz</w:t>
      </w:r>
      <w:r w:rsidR="006E0DAA" w:rsidRPr="00CF70CF">
        <w:rPr>
          <w:rFonts w:eastAsia="Cambria"/>
          <w:sz w:val="24"/>
          <w:szCs w:val="24"/>
        </w:rPr>
        <w:t xml:space="preserve"> </w:t>
      </w:r>
      <w:r w:rsidRPr="00CF70CF">
        <w:rPr>
          <w:rFonts w:eastAsia="Cambria"/>
          <w:sz w:val="24"/>
          <w:szCs w:val="24"/>
        </w:rPr>
        <w:t>imię</w:t>
      </w:r>
      <w:r w:rsidR="006E0DAA" w:rsidRPr="00CF70CF">
        <w:rPr>
          <w:rFonts w:eastAsia="Cambria"/>
          <w:sz w:val="24"/>
          <w:szCs w:val="24"/>
        </w:rPr>
        <w:t xml:space="preserve"> </w:t>
      </w:r>
      <w:r w:rsidRPr="00CF70CF">
        <w:rPr>
          <w:rFonts w:eastAsia="Cambria"/>
          <w:sz w:val="24"/>
          <w:szCs w:val="24"/>
        </w:rPr>
        <w:t>i</w:t>
      </w:r>
      <w:r w:rsidR="006E0DAA" w:rsidRPr="00CF70CF">
        <w:rPr>
          <w:rFonts w:eastAsia="Cambria"/>
          <w:sz w:val="24"/>
          <w:szCs w:val="24"/>
        </w:rPr>
        <w:t xml:space="preserve"> </w:t>
      </w:r>
      <w:r w:rsidRPr="00CF70CF">
        <w:rPr>
          <w:rFonts w:eastAsia="Cambria"/>
          <w:sz w:val="24"/>
          <w:szCs w:val="24"/>
        </w:rPr>
        <w:t>nazwisko</w:t>
      </w:r>
      <w:r w:rsidR="006E0DAA" w:rsidRPr="00CF70CF">
        <w:rPr>
          <w:rFonts w:eastAsia="Cambria"/>
          <w:sz w:val="24"/>
          <w:szCs w:val="24"/>
        </w:rPr>
        <w:t xml:space="preserve"> </w:t>
      </w:r>
      <w:r w:rsidRPr="00CF70CF">
        <w:rPr>
          <w:rFonts w:eastAsia="Cambria"/>
          <w:sz w:val="24"/>
          <w:szCs w:val="24"/>
        </w:rPr>
        <w:t>przedstawiciela</w:t>
      </w:r>
      <w:r w:rsidR="006E0DAA" w:rsidRPr="00CF70CF">
        <w:rPr>
          <w:rFonts w:eastAsia="Cambria"/>
          <w:sz w:val="24"/>
          <w:szCs w:val="24"/>
        </w:rPr>
        <w:t xml:space="preserve"> </w:t>
      </w:r>
      <w:r w:rsidRPr="00CF70CF">
        <w:rPr>
          <w:rFonts w:eastAsia="Cambria"/>
          <w:sz w:val="24"/>
          <w:szCs w:val="24"/>
        </w:rPr>
        <w:t>(przedstawicieli);</w:t>
      </w:r>
    </w:p>
    <w:p w14:paraId="17351DA9" w14:textId="77777777" w:rsidR="00F96B1B" w:rsidRPr="00CF70CF" w:rsidRDefault="00F96B1B" w:rsidP="00885433">
      <w:pPr>
        <w:pStyle w:val="Tekstkomentarza"/>
        <w:numPr>
          <w:ilvl w:val="0"/>
          <w:numId w:val="128"/>
        </w:numPr>
        <w:spacing w:line="276" w:lineRule="auto"/>
        <w:ind w:left="709"/>
        <w:jc w:val="both"/>
        <w:rPr>
          <w:rFonts w:eastAsia="Cambria"/>
          <w:sz w:val="24"/>
          <w:szCs w:val="24"/>
        </w:rPr>
      </w:pPr>
      <w:r w:rsidRPr="00CF70CF">
        <w:rPr>
          <w:rFonts w:eastAsia="Cambria"/>
          <w:sz w:val="24"/>
          <w:szCs w:val="24"/>
        </w:rPr>
        <w:t>nazwę</w:t>
      </w:r>
      <w:r w:rsidR="006E0DAA" w:rsidRPr="00CF70CF">
        <w:rPr>
          <w:rFonts w:eastAsia="Cambria"/>
          <w:sz w:val="24"/>
          <w:szCs w:val="24"/>
        </w:rPr>
        <w:t xml:space="preserve"> </w:t>
      </w:r>
      <w:r w:rsidRPr="00CF70CF">
        <w:rPr>
          <w:rFonts w:eastAsia="Cambria"/>
          <w:sz w:val="24"/>
          <w:szCs w:val="24"/>
        </w:rPr>
        <w:t>i</w:t>
      </w:r>
      <w:r w:rsidR="006E0DAA" w:rsidRPr="00CF70CF">
        <w:rPr>
          <w:rFonts w:eastAsia="Cambria"/>
          <w:sz w:val="24"/>
          <w:szCs w:val="24"/>
        </w:rPr>
        <w:t xml:space="preserve"> </w:t>
      </w:r>
      <w:r w:rsidRPr="00CF70CF">
        <w:rPr>
          <w:rFonts w:eastAsia="Cambria"/>
          <w:sz w:val="24"/>
          <w:szCs w:val="24"/>
        </w:rPr>
        <w:t>siedzibę</w:t>
      </w:r>
      <w:r w:rsidR="006E0DAA" w:rsidRPr="00CF70CF">
        <w:rPr>
          <w:rFonts w:eastAsia="Cambria"/>
          <w:sz w:val="24"/>
          <w:szCs w:val="24"/>
        </w:rPr>
        <w:t xml:space="preserve"> </w:t>
      </w:r>
      <w:r w:rsidRPr="00CF70CF">
        <w:rPr>
          <w:rFonts w:eastAsia="Cambria"/>
          <w:sz w:val="24"/>
          <w:szCs w:val="24"/>
        </w:rPr>
        <w:t>zamawiającego,</w:t>
      </w:r>
      <w:r w:rsidR="006E0DAA" w:rsidRPr="00CF70CF">
        <w:rPr>
          <w:rFonts w:eastAsia="Cambria"/>
          <w:sz w:val="24"/>
          <w:szCs w:val="24"/>
        </w:rPr>
        <w:t xml:space="preserve"> </w:t>
      </w:r>
      <w:r w:rsidRPr="00CF70CF">
        <w:rPr>
          <w:rFonts w:eastAsia="Cambria"/>
          <w:sz w:val="24"/>
          <w:szCs w:val="24"/>
        </w:rPr>
        <w:t>numer</w:t>
      </w:r>
      <w:r w:rsidR="006E0DAA" w:rsidRPr="00CF70CF">
        <w:rPr>
          <w:rFonts w:eastAsia="Cambria"/>
          <w:sz w:val="24"/>
          <w:szCs w:val="24"/>
        </w:rPr>
        <w:t xml:space="preserve"> </w:t>
      </w:r>
      <w:r w:rsidRPr="00CF70CF">
        <w:rPr>
          <w:rFonts w:eastAsia="Cambria"/>
          <w:sz w:val="24"/>
          <w:szCs w:val="24"/>
        </w:rPr>
        <w:t>telefonu</w:t>
      </w:r>
      <w:r w:rsidR="006E0DAA" w:rsidRPr="00CF70CF">
        <w:rPr>
          <w:rFonts w:eastAsia="Cambria"/>
          <w:sz w:val="24"/>
          <w:szCs w:val="24"/>
        </w:rPr>
        <w:t xml:space="preserve"> </w:t>
      </w:r>
      <w:r w:rsidRPr="00CF70CF">
        <w:rPr>
          <w:rFonts w:eastAsia="Cambria"/>
          <w:sz w:val="24"/>
          <w:szCs w:val="24"/>
        </w:rPr>
        <w:t>oraz</w:t>
      </w:r>
      <w:r w:rsidR="006E0DAA" w:rsidRPr="00CF70CF">
        <w:rPr>
          <w:rFonts w:eastAsia="Cambria"/>
          <w:sz w:val="24"/>
          <w:szCs w:val="24"/>
        </w:rPr>
        <w:t xml:space="preserve"> </w:t>
      </w:r>
      <w:r w:rsidRPr="00CF70CF">
        <w:rPr>
          <w:rFonts w:eastAsia="Cambria"/>
          <w:sz w:val="24"/>
          <w:szCs w:val="24"/>
        </w:rPr>
        <w:t>adres</w:t>
      </w:r>
      <w:r w:rsidR="006E0DAA" w:rsidRPr="00CF70CF">
        <w:rPr>
          <w:rFonts w:eastAsia="Cambria"/>
          <w:sz w:val="24"/>
          <w:szCs w:val="24"/>
        </w:rPr>
        <w:t xml:space="preserve"> </w:t>
      </w:r>
      <w:r w:rsidRPr="00CF70CF">
        <w:rPr>
          <w:rFonts w:eastAsia="Cambria"/>
          <w:sz w:val="24"/>
          <w:szCs w:val="24"/>
        </w:rPr>
        <w:t>poczty</w:t>
      </w:r>
      <w:r w:rsidR="006E0DAA" w:rsidRPr="00CF70CF">
        <w:rPr>
          <w:rFonts w:eastAsia="Cambria"/>
          <w:sz w:val="24"/>
          <w:szCs w:val="24"/>
        </w:rPr>
        <w:t xml:space="preserve"> </w:t>
      </w:r>
      <w:r w:rsidRPr="00CF70CF">
        <w:rPr>
          <w:rFonts w:eastAsia="Cambria"/>
          <w:sz w:val="24"/>
          <w:szCs w:val="24"/>
        </w:rPr>
        <w:t>elektronicznej</w:t>
      </w:r>
      <w:r w:rsidR="006E0DAA" w:rsidRPr="00CF70CF">
        <w:rPr>
          <w:rFonts w:eastAsia="Cambria"/>
          <w:sz w:val="24"/>
          <w:szCs w:val="24"/>
        </w:rPr>
        <w:t xml:space="preserve"> </w:t>
      </w:r>
      <w:r w:rsidRPr="00CF70CF">
        <w:rPr>
          <w:rFonts w:eastAsia="Cambria"/>
          <w:sz w:val="24"/>
          <w:szCs w:val="24"/>
        </w:rPr>
        <w:t>zamawiającego;</w:t>
      </w:r>
    </w:p>
    <w:p w14:paraId="6BBF896D" w14:textId="77777777" w:rsidR="00F96B1B" w:rsidRPr="00CF70CF" w:rsidRDefault="00F96B1B" w:rsidP="00885433">
      <w:pPr>
        <w:pStyle w:val="Tekstkomentarza"/>
        <w:numPr>
          <w:ilvl w:val="0"/>
          <w:numId w:val="128"/>
        </w:numPr>
        <w:spacing w:line="276" w:lineRule="auto"/>
        <w:ind w:left="709"/>
        <w:jc w:val="both"/>
        <w:rPr>
          <w:rFonts w:eastAsia="Cambria"/>
          <w:sz w:val="24"/>
          <w:szCs w:val="24"/>
        </w:rPr>
      </w:pPr>
      <w:r w:rsidRPr="00CF70CF">
        <w:rPr>
          <w:rFonts w:eastAsia="Cambria"/>
          <w:sz w:val="24"/>
          <w:szCs w:val="24"/>
        </w:rPr>
        <w:t>numer</w:t>
      </w:r>
      <w:r w:rsidR="006E0DAA" w:rsidRPr="00CF70CF">
        <w:rPr>
          <w:rFonts w:eastAsia="Cambria"/>
          <w:sz w:val="24"/>
          <w:szCs w:val="24"/>
        </w:rPr>
        <w:t xml:space="preserve"> </w:t>
      </w:r>
      <w:r w:rsidRPr="00CF70CF">
        <w:rPr>
          <w:rFonts w:eastAsia="Cambria"/>
          <w:sz w:val="24"/>
          <w:szCs w:val="24"/>
        </w:rPr>
        <w:t>Powszechnego</w:t>
      </w:r>
      <w:r w:rsidR="006E0DAA" w:rsidRPr="00CF70CF">
        <w:rPr>
          <w:rFonts w:eastAsia="Cambria"/>
          <w:sz w:val="24"/>
          <w:szCs w:val="24"/>
        </w:rPr>
        <w:t xml:space="preserve"> </w:t>
      </w:r>
      <w:r w:rsidRPr="00CF70CF">
        <w:rPr>
          <w:rFonts w:eastAsia="Cambria"/>
          <w:sz w:val="24"/>
          <w:szCs w:val="24"/>
        </w:rPr>
        <w:t>Elektronicznego</w:t>
      </w:r>
      <w:r w:rsidR="006E0DAA" w:rsidRPr="00CF70CF">
        <w:rPr>
          <w:rFonts w:eastAsia="Cambria"/>
          <w:sz w:val="24"/>
          <w:szCs w:val="24"/>
        </w:rPr>
        <w:t xml:space="preserve"> </w:t>
      </w:r>
      <w:r w:rsidRPr="00CF70CF">
        <w:rPr>
          <w:rFonts w:eastAsia="Cambria"/>
          <w:sz w:val="24"/>
          <w:szCs w:val="24"/>
        </w:rPr>
        <w:t>Systemu</w:t>
      </w:r>
      <w:r w:rsidR="006E0DAA" w:rsidRPr="00CF70CF">
        <w:rPr>
          <w:rFonts w:eastAsia="Cambria"/>
          <w:sz w:val="24"/>
          <w:szCs w:val="24"/>
        </w:rPr>
        <w:t xml:space="preserve"> </w:t>
      </w:r>
      <w:r w:rsidRPr="00CF70CF">
        <w:rPr>
          <w:rFonts w:eastAsia="Cambria"/>
          <w:sz w:val="24"/>
          <w:szCs w:val="24"/>
        </w:rPr>
        <w:t>Ewidencji</w:t>
      </w:r>
      <w:r w:rsidR="006E0DAA" w:rsidRPr="00CF70CF">
        <w:rPr>
          <w:rFonts w:eastAsia="Cambria"/>
          <w:sz w:val="24"/>
          <w:szCs w:val="24"/>
        </w:rPr>
        <w:t xml:space="preserve"> </w:t>
      </w:r>
      <w:r w:rsidRPr="00CF70CF">
        <w:rPr>
          <w:rFonts w:eastAsia="Cambria"/>
          <w:sz w:val="24"/>
          <w:szCs w:val="24"/>
        </w:rPr>
        <w:t>Ludności</w:t>
      </w:r>
      <w:r w:rsidR="006E0DAA" w:rsidRPr="00CF70CF">
        <w:rPr>
          <w:rFonts w:eastAsia="Cambria"/>
          <w:sz w:val="24"/>
          <w:szCs w:val="24"/>
        </w:rPr>
        <w:t xml:space="preserve"> </w:t>
      </w:r>
      <w:r w:rsidRPr="00CF70CF">
        <w:rPr>
          <w:rFonts w:eastAsia="Cambria"/>
          <w:sz w:val="24"/>
          <w:szCs w:val="24"/>
        </w:rPr>
        <w:t>(PESEL)</w:t>
      </w:r>
      <w:r w:rsidR="006E0DAA" w:rsidRPr="00CF70CF">
        <w:rPr>
          <w:rFonts w:eastAsia="Cambria"/>
          <w:sz w:val="24"/>
          <w:szCs w:val="24"/>
        </w:rPr>
        <w:t xml:space="preserve"> </w:t>
      </w:r>
      <w:r w:rsidRPr="00CF70CF">
        <w:rPr>
          <w:rFonts w:eastAsia="Cambria"/>
          <w:sz w:val="24"/>
          <w:szCs w:val="24"/>
        </w:rPr>
        <w:t>lub</w:t>
      </w:r>
      <w:r w:rsidR="006E0DAA" w:rsidRPr="00CF70CF">
        <w:rPr>
          <w:rFonts w:eastAsia="Cambria"/>
          <w:sz w:val="24"/>
          <w:szCs w:val="24"/>
        </w:rPr>
        <w:t xml:space="preserve"> </w:t>
      </w:r>
      <w:r w:rsidRPr="00CF70CF">
        <w:rPr>
          <w:rFonts w:eastAsia="Cambria"/>
          <w:sz w:val="24"/>
          <w:szCs w:val="24"/>
        </w:rPr>
        <w:t>NIP</w:t>
      </w:r>
      <w:r w:rsidR="006E0DAA" w:rsidRPr="00CF70CF">
        <w:rPr>
          <w:rFonts w:eastAsia="Cambria"/>
          <w:sz w:val="24"/>
          <w:szCs w:val="24"/>
        </w:rPr>
        <w:t xml:space="preserve"> </w:t>
      </w:r>
      <w:r w:rsidRPr="00CF70CF">
        <w:rPr>
          <w:rFonts w:eastAsia="Cambria"/>
          <w:sz w:val="24"/>
          <w:szCs w:val="24"/>
        </w:rPr>
        <w:t>odwołującego</w:t>
      </w:r>
      <w:r w:rsidR="006E0DAA" w:rsidRPr="00CF70CF">
        <w:rPr>
          <w:rFonts w:eastAsia="Cambria"/>
          <w:sz w:val="24"/>
          <w:szCs w:val="24"/>
        </w:rPr>
        <w:t xml:space="preserve"> </w:t>
      </w:r>
      <w:r w:rsidRPr="00CF70CF">
        <w:rPr>
          <w:rFonts w:eastAsia="Cambria"/>
          <w:sz w:val="24"/>
          <w:szCs w:val="24"/>
        </w:rPr>
        <w:t>będącego</w:t>
      </w:r>
      <w:r w:rsidR="006E0DAA" w:rsidRPr="00CF70CF">
        <w:rPr>
          <w:rFonts w:eastAsia="Cambria"/>
          <w:sz w:val="24"/>
          <w:szCs w:val="24"/>
        </w:rPr>
        <w:t xml:space="preserve"> </w:t>
      </w:r>
      <w:r w:rsidRPr="00CF70CF">
        <w:rPr>
          <w:rFonts w:eastAsia="Cambria"/>
          <w:sz w:val="24"/>
          <w:szCs w:val="24"/>
        </w:rPr>
        <w:t>osobą</w:t>
      </w:r>
      <w:r w:rsidR="006E0DAA" w:rsidRPr="00CF70CF">
        <w:rPr>
          <w:rFonts w:eastAsia="Cambria"/>
          <w:sz w:val="24"/>
          <w:szCs w:val="24"/>
        </w:rPr>
        <w:t xml:space="preserve"> </w:t>
      </w:r>
      <w:r w:rsidRPr="00CF70CF">
        <w:rPr>
          <w:rFonts w:eastAsia="Cambria"/>
          <w:sz w:val="24"/>
          <w:szCs w:val="24"/>
        </w:rPr>
        <w:t>fizyczną,</w:t>
      </w:r>
      <w:r w:rsidR="006E0DAA" w:rsidRPr="00CF70CF">
        <w:rPr>
          <w:rFonts w:eastAsia="Cambria"/>
          <w:sz w:val="24"/>
          <w:szCs w:val="24"/>
        </w:rPr>
        <w:t xml:space="preserve"> </w:t>
      </w:r>
      <w:r w:rsidRPr="00CF70CF">
        <w:rPr>
          <w:rFonts w:eastAsia="Cambria"/>
          <w:sz w:val="24"/>
          <w:szCs w:val="24"/>
        </w:rPr>
        <w:t>jeżeli</w:t>
      </w:r>
      <w:r w:rsidR="006E0DAA" w:rsidRPr="00CF70CF">
        <w:rPr>
          <w:rFonts w:eastAsia="Cambria"/>
          <w:sz w:val="24"/>
          <w:szCs w:val="24"/>
        </w:rPr>
        <w:t xml:space="preserve"> </w:t>
      </w:r>
      <w:r w:rsidRPr="00CF70CF">
        <w:rPr>
          <w:rFonts w:eastAsia="Cambria"/>
          <w:sz w:val="24"/>
          <w:szCs w:val="24"/>
        </w:rPr>
        <w:t>jest</w:t>
      </w:r>
      <w:r w:rsidR="006E0DAA" w:rsidRPr="00CF70CF">
        <w:rPr>
          <w:rFonts w:eastAsia="Cambria"/>
          <w:sz w:val="24"/>
          <w:szCs w:val="24"/>
        </w:rPr>
        <w:t xml:space="preserve"> </w:t>
      </w:r>
      <w:r w:rsidRPr="00CF70CF">
        <w:rPr>
          <w:rFonts w:eastAsia="Cambria"/>
          <w:sz w:val="24"/>
          <w:szCs w:val="24"/>
        </w:rPr>
        <w:t>on</w:t>
      </w:r>
      <w:r w:rsidR="006E0DAA" w:rsidRPr="00CF70CF">
        <w:rPr>
          <w:rFonts w:eastAsia="Cambria"/>
          <w:sz w:val="24"/>
          <w:szCs w:val="24"/>
        </w:rPr>
        <w:t xml:space="preserve"> </w:t>
      </w:r>
      <w:r w:rsidRPr="00CF70CF">
        <w:rPr>
          <w:rFonts w:eastAsia="Cambria"/>
          <w:sz w:val="24"/>
          <w:szCs w:val="24"/>
        </w:rPr>
        <w:t>obowiązany</w:t>
      </w:r>
      <w:r w:rsidR="006E0DAA" w:rsidRPr="00CF70CF">
        <w:rPr>
          <w:rFonts w:eastAsia="Cambria"/>
          <w:sz w:val="24"/>
          <w:szCs w:val="24"/>
        </w:rPr>
        <w:t xml:space="preserve"> </w:t>
      </w:r>
      <w:r w:rsidRPr="00CF70CF">
        <w:rPr>
          <w:rFonts w:eastAsia="Cambria"/>
          <w:sz w:val="24"/>
          <w:szCs w:val="24"/>
        </w:rPr>
        <w:t>do</w:t>
      </w:r>
      <w:r w:rsidR="006E0DAA" w:rsidRPr="00CF70CF">
        <w:rPr>
          <w:rFonts w:eastAsia="Cambria"/>
          <w:sz w:val="24"/>
          <w:szCs w:val="24"/>
        </w:rPr>
        <w:t xml:space="preserve"> </w:t>
      </w:r>
      <w:r w:rsidRPr="00CF70CF">
        <w:rPr>
          <w:rFonts w:eastAsia="Cambria"/>
          <w:sz w:val="24"/>
          <w:szCs w:val="24"/>
        </w:rPr>
        <w:t>jego</w:t>
      </w:r>
      <w:r w:rsidR="006E0DAA" w:rsidRPr="00CF70CF">
        <w:rPr>
          <w:rFonts w:eastAsia="Cambria"/>
          <w:sz w:val="24"/>
          <w:szCs w:val="24"/>
        </w:rPr>
        <w:t xml:space="preserve"> </w:t>
      </w:r>
      <w:r w:rsidRPr="00CF70CF">
        <w:rPr>
          <w:rFonts w:eastAsia="Cambria"/>
          <w:sz w:val="24"/>
          <w:szCs w:val="24"/>
        </w:rPr>
        <w:t>posiadania</w:t>
      </w:r>
      <w:r w:rsidR="006E0DAA" w:rsidRPr="00CF70CF">
        <w:rPr>
          <w:rFonts w:eastAsia="Cambria"/>
          <w:sz w:val="24"/>
          <w:szCs w:val="24"/>
        </w:rPr>
        <w:t xml:space="preserve"> </w:t>
      </w:r>
      <w:r w:rsidRPr="00CF70CF">
        <w:rPr>
          <w:rFonts w:eastAsia="Cambria"/>
          <w:sz w:val="24"/>
          <w:szCs w:val="24"/>
        </w:rPr>
        <w:t>albo</w:t>
      </w:r>
      <w:r w:rsidR="006E0DAA" w:rsidRPr="00CF70CF">
        <w:rPr>
          <w:rFonts w:eastAsia="Cambria"/>
          <w:sz w:val="24"/>
          <w:szCs w:val="24"/>
        </w:rPr>
        <w:t xml:space="preserve"> </w:t>
      </w:r>
      <w:r w:rsidRPr="00CF70CF">
        <w:rPr>
          <w:rFonts w:eastAsia="Cambria"/>
          <w:sz w:val="24"/>
          <w:szCs w:val="24"/>
        </w:rPr>
        <w:t>posiada</w:t>
      </w:r>
      <w:r w:rsidR="006E0DAA" w:rsidRPr="00CF70CF">
        <w:rPr>
          <w:rFonts w:eastAsia="Cambria"/>
          <w:sz w:val="24"/>
          <w:szCs w:val="24"/>
        </w:rPr>
        <w:t xml:space="preserve"> </w:t>
      </w:r>
      <w:r w:rsidRPr="00CF70CF">
        <w:rPr>
          <w:rFonts w:eastAsia="Cambria"/>
          <w:sz w:val="24"/>
          <w:szCs w:val="24"/>
        </w:rPr>
        <w:t>go</w:t>
      </w:r>
      <w:r w:rsidR="006E0DAA" w:rsidRPr="00CF70CF">
        <w:rPr>
          <w:rFonts w:eastAsia="Cambria"/>
          <w:sz w:val="24"/>
          <w:szCs w:val="24"/>
        </w:rPr>
        <w:t xml:space="preserve"> </w:t>
      </w:r>
      <w:r w:rsidRPr="00CF70CF">
        <w:rPr>
          <w:rFonts w:eastAsia="Cambria"/>
          <w:sz w:val="24"/>
          <w:szCs w:val="24"/>
        </w:rPr>
        <w:t>nie</w:t>
      </w:r>
      <w:r w:rsidR="006E0DAA" w:rsidRPr="00CF70CF">
        <w:rPr>
          <w:rFonts w:eastAsia="Cambria"/>
          <w:sz w:val="24"/>
          <w:szCs w:val="24"/>
        </w:rPr>
        <w:t xml:space="preserve"> </w:t>
      </w:r>
      <w:r w:rsidRPr="00CF70CF">
        <w:rPr>
          <w:rFonts w:eastAsia="Cambria"/>
          <w:sz w:val="24"/>
          <w:szCs w:val="24"/>
        </w:rPr>
        <w:t>mając</w:t>
      </w:r>
      <w:r w:rsidR="006E0DAA" w:rsidRPr="00CF70CF">
        <w:rPr>
          <w:rFonts w:eastAsia="Cambria"/>
          <w:sz w:val="24"/>
          <w:szCs w:val="24"/>
        </w:rPr>
        <w:t xml:space="preserve"> </w:t>
      </w:r>
      <w:r w:rsidRPr="00CF70CF">
        <w:rPr>
          <w:rFonts w:eastAsia="Cambria"/>
          <w:sz w:val="24"/>
          <w:szCs w:val="24"/>
        </w:rPr>
        <w:t>takiego</w:t>
      </w:r>
      <w:r w:rsidR="006E0DAA" w:rsidRPr="00CF70CF">
        <w:rPr>
          <w:rFonts w:eastAsia="Cambria"/>
          <w:sz w:val="24"/>
          <w:szCs w:val="24"/>
        </w:rPr>
        <w:t xml:space="preserve"> </w:t>
      </w:r>
      <w:r w:rsidRPr="00CF70CF">
        <w:rPr>
          <w:rFonts w:eastAsia="Cambria"/>
          <w:sz w:val="24"/>
          <w:szCs w:val="24"/>
        </w:rPr>
        <w:t>obowiązku;</w:t>
      </w:r>
    </w:p>
    <w:p w14:paraId="2E07FACF" w14:textId="77777777" w:rsidR="00F96B1B" w:rsidRPr="00CF70CF" w:rsidRDefault="00F96B1B" w:rsidP="00885433">
      <w:pPr>
        <w:pStyle w:val="Tekstkomentarza"/>
        <w:numPr>
          <w:ilvl w:val="0"/>
          <w:numId w:val="128"/>
        </w:numPr>
        <w:spacing w:line="276" w:lineRule="auto"/>
        <w:ind w:left="709"/>
        <w:jc w:val="both"/>
        <w:rPr>
          <w:rFonts w:eastAsia="Cambria"/>
          <w:sz w:val="24"/>
          <w:szCs w:val="24"/>
        </w:rPr>
      </w:pPr>
      <w:r w:rsidRPr="00CF70CF">
        <w:rPr>
          <w:rFonts w:eastAsia="Cambria"/>
          <w:sz w:val="24"/>
          <w:szCs w:val="24"/>
        </w:rPr>
        <w:t>numer</w:t>
      </w:r>
      <w:r w:rsidR="006E0DAA" w:rsidRPr="00CF70CF">
        <w:rPr>
          <w:rFonts w:eastAsia="Cambria"/>
          <w:sz w:val="24"/>
          <w:szCs w:val="24"/>
        </w:rPr>
        <w:t xml:space="preserve"> </w:t>
      </w:r>
      <w:r w:rsidRPr="00CF70CF">
        <w:rPr>
          <w:rFonts w:eastAsia="Cambria"/>
          <w:sz w:val="24"/>
          <w:szCs w:val="24"/>
        </w:rPr>
        <w:t>w</w:t>
      </w:r>
      <w:r w:rsidR="006E0DAA" w:rsidRPr="00CF70CF">
        <w:rPr>
          <w:rFonts w:eastAsia="Cambria"/>
          <w:sz w:val="24"/>
          <w:szCs w:val="24"/>
        </w:rPr>
        <w:t xml:space="preserve"> </w:t>
      </w:r>
      <w:r w:rsidRPr="00CF70CF">
        <w:rPr>
          <w:rFonts w:eastAsia="Cambria"/>
          <w:sz w:val="24"/>
          <w:szCs w:val="24"/>
        </w:rPr>
        <w:t>Krajowym</w:t>
      </w:r>
      <w:r w:rsidR="006E0DAA" w:rsidRPr="00CF70CF">
        <w:rPr>
          <w:rFonts w:eastAsia="Cambria"/>
          <w:sz w:val="24"/>
          <w:szCs w:val="24"/>
        </w:rPr>
        <w:t xml:space="preserve"> </w:t>
      </w:r>
      <w:r w:rsidRPr="00CF70CF">
        <w:rPr>
          <w:rFonts w:eastAsia="Cambria"/>
          <w:sz w:val="24"/>
          <w:szCs w:val="24"/>
        </w:rPr>
        <w:t>Rejestrze</w:t>
      </w:r>
      <w:r w:rsidR="006E0DAA" w:rsidRPr="00CF70CF">
        <w:rPr>
          <w:rFonts w:eastAsia="Cambria"/>
          <w:sz w:val="24"/>
          <w:szCs w:val="24"/>
        </w:rPr>
        <w:t xml:space="preserve"> </w:t>
      </w:r>
      <w:r w:rsidRPr="00CF70CF">
        <w:rPr>
          <w:rFonts w:eastAsia="Cambria"/>
          <w:sz w:val="24"/>
          <w:szCs w:val="24"/>
        </w:rPr>
        <w:t>Sądowym,</w:t>
      </w:r>
      <w:r w:rsidR="006E0DAA" w:rsidRPr="00CF70CF">
        <w:rPr>
          <w:rFonts w:eastAsia="Cambria"/>
          <w:sz w:val="24"/>
          <w:szCs w:val="24"/>
        </w:rPr>
        <w:t xml:space="preserve"> </w:t>
      </w:r>
      <w:r w:rsidRPr="00CF70CF">
        <w:rPr>
          <w:rFonts w:eastAsia="Cambria"/>
          <w:sz w:val="24"/>
          <w:szCs w:val="24"/>
        </w:rPr>
        <w:t>a</w:t>
      </w:r>
      <w:r w:rsidR="006E0DAA" w:rsidRPr="00CF70CF">
        <w:rPr>
          <w:rFonts w:eastAsia="Cambria"/>
          <w:sz w:val="24"/>
          <w:szCs w:val="24"/>
        </w:rPr>
        <w:t xml:space="preserve"> </w:t>
      </w:r>
      <w:r w:rsidRPr="00CF70CF">
        <w:rPr>
          <w:rFonts w:eastAsia="Cambria"/>
          <w:sz w:val="24"/>
          <w:szCs w:val="24"/>
        </w:rPr>
        <w:t>w</w:t>
      </w:r>
      <w:r w:rsidR="006E0DAA" w:rsidRPr="00CF70CF">
        <w:rPr>
          <w:rFonts w:eastAsia="Cambria"/>
          <w:sz w:val="24"/>
          <w:szCs w:val="24"/>
        </w:rPr>
        <w:t xml:space="preserve"> </w:t>
      </w:r>
      <w:r w:rsidRPr="00CF70CF">
        <w:rPr>
          <w:rFonts w:eastAsia="Cambria"/>
          <w:sz w:val="24"/>
          <w:szCs w:val="24"/>
        </w:rPr>
        <w:t>przypadku</w:t>
      </w:r>
      <w:r w:rsidR="006E0DAA" w:rsidRPr="00CF70CF">
        <w:rPr>
          <w:rFonts w:eastAsia="Cambria"/>
          <w:sz w:val="24"/>
          <w:szCs w:val="24"/>
        </w:rPr>
        <w:t xml:space="preserve"> </w:t>
      </w:r>
      <w:r w:rsidRPr="00CF70CF">
        <w:rPr>
          <w:rFonts w:eastAsia="Cambria"/>
          <w:sz w:val="24"/>
          <w:szCs w:val="24"/>
        </w:rPr>
        <w:t>jego</w:t>
      </w:r>
      <w:r w:rsidR="006E0DAA" w:rsidRPr="00CF70CF">
        <w:rPr>
          <w:rFonts w:eastAsia="Cambria"/>
          <w:sz w:val="24"/>
          <w:szCs w:val="24"/>
        </w:rPr>
        <w:t xml:space="preserve"> </w:t>
      </w:r>
      <w:r w:rsidRPr="00CF70CF">
        <w:rPr>
          <w:rFonts w:eastAsia="Cambria"/>
          <w:sz w:val="24"/>
          <w:szCs w:val="24"/>
        </w:rPr>
        <w:t>braku</w:t>
      </w:r>
      <w:r w:rsidR="006E0DAA" w:rsidRPr="00CF70CF">
        <w:rPr>
          <w:rFonts w:eastAsia="Cambria"/>
          <w:sz w:val="24"/>
          <w:szCs w:val="24"/>
        </w:rPr>
        <w:t xml:space="preserve"> </w:t>
      </w:r>
      <w:r w:rsidRPr="00CF70CF">
        <w:rPr>
          <w:rFonts w:eastAsia="Cambria"/>
          <w:sz w:val="24"/>
          <w:szCs w:val="24"/>
        </w:rPr>
        <w:t>-</w:t>
      </w:r>
      <w:r w:rsidR="006E0DAA" w:rsidRPr="00CF70CF">
        <w:rPr>
          <w:rFonts w:eastAsia="Cambria"/>
          <w:sz w:val="24"/>
          <w:szCs w:val="24"/>
        </w:rPr>
        <w:t xml:space="preserve"> </w:t>
      </w:r>
      <w:r w:rsidRPr="00CF70CF">
        <w:rPr>
          <w:rFonts w:eastAsia="Cambria"/>
          <w:sz w:val="24"/>
          <w:szCs w:val="24"/>
        </w:rPr>
        <w:t>numer</w:t>
      </w:r>
      <w:r w:rsidR="006E0DAA" w:rsidRPr="00CF70CF">
        <w:rPr>
          <w:rFonts w:eastAsia="Cambria"/>
          <w:sz w:val="24"/>
          <w:szCs w:val="24"/>
        </w:rPr>
        <w:t xml:space="preserve"> </w:t>
      </w:r>
      <w:r w:rsidRPr="00CF70CF">
        <w:rPr>
          <w:rFonts w:eastAsia="Cambria"/>
          <w:sz w:val="24"/>
          <w:szCs w:val="24"/>
        </w:rPr>
        <w:t>w</w:t>
      </w:r>
      <w:r w:rsidR="006E0DAA" w:rsidRPr="00CF70CF">
        <w:rPr>
          <w:rFonts w:eastAsia="Cambria"/>
          <w:sz w:val="24"/>
          <w:szCs w:val="24"/>
        </w:rPr>
        <w:t xml:space="preserve"> </w:t>
      </w:r>
      <w:r w:rsidRPr="00CF70CF">
        <w:rPr>
          <w:rFonts w:eastAsia="Cambria"/>
          <w:sz w:val="24"/>
          <w:szCs w:val="24"/>
        </w:rPr>
        <w:t>innym</w:t>
      </w:r>
      <w:r w:rsidR="006E0DAA" w:rsidRPr="00CF70CF">
        <w:rPr>
          <w:rFonts w:eastAsia="Cambria"/>
          <w:sz w:val="24"/>
          <w:szCs w:val="24"/>
        </w:rPr>
        <w:t xml:space="preserve"> </w:t>
      </w:r>
      <w:r w:rsidRPr="00CF70CF">
        <w:rPr>
          <w:rFonts w:eastAsia="Cambria"/>
          <w:sz w:val="24"/>
          <w:szCs w:val="24"/>
        </w:rPr>
        <w:t>właściwym</w:t>
      </w:r>
      <w:r w:rsidR="006E0DAA" w:rsidRPr="00CF70CF">
        <w:rPr>
          <w:rFonts w:eastAsia="Cambria"/>
          <w:sz w:val="24"/>
          <w:szCs w:val="24"/>
        </w:rPr>
        <w:t xml:space="preserve"> </w:t>
      </w:r>
      <w:r w:rsidRPr="00CF70CF">
        <w:rPr>
          <w:rFonts w:eastAsia="Cambria"/>
          <w:sz w:val="24"/>
          <w:szCs w:val="24"/>
        </w:rPr>
        <w:t>rejestrze,</w:t>
      </w:r>
      <w:r w:rsidR="006E0DAA" w:rsidRPr="00CF70CF">
        <w:rPr>
          <w:rFonts w:eastAsia="Cambria"/>
          <w:sz w:val="24"/>
          <w:szCs w:val="24"/>
        </w:rPr>
        <w:t xml:space="preserve"> </w:t>
      </w:r>
      <w:r w:rsidRPr="00CF70CF">
        <w:rPr>
          <w:rFonts w:eastAsia="Cambria"/>
          <w:sz w:val="24"/>
          <w:szCs w:val="24"/>
        </w:rPr>
        <w:t>ewidencji</w:t>
      </w:r>
      <w:r w:rsidR="006E0DAA" w:rsidRPr="00CF70CF">
        <w:rPr>
          <w:rFonts w:eastAsia="Cambria"/>
          <w:sz w:val="24"/>
          <w:szCs w:val="24"/>
        </w:rPr>
        <w:t xml:space="preserve"> </w:t>
      </w:r>
      <w:r w:rsidRPr="00CF70CF">
        <w:rPr>
          <w:rFonts w:eastAsia="Cambria"/>
          <w:sz w:val="24"/>
          <w:szCs w:val="24"/>
        </w:rPr>
        <w:t>lub</w:t>
      </w:r>
      <w:r w:rsidR="006E0DAA" w:rsidRPr="00CF70CF">
        <w:rPr>
          <w:rFonts w:eastAsia="Cambria"/>
          <w:sz w:val="24"/>
          <w:szCs w:val="24"/>
        </w:rPr>
        <w:t xml:space="preserve"> </w:t>
      </w:r>
      <w:r w:rsidRPr="00CF70CF">
        <w:rPr>
          <w:rFonts w:eastAsia="Cambria"/>
          <w:sz w:val="24"/>
          <w:szCs w:val="24"/>
        </w:rPr>
        <w:t>NIP</w:t>
      </w:r>
      <w:r w:rsidR="006E0DAA" w:rsidRPr="00CF70CF">
        <w:rPr>
          <w:rFonts w:eastAsia="Cambria"/>
          <w:sz w:val="24"/>
          <w:szCs w:val="24"/>
        </w:rPr>
        <w:t xml:space="preserve"> </w:t>
      </w:r>
      <w:r w:rsidRPr="00CF70CF">
        <w:rPr>
          <w:rFonts w:eastAsia="Cambria"/>
          <w:sz w:val="24"/>
          <w:szCs w:val="24"/>
        </w:rPr>
        <w:t>odwołującego</w:t>
      </w:r>
      <w:r w:rsidR="006E0DAA" w:rsidRPr="00CF70CF">
        <w:rPr>
          <w:rFonts w:eastAsia="Cambria"/>
          <w:sz w:val="24"/>
          <w:szCs w:val="24"/>
        </w:rPr>
        <w:t xml:space="preserve"> </w:t>
      </w:r>
      <w:r w:rsidRPr="00CF70CF">
        <w:rPr>
          <w:rFonts w:eastAsia="Cambria"/>
          <w:sz w:val="24"/>
          <w:szCs w:val="24"/>
        </w:rPr>
        <w:t>niebędącego</w:t>
      </w:r>
      <w:r w:rsidR="006E0DAA" w:rsidRPr="00CF70CF">
        <w:rPr>
          <w:rFonts w:eastAsia="Cambria"/>
          <w:sz w:val="24"/>
          <w:szCs w:val="24"/>
        </w:rPr>
        <w:t xml:space="preserve"> </w:t>
      </w:r>
      <w:r w:rsidRPr="00CF70CF">
        <w:rPr>
          <w:rFonts w:eastAsia="Cambria"/>
          <w:sz w:val="24"/>
          <w:szCs w:val="24"/>
        </w:rPr>
        <w:t>osobą</w:t>
      </w:r>
      <w:r w:rsidR="006E0DAA" w:rsidRPr="00CF70CF">
        <w:rPr>
          <w:rFonts w:eastAsia="Cambria"/>
          <w:sz w:val="24"/>
          <w:szCs w:val="24"/>
        </w:rPr>
        <w:t xml:space="preserve"> </w:t>
      </w:r>
      <w:r w:rsidRPr="00CF70CF">
        <w:rPr>
          <w:rFonts w:eastAsia="Cambria"/>
          <w:sz w:val="24"/>
          <w:szCs w:val="24"/>
        </w:rPr>
        <w:t>fizyczną,</w:t>
      </w:r>
      <w:r w:rsidR="006E0DAA" w:rsidRPr="00CF70CF">
        <w:rPr>
          <w:rFonts w:eastAsia="Cambria"/>
          <w:sz w:val="24"/>
          <w:szCs w:val="24"/>
        </w:rPr>
        <w:t xml:space="preserve"> </w:t>
      </w:r>
      <w:r w:rsidRPr="00CF70CF">
        <w:rPr>
          <w:rFonts w:eastAsia="Cambria"/>
          <w:sz w:val="24"/>
          <w:szCs w:val="24"/>
        </w:rPr>
        <w:t>który</w:t>
      </w:r>
      <w:r w:rsidR="006E0DAA" w:rsidRPr="00CF70CF">
        <w:rPr>
          <w:rFonts w:eastAsia="Cambria"/>
          <w:sz w:val="24"/>
          <w:szCs w:val="24"/>
        </w:rPr>
        <w:t xml:space="preserve"> </w:t>
      </w:r>
      <w:r w:rsidRPr="00CF70CF">
        <w:rPr>
          <w:rFonts w:eastAsia="Cambria"/>
          <w:sz w:val="24"/>
          <w:szCs w:val="24"/>
        </w:rPr>
        <w:t>nie</w:t>
      </w:r>
      <w:r w:rsidR="006E0DAA" w:rsidRPr="00CF70CF">
        <w:rPr>
          <w:rFonts w:eastAsia="Cambria"/>
          <w:sz w:val="24"/>
          <w:szCs w:val="24"/>
        </w:rPr>
        <w:t xml:space="preserve"> </w:t>
      </w:r>
      <w:r w:rsidRPr="00CF70CF">
        <w:rPr>
          <w:rFonts w:eastAsia="Cambria"/>
          <w:sz w:val="24"/>
          <w:szCs w:val="24"/>
        </w:rPr>
        <w:t>ma</w:t>
      </w:r>
      <w:r w:rsidR="006E0DAA" w:rsidRPr="00CF70CF">
        <w:rPr>
          <w:rFonts w:eastAsia="Cambria"/>
          <w:sz w:val="24"/>
          <w:szCs w:val="24"/>
        </w:rPr>
        <w:t xml:space="preserve"> </w:t>
      </w:r>
      <w:r w:rsidRPr="00CF70CF">
        <w:rPr>
          <w:rFonts w:eastAsia="Cambria"/>
          <w:sz w:val="24"/>
          <w:szCs w:val="24"/>
        </w:rPr>
        <w:t>obowiązku</w:t>
      </w:r>
      <w:r w:rsidR="006E0DAA" w:rsidRPr="00CF70CF">
        <w:rPr>
          <w:rFonts w:eastAsia="Cambria"/>
          <w:sz w:val="24"/>
          <w:szCs w:val="24"/>
        </w:rPr>
        <w:t xml:space="preserve"> </w:t>
      </w:r>
      <w:r w:rsidRPr="00CF70CF">
        <w:rPr>
          <w:rFonts w:eastAsia="Cambria"/>
          <w:sz w:val="24"/>
          <w:szCs w:val="24"/>
        </w:rPr>
        <w:t>wpisu</w:t>
      </w:r>
      <w:r w:rsidR="006E0DAA" w:rsidRPr="00CF70CF">
        <w:rPr>
          <w:rFonts w:eastAsia="Cambria"/>
          <w:sz w:val="24"/>
          <w:szCs w:val="24"/>
        </w:rPr>
        <w:t xml:space="preserve"> </w:t>
      </w:r>
      <w:r w:rsidRPr="00CF70CF">
        <w:rPr>
          <w:rFonts w:eastAsia="Cambria"/>
          <w:sz w:val="24"/>
          <w:szCs w:val="24"/>
        </w:rPr>
        <w:t>we</w:t>
      </w:r>
      <w:r w:rsidR="006E0DAA" w:rsidRPr="00CF70CF">
        <w:rPr>
          <w:rFonts w:eastAsia="Cambria"/>
          <w:sz w:val="24"/>
          <w:szCs w:val="24"/>
        </w:rPr>
        <w:t xml:space="preserve"> </w:t>
      </w:r>
      <w:r w:rsidRPr="00CF70CF">
        <w:rPr>
          <w:rFonts w:eastAsia="Cambria"/>
          <w:sz w:val="24"/>
          <w:szCs w:val="24"/>
        </w:rPr>
        <w:t>właściwym</w:t>
      </w:r>
      <w:r w:rsidR="006E0DAA" w:rsidRPr="00CF70CF">
        <w:rPr>
          <w:rFonts w:eastAsia="Cambria"/>
          <w:sz w:val="24"/>
          <w:szCs w:val="24"/>
        </w:rPr>
        <w:t xml:space="preserve"> </w:t>
      </w:r>
      <w:r w:rsidRPr="00CF70CF">
        <w:rPr>
          <w:rFonts w:eastAsia="Cambria"/>
          <w:sz w:val="24"/>
          <w:szCs w:val="24"/>
        </w:rPr>
        <w:t>rejestrze</w:t>
      </w:r>
      <w:r w:rsidR="006E0DAA" w:rsidRPr="00CF70CF">
        <w:rPr>
          <w:rFonts w:eastAsia="Cambria"/>
          <w:sz w:val="24"/>
          <w:szCs w:val="24"/>
        </w:rPr>
        <w:t xml:space="preserve"> </w:t>
      </w:r>
      <w:r w:rsidRPr="00CF70CF">
        <w:rPr>
          <w:rFonts w:eastAsia="Cambria"/>
          <w:sz w:val="24"/>
          <w:szCs w:val="24"/>
        </w:rPr>
        <w:t>lub</w:t>
      </w:r>
      <w:r w:rsidR="006E0DAA" w:rsidRPr="00CF70CF">
        <w:rPr>
          <w:rFonts w:eastAsia="Cambria"/>
          <w:sz w:val="24"/>
          <w:szCs w:val="24"/>
        </w:rPr>
        <w:t xml:space="preserve"> </w:t>
      </w:r>
      <w:r w:rsidRPr="00CF70CF">
        <w:rPr>
          <w:rFonts w:eastAsia="Cambria"/>
          <w:sz w:val="24"/>
          <w:szCs w:val="24"/>
        </w:rPr>
        <w:t>ewidencji,</w:t>
      </w:r>
      <w:r w:rsidR="006E0DAA" w:rsidRPr="00CF70CF">
        <w:rPr>
          <w:rFonts w:eastAsia="Cambria"/>
          <w:sz w:val="24"/>
          <w:szCs w:val="24"/>
        </w:rPr>
        <w:t xml:space="preserve"> </w:t>
      </w:r>
      <w:r w:rsidRPr="00CF70CF">
        <w:rPr>
          <w:rFonts w:eastAsia="Cambria"/>
          <w:sz w:val="24"/>
          <w:szCs w:val="24"/>
        </w:rPr>
        <w:t>jeżeli</w:t>
      </w:r>
      <w:r w:rsidR="006E0DAA" w:rsidRPr="00CF70CF">
        <w:rPr>
          <w:rFonts w:eastAsia="Cambria"/>
          <w:sz w:val="24"/>
          <w:szCs w:val="24"/>
        </w:rPr>
        <w:t xml:space="preserve"> </w:t>
      </w:r>
      <w:r w:rsidRPr="00CF70CF">
        <w:rPr>
          <w:rFonts w:eastAsia="Cambria"/>
          <w:sz w:val="24"/>
          <w:szCs w:val="24"/>
        </w:rPr>
        <w:t>jest</w:t>
      </w:r>
      <w:r w:rsidR="006E0DAA" w:rsidRPr="00CF70CF">
        <w:rPr>
          <w:rFonts w:eastAsia="Cambria"/>
          <w:sz w:val="24"/>
          <w:szCs w:val="24"/>
        </w:rPr>
        <w:t xml:space="preserve"> </w:t>
      </w:r>
      <w:r w:rsidRPr="00CF70CF">
        <w:rPr>
          <w:rFonts w:eastAsia="Cambria"/>
          <w:sz w:val="24"/>
          <w:szCs w:val="24"/>
        </w:rPr>
        <w:t>on</w:t>
      </w:r>
      <w:r w:rsidR="006E0DAA" w:rsidRPr="00CF70CF">
        <w:rPr>
          <w:rFonts w:eastAsia="Cambria"/>
          <w:sz w:val="24"/>
          <w:szCs w:val="24"/>
        </w:rPr>
        <w:t xml:space="preserve"> </w:t>
      </w:r>
      <w:r w:rsidRPr="00CF70CF">
        <w:rPr>
          <w:rFonts w:eastAsia="Cambria"/>
          <w:sz w:val="24"/>
          <w:szCs w:val="24"/>
        </w:rPr>
        <w:t>obowiązany</w:t>
      </w:r>
      <w:r w:rsidR="006E0DAA" w:rsidRPr="00CF70CF">
        <w:rPr>
          <w:rFonts w:eastAsia="Cambria"/>
          <w:sz w:val="24"/>
          <w:szCs w:val="24"/>
        </w:rPr>
        <w:t xml:space="preserve"> </w:t>
      </w:r>
      <w:r w:rsidRPr="00CF70CF">
        <w:rPr>
          <w:rFonts w:eastAsia="Cambria"/>
          <w:sz w:val="24"/>
          <w:szCs w:val="24"/>
        </w:rPr>
        <w:t>do</w:t>
      </w:r>
      <w:r w:rsidR="006E0DAA" w:rsidRPr="00CF70CF">
        <w:rPr>
          <w:rFonts w:eastAsia="Cambria"/>
          <w:sz w:val="24"/>
          <w:szCs w:val="24"/>
        </w:rPr>
        <w:t xml:space="preserve"> </w:t>
      </w:r>
      <w:r w:rsidRPr="00CF70CF">
        <w:rPr>
          <w:rFonts w:eastAsia="Cambria"/>
          <w:sz w:val="24"/>
          <w:szCs w:val="24"/>
        </w:rPr>
        <w:t>jego</w:t>
      </w:r>
      <w:r w:rsidR="006E0DAA" w:rsidRPr="00CF70CF">
        <w:rPr>
          <w:rFonts w:eastAsia="Cambria"/>
          <w:sz w:val="24"/>
          <w:szCs w:val="24"/>
        </w:rPr>
        <w:t xml:space="preserve"> </w:t>
      </w:r>
      <w:r w:rsidRPr="00CF70CF">
        <w:rPr>
          <w:rFonts w:eastAsia="Cambria"/>
          <w:sz w:val="24"/>
          <w:szCs w:val="24"/>
        </w:rPr>
        <w:t>posiadania;</w:t>
      </w:r>
    </w:p>
    <w:p w14:paraId="032D935F" w14:textId="77777777" w:rsidR="00F96B1B" w:rsidRPr="00CF70CF" w:rsidRDefault="00F96B1B" w:rsidP="00885433">
      <w:pPr>
        <w:pStyle w:val="Tekstkomentarza"/>
        <w:numPr>
          <w:ilvl w:val="0"/>
          <w:numId w:val="128"/>
        </w:numPr>
        <w:spacing w:line="276" w:lineRule="auto"/>
        <w:ind w:left="709"/>
        <w:jc w:val="both"/>
        <w:rPr>
          <w:rFonts w:eastAsia="Cambria"/>
          <w:sz w:val="24"/>
          <w:szCs w:val="24"/>
        </w:rPr>
      </w:pPr>
      <w:r w:rsidRPr="00CF70CF">
        <w:rPr>
          <w:rFonts w:eastAsia="Cambria"/>
          <w:sz w:val="24"/>
          <w:szCs w:val="24"/>
        </w:rPr>
        <w:t>określenie</w:t>
      </w:r>
      <w:r w:rsidR="006E0DAA" w:rsidRPr="00CF70CF">
        <w:rPr>
          <w:rFonts w:eastAsia="Cambria"/>
          <w:sz w:val="24"/>
          <w:szCs w:val="24"/>
        </w:rPr>
        <w:t xml:space="preserve"> </w:t>
      </w:r>
      <w:r w:rsidRPr="00CF70CF">
        <w:rPr>
          <w:rFonts w:eastAsia="Cambria"/>
          <w:sz w:val="24"/>
          <w:szCs w:val="24"/>
        </w:rPr>
        <w:t>przedmiotu</w:t>
      </w:r>
      <w:r w:rsidR="006E0DAA" w:rsidRPr="00CF70CF">
        <w:rPr>
          <w:rFonts w:eastAsia="Cambria"/>
          <w:sz w:val="24"/>
          <w:szCs w:val="24"/>
        </w:rPr>
        <w:t xml:space="preserve"> </w:t>
      </w:r>
      <w:r w:rsidRPr="00CF70CF">
        <w:rPr>
          <w:rFonts w:eastAsia="Cambria"/>
          <w:sz w:val="24"/>
          <w:szCs w:val="24"/>
        </w:rPr>
        <w:t>zamówienia;</w:t>
      </w:r>
    </w:p>
    <w:p w14:paraId="067B5186" w14:textId="77777777" w:rsidR="00F96B1B" w:rsidRPr="00CF70CF" w:rsidRDefault="00F96B1B" w:rsidP="00885433">
      <w:pPr>
        <w:pStyle w:val="Tekstkomentarza"/>
        <w:numPr>
          <w:ilvl w:val="0"/>
          <w:numId w:val="128"/>
        </w:numPr>
        <w:spacing w:line="276" w:lineRule="auto"/>
        <w:ind w:left="709"/>
        <w:jc w:val="both"/>
        <w:rPr>
          <w:rFonts w:eastAsia="Cambria"/>
          <w:sz w:val="24"/>
          <w:szCs w:val="24"/>
        </w:rPr>
      </w:pPr>
      <w:r w:rsidRPr="00CF70CF">
        <w:rPr>
          <w:rFonts w:eastAsia="Cambria"/>
          <w:sz w:val="24"/>
          <w:szCs w:val="24"/>
        </w:rPr>
        <w:lastRenderedPageBreak/>
        <w:t>wskazanie</w:t>
      </w:r>
      <w:r w:rsidR="006E0DAA" w:rsidRPr="00CF70CF">
        <w:rPr>
          <w:rFonts w:eastAsia="Cambria"/>
          <w:sz w:val="24"/>
          <w:szCs w:val="24"/>
        </w:rPr>
        <w:t xml:space="preserve"> </w:t>
      </w:r>
      <w:r w:rsidRPr="00CF70CF">
        <w:rPr>
          <w:rFonts w:eastAsia="Cambria"/>
          <w:sz w:val="24"/>
          <w:szCs w:val="24"/>
        </w:rPr>
        <w:t>numeru</w:t>
      </w:r>
      <w:r w:rsidR="006E0DAA" w:rsidRPr="00CF70CF">
        <w:rPr>
          <w:rFonts w:eastAsia="Cambria"/>
          <w:sz w:val="24"/>
          <w:szCs w:val="24"/>
        </w:rPr>
        <w:t xml:space="preserve"> </w:t>
      </w:r>
      <w:r w:rsidRPr="00CF70CF">
        <w:rPr>
          <w:rFonts w:eastAsia="Cambria"/>
          <w:sz w:val="24"/>
          <w:szCs w:val="24"/>
        </w:rPr>
        <w:t>ogłoszenia</w:t>
      </w:r>
      <w:r w:rsidR="006E0DAA" w:rsidRPr="00CF70CF">
        <w:rPr>
          <w:rFonts w:eastAsia="Cambria"/>
          <w:sz w:val="24"/>
          <w:szCs w:val="24"/>
        </w:rPr>
        <w:t xml:space="preserve"> </w:t>
      </w:r>
      <w:r w:rsidRPr="00CF70CF">
        <w:rPr>
          <w:rFonts w:eastAsia="Cambria"/>
          <w:sz w:val="24"/>
          <w:szCs w:val="24"/>
        </w:rPr>
        <w:t>w</w:t>
      </w:r>
      <w:r w:rsidR="006E0DAA" w:rsidRPr="00CF70CF">
        <w:rPr>
          <w:rFonts w:eastAsia="Cambria"/>
          <w:sz w:val="24"/>
          <w:szCs w:val="24"/>
        </w:rPr>
        <w:t xml:space="preserve"> </w:t>
      </w:r>
      <w:r w:rsidRPr="00CF70CF">
        <w:rPr>
          <w:rFonts w:eastAsia="Cambria"/>
          <w:sz w:val="24"/>
          <w:szCs w:val="24"/>
        </w:rPr>
        <w:t>przypadku</w:t>
      </w:r>
      <w:r w:rsidR="006E0DAA" w:rsidRPr="00CF70CF">
        <w:rPr>
          <w:rFonts w:eastAsia="Cambria"/>
          <w:sz w:val="24"/>
          <w:szCs w:val="24"/>
        </w:rPr>
        <w:t xml:space="preserve"> </w:t>
      </w:r>
      <w:r w:rsidRPr="00CF70CF">
        <w:rPr>
          <w:rFonts w:eastAsia="Cambria"/>
          <w:sz w:val="24"/>
          <w:szCs w:val="24"/>
        </w:rPr>
        <w:t>zamieszczenia</w:t>
      </w:r>
      <w:r w:rsidR="006E0DAA" w:rsidRPr="00CF70CF">
        <w:rPr>
          <w:rFonts w:eastAsia="Cambria"/>
          <w:sz w:val="24"/>
          <w:szCs w:val="24"/>
        </w:rPr>
        <w:t xml:space="preserve"> </w:t>
      </w:r>
      <w:r w:rsidRPr="00CF70CF">
        <w:rPr>
          <w:rFonts w:eastAsia="Cambria"/>
          <w:sz w:val="24"/>
          <w:szCs w:val="24"/>
        </w:rPr>
        <w:t>w</w:t>
      </w:r>
      <w:r w:rsidR="006E0DAA" w:rsidRPr="00CF70CF">
        <w:rPr>
          <w:rFonts w:eastAsia="Cambria"/>
          <w:sz w:val="24"/>
          <w:szCs w:val="24"/>
        </w:rPr>
        <w:t xml:space="preserve"> </w:t>
      </w:r>
      <w:r w:rsidRPr="00CF70CF">
        <w:rPr>
          <w:rFonts w:eastAsia="Cambria"/>
          <w:sz w:val="24"/>
          <w:szCs w:val="24"/>
        </w:rPr>
        <w:t>Biuletynie</w:t>
      </w:r>
      <w:r w:rsidR="006E0DAA" w:rsidRPr="00CF70CF">
        <w:rPr>
          <w:rFonts w:eastAsia="Cambria"/>
          <w:sz w:val="24"/>
          <w:szCs w:val="24"/>
        </w:rPr>
        <w:t xml:space="preserve"> </w:t>
      </w:r>
      <w:r w:rsidRPr="00CF70CF">
        <w:rPr>
          <w:rFonts w:eastAsia="Cambria"/>
          <w:sz w:val="24"/>
          <w:szCs w:val="24"/>
        </w:rPr>
        <w:t>Zamówień</w:t>
      </w:r>
      <w:r w:rsidR="006E0DAA" w:rsidRPr="00CF70CF">
        <w:rPr>
          <w:rFonts w:eastAsia="Cambria"/>
          <w:sz w:val="24"/>
          <w:szCs w:val="24"/>
        </w:rPr>
        <w:t xml:space="preserve"> </w:t>
      </w:r>
      <w:r w:rsidRPr="00CF70CF">
        <w:rPr>
          <w:rFonts w:eastAsia="Cambria"/>
          <w:sz w:val="24"/>
          <w:szCs w:val="24"/>
        </w:rPr>
        <w:t>Publicznych</w:t>
      </w:r>
      <w:r w:rsidR="006E0DAA" w:rsidRPr="00CF70CF">
        <w:rPr>
          <w:rFonts w:eastAsia="Cambria"/>
          <w:sz w:val="24"/>
          <w:szCs w:val="24"/>
        </w:rPr>
        <w:t xml:space="preserve"> </w:t>
      </w:r>
      <w:r w:rsidRPr="00CF70CF">
        <w:rPr>
          <w:rFonts w:eastAsia="Cambria"/>
          <w:sz w:val="24"/>
          <w:szCs w:val="24"/>
        </w:rPr>
        <w:t>albo</w:t>
      </w:r>
      <w:r w:rsidR="006E0DAA" w:rsidRPr="00CF70CF">
        <w:rPr>
          <w:rFonts w:eastAsia="Cambria"/>
          <w:sz w:val="24"/>
          <w:szCs w:val="24"/>
        </w:rPr>
        <w:t xml:space="preserve"> </w:t>
      </w:r>
      <w:r w:rsidRPr="00CF70CF">
        <w:rPr>
          <w:rFonts w:eastAsia="Cambria"/>
          <w:sz w:val="24"/>
          <w:szCs w:val="24"/>
        </w:rPr>
        <w:t>publikacji</w:t>
      </w:r>
      <w:r w:rsidR="006E0DAA" w:rsidRPr="00CF70CF">
        <w:rPr>
          <w:rFonts w:eastAsia="Cambria"/>
          <w:sz w:val="24"/>
          <w:szCs w:val="24"/>
        </w:rPr>
        <w:t xml:space="preserve"> </w:t>
      </w:r>
      <w:r w:rsidRPr="00CF70CF">
        <w:rPr>
          <w:rFonts w:eastAsia="Cambria"/>
          <w:sz w:val="24"/>
          <w:szCs w:val="24"/>
        </w:rPr>
        <w:t>w</w:t>
      </w:r>
      <w:r w:rsidR="006E0DAA" w:rsidRPr="00CF70CF">
        <w:rPr>
          <w:rFonts w:eastAsia="Cambria"/>
          <w:sz w:val="24"/>
          <w:szCs w:val="24"/>
        </w:rPr>
        <w:t xml:space="preserve"> </w:t>
      </w:r>
      <w:r w:rsidRPr="00CF70CF">
        <w:rPr>
          <w:rFonts w:eastAsia="Cambria"/>
          <w:sz w:val="24"/>
          <w:szCs w:val="24"/>
        </w:rPr>
        <w:t>Dzienniku</w:t>
      </w:r>
      <w:r w:rsidR="006E0DAA" w:rsidRPr="00CF70CF">
        <w:rPr>
          <w:rFonts w:eastAsia="Cambria"/>
          <w:sz w:val="24"/>
          <w:szCs w:val="24"/>
        </w:rPr>
        <w:t xml:space="preserve"> </w:t>
      </w:r>
      <w:r w:rsidRPr="00CF70CF">
        <w:rPr>
          <w:rFonts w:eastAsia="Cambria"/>
          <w:sz w:val="24"/>
          <w:szCs w:val="24"/>
        </w:rPr>
        <w:t>Urzędowym</w:t>
      </w:r>
      <w:r w:rsidR="006E0DAA" w:rsidRPr="00CF70CF">
        <w:rPr>
          <w:rFonts w:eastAsia="Cambria"/>
          <w:sz w:val="24"/>
          <w:szCs w:val="24"/>
        </w:rPr>
        <w:t xml:space="preserve"> </w:t>
      </w:r>
      <w:r w:rsidRPr="00CF70CF">
        <w:rPr>
          <w:rFonts w:eastAsia="Cambria"/>
          <w:sz w:val="24"/>
          <w:szCs w:val="24"/>
        </w:rPr>
        <w:t>Unii</w:t>
      </w:r>
      <w:r w:rsidR="006E0DAA" w:rsidRPr="00CF70CF">
        <w:rPr>
          <w:rFonts w:eastAsia="Cambria"/>
          <w:sz w:val="24"/>
          <w:szCs w:val="24"/>
        </w:rPr>
        <w:t xml:space="preserve"> </w:t>
      </w:r>
      <w:r w:rsidRPr="00CF70CF">
        <w:rPr>
          <w:rFonts w:eastAsia="Cambria"/>
          <w:sz w:val="24"/>
          <w:szCs w:val="24"/>
        </w:rPr>
        <w:t>Europejskiej;</w:t>
      </w:r>
    </w:p>
    <w:p w14:paraId="43F32306" w14:textId="77777777" w:rsidR="00F96B1B" w:rsidRPr="00CF70CF" w:rsidRDefault="00F96B1B" w:rsidP="00885433">
      <w:pPr>
        <w:pStyle w:val="Tekstkomentarza"/>
        <w:numPr>
          <w:ilvl w:val="0"/>
          <w:numId w:val="128"/>
        </w:numPr>
        <w:spacing w:line="276" w:lineRule="auto"/>
        <w:ind w:left="709"/>
        <w:jc w:val="both"/>
        <w:rPr>
          <w:rFonts w:eastAsia="Cambria"/>
          <w:sz w:val="24"/>
          <w:szCs w:val="24"/>
        </w:rPr>
      </w:pPr>
      <w:r w:rsidRPr="00CF70CF">
        <w:rPr>
          <w:rFonts w:eastAsia="Cambria"/>
          <w:sz w:val="24"/>
          <w:szCs w:val="24"/>
        </w:rPr>
        <w:t>wskazanie</w:t>
      </w:r>
      <w:r w:rsidR="006E0DAA" w:rsidRPr="00CF70CF">
        <w:rPr>
          <w:rFonts w:eastAsia="Cambria"/>
          <w:sz w:val="24"/>
          <w:szCs w:val="24"/>
        </w:rPr>
        <w:t xml:space="preserve"> </w:t>
      </w:r>
      <w:r w:rsidRPr="00CF70CF">
        <w:rPr>
          <w:rFonts w:eastAsia="Cambria"/>
          <w:sz w:val="24"/>
          <w:szCs w:val="24"/>
        </w:rPr>
        <w:t>czynności</w:t>
      </w:r>
      <w:r w:rsidR="006E0DAA" w:rsidRPr="00CF70CF">
        <w:rPr>
          <w:rFonts w:eastAsia="Cambria"/>
          <w:sz w:val="24"/>
          <w:szCs w:val="24"/>
        </w:rPr>
        <w:t xml:space="preserve"> </w:t>
      </w:r>
      <w:r w:rsidRPr="00CF70CF">
        <w:rPr>
          <w:rFonts w:eastAsia="Cambria"/>
          <w:sz w:val="24"/>
          <w:szCs w:val="24"/>
        </w:rPr>
        <w:t>lub</w:t>
      </w:r>
      <w:r w:rsidR="006E0DAA" w:rsidRPr="00CF70CF">
        <w:rPr>
          <w:rFonts w:eastAsia="Cambria"/>
          <w:sz w:val="24"/>
          <w:szCs w:val="24"/>
        </w:rPr>
        <w:t xml:space="preserve"> </w:t>
      </w:r>
      <w:r w:rsidRPr="00CF70CF">
        <w:rPr>
          <w:rFonts w:eastAsia="Cambria"/>
          <w:sz w:val="24"/>
          <w:szCs w:val="24"/>
        </w:rPr>
        <w:t>zaniechania</w:t>
      </w:r>
      <w:r w:rsidR="006E0DAA" w:rsidRPr="00CF70CF">
        <w:rPr>
          <w:rFonts w:eastAsia="Cambria"/>
          <w:sz w:val="24"/>
          <w:szCs w:val="24"/>
        </w:rPr>
        <w:t xml:space="preserve"> </w:t>
      </w:r>
      <w:r w:rsidRPr="00CF70CF">
        <w:rPr>
          <w:rFonts w:eastAsia="Cambria"/>
          <w:sz w:val="24"/>
          <w:szCs w:val="24"/>
        </w:rPr>
        <w:t>czynności</w:t>
      </w:r>
      <w:r w:rsidR="006E0DAA" w:rsidRPr="00CF70CF">
        <w:rPr>
          <w:rFonts w:eastAsia="Cambria"/>
          <w:sz w:val="24"/>
          <w:szCs w:val="24"/>
        </w:rPr>
        <w:t xml:space="preserve"> </w:t>
      </w:r>
      <w:r w:rsidRPr="00CF70CF">
        <w:rPr>
          <w:rFonts w:eastAsia="Cambria"/>
          <w:sz w:val="24"/>
          <w:szCs w:val="24"/>
        </w:rPr>
        <w:t>zamawiającego,</w:t>
      </w:r>
      <w:r w:rsidR="006E0DAA" w:rsidRPr="00CF70CF">
        <w:rPr>
          <w:rFonts w:eastAsia="Cambria"/>
          <w:sz w:val="24"/>
          <w:szCs w:val="24"/>
        </w:rPr>
        <w:t xml:space="preserve"> </w:t>
      </w:r>
      <w:r w:rsidRPr="00CF70CF">
        <w:rPr>
          <w:rFonts w:eastAsia="Cambria"/>
          <w:sz w:val="24"/>
          <w:szCs w:val="24"/>
        </w:rPr>
        <w:t>której</w:t>
      </w:r>
      <w:r w:rsidR="006E0DAA" w:rsidRPr="00CF70CF">
        <w:rPr>
          <w:rFonts w:eastAsia="Cambria"/>
          <w:sz w:val="24"/>
          <w:szCs w:val="24"/>
        </w:rPr>
        <w:t xml:space="preserve"> </w:t>
      </w:r>
      <w:r w:rsidRPr="00CF70CF">
        <w:rPr>
          <w:rFonts w:eastAsia="Cambria"/>
          <w:sz w:val="24"/>
          <w:szCs w:val="24"/>
        </w:rPr>
        <w:t>zarzuca</w:t>
      </w:r>
      <w:r w:rsidR="006E0DAA" w:rsidRPr="00CF70CF">
        <w:rPr>
          <w:rFonts w:eastAsia="Cambria"/>
          <w:sz w:val="24"/>
          <w:szCs w:val="24"/>
        </w:rPr>
        <w:t xml:space="preserve"> </w:t>
      </w:r>
      <w:r w:rsidRPr="00CF70CF">
        <w:rPr>
          <w:rFonts w:eastAsia="Cambria"/>
          <w:sz w:val="24"/>
          <w:szCs w:val="24"/>
        </w:rPr>
        <w:t>się</w:t>
      </w:r>
      <w:r w:rsidR="006E0DAA" w:rsidRPr="00CF70CF">
        <w:rPr>
          <w:rFonts w:eastAsia="Cambria"/>
          <w:sz w:val="24"/>
          <w:szCs w:val="24"/>
        </w:rPr>
        <w:t xml:space="preserve"> </w:t>
      </w:r>
      <w:r w:rsidRPr="00CF70CF">
        <w:rPr>
          <w:rFonts w:eastAsia="Cambria"/>
          <w:sz w:val="24"/>
          <w:szCs w:val="24"/>
        </w:rPr>
        <w:t>niezgodność</w:t>
      </w:r>
      <w:r w:rsidR="006E0DAA" w:rsidRPr="00CF70CF">
        <w:rPr>
          <w:rFonts w:eastAsia="Cambria"/>
          <w:sz w:val="24"/>
          <w:szCs w:val="24"/>
        </w:rPr>
        <w:t xml:space="preserve"> </w:t>
      </w:r>
      <w:r w:rsidRPr="00CF70CF">
        <w:rPr>
          <w:rFonts w:eastAsia="Cambria"/>
          <w:sz w:val="24"/>
          <w:szCs w:val="24"/>
        </w:rPr>
        <w:t>z</w:t>
      </w:r>
      <w:r w:rsidR="006E0DAA" w:rsidRPr="00CF70CF">
        <w:rPr>
          <w:rFonts w:eastAsia="Cambria"/>
          <w:sz w:val="24"/>
          <w:szCs w:val="24"/>
        </w:rPr>
        <w:t xml:space="preserve"> </w:t>
      </w:r>
      <w:r w:rsidRPr="00CF70CF">
        <w:rPr>
          <w:rFonts w:eastAsia="Cambria"/>
          <w:sz w:val="24"/>
          <w:szCs w:val="24"/>
        </w:rPr>
        <w:t>przepisami</w:t>
      </w:r>
      <w:r w:rsidR="006E0DAA" w:rsidRPr="00CF70CF">
        <w:rPr>
          <w:rFonts w:eastAsia="Cambria"/>
          <w:sz w:val="24"/>
          <w:szCs w:val="24"/>
        </w:rPr>
        <w:t xml:space="preserve"> </w:t>
      </w:r>
      <w:r w:rsidRPr="00CF70CF">
        <w:rPr>
          <w:rFonts w:eastAsia="Cambria"/>
          <w:sz w:val="24"/>
          <w:szCs w:val="24"/>
        </w:rPr>
        <w:t>ustawy;</w:t>
      </w:r>
    </w:p>
    <w:p w14:paraId="6193877E" w14:textId="77777777" w:rsidR="00F96B1B" w:rsidRPr="00CF70CF" w:rsidRDefault="00F96B1B" w:rsidP="00885433">
      <w:pPr>
        <w:pStyle w:val="Tekstkomentarza"/>
        <w:numPr>
          <w:ilvl w:val="0"/>
          <w:numId w:val="128"/>
        </w:numPr>
        <w:spacing w:line="276" w:lineRule="auto"/>
        <w:ind w:left="709"/>
        <w:jc w:val="both"/>
        <w:rPr>
          <w:rFonts w:eastAsia="Cambria"/>
          <w:sz w:val="24"/>
          <w:szCs w:val="24"/>
        </w:rPr>
      </w:pPr>
      <w:r w:rsidRPr="00CF70CF">
        <w:rPr>
          <w:rFonts w:eastAsia="Cambria"/>
          <w:sz w:val="24"/>
          <w:szCs w:val="24"/>
        </w:rPr>
        <w:t>zwięzłe</w:t>
      </w:r>
      <w:r w:rsidR="006E0DAA" w:rsidRPr="00CF70CF">
        <w:rPr>
          <w:rFonts w:eastAsia="Cambria"/>
          <w:sz w:val="24"/>
          <w:szCs w:val="24"/>
        </w:rPr>
        <w:t xml:space="preserve"> </w:t>
      </w:r>
      <w:r w:rsidRPr="00CF70CF">
        <w:rPr>
          <w:rFonts w:eastAsia="Cambria"/>
          <w:sz w:val="24"/>
          <w:szCs w:val="24"/>
        </w:rPr>
        <w:t>przedstawienie</w:t>
      </w:r>
      <w:r w:rsidR="006E0DAA" w:rsidRPr="00CF70CF">
        <w:rPr>
          <w:rFonts w:eastAsia="Cambria"/>
          <w:sz w:val="24"/>
          <w:szCs w:val="24"/>
        </w:rPr>
        <w:t xml:space="preserve"> </w:t>
      </w:r>
      <w:r w:rsidRPr="00CF70CF">
        <w:rPr>
          <w:rFonts w:eastAsia="Cambria"/>
          <w:sz w:val="24"/>
          <w:szCs w:val="24"/>
        </w:rPr>
        <w:t>zarzutów;</w:t>
      </w:r>
    </w:p>
    <w:p w14:paraId="73C1D406" w14:textId="77777777" w:rsidR="00F96B1B" w:rsidRPr="00CF70CF" w:rsidRDefault="00F96B1B" w:rsidP="00885433">
      <w:pPr>
        <w:pStyle w:val="Tekstkomentarza"/>
        <w:numPr>
          <w:ilvl w:val="0"/>
          <w:numId w:val="128"/>
        </w:numPr>
        <w:spacing w:line="276" w:lineRule="auto"/>
        <w:ind w:left="709"/>
        <w:jc w:val="both"/>
        <w:rPr>
          <w:rFonts w:eastAsia="Cambria"/>
          <w:sz w:val="24"/>
          <w:szCs w:val="24"/>
        </w:rPr>
      </w:pPr>
      <w:r w:rsidRPr="00CF70CF">
        <w:rPr>
          <w:rFonts w:eastAsia="Cambria"/>
          <w:sz w:val="24"/>
          <w:szCs w:val="24"/>
        </w:rPr>
        <w:t>żądanie</w:t>
      </w:r>
      <w:r w:rsidR="006E0DAA" w:rsidRPr="00CF70CF">
        <w:rPr>
          <w:rFonts w:eastAsia="Cambria"/>
          <w:sz w:val="24"/>
          <w:szCs w:val="24"/>
        </w:rPr>
        <w:t xml:space="preserve"> </w:t>
      </w:r>
      <w:r w:rsidRPr="00CF70CF">
        <w:rPr>
          <w:rFonts w:eastAsia="Cambria"/>
          <w:sz w:val="24"/>
          <w:szCs w:val="24"/>
        </w:rPr>
        <w:t>co</w:t>
      </w:r>
      <w:r w:rsidR="006E0DAA" w:rsidRPr="00CF70CF">
        <w:rPr>
          <w:rFonts w:eastAsia="Cambria"/>
          <w:sz w:val="24"/>
          <w:szCs w:val="24"/>
        </w:rPr>
        <w:t xml:space="preserve"> </w:t>
      </w:r>
      <w:r w:rsidRPr="00CF70CF">
        <w:rPr>
          <w:rFonts w:eastAsia="Cambria"/>
          <w:sz w:val="24"/>
          <w:szCs w:val="24"/>
        </w:rPr>
        <w:t>do</w:t>
      </w:r>
      <w:r w:rsidR="006E0DAA" w:rsidRPr="00CF70CF">
        <w:rPr>
          <w:rFonts w:eastAsia="Cambria"/>
          <w:sz w:val="24"/>
          <w:szCs w:val="24"/>
        </w:rPr>
        <w:t xml:space="preserve"> </w:t>
      </w:r>
      <w:r w:rsidRPr="00CF70CF">
        <w:rPr>
          <w:rFonts w:eastAsia="Cambria"/>
          <w:sz w:val="24"/>
          <w:szCs w:val="24"/>
        </w:rPr>
        <w:t>sposobu</w:t>
      </w:r>
      <w:r w:rsidR="006E0DAA" w:rsidRPr="00CF70CF">
        <w:rPr>
          <w:rFonts w:eastAsia="Cambria"/>
          <w:sz w:val="24"/>
          <w:szCs w:val="24"/>
        </w:rPr>
        <w:t xml:space="preserve"> </w:t>
      </w:r>
      <w:r w:rsidRPr="00CF70CF">
        <w:rPr>
          <w:rFonts w:eastAsia="Cambria"/>
          <w:sz w:val="24"/>
          <w:szCs w:val="24"/>
        </w:rPr>
        <w:t>rozstrzygnięcia</w:t>
      </w:r>
      <w:r w:rsidR="006E0DAA" w:rsidRPr="00CF70CF">
        <w:rPr>
          <w:rFonts w:eastAsia="Cambria"/>
          <w:sz w:val="24"/>
          <w:szCs w:val="24"/>
        </w:rPr>
        <w:t xml:space="preserve"> </w:t>
      </w:r>
      <w:r w:rsidRPr="00CF70CF">
        <w:rPr>
          <w:rFonts w:eastAsia="Cambria"/>
          <w:sz w:val="24"/>
          <w:szCs w:val="24"/>
        </w:rPr>
        <w:t>odwołania;</w:t>
      </w:r>
    </w:p>
    <w:p w14:paraId="6DEFCF8E" w14:textId="77777777" w:rsidR="00F96B1B" w:rsidRPr="00CF70CF" w:rsidRDefault="00F96B1B" w:rsidP="00885433">
      <w:pPr>
        <w:pStyle w:val="Tekstkomentarza"/>
        <w:numPr>
          <w:ilvl w:val="0"/>
          <w:numId w:val="128"/>
        </w:numPr>
        <w:spacing w:line="276" w:lineRule="auto"/>
        <w:ind w:left="709"/>
        <w:jc w:val="both"/>
        <w:rPr>
          <w:rFonts w:eastAsia="Cambria"/>
          <w:sz w:val="24"/>
          <w:szCs w:val="24"/>
        </w:rPr>
      </w:pPr>
      <w:r w:rsidRPr="00CF70CF">
        <w:rPr>
          <w:rFonts w:eastAsia="Cambria"/>
          <w:sz w:val="24"/>
          <w:szCs w:val="24"/>
        </w:rPr>
        <w:t>wskazanie</w:t>
      </w:r>
      <w:r w:rsidR="006E0DAA" w:rsidRPr="00CF70CF">
        <w:rPr>
          <w:rFonts w:eastAsia="Cambria"/>
          <w:sz w:val="24"/>
          <w:szCs w:val="24"/>
        </w:rPr>
        <w:t xml:space="preserve"> </w:t>
      </w:r>
      <w:r w:rsidRPr="00CF70CF">
        <w:rPr>
          <w:rFonts w:eastAsia="Cambria"/>
          <w:sz w:val="24"/>
          <w:szCs w:val="24"/>
        </w:rPr>
        <w:t>okoliczności</w:t>
      </w:r>
      <w:r w:rsidR="006E0DAA" w:rsidRPr="00CF70CF">
        <w:rPr>
          <w:rFonts w:eastAsia="Cambria"/>
          <w:sz w:val="24"/>
          <w:szCs w:val="24"/>
        </w:rPr>
        <w:t xml:space="preserve"> </w:t>
      </w:r>
      <w:r w:rsidRPr="00CF70CF">
        <w:rPr>
          <w:rFonts w:eastAsia="Cambria"/>
          <w:sz w:val="24"/>
          <w:szCs w:val="24"/>
        </w:rPr>
        <w:t>faktycznych</w:t>
      </w:r>
      <w:r w:rsidR="006E0DAA" w:rsidRPr="00CF70CF">
        <w:rPr>
          <w:rFonts w:eastAsia="Cambria"/>
          <w:sz w:val="24"/>
          <w:szCs w:val="24"/>
        </w:rPr>
        <w:t xml:space="preserve"> </w:t>
      </w:r>
      <w:r w:rsidRPr="00CF70CF">
        <w:rPr>
          <w:rFonts w:eastAsia="Cambria"/>
          <w:sz w:val="24"/>
          <w:szCs w:val="24"/>
        </w:rPr>
        <w:t>i</w:t>
      </w:r>
      <w:r w:rsidR="006E0DAA" w:rsidRPr="00CF70CF">
        <w:rPr>
          <w:rFonts w:eastAsia="Cambria"/>
          <w:sz w:val="24"/>
          <w:szCs w:val="24"/>
        </w:rPr>
        <w:t xml:space="preserve"> </w:t>
      </w:r>
      <w:r w:rsidRPr="00CF70CF">
        <w:rPr>
          <w:rFonts w:eastAsia="Cambria"/>
          <w:sz w:val="24"/>
          <w:szCs w:val="24"/>
        </w:rPr>
        <w:t>prawnych</w:t>
      </w:r>
      <w:r w:rsidR="006E0DAA" w:rsidRPr="00CF70CF">
        <w:rPr>
          <w:rFonts w:eastAsia="Cambria"/>
          <w:sz w:val="24"/>
          <w:szCs w:val="24"/>
        </w:rPr>
        <w:t xml:space="preserve"> </w:t>
      </w:r>
      <w:r w:rsidRPr="00CF70CF">
        <w:rPr>
          <w:rFonts w:eastAsia="Cambria"/>
          <w:sz w:val="24"/>
          <w:szCs w:val="24"/>
        </w:rPr>
        <w:t>uzasadniających</w:t>
      </w:r>
      <w:r w:rsidR="006E0DAA" w:rsidRPr="00CF70CF">
        <w:rPr>
          <w:rFonts w:eastAsia="Cambria"/>
          <w:sz w:val="24"/>
          <w:szCs w:val="24"/>
        </w:rPr>
        <w:t xml:space="preserve"> </w:t>
      </w:r>
      <w:r w:rsidRPr="00CF70CF">
        <w:rPr>
          <w:rFonts w:eastAsia="Cambria"/>
          <w:sz w:val="24"/>
          <w:szCs w:val="24"/>
        </w:rPr>
        <w:t>wniesienie</w:t>
      </w:r>
      <w:r w:rsidR="006E0DAA" w:rsidRPr="00CF70CF">
        <w:rPr>
          <w:rFonts w:eastAsia="Cambria"/>
          <w:sz w:val="24"/>
          <w:szCs w:val="24"/>
        </w:rPr>
        <w:t xml:space="preserve"> </w:t>
      </w:r>
      <w:r w:rsidRPr="00CF70CF">
        <w:rPr>
          <w:rFonts w:eastAsia="Cambria"/>
          <w:sz w:val="24"/>
          <w:szCs w:val="24"/>
        </w:rPr>
        <w:t>odwołania</w:t>
      </w:r>
      <w:r w:rsidR="006E0DAA" w:rsidRPr="00CF70CF">
        <w:rPr>
          <w:rFonts w:eastAsia="Cambria"/>
          <w:sz w:val="24"/>
          <w:szCs w:val="24"/>
        </w:rPr>
        <w:t xml:space="preserve"> </w:t>
      </w:r>
      <w:r w:rsidRPr="00CF70CF">
        <w:rPr>
          <w:rFonts w:eastAsia="Cambria"/>
          <w:sz w:val="24"/>
          <w:szCs w:val="24"/>
        </w:rPr>
        <w:t>oraz</w:t>
      </w:r>
      <w:r w:rsidR="006E0DAA" w:rsidRPr="00CF70CF">
        <w:rPr>
          <w:rFonts w:eastAsia="Cambria"/>
          <w:sz w:val="24"/>
          <w:szCs w:val="24"/>
        </w:rPr>
        <w:t xml:space="preserve"> </w:t>
      </w:r>
      <w:r w:rsidRPr="00CF70CF">
        <w:rPr>
          <w:rFonts w:eastAsia="Cambria"/>
          <w:sz w:val="24"/>
          <w:szCs w:val="24"/>
        </w:rPr>
        <w:t>dowodów</w:t>
      </w:r>
      <w:r w:rsidR="006E0DAA" w:rsidRPr="00CF70CF">
        <w:rPr>
          <w:rFonts w:eastAsia="Cambria"/>
          <w:sz w:val="24"/>
          <w:szCs w:val="24"/>
        </w:rPr>
        <w:t xml:space="preserve"> </w:t>
      </w:r>
      <w:r w:rsidRPr="00CF70CF">
        <w:rPr>
          <w:rFonts w:eastAsia="Cambria"/>
          <w:sz w:val="24"/>
          <w:szCs w:val="24"/>
        </w:rPr>
        <w:t>na</w:t>
      </w:r>
      <w:r w:rsidR="006E0DAA" w:rsidRPr="00CF70CF">
        <w:rPr>
          <w:rFonts w:eastAsia="Cambria"/>
          <w:sz w:val="24"/>
          <w:szCs w:val="24"/>
        </w:rPr>
        <w:t xml:space="preserve"> </w:t>
      </w:r>
      <w:r w:rsidRPr="00CF70CF">
        <w:rPr>
          <w:rFonts w:eastAsia="Cambria"/>
          <w:sz w:val="24"/>
          <w:szCs w:val="24"/>
        </w:rPr>
        <w:t>poparcie</w:t>
      </w:r>
      <w:r w:rsidR="006E0DAA" w:rsidRPr="00CF70CF">
        <w:rPr>
          <w:rFonts w:eastAsia="Cambria"/>
          <w:sz w:val="24"/>
          <w:szCs w:val="24"/>
        </w:rPr>
        <w:t xml:space="preserve"> </w:t>
      </w:r>
      <w:r w:rsidRPr="00CF70CF">
        <w:rPr>
          <w:rFonts w:eastAsia="Cambria"/>
          <w:sz w:val="24"/>
          <w:szCs w:val="24"/>
        </w:rPr>
        <w:t>przytoczonych</w:t>
      </w:r>
      <w:r w:rsidR="006E0DAA" w:rsidRPr="00CF70CF">
        <w:rPr>
          <w:rFonts w:eastAsia="Cambria"/>
          <w:sz w:val="24"/>
          <w:szCs w:val="24"/>
        </w:rPr>
        <w:t xml:space="preserve"> </w:t>
      </w:r>
      <w:r w:rsidRPr="00CF70CF">
        <w:rPr>
          <w:rFonts w:eastAsia="Cambria"/>
          <w:sz w:val="24"/>
          <w:szCs w:val="24"/>
        </w:rPr>
        <w:t>okoliczności;</w:t>
      </w:r>
    </w:p>
    <w:p w14:paraId="23FA71A6" w14:textId="77777777" w:rsidR="00F96B1B" w:rsidRPr="00CF70CF" w:rsidRDefault="00F96B1B" w:rsidP="00885433">
      <w:pPr>
        <w:pStyle w:val="Tekstkomentarza"/>
        <w:numPr>
          <w:ilvl w:val="0"/>
          <w:numId w:val="128"/>
        </w:numPr>
        <w:spacing w:line="276" w:lineRule="auto"/>
        <w:ind w:left="709"/>
        <w:jc w:val="both"/>
        <w:rPr>
          <w:rFonts w:eastAsia="Cambria"/>
          <w:sz w:val="24"/>
          <w:szCs w:val="24"/>
        </w:rPr>
      </w:pPr>
      <w:r w:rsidRPr="00CF70CF">
        <w:rPr>
          <w:rFonts w:eastAsia="Cambria"/>
          <w:sz w:val="24"/>
          <w:szCs w:val="24"/>
        </w:rPr>
        <w:t>podpis</w:t>
      </w:r>
      <w:r w:rsidR="006E0DAA" w:rsidRPr="00CF70CF">
        <w:rPr>
          <w:rFonts w:eastAsia="Cambria"/>
          <w:sz w:val="24"/>
          <w:szCs w:val="24"/>
        </w:rPr>
        <w:t xml:space="preserve"> </w:t>
      </w:r>
      <w:r w:rsidRPr="00CF70CF">
        <w:rPr>
          <w:rFonts w:eastAsia="Cambria"/>
          <w:sz w:val="24"/>
          <w:szCs w:val="24"/>
        </w:rPr>
        <w:t>odwołującego</w:t>
      </w:r>
      <w:r w:rsidR="006E0DAA" w:rsidRPr="00CF70CF">
        <w:rPr>
          <w:rFonts w:eastAsia="Cambria"/>
          <w:sz w:val="24"/>
          <w:szCs w:val="24"/>
        </w:rPr>
        <w:t xml:space="preserve"> </w:t>
      </w:r>
      <w:r w:rsidRPr="00CF70CF">
        <w:rPr>
          <w:rFonts w:eastAsia="Cambria"/>
          <w:sz w:val="24"/>
          <w:szCs w:val="24"/>
        </w:rPr>
        <w:t>albo</w:t>
      </w:r>
      <w:r w:rsidR="006E0DAA" w:rsidRPr="00CF70CF">
        <w:rPr>
          <w:rFonts w:eastAsia="Cambria"/>
          <w:sz w:val="24"/>
          <w:szCs w:val="24"/>
        </w:rPr>
        <w:t xml:space="preserve"> </w:t>
      </w:r>
      <w:r w:rsidRPr="00CF70CF">
        <w:rPr>
          <w:rFonts w:eastAsia="Cambria"/>
          <w:sz w:val="24"/>
          <w:szCs w:val="24"/>
        </w:rPr>
        <w:t>jego</w:t>
      </w:r>
      <w:r w:rsidR="006E0DAA" w:rsidRPr="00CF70CF">
        <w:rPr>
          <w:rFonts w:eastAsia="Cambria"/>
          <w:sz w:val="24"/>
          <w:szCs w:val="24"/>
        </w:rPr>
        <w:t xml:space="preserve"> </w:t>
      </w:r>
      <w:r w:rsidRPr="00CF70CF">
        <w:rPr>
          <w:rFonts w:eastAsia="Cambria"/>
          <w:sz w:val="24"/>
          <w:szCs w:val="24"/>
        </w:rPr>
        <w:t>przedstawiciela</w:t>
      </w:r>
      <w:r w:rsidR="006E0DAA" w:rsidRPr="00CF70CF">
        <w:rPr>
          <w:rFonts w:eastAsia="Cambria"/>
          <w:sz w:val="24"/>
          <w:szCs w:val="24"/>
        </w:rPr>
        <w:t xml:space="preserve"> </w:t>
      </w:r>
      <w:r w:rsidRPr="00CF70CF">
        <w:rPr>
          <w:rFonts w:eastAsia="Cambria"/>
          <w:sz w:val="24"/>
          <w:szCs w:val="24"/>
        </w:rPr>
        <w:t>lub</w:t>
      </w:r>
      <w:r w:rsidR="006E0DAA" w:rsidRPr="00CF70CF">
        <w:rPr>
          <w:rFonts w:eastAsia="Cambria"/>
          <w:sz w:val="24"/>
          <w:szCs w:val="24"/>
        </w:rPr>
        <w:t xml:space="preserve"> </w:t>
      </w:r>
      <w:r w:rsidRPr="00CF70CF">
        <w:rPr>
          <w:rFonts w:eastAsia="Cambria"/>
          <w:sz w:val="24"/>
          <w:szCs w:val="24"/>
        </w:rPr>
        <w:t>przedstawicieli;</w:t>
      </w:r>
    </w:p>
    <w:p w14:paraId="59E6B8E8" w14:textId="77777777" w:rsidR="00F96B1B" w:rsidRPr="00CF70CF" w:rsidRDefault="00F96B1B" w:rsidP="00885433">
      <w:pPr>
        <w:pStyle w:val="Tekstkomentarza"/>
        <w:numPr>
          <w:ilvl w:val="0"/>
          <w:numId w:val="128"/>
        </w:numPr>
        <w:spacing w:line="276" w:lineRule="auto"/>
        <w:ind w:left="709"/>
        <w:jc w:val="both"/>
        <w:rPr>
          <w:rFonts w:eastAsia="Cambria"/>
          <w:sz w:val="24"/>
          <w:szCs w:val="24"/>
        </w:rPr>
      </w:pPr>
      <w:r w:rsidRPr="00CF70CF">
        <w:rPr>
          <w:rFonts w:eastAsia="Cambria"/>
          <w:sz w:val="24"/>
          <w:szCs w:val="24"/>
        </w:rPr>
        <w:t>wykaz</w:t>
      </w:r>
      <w:r w:rsidR="006E0DAA" w:rsidRPr="00CF70CF">
        <w:rPr>
          <w:rFonts w:eastAsia="Cambria"/>
          <w:sz w:val="24"/>
          <w:szCs w:val="24"/>
        </w:rPr>
        <w:t xml:space="preserve"> </w:t>
      </w:r>
      <w:r w:rsidRPr="00CF70CF">
        <w:rPr>
          <w:rFonts w:eastAsia="Cambria"/>
          <w:sz w:val="24"/>
          <w:szCs w:val="24"/>
        </w:rPr>
        <w:t>załączników.</w:t>
      </w:r>
    </w:p>
    <w:p w14:paraId="035080B0" w14:textId="77777777" w:rsidR="00F96B1B" w:rsidRPr="00CF70CF" w:rsidRDefault="00F96B1B" w:rsidP="00885433">
      <w:pPr>
        <w:numPr>
          <w:ilvl w:val="0"/>
          <w:numId w:val="126"/>
        </w:numPr>
        <w:tabs>
          <w:tab w:val="left" w:pos="426"/>
        </w:tabs>
        <w:spacing w:after="0"/>
        <w:ind w:left="426" w:hanging="426"/>
        <w:jc w:val="both"/>
        <w:rPr>
          <w:rFonts w:ascii="Times New Roman" w:eastAsia="Times New Roman" w:hAnsi="Times New Roman" w:cs="Times New Roman"/>
          <w:sz w:val="24"/>
          <w:szCs w:val="24"/>
          <w:lang w:eastAsia="pl-PL"/>
        </w:rPr>
      </w:pPr>
      <w:r w:rsidRPr="00CF70CF">
        <w:rPr>
          <w:rFonts w:ascii="Times New Roman" w:eastAsia="Times New Roman" w:hAnsi="Times New Roman" w:cs="Times New Roman"/>
          <w:sz w:val="24"/>
          <w:szCs w:val="24"/>
          <w:lang w:eastAsia="pl-PL"/>
        </w:rPr>
        <w:t>Do</w:t>
      </w:r>
      <w:r w:rsidR="006E0DAA" w:rsidRPr="00CF70CF">
        <w:rPr>
          <w:rFonts w:ascii="Times New Roman" w:eastAsia="Times New Roman" w:hAnsi="Times New Roman" w:cs="Times New Roman"/>
          <w:sz w:val="24"/>
          <w:szCs w:val="24"/>
          <w:lang w:eastAsia="pl-PL"/>
        </w:rPr>
        <w:t xml:space="preserve"> </w:t>
      </w:r>
      <w:r w:rsidRPr="00CF70CF">
        <w:rPr>
          <w:rFonts w:ascii="Times New Roman" w:eastAsia="Times New Roman" w:hAnsi="Times New Roman" w:cs="Times New Roman"/>
          <w:sz w:val="24"/>
          <w:szCs w:val="24"/>
          <w:lang w:eastAsia="pl-PL"/>
        </w:rPr>
        <w:t>odwołania</w:t>
      </w:r>
      <w:r w:rsidR="006E0DAA" w:rsidRPr="00CF70CF">
        <w:rPr>
          <w:rFonts w:ascii="Times New Roman" w:eastAsia="Times New Roman" w:hAnsi="Times New Roman" w:cs="Times New Roman"/>
          <w:sz w:val="24"/>
          <w:szCs w:val="24"/>
          <w:lang w:eastAsia="pl-PL"/>
        </w:rPr>
        <w:t xml:space="preserve"> </w:t>
      </w:r>
      <w:r w:rsidRPr="00CF70CF">
        <w:rPr>
          <w:rFonts w:ascii="Times New Roman" w:eastAsia="Times New Roman" w:hAnsi="Times New Roman" w:cs="Times New Roman"/>
          <w:sz w:val="24"/>
          <w:szCs w:val="24"/>
          <w:lang w:eastAsia="pl-PL"/>
        </w:rPr>
        <w:t>dołącza</w:t>
      </w:r>
      <w:r w:rsidR="006E0DAA" w:rsidRPr="00CF70CF">
        <w:rPr>
          <w:rFonts w:ascii="Times New Roman" w:eastAsia="Times New Roman" w:hAnsi="Times New Roman" w:cs="Times New Roman"/>
          <w:sz w:val="24"/>
          <w:szCs w:val="24"/>
          <w:lang w:eastAsia="pl-PL"/>
        </w:rPr>
        <w:t xml:space="preserve"> </w:t>
      </w:r>
      <w:r w:rsidRPr="00CF70CF">
        <w:rPr>
          <w:rFonts w:ascii="Times New Roman" w:eastAsia="Times New Roman" w:hAnsi="Times New Roman" w:cs="Times New Roman"/>
          <w:sz w:val="24"/>
          <w:szCs w:val="24"/>
          <w:lang w:eastAsia="pl-PL"/>
        </w:rPr>
        <w:t>się:</w:t>
      </w:r>
    </w:p>
    <w:p w14:paraId="4265A2B3" w14:textId="77777777" w:rsidR="00F96B1B" w:rsidRPr="00CF70CF" w:rsidRDefault="00F96B1B" w:rsidP="00885433">
      <w:pPr>
        <w:pStyle w:val="Tekstkomentarza"/>
        <w:numPr>
          <w:ilvl w:val="0"/>
          <w:numId w:val="129"/>
        </w:numPr>
        <w:autoSpaceDE w:val="0"/>
        <w:autoSpaceDN w:val="0"/>
        <w:adjustRightInd w:val="0"/>
        <w:spacing w:line="276" w:lineRule="auto"/>
        <w:ind w:left="709" w:hanging="284"/>
        <w:jc w:val="both"/>
        <w:rPr>
          <w:rFonts w:eastAsia="Cambria"/>
          <w:sz w:val="24"/>
          <w:szCs w:val="24"/>
        </w:rPr>
      </w:pPr>
      <w:r w:rsidRPr="00CF70CF">
        <w:rPr>
          <w:rFonts w:eastAsia="Cambria"/>
          <w:sz w:val="24"/>
          <w:szCs w:val="24"/>
        </w:rPr>
        <w:t>dowód</w:t>
      </w:r>
      <w:r w:rsidR="006E0DAA" w:rsidRPr="00CF70CF">
        <w:rPr>
          <w:rFonts w:eastAsia="Cambria"/>
          <w:sz w:val="24"/>
          <w:szCs w:val="24"/>
        </w:rPr>
        <w:t xml:space="preserve"> </w:t>
      </w:r>
      <w:r w:rsidRPr="00CF70CF">
        <w:rPr>
          <w:rFonts w:eastAsia="Cambria"/>
          <w:sz w:val="24"/>
          <w:szCs w:val="24"/>
        </w:rPr>
        <w:t>uiszczenia</w:t>
      </w:r>
      <w:r w:rsidR="006E0DAA" w:rsidRPr="00CF70CF">
        <w:rPr>
          <w:rFonts w:eastAsia="Cambria"/>
          <w:sz w:val="24"/>
          <w:szCs w:val="24"/>
        </w:rPr>
        <w:t xml:space="preserve"> </w:t>
      </w:r>
      <w:r w:rsidRPr="00CF70CF">
        <w:rPr>
          <w:rFonts w:eastAsia="Cambria"/>
          <w:sz w:val="24"/>
          <w:szCs w:val="24"/>
        </w:rPr>
        <w:t>wpisu</w:t>
      </w:r>
      <w:r w:rsidR="006E0DAA" w:rsidRPr="00CF70CF">
        <w:rPr>
          <w:rFonts w:eastAsia="Cambria"/>
          <w:sz w:val="24"/>
          <w:szCs w:val="24"/>
        </w:rPr>
        <w:t xml:space="preserve"> </w:t>
      </w:r>
      <w:r w:rsidRPr="00CF70CF">
        <w:rPr>
          <w:rFonts w:eastAsia="Cambria"/>
          <w:sz w:val="24"/>
          <w:szCs w:val="24"/>
        </w:rPr>
        <w:t>od</w:t>
      </w:r>
      <w:r w:rsidR="006E0DAA" w:rsidRPr="00CF70CF">
        <w:rPr>
          <w:rFonts w:eastAsia="Cambria"/>
          <w:sz w:val="24"/>
          <w:szCs w:val="24"/>
        </w:rPr>
        <w:t xml:space="preserve"> </w:t>
      </w:r>
      <w:r w:rsidRPr="00CF70CF">
        <w:rPr>
          <w:rFonts w:eastAsia="Cambria"/>
          <w:sz w:val="24"/>
          <w:szCs w:val="24"/>
        </w:rPr>
        <w:t>odwołania</w:t>
      </w:r>
      <w:r w:rsidR="006E0DAA" w:rsidRPr="00CF70CF">
        <w:rPr>
          <w:rFonts w:eastAsia="Cambria"/>
          <w:sz w:val="24"/>
          <w:szCs w:val="24"/>
        </w:rPr>
        <w:t xml:space="preserve"> </w:t>
      </w:r>
      <w:r w:rsidRPr="00CF70CF">
        <w:rPr>
          <w:rFonts w:eastAsia="Cambria"/>
          <w:sz w:val="24"/>
          <w:szCs w:val="24"/>
        </w:rPr>
        <w:t>w</w:t>
      </w:r>
      <w:r w:rsidR="006E0DAA" w:rsidRPr="00CF70CF">
        <w:rPr>
          <w:rFonts w:eastAsia="Cambria"/>
          <w:sz w:val="24"/>
          <w:szCs w:val="24"/>
        </w:rPr>
        <w:t xml:space="preserve"> </w:t>
      </w:r>
      <w:r w:rsidRPr="00CF70CF">
        <w:rPr>
          <w:rFonts w:eastAsia="Cambria"/>
          <w:sz w:val="24"/>
          <w:szCs w:val="24"/>
        </w:rPr>
        <w:t>wymaganej</w:t>
      </w:r>
      <w:r w:rsidR="006E0DAA" w:rsidRPr="00CF70CF">
        <w:rPr>
          <w:rFonts w:eastAsia="Cambria"/>
          <w:sz w:val="24"/>
          <w:szCs w:val="24"/>
        </w:rPr>
        <w:t xml:space="preserve"> </w:t>
      </w:r>
      <w:r w:rsidRPr="00CF70CF">
        <w:rPr>
          <w:rFonts w:eastAsia="Cambria"/>
          <w:sz w:val="24"/>
          <w:szCs w:val="24"/>
        </w:rPr>
        <w:t>wysokości;</w:t>
      </w:r>
    </w:p>
    <w:p w14:paraId="501F80CD" w14:textId="77777777" w:rsidR="00FB66E8" w:rsidRPr="00CF70CF" w:rsidRDefault="00F96B1B" w:rsidP="00885433">
      <w:pPr>
        <w:pStyle w:val="Tekstkomentarza"/>
        <w:numPr>
          <w:ilvl w:val="0"/>
          <w:numId w:val="129"/>
        </w:numPr>
        <w:autoSpaceDE w:val="0"/>
        <w:autoSpaceDN w:val="0"/>
        <w:adjustRightInd w:val="0"/>
        <w:spacing w:line="276" w:lineRule="auto"/>
        <w:ind w:left="709" w:hanging="284"/>
        <w:jc w:val="both"/>
        <w:rPr>
          <w:rFonts w:eastAsia="Times New Roman"/>
          <w:sz w:val="24"/>
          <w:szCs w:val="24"/>
        </w:rPr>
      </w:pPr>
      <w:r w:rsidRPr="00CF70CF">
        <w:rPr>
          <w:rFonts w:eastAsia="Cambria"/>
          <w:sz w:val="24"/>
          <w:szCs w:val="24"/>
        </w:rPr>
        <w:t>dowód</w:t>
      </w:r>
      <w:r w:rsidR="006E0DAA" w:rsidRPr="00CF70CF">
        <w:rPr>
          <w:rFonts w:eastAsia="Cambria"/>
          <w:sz w:val="24"/>
          <w:szCs w:val="24"/>
        </w:rPr>
        <w:t xml:space="preserve"> </w:t>
      </w:r>
      <w:r w:rsidRPr="00CF70CF">
        <w:rPr>
          <w:rFonts w:eastAsia="Cambria"/>
          <w:sz w:val="24"/>
          <w:szCs w:val="24"/>
        </w:rPr>
        <w:t>przesłania</w:t>
      </w:r>
      <w:r w:rsidR="006E0DAA" w:rsidRPr="00CF70CF">
        <w:rPr>
          <w:rFonts w:eastAsia="Cambria"/>
          <w:sz w:val="24"/>
          <w:szCs w:val="24"/>
        </w:rPr>
        <w:t xml:space="preserve"> </w:t>
      </w:r>
      <w:r w:rsidRPr="00CF70CF">
        <w:rPr>
          <w:rFonts w:eastAsia="Cambria"/>
          <w:sz w:val="24"/>
          <w:szCs w:val="24"/>
        </w:rPr>
        <w:t>kopii</w:t>
      </w:r>
      <w:r w:rsidR="006E0DAA" w:rsidRPr="00CF70CF">
        <w:rPr>
          <w:rFonts w:eastAsia="Cambria"/>
          <w:sz w:val="24"/>
          <w:szCs w:val="24"/>
        </w:rPr>
        <w:t xml:space="preserve"> </w:t>
      </w:r>
      <w:r w:rsidRPr="00CF70CF">
        <w:rPr>
          <w:rFonts w:eastAsia="Cambria"/>
          <w:sz w:val="24"/>
          <w:szCs w:val="24"/>
        </w:rPr>
        <w:t>odwołania</w:t>
      </w:r>
      <w:r w:rsidR="006E0DAA" w:rsidRPr="00CF70CF">
        <w:rPr>
          <w:rFonts w:eastAsia="Cambria"/>
          <w:sz w:val="24"/>
          <w:szCs w:val="24"/>
        </w:rPr>
        <w:t xml:space="preserve"> </w:t>
      </w:r>
      <w:r w:rsidRPr="00CF70CF">
        <w:rPr>
          <w:rFonts w:eastAsia="Cambria"/>
          <w:sz w:val="24"/>
          <w:szCs w:val="24"/>
        </w:rPr>
        <w:t>zamawiającemu;</w:t>
      </w:r>
    </w:p>
    <w:p w14:paraId="639D05CC" w14:textId="77777777" w:rsidR="00F96B1B" w:rsidRPr="00CF70CF" w:rsidRDefault="00F96B1B" w:rsidP="00885433">
      <w:pPr>
        <w:pStyle w:val="Tekstkomentarza"/>
        <w:numPr>
          <w:ilvl w:val="0"/>
          <w:numId w:val="129"/>
        </w:numPr>
        <w:autoSpaceDE w:val="0"/>
        <w:autoSpaceDN w:val="0"/>
        <w:adjustRightInd w:val="0"/>
        <w:spacing w:line="276" w:lineRule="auto"/>
        <w:ind w:left="709" w:hanging="284"/>
        <w:jc w:val="both"/>
        <w:rPr>
          <w:rFonts w:eastAsia="Times New Roman"/>
          <w:sz w:val="24"/>
          <w:szCs w:val="24"/>
        </w:rPr>
      </w:pPr>
      <w:r w:rsidRPr="00CF70CF">
        <w:rPr>
          <w:rFonts w:eastAsia="Times New Roman"/>
          <w:sz w:val="24"/>
          <w:szCs w:val="24"/>
        </w:rPr>
        <w:t>dokument</w:t>
      </w:r>
      <w:r w:rsidR="006E0DAA" w:rsidRPr="00CF70CF">
        <w:rPr>
          <w:rFonts w:eastAsia="Times New Roman"/>
          <w:sz w:val="24"/>
          <w:szCs w:val="24"/>
        </w:rPr>
        <w:t xml:space="preserve"> </w:t>
      </w:r>
      <w:r w:rsidRPr="00CF70CF">
        <w:rPr>
          <w:rFonts w:eastAsia="Times New Roman"/>
          <w:sz w:val="24"/>
          <w:szCs w:val="24"/>
        </w:rPr>
        <w:t>potwierdzający</w:t>
      </w:r>
      <w:r w:rsidR="006E0DAA" w:rsidRPr="00CF70CF">
        <w:rPr>
          <w:rFonts w:eastAsia="Times New Roman"/>
          <w:sz w:val="24"/>
          <w:szCs w:val="24"/>
        </w:rPr>
        <w:t xml:space="preserve"> </w:t>
      </w:r>
      <w:r w:rsidRPr="00CF70CF">
        <w:rPr>
          <w:rFonts w:eastAsia="Times New Roman"/>
          <w:sz w:val="24"/>
          <w:szCs w:val="24"/>
        </w:rPr>
        <w:t>umocowanie</w:t>
      </w:r>
      <w:r w:rsidR="006E0DAA" w:rsidRPr="00CF70CF">
        <w:rPr>
          <w:rFonts w:eastAsia="Times New Roman"/>
          <w:sz w:val="24"/>
          <w:szCs w:val="24"/>
        </w:rPr>
        <w:t xml:space="preserve"> </w:t>
      </w:r>
      <w:r w:rsidRPr="00CF70CF">
        <w:rPr>
          <w:rFonts w:eastAsia="Times New Roman"/>
          <w:sz w:val="24"/>
          <w:szCs w:val="24"/>
        </w:rPr>
        <w:t>do</w:t>
      </w:r>
      <w:r w:rsidR="006E0DAA" w:rsidRPr="00CF70CF">
        <w:rPr>
          <w:rFonts w:eastAsia="Times New Roman"/>
          <w:sz w:val="24"/>
          <w:szCs w:val="24"/>
        </w:rPr>
        <w:t xml:space="preserve"> </w:t>
      </w:r>
      <w:r w:rsidRPr="00CF70CF">
        <w:rPr>
          <w:rFonts w:eastAsia="Times New Roman"/>
          <w:sz w:val="24"/>
          <w:szCs w:val="24"/>
        </w:rPr>
        <w:t>reprezentowania</w:t>
      </w:r>
      <w:r w:rsidR="006E0DAA" w:rsidRPr="00CF70CF">
        <w:rPr>
          <w:rFonts w:eastAsia="Times New Roman"/>
          <w:sz w:val="24"/>
          <w:szCs w:val="24"/>
        </w:rPr>
        <w:t xml:space="preserve"> </w:t>
      </w:r>
      <w:r w:rsidRPr="00CF70CF">
        <w:rPr>
          <w:rFonts w:eastAsia="Times New Roman"/>
          <w:sz w:val="24"/>
          <w:szCs w:val="24"/>
        </w:rPr>
        <w:t>odwołującego.</w:t>
      </w:r>
    </w:p>
    <w:p w14:paraId="19F44E56" w14:textId="77777777" w:rsidR="00F96B1B" w:rsidRPr="00CF70CF" w:rsidRDefault="00F96B1B" w:rsidP="00885433">
      <w:pPr>
        <w:numPr>
          <w:ilvl w:val="0"/>
          <w:numId w:val="126"/>
        </w:numPr>
        <w:tabs>
          <w:tab w:val="left" w:pos="426"/>
        </w:tabs>
        <w:spacing w:after="0"/>
        <w:ind w:left="426" w:hanging="426"/>
        <w:jc w:val="both"/>
        <w:rPr>
          <w:rFonts w:ascii="Times New Roman" w:eastAsia="Times New Roman" w:hAnsi="Times New Roman" w:cs="Times New Roman"/>
          <w:sz w:val="24"/>
          <w:szCs w:val="24"/>
          <w:lang w:eastAsia="pl-PL"/>
        </w:rPr>
      </w:pPr>
      <w:r w:rsidRPr="00CF70CF">
        <w:rPr>
          <w:rFonts w:ascii="Times New Roman" w:eastAsia="Times New Roman" w:hAnsi="Times New Roman" w:cs="Times New Roman"/>
          <w:sz w:val="24"/>
          <w:szCs w:val="24"/>
          <w:lang w:eastAsia="pl-PL"/>
        </w:rPr>
        <w:t>Odwołanie</w:t>
      </w:r>
      <w:r w:rsidR="006E0DAA" w:rsidRPr="00CF70CF">
        <w:rPr>
          <w:rFonts w:ascii="Times New Roman" w:eastAsia="Times New Roman" w:hAnsi="Times New Roman" w:cs="Times New Roman"/>
          <w:sz w:val="24"/>
          <w:szCs w:val="24"/>
          <w:lang w:eastAsia="pl-PL"/>
        </w:rPr>
        <w:t xml:space="preserve"> </w:t>
      </w:r>
      <w:r w:rsidRPr="00CF70CF">
        <w:rPr>
          <w:rFonts w:ascii="Times New Roman" w:eastAsia="Times New Roman" w:hAnsi="Times New Roman" w:cs="Times New Roman"/>
          <w:sz w:val="24"/>
          <w:szCs w:val="24"/>
          <w:lang w:eastAsia="pl-PL"/>
        </w:rPr>
        <w:t>podlega</w:t>
      </w:r>
      <w:r w:rsidR="006E0DAA" w:rsidRPr="00CF70CF">
        <w:rPr>
          <w:rFonts w:ascii="Times New Roman" w:eastAsia="Times New Roman" w:hAnsi="Times New Roman" w:cs="Times New Roman"/>
          <w:sz w:val="24"/>
          <w:szCs w:val="24"/>
          <w:lang w:eastAsia="pl-PL"/>
        </w:rPr>
        <w:t xml:space="preserve"> </w:t>
      </w:r>
      <w:r w:rsidRPr="00CF70CF">
        <w:rPr>
          <w:rFonts w:ascii="Times New Roman" w:eastAsia="Times New Roman" w:hAnsi="Times New Roman" w:cs="Times New Roman"/>
          <w:sz w:val="24"/>
          <w:szCs w:val="24"/>
          <w:lang w:eastAsia="pl-PL"/>
        </w:rPr>
        <w:t>rozpoznaniu,</w:t>
      </w:r>
      <w:r w:rsidR="006E0DAA" w:rsidRPr="00CF70CF">
        <w:rPr>
          <w:rFonts w:ascii="Times New Roman" w:eastAsia="Times New Roman" w:hAnsi="Times New Roman" w:cs="Times New Roman"/>
          <w:sz w:val="24"/>
          <w:szCs w:val="24"/>
          <w:lang w:eastAsia="pl-PL"/>
        </w:rPr>
        <w:t xml:space="preserve"> </w:t>
      </w:r>
      <w:r w:rsidRPr="00CF70CF">
        <w:rPr>
          <w:rFonts w:ascii="Times New Roman" w:eastAsia="Times New Roman" w:hAnsi="Times New Roman" w:cs="Times New Roman"/>
          <w:sz w:val="24"/>
          <w:szCs w:val="24"/>
          <w:lang w:eastAsia="pl-PL"/>
        </w:rPr>
        <w:t>jeżeli:</w:t>
      </w:r>
    </w:p>
    <w:p w14:paraId="4C6DE9F2" w14:textId="77777777" w:rsidR="00F96B1B" w:rsidRPr="00CF70CF" w:rsidRDefault="00F96B1B" w:rsidP="00885433">
      <w:pPr>
        <w:pStyle w:val="Tekstkomentarza"/>
        <w:numPr>
          <w:ilvl w:val="0"/>
          <w:numId w:val="130"/>
        </w:numPr>
        <w:autoSpaceDE w:val="0"/>
        <w:autoSpaceDN w:val="0"/>
        <w:adjustRightInd w:val="0"/>
        <w:spacing w:line="276" w:lineRule="auto"/>
        <w:ind w:left="709" w:hanging="284"/>
        <w:jc w:val="both"/>
        <w:rPr>
          <w:rFonts w:eastAsia="Cambria"/>
          <w:sz w:val="24"/>
          <w:szCs w:val="24"/>
        </w:rPr>
      </w:pPr>
      <w:r w:rsidRPr="00CF70CF">
        <w:rPr>
          <w:rFonts w:eastAsia="Cambria"/>
          <w:sz w:val="24"/>
          <w:szCs w:val="24"/>
        </w:rPr>
        <w:t>nie</w:t>
      </w:r>
      <w:r w:rsidR="006E0DAA" w:rsidRPr="00CF70CF">
        <w:rPr>
          <w:rFonts w:eastAsia="Cambria"/>
          <w:sz w:val="24"/>
          <w:szCs w:val="24"/>
        </w:rPr>
        <w:t xml:space="preserve"> </w:t>
      </w:r>
      <w:r w:rsidRPr="00CF70CF">
        <w:rPr>
          <w:rFonts w:eastAsia="Cambria"/>
          <w:sz w:val="24"/>
          <w:szCs w:val="24"/>
        </w:rPr>
        <w:t>zawiera</w:t>
      </w:r>
      <w:r w:rsidR="006E0DAA" w:rsidRPr="00CF70CF">
        <w:rPr>
          <w:rFonts w:eastAsia="Cambria"/>
          <w:sz w:val="24"/>
          <w:szCs w:val="24"/>
        </w:rPr>
        <w:t xml:space="preserve"> </w:t>
      </w:r>
      <w:r w:rsidRPr="00CF70CF">
        <w:rPr>
          <w:rFonts w:eastAsia="Cambria"/>
          <w:sz w:val="24"/>
          <w:szCs w:val="24"/>
        </w:rPr>
        <w:t>braków</w:t>
      </w:r>
      <w:r w:rsidR="006E0DAA" w:rsidRPr="00CF70CF">
        <w:rPr>
          <w:rFonts w:eastAsia="Cambria"/>
          <w:sz w:val="24"/>
          <w:szCs w:val="24"/>
        </w:rPr>
        <w:t xml:space="preserve"> </w:t>
      </w:r>
      <w:r w:rsidRPr="00CF70CF">
        <w:rPr>
          <w:rFonts w:eastAsia="Cambria"/>
          <w:sz w:val="24"/>
          <w:szCs w:val="24"/>
        </w:rPr>
        <w:t>formalnych;</w:t>
      </w:r>
    </w:p>
    <w:p w14:paraId="2FB4C54D" w14:textId="77777777" w:rsidR="00F96B1B" w:rsidRPr="00CF70CF" w:rsidRDefault="00F96B1B" w:rsidP="00885433">
      <w:pPr>
        <w:pStyle w:val="Tekstkomentarza"/>
        <w:numPr>
          <w:ilvl w:val="0"/>
          <w:numId w:val="130"/>
        </w:numPr>
        <w:autoSpaceDE w:val="0"/>
        <w:autoSpaceDN w:val="0"/>
        <w:adjustRightInd w:val="0"/>
        <w:spacing w:line="276" w:lineRule="auto"/>
        <w:ind w:left="709" w:hanging="284"/>
        <w:jc w:val="both"/>
        <w:rPr>
          <w:rFonts w:eastAsia="Cambria"/>
          <w:sz w:val="24"/>
          <w:szCs w:val="24"/>
        </w:rPr>
      </w:pPr>
      <w:r w:rsidRPr="00CF70CF">
        <w:rPr>
          <w:rFonts w:eastAsia="Cambria"/>
          <w:sz w:val="24"/>
          <w:szCs w:val="24"/>
        </w:rPr>
        <w:t>uiszczono</w:t>
      </w:r>
      <w:r w:rsidR="006E0DAA" w:rsidRPr="00CF70CF">
        <w:rPr>
          <w:rFonts w:eastAsia="Cambria"/>
          <w:sz w:val="24"/>
          <w:szCs w:val="24"/>
        </w:rPr>
        <w:t xml:space="preserve"> </w:t>
      </w:r>
      <w:r w:rsidRPr="00CF70CF">
        <w:rPr>
          <w:rFonts w:eastAsia="Cambria"/>
          <w:sz w:val="24"/>
          <w:szCs w:val="24"/>
        </w:rPr>
        <w:t>wpis</w:t>
      </w:r>
      <w:r w:rsidR="006E0DAA" w:rsidRPr="00CF70CF">
        <w:rPr>
          <w:rFonts w:eastAsia="Cambria"/>
          <w:sz w:val="24"/>
          <w:szCs w:val="24"/>
        </w:rPr>
        <w:t xml:space="preserve"> </w:t>
      </w:r>
      <w:r w:rsidRPr="00CF70CF">
        <w:rPr>
          <w:rFonts w:eastAsia="Cambria"/>
          <w:sz w:val="24"/>
          <w:szCs w:val="24"/>
        </w:rPr>
        <w:t>w</w:t>
      </w:r>
      <w:r w:rsidR="006E0DAA" w:rsidRPr="00CF70CF">
        <w:rPr>
          <w:rFonts w:eastAsia="Cambria"/>
          <w:sz w:val="24"/>
          <w:szCs w:val="24"/>
        </w:rPr>
        <w:t xml:space="preserve"> </w:t>
      </w:r>
      <w:r w:rsidRPr="00CF70CF">
        <w:rPr>
          <w:rFonts w:eastAsia="Cambria"/>
          <w:sz w:val="24"/>
          <w:szCs w:val="24"/>
        </w:rPr>
        <w:t>wymaganej</w:t>
      </w:r>
      <w:r w:rsidR="006E0DAA" w:rsidRPr="00CF70CF">
        <w:rPr>
          <w:rFonts w:eastAsia="Cambria"/>
          <w:sz w:val="24"/>
          <w:szCs w:val="24"/>
        </w:rPr>
        <w:t xml:space="preserve"> </w:t>
      </w:r>
      <w:r w:rsidRPr="00CF70CF">
        <w:rPr>
          <w:rFonts w:eastAsia="Cambria"/>
          <w:sz w:val="24"/>
          <w:szCs w:val="24"/>
        </w:rPr>
        <w:t>wysokości.</w:t>
      </w:r>
    </w:p>
    <w:p w14:paraId="4501F363" w14:textId="77777777" w:rsidR="00F96B1B" w:rsidRPr="00CF70CF" w:rsidRDefault="00F96B1B" w:rsidP="00885433">
      <w:pPr>
        <w:numPr>
          <w:ilvl w:val="0"/>
          <w:numId w:val="126"/>
        </w:numPr>
        <w:tabs>
          <w:tab w:val="left" w:pos="426"/>
        </w:tabs>
        <w:spacing w:after="0"/>
        <w:ind w:left="426" w:hanging="426"/>
        <w:jc w:val="both"/>
        <w:rPr>
          <w:rFonts w:ascii="Times New Roman" w:eastAsia="Times New Roman" w:hAnsi="Times New Roman" w:cs="Times New Roman"/>
          <w:sz w:val="24"/>
          <w:szCs w:val="24"/>
          <w:lang w:eastAsia="pl-PL"/>
        </w:rPr>
      </w:pPr>
      <w:r w:rsidRPr="00CF70CF">
        <w:rPr>
          <w:rFonts w:ascii="Times New Roman" w:eastAsia="Times New Roman" w:hAnsi="Times New Roman" w:cs="Times New Roman"/>
          <w:sz w:val="24"/>
          <w:szCs w:val="24"/>
          <w:lang w:eastAsia="pl-PL"/>
        </w:rPr>
        <w:t>Wpis</w:t>
      </w:r>
      <w:r w:rsidR="006E0DAA" w:rsidRPr="00CF70CF">
        <w:rPr>
          <w:rFonts w:ascii="Times New Roman" w:eastAsia="Times New Roman" w:hAnsi="Times New Roman" w:cs="Times New Roman"/>
          <w:sz w:val="24"/>
          <w:szCs w:val="24"/>
          <w:lang w:eastAsia="pl-PL"/>
        </w:rPr>
        <w:t xml:space="preserve"> </w:t>
      </w:r>
      <w:r w:rsidRPr="00CF70CF">
        <w:rPr>
          <w:rFonts w:ascii="Times New Roman" w:eastAsia="Times New Roman" w:hAnsi="Times New Roman" w:cs="Times New Roman"/>
          <w:sz w:val="24"/>
          <w:szCs w:val="24"/>
          <w:lang w:eastAsia="pl-PL"/>
        </w:rPr>
        <w:t>uiszcza</w:t>
      </w:r>
      <w:r w:rsidR="006E0DAA" w:rsidRPr="00CF70CF">
        <w:rPr>
          <w:rFonts w:ascii="Times New Roman" w:eastAsia="Times New Roman" w:hAnsi="Times New Roman" w:cs="Times New Roman"/>
          <w:sz w:val="24"/>
          <w:szCs w:val="24"/>
          <w:lang w:eastAsia="pl-PL"/>
        </w:rPr>
        <w:t xml:space="preserve"> </w:t>
      </w:r>
      <w:r w:rsidRPr="00CF70CF">
        <w:rPr>
          <w:rFonts w:ascii="Times New Roman" w:eastAsia="Times New Roman" w:hAnsi="Times New Roman" w:cs="Times New Roman"/>
          <w:sz w:val="24"/>
          <w:szCs w:val="24"/>
          <w:lang w:eastAsia="pl-PL"/>
        </w:rPr>
        <w:t>się</w:t>
      </w:r>
      <w:r w:rsidR="006E0DAA" w:rsidRPr="00CF70CF">
        <w:rPr>
          <w:rFonts w:ascii="Times New Roman" w:eastAsia="Times New Roman" w:hAnsi="Times New Roman" w:cs="Times New Roman"/>
          <w:sz w:val="24"/>
          <w:szCs w:val="24"/>
          <w:lang w:eastAsia="pl-PL"/>
        </w:rPr>
        <w:t xml:space="preserve"> </w:t>
      </w:r>
      <w:r w:rsidRPr="00CF70CF">
        <w:rPr>
          <w:rFonts w:ascii="Times New Roman" w:eastAsia="Times New Roman" w:hAnsi="Times New Roman" w:cs="Times New Roman"/>
          <w:sz w:val="24"/>
          <w:szCs w:val="24"/>
          <w:lang w:eastAsia="pl-PL"/>
        </w:rPr>
        <w:t>najpóźniej</w:t>
      </w:r>
      <w:r w:rsidR="006E0DAA" w:rsidRPr="00CF70CF">
        <w:rPr>
          <w:rFonts w:ascii="Times New Roman" w:eastAsia="Times New Roman" w:hAnsi="Times New Roman" w:cs="Times New Roman"/>
          <w:sz w:val="24"/>
          <w:szCs w:val="24"/>
          <w:lang w:eastAsia="pl-PL"/>
        </w:rPr>
        <w:t xml:space="preserve"> </w:t>
      </w:r>
      <w:r w:rsidRPr="00CF70CF">
        <w:rPr>
          <w:rFonts w:ascii="Times New Roman" w:eastAsia="Times New Roman" w:hAnsi="Times New Roman" w:cs="Times New Roman"/>
          <w:sz w:val="24"/>
          <w:szCs w:val="24"/>
          <w:lang w:eastAsia="pl-PL"/>
        </w:rPr>
        <w:t>do</w:t>
      </w:r>
      <w:r w:rsidR="006E0DAA" w:rsidRPr="00CF70CF">
        <w:rPr>
          <w:rFonts w:ascii="Times New Roman" w:eastAsia="Times New Roman" w:hAnsi="Times New Roman" w:cs="Times New Roman"/>
          <w:sz w:val="24"/>
          <w:szCs w:val="24"/>
          <w:lang w:eastAsia="pl-PL"/>
        </w:rPr>
        <w:t xml:space="preserve"> </w:t>
      </w:r>
      <w:r w:rsidRPr="00CF70CF">
        <w:rPr>
          <w:rFonts w:ascii="Times New Roman" w:eastAsia="Times New Roman" w:hAnsi="Times New Roman" w:cs="Times New Roman"/>
          <w:sz w:val="24"/>
          <w:szCs w:val="24"/>
          <w:lang w:eastAsia="pl-PL"/>
        </w:rPr>
        <w:t>dnia</w:t>
      </w:r>
      <w:r w:rsidR="006E0DAA" w:rsidRPr="00CF70CF">
        <w:rPr>
          <w:rFonts w:ascii="Times New Roman" w:eastAsia="Times New Roman" w:hAnsi="Times New Roman" w:cs="Times New Roman"/>
          <w:sz w:val="24"/>
          <w:szCs w:val="24"/>
          <w:lang w:eastAsia="pl-PL"/>
        </w:rPr>
        <w:t xml:space="preserve"> </w:t>
      </w:r>
      <w:r w:rsidRPr="00CF70CF">
        <w:rPr>
          <w:rFonts w:ascii="Times New Roman" w:eastAsia="Times New Roman" w:hAnsi="Times New Roman" w:cs="Times New Roman"/>
          <w:sz w:val="24"/>
          <w:szCs w:val="24"/>
          <w:lang w:eastAsia="pl-PL"/>
        </w:rPr>
        <w:t>upływu</w:t>
      </w:r>
      <w:r w:rsidR="006E0DAA" w:rsidRPr="00CF70CF">
        <w:rPr>
          <w:rFonts w:ascii="Times New Roman" w:eastAsia="Times New Roman" w:hAnsi="Times New Roman" w:cs="Times New Roman"/>
          <w:sz w:val="24"/>
          <w:szCs w:val="24"/>
          <w:lang w:eastAsia="pl-PL"/>
        </w:rPr>
        <w:t xml:space="preserve"> </w:t>
      </w:r>
      <w:r w:rsidRPr="00CF70CF">
        <w:rPr>
          <w:rFonts w:ascii="Times New Roman" w:eastAsia="Times New Roman" w:hAnsi="Times New Roman" w:cs="Times New Roman"/>
          <w:sz w:val="24"/>
          <w:szCs w:val="24"/>
          <w:lang w:eastAsia="pl-PL"/>
        </w:rPr>
        <w:t>terminu</w:t>
      </w:r>
      <w:r w:rsidR="006E0DAA" w:rsidRPr="00CF70CF">
        <w:rPr>
          <w:rFonts w:ascii="Times New Roman" w:eastAsia="Times New Roman" w:hAnsi="Times New Roman" w:cs="Times New Roman"/>
          <w:sz w:val="24"/>
          <w:szCs w:val="24"/>
          <w:lang w:eastAsia="pl-PL"/>
        </w:rPr>
        <w:t xml:space="preserve"> </w:t>
      </w:r>
      <w:r w:rsidRPr="00CF70CF">
        <w:rPr>
          <w:rFonts w:ascii="Times New Roman" w:eastAsia="Times New Roman" w:hAnsi="Times New Roman" w:cs="Times New Roman"/>
          <w:sz w:val="24"/>
          <w:szCs w:val="24"/>
          <w:lang w:eastAsia="pl-PL"/>
        </w:rPr>
        <w:t>do</w:t>
      </w:r>
      <w:r w:rsidR="006E0DAA" w:rsidRPr="00CF70CF">
        <w:rPr>
          <w:rFonts w:ascii="Times New Roman" w:eastAsia="Times New Roman" w:hAnsi="Times New Roman" w:cs="Times New Roman"/>
          <w:sz w:val="24"/>
          <w:szCs w:val="24"/>
          <w:lang w:eastAsia="pl-PL"/>
        </w:rPr>
        <w:t xml:space="preserve"> </w:t>
      </w:r>
      <w:r w:rsidRPr="00CF70CF">
        <w:rPr>
          <w:rFonts w:ascii="Times New Roman" w:eastAsia="Times New Roman" w:hAnsi="Times New Roman" w:cs="Times New Roman"/>
          <w:sz w:val="24"/>
          <w:szCs w:val="24"/>
          <w:lang w:eastAsia="pl-PL"/>
        </w:rPr>
        <w:t>wniesienia</w:t>
      </w:r>
      <w:r w:rsidR="006E0DAA" w:rsidRPr="00CF70CF">
        <w:rPr>
          <w:rFonts w:ascii="Times New Roman" w:eastAsia="Times New Roman" w:hAnsi="Times New Roman" w:cs="Times New Roman"/>
          <w:sz w:val="24"/>
          <w:szCs w:val="24"/>
          <w:lang w:eastAsia="pl-PL"/>
        </w:rPr>
        <w:t xml:space="preserve"> </w:t>
      </w:r>
      <w:r w:rsidRPr="00CF70CF">
        <w:rPr>
          <w:rFonts w:ascii="Times New Roman" w:eastAsia="Times New Roman" w:hAnsi="Times New Roman" w:cs="Times New Roman"/>
          <w:sz w:val="24"/>
          <w:szCs w:val="24"/>
          <w:lang w:eastAsia="pl-PL"/>
        </w:rPr>
        <w:t>odwołania.</w:t>
      </w:r>
    </w:p>
    <w:p w14:paraId="76E303B0" w14:textId="77777777" w:rsidR="006F4E6D" w:rsidRPr="00CF70CF" w:rsidRDefault="006F4E6D" w:rsidP="00885433">
      <w:pPr>
        <w:numPr>
          <w:ilvl w:val="0"/>
          <w:numId w:val="126"/>
        </w:numPr>
        <w:tabs>
          <w:tab w:val="left" w:pos="426"/>
        </w:tabs>
        <w:spacing w:after="0"/>
        <w:ind w:left="426" w:hanging="426"/>
        <w:jc w:val="both"/>
        <w:rPr>
          <w:rFonts w:ascii="Times New Roman" w:eastAsia="Times New Roman" w:hAnsi="Times New Roman" w:cs="Times New Roman"/>
          <w:sz w:val="24"/>
          <w:szCs w:val="24"/>
          <w:lang w:eastAsia="pl-PL"/>
        </w:rPr>
      </w:pPr>
      <w:r w:rsidRPr="00CF70CF">
        <w:rPr>
          <w:rFonts w:ascii="Times New Roman" w:eastAsia="Times New Roman" w:hAnsi="Times New Roman" w:cs="Times New Roman"/>
          <w:sz w:val="24"/>
          <w:szCs w:val="24"/>
          <w:lang w:eastAsia="pl-PL"/>
        </w:rPr>
        <w:t>Odwołanie</w:t>
      </w:r>
      <w:r w:rsidR="006E0DAA" w:rsidRPr="00CF70CF">
        <w:rPr>
          <w:rFonts w:ascii="Times New Roman" w:eastAsia="Times New Roman" w:hAnsi="Times New Roman" w:cs="Times New Roman"/>
          <w:sz w:val="24"/>
          <w:szCs w:val="24"/>
          <w:lang w:eastAsia="pl-PL"/>
        </w:rPr>
        <w:t xml:space="preserve"> </w:t>
      </w:r>
      <w:r w:rsidRPr="00CF70CF">
        <w:rPr>
          <w:rFonts w:ascii="Times New Roman" w:eastAsia="Times New Roman" w:hAnsi="Times New Roman" w:cs="Times New Roman"/>
          <w:sz w:val="24"/>
          <w:szCs w:val="24"/>
          <w:lang w:eastAsia="pl-PL"/>
        </w:rPr>
        <w:t>wnosi</w:t>
      </w:r>
      <w:r w:rsidR="006E0DAA" w:rsidRPr="00CF70CF">
        <w:rPr>
          <w:rFonts w:ascii="Times New Roman" w:eastAsia="Times New Roman" w:hAnsi="Times New Roman" w:cs="Times New Roman"/>
          <w:sz w:val="24"/>
          <w:szCs w:val="24"/>
          <w:lang w:eastAsia="pl-PL"/>
        </w:rPr>
        <w:t xml:space="preserve"> </w:t>
      </w:r>
      <w:r w:rsidRPr="00CF70CF">
        <w:rPr>
          <w:rFonts w:ascii="Times New Roman" w:eastAsia="Times New Roman" w:hAnsi="Times New Roman" w:cs="Times New Roman"/>
          <w:sz w:val="24"/>
          <w:szCs w:val="24"/>
          <w:lang w:eastAsia="pl-PL"/>
        </w:rPr>
        <w:t>się</w:t>
      </w:r>
      <w:r w:rsidR="006E0DAA" w:rsidRPr="00CF70CF">
        <w:rPr>
          <w:rFonts w:ascii="Times New Roman" w:eastAsia="Times New Roman" w:hAnsi="Times New Roman" w:cs="Times New Roman"/>
          <w:sz w:val="24"/>
          <w:szCs w:val="24"/>
          <w:lang w:eastAsia="pl-PL"/>
        </w:rPr>
        <w:t xml:space="preserve"> </w:t>
      </w:r>
      <w:r w:rsidRPr="00CF70CF">
        <w:rPr>
          <w:rFonts w:ascii="Times New Roman" w:eastAsia="Times New Roman" w:hAnsi="Times New Roman" w:cs="Times New Roman"/>
          <w:sz w:val="24"/>
          <w:szCs w:val="24"/>
          <w:lang w:eastAsia="pl-PL"/>
        </w:rPr>
        <w:t>w</w:t>
      </w:r>
      <w:r w:rsidR="006E0DAA" w:rsidRPr="00CF70CF">
        <w:rPr>
          <w:rFonts w:ascii="Times New Roman" w:eastAsia="Times New Roman" w:hAnsi="Times New Roman" w:cs="Times New Roman"/>
          <w:sz w:val="24"/>
          <w:szCs w:val="24"/>
          <w:lang w:eastAsia="pl-PL"/>
        </w:rPr>
        <w:t xml:space="preserve"> </w:t>
      </w:r>
      <w:r w:rsidRPr="00CF70CF">
        <w:rPr>
          <w:rFonts w:ascii="Times New Roman" w:eastAsia="Times New Roman" w:hAnsi="Times New Roman" w:cs="Times New Roman"/>
          <w:sz w:val="24"/>
          <w:szCs w:val="24"/>
          <w:lang w:eastAsia="pl-PL"/>
        </w:rPr>
        <w:t>przypadku</w:t>
      </w:r>
      <w:r w:rsidR="006E0DAA" w:rsidRPr="00CF70CF">
        <w:rPr>
          <w:rFonts w:ascii="Times New Roman" w:eastAsia="Times New Roman" w:hAnsi="Times New Roman" w:cs="Times New Roman"/>
          <w:sz w:val="24"/>
          <w:szCs w:val="24"/>
          <w:lang w:eastAsia="pl-PL"/>
        </w:rPr>
        <w:t xml:space="preserve"> </w:t>
      </w:r>
      <w:r w:rsidRPr="00CF70CF">
        <w:rPr>
          <w:rFonts w:ascii="Times New Roman" w:eastAsia="Times New Roman" w:hAnsi="Times New Roman" w:cs="Times New Roman"/>
          <w:sz w:val="24"/>
          <w:szCs w:val="24"/>
          <w:lang w:eastAsia="pl-PL"/>
        </w:rPr>
        <w:t>zamówień,</w:t>
      </w:r>
      <w:r w:rsidR="006E0DAA" w:rsidRPr="00CF70CF">
        <w:rPr>
          <w:rFonts w:ascii="Times New Roman" w:eastAsia="Times New Roman" w:hAnsi="Times New Roman" w:cs="Times New Roman"/>
          <w:sz w:val="24"/>
          <w:szCs w:val="24"/>
          <w:lang w:eastAsia="pl-PL"/>
        </w:rPr>
        <w:t xml:space="preserve"> </w:t>
      </w:r>
      <w:r w:rsidRPr="00CF70CF">
        <w:rPr>
          <w:rFonts w:ascii="Times New Roman" w:eastAsia="Times New Roman" w:hAnsi="Times New Roman" w:cs="Times New Roman"/>
          <w:sz w:val="24"/>
          <w:szCs w:val="24"/>
          <w:lang w:eastAsia="pl-PL"/>
        </w:rPr>
        <w:t>których</w:t>
      </w:r>
      <w:r w:rsidR="006E0DAA" w:rsidRPr="00CF70CF">
        <w:rPr>
          <w:rFonts w:ascii="Times New Roman" w:eastAsia="Times New Roman" w:hAnsi="Times New Roman" w:cs="Times New Roman"/>
          <w:sz w:val="24"/>
          <w:szCs w:val="24"/>
          <w:lang w:eastAsia="pl-PL"/>
        </w:rPr>
        <w:t xml:space="preserve"> </w:t>
      </w:r>
      <w:r w:rsidRPr="00CF70CF">
        <w:rPr>
          <w:rFonts w:ascii="Times New Roman" w:eastAsia="Times New Roman" w:hAnsi="Times New Roman" w:cs="Times New Roman"/>
          <w:sz w:val="24"/>
          <w:szCs w:val="24"/>
          <w:lang w:eastAsia="pl-PL"/>
        </w:rPr>
        <w:t>wartość</w:t>
      </w:r>
      <w:r w:rsidR="006E0DAA" w:rsidRPr="00CF70CF">
        <w:rPr>
          <w:rFonts w:ascii="Times New Roman" w:eastAsia="Times New Roman" w:hAnsi="Times New Roman" w:cs="Times New Roman"/>
          <w:sz w:val="24"/>
          <w:szCs w:val="24"/>
          <w:lang w:eastAsia="pl-PL"/>
        </w:rPr>
        <w:t xml:space="preserve"> </w:t>
      </w:r>
      <w:r w:rsidRPr="00CF70CF">
        <w:rPr>
          <w:rFonts w:ascii="Times New Roman" w:eastAsia="Times New Roman" w:hAnsi="Times New Roman" w:cs="Times New Roman"/>
          <w:sz w:val="24"/>
          <w:szCs w:val="24"/>
          <w:lang w:eastAsia="pl-PL"/>
        </w:rPr>
        <w:t>jest</w:t>
      </w:r>
      <w:r w:rsidR="006E0DAA" w:rsidRPr="00CF70CF">
        <w:rPr>
          <w:rFonts w:ascii="Times New Roman" w:eastAsia="Times New Roman" w:hAnsi="Times New Roman" w:cs="Times New Roman"/>
          <w:sz w:val="24"/>
          <w:szCs w:val="24"/>
          <w:lang w:eastAsia="pl-PL"/>
        </w:rPr>
        <w:t xml:space="preserve"> </w:t>
      </w:r>
      <w:r w:rsidRPr="00CF70CF">
        <w:rPr>
          <w:rFonts w:ascii="Times New Roman" w:eastAsia="Times New Roman" w:hAnsi="Times New Roman" w:cs="Times New Roman"/>
          <w:sz w:val="24"/>
          <w:szCs w:val="24"/>
          <w:lang w:eastAsia="pl-PL"/>
        </w:rPr>
        <w:t>równa</w:t>
      </w:r>
      <w:r w:rsidR="006E0DAA" w:rsidRPr="00CF70CF">
        <w:rPr>
          <w:rFonts w:ascii="Times New Roman" w:eastAsia="Times New Roman" w:hAnsi="Times New Roman" w:cs="Times New Roman"/>
          <w:sz w:val="24"/>
          <w:szCs w:val="24"/>
          <w:lang w:eastAsia="pl-PL"/>
        </w:rPr>
        <w:t xml:space="preserve"> </w:t>
      </w:r>
      <w:r w:rsidRPr="00CF70CF">
        <w:rPr>
          <w:rFonts w:ascii="Times New Roman" w:eastAsia="Times New Roman" w:hAnsi="Times New Roman" w:cs="Times New Roman"/>
          <w:sz w:val="24"/>
          <w:szCs w:val="24"/>
          <w:lang w:eastAsia="pl-PL"/>
        </w:rPr>
        <w:t>lub</w:t>
      </w:r>
      <w:r w:rsidR="006E0DAA" w:rsidRPr="00CF70CF">
        <w:rPr>
          <w:rFonts w:ascii="Times New Roman" w:eastAsia="Times New Roman" w:hAnsi="Times New Roman" w:cs="Times New Roman"/>
          <w:sz w:val="24"/>
          <w:szCs w:val="24"/>
          <w:lang w:eastAsia="pl-PL"/>
        </w:rPr>
        <w:t xml:space="preserve"> </w:t>
      </w:r>
      <w:r w:rsidRPr="00CF70CF">
        <w:rPr>
          <w:rFonts w:ascii="Times New Roman" w:eastAsia="Times New Roman" w:hAnsi="Times New Roman" w:cs="Times New Roman"/>
          <w:sz w:val="24"/>
          <w:szCs w:val="24"/>
          <w:lang w:eastAsia="pl-PL"/>
        </w:rPr>
        <w:t>przekracza</w:t>
      </w:r>
      <w:r w:rsidR="006E0DAA" w:rsidRPr="00CF70CF">
        <w:rPr>
          <w:rFonts w:ascii="Times New Roman" w:eastAsia="Times New Roman" w:hAnsi="Times New Roman" w:cs="Times New Roman"/>
          <w:sz w:val="24"/>
          <w:szCs w:val="24"/>
          <w:lang w:eastAsia="pl-PL"/>
        </w:rPr>
        <w:t xml:space="preserve"> </w:t>
      </w:r>
      <w:r w:rsidRPr="00CF70CF">
        <w:rPr>
          <w:rFonts w:ascii="Times New Roman" w:eastAsia="Times New Roman" w:hAnsi="Times New Roman" w:cs="Times New Roman"/>
          <w:sz w:val="24"/>
          <w:szCs w:val="24"/>
          <w:lang w:eastAsia="pl-PL"/>
        </w:rPr>
        <w:t>progi</w:t>
      </w:r>
      <w:r w:rsidR="006E0DAA" w:rsidRPr="00CF70CF">
        <w:rPr>
          <w:rFonts w:ascii="Times New Roman" w:eastAsia="Times New Roman" w:hAnsi="Times New Roman" w:cs="Times New Roman"/>
          <w:sz w:val="24"/>
          <w:szCs w:val="24"/>
          <w:lang w:eastAsia="pl-PL"/>
        </w:rPr>
        <w:t xml:space="preserve"> </w:t>
      </w:r>
      <w:r w:rsidRPr="00CF70CF">
        <w:rPr>
          <w:rFonts w:ascii="Times New Roman" w:eastAsia="Times New Roman" w:hAnsi="Times New Roman" w:cs="Times New Roman"/>
          <w:sz w:val="24"/>
          <w:szCs w:val="24"/>
          <w:lang w:eastAsia="pl-PL"/>
        </w:rPr>
        <w:t>unijne,</w:t>
      </w:r>
      <w:r w:rsidR="006E0DAA" w:rsidRPr="00CF70CF">
        <w:rPr>
          <w:rFonts w:ascii="Times New Roman" w:eastAsia="Times New Roman" w:hAnsi="Times New Roman" w:cs="Times New Roman"/>
          <w:sz w:val="24"/>
          <w:szCs w:val="24"/>
          <w:lang w:eastAsia="pl-PL"/>
        </w:rPr>
        <w:t xml:space="preserve"> </w:t>
      </w:r>
      <w:r w:rsidRPr="00CF70CF">
        <w:rPr>
          <w:rFonts w:ascii="Times New Roman" w:eastAsia="Times New Roman" w:hAnsi="Times New Roman" w:cs="Times New Roman"/>
          <w:sz w:val="24"/>
          <w:szCs w:val="24"/>
          <w:lang w:eastAsia="pl-PL"/>
        </w:rPr>
        <w:t>w</w:t>
      </w:r>
      <w:r w:rsidR="006E0DAA" w:rsidRPr="00CF70CF">
        <w:rPr>
          <w:rFonts w:ascii="Times New Roman" w:eastAsia="Times New Roman" w:hAnsi="Times New Roman" w:cs="Times New Roman"/>
          <w:sz w:val="24"/>
          <w:szCs w:val="24"/>
          <w:lang w:eastAsia="pl-PL"/>
        </w:rPr>
        <w:t xml:space="preserve"> </w:t>
      </w:r>
      <w:r w:rsidRPr="00CF70CF">
        <w:rPr>
          <w:rFonts w:ascii="Times New Roman" w:eastAsia="Times New Roman" w:hAnsi="Times New Roman" w:cs="Times New Roman"/>
          <w:sz w:val="24"/>
          <w:szCs w:val="24"/>
          <w:lang w:eastAsia="pl-PL"/>
        </w:rPr>
        <w:t>terminie:</w:t>
      </w:r>
    </w:p>
    <w:p w14:paraId="7E117843" w14:textId="77777777" w:rsidR="006F4E6D" w:rsidRPr="00CF70CF" w:rsidRDefault="006F4E6D" w:rsidP="00885433">
      <w:pPr>
        <w:numPr>
          <w:ilvl w:val="0"/>
          <w:numId w:val="131"/>
        </w:numPr>
        <w:autoSpaceDE w:val="0"/>
        <w:autoSpaceDN w:val="0"/>
        <w:adjustRightInd w:val="0"/>
        <w:spacing w:after="0"/>
        <w:ind w:left="993"/>
        <w:jc w:val="both"/>
        <w:rPr>
          <w:rFonts w:ascii="Times New Roman" w:hAnsi="Times New Roman" w:cs="Times New Roman"/>
          <w:sz w:val="24"/>
          <w:szCs w:val="24"/>
        </w:rPr>
      </w:pPr>
      <w:r w:rsidRPr="00CF70CF">
        <w:rPr>
          <w:rFonts w:ascii="Times New Roman" w:hAnsi="Times New Roman" w:cs="Times New Roman"/>
          <w:sz w:val="24"/>
          <w:szCs w:val="24"/>
        </w:rPr>
        <w:t>10</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dni</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od</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dnia</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przekazania</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informacji</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o</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czynności</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zamawiającego</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stanowiącej</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podstawę</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jego</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wniesienia,</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jeżeli</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informacja</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została</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przekazana</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przy</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użyciu</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środków</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komunikacji</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elektronicznej,</w:t>
      </w:r>
    </w:p>
    <w:p w14:paraId="7F3F8FF5" w14:textId="77777777" w:rsidR="006F4E6D" w:rsidRPr="00CF70CF" w:rsidRDefault="006F4E6D" w:rsidP="00885433">
      <w:pPr>
        <w:numPr>
          <w:ilvl w:val="0"/>
          <w:numId w:val="131"/>
        </w:numPr>
        <w:autoSpaceDE w:val="0"/>
        <w:autoSpaceDN w:val="0"/>
        <w:adjustRightInd w:val="0"/>
        <w:spacing w:after="0"/>
        <w:ind w:left="993"/>
        <w:jc w:val="both"/>
        <w:rPr>
          <w:rFonts w:ascii="Times New Roman" w:eastAsia="Times New Roman" w:hAnsi="Times New Roman" w:cs="Times New Roman"/>
          <w:sz w:val="24"/>
          <w:szCs w:val="24"/>
          <w:lang w:eastAsia="pl-PL"/>
        </w:rPr>
      </w:pPr>
      <w:r w:rsidRPr="00CF70CF">
        <w:rPr>
          <w:rFonts w:ascii="Times New Roman" w:hAnsi="Times New Roman" w:cs="Times New Roman"/>
          <w:sz w:val="24"/>
          <w:szCs w:val="24"/>
        </w:rPr>
        <w:t>15</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dni</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od</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dnia</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przekazania</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informacji</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o</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czynności</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zamawiającego</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stanowiącej</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podstawę</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jego</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wniesienia,</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jeżeli</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informacja</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została</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przekazana</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w</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sposób</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inny</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niż</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określony</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w</w:t>
      </w:r>
      <w:r w:rsidR="006E0DAA" w:rsidRPr="00CF70CF">
        <w:rPr>
          <w:rFonts w:ascii="Times New Roman" w:hAnsi="Times New Roman" w:cs="Times New Roman"/>
          <w:sz w:val="24"/>
          <w:szCs w:val="24"/>
        </w:rPr>
        <w:t xml:space="preserve"> </w:t>
      </w:r>
      <w:proofErr w:type="spellStart"/>
      <w:r w:rsidRPr="00CF70CF">
        <w:rPr>
          <w:rFonts w:ascii="Times New Roman" w:hAnsi="Times New Roman" w:cs="Times New Roman"/>
          <w:sz w:val="24"/>
          <w:szCs w:val="24"/>
        </w:rPr>
        <w:t>lit.a</w:t>
      </w:r>
      <w:proofErr w:type="spellEnd"/>
      <w:r w:rsidRPr="00CF70CF">
        <w:rPr>
          <w:rFonts w:ascii="Times New Roman" w:hAnsi="Times New Roman" w:cs="Times New Roman"/>
          <w:sz w:val="24"/>
          <w:szCs w:val="24"/>
        </w:rPr>
        <w:t>;</w:t>
      </w:r>
    </w:p>
    <w:p w14:paraId="4482A051" w14:textId="77777777" w:rsidR="006F4E6D" w:rsidRPr="00CF70CF" w:rsidRDefault="006F4E6D" w:rsidP="00885433">
      <w:pPr>
        <w:numPr>
          <w:ilvl w:val="0"/>
          <w:numId w:val="126"/>
        </w:numPr>
        <w:tabs>
          <w:tab w:val="left" w:pos="426"/>
        </w:tabs>
        <w:spacing w:after="0"/>
        <w:ind w:left="426" w:hanging="426"/>
        <w:jc w:val="both"/>
        <w:rPr>
          <w:rFonts w:ascii="Times New Roman" w:eastAsia="Times New Roman" w:hAnsi="Times New Roman" w:cs="Times New Roman"/>
          <w:sz w:val="24"/>
          <w:szCs w:val="24"/>
          <w:lang w:eastAsia="pl-PL"/>
        </w:rPr>
      </w:pPr>
      <w:r w:rsidRPr="00CF70CF">
        <w:rPr>
          <w:rFonts w:ascii="Times New Roman" w:eastAsia="Times New Roman" w:hAnsi="Times New Roman" w:cs="Times New Roman"/>
          <w:sz w:val="24"/>
          <w:szCs w:val="24"/>
          <w:lang w:eastAsia="pl-PL"/>
        </w:rPr>
        <w:t>Odwołanie</w:t>
      </w:r>
      <w:r w:rsidR="006E0DAA" w:rsidRPr="00CF70CF">
        <w:rPr>
          <w:rFonts w:ascii="Times New Roman" w:eastAsia="Times New Roman" w:hAnsi="Times New Roman" w:cs="Times New Roman"/>
          <w:sz w:val="24"/>
          <w:szCs w:val="24"/>
          <w:lang w:eastAsia="pl-PL"/>
        </w:rPr>
        <w:t xml:space="preserve"> </w:t>
      </w:r>
      <w:r w:rsidRPr="00CF70CF">
        <w:rPr>
          <w:rFonts w:ascii="Times New Roman" w:eastAsia="Times New Roman" w:hAnsi="Times New Roman" w:cs="Times New Roman"/>
          <w:sz w:val="24"/>
          <w:szCs w:val="24"/>
          <w:lang w:eastAsia="pl-PL"/>
        </w:rPr>
        <w:t>wobec</w:t>
      </w:r>
      <w:r w:rsidR="006E0DAA" w:rsidRPr="00CF70CF">
        <w:rPr>
          <w:rFonts w:ascii="Times New Roman" w:eastAsia="Times New Roman" w:hAnsi="Times New Roman" w:cs="Times New Roman"/>
          <w:sz w:val="24"/>
          <w:szCs w:val="24"/>
          <w:lang w:eastAsia="pl-PL"/>
        </w:rPr>
        <w:t xml:space="preserve"> </w:t>
      </w:r>
      <w:r w:rsidRPr="00CF70CF">
        <w:rPr>
          <w:rFonts w:ascii="Times New Roman" w:eastAsia="Times New Roman" w:hAnsi="Times New Roman" w:cs="Times New Roman"/>
          <w:sz w:val="24"/>
          <w:szCs w:val="24"/>
          <w:lang w:eastAsia="pl-PL"/>
        </w:rPr>
        <w:t>treści</w:t>
      </w:r>
      <w:r w:rsidR="006E0DAA" w:rsidRPr="00CF70CF">
        <w:rPr>
          <w:rFonts w:ascii="Times New Roman" w:eastAsia="Times New Roman" w:hAnsi="Times New Roman" w:cs="Times New Roman"/>
          <w:sz w:val="24"/>
          <w:szCs w:val="24"/>
          <w:lang w:eastAsia="pl-PL"/>
        </w:rPr>
        <w:t xml:space="preserve"> </w:t>
      </w:r>
      <w:r w:rsidRPr="00CF70CF">
        <w:rPr>
          <w:rFonts w:ascii="Times New Roman" w:eastAsia="Times New Roman" w:hAnsi="Times New Roman" w:cs="Times New Roman"/>
          <w:sz w:val="24"/>
          <w:szCs w:val="24"/>
          <w:lang w:eastAsia="pl-PL"/>
        </w:rPr>
        <w:t>ogłoszenia</w:t>
      </w:r>
      <w:r w:rsidR="006E0DAA" w:rsidRPr="00CF70CF">
        <w:rPr>
          <w:rFonts w:ascii="Times New Roman" w:eastAsia="Times New Roman" w:hAnsi="Times New Roman" w:cs="Times New Roman"/>
          <w:sz w:val="24"/>
          <w:szCs w:val="24"/>
          <w:lang w:eastAsia="pl-PL"/>
        </w:rPr>
        <w:t xml:space="preserve"> </w:t>
      </w:r>
      <w:r w:rsidRPr="00CF70CF">
        <w:rPr>
          <w:rFonts w:ascii="Times New Roman" w:eastAsia="Times New Roman" w:hAnsi="Times New Roman" w:cs="Times New Roman"/>
          <w:sz w:val="24"/>
          <w:szCs w:val="24"/>
          <w:lang w:eastAsia="pl-PL"/>
        </w:rPr>
        <w:t>wszczynającego</w:t>
      </w:r>
      <w:r w:rsidR="006E0DAA" w:rsidRPr="00CF70CF">
        <w:rPr>
          <w:rFonts w:ascii="Times New Roman" w:eastAsia="Times New Roman" w:hAnsi="Times New Roman" w:cs="Times New Roman"/>
          <w:sz w:val="24"/>
          <w:szCs w:val="24"/>
          <w:lang w:eastAsia="pl-PL"/>
        </w:rPr>
        <w:t xml:space="preserve"> </w:t>
      </w:r>
      <w:r w:rsidRPr="00CF70CF">
        <w:rPr>
          <w:rFonts w:ascii="Times New Roman" w:eastAsia="Times New Roman" w:hAnsi="Times New Roman" w:cs="Times New Roman"/>
          <w:sz w:val="24"/>
          <w:szCs w:val="24"/>
          <w:lang w:eastAsia="pl-PL"/>
        </w:rPr>
        <w:t>postępowanie</w:t>
      </w:r>
      <w:r w:rsidR="006E0DAA" w:rsidRPr="00CF70CF">
        <w:rPr>
          <w:rFonts w:ascii="Times New Roman" w:eastAsia="Times New Roman" w:hAnsi="Times New Roman" w:cs="Times New Roman"/>
          <w:sz w:val="24"/>
          <w:szCs w:val="24"/>
          <w:lang w:eastAsia="pl-PL"/>
        </w:rPr>
        <w:t xml:space="preserve"> </w:t>
      </w:r>
      <w:r w:rsidRPr="00CF70CF">
        <w:rPr>
          <w:rFonts w:ascii="Times New Roman" w:eastAsia="Times New Roman" w:hAnsi="Times New Roman" w:cs="Times New Roman"/>
          <w:sz w:val="24"/>
          <w:szCs w:val="24"/>
          <w:lang w:eastAsia="pl-PL"/>
        </w:rPr>
        <w:t>o</w:t>
      </w:r>
      <w:r w:rsidR="006E0DAA" w:rsidRPr="00CF70CF">
        <w:rPr>
          <w:rFonts w:ascii="Times New Roman" w:eastAsia="Times New Roman" w:hAnsi="Times New Roman" w:cs="Times New Roman"/>
          <w:sz w:val="24"/>
          <w:szCs w:val="24"/>
          <w:lang w:eastAsia="pl-PL"/>
        </w:rPr>
        <w:t xml:space="preserve"> </w:t>
      </w:r>
      <w:r w:rsidRPr="00CF70CF">
        <w:rPr>
          <w:rFonts w:ascii="Times New Roman" w:eastAsia="Times New Roman" w:hAnsi="Times New Roman" w:cs="Times New Roman"/>
          <w:sz w:val="24"/>
          <w:szCs w:val="24"/>
          <w:lang w:eastAsia="pl-PL"/>
        </w:rPr>
        <w:t>udzielenie</w:t>
      </w:r>
      <w:r w:rsidR="006E0DAA" w:rsidRPr="00CF70CF">
        <w:rPr>
          <w:rFonts w:ascii="Times New Roman" w:eastAsia="Times New Roman" w:hAnsi="Times New Roman" w:cs="Times New Roman"/>
          <w:sz w:val="24"/>
          <w:szCs w:val="24"/>
          <w:lang w:eastAsia="pl-PL"/>
        </w:rPr>
        <w:t xml:space="preserve"> </w:t>
      </w:r>
      <w:r w:rsidRPr="00CF70CF">
        <w:rPr>
          <w:rFonts w:ascii="Times New Roman" w:eastAsia="Times New Roman" w:hAnsi="Times New Roman" w:cs="Times New Roman"/>
          <w:sz w:val="24"/>
          <w:szCs w:val="24"/>
          <w:lang w:eastAsia="pl-PL"/>
        </w:rPr>
        <w:t>zamówienia</w:t>
      </w:r>
      <w:r w:rsidR="006E0DAA" w:rsidRPr="00CF70CF">
        <w:rPr>
          <w:rFonts w:ascii="Times New Roman" w:eastAsia="Times New Roman" w:hAnsi="Times New Roman" w:cs="Times New Roman"/>
          <w:sz w:val="24"/>
          <w:szCs w:val="24"/>
          <w:lang w:eastAsia="pl-PL"/>
        </w:rPr>
        <w:t xml:space="preserve"> </w:t>
      </w:r>
      <w:r w:rsidRPr="00CF70CF">
        <w:rPr>
          <w:rFonts w:ascii="Times New Roman" w:eastAsia="Times New Roman" w:hAnsi="Times New Roman" w:cs="Times New Roman"/>
          <w:sz w:val="24"/>
          <w:szCs w:val="24"/>
          <w:lang w:eastAsia="pl-PL"/>
        </w:rPr>
        <w:t>lub</w:t>
      </w:r>
      <w:r w:rsidR="006E0DAA" w:rsidRPr="00CF70CF">
        <w:rPr>
          <w:rFonts w:ascii="Times New Roman" w:eastAsia="Times New Roman" w:hAnsi="Times New Roman" w:cs="Times New Roman"/>
          <w:sz w:val="24"/>
          <w:szCs w:val="24"/>
          <w:lang w:eastAsia="pl-PL"/>
        </w:rPr>
        <w:t xml:space="preserve"> </w:t>
      </w:r>
      <w:r w:rsidRPr="00CF70CF">
        <w:rPr>
          <w:rFonts w:ascii="Times New Roman" w:eastAsia="Times New Roman" w:hAnsi="Times New Roman" w:cs="Times New Roman"/>
          <w:sz w:val="24"/>
          <w:szCs w:val="24"/>
          <w:lang w:eastAsia="pl-PL"/>
        </w:rPr>
        <w:t>konkurs</w:t>
      </w:r>
      <w:r w:rsidR="006E0DAA" w:rsidRPr="00CF70CF">
        <w:rPr>
          <w:rFonts w:ascii="Times New Roman" w:eastAsia="Times New Roman" w:hAnsi="Times New Roman" w:cs="Times New Roman"/>
          <w:sz w:val="24"/>
          <w:szCs w:val="24"/>
          <w:lang w:eastAsia="pl-PL"/>
        </w:rPr>
        <w:t xml:space="preserve"> </w:t>
      </w:r>
      <w:r w:rsidRPr="00CF70CF">
        <w:rPr>
          <w:rFonts w:ascii="Times New Roman" w:eastAsia="Times New Roman" w:hAnsi="Times New Roman" w:cs="Times New Roman"/>
          <w:sz w:val="24"/>
          <w:szCs w:val="24"/>
          <w:lang w:eastAsia="pl-PL"/>
        </w:rPr>
        <w:t>lub</w:t>
      </w:r>
      <w:r w:rsidR="006E0DAA" w:rsidRPr="00CF70CF">
        <w:rPr>
          <w:rFonts w:ascii="Times New Roman" w:eastAsia="Times New Roman" w:hAnsi="Times New Roman" w:cs="Times New Roman"/>
          <w:sz w:val="24"/>
          <w:szCs w:val="24"/>
          <w:lang w:eastAsia="pl-PL"/>
        </w:rPr>
        <w:t xml:space="preserve"> </w:t>
      </w:r>
      <w:r w:rsidRPr="00CF70CF">
        <w:rPr>
          <w:rFonts w:ascii="Times New Roman" w:eastAsia="Times New Roman" w:hAnsi="Times New Roman" w:cs="Times New Roman"/>
          <w:sz w:val="24"/>
          <w:szCs w:val="24"/>
          <w:lang w:eastAsia="pl-PL"/>
        </w:rPr>
        <w:t>wobec</w:t>
      </w:r>
      <w:r w:rsidR="006E0DAA" w:rsidRPr="00CF70CF">
        <w:rPr>
          <w:rFonts w:ascii="Times New Roman" w:eastAsia="Times New Roman" w:hAnsi="Times New Roman" w:cs="Times New Roman"/>
          <w:sz w:val="24"/>
          <w:szCs w:val="24"/>
          <w:lang w:eastAsia="pl-PL"/>
        </w:rPr>
        <w:t xml:space="preserve"> </w:t>
      </w:r>
      <w:r w:rsidRPr="00CF70CF">
        <w:rPr>
          <w:rFonts w:ascii="Times New Roman" w:eastAsia="Times New Roman" w:hAnsi="Times New Roman" w:cs="Times New Roman"/>
          <w:sz w:val="24"/>
          <w:szCs w:val="24"/>
          <w:lang w:eastAsia="pl-PL"/>
        </w:rPr>
        <w:t>treści</w:t>
      </w:r>
      <w:r w:rsidR="006E0DAA" w:rsidRPr="00CF70CF">
        <w:rPr>
          <w:rFonts w:ascii="Times New Roman" w:eastAsia="Times New Roman" w:hAnsi="Times New Roman" w:cs="Times New Roman"/>
          <w:sz w:val="24"/>
          <w:szCs w:val="24"/>
          <w:lang w:eastAsia="pl-PL"/>
        </w:rPr>
        <w:t xml:space="preserve"> </w:t>
      </w:r>
      <w:r w:rsidRPr="00CF70CF">
        <w:rPr>
          <w:rFonts w:ascii="Times New Roman" w:eastAsia="Times New Roman" w:hAnsi="Times New Roman" w:cs="Times New Roman"/>
          <w:sz w:val="24"/>
          <w:szCs w:val="24"/>
          <w:lang w:eastAsia="pl-PL"/>
        </w:rPr>
        <w:t>dokumentów</w:t>
      </w:r>
      <w:r w:rsidR="006E0DAA" w:rsidRPr="00CF70CF">
        <w:rPr>
          <w:rFonts w:ascii="Times New Roman" w:eastAsia="Times New Roman" w:hAnsi="Times New Roman" w:cs="Times New Roman"/>
          <w:sz w:val="24"/>
          <w:szCs w:val="24"/>
          <w:lang w:eastAsia="pl-PL"/>
        </w:rPr>
        <w:t xml:space="preserve"> </w:t>
      </w:r>
      <w:r w:rsidRPr="00CF70CF">
        <w:rPr>
          <w:rFonts w:ascii="Times New Roman" w:eastAsia="Times New Roman" w:hAnsi="Times New Roman" w:cs="Times New Roman"/>
          <w:sz w:val="24"/>
          <w:szCs w:val="24"/>
          <w:lang w:eastAsia="pl-PL"/>
        </w:rPr>
        <w:t>zamówienia</w:t>
      </w:r>
      <w:r w:rsidR="006E0DAA" w:rsidRPr="00CF70CF">
        <w:rPr>
          <w:rFonts w:ascii="Times New Roman" w:eastAsia="Times New Roman" w:hAnsi="Times New Roman" w:cs="Times New Roman"/>
          <w:sz w:val="24"/>
          <w:szCs w:val="24"/>
          <w:lang w:eastAsia="pl-PL"/>
        </w:rPr>
        <w:t xml:space="preserve"> </w:t>
      </w:r>
      <w:r w:rsidRPr="00CF70CF">
        <w:rPr>
          <w:rFonts w:ascii="Times New Roman" w:eastAsia="Times New Roman" w:hAnsi="Times New Roman" w:cs="Times New Roman"/>
          <w:sz w:val="24"/>
          <w:szCs w:val="24"/>
          <w:lang w:eastAsia="pl-PL"/>
        </w:rPr>
        <w:t>wnosi</w:t>
      </w:r>
      <w:r w:rsidR="006E0DAA" w:rsidRPr="00CF70CF">
        <w:rPr>
          <w:rFonts w:ascii="Times New Roman" w:eastAsia="Times New Roman" w:hAnsi="Times New Roman" w:cs="Times New Roman"/>
          <w:sz w:val="24"/>
          <w:szCs w:val="24"/>
          <w:lang w:eastAsia="pl-PL"/>
        </w:rPr>
        <w:t xml:space="preserve"> </w:t>
      </w:r>
      <w:r w:rsidRPr="00CF70CF">
        <w:rPr>
          <w:rFonts w:ascii="Times New Roman" w:eastAsia="Times New Roman" w:hAnsi="Times New Roman" w:cs="Times New Roman"/>
          <w:sz w:val="24"/>
          <w:szCs w:val="24"/>
          <w:lang w:eastAsia="pl-PL"/>
        </w:rPr>
        <w:t>się</w:t>
      </w:r>
      <w:r w:rsidR="006E0DAA" w:rsidRPr="00CF70CF">
        <w:rPr>
          <w:rFonts w:ascii="Times New Roman" w:eastAsia="Times New Roman" w:hAnsi="Times New Roman" w:cs="Times New Roman"/>
          <w:sz w:val="24"/>
          <w:szCs w:val="24"/>
          <w:lang w:eastAsia="pl-PL"/>
        </w:rPr>
        <w:t xml:space="preserve"> </w:t>
      </w:r>
      <w:r w:rsidRPr="00CF70CF">
        <w:rPr>
          <w:rFonts w:ascii="Times New Roman" w:eastAsia="Times New Roman" w:hAnsi="Times New Roman" w:cs="Times New Roman"/>
          <w:sz w:val="24"/>
          <w:szCs w:val="24"/>
          <w:lang w:eastAsia="pl-PL"/>
        </w:rPr>
        <w:t>w</w:t>
      </w:r>
      <w:r w:rsidR="006E0DAA" w:rsidRPr="00CF70CF">
        <w:rPr>
          <w:rFonts w:ascii="Times New Roman" w:eastAsia="Times New Roman" w:hAnsi="Times New Roman" w:cs="Times New Roman"/>
          <w:sz w:val="24"/>
          <w:szCs w:val="24"/>
          <w:lang w:eastAsia="pl-PL"/>
        </w:rPr>
        <w:t xml:space="preserve"> </w:t>
      </w:r>
      <w:r w:rsidRPr="00CF70CF">
        <w:rPr>
          <w:rFonts w:ascii="Times New Roman" w:eastAsia="Times New Roman" w:hAnsi="Times New Roman" w:cs="Times New Roman"/>
          <w:sz w:val="24"/>
          <w:szCs w:val="24"/>
          <w:lang w:eastAsia="pl-PL"/>
        </w:rPr>
        <w:t>terminie</w:t>
      </w:r>
      <w:r w:rsidR="006E0DAA" w:rsidRPr="00CF70CF">
        <w:rPr>
          <w:rFonts w:ascii="Times New Roman" w:eastAsia="Times New Roman" w:hAnsi="Times New Roman" w:cs="Times New Roman"/>
          <w:sz w:val="24"/>
          <w:szCs w:val="24"/>
          <w:lang w:eastAsia="pl-PL"/>
        </w:rPr>
        <w:t xml:space="preserve"> </w:t>
      </w:r>
      <w:r w:rsidRPr="00CF70CF">
        <w:rPr>
          <w:rFonts w:ascii="Times New Roman" w:eastAsia="Times New Roman" w:hAnsi="Times New Roman" w:cs="Times New Roman"/>
          <w:sz w:val="24"/>
          <w:szCs w:val="24"/>
          <w:lang w:eastAsia="pl-PL"/>
        </w:rPr>
        <w:t>10</w:t>
      </w:r>
      <w:r w:rsidR="006E0DAA" w:rsidRPr="00CF70CF">
        <w:rPr>
          <w:rFonts w:ascii="Times New Roman" w:eastAsia="Times New Roman" w:hAnsi="Times New Roman" w:cs="Times New Roman"/>
          <w:sz w:val="24"/>
          <w:szCs w:val="24"/>
          <w:lang w:eastAsia="pl-PL"/>
        </w:rPr>
        <w:t xml:space="preserve"> </w:t>
      </w:r>
      <w:r w:rsidRPr="00CF70CF">
        <w:rPr>
          <w:rFonts w:ascii="Times New Roman" w:eastAsia="Times New Roman" w:hAnsi="Times New Roman" w:cs="Times New Roman"/>
          <w:sz w:val="24"/>
          <w:szCs w:val="24"/>
          <w:lang w:eastAsia="pl-PL"/>
        </w:rPr>
        <w:t>dni</w:t>
      </w:r>
      <w:r w:rsidR="006E0DAA" w:rsidRPr="00CF70CF">
        <w:rPr>
          <w:rFonts w:ascii="Times New Roman" w:eastAsia="Times New Roman" w:hAnsi="Times New Roman" w:cs="Times New Roman"/>
          <w:sz w:val="24"/>
          <w:szCs w:val="24"/>
          <w:lang w:eastAsia="pl-PL"/>
        </w:rPr>
        <w:t xml:space="preserve"> </w:t>
      </w:r>
      <w:r w:rsidRPr="00CF70CF">
        <w:rPr>
          <w:rFonts w:ascii="Times New Roman" w:eastAsia="Times New Roman" w:hAnsi="Times New Roman" w:cs="Times New Roman"/>
          <w:sz w:val="24"/>
          <w:szCs w:val="24"/>
          <w:lang w:eastAsia="pl-PL"/>
        </w:rPr>
        <w:t>od</w:t>
      </w:r>
      <w:r w:rsidR="006E0DAA" w:rsidRPr="00CF70CF">
        <w:rPr>
          <w:rFonts w:ascii="Times New Roman" w:eastAsia="Times New Roman" w:hAnsi="Times New Roman" w:cs="Times New Roman"/>
          <w:sz w:val="24"/>
          <w:szCs w:val="24"/>
          <w:lang w:eastAsia="pl-PL"/>
        </w:rPr>
        <w:t xml:space="preserve"> </w:t>
      </w:r>
      <w:r w:rsidRPr="00CF70CF">
        <w:rPr>
          <w:rFonts w:ascii="Times New Roman" w:eastAsia="Times New Roman" w:hAnsi="Times New Roman" w:cs="Times New Roman"/>
          <w:sz w:val="24"/>
          <w:szCs w:val="24"/>
          <w:lang w:eastAsia="pl-PL"/>
        </w:rPr>
        <w:t>dnia</w:t>
      </w:r>
      <w:r w:rsidR="006E0DAA" w:rsidRPr="00CF70CF">
        <w:rPr>
          <w:rFonts w:ascii="Times New Roman" w:eastAsia="Times New Roman" w:hAnsi="Times New Roman" w:cs="Times New Roman"/>
          <w:sz w:val="24"/>
          <w:szCs w:val="24"/>
          <w:lang w:eastAsia="pl-PL"/>
        </w:rPr>
        <w:t xml:space="preserve"> </w:t>
      </w:r>
      <w:r w:rsidRPr="00CF70CF">
        <w:rPr>
          <w:rFonts w:ascii="Times New Roman" w:eastAsia="Times New Roman" w:hAnsi="Times New Roman" w:cs="Times New Roman"/>
          <w:sz w:val="24"/>
          <w:szCs w:val="24"/>
          <w:lang w:eastAsia="pl-PL"/>
        </w:rPr>
        <w:t>zamieszczenia</w:t>
      </w:r>
      <w:r w:rsidR="006E0DAA" w:rsidRPr="00CF70CF">
        <w:rPr>
          <w:rFonts w:ascii="Times New Roman" w:eastAsia="Times New Roman" w:hAnsi="Times New Roman" w:cs="Times New Roman"/>
          <w:sz w:val="24"/>
          <w:szCs w:val="24"/>
          <w:lang w:eastAsia="pl-PL"/>
        </w:rPr>
        <w:t xml:space="preserve"> </w:t>
      </w:r>
      <w:r w:rsidRPr="00CF70CF">
        <w:rPr>
          <w:rFonts w:ascii="Times New Roman" w:eastAsia="Times New Roman" w:hAnsi="Times New Roman" w:cs="Times New Roman"/>
          <w:sz w:val="24"/>
          <w:szCs w:val="24"/>
          <w:lang w:eastAsia="pl-PL"/>
        </w:rPr>
        <w:t>ogłoszenia</w:t>
      </w:r>
      <w:r w:rsidR="006E0DAA" w:rsidRPr="00CF70CF">
        <w:rPr>
          <w:rFonts w:ascii="Times New Roman" w:eastAsia="Times New Roman" w:hAnsi="Times New Roman" w:cs="Times New Roman"/>
          <w:sz w:val="24"/>
          <w:szCs w:val="24"/>
          <w:lang w:eastAsia="pl-PL"/>
        </w:rPr>
        <w:t xml:space="preserve"> </w:t>
      </w:r>
      <w:r w:rsidRPr="00CF70CF">
        <w:rPr>
          <w:rFonts w:ascii="Times New Roman" w:eastAsia="Times New Roman" w:hAnsi="Times New Roman" w:cs="Times New Roman"/>
          <w:sz w:val="24"/>
          <w:szCs w:val="24"/>
          <w:lang w:eastAsia="pl-PL"/>
        </w:rPr>
        <w:t>w</w:t>
      </w:r>
      <w:r w:rsidR="006E0DAA" w:rsidRPr="00CF70CF">
        <w:rPr>
          <w:rFonts w:ascii="Times New Roman" w:eastAsia="Times New Roman" w:hAnsi="Times New Roman" w:cs="Times New Roman"/>
          <w:sz w:val="24"/>
          <w:szCs w:val="24"/>
          <w:lang w:eastAsia="pl-PL"/>
        </w:rPr>
        <w:t xml:space="preserve"> </w:t>
      </w:r>
      <w:r w:rsidRPr="00CF70CF">
        <w:rPr>
          <w:rFonts w:ascii="Times New Roman" w:eastAsia="Times New Roman" w:hAnsi="Times New Roman" w:cs="Times New Roman"/>
          <w:sz w:val="24"/>
          <w:szCs w:val="24"/>
          <w:lang w:eastAsia="pl-PL"/>
        </w:rPr>
        <w:t>Dzienniku</w:t>
      </w:r>
      <w:r w:rsidR="006E0DAA" w:rsidRPr="00CF70CF">
        <w:rPr>
          <w:rFonts w:ascii="Times New Roman" w:eastAsia="Times New Roman" w:hAnsi="Times New Roman" w:cs="Times New Roman"/>
          <w:sz w:val="24"/>
          <w:szCs w:val="24"/>
          <w:lang w:eastAsia="pl-PL"/>
        </w:rPr>
        <w:t xml:space="preserve"> </w:t>
      </w:r>
      <w:r w:rsidRPr="00CF70CF">
        <w:rPr>
          <w:rFonts w:ascii="Times New Roman" w:eastAsia="Times New Roman" w:hAnsi="Times New Roman" w:cs="Times New Roman"/>
          <w:sz w:val="24"/>
          <w:szCs w:val="24"/>
          <w:lang w:eastAsia="pl-PL"/>
        </w:rPr>
        <w:t>Urzędowym</w:t>
      </w:r>
      <w:r w:rsidR="006E0DAA" w:rsidRPr="00CF70CF">
        <w:rPr>
          <w:rFonts w:ascii="Times New Roman" w:eastAsia="Times New Roman" w:hAnsi="Times New Roman" w:cs="Times New Roman"/>
          <w:sz w:val="24"/>
          <w:szCs w:val="24"/>
          <w:lang w:eastAsia="pl-PL"/>
        </w:rPr>
        <w:t xml:space="preserve"> </w:t>
      </w:r>
      <w:r w:rsidRPr="00CF70CF">
        <w:rPr>
          <w:rFonts w:ascii="Times New Roman" w:eastAsia="Times New Roman" w:hAnsi="Times New Roman" w:cs="Times New Roman"/>
          <w:sz w:val="24"/>
          <w:szCs w:val="24"/>
          <w:lang w:eastAsia="pl-PL"/>
        </w:rPr>
        <w:t>Unii</w:t>
      </w:r>
      <w:r w:rsidR="006E0DAA" w:rsidRPr="00CF70CF">
        <w:rPr>
          <w:rFonts w:ascii="Times New Roman" w:eastAsia="Times New Roman" w:hAnsi="Times New Roman" w:cs="Times New Roman"/>
          <w:sz w:val="24"/>
          <w:szCs w:val="24"/>
          <w:lang w:eastAsia="pl-PL"/>
        </w:rPr>
        <w:t xml:space="preserve"> </w:t>
      </w:r>
      <w:r w:rsidRPr="00CF70CF">
        <w:rPr>
          <w:rFonts w:ascii="Times New Roman" w:eastAsia="Times New Roman" w:hAnsi="Times New Roman" w:cs="Times New Roman"/>
          <w:sz w:val="24"/>
          <w:szCs w:val="24"/>
          <w:lang w:eastAsia="pl-PL"/>
        </w:rPr>
        <w:t>Europejskiej</w:t>
      </w:r>
      <w:r w:rsidR="006E0DAA" w:rsidRPr="00CF70CF">
        <w:rPr>
          <w:rFonts w:ascii="Times New Roman" w:eastAsia="Times New Roman" w:hAnsi="Times New Roman" w:cs="Times New Roman"/>
          <w:sz w:val="24"/>
          <w:szCs w:val="24"/>
          <w:lang w:eastAsia="pl-PL"/>
        </w:rPr>
        <w:t xml:space="preserve"> </w:t>
      </w:r>
      <w:r w:rsidRPr="00CF70CF">
        <w:rPr>
          <w:rFonts w:ascii="Times New Roman" w:eastAsia="Times New Roman" w:hAnsi="Times New Roman" w:cs="Times New Roman"/>
          <w:sz w:val="24"/>
          <w:szCs w:val="24"/>
          <w:lang w:eastAsia="pl-PL"/>
        </w:rPr>
        <w:t>lub</w:t>
      </w:r>
      <w:r w:rsidR="006E0DAA" w:rsidRPr="00CF70CF">
        <w:rPr>
          <w:rFonts w:ascii="Times New Roman" w:eastAsia="Times New Roman" w:hAnsi="Times New Roman" w:cs="Times New Roman"/>
          <w:sz w:val="24"/>
          <w:szCs w:val="24"/>
          <w:lang w:eastAsia="pl-PL"/>
        </w:rPr>
        <w:t xml:space="preserve"> </w:t>
      </w:r>
      <w:r w:rsidRPr="00CF70CF">
        <w:rPr>
          <w:rFonts w:ascii="Times New Roman" w:eastAsia="Times New Roman" w:hAnsi="Times New Roman" w:cs="Times New Roman"/>
          <w:sz w:val="24"/>
          <w:szCs w:val="24"/>
          <w:lang w:eastAsia="pl-PL"/>
        </w:rPr>
        <w:t>dokumentów</w:t>
      </w:r>
      <w:r w:rsidR="006E0DAA" w:rsidRPr="00CF70CF">
        <w:rPr>
          <w:rFonts w:ascii="Times New Roman" w:eastAsia="Times New Roman" w:hAnsi="Times New Roman" w:cs="Times New Roman"/>
          <w:sz w:val="24"/>
          <w:szCs w:val="24"/>
          <w:lang w:eastAsia="pl-PL"/>
        </w:rPr>
        <w:t xml:space="preserve"> </w:t>
      </w:r>
      <w:r w:rsidRPr="00CF70CF">
        <w:rPr>
          <w:rFonts w:ascii="Times New Roman" w:eastAsia="Times New Roman" w:hAnsi="Times New Roman" w:cs="Times New Roman"/>
          <w:sz w:val="24"/>
          <w:szCs w:val="24"/>
          <w:lang w:eastAsia="pl-PL"/>
        </w:rPr>
        <w:t>zamówienia</w:t>
      </w:r>
      <w:r w:rsidR="006E0DAA" w:rsidRPr="00CF70CF">
        <w:rPr>
          <w:rFonts w:ascii="Times New Roman" w:eastAsia="Times New Roman" w:hAnsi="Times New Roman" w:cs="Times New Roman"/>
          <w:sz w:val="24"/>
          <w:szCs w:val="24"/>
          <w:lang w:eastAsia="pl-PL"/>
        </w:rPr>
        <w:t xml:space="preserve"> </w:t>
      </w:r>
      <w:r w:rsidRPr="00CF70CF">
        <w:rPr>
          <w:rFonts w:ascii="Times New Roman" w:eastAsia="Times New Roman" w:hAnsi="Times New Roman" w:cs="Times New Roman"/>
          <w:sz w:val="24"/>
          <w:szCs w:val="24"/>
          <w:lang w:eastAsia="pl-PL"/>
        </w:rPr>
        <w:t>na</w:t>
      </w:r>
      <w:r w:rsidR="006E0DAA" w:rsidRPr="00CF70CF">
        <w:rPr>
          <w:rFonts w:ascii="Times New Roman" w:eastAsia="Times New Roman" w:hAnsi="Times New Roman" w:cs="Times New Roman"/>
          <w:sz w:val="24"/>
          <w:szCs w:val="24"/>
          <w:lang w:eastAsia="pl-PL"/>
        </w:rPr>
        <w:t xml:space="preserve"> </w:t>
      </w:r>
      <w:r w:rsidRPr="00CF70CF">
        <w:rPr>
          <w:rFonts w:ascii="Times New Roman" w:eastAsia="Times New Roman" w:hAnsi="Times New Roman" w:cs="Times New Roman"/>
          <w:sz w:val="24"/>
          <w:szCs w:val="24"/>
          <w:lang w:eastAsia="pl-PL"/>
        </w:rPr>
        <w:t>stronie</w:t>
      </w:r>
      <w:r w:rsidR="006E0DAA" w:rsidRPr="00CF70CF">
        <w:rPr>
          <w:rFonts w:ascii="Times New Roman" w:eastAsia="Times New Roman" w:hAnsi="Times New Roman" w:cs="Times New Roman"/>
          <w:sz w:val="24"/>
          <w:szCs w:val="24"/>
          <w:lang w:eastAsia="pl-PL"/>
        </w:rPr>
        <w:t xml:space="preserve"> </w:t>
      </w:r>
      <w:r w:rsidRPr="00CF70CF">
        <w:rPr>
          <w:rFonts w:ascii="Times New Roman" w:eastAsia="Times New Roman" w:hAnsi="Times New Roman" w:cs="Times New Roman"/>
          <w:sz w:val="24"/>
          <w:szCs w:val="24"/>
          <w:lang w:eastAsia="pl-PL"/>
        </w:rPr>
        <w:t>internetowej,</w:t>
      </w:r>
      <w:r w:rsidR="006E0DAA" w:rsidRPr="00CF70CF">
        <w:rPr>
          <w:rFonts w:ascii="Times New Roman" w:eastAsia="Times New Roman" w:hAnsi="Times New Roman" w:cs="Times New Roman"/>
          <w:sz w:val="24"/>
          <w:szCs w:val="24"/>
          <w:lang w:eastAsia="pl-PL"/>
        </w:rPr>
        <w:t xml:space="preserve"> </w:t>
      </w:r>
      <w:r w:rsidRPr="00CF70CF">
        <w:rPr>
          <w:rFonts w:ascii="Times New Roman" w:eastAsia="Times New Roman" w:hAnsi="Times New Roman" w:cs="Times New Roman"/>
          <w:sz w:val="24"/>
          <w:szCs w:val="24"/>
          <w:lang w:eastAsia="pl-PL"/>
        </w:rPr>
        <w:t>w</w:t>
      </w:r>
      <w:r w:rsidR="006E0DAA" w:rsidRPr="00CF70CF">
        <w:rPr>
          <w:rFonts w:ascii="Times New Roman" w:eastAsia="Times New Roman" w:hAnsi="Times New Roman" w:cs="Times New Roman"/>
          <w:sz w:val="24"/>
          <w:szCs w:val="24"/>
          <w:lang w:eastAsia="pl-PL"/>
        </w:rPr>
        <w:t xml:space="preserve"> </w:t>
      </w:r>
      <w:r w:rsidRPr="00CF70CF">
        <w:rPr>
          <w:rFonts w:ascii="Times New Roman" w:eastAsia="Times New Roman" w:hAnsi="Times New Roman" w:cs="Times New Roman"/>
          <w:sz w:val="24"/>
          <w:szCs w:val="24"/>
          <w:lang w:eastAsia="pl-PL"/>
        </w:rPr>
        <w:t>przypadku</w:t>
      </w:r>
      <w:r w:rsidR="006E0DAA" w:rsidRPr="00CF70CF">
        <w:rPr>
          <w:rFonts w:ascii="Times New Roman" w:eastAsia="Times New Roman" w:hAnsi="Times New Roman" w:cs="Times New Roman"/>
          <w:sz w:val="24"/>
          <w:szCs w:val="24"/>
          <w:lang w:eastAsia="pl-PL"/>
        </w:rPr>
        <w:t xml:space="preserve"> </w:t>
      </w:r>
      <w:r w:rsidRPr="00CF70CF">
        <w:rPr>
          <w:rFonts w:ascii="Times New Roman" w:eastAsia="Times New Roman" w:hAnsi="Times New Roman" w:cs="Times New Roman"/>
          <w:sz w:val="24"/>
          <w:szCs w:val="24"/>
          <w:lang w:eastAsia="pl-PL"/>
        </w:rPr>
        <w:t>zamówień,</w:t>
      </w:r>
      <w:r w:rsidR="006E0DAA" w:rsidRPr="00CF70CF">
        <w:rPr>
          <w:rFonts w:ascii="Times New Roman" w:eastAsia="Times New Roman" w:hAnsi="Times New Roman" w:cs="Times New Roman"/>
          <w:sz w:val="24"/>
          <w:szCs w:val="24"/>
          <w:lang w:eastAsia="pl-PL"/>
        </w:rPr>
        <w:t xml:space="preserve"> </w:t>
      </w:r>
      <w:r w:rsidRPr="00CF70CF">
        <w:rPr>
          <w:rFonts w:ascii="Times New Roman" w:eastAsia="Times New Roman" w:hAnsi="Times New Roman" w:cs="Times New Roman"/>
          <w:sz w:val="24"/>
          <w:szCs w:val="24"/>
          <w:lang w:eastAsia="pl-PL"/>
        </w:rPr>
        <w:t>których</w:t>
      </w:r>
      <w:r w:rsidR="006E0DAA" w:rsidRPr="00CF70CF">
        <w:rPr>
          <w:rFonts w:ascii="Times New Roman" w:eastAsia="Times New Roman" w:hAnsi="Times New Roman" w:cs="Times New Roman"/>
          <w:sz w:val="24"/>
          <w:szCs w:val="24"/>
          <w:lang w:eastAsia="pl-PL"/>
        </w:rPr>
        <w:t xml:space="preserve"> </w:t>
      </w:r>
      <w:r w:rsidRPr="00CF70CF">
        <w:rPr>
          <w:rFonts w:ascii="Times New Roman" w:eastAsia="Times New Roman" w:hAnsi="Times New Roman" w:cs="Times New Roman"/>
          <w:sz w:val="24"/>
          <w:szCs w:val="24"/>
          <w:lang w:eastAsia="pl-PL"/>
        </w:rPr>
        <w:t>wartość</w:t>
      </w:r>
      <w:r w:rsidR="006E0DAA" w:rsidRPr="00CF70CF">
        <w:rPr>
          <w:rFonts w:ascii="Times New Roman" w:eastAsia="Times New Roman" w:hAnsi="Times New Roman" w:cs="Times New Roman"/>
          <w:sz w:val="24"/>
          <w:szCs w:val="24"/>
          <w:lang w:eastAsia="pl-PL"/>
        </w:rPr>
        <w:t xml:space="preserve"> </w:t>
      </w:r>
      <w:r w:rsidRPr="00CF70CF">
        <w:rPr>
          <w:rFonts w:ascii="Times New Roman" w:eastAsia="Times New Roman" w:hAnsi="Times New Roman" w:cs="Times New Roman"/>
          <w:sz w:val="24"/>
          <w:szCs w:val="24"/>
          <w:lang w:eastAsia="pl-PL"/>
        </w:rPr>
        <w:t>jest</w:t>
      </w:r>
      <w:r w:rsidR="006E0DAA" w:rsidRPr="00CF70CF">
        <w:rPr>
          <w:rFonts w:ascii="Times New Roman" w:eastAsia="Times New Roman" w:hAnsi="Times New Roman" w:cs="Times New Roman"/>
          <w:sz w:val="24"/>
          <w:szCs w:val="24"/>
          <w:lang w:eastAsia="pl-PL"/>
        </w:rPr>
        <w:t xml:space="preserve"> </w:t>
      </w:r>
      <w:r w:rsidRPr="00CF70CF">
        <w:rPr>
          <w:rFonts w:ascii="Times New Roman" w:eastAsia="Times New Roman" w:hAnsi="Times New Roman" w:cs="Times New Roman"/>
          <w:sz w:val="24"/>
          <w:szCs w:val="24"/>
          <w:lang w:eastAsia="pl-PL"/>
        </w:rPr>
        <w:t>równa</w:t>
      </w:r>
      <w:r w:rsidR="006E0DAA" w:rsidRPr="00CF70CF">
        <w:rPr>
          <w:rFonts w:ascii="Times New Roman" w:eastAsia="Times New Roman" w:hAnsi="Times New Roman" w:cs="Times New Roman"/>
          <w:sz w:val="24"/>
          <w:szCs w:val="24"/>
          <w:lang w:eastAsia="pl-PL"/>
        </w:rPr>
        <w:t xml:space="preserve"> </w:t>
      </w:r>
      <w:r w:rsidRPr="00CF70CF">
        <w:rPr>
          <w:rFonts w:ascii="Times New Roman" w:eastAsia="Times New Roman" w:hAnsi="Times New Roman" w:cs="Times New Roman"/>
          <w:sz w:val="24"/>
          <w:szCs w:val="24"/>
          <w:lang w:eastAsia="pl-PL"/>
        </w:rPr>
        <w:t>lub</w:t>
      </w:r>
      <w:r w:rsidR="006E0DAA" w:rsidRPr="00CF70CF">
        <w:rPr>
          <w:rFonts w:ascii="Times New Roman" w:eastAsia="Times New Roman" w:hAnsi="Times New Roman" w:cs="Times New Roman"/>
          <w:sz w:val="24"/>
          <w:szCs w:val="24"/>
          <w:lang w:eastAsia="pl-PL"/>
        </w:rPr>
        <w:t xml:space="preserve"> </w:t>
      </w:r>
      <w:r w:rsidRPr="00CF70CF">
        <w:rPr>
          <w:rFonts w:ascii="Times New Roman" w:eastAsia="Times New Roman" w:hAnsi="Times New Roman" w:cs="Times New Roman"/>
          <w:sz w:val="24"/>
          <w:szCs w:val="24"/>
          <w:lang w:eastAsia="pl-PL"/>
        </w:rPr>
        <w:t>przekracza</w:t>
      </w:r>
      <w:r w:rsidR="006E0DAA" w:rsidRPr="00CF70CF">
        <w:rPr>
          <w:rFonts w:ascii="Times New Roman" w:eastAsia="Times New Roman" w:hAnsi="Times New Roman" w:cs="Times New Roman"/>
          <w:sz w:val="24"/>
          <w:szCs w:val="24"/>
          <w:lang w:eastAsia="pl-PL"/>
        </w:rPr>
        <w:t xml:space="preserve"> </w:t>
      </w:r>
      <w:r w:rsidRPr="00CF70CF">
        <w:rPr>
          <w:rFonts w:ascii="Times New Roman" w:eastAsia="Times New Roman" w:hAnsi="Times New Roman" w:cs="Times New Roman"/>
          <w:sz w:val="24"/>
          <w:szCs w:val="24"/>
          <w:lang w:eastAsia="pl-PL"/>
        </w:rPr>
        <w:t>progi</w:t>
      </w:r>
      <w:r w:rsidR="006E0DAA" w:rsidRPr="00CF70CF">
        <w:rPr>
          <w:rFonts w:ascii="Times New Roman" w:eastAsia="Times New Roman" w:hAnsi="Times New Roman" w:cs="Times New Roman"/>
          <w:sz w:val="24"/>
          <w:szCs w:val="24"/>
          <w:lang w:eastAsia="pl-PL"/>
        </w:rPr>
        <w:t xml:space="preserve"> </w:t>
      </w:r>
      <w:r w:rsidRPr="00CF70CF">
        <w:rPr>
          <w:rFonts w:ascii="Times New Roman" w:eastAsia="Times New Roman" w:hAnsi="Times New Roman" w:cs="Times New Roman"/>
          <w:sz w:val="24"/>
          <w:szCs w:val="24"/>
          <w:lang w:eastAsia="pl-PL"/>
        </w:rPr>
        <w:t>unijne.</w:t>
      </w:r>
    </w:p>
    <w:p w14:paraId="624D1612" w14:textId="77777777" w:rsidR="006F4E6D" w:rsidRPr="00CF70CF" w:rsidRDefault="006F4E6D" w:rsidP="00885433">
      <w:pPr>
        <w:numPr>
          <w:ilvl w:val="0"/>
          <w:numId w:val="126"/>
        </w:numPr>
        <w:tabs>
          <w:tab w:val="left" w:pos="426"/>
        </w:tabs>
        <w:spacing w:after="0"/>
        <w:ind w:left="426" w:hanging="426"/>
        <w:jc w:val="both"/>
        <w:rPr>
          <w:rFonts w:ascii="Times New Roman" w:eastAsia="Times New Roman" w:hAnsi="Times New Roman" w:cs="Times New Roman"/>
          <w:sz w:val="24"/>
          <w:szCs w:val="24"/>
          <w:lang w:eastAsia="pl-PL"/>
        </w:rPr>
      </w:pPr>
      <w:r w:rsidRPr="00CF70CF">
        <w:rPr>
          <w:rFonts w:ascii="Times New Roman" w:eastAsia="Times New Roman" w:hAnsi="Times New Roman" w:cs="Times New Roman"/>
          <w:sz w:val="24"/>
          <w:szCs w:val="24"/>
          <w:lang w:eastAsia="pl-PL"/>
        </w:rPr>
        <w:t>Odwołanie</w:t>
      </w:r>
      <w:r w:rsidR="006E0DAA" w:rsidRPr="00CF70CF">
        <w:rPr>
          <w:rFonts w:ascii="Times New Roman" w:eastAsia="Times New Roman" w:hAnsi="Times New Roman" w:cs="Times New Roman"/>
          <w:sz w:val="24"/>
          <w:szCs w:val="24"/>
          <w:lang w:eastAsia="pl-PL"/>
        </w:rPr>
        <w:t xml:space="preserve"> </w:t>
      </w:r>
      <w:r w:rsidRPr="00CF70CF">
        <w:rPr>
          <w:rFonts w:ascii="Times New Roman" w:eastAsia="Times New Roman" w:hAnsi="Times New Roman" w:cs="Times New Roman"/>
          <w:sz w:val="24"/>
          <w:szCs w:val="24"/>
          <w:lang w:eastAsia="pl-PL"/>
        </w:rPr>
        <w:t>w</w:t>
      </w:r>
      <w:r w:rsidR="006E0DAA" w:rsidRPr="00CF70CF">
        <w:rPr>
          <w:rFonts w:ascii="Times New Roman" w:eastAsia="Times New Roman" w:hAnsi="Times New Roman" w:cs="Times New Roman"/>
          <w:sz w:val="24"/>
          <w:szCs w:val="24"/>
          <w:lang w:eastAsia="pl-PL"/>
        </w:rPr>
        <w:t xml:space="preserve"> </w:t>
      </w:r>
      <w:r w:rsidRPr="00CF70CF">
        <w:rPr>
          <w:rFonts w:ascii="Times New Roman" w:eastAsia="Times New Roman" w:hAnsi="Times New Roman" w:cs="Times New Roman"/>
          <w:sz w:val="24"/>
          <w:szCs w:val="24"/>
          <w:lang w:eastAsia="pl-PL"/>
        </w:rPr>
        <w:t>przypadkach</w:t>
      </w:r>
      <w:r w:rsidR="006E0DAA" w:rsidRPr="00CF70CF">
        <w:rPr>
          <w:rFonts w:ascii="Times New Roman" w:eastAsia="Times New Roman" w:hAnsi="Times New Roman" w:cs="Times New Roman"/>
          <w:sz w:val="24"/>
          <w:szCs w:val="24"/>
          <w:lang w:eastAsia="pl-PL"/>
        </w:rPr>
        <w:t xml:space="preserve"> </w:t>
      </w:r>
      <w:r w:rsidRPr="00CF70CF">
        <w:rPr>
          <w:rFonts w:ascii="Times New Roman" w:eastAsia="Times New Roman" w:hAnsi="Times New Roman" w:cs="Times New Roman"/>
          <w:sz w:val="24"/>
          <w:szCs w:val="24"/>
          <w:lang w:eastAsia="pl-PL"/>
        </w:rPr>
        <w:t>innych</w:t>
      </w:r>
      <w:r w:rsidR="006E0DAA" w:rsidRPr="00CF70CF">
        <w:rPr>
          <w:rFonts w:ascii="Times New Roman" w:eastAsia="Times New Roman" w:hAnsi="Times New Roman" w:cs="Times New Roman"/>
          <w:sz w:val="24"/>
          <w:szCs w:val="24"/>
          <w:lang w:eastAsia="pl-PL"/>
        </w:rPr>
        <w:t xml:space="preserve"> </w:t>
      </w:r>
      <w:r w:rsidRPr="00CF70CF">
        <w:rPr>
          <w:rFonts w:ascii="Times New Roman" w:eastAsia="Times New Roman" w:hAnsi="Times New Roman" w:cs="Times New Roman"/>
          <w:sz w:val="24"/>
          <w:szCs w:val="24"/>
          <w:lang w:eastAsia="pl-PL"/>
        </w:rPr>
        <w:t>niż</w:t>
      </w:r>
      <w:r w:rsidR="006E0DAA" w:rsidRPr="00CF70CF">
        <w:rPr>
          <w:rFonts w:ascii="Times New Roman" w:eastAsia="Times New Roman" w:hAnsi="Times New Roman" w:cs="Times New Roman"/>
          <w:sz w:val="24"/>
          <w:szCs w:val="24"/>
          <w:lang w:eastAsia="pl-PL"/>
        </w:rPr>
        <w:t xml:space="preserve"> </w:t>
      </w:r>
      <w:r w:rsidRPr="00CF70CF">
        <w:rPr>
          <w:rFonts w:ascii="Times New Roman" w:eastAsia="Times New Roman" w:hAnsi="Times New Roman" w:cs="Times New Roman"/>
          <w:sz w:val="24"/>
          <w:szCs w:val="24"/>
          <w:lang w:eastAsia="pl-PL"/>
        </w:rPr>
        <w:t>określone</w:t>
      </w:r>
      <w:r w:rsidR="006E0DAA" w:rsidRPr="00CF70CF">
        <w:rPr>
          <w:rFonts w:ascii="Times New Roman" w:eastAsia="Times New Roman" w:hAnsi="Times New Roman" w:cs="Times New Roman"/>
          <w:sz w:val="24"/>
          <w:szCs w:val="24"/>
          <w:lang w:eastAsia="pl-PL"/>
        </w:rPr>
        <w:t xml:space="preserve"> </w:t>
      </w:r>
      <w:r w:rsidRPr="00CF70CF">
        <w:rPr>
          <w:rFonts w:ascii="Times New Roman" w:eastAsia="Times New Roman" w:hAnsi="Times New Roman" w:cs="Times New Roman"/>
          <w:sz w:val="24"/>
          <w:szCs w:val="24"/>
          <w:lang w:eastAsia="pl-PL"/>
        </w:rPr>
        <w:t>powyżej</w:t>
      </w:r>
      <w:r w:rsidR="006E0DAA" w:rsidRPr="00CF70CF">
        <w:rPr>
          <w:rFonts w:ascii="Times New Roman" w:eastAsia="Times New Roman" w:hAnsi="Times New Roman" w:cs="Times New Roman"/>
          <w:sz w:val="24"/>
          <w:szCs w:val="24"/>
          <w:lang w:eastAsia="pl-PL"/>
        </w:rPr>
        <w:t xml:space="preserve"> </w:t>
      </w:r>
      <w:r w:rsidRPr="00CF70CF">
        <w:rPr>
          <w:rFonts w:ascii="Times New Roman" w:eastAsia="Times New Roman" w:hAnsi="Times New Roman" w:cs="Times New Roman"/>
          <w:sz w:val="24"/>
          <w:szCs w:val="24"/>
          <w:lang w:eastAsia="pl-PL"/>
        </w:rPr>
        <w:t>wnosi</w:t>
      </w:r>
      <w:r w:rsidR="006E0DAA" w:rsidRPr="00CF70CF">
        <w:rPr>
          <w:rFonts w:ascii="Times New Roman" w:eastAsia="Times New Roman" w:hAnsi="Times New Roman" w:cs="Times New Roman"/>
          <w:sz w:val="24"/>
          <w:szCs w:val="24"/>
          <w:lang w:eastAsia="pl-PL"/>
        </w:rPr>
        <w:t xml:space="preserve"> </w:t>
      </w:r>
      <w:r w:rsidRPr="00CF70CF">
        <w:rPr>
          <w:rFonts w:ascii="Times New Roman" w:eastAsia="Times New Roman" w:hAnsi="Times New Roman" w:cs="Times New Roman"/>
          <w:sz w:val="24"/>
          <w:szCs w:val="24"/>
          <w:lang w:eastAsia="pl-PL"/>
        </w:rPr>
        <w:t>się</w:t>
      </w:r>
      <w:r w:rsidR="006E0DAA" w:rsidRPr="00CF70CF">
        <w:rPr>
          <w:rFonts w:ascii="Times New Roman" w:eastAsia="Times New Roman" w:hAnsi="Times New Roman" w:cs="Times New Roman"/>
          <w:sz w:val="24"/>
          <w:szCs w:val="24"/>
          <w:lang w:eastAsia="pl-PL"/>
        </w:rPr>
        <w:t xml:space="preserve"> </w:t>
      </w:r>
      <w:r w:rsidRPr="00CF70CF">
        <w:rPr>
          <w:rFonts w:ascii="Times New Roman" w:eastAsia="Times New Roman" w:hAnsi="Times New Roman" w:cs="Times New Roman"/>
          <w:sz w:val="24"/>
          <w:szCs w:val="24"/>
          <w:lang w:eastAsia="pl-PL"/>
        </w:rPr>
        <w:t>w</w:t>
      </w:r>
      <w:r w:rsidR="006E0DAA" w:rsidRPr="00CF70CF">
        <w:rPr>
          <w:rFonts w:ascii="Times New Roman" w:eastAsia="Times New Roman" w:hAnsi="Times New Roman" w:cs="Times New Roman"/>
          <w:sz w:val="24"/>
          <w:szCs w:val="24"/>
          <w:lang w:eastAsia="pl-PL"/>
        </w:rPr>
        <w:t xml:space="preserve"> </w:t>
      </w:r>
      <w:r w:rsidRPr="00CF70CF">
        <w:rPr>
          <w:rFonts w:ascii="Times New Roman" w:eastAsia="Times New Roman" w:hAnsi="Times New Roman" w:cs="Times New Roman"/>
          <w:sz w:val="24"/>
          <w:szCs w:val="24"/>
          <w:lang w:eastAsia="pl-PL"/>
        </w:rPr>
        <w:t>terminie</w:t>
      </w:r>
      <w:r w:rsidR="006E0DAA" w:rsidRPr="00CF70CF">
        <w:rPr>
          <w:rFonts w:ascii="Times New Roman" w:eastAsia="Times New Roman" w:hAnsi="Times New Roman" w:cs="Times New Roman"/>
          <w:sz w:val="24"/>
          <w:szCs w:val="24"/>
          <w:lang w:eastAsia="pl-PL"/>
        </w:rPr>
        <w:t xml:space="preserve"> </w:t>
      </w:r>
      <w:r w:rsidRPr="00CF70CF">
        <w:rPr>
          <w:rFonts w:ascii="Times New Roman" w:eastAsia="Times New Roman" w:hAnsi="Times New Roman" w:cs="Times New Roman"/>
          <w:sz w:val="24"/>
          <w:szCs w:val="24"/>
          <w:lang w:eastAsia="pl-PL"/>
        </w:rPr>
        <w:t>10</w:t>
      </w:r>
      <w:r w:rsidR="006E0DAA" w:rsidRPr="00CF70CF">
        <w:rPr>
          <w:rFonts w:ascii="Times New Roman" w:eastAsia="Times New Roman" w:hAnsi="Times New Roman" w:cs="Times New Roman"/>
          <w:sz w:val="24"/>
          <w:szCs w:val="24"/>
          <w:lang w:eastAsia="pl-PL"/>
        </w:rPr>
        <w:t xml:space="preserve"> </w:t>
      </w:r>
      <w:r w:rsidRPr="00CF70CF">
        <w:rPr>
          <w:rFonts w:ascii="Times New Roman" w:eastAsia="Times New Roman" w:hAnsi="Times New Roman" w:cs="Times New Roman"/>
          <w:sz w:val="24"/>
          <w:szCs w:val="24"/>
          <w:lang w:eastAsia="pl-PL"/>
        </w:rPr>
        <w:t>dni</w:t>
      </w:r>
      <w:r w:rsidR="006E0DAA" w:rsidRPr="00CF70CF">
        <w:rPr>
          <w:rFonts w:ascii="Times New Roman" w:eastAsia="Times New Roman" w:hAnsi="Times New Roman" w:cs="Times New Roman"/>
          <w:sz w:val="24"/>
          <w:szCs w:val="24"/>
          <w:lang w:eastAsia="pl-PL"/>
        </w:rPr>
        <w:t xml:space="preserve"> </w:t>
      </w:r>
      <w:r w:rsidRPr="00CF70CF">
        <w:rPr>
          <w:rFonts w:ascii="Times New Roman" w:eastAsia="Times New Roman" w:hAnsi="Times New Roman" w:cs="Times New Roman"/>
          <w:sz w:val="24"/>
          <w:szCs w:val="24"/>
          <w:lang w:eastAsia="pl-PL"/>
        </w:rPr>
        <w:t>od</w:t>
      </w:r>
      <w:r w:rsidR="006E0DAA" w:rsidRPr="00CF70CF">
        <w:rPr>
          <w:rFonts w:ascii="Times New Roman" w:eastAsia="Times New Roman" w:hAnsi="Times New Roman" w:cs="Times New Roman"/>
          <w:sz w:val="24"/>
          <w:szCs w:val="24"/>
          <w:lang w:eastAsia="pl-PL"/>
        </w:rPr>
        <w:t xml:space="preserve"> </w:t>
      </w:r>
      <w:r w:rsidRPr="00CF70CF">
        <w:rPr>
          <w:rFonts w:ascii="Times New Roman" w:eastAsia="Times New Roman" w:hAnsi="Times New Roman" w:cs="Times New Roman"/>
          <w:sz w:val="24"/>
          <w:szCs w:val="24"/>
          <w:lang w:eastAsia="pl-PL"/>
        </w:rPr>
        <w:t>dnia,</w:t>
      </w:r>
      <w:r w:rsidR="006E0DAA" w:rsidRPr="00CF70CF">
        <w:rPr>
          <w:rFonts w:ascii="Times New Roman" w:eastAsia="Times New Roman" w:hAnsi="Times New Roman" w:cs="Times New Roman"/>
          <w:sz w:val="24"/>
          <w:szCs w:val="24"/>
          <w:lang w:eastAsia="pl-PL"/>
        </w:rPr>
        <w:t xml:space="preserve"> </w:t>
      </w:r>
      <w:r w:rsidRPr="00CF70CF">
        <w:rPr>
          <w:rFonts w:ascii="Times New Roman" w:eastAsia="Times New Roman" w:hAnsi="Times New Roman" w:cs="Times New Roman"/>
          <w:sz w:val="24"/>
          <w:szCs w:val="24"/>
          <w:lang w:eastAsia="pl-PL"/>
        </w:rPr>
        <w:t>w</w:t>
      </w:r>
      <w:r w:rsidR="006E0DAA" w:rsidRPr="00CF70CF">
        <w:rPr>
          <w:rFonts w:ascii="Times New Roman" w:eastAsia="Times New Roman" w:hAnsi="Times New Roman" w:cs="Times New Roman"/>
          <w:sz w:val="24"/>
          <w:szCs w:val="24"/>
          <w:lang w:eastAsia="pl-PL"/>
        </w:rPr>
        <w:t xml:space="preserve"> </w:t>
      </w:r>
      <w:r w:rsidRPr="00CF70CF">
        <w:rPr>
          <w:rFonts w:ascii="Times New Roman" w:eastAsia="Times New Roman" w:hAnsi="Times New Roman" w:cs="Times New Roman"/>
          <w:sz w:val="24"/>
          <w:szCs w:val="24"/>
          <w:lang w:eastAsia="pl-PL"/>
        </w:rPr>
        <w:t>którym</w:t>
      </w:r>
      <w:r w:rsidR="006E0DAA" w:rsidRPr="00CF70CF">
        <w:rPr>
          <w:rFonts w:ascii="Times New Roman" w:eastAsia="Times New Roman" w:hAnsi="Times New Roman" w:cs="Times New Roman"/>
          <w:sz w:val="24"/>
          <w:szCs w:val="24"/>
          <w:lang w:eastAsia="pl-PL"/>
        </w:rPr>
        <w:t xml:space="preserve"> </w:t>
      </w:r>
      <w:r w:rsidRPr="00CF70CF">
        <w:rPr>
          <w:rFonts w:ascii="Times New Roman" w:eastAsia="Times New Roman" w:hAnsi="Times New Roman" w:cs="Times New Roman"/>
          <w:sz w:val="24"/>
          <w:szCs w:val="24"/>
          <w:lang w:eastAsia="pl-PL"/>
        </w:rPr>
        <w:t>powzięto</w:t>
      </w:r>
      <w:r w:rsidR="006E0DAA" w:rsidRPr="00CF70CF">
        <w:rPr>
          <w:rFonts w:ascii="Times New Roman" w:eastAsia="Times New Roman" w:hAnsi="Times New Roman" w:cs="Times New Roman"/>
          <w:sz w:val="24"/>
          <w:szCs w:val="24"/>
          <w:lang w:eastAsia="pl-PL"/>
        </w:rPr>
        <w:t xml:space="preserve"> </w:t>
      </w:r>
      <w:r w:rsidRPr="00CF70CF">
        <w:rPr>
          <w:rFonts w:ascii="Times New Roman" w:eastAsia="Times New Roman" w:hAnsi="Times New Roman" w:cs="Times New Roman"/>
          <w:sz w:val="24"/>
          <w:szCs w:val="24"/>
          <w:lang w:eastAsia="pl-PL"/>
        </w:rPr>
        <w:t>lub</w:t>
      </w:r>
      <w:r w:rsidR="006E0DAA" w:rsidRPr="00CF70CF">
        <w:rPr>
          <w:rFonts w:ascii="Times New Roman" w:eastAsia="Times New Roman" w:hAnsi="Times New Roman" w:cs="Times New Roman"/>
          <w:sz w:val="24"/>
          <w:szCs w:val="24"/>
          <w:lang w:eastAsia="pl-PL"/>
        </w:rPr>
        <w:t xml:space="preserve"> </w:t>
      </w:r>
      <w:r w:rsidRPr="00CF70CF">
        <w:rPr>
          <w:rFonts w:ascii="Times New Roman" w:eastAsia="Times New Roman" w:hAnsi="Times New Roman" w:cs="Times New Roman"/>
          <w:sz w:val="24"/>
          <w:szCs w:val="24"/>
          <w:lang w:eastAsia="pl-PL"/>
        </w:rPr>
        <w:t>przy</w:t>
      </w:r>
      <w:r w:rsidR="006E0DAA" w:rsidRPr="00CF70CF">
        <w:rPr>
          <w:rFonts w:ascii="Times New Roman" w:eastAsia="Times New Roman" w:hAnsi="Times New Roman" w:cs="Times New Roman"/>
          <w:sz w:val="24"/>
          <w:szCs w:val="24"/>
          <w:lang w:eastAsia="pl-PL"/>
        </w:rPr>
        <w:t xml:space="preserve"> </w:t>
      </w:r>
      <w:r w:rsidRPr="00CF70CF">
        <w:rPr>
          <w:rFonts w:ascii="Times New Roman" w:eastAsia="Times New Roman" w:hAnsi="Times New Roman" w:cs="Times New Roman"/>
          <w:sz w:val="24"/>
          <w:szCs w:val="24"/>
          <w:lang w:eastAsia="pl-PL"/>
        </w:rPr>
        <w:t>zachowaniu</w:t>
      </w:r>
      <w:r w:rsidR="006E0DAA" w:rsidRPr="00CF70CF">
        <w:rPr>
          <w:rFonts w:ascii="Times New Roman" w:eastAsia="Times New Roman" w:hAnsi="Times New Roman" w:cs="Times New Roman"/>
          <w:sz w:val="24"/>
          <w:szCs w:val="24"/>
          <w:lang w:eastAsia="pl-PL"/>
        </w:rPr>
        <w:t xml:space="preserve"> </w:t>
      </w:r>
      <w:r w:rsidRPr="00CF70CF">
        <w:rPr>
          <w:rFonts w:ascii="Times New Roman" w:eastAsia="Times New Roman" w:hAnsi="Times New Roman" w:cs="Times New Roman"/>
          <w:sz w:val="24"/>
          <w:szCs w:val="24"/>
          <w:lang w:eastAsia="pl-PL"/>
        </w:rPr>
        <w:t>należytej</w:t>
      </w:r>
      <w:r w:rsidR="006E0DAA" w:rsidRPr="00CF70CF">
        <w:rPr>
          <w:rFonts w:ascii="Times New Roman" w:eastAsia="Times New Roman" w:hAnsi="Times New Roman" w:cs="Times New Roman"/>
          <w:sz w:val="24"/>
          <w:szCs w:val="24"/>
          <w:lang w:eastAsia="pl-PL"/>
        </w:rPr>
        <w:t xml:space="preserve"> </w:t>
      </w:r>
      <w:r w:rsidRPr="00CF70CF">
        <w:rPr>
          <w:rFonts w:ascii="Times New Roman" w:eastAsia="Times New Roman" w:hAnsi="Times New Roman" w:cs="Times New Roman"/>
          <w:sz w:val="24"/>
          <w:szCs w:val="24"/>
          <w:lang w:eastAsia="pl-PL"/>
        </w:rPr>
        <w:t>staranności</w:t>
      </w:r>
      <w:r w:rsidR="006E0DAA" w:rsidRPr="00CF70CF">
        <w:rPr>
          <w:rFonts w:ascii="Times New Roman" w:eastAsia="Times New Roman" w:hAnsi="Times New Roman" w:cs="Times New Roman"/>
          <w:sz w:val="24"/>
          <w:szCs w:val="24"/>
          <w:lang w:eastAsia="pl-PL"/>
        </w:rPr>
        <w:t xml:space="preserve"> </w:t>
      </w:r>
      <w:r w:rsidRPr="00CF70CF">
        <w:rPr>
          <w:rFonts w:ascii="Times New Roman" w:eastAsia="Times New Roman" w:hAnsi="Times New Roman" w:cs="Times New Roman"/>
          <w:sz w:val="24"/>
          <w:szCs w:val="24"/>
          <w:lang w:eastAsia="pl-PL"/>
        </w:rPr>
        <w:t>można</w:t>
      </w:r>
      <w:r w:rsidR="006E0DAA" w:rsidRPr="00CF70CF">
        <w:rPr>
          <w:rFonts w:ascii="Times New Roman" w:eastAsia="Times New Roman" w:hAnsi="Times New Roman" w:cs="Times New Roman"/>
          <w:sz w:val="24"/>
          <w:szCs w:val="24"/>
          <w:lang w:eastAsia="pl-PL"/>
        </w:rPr>
        <w:t xml:space="preserve"> </w:t>
      </w:r>
      <w:r w:rsidRPr="00CF70CF">
        <w:rPr>
          <w:rFonts w:ascii="Times New Roman" w:eastAsia="Times New Roman" w:hAnsi="Times New Roman" w:cs="Times New Roman"/>
          <w:sz w:val="24"/>
          <w:szCs w:val="24"/>
          <w:lang w:eastAsia="pl-PL"/>
        </w:rPr>
        <w:t>było</w:t>
      </w:r>
      <w:r w:rsidR="006E0DAA" w:rsidRPr="00CF70CF">
        <w:rPr>
          <w:rFonts w:ascii="Times New Roman" w:eastAsia="Times New Roman" w:hAnsi="Times New Roman" w:cs="Times New Roman"/>
          <w:sz w:val="24"/>
          <w:szCs w:val="24"/>
          <w:lang w:eastAsia="pl-PL"/>
        </w:rPr>
        <w:t xml:space="preserve"> </w:t>
      </w:r>
      <w:r w:rsidRPr="00CF70CF">
        <w:rPr>
          <w:rFonts w:ascii="Times New Roman" w:eastAsia="Times New Roman" w:hAnsi="Times New Roman" w:cs="Times New Roman"/>
          <w:sz w:val="24"/>
          <w:szCs w:val="24"/>
          <w:lang w:eastAsia="pl-PL"/>
        </w:rPr>
        <w:t>powziąć</w:t>
      </w:r>
      <w:r w:rsidR="006E0DAA" w:rsidRPr="00CF70CF">
        <w:rPr>
          <w:rFonts w:ascii="Times New Roman" w:eastAsia="Times New Roman" w:hAnsi="Times New Roman" w:cs="Times New Roman"/>
          <w:sz w:val="24"/>
          <w:szCs w:val="24"/>
          <w:lang w:eastAsia="pl-PL"/>
        </w:rPr>
        <w:t xml:space="preserve"> </w:t>
      </w:r>
      <w:r w:rsidRPr="00CF70CF">
        <w:rPr>
          <w:rFonts w:ascii="Times New Roman" w:eastAsia="Times New Roman" w:hAnsi="Times New Roman" w:cs="Times New Roman"/>
          <w:sz w:val="24"/>
          <w:szCs w:val="24"/>
          <w:lang w:eastAsia="pl-PL"/>
        </w:rPr>
        <w:t>wiadomość</w:t>
      </w:r>
      <w:r w:rsidR="006E0DAA" w:rsidRPr="00CF70CF">
        <w:rPr>
          <w:rFonts w:ascii="Times New Roman" w:eastAsia="Times New Roman" w:hAnsi="Times New Roman" w:cs="Times New Roman"/>
          <w:sz w:val="24"/>
          <w:szCs w:val="24"/>
          <w:lang w:eastAsia="pl-PL"/>
        </w:rPr>
        <w:t xml:space="preserve"> </w:t>
      </w:r>
      <w:r w:rsidRPr="00CF70CF">
        <w:rPr>
          <w:rFonts w:ascii="Times New Roman" w:eastAsia="Times New Roman" w:hAnsi="Times New Roman" w:cs="Times New Roman"/>
          <w:sz w:val="24"/>
          <w:szCs w:val="24"/>
          <w:lang w:eastAsia="pl-PL"/>
        </w:rPr>
        <w:t>o</w:t>
      </w:r>
      <w:r w:rsidR="006E0DAA" w:rsidRPr="00CF70CF">
        <w:rPr>
          <w:rFonts w:ascii="Times New Roman" w:eastAsia="Times New Roman" w:hAnsi="Times New Roman" w:cs="Times New Roman"/>
          <w:sz w:val="24"/>
          <w:szCs w:val="24"/>
          <w:lang w:eastAsia="pl-PL"/>
        </w:rPr>
        <w:t xml:space="preserve"> </w:t>
      </w:r>
      <w:r w:rsidRPr="00CF70CF">
        <w:rPr>
          <w:rFonts w:ascii="Times New Roman" w:eastAsia="Times New Roman" w:hAnsi="Times New Roman" w:cs="Times New Roman"/>
          <w:sz w:val="24"/>
          <w:szCs w:val="24"/>
          <w:lang w:eastAsia="pl-PL"/>
        </w:rPr>
        <w:t>okolicznościach</w:t>
      </w:r>
      <w:r w:rsidR="006E0DAA" w:rsidRPr="00CF70CF">
        <w:rPr>
          <w:rFonts w:ascii="Times New Roman" w:eastAsia="Times New Roman" w:hAnsi="Times New Roman" w:cs="Times New Roman"/>
          <w:sz w:val="24"/>
          <w:szCs w:val="24"/>
          <w:lang w:eastAsia="pl-PL"/>
        </w:rPr>
        <w:t xml:space="preserve"> </w:t>
      </w:r>
      <w:r w:rsidRPr="00CF70CF">
        <w:rPr>
          <w:rFonts w:ascii="Times New Roman" w:eastAsia="Times New Roman" w:hAnsi="Times New Roman" w:cs="Times New Roman"/>
          <w:sz w:val="24"/>
          <w:szCs w:val="24"/>
          <w:lang w:eastAsia="pl-PL"/>
        </w:rPr>
        <w:t>stanowiących</w:t>
      </w:r>
      <w:r w:rsidR="006E0DAA" w:rsidRPr="00CF70CF">
        <w:rPr>
          <w:rFonts w:ascii="Times New Roman" w:eastAsia="Times New Roman" w:hAnsi="Times New Roman" w:cs="Times New Roman"/>
          <w:sz w:val="24"/>
          <w:szCs w:val="24"/>
          <w:lang w:eastAsia="pl-PL"/>
        </w:rPr>
        <w:t xml:space="preserve"> </w:t>
      </w:r>
      <w:r w:rsidRPr="00CF70CF">
        <w:rPr>
          <w:rFonts w:ascii="Times New Roman" w:eastAsia="Times New Roman" w:hAnsi="Times New Roman" w:cs="Times New Roman"/>
          <w:sz w:val="24"/>
          <w:szCs w:val="24"/>
          <w:lang w:eastAsia="pl-PL"/>
        </w:rPr>
        <w:t>podstawę</w:t>
      </w:r>
      <w:r w:rsidR="006E0DAA" w:rsidRPr="00CF70CF">
        <w:rPr>
          <w:rFonts w:ascii="Times New Roman" w:eastAsia="Times New Roman" w:hAnsi="Times New Roman" w:cs="Times New Roman"/>
          <w:sz w:val="24"/>
          <w:szCs w:val="24"/>
          <w:lang w:eastAsia="pl-PL"/>
        </w:rPr>
        <w:t xml:space="preserve"> </w:t>
      </w:r>
      <w:r w:rsidRPr="00CF70CF">
        <w:rPr>
          <w:rFonts w:ascii="Times New Roman" w:eastAsia="Times New Roman" w:hAnsi="Times New Roman" w:cs="Times New Roman"/>
          <w:sz w:val="24"/>
          <w:szCs w:val="24"/>
          <w:lang w:eastAsia="pl-PL"/>
        </w:rPr>
        <w:t>jego</w:t>
      </w:r>
      <w:r w:rsidR="006E0DAA" w:rsidRPr="00CF70CF">
        <w:rPr>
          <w:rFonts w:ascii="Times New Roman" w:eastAsia="Times New Roman" w:hAnsi="Times New Roman" w:cs="Times New Roman"/>
          <w:sz w:val="24"/>
          <w:szCs w:val="24"/>
          <w:lang w:eastAsia="pl-PL"/>
        </w:rPr>
        <w:t xml:space="preserve"> </w:t>
      </w:r>
      <w:r w:rsidRPr="00CF70CF">
        <w:rPr>
          <w:rFonts w:ascii="Times New Roman" w:eastAsia="Times New Roman" w:hAnsi="Times New Roman" w:cs="Times New Roman"/>
          <w:sz w:val="24"/>
          <w:szCs w:val="24"/>
          <w:lang w:eastAsia="pl-PL"/>
        </w:rPr>
        <w:t>wniesienia,</w:t>
      </w:r>
      <w:r w:rsidR="006E0DAA" w:rsidRPr="00CF70CF">
        <w:rPr>
          <w:rFonts w:ascii="Times New Roman" w:eastAsia="Times New Roman" w:hAnsi="Times New Roman" w:cs="Times New Roman"/>
          <w:sz w:val="24"/>
          <w:szCs w:val="24"/>
          <w:lang w:eastAsia="pl-PL"/>
        </w:rPr>
        <w:t xml:space="preserve"> </w:t>
      </w:r>
      <w:r w:rsidRPr="00CF70CF">
        <w:rPr>
          <w:rFonts w:ascii="Times New Roman" w:eastAsia="Times New Roman" w:hAnsi="Times New Roman" w:cs="Times New Roman"/>
          <w:sz w:val="24"/>
          <w:szCs w:val="24"/>
          <w:lang w:eastAsia="pl-PL"/>
        </w:rPr>
        <w:t>w</w:t>
      </w:r>
      <w:r w:rsidR="006E0DAA" w:rsidRPr="00CF70CF">
        <w:rPr>
          <w:rFonts w:ascii="Times New Roman" w:eastAsia="Times New Roman" w:hAnsi="Times New Roman" w:cs="Times New Roman"/>
          <w:sz w:val="24"/>
          <w:szCs w:val="24"/>
          <w:lang w:eastAsia="pl-PL"/>
        </w:rPr>
        <w:t xml:space="preserve"> </w:t>
      </w:r>
      <w:r w:rsidRPr="00CF70CF">
        <w:rPr>
          <w:rFonts w:ascii="Times New Roman" w:eastAsia="Times New Roman" w:hAnsi="Times New Roman" w:cs="Times New Roman"/>
          <w:sz w:val="24"/>
          <w:szCs w:val="24"/>
          <w:lang w:eastAsia="pl-PL"/>
        </w:rPr>
        <w:t>przypadku</w:t>
      </w:r>
      <w:r w:rsidR="006E0DAA" w:rsidRPr="00CF70CF">
        <w:rPr>
          <w:rFonts w:ascii="Times New Roman" w:eastAsia="Times New Roman" w:hAnsi="Times New Roman" w:cs="Times New Roman"/>
          <w:sz w:val="24"/>
          <w:szCs w:val="24"/>
          <w:lang w:eastAsia="pl-PL"/>
        </w:rPr>
        <w:t xml:space="preserve"> </w:t>
      </w:r>
      <w:r w:rsidRPr="00CF70CF">
        <w:rPr>
          <w:rFonts w:ascii="Times New Roman" w:eastAsia="Times New Roman" w:hAnsi="Times New Roman" w:cs="Times New Roman"/>
          <w:sz w:val="24"/>
          <w:szCs w:val="24"/>
          <w:lang w:eastAsia="pl-PL"/>
        </w:rPr>
        <w:t>zamówień,</w:t>
      </w:r>
      <w:r w:rsidR="006E0DAA" w:rsidRPr="00CF70CF">
        <w:rPr>
          <w:rFonts w:ascii="Times New Roman" w:eastAsia="Times New Roman" w:hAnsi="Times New Roman" w:cs="Times New Roman"/>
          <w:sz w:val="24"/>
          <w:szCs w:val="24"/>
          <w:lang w:eastAsia="pl-PL"/>
        </w:rPr>
        <w:t xml:space="preserve"> </w:t>
      </w:r>
      <w:r w:rsidRPr="00CF70CF">
        <w:rPr>
          <w:rFonts w:ascii="Times New Roman" w:eastAsia="Times New Roman" w:hAnsi="Times New Roman" w:cs="Times New Roman"/>
          <w:sz w:val="24"/>
          <w:szCs w:val="24"/>
          <w:lang w:eastAsia="pl-PL"/>
        </w:rPr>
        <w:t>których</w:t>
      </w:r>
      <w:r w:rsidR="006E0DAA" w:rsidRPr="00CF70CF">
        <w:rPr>
          <w:rFonts w:ascii="Times New Roman" w:eastAsia="Times New Roman" w:hAnsi="Times New Roman" w:cs="Times New Roman"/>
          <w:sz w:val="24"/>
          <w:szCs w:val="24"/>
          <w:lang w:eastAsia="pl-PL"/>
        </w:rPr>
        <w:t xml:space="preserve"> </w:t>
      </w:r>
      <w:r w:rsidRPr="00CF70CF">
        <w:rPr>
          <w:rFonts w:ascii="Times New Roman" w:eastAsia="Times New Roman" w:hAnsi="Times New Roman" w:cs="Times New Roman"/>
          <w:sz w:val="24"/>
          <w:szCs w:val="24"/>
          <w:lang w:eastAsia="pl-PL"/>
        </w:rPr>
        <w:t>wartość</w:t>
      </w:r>
      <w:r w:rsidR="006E0DAA" w:rsidRPr="00CF70CF">
        <w:rPr>
          <w:rFonts w:ascii="Times New Roman" w:eastAsia="Times New Roman" w:hAnsi="Times New Roman" w:cs="Times New Roman"/>
          <w:sz w:val="24"/>
          <w:szCs w:val="24"/>
          <w:lang w:eastAsia="pl-PL"/>
        </w:rPr>
        <w:t xml:space="preserve"> </w:t>
      </w:r>
      <w:r w:rsidRPr="00CF70CF">
        <w:rPr>
          <w:rFonts w:ascii="Times New Roman" w:eastAsia="Times New Roman" w:hAnsi="Times New Roman" w:cs="Times New Roman"/>
          <w:sz w:val="24"/>
          <w:szCs w:val="24"/>
          <w:lang w:eastAsia="pl-PL"/>
        </w:rPr>
        <w:t>jest</w:t>
      </w:r>
      <w:r w:rsidR="006E0DAA" w:rsidRPr="00CF70CF">
        <w:rPr>
          <w:rFonts w:ascii="Times New Roman" w:eastAsia="Times New Roman" w:hAnsi="Times New Roman" w:cs="Times New Roman"/>
          <w:sz w:val="24"/>
          <w:szCs w:val="24"/>
          <w:lang w:eastAsia="pl-PL"/>
        </w:rPr>
        <w:t xml:space="preserve"> </w:t>
      </w:r>
      <w:r w:rsidRPr="00CF70CF">
        <w:rPr>
          <w:rFonts w:ascii="Times New Roman" w:eastAsia="Times New Roman" w:hAnsi="Times New Roman" w:cs="Times New Roman"/>
          <w:sz w:val="24"/>
          <w:szCs w:val="24"/>
          <w:lang w:eastAsia="pl-PL"/>
        </w:rPr>
        <w:t>równa</w:t>
      </w:r>
      <w:r w:rsidR="006E0DAA" w:rsidRPr="00CF70CF">
        <w:rPr>
          <w:rFonts w:ascii="Times New Roman" w:eastAsia="Times New Roman" w:hAnsi="Times New Roman" w:cs="Times New Roman"/>
          <w:sz w:val="24"/>
          <w:szCs w:val="24"/>
          <w:lang w:eastAsia="pl-PL"/>
        </w:rPr>
        <w:t xml:space="preserve"> </w:t>
      </w:r>
      <w:r w:rsidRPr="00CF70CF">
        <w:rPr>
          <w:rFonts w:ascii="Times New Roman" w:eastAsia="Times New Roman" w:hAnsi="Times New Roman" w:cs="Times New Roman"/>
          <w:sz w:val="24"/>
          <w:szCs w:val="24"/>
          <w:lang w:eastAsia="pl-PL"/>
        </w:rPr>
        <w:t>lub</w:t>
      </w:r>
      <w:r w:rsidR="006E0DAA" w:rsidRPr="00CF70CF">
        <w:rPr>
          <w:rFonts w:ascii="Times New Roman" w:eastAsia="Times New Roman" w:hAnsi="Times New Roman" w:cs="Times New Roman"/>
          <w:sz w:val="24"/>
          <w:szCs w:val="24"/>
          <w:lang w:eastAsia="pl-PL"/>
        </w:rPr>
        <w:t xml:space="preserve"> </w:t>
      </w:r>
      <w:r w:rsidRPr="00CF70CF">
        <w:rPr>
          <w:rFonts w:ascii="Times New Roman" w:eastAsia="Times New Roman" w:hAnsi="Times New Roman" w:cs="Times New Roman"/>
          <w:sz w:val="24"/>
          <w:szCs w:val="24"/>
          <w:lang w:eastAsia="pl-PL"/>
        </w:rPr>
        <w:t>przekracza</w:t>
      </w:r>
      <w:r w:rsidR="006E0DAA" w:rsidRPr="00CF70CF">
        <w:rPr>
          <w:rFonts w:ascii="Times New Roman" w:eastAsia="Times New Roman" w:hAnsi="Times New Roman" w:cs="Times New Roman"/>
          <w:sz w:val="24"/>
          <w:szCs w:val="24"/>
          <w:lang w:eastAsia="pl-PL"/>
        </w:rPr>
        <w:t xml:space="preserve"> </w:t>
      </w:r>
      <w:r w:rsidRPr="00CF70CF">
        <w:rPr>
          <w:rFonts w:ascii="Times New Roman" w:eastAsia="Times New Roman" w:hAnsi="Times New Roman" w:cs="Times New Roman"/>
          <w:sz w:val="24"/>
          <w:szCs w:val="24"/>
          <w:lang w:eastAsia="pl-PL"/>
        </w:rPr>
        <w:t>progi</w:t>
      </w:r>
      <w:r w:rsidR="006E0DAA" w:rsidRPr="00CF70CF">
        <w:rPr>
          <w:rFonts w:ascii="Times New Roman" w:eastAsia="Times New Roman" w:hAnsi="Times New Roman" w:cs="Times New Roman"/>
          <w:sz w:val="24"/>
          <w:szCs w:val="24"/>
          <w:lang w:eastAsia="pl-PL"/>
        </w:rPr>
        <w:t xml:space="preserve"> </w:t>
      </w:r>
      <w:r w:rsidRPr="00CF70CF">
        <w:rPr>
          <w:rFonts w:ascii="Times New Roman" w:eastAsia="Times New Roman" w:hAnsi="Times New Roman" w:cs="Times New Roman"/>
          <w:sz w:val="24"/>
          <w:szCs w:val="24"/>
          <w:lang w:eastAsia="pl-PL"/>
        </w:rPr>
        <w:t>unijne.</w:t>
      </w:r>
    </w:p>
    <w:p w14:paraId="425497CA" w14:textId="77777777" w:rsidR="00F96B1B" w:rsidRPr="00CF70CF" w:rsidRDefault="00F96B1B" w:rsidP="00885433">
      <w:pPr>
        <w:numPr>
          <w:ilvl w:val="0"/>
          <w:numId w:val="126"/>
        </w:numPr>
        <w:tabs>
          <w:tab w:val="left" w:pos="426"/>
        </w:tabs>
        <w:spacing w:after="0"/>
        <w:ind w:left="426" w:hanging="426"/>
        <w:jc w:val="both"/>
        <w:rPr>
          <w:rFonts w:ascii="Times New Roman" w:eastAsia="Times New Roman" w:hAnsi="Times New Roman" w:cs="Times New Roman"/>
          <w:sz w:val="24"/>
          <w:szCs w:val="24"/>
          <w:lang w:eastAsia="pl-PL"/>
        </w:rPr>
      </w:pPr>
      <w:r w:rsidRPr="00CF70CF">
        <w:rPr>
          <w:rFonts w:ascii="Times New Roman" w:eastAsia="Times New Roman" w:hAnsi="Times New Roman" w:cs="Times New Roman"/>
          <w:sz w:val="24"/>
          <w:szCs w:val="24"/>
          <w:lang w:eastAsia="pl-PL"/>
        </w:rPr>
        <w:t>Zamawiający</w:t>
      </w:r>
      <w:r w:rsidR="006E0DAA" w:rsidRPr="00CF70CF">
        <w:rPr>
          <w:rFonts w:ascii="Times New Roman" w:eastAsia="Times New Roman" w:hAnsi="Times New Roman" w:cs="Times New Roman"/>
          <w:sz w:val="24"/>
          <w:szCs w:val="24"/>
          <w:lang w:eastAsia="pl-PL"/>
        </w:rPr>
        <w:t xml:space="preserve"> </w:t>
      </w:r>
      <w:r w:rsidRPr="00CF70CF">
        <w:rPr>
          <w:rFonts w:ascii="Times New Roman" w:eastAsia="Times New Roman" w:hAnsi="Times New Roman" w:cs="Times New Roman"/>
          <w:sz w:val="24"/>
          <w:szCs w:val="24"/>
          <w:lang w:eastAsia="pl-PL"/>
        </w:rPr>
        <w:t>przesyła</w:t>
      </w:r>
      <w:r w:rsidR="006E0DAA" w:rsidRPr="00CF70CF">
        <w:rPr>
          <w:rFonts w:ascii="Times New Roman" w:eastAsia="Times New Roman" w:hAnsi="Times New Roman" w:cs="Times New Roman"/>
          <w:sz w:val="24"/>
          <w:szCs w:val="24"/>
          <w:lang w:eastAsia="pl-PL"/>
        </w:rPr>
        <w:t xml:space="preserve"> </w:t>
      </w:r>
      <w:r w:rsidRPr="00CF70CF">
        <w:rPr>
          <w:rFonts w:ascii="Times New Roman" w:eastAsia="Times New Roman" w:hAnsi="Times New Roman" w:cs="Times New Roman"/>
          <w:sz w:val="24"/>
          <w:szCs w:val="24"/>
          <w:lang w:eastAsia="pl-PL"/>
        </w:rPr>
        <w:t>niezwłocznie,</w:t>
      </w:r>
      <w:r w:rsidR="006E0DAA" w:rsidRPr="00CF70CF">
        <w:rPr>
          <w:rFonts w:ascii="Times New Roman" w:eastAsia="Times New Roman" w:hAnsi="Times New Roman" w:cs="Times New Roman"/>
          <w:sz w:val="24"/>
          <w:szCs w:val="24"/>
          <w:lang w:eastAsia="pl-PL"/>
        </w:rPr>
        <w:t xml:space="preserve"> </w:t>
      </w:r>
      <w:r w:rsidRPr="00CF70CF">
        <w:rPr>
          <w:rFonts w:ascii="Times New Roman" w:eastAsia="Times New Roman" w:hAnsi="Times New Roman" w:cs="Times New Roman"/>
          <w:sz w:val="24"/>
          <w:szCs w:val="24"/>
          <w:lang w:eastAsia="pl-PL"/>
        </w:rPr>
        <w:t>nie</w:t>
      </w:r>
      <w:r w:rsidR="006E0DAA" w:rsidRPr="00CF70CF">
        <w:rPr>
          <w:rFonts w:ascii="Times New Roman" w:eastAsia="Times New Roman" w:hAnsi="Times New Roman" w:cs="Times New Roman"/>
          <w:sz w:val="24"/>
          <w:szCs w:val="24"/>
          <w:lang w:eastAsia="pl-PL"/>
        </w:rPr>
        <w:t xml:space="preserve"> </w:t>
      </w:r>
      <w:r w:rsidRPr="00CF70CF">
        <w:rPr>
          <w:rFonts w:ascii="Times New Roman" w:eastAsia="Times New Roman" w:hAnsi="Times New Roman" w:cs="Times New Roman"/>
          <w:sz w:val="24"/>
          <w:szCs w:val="24"/>
          <w:lang w:eastAsia="pl-PL"/>
        </w:rPr>
        <w:t>później</w:t>
      </w:r>
      <w:r w:rsidR="006E0DAA" w:rsidRPr="00CF70CF">
        <w:rPr>
          <w:rFonts w:ascii="Times New Roman" w:eastAsia="Times New Roman" w:hAnsi="Times New Roman" w:cs="Times New Roman"/>
          <w:sz w:val="24"/>
          <w:szCs w:val="24"/>
          <w:lang w:eastAsia="pl-PL"/>
        </w:rPr>
        <w:t xml:space="preserve"> </w:t>
      </w:r>
      <w:r w:rsidRPr="00CF70CF">
        <w:rPr>
          <w:rFonts w:ascii="Times New Roman" w:eastAsia="Times New Roman" w:hAnsi="Times New Roman" w:cs="Times New Roman"/>
          <w:sz w:val="24"/>
          <w:szCs w:val="24"/>
          <w:lang w:eastAsia="pl-PL"/>
        </w:rPr>
        <w:t>niż</w:t>
      </w:r>
      <w:r w:rsidR="006E0DAA" w:rsidRPr="00CF70CF">
        <w:rPr>
          <w:rFonts w:ascii="Times New Roman" w:eastAsia="Times New Roman" w:hAnsi="Times New Roman" w:cs="Times New Roman"/>
          <w:sz w:val="24"/>
          <w:szCs w:val="24"/>
          <w:lang w:eastAsia="pl-PL"/>
        </w:rPr>
        <w:t xml:space="preserve"> </w:t>
      </w:r>
      <w:r w:rsidRPr="00CF70CF">
        <w:rPr>
          <w:rFonts w:ascii="Times New Roman" w:eastAsia="Times New Roman" w:hAnsi="Times New Roman" w:cs="Times New Roman"/>
          <w:sz w:val="24"/>
          <w:szCs w:val="24"/>
          <w:lang w:eastAsia="pl-PL"/>
        </w:rPr>
        <w:t>w</w:t>
      </w:r>
      <w:r w:rsidR="006E0DAA" w:rsidRPr="00CF70CF">
        <w:rPr>
          <w:rFonts w:ascii="Times New Roman" w:eastAsia="Times New Roman" w:hAnsi="Times New Roman" w:cs="Times New Roman"/>
          <w:sz w:val="24"/>
          <w:szCs w:val="24"/>
          <w:lang w:eastAsia="pl-PL"/>
        </w:rPr>
        <w:t xml:space="preserve"> </w:t>
      </w:r>
      <w:r w:rsidRPr="00CF70CF">
        <w:rPr>
          <w:rFonts w:ascii="Times New Roman" w:eastAsia="Times New Roman" w:hAnsi="Times New Roman" w:cs="Times New Roman"/>
          <w:sz w:val="24"/>
          <w:szCs w:val="24"/>
          <w:lang w:eastAsia="pl-PL"/>
        </w:rPr>
        <w:t>terminie</w:t>
      </w:r>
      <w:r w:rsidR="006E0DAA" w:rsidRPr="00CF70CF">
        <w:rPr>
          <w:rFonts w:ascii="Times New Roman" w:eastAsia="Times New Roman" w:hAnsi="Times New Roman" w:cs="Times New Roman"/>
          <w:sz w:val="24"/>
          <w:szCs w:val="24"/>
          <w:lang w:eastAsia="pl-PL"/>
        </w:rPr>
        <w:t xml:space="preserve"> </w:t>
      </w:r>
      <w:r w:rsidRPr="00CF70CF">
        <w:rPr>
          <w:rFonts w:ascii="Times New Roman" w:eastAsia="Times New Roman" w:hAnsi="Times New Roman" w:cs="Times New Roman"/>
          <w:sz w:val="24"/>
          <w:szCs w:val="24"/>
          <w:lang w:eastAsia="pl-PL"/>
        </w:rPr>
        <w:t>2</w:t>
      </w:r>
      <w:r w:rsidR="006E0DAA" w:rsidRPr="00CF70CF">
        <w:rPr>
          <w:rFonts w:ascii="Times New Roman" w:eastAsia="Times New Roman" w:hAnsi="Times New Roman" w:cs="Times New Roman"/>
          <w:sz w:val="24"/>
          <w:szCs w:val="24"/>
          <w:lang w:eastAsia="pl-PL"/>
        </w:rPr>
        <w:t xml:space="preserve"> </w:t>
      </w:r>
      <w:r w:rsidRPr="00CF70CF">
        <w:rPr>
          <w:rFonts w:ascii="Times New Roman" w:eastAsia="Times New Roman" w:hAnsi="Times New Roman" w:cs="Times New Roman"/>
          <w:sz w:val="24"/>
          <w:szCs w:val="24"/>
          <w:lang w:eastAsia="pl-PL"/>
        </w:rPr>
        <w:t>dni</w:t>
      </w:r>
      <w:r w:rsidR="006E0DAA" w:rsidRPr="00CF70CF">
        <w:rPr>
          <w:rFonts w:ascii="Times New Roman" w:eastAsia="Times New Roman" w:hAnsi="Times New Roman" w:cs="Times New Roman"/>
          <w:sz w:val="24"/>
          <w:szCs w:val="24"/>
          <w:lang w:eastAsia="pl-PL"/>
        </w:rPr>
        <w:t xml:space="preserve"> </w:t>
      </w:r>
      <w:r w:rsidRPr="00CF70CF">
        <w:rPr>
          <w:rFonts w:ascii="Times New Roman" w:eastAsia="Times New Roman" w:hAnsi="Times New Roman" w:cs="Times New Roman"/>
          <w:sz w:val="24"/>
          <w:szCs w:val="24"/>
          <w:lang w:eastAsia="pl-PL"/>
        </w:rPr>
        <w:t>od</w:t>
      </w:r>
      <w:r w:rsidR="006E0DAA" w:rsidRPr="00CF70CF">
        <w:rPr>
          <w:rFonts w:ascii="Times New Roman" w:eastAsia="Times New Roman" w:hAnsi="Times New Roman" w:cs="Times New Roman"/>
          <w:sz w:val="24"/>
          <w:szCs w:val="24"/>
          <w:lang w:eastAsia="pl-PL"/>
        </w:rPr>
        <w:t xml:space="preserve"> </w:t>
      </w:r>
      <w:r w:rsidRPr="00CF70CF">
        <w:rPr>
          <w:rFonts w:ascii="Times New Roman" w:eastAsia="Times New Roman" w:hAnsi="Times New Roman" w:cs="Times New Roman"/>
          <w:sz w:val="24"/>
          <w:szCs w:val="24"/>
          <w:lang w:eastAsia="pl-PL"/>
        </w:rPr>
        <w:t>dnia</w:t>
      </w:r>
      <w:r w:rsidR="006E0DAA" w:rsidRPr="00CF70CF">
        <w:rPr>
          <w:rFonts w:ascii="Times New Roman" w:eastAsia="Times New Roman" w:hAnsi="Times New Roman" w:cs="Times New Roman"/>
          <w:sz w:val="24"/>
          <w:szCs w:val="24"/>
          <w:lang w:eastAsia="pl-PL"/>
        </w:rPr>
        <w:t xml:space="preserve"> </w:t>
      </w:r>
      <w:r w:rsidRPr="00CF70CF">
        <w:rPr>
          <w:rFonts w:ascii="Times New Roman" w:eastAsia="Times New Roman" w:hAnsi="Times New Roman" w:cs="Times New Roman"/>
          <w:sz w:val="24"/>
          <w:szCs w:val="24"/>
          <w:lang w:eastAsia="pl-PL"/>
        </w:rPr>
        <w:t>otrzymania,</w:t>
      </w:r>
      <w:r w:rsidR="006E0DAA" w:rsidRPr="00CF70CF">
        <w:rPr>
          <w:rFonts w:ascii="Times New Roman" w:eastAsia="Times New Roman" w:hAnsi="Times New Roman" w:cs="Times New Roman"/>
          <w:sz w:val="24"/>
          <w:szCs w:val="24"/>
          <w:lang w:eastAsia="pl-PL"/>
        </w:rPr>
        <w:t xml:space="preserve"> </w:t>
      </w:r>
      <w:r w:rsidRPr="00CF70CF">
        <w:rPr>
          <w:rFonts w:ascii="Times New Roman" w:eastAsia="Times New Roman" w:hAnsi="Times New Roman" w:cs="Times New Roman"/>
          <w:sz w:val="24"/>
          <w:szCs w:val="24"/>
          <w:lang w:eastAsia="pl-PL"/>
        </w:rPr>
        <w:t>kopię</w:t>
      </w:r>
      <w:r w:rsidR="006E0DAA" w:rsidRPr="00CF70CF">
        <w:rPr>
          <w:rFonts w:ascii="Times New Roman" w:eastAsia="Times New Roman" w:hAnsi="Times New Roman" w:cs="Times New Roman"/>
          <w:sz w:val="24"/>
          <w:szCs w:val="24"/>
          <w:lang w:eastAsia="pl-PL"/>
        </w:rPr>
        <w:t xml:space="preserve"> </w:t>
      </w:r>
      <w:r w:rsidRPr="00CF70CF">
        <w:rPr>
          <w:rFonts w:ascii="Times New Roman" w:eastAsia="Times New Roman" w:hAnsi="Times New Roman" w:cs="Times New Roman"/>
          <w:sz w:val="24"/>
          <w:szCs w:val="24"/>
          <w:lang w:eastAsia="pl-PL"/>
        </w:rPr>
        <w:t>odwołania</w:t>
      </w:r>
      <w:r w:rsidR="006E0DAA" w:rsidRPr="00CF70CF">
        <w:rPr>
          <w:rFonts w:ascii="Times New Roman" w:eastAsia="Times New Roman" w:hAnsi="Times New Roman" w:cs="Times New Roman"/>
          <w:sz w:val="24"/>
          <w:szCs w:val="24"/>
          <w:lang w:eastAsia="pl-PL"/>
        </w:rPr>
        <w:t xml:space="preserve"> </w:t>
      </w:r>
      <w:r w:rsidRPr="00CF70CF">
        <w:rPr>
          <w:rFonts w:ascii="Times New Roman" w:eastAsia="Times New Roman" w:hAnsi="Times New Roman" w:cs="Times New Roman"/>
          <w:sz w:val="24"/>
          <w:szCs w:val="24"/>
          <w:lang w:eastAsia="pl-PL"/>
        </w:rPr>
        <w:t>innym</w:t>
      </w:r>
      <w:r w:rsidR="006E0DAA" w:rsidRPr="00CF70CF">
        <w:rPr>
          <w:rFonts w:ascii="Times New Roman" w:eastAsia="Times New Roman" w:hAnsi="Times New Roman" w:cs="Times New Roman"/>
          <w:sz w:val="24"/>
          <w:szCs w:val="24"/>
          <w:lang w:eastAsia="pl-PL"/>
        </w:rPr>
        <w:t xml:space="preserve"> </w:t>
      </w:r>
      <w:r w:rsidRPr="00CF70CF">
        <w:rPr>
          <w:rFonts w:ascii="Times New Roman" w:eastAsia="Times New Roman" w:hAnsi="Times New Roman" w:cs="Times New Roman"/>
          <w:sz w:val="24"/>
          <w:szCs w:val="24"/>
          <w:lang w:eastAsia="pl-PL"/>
        </w:rPr>
        <w:t>wykonawcom</w:t>
      </w:r>
      <w:r w:rsidR="006E0DAA" w:rsidRPr="00CF70CF">
        <w:rPr>
          <w:rFonts w:ascii="Times New Roman" w:eastAsia="Times New Roman" w:hAnsi="Times New Roman" w:cs="Times New Roman"/>
          <w:sz w:val="24"/>
          <w:szCs w:val="24"/>
          <w:lang w:eastAsia="pl-PL"/>
        </w:rPr>
        <w:t xml:space="preserve"> </w:t>
      </w:r>
      <w:r w:rsidRPr="00CF70CF">
        <w:rPr>
          <w:rFonts w:ascii="Times New Roman" w:eastAsia="Times New Roman" w:hAnsi="Times New Roman" w:cs="Times New Roman"/>
          <w:sz w:val="24"/>
          <w:szCs w:val="24"/>
          <w:lang w:eastAsia="pl-PL"/>
        </w:rPr>
        <w:t>uczestniczącym</w:t>
      </w:r>
      <w:r w:rsidR="006E0DAA" w:rsidRPr="00CF70CF">
        <w:rPr>
          <w:rFonts w:ascii="Times New Roman" w:eastAsia="Times New Roman" w:hAnsi="Times New Roman" w:cs="Times New Roman"/>
          <w:sz w:val="24"/>
          <w:szCs w:val="24"/>
          <w:lang w:eastAsia="pl-PL"/>
        </w:rPr>
        <w:t xml:space="preserve"> </w:t>
      </w:r>
      <w:r w:rsidRPr="00CF70CF">
        <w:rPr>
          <w:rFonts w:ascii="Times New Roman" w:eastAsia="Times New Roman" w:hAnsi="Times New Roman" w:cs="Times New Roman"/>
          <w:sz w:val="24"/>
          <w:szCs w:val="24"/>
          <w:lang w:eastAsia="pl-PL"/>
        </w:rPr>
        <w:t>w</w:t>
      </w:r>
      <w:r w:rsidR="006E0DAA" w:rsidRPr="00CF70CF">
        <w:rPr>
          <w:rFonts w:ascii="Times New Roman" w:eastAsia="Times New Roman" w:hAnsi="Times New Roman" w:cs="Times New Roman"/>
          <w:sz w:val="24"/>
          <w:szCs w:val="24"/>
          <w:lang w:eastAsia="pl-PL"/>
        </w:rPr>
        <w:t xml:space="preserve"> </w:t>
      </w:r>
      <w:r w:rsidRPr="00CF70CF">
        <w:rPr>
          <w:rFonts w:ascii="Times New Roman" w:eastAsia="Times New Roman" w:hAnsi="Times New Roman" w:cs="Times New Roman"/>
          <w:sz w:val="24"/>
          <w:szCs w:val="24"/>
          <w:lang w:eastAsia="pl-PL"/>
        </w:rPr>
        <w:t>postępowaniu</w:t>
      </w:r>
      <w:r w:rsidR="006E0DAA" w:rsidRPr="00CF70CF">
        <w:rPr>
          <w:rFonts w:ascii="Times New Roman" w:eastAsia="Times New Roman" w:hAnsi="Times New Roman" w:cs="Times New Roman"/>
          <w:sz w:val="24"/>
          <w:szCs w:val="24"/>
          <w:lang w:eastAsia="pl-PL"/>
        </w:rPr>
        <w:t xml:space="preserve"> </w:t>
      </w:r>
      <w:r w:rsidRPr="00CF70CF">
        <w:rPr>
          <w:rFonts w:ascii="Times New Roman" w:eastAsia="Times New Roman" w:hAnsi="Times New Roman" w:cs="Times New Roman"/>
          <w:sz w:val="24"/>
          <w:szCs w:val="24"/>
          <w:lang w:eastAsia="pl-PL"/>
        </w:rPr>
        <w:t>o</w:t>
      </w:r>
      <w:r w:rsidR="006E0DAA" w:rsidRPr="00CF70CF">
        <w:rPr>
          <w:rFonts w:ascii="Times New Roman" w:eastAsia="Times New Roman" w:hAnsi="Times New Roman" w:cs="Times New Roman"/>
          <w:sz w:val="24"/>
          <w:szCs w:val="24"/>
          <w:lang w:eastAsia="pl-PL"/>
        </w:rPr>
        <w:t xml:space="preserve"> </w:t>
      </w:r>
      <w:r w:rsidRPr="00CF70CF">
        <w:rPr>
          <w:rFonts w:ascii="Times New Roman" w:eastAsia="Times New Roman" w:hAnsi="Times New Roman" w:cs="Times New Roman"/>
          <w:sz w:val="24"/>
          <w:szCs w:val="24"/>
          <w:lang w:eastAsia="pl-PL"/>
        </w:rPr>
        <w:t>udzielenie</w:t>
      </w:r>
      <w:r w:rsidR="006E0DAA" w:rsidRPr="00CF70CF">
        <w:rPr>
          <w:rFonts w:ascii="Times New Roman" w:eastAsia="Times New Roman" w:hAnsi="Times New Roman" w:cs="Times New Roman"/>
          <w:sz w:val="24"/>
          <w:szCs w:val="24"/>
          <w:lang w:eastAsia="pl-PL"/>
        </w:rPr>
        <w:t xml:space="preserve"> </w:t>
      </w:r>
      <w:r w:rsidRPr="00CF70CF">
        <w:rPr>
          <w:rFonts w:ascii="Times New Roman" w:eastAsia="Times New Roman" w:hAnsi="Times New Roman" w:cs="Times New Roman"/>
          <w:sz w:val="24"/>
          <w:szCs w:val="24"/>
          <w:lang w:eastAsia="pl-PL"/>
        </w:rPr>
        <w:t>zamówienia,</w:t>
      </w:r>
      <w:r w:rsidR="006E0DAA" w:rsidRPr="00CF70CF">
        <w:rPr>
          <w:rFonts w:ascii="Times New Roman" w:eastAsia="Times New Roman" w:hAnsi="Times New Roman" w:cs="Times New Roman"/>
          <w:sz w:val="24"/>
          <w:szCs w:val="24"/>
          <w:lang w:eastAsia="pl-PL"/>
        </w:rPr>
        <w:t xml:space="preserve"> </w:t>
      </w:r>
      <w:r w:rsidRPr="00CF70CF">
        <w:rPr>
          <w:rFonts w:ascii="Times New Roman" w:eastAsia="Times New Roman" w:hAnsi="Times New Roman" w:cs="Times New Roman"/>
          <w:sz w:val="24"/>
          <w:szCs w:val="24"/>
          <w:lang w:eastAsia="pl-PL"/>
        </w:rPr>
        <w:t>a</w:t>
      </w:r>
      <w:r w:rsidR="006E0DAA" w:rsidRPr="00CF70CF">
        <w:rPr>
          <w:rFonts w:ascii="Times New Roman" w:eastAsia="Times New Roman" w:hAnsi="Times New Roman" w:cs="Times New Roman"/>
          <w:sz w:val="24"/>
          <w:szCs w:val="24"/>
          <w:lang w:eastAsia="pl-PL"/>
        </w:rPr>
        <w:t xml:space="preserve"> </w:t>
      </w:r>
      <w:r w:rsidRPr="00CF70CF">
        <w:rPr>
          <w:rFonts w:ascii="Times New Roman" w:eastAsia="Times New Roman" w:hAnsi="Times New Roman" w:cs="Times New Roman"/>
          <w:sz w:val="24"/>
          <w:szCs w:val="24"/>
          <w:lang w:eastAsia="pl-PL"/>
        </w:rPr>
        <w:t>jeżeli</w:t>
      </w:r>
      <w:r w:rsidR="006E0DAA" w:rsidRPr="00CF70CF">
        <w:rPr>
          <w:rFonts w:ascii="Times New Roman" w:eastAsia="Times New Roman" w:hAnsi="Times New Roman" w:cs="Times New Roman"/>
          <w:sz w:val="24"/>
          <w:szCs w:val="24"/>
          <w:lang w:eastAsia="pl-PL"/>
        </w:rPr>
        <w:t xml:space="preserve"> </w:t>
      </w:r>
      <w:r w:rsidRPr="00CF70CF">
        <w:rPr>
          <w:rFonts w:ascii="Times New Roman" w:eastAsia="Times New Roman" w:hAnsi="Times New Roman" w:cs="Times New Roman"/>
          <w:sz w:val="24"/>
          <w:szCs w:val="24"/>
          <w:lang w:eastAsia="pl-PL"/>
        </w:rPr>
        <w:t>odwołanie</w:t>
      </w:r>
      <w:r w:rsidR="006E0DAA" w:rsidRPr="00CF70CF">
        <w:rPr>
          <w:rFonts w:ascii="Times New Roman" w:eastAsia="Times New Roman" w:hAnsi="Times New Roman" w:cs="Times New Roman"/>
          <w:sz w:val="24"/>
          <w:szCs w:val="24"/>
          <w:lang w:eastAsia="pl-PL"/>
        </w:rPr>
        <w:t xml:space="preserve"> </w:t>
      </w:r>
      <w:r w:rsidRPr="00CF70CF">
        <w:rPr>
          <w:rFonts w:ascii="Times New Roman" w:eastAsia="Times New Roman" w:hAnsi="Times New Roman" w:cs="Times New Roman"/>
          <w:sz w:val="24"/>
          <w:szCs w:val="24"/>
          <w:lang w:eastAsia="pl-PL"/>
        </w:rPr>
        <w:t>dotyczy</w:t>
      </w:r>
      <w:r w:rsidR="006E0DAA" w:rsidRPr="00CF70CF">
        <w:rPr>
          <w:rFonts w:ascii="Times New Roman" w:eastAsia="Times New Roman" w:hAnsi="Times New Roman" w:cs="Times New Roman"/>
          <w:sz w:val="24"/>
          <w:szCs w:val="24"/>
          <w:lang w:eastAsia="pl-PL"/>
        </w:rPr>
        <w:t xml:space="preserve"> </w:t>
      </w:r>
      <w:r w:rsidRPr="00CF70CF">
        <w:rPr>
          <w:rFonts w:ascii="Times New Roman" w:eastAsia="Times New Roman" w:hAnsi="Times New Roman" w:cs="Times New Roman"/>
          <w:sz w:val="24"/>
          <w:szCs w:val="24"/>
          <w:lang w:eastAsia="pl-PL"/>
        </w:rPr>
        <w:t>treści</w:t>
      </w:r>
      <w:r w:rsidR="006E0DAA" w:rsidRPr="00CF70CF">
        <w:rPr>
          <w:rFonts w:ascii="Times New Roman" w:eastAsia="Times New Roman" w:hAnsi="Times New Roman" w:cs="Times New Roman"/>
          <w:sz w:val="24"/>
          <w:szCs w:val="24"/>
          <w:lang w:eastAsia="pl-PL"/>
        </w:rPr>
        <w:t xml:space="preserve"> </w:t>
      </w:r>
      <w:r w:rsidRPr="00CF70CF">
        <w:rPr>
          <w:rFonts w:ascii="Times New Roman" w:eastAsia="Times New Roman" w:hAnsi="Times New Roman" w:cs="Times New Roman"/>
          <w:sz w:val="24"/>
          <w:szCs w:val="24"/>
          <w:lang w:eastAsia="pl-PL"/>
        </w:rPr>
        <w:t>ogłoszenia</w:t>
      </w:r>
      <w:r w:rsidR="006E0DAA" w:rsidRPr="00CF70CF">
        <w:rPr>
          <w:rFonts w:ascii="Times New Roman" w:eastAsia="Times New Roman" w:hAnsi="Times New Roman" w:cs="Times New Roman"/>
          <w:sz w:val="24"/>
          <w:szCs w:val="24"/>
          <w:lang w:eastAsia="pl-PL"/>
        </w:rPr>
        <w:t xml:space="preserve"> </w:t>
      </w:r>
      <w:r w:rsidRPr="00CF70CF">
        <w:rPr>
          <w:rFonts w:ascii="Times New Roman" w:eastAsia="Times New Roman" w:hAnsi="Times New Roman" w:cs="Times New Roman"/>
          <w:sz w:val="24"/>
          <w:szCs w:val="24"/>
          <w:lang w:eastAsia="pl-PL"/>
        </w:rPr>
        <w:t>o</w:t>
      </w:r>
      <w:r w:rsidR="006E0DAA" w:rsidRPr="00CF70CF">
        <w:rPr>
          <w:rFonts w:ascii="Times New Roman" w:eastAsia="Times New Roman" w:hAnsi="Times New Roman" w:cs="Times New Roman"/>
          <w:sz w:val="24"/>
          <w:szCs w:val="24"/>
          <w:lang w:eastAsia="pl-PL"/>
        </w:rPr>
        <w:t xml:space="preserve"> </w:t>
      </w:r>
      <w:r w:rsidRPr="00CF70CF">
        <w:rPr>
          <w:rFonts w:ascii="Times New Roman" w:eastAsia="Times New Roman" w:hAnsi="Times New Roman" w:cs="Times New Roman"/>
          <w:sz w:val="24"/>
          <w:szCs w:val="24"/>
          <w:lang w:eastAsia="pl-PL"/>
        </w:rPr>
        <w:t>zamówieniu</w:t>
      </w:r>
      <w:r w:rsidR="006E0DAA" w:rsidRPr="00CF70CF">
        <w:rPr>
          <w:rFonts w:ascii="Times New Roman" w:eastAsia="Times New Roman" w:hAnsi="Times New Roman" w:cs="Times New Roman"/>
          <w:sz w:val="24"/>
          <w:szCs w:val="24"/>
          <w:lang w:eastAsia="pl-PL"/>
        </w:rPr>
        <w:t xml:space="preserve"> </w:t>
      </w:r>
      <w:r w:rsidRPr="00CF70CF">
        <w:rPr>
          <w:rFonts w:ascii="Times New Roman" w:eastAsia="Times New Roman" w:hAnsi="Times New Roman" w:cs="Times New Roman"/>
          <w:sz w:val="24"/>
          <w:szCs w:val="24"/>
          <w:lang w:eastAsia="pl-PL"/>
        </w:rPr>
        <w:t>lub</w:t>
      </w:r>
      <w:r w:rsidR="006E0DAA" w:rsidRPr="00CF70CF">
        <w:rPr>
          <w:rFonts w:ascii="Times New Roman" w:eastAsia="Times New Roman" w:hAnsi="Times New Roman" w:cs="Times New Roman"/>
          <w:sz w:val="24"/>
          <w:szCs w:val="24"/>
          <w:lang w:eastAsia="pl-PL"/>
        </w:rPr>
        <w:t xml:space="preserve"> </w:t>
      </w:r>
      <w:r w:rsidRPr="00CF70CF">
        <w:rPr>
          <w:rFonts w:ascii="Times New Roman" w:eastAsia="Times New Roman" w:hAnsi="Times New Roman" w:cs="Times New Roman"/>
          <w:sz w:val="24"/>
          <w:szCs w:val="24"/>
          <w:lang w:eastAsia="pl-PL"/>
        </w:rPr>
        <w:t>dokumentów</w:t>
      </w:r>
      <w:r w:rsidR="006E0DAA" w:rsidRPr="00CF70CF">
        <w:rPr>
          <w:rFonts w:ascii="Times New Roman" w:eastAsia="Times New Roman" w:hAnsi="Times New Roman" w:cs="Times New Roman"/>
          <w:sz w:val="24"/>
          <w:szCs w:val="24"/>
          <w:lang w:eastAsia="pl-PL"/>
        </w:rPr>
        <w:t xml:space="preserve"> </w:t>
      </w:r>
      <w:r w:rsidRPr="00CF70CF">
        <w:rPr>
          <w:rFonts w:ascii="Times New Roman" w:eastAsia="Times New Roman" w:hAnsi="Times New Roman" w:cs="Times New Roman"/>
          <w:sz w:val="24"/>
          <w:szCs w:val="24"/>
          <w:lang w:eastAsia="pl-PL"/>
        </w:rPr>
        <w:t>zamówienia,</w:t>
      </w:r>
      <w:r w:rsidR="006E0DAA" w:rsidRPr="00CF70CF">
        <w:rPr>
          <w:rFonts w:ascii="Times New Roman" w:eastAsia="Times New Roman" w:hAnsi="Times New Roman" w:cs="Times New Roman"/>
          <w:sz w:val="24"/>
          <w:szCs w:val="24"/>
          <w:lang w:eastAsia="pl-PL"/>
        </w:rPr>
        <w:t xml:space="preserve"> </w:t>
      </w:r>
      <w:r w:rsidRPr="00CF70CF">
        <w:rPr>
          <w:rFonts w:ascii="Times New Roman" w:eastAsia="Times New Roman" w:hAnsi="Times New Roman" w:cs="Times New Roman"/>
          <w:sz w:val="24"/>
          <w:szCs w:val="24"/>
          <w:lang w:eastAsia="pl-PL"/>
        </w:rPr>
        <w:t>zamieszcza</w:t>
      </w:r>
      <w:r w:rsidR="006E0DAA" w:rsidRPr="00CF70CF">
        <w:rPr>
          <w:rFonts w:ascii="Times New Roman" w:eastAsia="Times New Roman" w:hAnsi="Times New Roman" w:cs="Times New Roman"/>
          <w:sz w:val="24"/>
          <w:szCs w:val="24"/>
          <w:lang w:eastAsia="pl-PL"/>
        </w:rPr>
        <w:t xml:space="preserve"> </w:t>
      </w:r>
      <w:r w:rsidRPr="00CF70CF">
        <w:rPr>
          <w:rFonts w:ascii="Times New Roman" w:eastAsia="Times New Roman" w:hAnsi="Times New Roman" w:cs="Times New Roman"/>
          <w:sz w:val="24"/>
          <w:szCs w:val="24"/>
          <w:lang w:eastAsia="pl-PL"/>
        </w:rPr>
        <w:t>ją</w:t>
      </w:r>
      <w:r w:rsidR="006E0DAA" w:rsidRPr="00CF70CF">
        <w:rPr>
          <w:rFonts w:ascii="Times New Roman" w:eastAsia="Times New Roman" w:hAnsi="Times New Roman" w:cs="Times New Roman"/>
          <w:sz w:val="24"/>
          <w:szCs w:val="24"/>
          <w:lang w:eastAsia="pl-PL"/>
        </w:rPr>
        <w:t xml:space="preserve"> </w:t>
      </w:r>
      <w:r w:rsidRPr="00CF70CF">
        <w:rPr>
          <w:rFonts w:ascii="Times New Roman" w:eastAsia="Times New Roman" w:hAnsi="Times New Roman" w:cs="Times New Roman"/>
          <w:sz w:val="24"/>
          <w:szCs w:val="24"/>
          <w:lang w:eastAsia="pl-PL"/>
        </w:rPr>
        <w:t>również</w:t>
      </w:r>
      <w:r w:rsidR="006E0DAA" w:rsidRPr="00CF70CF">
        <w:rPr>
          <w:rFonts w:ascii="Times New Roman" w:eastAsia="Times New Roman" w:hAnsi="Times New Roman" w:cs="Times New Roman"/>
          <w:sz w:val="24"/>
          <w:szCs w:val="24"/>
          <w:lang w:eastAsia="pl-PL"/>
        </w:rPr>
        <w:t xml:space="preserve"> </w:t>
      </w:r>
      <w:r w:rsidRPr="00CF70CF">
        <w:rPr>
          <w:rFonts w:ascii="Times New Roman" w:eastAsia="Times New Roman" w:hAnsi="Times New Roman" w:cs="Times New Roman"/>
          <w:sz w:val="24"/>
          <w:szCs w:val="24"/>
          <w:lang w:eastAsia="pl-PL"/>
        </w:rPr>
        <w:t>na</w:t>
      </w:r>
      <w:r w:rsidR="006E0DAA" w:rsidRPr="00CF70CF">
        <w:rPr>
          <w:rFonts w:ascii="Times New Roman" w:eastAsia="Times New Roman" w:hAnsi="Times New Roman" w:cs="Times New Roman"/>
          <w:sz w:val="24"/>
          <w:szCs w:val="24"/>
          <w:lang w:eastAsia="pl-PL"/>
        </w:rPr>
        <w:t xml:space="preserve"> </w:t>
      </w:r>
      <w:r w:rsidRPr="00CF70CF">
        <w:rPr>
          <w:rFonts w:ascii="Times New Roman" w:eastAsia="Times New Roman" w:hAnsi="Times New Roman" w:cs="Times New Roman"/>
          <w:sz w:val="24"/>
          <w:szCs w:val="24"/>
          <w:lang w:eastAsia="pl-PL"/>
        </w:rPr>
        <w:t>stronie</w:t>
      </w:r>
      <w:r w:rsidR="006E0DAA" w:rsidRPr="00CF70CF">
        <w:rPr>
          <w:rFonts w:ascii="Times New Roman" w:eastAsia="Times New Roman" w:hAnsi="Times New Roman" w:cs="Times New Roman"/>
          <w:sz w:val="24"/>
          <w:szCs w:val="24"/>
          <w:lang w:eastAsia="pl-PL"/>
        </w:rPr>
        <w:t xml:space="preserve"> </w:t>
      </w:r>
      <w:r w:rsidRPr="00CF70CF">
        <w:rPr>
          <w:rFonts w:ascii="Times New Roman" w:eastAsia="Times New Roman" w:hAnsi="Times New Roman" w:cs="Times New Roman"/>
          <w:sz w:val="24"/>
          <w:szCs w:val="24"/>
          <w:lang w:eastAsia="pl-PL"/>
        </w:rPr>
        <w:t>internetowej,</w:t>
      </w:r>
      <w:r w:rsidR="006E0DAA" w:rsidRPr="00CF70CF">
        <w:rPr>
          <w:rFonts w:ascii="Times New Roman" w:eastAsia="Times New Roman" w:hAnsi="Times New Roman" w:cs="Times New Roman"/>
          <w:sz w:val="24"/>
          <w:szCs w:val="24"/>
          <w:lang w:eastAsia="pl-PL"/>
        </w:rPr>
        <w:t xml:space="preserve"> </w:t>
      </w:r>
      <w:r w:rsidRPr="00CF70CF">
        <w:rPr>
          <w:rFonts w:ascii="Times New Roman" w:eastAsia="Times New Roman" w:hAnsi="Times New Roman" w:cs="Times New Roman"/>
          <w:sz w:val="24"/>
          <w:szCs w:val="24"/>
          <w:lang w:eastAsia="pl-PL"/>
        </w:rPr>
        <w:t>na</w:t>
      </w:r>
      <w:r w:rsidR="006E0DAA" w:rsidRPr="00CF70CF">
        <w:rPr>
          <w:rFonts w:ascii="Times New Roman" w:eastAsia="Times New Roman" w:hAnsi="Times New Roman" w:cs="Times New Roman"/>
          <w:sz w:val="24"/>
          <w:szCs w:val="24"/>
          <w:lang w:eastAsia="pl-PL"/>
        </w:rPr>
        <w:t xml:space="preserve"> </w:t>
      </w:r>
      <w:r w:rsidRPr="00CF70CF">
        <w:rPr>
          <w:rFonts w:ascii="Times New Roman" w:eastAsia="Times New Roman" w:hAnsi="Times New Roman" w:cs="Times New Roman"/>
          <w:sz w:val="24"/>
          <w:szCs w:val="24"/>
          <w:lang w:eastAsia="pl-PL"/>
        </w:rPr>
        <w:t>której</w:t>
      </w:r>
      <w:r w:rsidR="006E0DAA" w:rsidRPr="00CF70CF">
        <w:rPr>
          <w:rFonts w:ascii="Times New Roman" w:eastAsia="Times New Roman" w:hAnsi="Times New Roman" w:cs="Times New Roman"/>
          <w:sz w:val="24"/>
          <w:szCs w:val="24"/>
          <w:lang w:eastAsia="pl-PL"/>
        </w:rPr>
        <w:t xml:space="preserve"> </w:t>
      </w:r>
      <w:r w:rsidRPr="00CF70CF">
        <w:rPr>
          <w:rFonts w:ascii="Times New Roman" w:eastAsia="Times New Roman" w:hAnsi="Times New Roman" w:cs="Times New Roman"/>
          <w:sz w:val="24"/>
          <w:szCs w:val="24"/>
          <w:lang w:eastAsia="pl-PL"/>
        </w:rPr>
        <w:t>jest</w:t>
      </w:r>
      <w:r w:rsidR="006E0DAA" w:rsidRPr="00CF70CF">
        <w:rPr>
          <w:rFonts w:ascii="Times New Roman" w:eastAsia="Times New Roman" w:hAnsi="Times New Roman" w:cs="Times New Roman"/>
          <w:sz w:val="24"/>
          <w:szCs w:val="24"/>
          <w:lang w:eastAsia="pl-PL"/>
        </w:rPr>
        <w:t xml:space="preserve"> </w:t>
      </w:r>
      <w:r w:rsidRPr="00CF70CF">
        <w:rPr>
          <w:rFonts w:ascii="Times New Roman" w:eastAsia="Times New Roman" w:hAnsi="Times New Roman" w:cs="Times New Roman"/>
          <w:sz w:val="24"/>
          <w:szCs w:val="24"/>
          <w:lang w:eastAsia="pl-PL"/>
        </w:rPr>
        <w:t>zamieszczone</w:t>
      </w:r>
      <w:r w:rsidR="006E0DAA" w:rsidRPr="00CF70CF">
        <w:rPr>
          <w:rFonts w:ascii="Times New Roman" w:eastAsia="Times New Roman" w:hAnsi="Times New Roman" w:cs="Times New Roman"/>
          <w:sz w:val="24"/>
          <w:szCs w:val="24"/>
          <w:lang w:eastAsia="pl-PL"/>
        </w:rPr>
        <w:t xml:space="preserve"> </w:t>
      </w:r>
      <w:r w:rsidRPr="00CF70CF">
        <w:rPr>
          <w:rFonts w:ascii="Times New Roman" w:eastAsia="Times New Roman" w:hAnsi="Times New Roman" w:cs="Times New Roman"/>
          <w:sz w:val="24"/>
          <w:szCs w:val="24"/>
          <w:lang w:eastAsia="pl-PL"/>
        </w:rPr>
        <w:t>ogłoszenie</w:t>
      </w:r>
      <w:r w:rsidR="006E0DAA" w:rsidRPr="00CF70CF">
        <w:rPr>
          <w:rFonts w:ascii="Times New Roman" w:eastAsia="Times New Roman" w:hAnsi="Times New Roman" w:cs="Times New Roman"/>
          <w:sz w:val="24"/>
          <w:szCs w:val="24"/>
          <w:lang w:eastAsia="pl-PL"/>
        </w:rPr>
        <w:t xml:space="preserve"> </w:t>
      </w:r>
      <w:r w:rsidRPr="00CF70CF">
        <w:rPr>
          <w:rFonts w:ascii="Times New Roman" w:eastAsia="Times New Roman" w:hAnsi="Times New Roman" w:cs="Times New Roman"/>
          <w:sz w:val="24"/>
          <w:szCs w:val="24"/>
          <w:lang w:eastAsia="pl-PL"/>
        </w:rPr>
        <w:t>o</w:t>
      </w:r>
      <w:r w:rsidR="006E0DAA" w:rsidRPr="00CF70CF">
        <w:rPr>
          <w:rFonts w:ascii="Times New Roman" w:eastAsia="Times New Roman" w:hAnsi="Times New Roman" w:cs="Times New Roman"/>
          <w:sz w:val="24"/>
          <w:szCs w:val="24"/>
          <w:lang w:eastAsia="pl-PL"/>
        </w:rPr>
        <w:t xml:space="preserve"> </w:t>
      </w:r>
      <w:r w:rsidRPr="00CF70CF">
        <w:rPr>
          <w:rFonts w:ascii="Times New Roman" w:eastAsia="Times New Roman" w:hAnsi="Times New Roman" w:cs="Times New Roman"/>
          <w:sz w:val="24"/>
          <w:szCs w:val="24"/>
          <w:lang w:eastAsia="pl-PL"/>
        </w:rPr>
        <w:t>zamówieniu</w:t>
      </w:r>
      <w:r w:rsidR="006E0DAA" w:rsidRPr="00CF70CF">
        <w:rPr>
          <w:rFonts w:ascii="Times New Roman" w:eastAsia="Times New Roman" w:hAnsi="Times New Roman" w:cs="Times New Roman"/>
          <w:sz w:val="24"/>
          <w:szCs w:val="24"/>
          <w:lang w:eastAsia="pl-PL"/>
        </w:rPr>
        <w:t xml:space="preserve"> </w:t>
      </w:r>
      <w:r w:rsidRPr="00CF70CF">
        <w:rPr>
          <w:rFonts w:ascii="Times New Roman" w:eastAsia="Times New Roman" w:hAnsi="Times New Roman" w:cs="Times New Roman"/>
          <w:sz w:val="24"/>
          <w:szCs w:val="24"/>
          <w:lang w:eastAsia="pl-PL"/>
        </w:rPr>
        <w:t>lub</w:t>
      </w:r>
      <w:r w:rsidR="006E0DAA" w:rsidRPr="00CF70CF">
        <w:rPr>
          <w:rFonts w:ascii="Times New Roman" w:eastAsia="Times New Roman" w:hAnsi="Times New Roman" w:cs="Times New Roman"/>
          <w:sz w:val="24"/>
          <w:szCs w:val="24"/>
          <w:lang w:eastAsia="pl-PL"/>
        </w:rPr>
        <w:t xml:space="preserve"> </w:t>
      </w:r>
      <w:r w:rsidRPr="00CF70CF">
        <w:rPr>
          <w:rFonts w:ascii="Times New Roman" w:eastAsia="Times New Roman" w:hAnsi="Times New Roman" w:cs="Times New Roman"/>
          <w:sz w:val="24"/>
          <w:szCs w:val="24"/>
          <w:lang w:eastAsia="pl-PL"/>
        </w:rPr>
        <w:t>są</w:t>
      </w:r>
      <w:r w:rsidR="006E0DAA" w:rsidRPr="00CF70CF">
        <w:rPr>
          <w:rFonts w:ascii="Times New Roman" w:eastAsia="Times New Roman" w:hAnsi="Times New Roman" w:cs="Times New Roman"/>
          <w:sz w:val="24"/>
          <w:szCs w:val="24"/>
          <w:lang w:eastAsia="pl-PL"/>
        </w:rPr>
        <w:t xml:space="preserve"> </w:t>
      </w:r>
      <w:r w:rsidRPr="00CF70CF">
        <w:rPr>
          <w:rFonts w:ascii="Times New Roman" w:eastAsia="Times New Roman" w:hAnsi="Times New Roman" w:cs="Times New Roman"/>
          <w:sz w:val="24"/>
          <w:szCs w:val="24"/>
          <w:lang w:eastAsia="pl-PL"/>
        </w:rPr>
        <w:t>udostępniane</w:t>
      </w:r>
      <w:r w:rsidR="006E0DAA" w:rsidRPr="00CF70CF">
        <w:rPr>
          <w:rFonts w:ascii="Times New Roman" w:eastAsia="Times New Roman" w:hAnsi="Times New Roman" w:cs="Times New Roman"/>
          <w:sz w:val="24"/>
          <w:szCs w:val="24"/>
          <w:lang w:eastAsia="pl-PL"/>
        </w:rPr>
        <w:t xml:space="preserve"> </w:t>
      </w:r>
      <w:r w:rsidRPr="00CF70CF">
        <w:rPr>
          <w:rFonts w:ascii="Times New Roman" w:eastAsia="Times New Roman" w:hAnsi="Times New Roman" w:cs="Times New Roman"/>
          <w:sz w:val="24"/>
          <w:szCs w:val="24"/>
          <w:lang w:eastAsia="pl-PL"/>
        </w:rPr>
        <w:t>dokumenty</w:t>
      </w:r>
      <w:r w:rsidR="006E0DAA" w:rsidRPr="00CF70CF">
        <w:rPr>
          <w:rFonts w:ascii="Times New Roman" w:eastAsia="Times New Roman" w:hAnsi="Times New Roman" w:cs="Times New Roman"/>
          <w:sz w:val="24"/>
          <w:szCs w:val="24"/>
          <w:lang w:eastAsia="pl-PL"/>
        </w:rPr>
        <w:t xml:space="preserve"> </w:t>
      </w:r>
      <w:r w:rsidRPr="00CF70CF">
        <w:rPr>
          <w:rFonts w:ascii="Times New Roman" w:eastAsia="Times New Roman" w:hAnsi="Times New Roman" w:cs="Times New Roman"/>
          <w:sz w:val="24"/>
          <w:szCs w:val="24"/>
          <w:lang w:eastAsia="pl-PL"/>
        </w:rPr>
        <w:t>zamówienia,</w:t>
      </w:r>
      <w:r w:rsidR="006E0DAA" w:rsidRPr="00CF70CF">
        <w:rPr>
          <w:rFonts w:ascii="Times New Roman" w:eastAsia="Times New Roman" w:hAnsi="Times New Roman" w:cs="Times New Roman"/>
          <w:sz w:val="24"/>
          <w:szCs w:val="24"/>
          <w:lang w:eastAsia="pl-PL"/>
        </w:rPr>
        <w:t xml:space="preserve"> </w:t>
      </w:r>
      <w:r w:rsidRPr="00CF70CF">
        <w:rPr>
          <w:rFonts w:ascii="Times New Roman" w:eastAsia="Times New Roman" w:hAnsi="Times New Roman" w:cs="Times New Roman"/>
          <w:sz w:val="24"/>
          <w:szCs w:val="24"/>
          <w:lang w:eastAsia="pl-PL"/>
        </w:rPr>
        <w:t>wzywając</w:t>
      </w:r>
      <w:r w:rsidR="006E0DAA" w:rsidRPr="00CF70CF">
        <w:rPr>
          <w:rFonts w:ascii="Times New Roman" w:eastAsia="Times New Roman" w:hAnsi="Times New Roman" w:cs="Times New Roman"/>
          <w:sz w:val="24"/>
          <w:szCs w:val="24"/>
          <w:lang w:eastAsia="pl-PL"/>
        </w:rPr>
        <w:t xml:space="preserve"> </w:t>
      </w:r>
      <w:r w:rsidRPr="00CF70CF">
        <w:rPr>
          <w:rFonts w:ascii="Times New Roman" w:eastAsia="Times New Roman" w:hAnsi="Times New Roman" w:cs="Times New Roman"/>
          <w:sz w:val="24"/>
          <w:szCs w:val="24"/>
          <w:lang w:eastAsia="pl-PL"/>
        </w:rPr>
        <w:t>wykonawców</w:t>
      </w:r>
      <w:r w:rsidR="006E0DAA" w:rsidRPr="00CF70CF">
        <w:rPr>
          <w:rFonts w:ascii="Times New Roman" w:eastAsia="Times New Roman" w:hAnsi="Times New Roman" w:cs="Times New Roman"/>
          <w:sz w:val="24"/>
          <w:szCs w:val="24"/>
          <w:lang w:eastAsia="pl-PL"/>
        </w:rPr>
        <w:t xml:space="preserve"> </w:t>
      </w:r>
      <w:r w:rsidRPr="00CF70CF">
        <w:rPr>
          <w:rFonts w:ascii="Times New Roman" w:eastAsia="Times New Roman" w:hAnsi="Times New Roman" w:cs="Times New Roman"/>
          <w:sz w:val="24"/>
          <w:szCs w:val="24"/>
          <w:lang w:eastAsia="pl-PL"/>
        </w:rPr>
        <w:t>do</w:t>
      </w:r>
      <w:r w:rsidR="006E0DAA" w:rsidRPr="00CF70CF">
        <w:rPr>
          <w:rFonts w:ascii="Times New Roman" w:eastAsia="Times New Roman" w:hAnsi="Times New Roman" w:cs="Times New Roman"/>
          <w:sz w:val="24"/>
          <w:szCs w:val="24"/>
          <w:lang w:eastAsia="pl-PL"/>
        </w:rPr>
        <w:t xml:space="preserve"> </w:t>
      </w:r>
      <w:r w:rsidRPr="00CF70CF">
        <w:rPr>
          <w:rFonts w:ascii="Times New Roman" w:eastAsia="Times New Roman" w:hAnsi="Times New Roman" w:cs="Times New Roman"/>
          <w:sz w:val="24"/>
          <w:szCs w:val="24"/>
          <w:lang w:eastAsia="pl-PL"/>
        </w:rPr>
        <w:t>przystąpienia</w:t>
      </w:r>
      <w:r w:rsidR="006E0DAA" w:rsidRPr="00CF70CF">
        <w:rPr>
          <w:rFonts w:ascii="Times New Roman" w:eastAsia="Times New Roman" w:hAnsi="Times New Roman" w:cs="Times New Roman"/>
          <w:sz w:val="24"/>
          <w:szCs w:val="24"/>
          <w:lang w:eastAsia="pl-PL"/>
        </w:rPr>
        <w:t xml:space="preserve"> </w:t>
      </w:r>
      <w:r w:rsidRPr="00CF70CF">
        <w:rPr>
          <w:rFonts w:ascii="Times New Roman" w:eastAsia="Times New Roman" w:hAnsi="Times New Roman" w:cs="Times New Roman"/>
          <w:sz w:val="24"/>
          <w:szCs w:val="24"/>
          <w:lang w:eastAsia="pl-PL"/>
        </w:rPr>
        <w:t>do</w:t>
      </w:r>
      <w:r w:rsidR="006E0DAA" w:rsidRPr="00CF70CF">
        <w:rPr>
          <w:rFonts w:ascii="Times New Roman" w:eastAsia="Times New Roman" w:hAnsi="Times New Roman" w:cs="Times New Roman"/>
          <w:sz w:val="24"/>
          <w:szCs w:val="24"/>
          <w:lang w:eastAsia="pl-PL"/>
        </w:rPr>
        <w:t xml:space="preserve"> </w:t>
      </w:r>
      <w:r w:rsidRPr="00CF70CF">
        <w:rPr>
          <w:rFonts w:ascii="Times New Roman" w:eastAsia="Times New Roman" w:hAnsi="Times New Roman" w:cs="Times New Roman"/>
          <w:sz w:val="24"/>
          <w:szCs w:val="24"/>
          <w:lang w:eastAsia="pl-PL"/>
        </w:rPr>
        <w:t>postępowania</w:t>
      </w:r>
      <w:r w:rsidR="006E0DAA" w:rsidRPr="00CF70CF">
        <w:rPr>
          <w:rFonts w:ascii="Times New Roman" w:eastAsia="Times New Roman" w:hAnsi="Times New Roman" w:cs="Times New Roman"/>
          <w:sz w:val="24"/>
          <w:szCs w:val="24"/>
          <w:lang w:eastAsia="pl-PL"/>
        </w:rPr>
        <w:t xml:space="preserve"> </w:t>
      </w:r>
      <w:r w:rsidRPr="00CF70CF">
        <w:rPr>
          <w:rFonts w:ascii="Times New Roman" w:eastAsia="Times New Roman" w:hAnsi="Times New Roman" w:cs="Times New Roman"/>
          <w:sz w:val="24"/>
          <w:szCs w:val="24"/>
          <w:lang w:eastAsia="pl-PL"/>
        </w:rPr>
        <w:t>odwoławczego.</w:t>
      </w:r>
    </w:p>
    <w:p w14:paraId="425005C3" w14:textId="77777777" w:rsidR="00F96B1B" w:rsidRPr="00CF70CF" w:rsidRDefault="00F96B1B" w:rsidP="00885433">
      <w:pPr>
        <w:numPr>
          <w:ilvl w:val="0"/>
          <w:numId w:val="126"/>
        </w:numPr>
        <w:tabs>
          <w:tab w:val="left" w:pos="426"/>
        </w:tabs>
        <w:spacing w:after="0"/>
        <w:ind w:left="426" w:hanging="426"/>
        <w:jc w:val="both"/>
        <w:rPr>
          <w:rFonts w:ascii="Times New Roman" w:eastAsia="Times New Roman" w:hAnsi="Times New Roman" w:cs="Times New Roman"/>
          <w:sz w:val="24"/>
          <w:szCs w:val="24"/>
          <w:lang w:eastAsia="pl-PL"/>
        </w:rPr>
      </w:pPr>
      <w:r w:rsidRPr="00CF70CF">
        <w:rPr>
          <w:rFonts w:ascii="Times New Roman" w:eastAsia="Times New Roman" w:hAnsi="Times New Roman" w:cs="Times New Roman"/>
          <w:sz w:val="24"/>
          <w:szCs w:val="24"/>
          <w:lang w:eastAsia="pl-PL"/>
        </w:rPr>
        <w:lastRenderedPageBreak/>
        <w:t>Wykonawca</w:t>
      </w:r>
      <w:r w:rsidR="006E0DAA" w:rsidRPr="00CF70CF">
        <w:rPr>
          <w:rFonts w:ascii="Times New Roman" w:eastAsia="Times New Roman" w:hAnsi="Times New Roman" w:cs="Times New Roman"/>
          <w:sz w:val="24"/>
          <w:szCs w:val="24"/>
          <w:lang w:eastAsia="pl-PL"/>
        </w:rPr>
        <w:t xml:space="preserve"> </w:t>
      </w:r>
      <w:r w:rsidRPr="00CF70CF">
        <w:rPr>
          <w:rFonts w:ascii="Times New Roman" w:eastAsia="Times New Roman" w:hAnsi="Times New Roman" w:cs="Times New Roman"/>
          <w:sz w:val="24"/>
          <w:szCs w:val="24"/>
          <w:lang w:eastAsia="pl-PL"/>
        </w:rPr>
        <w:t>może</w:t>
      </w:r>
      <w:r w:rsidR="006E0DAA" w:rsidRPr="00CF70CF">
        <w:rPr>
          <w:rFonts w:ascii="Times New Roman" w:eastAsia="Times New Roman" w:hAnsi="Times New Roman" w:cs="Times New Roman"/>
          <w:sz w:val="24"/>
          <w:szCs w:val="24"/>
          <w:lang w:eastAsia="pl-PL"/>
        </w:rPr>
        <w:t xml:space="preserve"> </w:t>
      </w:r>
      <w:r w:rsidRPr="00CF70CF">
        <w:rPr>
          <w:rFonts w:ascii="Times New Roman" w:eastAsia="Times New Roman" w:hAnsi="Times New Roman" w:cs="Times New Roman"/>
          <w:sz w:val="24"/>
          <w:szCs w:val="24"/>
          <w:lang w:eastAsia="pl-PL"/>
        </w:rPr>
        <w:t>zgłosić</w:t>
      </w:r>
      <w:r w:rsidR="006E0DAA" w:rsidRPr="00CF70CF">
        <w:rPr>
          <w:rFonts w:ascii="Times New Roman" w:eastAsia="Times New Roman" w:hAnsi="Times New Roman" w:cs="Times New Roman"/>
          <w:sz w:val="24"/>
          <w:szCs w:val="24"/>
          <w:lang w:eastAsia="pl-PL"/>
        </w:rPr>
        <w:t xml:space="preserve"> </w:t>
      </w:r>
      <w:r w:rsidRPr="00CF70CF">
        <w:rPr>
          <w:rFonts w:ascii="Times New Roman" w:eastAsia="Times New Roman" w:hAnsi="Times New Roman" w:cs="Times New Roman"/>
          <w:sz w:val="24"/>
          <w:szCs w:val="24"/>
          <w:lang w:eastAsia="pl-PL"/>
        </w:rPr>
        <w:t>przystąpienie</w:t>
      </w:r>
      <w:r w:rsidR="006E0DAA" w:rsidRPr="00CF70CF">
        <w:rPr>
          <w:rFonts w:ascii="Times New Roman" w:eastAsia="Times New Roman" w:hAnsi="Times New Roman" w:cs="Times New Roman"/>
          <w:sz w:val="24"/>
          <w:szCs w:val="24"/>
          <w:lang w:eastAsia="pl-PL"/>
        </w:rPr>
        <w:t xml:space="preserve"> </w:t>
      </w:r>
      <w:r w:rsidRPr="00CF70CF">
        <w:rPr>
          <w:rFonts w:ascii="Times New Roman" w:eastAsia="Times New Roman" w:hAnsi="Times New Roman" w:cs="Times New Roman"/>
          <w:sz w:val="24"/>
          <w:szCs w:val="24"/>
          <w:lang w:eastAsia="pl-PL"/>
        </w:rPr>
        <w:t>do</w:t>
      </w:r>
      <w:r w:rsidR="006E0DAA" w:rsidRPr="00CF70CF">
        <w:rPr>
          <w:rFonts w:ascii="Times New Roman" w:eastAsia="Times New Roman" w:hAnsi="Times New Roman" w:cs="Times New Roman"/>
          <w:sz w:val="24"/>
          <w:szCs w:val="24"/>
          <w:lang w:eastAsia="pl-PL"/>
        </w:rPr>
        <w:t xml:space="preserve"> </w:t>
      </w:r>
      <w:r w:rsidRPr="00CF70CF">
        <w:rPr>
          <w:rFonts w:ascii="Times New Roman" w:eastAsia="Times New Roman" w:hAnsi="Times New Roman" w:cs="Times New Roman"/>
          <w:sz w:val="24"/>
          <w:szCs w:val="24"/>
          <w:lang w:eastAsia="pl-PL"/>
        </w:rPr>
        <w:t>postępowania</w:t>
      </w:r>
      <w:r w:rsidR="006E0DAA" w:rsidRPr="00CF70CF">
        <w:rPr>
          <w:rFonts w:ascii="Times New Roman" w:eastAsia="Times New Roman" w:hAnsi="Times New Roman" w:cs="Times New Roman"/>
          <w:sz w:val="24"/>
          <w:szCs w:val="24"/>
          <w:lang w:eastAsia="pl-PL"/>
        </w:rPr>
        <w:t xml:space="preserve"> </w:t>
      </w:r>
      <w:r w:rsidRPr="00CF70CF">
        <w:rPr>
          <w:rFonts w:ascii="Times New Roman" w:eastAsia="Times New Roman" w:hAnsi="Times New Roman" w:cs="Times New Roman"/>
          <w:sz w:val="24"/>
          <w:szCs w:val="24"/>
          <w:lang w:eastAsia="pl-PL"/>
        </w:rPr>
        <w:t>odwoławczego</w:t>
      </w:r>
      <w:r w:rsidR="006E0DAA" w:rsidRPr="00CF70CF">
        <w:rPr>
          <w:rFonts w:ascii="Times New Roman" w:eastAsia="Times New Roman" w:hAnsi="Times New Roman" w:cs="Times New Roman"/>
          <w:sz w:val="24"/>
          <w:szCs w:val="24"/>
          <w:lang w:eastAsia="pl-PL"/>
        </w:rPr>
        <w:t xml:space="preserve"> </w:t>
      </w:r>
      <w:r w:rsidRPr="00CF70CF">
        <w:rPr>
          <w:rFonts w:ascii="Times New Roman" w:eastAsia="Times New Roman" w:hAnsi="Times New Roman" w:cs="Times New Roman"/>
          <w:sz w:val="24"/>
          <w:szCs w:val="24"/>
          <w:lang w:eastAsia="pl-PL"/>
        </w:rPr>
        <w:t>w</w:t>
      </w:r>
      <w:r w:rsidR="006E0DAA" w:rsidRPr="00CF70CF">
        <w:rPr>
          <w:rFonts w:ascii="Times New Roman" w:eastAsia="Times New Roman" w:hAnsi="Times New Roman" w:cs="Times New Roman"/>
          <w:sz w:val="24"/>
          <w:szCs w:val="24"/>
          <w:lang w:eastAsia="pl-PL"/>
        </w:rPr>
        <w:t xml:space="preserve"> </w:t>
      </w:r>
      <w:r w:rsidRPr="00CF70CF">
        <w:rPr>
          <w:rFonts w:ascii="Times New Roman" w:eastAsia="Times New Roman" w:hAnsi="Times New Roman" w:cs="Times New Roman"/>
          <w:sz w:val="24"/>
          <w:szCs w:val="24"/>
          <w:lang w:eastAsia="pl-PL"/>
        </w:rPr>
        <w:t>terminie</w:t>
      </w:r>
      <w:r w:rsidR="006E0DAA" w:rsidRPr="00CF70CF">
        <w:rPr>
          <w:rFonts w:ascii="Times New Roman" w:eastAsia="Times New Roman" w:hAnsi="Times New Roman" w:cs="Times New Roman"/>
          <w:sz w:val="24"/>
          <w:szCs w:val="24"/>
          <w:lang w:eastAsia="pl-PL"/>
        </w:rPr>
        <w:t xml:space="preserve"> </w:t>
      </w:r>
      <w:r w:rsidRPr="00CF70CF">
        <w:rPr>
          <w:rFonts w:ascii="Times New Roman" w:eastAsia="Times New Roman" w:hAnsi="Times New Roman" w:cs="Times New Roman"/>
          <w:sz w:val="24"/>
          <w:szCs w:val="24"/>
          <w:lang w:eastAsia="pl-PL"/>
        </w:rPr>
        <w:t>3</w:t>
      </w:r>
      <w:r w:rsidR="006E0DAA" w:rsidRPr="00CF70CF">
        <w:rPr>
          <w:rFonts w:ascii="Times New Roman" w:eastAsia="Times New Roman" w:hAnsi="Times New Roman" w:cs="Times New Roman"/>
          <w:sz w:val="24"/>
          <w:szCs w:val="24"/>
          <w:lang w:eastAsia="pl-PL"/>
        </w:rPr>
        <w:t xml:space="preserve"> </w:t>
      </w:r>
      <w:r w:rsidRPr="00CF70CF">
        <w:rPr>
          <w:rFonts w:ascii="Times New Roman" w:eastAsia="Times New Roman" w:hAnsi="Times New Roman" w:cs="Times New Roman"/>
          <w:sz w:val="24"/>
          <w:szCs w:val="24"/>
          <w:lang w:eastAsia="pl-PL"/>
        </w:rPr>
        <w:t>dni</w:t>
      </w:r>
      <w:r w:rsidR="006E0DAA" w:rsidRPr="00CF70CF">
        <w:rPr>
          <w:rFonts w:ascii="Times New Roman" w:eastAsia="Times New Roman" w:hAnsi="Times New Roman" w:cs="Times New Roman"/>
          <w:sz w:val="24"/>
          <w:szCs w:val="24"/>
          <w:lang w:eastAsia="pl-PL"/>
        </w:rPr>
        <w:t xml:space="preserve"> </w:t>
      </w:r>
      <w:r w:rsidRPr="00CF70CF">
        <w:rPr>
          <w:rFonts w:ascii="Times New Roman" w:eastAsia="Times New Roman" w:hAnsi="Times New Roman" w:cs="Times New Roman"/>
          <w:sz w:val="24"/>
          <w:szCs w:val="24"/>
          <w:lang w:eastAsia="pl-PL"/>
        </w:rPr>
        <w:t>od</w:t>
      </w:r>
      <w:r w:rsidR="006E0DAA" w:rsidRPr="00CF70CF">
        <w:rPr>
          <w:rFonts w:ascii="Times New Roman" w:eastAsia="Times New Roman" w:hAnsi="Times New Roman" w:cs="Times New Roman"/>
          <w:sz w:val="24"/>
          <w:szCs w:val="24"/>
          <w:lang w:eastAsia="pl-PL"/>
        </w:rPr>
        <w:t xml:space="preserve"> </w:t>
      </w:r>
      <w:r w:rsidRPr="00CF70CF">
        <w:rPr>
          <w:rFonts w:ascii="Times New Roman" w:eastAsia="Times New Roman" w:hAnsi="Times New Roman" w:cs="Times New Roman"/>
          <w:sz w:val="24"/>
          <w:szCs w:val="24"/>
          <w:lang w:eastAsia="pl-PL"/>
        </w:rPr>
        <w:t>dnia</w:t>
      </w:r>
      <w:r w:rsidR="006E0DAA" w:rsidRPr="00CF70CF">
        <w:rPr>
          <w:rFonts w:ascii="Times New Roman" w:eastAsia="Times New Roman" w:hAnsi="Times New Roman" w:cs="Times New Roman"/>
          <w:sz w:val="24"/>
          <w:szCs w:val="24"/>
          <w:lang w:eastAsia="pl-PL"/>
        </w:rPr>
        <w:t xml:space="preserve"> </w:t>
      </w:r>
      <w:r w:rsidRPr="00CF70CF">
        <w:rPr>
          <w:rFonts w:ascii="Times New Roman" w:eastAsia="Times New Roman" w:hAnsi="Times New Roman" w:cs="Times New Roman"/>
          <w:sz w:val="24"/>
          <w:szCs w:val="24"/>
          <w:lang w:eastAsia="pl-PL"/>
        </w:rPr>
        <w:t>otrzymania</w:t>
      </w:r>
      <w:r w:rsidR="006E0DAA" w:rsidRPr="00CF70CF">
        <w:rPr>
          <w:rFonts w:ascii="Times New Roman" w:eastAsia="Times New Roman" w:hAnsi="Times New Roman" w:cs="Times New Roman"/>
          <w:sz w:val="24"/>
          <w:szCs w:val="24"/>
          <w:lang w:eastAsia="pl-PL"/>
        </w:rPr>
        <w:t xml:space="preserve"> </w:t>
      </w:r>
      <w:r w:rsidRPr="00CF70CF">
        <w:rPr>
          <w:rFonts w:ascii="Times New Roman" w:eastAsia="Times New Roman" w:hAnsi="Times New Roman" w:cs="Times New Roman"/>
          <w:sz w:val="24"/>
          <w:szCs w:val="24"/>
          <w:lang w:eastAsia="pl-PL"/>
        </w:rPr>
        <w:t>kopii</w:t>
      </w:r>
      <w:r w:rsidR="006E0DAA" w:rsidRPr="00CF70CF">
        <w:rPr>
          <w:rFonts w:ascii="Times New Roman" w:eastAsia="Times New Roman" w:hAnsi="Times New Roman" w:cs="Times New Roman"/>
          <w:sz w:val="24"/>
          <w:szCs w:val="24"/>
          <w:lang w:eastAsia="pl-PL"/>
        </w:rPr>
        <w:t xml:space="preserve"> </w:t>
      </w:r>
      <w:r w:rsidRPr="00CF70CF">
        <w:rPr>
          <w:rFonts w:ascii="Times New Roman" w:eastAsia="Times New Roman" w:hAnsi="Times New Roman" w:cs="Times New Roman"/>
          <w:sz w:val="24"/>
          <w:szCs w:val="24"/>
          <w:lang w:eastAsia="pl-PL"/>
        </w:rPr>
        <w:t>odwołania,</w:t>
      </w:r>
      <w:r w:rsidR="006E0DAA" w:rsidRPr="00CF70CF">
        <w:rPr>
          <w:rFonts w:ascii="Times New Roman" w:eastAsia="Times New Roman" w:hAnsi="Times New Roman" w:cs="Times New Roman"/>
          <w:sz w:val="24"/>
          <w:szCs w:val="24"/>
          <w:lang w:eastAsia="pl-PL"/>
        </w:rPr>
        <w:t xml:space="preserve"> </w:t>
      </w:r>
      <w:r w:rsidRPr="00CF70CF">
        <w:rPr>
          <w:rFonts w:ascii="Times New Roman" w:eastAsia="Times New Roman" w:hAnsi="Times New Roman" w:cs="Times New Roman"/>
          <w:sz w:val="24"/>
          <w:szCs w:val="24"/>
          <w:lang w:eastAsia="pl-PL"/>
        </w:rPr>
        <w:t>wskazując</w:t>
      </w:r>
      <w:r w:rsidR="006E0DAA" w:rsidRPr="00CF70CF">
        <w:rPr>
          <w:rFonts w:ascii="Times New Roman" w:eastAsia="Times New Roman" w:hAnsi="Times New Roman" w:cs="Times New Roman"/>
          <w:sz w:val="24"/>
          <w:szCs w:val="24"/>
          <w:lang w:eastAsia="pl-PL"/>
        </w:rPr>
        <w:t xml:space="preserve"> </w:t>
      </w:r>
      <w:r w:rsidRPr="00CF70CF">
        <w:rPr>
          <w:rFonts w:ascii="Times New Roman" w:eastAsia="Times New Roman" w:hAnsi="Times New Roman" w:cs="Times New Roman"/>
          <w:sz w:val="24"/>
          <w:szCs w:val="24"/>
          <w:lang w:eastAsia="pl-PL"/>
        </w:rPr>
        <w:t>stronę,</w:t>
      </w:r>
      <w:r w:rsidR="006E0DAA" w:rsidRPr="00CF70CF">
        <w:rPr>
          <w:rFonts w:ascii="Times New Roman" w:eastAsia="Times New Roman" w:hAnsi="Times New Roman" w:cs="Times New Roman"/>
          <w:sz w:val="24"/>
          <w:szCs w:val="24"/>
          <w:lang w:eastAsia="pl-PL"/>
        </w:rPr>
        <w:t xml:space="preserve"> </w:t>
      </w:r>
      <w:r w:rsidRPr="00CF70CF">
        <w:rPr>
          <w:rFonts w:ascii="Times New Roman" w:eastAsia="Times New Roman" w:hAnsi="Times New Roman" w:cs="Times New Roman"/>
          <w:sz w:val="24"/>
          <w:szCs w:val="24"/>
          <w:lang w:eastAsia="pl-PL"/>
        </w:rPr>
        <w:t>do</w:t>
      </w:r>
      <w:r w:rsidR="006E0DAA" w:rsidRPr="00CF70CF">
        <w:rPr>
          <w:rFonts w:ascii="Times New Roman" w:eastAsia="Times New Roman" w:hAnsi="Times New Roman" w:cs="Times New Roman"/>
          <w:sz w:val="24"/>
          <w:szCs w:val="24"/>
          <w:lang w:eastAsia="pl-PL"/>
        </w:rPr>
        <w:t xml:space="preserve"> </w:t>
      </w:r>
      <w:r w:rsidRPr="00CF70CF">
        <w:rPr>
          <w:rFonts w:ascii="Times New Roman" w:eastAsia="Times New Roman" w:hAnsi="Times New Roman" w:cs="Times New Roman"/>
          <w:sz w:val="24"/>
          <w:szCs w:val="24"/>
          <w:lang w:eastAsia="pl-PL"/>
        </w:rPr>
        <w:t>której</w:t>
      </w:r>
      <w:r w:rsidR="006E0DAA" w:rsidRPr="00CF70CF">
        <w:rPr>
          <w:rFonts w:ascii="Times New Roman" w:eastAsia="Times New Roman" w:hAnsi="Times New Roman" w:cs="Times New Roman"/>
          <w:sz w:val="24"/>
          <w:szCs w:val="24"/>
          <w:lang w:eastAsia="pl-PL"/>
        </w:rPr>
        <w:t xml:space="preserve"> </w:t>
      </w:r>
      <w:r w:rsidR="002B0C35" w:rsidRPr="00CF70CF">
        <w:rPr>
          <w:rFonts w:ascii="Times New Roman" w:eastAsia="Times New Roman" w:hAnsi="Times New Roman" w:cs="Times New Roman"/>
          <w:sz w:val="24"/>
          <w:szCs w:val="24"/>
          <w:lang w:eastAsia="pl-PL"/>
        </w:rPr>
        <w:t>przystępuje</w:t>
      </w:r>
      <w:r w:rsidR="006E0DAA" w:rsidRPr="00CF70CF">
        <w:rPr>
          <w:rFonts w:ascii="Times New Roman" w:eastAsia="Times New Roman" w:hAnsi="Times New Roman" w:cs="Times New Roman"/>
          <w:sz w:val="24"/>
          <w:szCs w:val="24"/>
          <w:lang w:eastAsia="pl-PL"/>
        </w:rPr>
        <w:t xml:space="preserve"> </w:t>
      </w:r>
      <w:r w:rsidRPr="00CF70CF">
        <w:rPr>
          <w:rFonts w:ascii="Times New Roman" w:eastAsia="Times New Roman" w:hAnsi="Times New Roman" w:cs="Times New Roman"/>
          <w:sz w:val="24"/>
          <w:szCs w:val="24"/>
          <w:lang w:eastAsia="pl-PL"/>
        </w:rPr>
        <w:t>i</w:t>
      </w:r>
      <w:r w:rsidR="006E0DAA" w:rsidRPr="00CF70CF">
        <w:rPr>
          <w:rFonts w:ascii="Times New Roman" w:eastAsia="Times New Roman" w:hAnsi="Times New Roman" w:cs="Times New Roman"/>
          <w:sz w:val="24"/>
          <w:szCs w:val="24"/>
          <w:lang w:eastAsia="pl-PL"/>
        </w:rPr>
        <w:t xml:space="preserve"> </w:t>
      </w:r>
      <w:r w:rsidRPr="00CF70CF">
        <w:rPr>
          <w:rFonts w:ascii="Times New Roman" w:eastAsia="Times New Roman" w:hAnsi="Times New Roman" w:cs="Times New Roman"/>
          <w:sz w:val="24"/>
          <w:szCs w:val="24"/>
          <w:lang w:eastAsia="pl-PL"/>
        </w:rPr>
        <w:t>interes</w:t>
      </w:r>
      <w:r w:rsidR="006E0DAA" w:rsidRPr="00CF70CF">
        <w:rPr>
          <w:rFonts w:ascii="Times New Roman" w:eastAsia="Times New Roman" w:hAnsi="Times New Roman" w:cs="Times New Roman"/>
          <w:sz w:val="24"/>
          <w:szCs w:val="24"/>
          <w:lang w:eastAsia="pl-PL"/>
        </w:rPr>
        <w:t xml:space="preserve"> </w:t>
      </w:r>
      <w:r w:rsidRPr="00CF70CF">
        <w:rPr>
          <w:rFonts w:ascii="Times New Roman" w:eastAsia="Times New Roman" w:hAnsi="Times New Roman" w:cs="Times New Roman"/>
          <w:sz w:val="24"/>
          <w:szCs w:val="24"/>
          <w:lang w:eastAsia="pl-PL"/>
        </w:rPr>
        <w:t>w</w:t>
      </w:r>
      <w:r w:rsidR="006E0DAA" w:rsidRPr="00CF70CF">
        <w:rPr>
          <w:rFonts w:ascii="Times New Roman" w:eastAsia="Times New Roman" w:hAnsi="Times New Roman" w:cs="Times New Roman"/>
          <w:sz w:val="24"/>
          <w:szCs w:val="24"/>
          <w:lang w:eastAsia="pl-PL"/>
        </w:rPr>
        <w:t xml:space="preserve"> </w:t>
      </w:r>
      <w:r w:rsidRPr="00CF70CF">
        <w:rPr>
          <w:rFonts w:ascii="Times New Roman" w:eastAsia="Times New Roman" w:hAnsi="Times New Roman" w:cs="Times New Roman"/>
          <w:sz w:val="24"/>
          <w:szCs w:val="24"/>
          <w:lang w:eastAsia="pl-PL"/>
        </w:rPr>
        <w:t>uzyskaniu</w:t>
      </w:r>
      <w:r w:rsidR="006E0DAA" w:rsidRPr="00CF70CF">
        <w:rPr>
          <w:rFonts w:ascii="Times New Roman" w:eastAsia="Times New Roman" w:hAnsi="Times New Roman" w:cs="Times New Roman"/>
          <w:sz w:val="24"/>
          <w:szCs w:val="24"/>
          <w:lang w:eastAsia="pl-PL"/>
        </w:rPr>
        <w:t xml:space="preserve"> </w:t>
      </w:r>
      <w:r w:rsidRPr="00CF70CF">
        <w:rPr>
          <w:rFonts w:ascii="Times New Roman" w:eastAsia="Times New Roman" w:hAnsi="Times New Roman" w:cs="Times New Roman"/>
          <w:sz w:val="24"/>
          <w:szCs w:val="24"/>
          <w:lang w:eastAsia="pl-PL"/>
        </w:rPr>
        <w:t>rozstrzygnięcia</w:t>
      </w:r>
      <w:r w:rsidR="006E0DAA" w:rsidRPr="00CF70CF">
        <w:rPr>
          <w:rFonts w:ascii="Times New Roman" w:eastAsia="Times New Roman" w:hAnsi="Times New Roman" w:cs="Times New Roman"/>
          <w:sz w:val="24"/>
          <w:szCs w:val="24"/>
          <w:lang w:eastAsia="pl-PL"/>
        </w:rPr>
        <w:t xml:space="preserve"> </w:t>
      </w:r>
      <w:r w:rsidRPr="00CF70CF">
        <w:rPr>
          <w:rFonts w:ascii="Times New Roman" w:eastAsia="Times New Roman" w:hAnsi="Times New Roman" w:cs="Times New Roman"/>
          <w:sz w:val="24"/>
          <w:szCs w:val="24"/>
          <w:lang w:eastAsia="pl-PL"/>
        </w:rPr>
        <w:t>na</w:t>
      </w:r>
      <w:r w:rsidR="006E0DAA" w:rsidRPr="00CF70CF">
        <w:rPr>
          <w:rFonts w:ascii="Times New Roman" w:eastAsia="Times New Roman" w:hAnsi="Times New Roman" w:cs="Times New Roman"/>
          <w:sz w:val="24"/>
          <w:szCs w:val="24"/>
          <w:lang w:eastAsia="pl-PL"/>
        </w:rPr>
        <w:t xml:space="preserve"> </w:t>
      </w:r>
      <w:r w:rsidRPr="00CF70CF">
        <w:rPr>
          <w:rFonts w:ascii="Times New Roman" w:eastAsia="Times New Roman" w:hAnsi="Times New Roman" w:cs="Times New Roman"/>
          <w:sz w:val="24"/>
          <w:szCs w:val="24"/>
          <w:lang w:eastAsia="pl-PL"/>
        </w:rPr>
        <w:t>korzyść</w:t>
      </w:r>
      <w:r w:rsidR="006E0DAA" w:rsidRPr="00CF70CF">
        <w:rPr>
          <w:rFonts w:ascii="Times New Roman" w:eastAsia="Times New Roman" w:hAnsi="Times New Roman" w:cs="Times New Roman"/>
          <w:sz w:val="24"/>
          <w:szCs w:val="24"/>
          <w:lang w:eastAsia="pl-PL"/>
        </w:rPr>
        <w:t xml:space="preserve"> </w:t>
      </w:r>
      <w:r w:rsidRPr="00CF70CF">
        <w:rPr>
          <w:rFonts w:ascii="Times New Roman" w:eastAsia="Times New Roman" w:hAnsi="Times New Roman" w:cs="Times New Roman"/>
          <w:sz w:val="24"/>
          <w:szCs w:val="24"/>
          <w:lang w:eastAsia="pl-PL"/>
        </w:rPr>
        <w:t>strony,</w:t>
      </w:r>
      <w:r w:rsidR="006E0DAA" w:rsidRPr="00CF70CF">
        <w:rPr>
          <w:rFonts w:ascii="Times New Roman" w:eastAsia="Times New Roman" w:hAnsi="Times New Roman" w:cs="Times New Roman"/>
          <w:sz w:val="24"/>
          <w:szCs w:val="24"/>
          <w:lang w:eastAsia="pl-PL"/>
        </w:rPr>
        <w:t xml:space="preserve"> </w:t>
      </w:r>
      <w:r w:rsidRPr="00CF70CF">
        <w:rPr>
          <w:rFonts w:ascii="Times New Roman" w:eastAsia="Times New Roman" w:hAnsi="Times New Roman" w:cs="Times New Roman"/>
          <w:sz w:val="24"/>
          <w:szCs w:val="24"/>
          <w:lang w:eastAsia="pl-PL"/>
        </w:rPr>
        <w:t>do</w:t>
      </w:r>
      <w:r w:rsidR="006E0DAA" w:rsidRPr="00CF70CF">
        <w:rPr>
          <w:rFonts w:ascii="Times New Roman" w:eastAsia="Times New Roman" w:hAnsi="Times New Roman" w:cs="Times New Roman"/>
          <w:sz w:val="24"/>
          <w:szCs w:val="24"/>
          <w:lang w:eastAsia="pl-PL"/>
        </w:rPr>
        <w:t xml:space="preserve"> </w:t>
      </w:r>
      <w:r w:rsidRPr="00CF70CF">
        <w:rPr>
          <w:rFonts w:ascii="Times New Roman" w:eastAsia="Times New Roman" w:hAnsi="Times New Roman" w:cs="Times New Roman"/>
          <w:sz w:val="24"/>
          <w:szCs w:val="24"/>
          <w:lang w:eastAsia="pl-PL"/>
        </w:rPr>
        <w:t>której</w:t>
      </w:r>
      <w:r w:rsidR="006E0DAA" w:rsidRPr="00CF70CF">
        <w:rPr>
          <w:rFonts w:ascii="Times New Roman" w:eastAsia="Times New Roman" w:hAnsi="Times New Roman" w:cs="Times New Roman"/>
          <w:sz w:val="24"/>
          <w:szCs w:val="24"/>
          <w:lang w:eastAsia="pl-PL"/>
        </w:rPr>
        <w:t xml:space="preserve"> </w:t>
      </w:r>
      <w:r w:rsidRPr="00CF70CF">
        <w:rPr>
          <w:rFonts w:ascii="Times New Roman" w:eastAsia="Times New Roman" w:hAnsi="Times New Roman" w:cs="Times New Roman"/>
          <w:sz w:val="24"/>
          <w:szCs w:val="24"/>
          <w:lang w:eastAsia="pl-PL"/>
        </w:rPr>
        <w:t>przystępuje.</w:t>
      </w:r>
    </w:p>
    <w:p w14:paraId="12F9DA77" w14:textId="77777777" w:rsidR="00F96B1B" w:rsidRPr="00CF70CF" w:rsidRDefault="00F96B1B" w:rsidP="00885433">
      <w:pPr>
        <w:numPr>
          <w:ilvl w:val="0"/>
          <w:numId w:val="126"/>
        </w:numPr>
        <w:tabs>
          <w:tab w:val="left" w:pos="426"/>
        </w:tabs>
        <w:spacing w:after="0"/>
        <w:ind w:left="426" w:hanging="426"/>
        <w:jc w:val="both"/>
        <w:rPr>
          <w:rFonts w:ascii="Times New Roman" w:eastAsia="Times New Roman" w:hAnsi="Times New Roman" w:cs="Times New Roman"/>
          <w:sz w:val="24"/>
          <w:szCs w:val="24"/>
          <w:lang w:eastAsia="pl-PL"/>
        </w:rPr>
      </w:pPr>
      <w:r w:rsidRPr="00CF70CF">
        <w:rPr>
          <w:rFonts w:ascii="Times New Roman" w:eastAsia="Times New Roman" w:hAnsi="Times New Roman" w:cs="Times New Roman"/>
          <w:sz w:val="24"/>
          <w:szCs w:val="24"/>
          <w:lang w:eastAsia="pl-PL"/>
        </w:rPr>
        <w:t>Zgłoszenie</w:t>
      </w:r>
      <w:r w:rsidR="006E0DAA" w:rsidRPr="00CF70CF">
        <w:rPr>
          <w:rFonts w:ascii="Times New Roman" w:eastAsia="Times New Roman" w:hAnsi="Times New Roman" w:cs="Times New Roman"/>
          <w:sz w:val="24"/>
          <w:szCs w:val="24"/>
          <w:lang w:eastAsia="pl-PL"/>
        </w:rPr>
        <w:t xml:space="preserve"> </w:t>
      </w:r>
      <w:r w:rsidRPr="00CF70CF">
        <w:rPr>
          <w:rFonts w:ascii="Times New Roman" w:eastAsia="Times New Roman" w:hAnsi="Times New Roman" w:cs="Times New Roman"/>
          <w:sz w:val="24"/>
          <w:szCs w:val="24"/>
          <w:lang w:eastAsia="pl-PL"/>
        </w:rPr>
        <w:t>przystąpienia</w:t>
      </w:r>
      <w:r w:rsidR="006E0DAA" w:rsidRPr="00CF70CF">
        <w:rPr>
          <w:rFonts w:ascii="Times New Roman" w:eastAsia="Times New Roman" w:hAnsi="Times New Roman" w:cs="Times New Roman"/>
          <w:sz w:val="24"/>
          <w:szCs w:val="24"/>
          <w:lang w:eastAsia="pl-PL"/>
        </w:rPr>
        <w:t xml:space="preserve"> </w:t>
      </w:r>
      <w:r w:rsidRPr="00CF70CF">
        <w:rPr>
          <w:rFonts w:ascii="Times New Roman" w:eastAsia="Times New Roman" w:hAnsi="Times New Roman" w:cs="Times New Roman"/>
          <w:sz w:val="24"/>
          <w:szCs w:val="24"/>
          <w:lang w:eastAsia="pl-PL"/>
        </w:rPr>
        <w:t>doręcza</w:t>
      </w:r>
      <w:r w:rsidR="006E0DAA" w:rsidRPr="00CF70CF">
        <w:rPr>
          <w:rFonts w:ascii="Times New Roman" w:eastAsia="Times New Roman" w:hAnsi="Times New Roman" w:cs="Times New Roman"/>
          <w:sz w:val="24"/>
          <w:szCs w:val="24"/>
          <w:lang w:eastAsia="pl-PL"/>
        </w:rPr>
        <w:t xml:space="preserve"> </w:t>
      </w:r>
      <w:r w:rsidRPr="00CF70CF">
        <w:rPr>
          <w:rFonts w:ascii="Times New Roman" w:eastAsia="Times New Roman" w:hAnsi="Times New Roman" w:cs="Times New Roman"/>
          <w:sz w:val="24"/>
          <w:szCs w:val="24"/>
          <w:lang w:eastAsia="pl-PL"/>
        </w:rPr>
        <w:t>się</w:t>
      </w:r>
      <w:r w:rsidR="006E0DAA" w:rsidRPr="00CF70CF">
        <w:rPr>
          <w:rFonts w:ascii="Times New Roman" w:eastAsia="Times New Roman" w:hAnsi="Times New Roman" w:cs="Times New Roman"/>
          <w:sz w:val="24"/>
          <w:szCs w:val="24"/>
          <w:lang w:eastAsia="pl-PL"/>
        </w:rPr>
        <w:t xml:space="preserve"> </w:t>
      </w:r>
      <w:r w:rsidRPr="00CF70CF">
        <w:rPr>
          <w:rFonts w:ascii="Times New Roman" w:eastAsia="Times New Roman" w:hAnsi="Times New Roman" w:cs="Times New Roman"/>
          <w:sz w:val="24"/>
          <w:szCs w:val="24"/>
          <w:lang w:eastAsia="pl-PL"/>
        </w:rPr>
        <w:t>Prezesowi</w:t>
      </w:r>
      <w:r w:rsidR="006E0DAA" w:rsidRPr="00CF70CF">
        <w:rPr>
          <w:rFonts w:ascii="Times New Roman" w:eastAsia="Times New Roman" w:hAnsi="Times New Roman" w:cs="Times New Roman"/>
          <w:sz w:val="24"/>
          <w:szCs w:val="24"/>
          <w:lang w:eastAsia="pl-PL"/>
        </w:rPr>
        <w:t xml:space="preserve"> </w:t>
      </w:r>
      <w:r w:rsidRPr="00CF70CF">
        <w:rPr>
          <w:rFonts w:ascii="Times New Roman" w:eastAsia="Times New Roman" w:hAnsi="Times New Roman" w:cs="Times New Roman"/>
          <w:sz w:val="24"/>
          <w:szCs w:val="24"/>
          <w:lang w:eastAsia="pl-PL"/>
        </w:rPr>
        <w:t>Izby,</w:t>
      </w:r>
      <w:r w:rsidR="006E0DAA" w:rsidRPr="00CF70CF">
        <w:rPr>
          <w:rFonts w:ascii="Times New Roman" w:eastAsia="Times New Roman" w:hAnsi="Times New Roman" w:cs="Times New Roman"/>
          <w:sz w:val="24"/>
          <w:szCs w:val="24"/>
          <w:lang w:eastAsia="pl-PL"/>
        </w:rPr>
        <w:t xml:space="preserve"> </w:t>
      </w:r>
      <w:r w:rsidRPr="00CF70CF">
        <w:rPr>
          <w:rFonts w:ascii="Times New Roman" w:eastAsia="Times New Roman" w:hAnsi="Times New Roman" w:cs="Times New Roman"/>
          <w:sz w:val="24"/>
          <w:szCs w:val="24"/>
          <w:lang w:eastAsia="pl-PL"/>
        </w:rPr>
        <w:t>a</w:t>
      </w:r>
      <w:r w:rsidR="006E0DAA" w:rsidRPr="00CF70CF">
        <w:rPr>
          <w:rFonts w:ascii="Times New Roman" w:eastAsia="Times New Roman" w:hAnsi="Times New Roman" w:cs="Times New Roman"/>
          <w:sz w:val="24"/>
          <w:szCs w:val="24"/>
          <w:lang w:eastAsia="pl-PL"/>
        </w:rPr>
        <w:t xml:space="preserve"> </w:t>
      </w:r>
      <w:r w:rsidRPr="00CF70CF">
        <w:rPr>
          <w:rFonts w:ascii="Times New Roman" w:eastAsia="Times New Roman" w:hAnsi="Times New Roman" w:cs="Times New Roman"/>
          <w:sz w:val="24"/>
          <w:szCs w:val="24"/>
          <w:lang w:eastAsia="pl-PL"/>
        </w:rPr>
        <w:t>jego</w:t>
      </w:r>
      <w:r w:rsidR="006E0DAA" w:rsidRPr="00CF70CF">
        <w:rPr>
          <w:rFonts w:ascii="Times New Roman" w:eastAsia="Times New Roman" w:hAnsi="Times New Roman" w:cs="Times New Roman"/>
          <w:sz w:val="24"/>
          <w:szCs w:val="24"/>
          <w:lang w:eastAsia="pl-PL"/>
        </w:rPr>
        <w:t xml:space="preserve"> </w:t>
      </w:r>
      <w:r w:rsidRPr="00CF70CF">
        <w:rPr>
          <w:rFonts w:ascii="Times New Roman" w:eastAsia="Times New Roman" w:hAnsi="Times New Roman" w:cs="Times New Roman"/>
          <w:sz w:val="24"/>
          <w:szCs w:val="24"/>
          <w:lang w:eastAsia="pl-PL"/>
        </w:rPr>
        <w:t>kopię</w:t>
      </w:r>
      <w:r w:rsidR="006E0DAA" w:rsidRPr="00CF70CF">
        <w:rPr>
          <w:rFonts w:ascii="Times New Roman" w:eastAsia="Times New Roman" w:hAnsi="Times New Roman" w:cs="Times New Roman"/>
          <w:sz w:val="24"/>
          <w:szCs w:val="24"/>
          <w:lang w:eastAsia="pl-PL"/>
        </w:rPr>
        <w:t xml:space="preserve"> </w:t>
      </w:r>
      <w:r w:rsidRPr="00CF70CF">
        <w:rPr>
          <w:rFonts w:ascii="Times New Roman" w:eastAsia="Times New Roman" w:hAnsi="Times New Roman" w:cs="Times New Roman"/>
          <w:sz w:val="24"/>
          <w:szCs w:val="24"/>
          <w:lang w:eastAsia="pl-PL"/>
        </w:rPr>
        <w:t>przesyła</w:t>
      </w:r>
      <w:r w:rsidR="006E0DAA" w:rsidRPr="00CF70CF">
        <w:rPr>
          <w:rFonts w:ascii="Times New Roman" w:eastAsia="Times New Roman" w:hAnsi="Times New Roman" w:cs="Times New Roman"/>
          <w:sz w:val="24"/>
          <w:szCs w:val="24"/>
          <w:lang w:eastAsia="pl-PL"/>
        </w:rPr>
        <w:t xml:space="preserve"> </w:t>
      </w:r>
      <w:r w:rsidRPr="00CF70CF">
        <w:rPr>
          <w:rFonts w:ascii="Times New Roman" w:eastAsia="Times New Roman" w:hAnsi="Times New Roman" w:cs="Times New Roman"/>
          <w:sz w:val="24"/>
          <w:szCs w:val="24"/>
          <w:lang w:eastAsia="pl-PL"/>
        </w:rPr>
        <w:t>się</w:t>
      </w:r>
      <w:r w:rsidR="006E0DAA" w:rsidRPr="00CF70CF">
        <w:rPr>
          <w:rFonts w:ascii="Times New Roman" w:eastAsia="Times New Roman" w:hAnsi="Times New Roman" w:cs="Times New Roman"/>
          <w:sz w:val="24"/>
          <w:szCs w:val="24"/>
          <w:lang w:eastAsia="pl-PL"/>
        </w:rPr>
        <w:t xml:space="preserve"> </w:t>
      </w:r>
      <w:r w:rsidRPr="00CF70CF">
        <w:rPr>
          <w:rFonts w:ascii="Times New Roman" w:eastAsia="Times New Roman" w:hAnsi="Times New Roman" w:cs="Times New Roman"/>
          <w:sz w:val="24"/>
          <w:szCs w:val="24"/>
          <w:lang w:eastAsia="pl-PL"/>
        </w:rPr>
        <w:t>zamawiającemu</w:t>
      </w:r>
      <w:r w:rsidR="006E0DAA" w:rsidRPr="00CF70CF">
        <w:rPr>
          <w:rFonts w:ascii="Times New Roman" w:eastAsia="Times New Roman" w:hAnsi="Times New Roman" w:cs="Times New Roman"/>
          <w:sz w:val="24"/>
          <w:szCs w:val="24"/>
          <w:lang w:eastAsia="pl-PL"/>
        </w:rPr>
        <w:t xml:space="preserve"> </w:t>
      </w:r>
      <w:r w:rsidRPr="00CF70CF">
        <w:rPr>
          <w:rFonts w:ascii="Times New Roman" w:eastAsia="Times New Roman" w:hAnsi="Times New Roman" w:cs="Times New Roman"/>
          <w:sz w:val="24"/>
          <w:szCs w:val="24"/>
          <w:lang w:eastAsia="pl-PL"/>
        </w:rPr>
        <w:t>oraz</w:t>
      </w:r>
      <w:r w:rsidR="006E0DAA" w:rsidRPr="00CF70CF">
        <w:rPr>
          <w:rFonts w:ascii="Times New Roman" w:eastAsia="Times New Roman" w:hAnsi="Times New Roman" w:cs="Times New Roman"/>
          <w:sz w:val="24"/>
          <w:szCs w:val="24"/>
          <w:lang w:eastAsia="pl-PL"/>
        </w:rPr>
        <w:t xml:space="preserve"> </w:t>
      </w:r>
      <w:r w:rsidRPr="00CF70CF">
        <w:rPr>
          <w:rFonts w:ascii="Times New Roman" w:eastAsia="Times New Roman" w:hAnsi="Times New Roman" w:cs="Times New Roman"/>
          <w:sz w:val="24"/>
          <w:szCs w:val="24"/>
          <w:lang w:eastAsia="pl-PL"/>
        </w:rPr>
        <w:t>wykonawcy</w:t>
      </w:r>
      <w:r w:rsidR="006E0DAA" w:rsidRPr="00CF70CF">
        <w:rPr>
          <w:rFonts w:ascii="Times New Roman" w:eastAsia="Times New Roman" w:hAnsi="Times New Roman" w:cs="Times New Roman"/>
          <w:sz w:val="24"/>
          <w:szCs w:val="24"/>
          <w:lang w:eastAsia="pl-PL"/>
        </w:rPr>
        <w:t xml:space="preserve"> </w:t>
      </w:r>
      <w:r w:rsidRPr="00CF70CF">
        <w:rPr>
          <w:rFonts w:ascii="Times New Roman" w:eastAsia="Times New Roman" w:hAnsi="Times New Roman" w:cs="Times New Roman"/>
          <w:sz w:val="24"/>
          <w:szCs w:val="24"/>
          <w:lang w:eastAsia="pl-PL"/>
        </w:rPr>
        <w:t>wnoszącemu</w:t>
      </w:r>
      <w:r w:rsidR="006E0DAA" w:rsidRPr="00CF70CF">
        <w:rPr>
          <w:rFonts w:ascii="Times New Roman" w:eastAsia="Times New Roman" w:hAnsi="Times New Roman" w:cs="Times New Roman"/>
          <w:sz w:val="24"/>
          <w:szCs w:val="24"/>
          <w:lang w:eastAsia="pl-PL"/>
        </w:rPr>
        <w:t xml:space="preserve"> </w:t>
      </w:r>
      <w:r w:rsidRPr="00CF70CF">
        <w:rPr>
          <w:rFonts w:ascii="Times New Roman" w:eastAsia="Times New Roman" w:hAnsi="Times New Roman" w:cs="Times New Roman"/>
          <w:sz w:val="24"/>
          <w:szCs w:val="24"/>
          <w:lang w:eastAsia="pl-PL"/>
        </w:rPr>
        <w:t>odwołanie.</w:t>
      </w:r>
      <w:r w:rsidR="006E0DAA" w:rsidRPr="00CF70CF">
        <w:rPr>
          <w:rFonts w:ascii="Times New Roman" w:eastAsia="Times New Roman" w:hAnsi="Times New Roman" w:cs="Times New Roman"/>
          <w:sz w:val="24"/>
          <w:szCs w:val="24"/>
          <w:lang w:eastAsia="pl-PL"/>
        </w:rPr>
        <w:t xml:space="preserve"> </w:t>
      </w:r>
      <w:r w:rsidRPr="00CF70CF">
        <w:rPr>
          <w:rFonts w:ascii="Times New Roman" w:eastAsia="Times New Roman" w:hAnsi="Times New Roman" w:cs="Times New Roman"/>
          <w:sz w:val="24"/>
          <w:szCs w:val="24"/>
          <w:lang w:eastAsia="pl-PL"/>
        </w:rPr>
        <w:t>Do</w:t>
      </w:r>
      <w:r w:rsidR="006E0DAA" w:rsidRPr="00CF70CF">
        <w:rPr>
          <w:rFonts w:ascii="Times New Roman" w:eastAsia="Times New Roman" w:hAnsi="Times New Roman" w:cs="Times New Roman"/>
          <w:sz w:val="24"/>
          <w:szCs w:val="24"/>
          <w:lang w:eastAsia="pl-PL"/>
        </w:rPr>
        <w:t xml:space="preserve"> </w:t>
      </w:r>
      <w:r w:rsidRPr="00CF70CF">
        <w:rPr>
          <w:rFonts w:ascii="Times New Roman" w:eastAsia="Times New Roman" w:hAnsi="Times New Roman" w:cs="Times New Roman"/>
          <w:sz w:val="24"/>
          <w:szCs w:val="24"/>
          <w:lang w:eastAsia="pl-PL"/>
        </w:rPr>
        <w:t>zgłoszenia</w:t>
      </w:r>
      <w:r w:rsidR="006E0DAA" w:rsidRPr="00CF70CF">
        <w:rPr>
          <w:rFonts w:ascii="Times New Roman" w:eastAsia="Times New Roman" w:hAnsi="Times New Roman" w:cs="Times New Roman"/>
          <w:sz w:val="24"/>
          <w:szCs w:val="24"/>
          <w:lang w:eastAsia="pl-PL"/>
        </w:rPr>
        <w:t xml:space="preserve"> </w:t>
      </w:r>
      <w:r w:rsidRPr="00CF70CF">
        <w:rPr>
          <w:rFonts w:ascii="Times New Roman" w:eastAsia="Times New Roman" w:hAnsi="Times New Roman" w:cs="Times New Roman"/>
          <w:sz w:val="24"/>
          <w:szCs w:val="24"/>
          <w:lang w:eastAsia="pl-PL"/>
        </w:rPr>
        <w:t>przystąpienia</w:t>
      </w:r>
      <w:r w:rsidR="006E0DAA" w:rsidRPr="00CF70CF">
        <w:rPr>
          <w:rFonts w:ascii="Times New Roman" w:eastAsia="Times New Roman" w:hAnsi="Times New Roman" w:cs="Times New Roman"/>
          <w:sz w:val="24"/>
          <w:szCs w:val="24"/>
          <w:lang w:eastAsia="pl-PL"/>
        </w:rPr>
        <w:t xml:space="preserve"> </w:t>
      </w:r>
      <w:r w:rsidRPr="00CF70CF">
        <w:rPr>
          <w:rFonts w:ascii="Times New Roman" w:eastAsia="Times New Roman" w:hAnsi="Times New Roman" w:cs="Times New Roman"/>
          <w:sz w:val="24"/>
          <w:szCs w:val="24"/>
          <w:lang w:eastAsia="pl-PL"/>
        </w:rPr>
        <w:t>dołącza</w:t>
      </w:r>
      <w:r w:rsidR="006E0DAA" w:rsidRPr="00CF70CF">
        <w:rPr>
          <w:rFonts w:ascii="Times New Roman" w:eastAsia="Times New Roman" w:hAnsi="Times New Roman" w:cs="Times New Roman"/>
          <w:sz w:val="24"/>
          <w:szCs w:val="24"/>
          <w:lang w:eastAsia="pl-PL"/>
        </w:rPr>
        <w:t xml:space="preserve"> </w:t>
      </w:r>
      <w:r w:rsidRPr="00CF70CF">
        <w:rPr>
          <w:rFonts w:ascii="Times New Roman" w:eastAsia="Times New Roman" w:hAnsi="Times New Roman" w:cs="Times New Roman"/>
          <w:sz w:val="24"/>
          <w:szCs w:val="24"/>
          <w:lang w:eastAsia="pl-PL"/>
        </w:rPr>
        <w:t>się</w:t>
      </w:r>
      <w:r w:rsidR="006E0DAA" w:rsidRPr="00CF70CF">
        <w:rPr>
          <w:rFonts w:ascii="Times New Roman" w:eastAsia="Times New Roman" w:hAnsi="Times New Roman" w:cs="Times New Roman"/>
          <w:sz w:val="24"/>
          <w:szCs w:val="24"/>
          <w:lang w:eastAsia="pl-PL"/>
        </w:rPr>
        <w:t xml:space="preserve"> </w:t>
      </w:r>
      <w:r w:rsidRPr="00CF70CF">
        <w:rPr>
          <w:rFonts w:ascii="Times New Roman" w:eastAsia="Times New Roman" w:hAnsi="Times New Roman" w:cs="Times New Roman"/>
          <w:sz w:val="24"/>
          <w:szCs w:val="24"/>
          <w:lang w:eastAsia="pl-PL"/>
        </w:rPr>
        <w:t>dowód</w:t>
      </w:r>
      <w:r w:rsidR="006E0DAA" w:rsidRPr="00CF70CF">
        <w:rPr>
          <w:rFonts w:ascii="Times New Roman" w:eastAsia="Times New Roman" w:hAnsi="Times New Roman" w:cs="Times New Roman"/>
          <w:sz w:val="24"/>
          <w:szCs w:val="24"/>
          <w:lang w:eastAsia="pl-PL"/>
        </w:rPr>
        <w:t xml:space="preserve"> </w:t>
      </w:r>
      <w:r w:rsidRPr="00CF70CF">
        <w:rPr>
          <w:rFonts w:ascii="Times New Roman" w:eastAsia="Times New Roman" w:hAnsi="Times New Roman" w:cs="Times New Roman"/>
          <w:sz w:val="24"/>
          <w:szCs w:val="24"/>
          <w:lang w:eastAsia="pl-PL"/>
        </w:rPr>
        <w:t>przesłania</w:t>
      </w:r>
      <w:r w:rsidR="006E0DAA" w:rsidRPr="00CF70CF">
        <w:rPr>
          <w:rFonts w:ascii="Times New Roman" w:eastAsia="Times New Roman" w:hAnsi="Times New Roman" w:cs="Times New Roman"/>
          <w:sz w:val="24"/>
          <w:szCs w:val="24"/>
          <w:lang w:eastAsia="pl-PL"/>
        </w:rPr>
        <w:t xml:space="preserve"> </w:t>
      </w:r>
      <w:r w:rsidRPr="00CF70CF">
        <w:rPr>
          <w:rFonts w:ascii="Times New Roman" w:eastAsia="Times New Roman" w:hAnsi="Times New Roman" w:cs="Times New Roman"/>
          <w:sz w:val="24"/>
          <w:szCs w:val="24"/>
          <w:lang w:eastAsia="pl-PL"/>
        </w:rPr>
        <w:t>kopii</w:t>
      </w:r>
      <w:r w:rsidR="006E0DAA" w:rsidRPr="00CF70CF">
        <w:rPr>
          <w:rFonts w:ascii="Times New Roman" w:eastAsia="Times New Roman" w:hAnsi="Times New Roman" w:cs="Times New Roman"/>
          <w:sz w:val="24"/>
          <w:szCs w:val="24"/>
          <w:lang w:eastAsia="pl-PL"/>
        </w:rPr>
        <w:t xml:space="preserve"> </w:t>
      </w:r>
      <w:r w:rsidRPr="00CF70CF">
        <w:rPr>
          <w:rFonts w:ascii="Times New Roman" w:eastAsia="Times New Roman" w:hAnsi="Times New Roman" w:cs="Times New Roman"/>
          <w:sz w:val="24"/>
          <w:szCs w:val="24"/>
          <w:lang w:eastAsia="pl-PL"/>
        </w:rPr>
        <w:t>zgłoszenia</w:t>
      </w:r>
      <w:r w:rsidR="006E0DAA" w:rsidRPr="00CF70CF">
        <w:rPr>
          <w:rFonts w:ascii="Times New Roman" w:eastAsia="Times New Roman" w:hAnsi="Times New Roman" w:cs="Times New Roman"/>
          <w:sz w:val="24"/>
          <w:szCs w:val="24"/>
          <w:lang w:eastAsia="pl-PL"/>
        </w:rPr>
        <w:t xml:space="preserve"> </w:t>
      </w:r>
      <w:r w:rsidRPr="00CF70CF">
        <w:rPr>
          <w:rFonts w:ascii="Times New Roman" w:eastAsia="Times New Roman" w:hAnsi="Times New Roman" w:cs="Times New Roman"/>
          <w:sz w:val="24"/>
          <w:szCs w:val="24"/>
          <w:lang w:eastAsia="pl-PL"/>
        </w:rPr>
        <w:t>przystąpienia</w:t>
      </w:r>
      <w:r w:rsidR="006E0DAA" w:rsidRPr="00CF70CF">
        <w:rPr>
          <w:rFonts w:ascii="Times New Roman" w:eastAsia="Times New Roman" w:hAnsi="Times New Roman" w:cs="Times New Roman"/>
          <w:sz w:val="24"/>
          <w:szCs w:val="24"/>
          <w:lang w:eastAsia="pl-PL"/>
        </w:rPr>
        <w:t xml:space="preserve"> </w:t>
      </w:r>
      <w:r w:rsidRPr="00CF70CF">
        <w:rPr>
          <w:rFonts w:ascii="Times New Roman" w:eastAsia="Times New Roman" w:hAnsi="Times New Roman" w:cs="Times New Roman"/>
          <w:sz w:val="24"/>
          <w:szCs w:val="24"/>
          <w:lang w:eastAsia="pl-PL"/>
        </w:rPr>
        <w:t>zamawiającemu</w:t>
      </w:r>
      <w:r w:rsidR="006E0DAA" w:rsidRPr="00CF70CF">
        <w:rPr>
          <w:rFonts w:ascii="Times New Roman" w:eastAsia="Times New Roman" w:hAnsi="Times New Roman" w:cs="Times New Roman"/>
          <w:sz w:val="24"/>
          <w:szCs w:val="24"/>
          <w:lang w:eastAsia="pl-PL"/>
        </w:rPr>
        <w:t xml:space="preserve"> </w:t>
      </w:r>
      <w:r w:rsidRPr="00CF70CF">
        <w:rPr>
          <w:rFonts w:ascii="Times New Roman" w:eastAsia="Times New Roman" w:hAnsi="Times New Roman" w:cs="Times New Roman"/>
          <w:sz w:val="24"/>
          <w:szCs w:val="24"/>
          <w:lang w:eastAsia="pl-PL"/>
        </w:rPr>
        <w:t>oraz</w:t>
      </w:r>
      <w:r w:rsidR="006E0DAA" w:rsidRPr="00CF70CF">
        <w:rPr>
          <w:rFonts w:ascii="Times New Roman" w:eastAsia="Times New Roman" w:hAnsi="Times New Roman" w:cs="Times New Roman"/>
          <w:sz w:val="24"/>
          <w:szCs w:val="24"/>
          <w:lang w:eastAsia="pl-PL"/>
        </w:rPr>
        <w:t xml:space="preserve"> </w:t>
      </w:r>
      <w:r w:rsidRPr="00CF70CF">
        <w:rPr>
          <w:rFonts w:ascii="Times New Roman" w:eastAsia="Times New Roman" w:hAnsi="Times New Roman" w:cs="Times New Roman"/>
          <w:sz w:val="24"/>
          <w:szCs w:val="24"/>
          <w:lang w:eastAsia="pl-PL"/>
        </w:rPr>
        <w:t>wykonawcy</w:t>
      </w:r>
      <w:r w:rsidR="006E0DAA" w:rsidRPr="00CF70CF">
        <w:rPr>
          <w:rFonts w:ascii="Times New Roman" w:eastAsia="Times New Roman" w:hAnsi="Times New Roman" w:cs="Times New Roman"/>
          <w:sz w:val="24"/>
          <w:szCs w:val="24"/>
          <w:lang w:eastAsia="pl-PL"/>
        </w:rPr>
        <w:t xml:space="preserve"> </w:t>
      </w:r>
      <w:r w:rsidRPr="00CF70CF">
        <w:rPr>
          <w:rFonts w:ascii="Times New Roman" w:eastAsia="Times New Roman" w:hAnsi="Times New Roman" w:cs="Times New Roman"/>
          <w:sz w:val="24"/>
          <w:szCs w:val="24"/>
          <w:lang w:eastAsia="pl-PL"/>
        </w:rPr>
        <w:t>wnoszącemu</w:t>
      </w:r>
      <w:r w:rsidR="006E0DAA" w:rsidRPr="00CF70CF">
        <w:rPr>
          <w:rFonts w:ascii="Times New Roman" w:eastAsia="Times New Roman" w:hAnsi="Times New Roman" w:cs="Times New Roman"/>
          <w:sz w:val="24"/>
          <w:szCs w:val="24"/>
          <w:lang w:eastAsia="pl-PL"/>
        </w:rPr>
        <w:t xml:space="preserve"> </w:t>
      </w:r>
      <w:r w:rsidRPr="00CF70CF">
        <w:rPr>
          <w:rFonts w:ascii="Times New Roman" w:eastAsia="Times New Roman" w:hAnsi="Times New Roman" w:cs="Times New Roman"/>
          <w:sz w:val="24"/>
          <w:szCs w:val="24"/>
          <w:lang w:eastAsia="pl-PL"/>
        </w:rPr>
        <w:t>odwołanie.</w:t>
      </w:r>
    </w:p>
    <w:p w14:paraId="163ECBCB" w14:textId="77777777" w:rsidR="00F96B1B" w:rsidRPr="00CF70CF" w:rsidRDefault="00F96B1B" w:rsidP="00885433">
      <w:pPr>
        <w:numPr>
          <w:ilvl w:val="0"/>
          <w:numId w:val="126"/>
        </w:numPr>
        <w:tabs>
          <w:tab w:val="left" w:pos="426"/>
        </w:tabs>
        <w:spacing w:after="0"/>
        <w:ind w:left="426" w:hanging="426"/>
        <w:jc w:val="both"/>
        <w:rPr>
          <w:rFonts w:ascii="Times New Roman" w:eastAsia="Times New Roman" w:hAnsi="Times New Roman" w:cs="Times New Roman"/>
          <w:sz w:val="24"/>
          <w:szCs w:val="24"/>
          <w:lang w:eastAsia="pl-PL"/>
        </w:rPr>
      </w:pPr>
      <w:r w:rsidRPr="00CF70CF">
        <w:rPr>
          <w:rFonts w:ascii="Times New Roman" w:eastAsia="Times New Roman" w:hAnsi="Times New Roman" w:cs="Times New Roman"/>
          <w:sz w:val="24"/>
          <w:szCs w:val="24"/>
          <w:lang w:eastAsia="pl-PL"/>
        </w:rPr>
        <w:t>Wykonawcy,</w:t>
      </w:r>
      <w:r w:rsidR="006E0DAA" w:rsidRPr="00CF70CF">
        <w:rPr>
          <w:rFonts w:ascii="Times New Roman" w:eastAsia="Times New Roman" w:hAnsi="Times New Roman" w:cs="Times New Roman"/>
          <w:sz w:val="24"/>
          <w:szCs w:val="24"/>
          <w:lang w:eastAsia="pl-PL"/>
        </w:rPr>
        <w:t xml:space="preserve"> </w:t>
      </w:r>
      <w:r w:rsidRPr="00CF70CF">
        <w:rPr>
          <w:rFonts w:ascii="Times New Roman" w:eastAsia="Times New Roman" w:hAnsi="Times New Roman" w:cs="Times New Roman"/>
          <w:sz w:val="24"/>
          <w:szCs w:val="24"/>
          <w:lang w:eastAsia="pl-PL"/>
        </w:rPr>
        <w:t>którzy</w:t>
      </w:r>
      <w:r w:rsidR="006E0DAA" w:rsidRPr="00CF70CF">
        <w:rPr>
          <w:rFonts w:ascii="Times New Roman" w:eastAsia="Times New Roman" w:hAnsi="Times New Roman" w:cs="Times New Roman"/>
          <w:sz w:val="24"/>
          <w:szCs w:val="24"/>
          <w:lang w:eastAsia="pl-PL"/>
        </w:rPr>
        <w:t xml:space="preserve"> </w:t>
      </w:r>
      <w:r w:rsidRPr="00CF70CF">
        <w:rPr>
          <w:rFonts w:ascii="Times New Roman" w:eastAsia="Times New Roman" w:hAnsi="Times New Roman" w:cs="Times New Roman"/>
          <w:sz w:val="24"/>
          <w:szCs w:val="24"/>
          <w:lang w:eastAsia="pl-PL"/>
        </w:rPr>
        <w:t>przystąpili</w:t>
      </w:r>
      <w:r w:rsidR="006E0DAA" w:rsidRPr="00CF70CF">
        <w:rPr>
          <w:rFonts w:ascii="Times New Roman" w:eastAsia="Times New Roman" w:hAnsi="Times New Roman" w:cs="Times New Roman"/>
          <w:sz w:val="24"/>
          <w:szCs w:val="24"/>
          <w:lang w:eastAsia="pl-PL"/>
        </w:rPr>
        <w:t xml:space="preserve"> </w:t>
      </w:r>
      <w:r w:rsidRPr="00CF70CF">
        <w:rPr>
          <w:rFonts w:ascii="Times New Roman" w:eastAsia="Times New Roman" w:hAnsi="Times New Roman" w:cs="Times New Roman"/>
          <w:sz w:val="24"/>
          <w:szCs w:val="24"/>
          <w:lang w:eastAsia="pl-PL"/>
        </w:rPr>
        <w:t>do</w:t>
      </w:r>
      <w:r w:rsidR="006E0DAA" w:rsidRPr="00CF70CF">
        <w:rPr>
          <w:rFonts w:ascii="Times New Roman" w:eastAsia="Times New Roman" w:hAnsi="Times New Roman" w:cs="Times New Roman"/>
          <w:sz w:val="24"/>
          <w:szCs w:val="24"/>
          <w:lang w:eastAsia="pl-PL"/>
        </w:rPr>
        <w:t xml:space="preserve"> </w:t>
      </w:r>
      <w:r w:rsidRPr="00CF70CF">
        <w:rPr>
          <w:rFonts w:ascii="Times New Roman" w:eastAsia="Times New Roman" w:hAnsi="Times New Roman" w:cs="Times New Roman"/>
          <w:sz w:val="24"/>
          <w:szCs w:val="24"/>
          <w:lang w:eastAsia="pl-PL"/>
        </w:rPr>
        <w:t>postępowania</w:t>
      </w:r>
      <w:r w:rsidR="006E0DAA" w:rsidRPr="00CF70CF">
        <w:rPr>
          <w:rFonts w:ascii="Times New Roman" w:eastAsia="Times New Roman" w:hAnsi="Times New Roman" w:cs="Times New Roman"/>
          <w:sz w:val="24"/>
          <w:szCs w:val="24"/>
          <w:lang w:eastAsia="pl-PL"/>
        </w:rPr>
        <w:t xml:space="preserve"> </w:t>
      </w:r>
      <w:r w:rsidRPr="00CF70CF">
        <w:rPr>
          <w:rFonts w:ascii="Times New Roman" w:eastAsia="Times New Roman" w:hAnsi="Times New Roman" w:cs="Times New Roman"/>
          <w:sz w:val="24"/>
          <w:szCs w:val="24"/>
          <w:lang w:eastAsia="pl-PL"/>
        </w:rPr>
        <w:t>odwoławczego,</w:t>
      </w:r>
      <w:r w:rsidR="006E0DAA" w:rsidRPr="00CF70CF">
        <w:rPr>
          <w:rFonts w:ascii="Times New Roman" w:eastAsia="Times New Roman" w:hAnsi="Times New Roman" w:cs="Times New Roman"/>
          <w:sz w:val="24"/>
          <w:szCs w:val="24"/>
          <w:lang w:eastAsia="pl-PL"/>
        </w:rPr>
        <w:t xml:space="preserve"> </w:t>
      </w:r>
      <w:r w:rsidRPr="00CF70CF">
        <w:rPr>
          <w:rFonts w:ascii="Times New Roman" w:eastAsia="Times New Roman" w:hAnsi="Times New Roman" w:cs="Times New Roman"/>
          <w:sz w:val="24"/>
          <w:szCs w:val="24"/>
          <w:lang w:eastAsia="pl-PL"/>
        </w:rPr>
        <w:t>stają</w:t>
      </w:r>
      <w:r w:rsidR="006E0DAA" w:rsidRPr="00CF70CF">
        <w:rPr>
          <w:rFonts w:ascii="Times New Roman" w:eastAsia="Times New Roman" w:hAnsi="Times New Roman" w:cs="Times New Roman"/>
          <w:sz w:val="24"/>
          <w:szCs w:val="24"/>
          <w:lang w:eastAsia="pl-PL"/>
        </w:rPr>
        <w:t xml:space="preserve"> </w:t>
      </w:r>
      <w:r w:rsidRPr="00CF70CF">
        <w:rPr>
          <w:rFonts w:ascii="Times New Roman" w:eastAsia="Times New Roman" w:hAnsi="Times New Roman" w:cs="Times New Roman"/>
          <w:sz w:val="24"/>
          <w:szCs w:val="24"/>
          <w:lang w:eastAsia="pl-PL"/>
        </w:rPr>
        <w:t>się</w:t>
      </w:r>
      <w:r w:rsidR="006E0DAA" w:rsidRPr="00CF70CF">
        <w:rPr>
          <w:rFonts w:ascii="Times New Roman" w:eastAsia="Times New Roman" w:hAnsi="Times New Roman" w:cs="Times New Roman"/>
          <w:sz w:val="24"/>
          <w:szCs w:val="24"/>
          <w:lang w:eastAsia="pl-PL"/>
        </w:rPr>
        <w:t xml:space="preserve"> </w:t>
      </w:r>
      <w:r w:rsidRPr="00CF70CF">
        <w:rPr>
          <w:rFonts w:ascii="Times New Roman" w:eastAsia="Times New Roman" w:hAnsi="Times New Roman" w:cs="Times New Roman"/>
          <w:sz w:val="24"/>
          <w:szCs w:val="24"/>
          <w:lang w:eastAsia="pl-PL"/>
        </w:rPr>
        <w:t>uczestnikami</w:t>
      </w:r>
      <w:r w:rsidR="006E0DAA" w:rsidRPr="00CF70CF">
        <w:rPr>
          <w:rFonts w:ascii="Times New Roman" w:eastAsia="Times New Roman" w:hAnsi="Times New Roman" w:cs="Times New Roman"/>
          <w:sz w:val="24"/>
          <w:szCs w:val="24"/>
          <w:lang w:eastAsia="pl-PL"/>
        </w:rPr>
        <w:t xml:space="preserve"> </w:t>
      </w:r>
      <w:r w:rsidRPr="00CF70CF">
        <w:rPr>
          <w:rFonts w:ascii="Times New Roman" w:eastAsia="Times New Roman" w:hAnsi="Times New Roman" w:cs="Times New Roman"/>
          <w:sz w:val="24"/>
          <w:szCs w:val="24"/>
          <w:lang w:eastAsia="pl-PL"/>
        </w:rPr>
        <w:t>postępowania</w:t>
      </w:r>
      <w:r w:rsidR="006E0DAA" w:rsidRPr="00CF70CF">
        <w:rPr>
          <w:rFonts w:ascii="Times New Roman" w:eastAsia="Times New Roman" w:hAnsi="Times New Roman" w:cs="Times New Roman"/>
          <w:sz w:val="24"/>
          <w:szCs w:val="24"/>
          <w:lang w:eastAsia="pl-PL"/>
        </w:rPr>
        <w:t xml:space="preserve"> </w:t>
      </w:r>
      <w:r w:rsidRPr="00CF70CF">
        <w:rPr>
          <w:rFonts w:ascii="Times New Roman" w:eastAsia="Times New Roman" w:hAnsi="Times New Roman" w:cs="Times New Roman"/>
          <w:sz w:val="24"/>
          <w:szCs w:val="24"/>
          <w:lang w:eastAsia="pl-PL"/>
        </w:rPr>
        <w:t>odwoławczego,</w:t>
      </w:r>
      <w:r w:rsidR="006E0DAA" w:rsidRPr="00CF70CF">
        <w:rPr>
          <w:rFonts w:ascii="Times New Roman" w:eastAsia="Times New Roman" w:hAnsi="Times New Roman" w:cs="Times New Roman"/>
          <w:sz w:val="24"/>
          <w:szCs w:val="24"/>
          <w:lang w:eastAsia="pl-PL"/>
        </w:rPr>
        <w:t xml:space="preserve"> </w:t>
      </w:r>
      <w:r w:rsidRPr="00CF70CF">
        <w:rPr>
          <w:rFonts w:ascii="Times New Roman" w:eastAsia="Times New Roman" w:hAnsi="Times New Roman" w:cs="Times New Roman"/>
          <w:sz w:val="24"/>
          <w:szCs w:val="24"/>
          <w:lang w:eastAsia="pl-PL"/>
        </w:rPr>
        <w:t>jeżeli</w:t>
      </w:r>
      <w:r w:rsidR="006E0DAA" w:rsidRPr="00CF70CF">
        <w:rPr>
          <w:rFonts w:ascii="Times New Roman" w:eastAsia="Times New Roman" w:hAnsi="Times New Roman" w:cs="Times New Roman"/>
          <w:sz w:val="24"/>
          <w:szCs w:val="24"/>
          <w:lang w:eastAsia="pl-PL"/>
        </w:rPr>
        <w:t xml:space="preserve"> </w:t>
      </w:r>
      <w:r w:rsidRPr="00CF70CF">
        <w:rPr>
          <w:rFonts w:ascii="Times New Roman" w:eastAsia="Times New Roman" w:hAnsi="Times New Roman" w:cs="Times New Roman"/>
          <w:sz w:val="24"/>
          <w:szCs w:val="24"/>
          <w:lang w:eastAsia="pl-PL"/>
        </w:rPr>
        <w:t>mają</w:t>
      </w:r>
      <w:r w:rsidR="006E0DAA" w:rsidRPr="00CF70CF">
        <w:rPr>
          <w:rFonts w:ascii="Times New Roman" w:eastAsia="Times New Roman" w:hAnsi="Times New Roman" w:cs="Times New Roman"/>
          <w:sz w:val="24"/>
          <w:szCs w:val="24"/>
          <w:lang w:eastAsia="pl-PL"/>
        </w:rPr>
        <w:t xml:space="preserve"> </w:t>
      </w:r>
      <w:r w:rsidRPr="00CF70CF">
        <w:rPr>
          <w:rFonts w:ascii="Times New Roman" w:eastAsia="Times New Roman" w:hAnsi="Times New Roman" w:cs="Times New Roman"/>
          <w:sz w:val="24"/>
          <w:szCs w:val="24"/>
          <w:lang w:eastAsia="pl-PL"/>
        </w:rPr>
        <w:t>interes</w:t>
      </w:r>
      <w:r w:rsidR="006E0DAA" w:rsidRPr="00CF70CF">
        <w:rPr>
          <w:rFonts w:ascii="Times New Roman" w:eastAsia="Times New Roman" w:hAnsi="Times New Roman" w:cs="Times New Roman"/>
          <w:sz w:val="24"/>
          <w:szCs w:val="24"/>
          <w:lang w:eastAsia="pl-PL"/>
        </w:rPr>
        <w:t xml:space="preserve"> </w:t>
      </w:r>
      <w:r w:rsidRPr="00CF70CF">
        <w:rPr>
          <w:rFonts w:ascii="Times New Roman" w:eastAsia="Times New Roman" w:hAnsi="Times New Roman" w:cs="Times New Roman"/>
          <w:sz w:val="24"/>
          <w:szCs w:val="24"/>
          <w:lang w:eastAsia="pl-PL"/>
        </w:rPr>
        <w:t>w</w:t>
      </w:r>
      <w:r w:rsidR="006E0DAA" w:rsidRPr="00CF70CF">
        <w:rPr>
          <w:rFonts w:ascii="Times New Roman" w:eastAsia="Times New Roman" w:hAnsi="Times New Roman" w:cs="Times New Roman"/>
          <w:sz w:val="24"/>
          <w:szCs w:val="24"/>
          <w:lang w:eastAsia="pl-PL"/>
        </w:rPr>
        <w:t xml:space="preserve"> </w:t>
      </w:r>
      <w:r w:rsidRPr="00CF70CF">
        <w:rPr>
          <w:rFonts w:ascii="Times New Roman" w:eastAsia="Times New Roman" w:hAnsi="Times New Roman" w:cs="Times New Roman"/>
          <w:sz w:val="24"/>
          <w:szCs w:val="24"/>
          <w:lang w:eastAsia="pl-PL"/>
        </w:rPr>
        <w:t>tym,</w:t>
      </w:r>
      <w:r w:rsidR="006E0DAA" w:rsidRPr="00CF70CF">
        <w:rPr>
          <w:rFonts w:ascii="Times New Roman" w:eastAsia="Times New Roman" w:hAnsi="Times New Roman" w:cs="Times New Roman"/>
          <w:sz w:val="24"/>
          <w:szCs w:val="24"/>
          <w:lang w:eastAsia="pl-PL"/>
        </w:rPr>
        <w:t xml:space="preserve"> </w:t>
      </w:r>
      <w:r w:rsidRPr="00CF70CF">
        <w:rPr>
          <w:rFonts w:ascii="Times New Roman" w:eastAsia="Times New Roman" w:hAnsi="Times New Roman" w:cs="Times New Roman"/>
          <w:sz w:val="24"/>
          <w:szCs w:val="24"/>
          <w:lang w:eastAsia="pl-PL"/>
        </w:rPr>
        <w:t>aby</w:t>
      </w:r>
      <w:r w:rsidR="006E0DAA" w:rsidRPr="00CF70CF">
        <w:rPr>
          <w:rFonts w:ascii="Times New Roman" w:eastAsia="Times New Roman" w:hAnsi="Times New Roman" w:cs="Times New Roman"/>
          <w:sz w:val="24"/>
          <w:szCs w:val="24"/>
          <w:lang w:eastAsia="pl-PL"/>
        </w:rPr>
        <w:t xml:space="preserve"> </w:t>
      </w:r>
      <w:r w:rsidRPr="00CF70CF">
        <w:rPr>
          <w:rFonts w:ascii="Times New Roman" w:eastAsia="Times New Roman" w:hAnsi="Times New Roman" w:cs="Times New Roman"/>
          <w:sz w:val="24"/>
          <w:szCs w:val="24"/>
          <w:lang w:eastAsia="pl-PL"/>
        </w:rPr>
        <w:t>odwołanie</w:t>
      </w:r>
      <w:r w:rsidR="006E0DAA" w:rsidRPr="00CF70CF">
        <w:rPr>
          <w:rFonts w:ascii="Times New Roman" w:eastAsia="Times New Roman" w:hAnsi="Times New Roman" w:cs="Times New Roman"/>
          <w:sz w:val="24"/>
          <w:szCs w:val="24"/>
          <w:lang w:eastAsia="pl-PL"/>
        </w:rPr>
        <w:t xml:space="preserve"> </w:t>
      </w:r>
      <w:r w:rsidRPr="00CF70CF">
        <w:rPr>
          <w:rFonts w:ascii="Times New Roman" w:eastAsia="Times New Roman" w:hAnsi="Times New Roman" w:cs="Times New Roman"/>
          <w:sz w:val="24"/>
          <w:szCs w:val="24"/>
          <w:lang w:eastAsia="pl-PL"/>
        </w:rPr>
        <w:t>zostało</w:t>
      </w:r>
      <w:r w:rsidR="006E0DAA" w:rsidRPr="00CF70CF">
        <w:rPr>
          <w:rFonts w:ascii="Times New Roman" w:eastAsia="Times New Roman" w:hAnsi="Times New Roman" w:cs="Times New Roman"/>
          <w:sz w:val="24"/>
          <w:szCs w:val="24"/>
          <w:lang w:eastAsia="pl-PL"/>
        </w:rPr>
        <w:t xml:space="preserve"> </w:t>
      </w:r>
      <w:r w:rsidRPr="00CF70CF">
        <w:rPr>
          <w:rFonts w:ascii="Times New Roman" w:eastAsia="Times New Roman" w:hAnsi="Times New Roman" w:cs="Times New Roman"/>
          <w:sz w:val="24"/>
          <w:szCs w:val="24"/>
          <w:lang w:eastAsia="pl-PL"/>
        </w:rPr>
        <w:t>rozstrzygnięte</w:t>
      </w:r>
      <w:r w:rsidR="006E0DAA" w:rsidRPr="00CF70CF">
        <w:rPr>
          <w:rFonts w:ascii="Times New Roman" w:eastAsia="Times New Roman" w:hAnsi="Times New Roman" w:cs="Times New Roman"/>
          <w:sz w:val="24"/>
          <w:szCs w:val="24"/>
          <w:lang w:eastAsia="pl-PL"/>
        </w:rPr>
        <w:t xml:space="preserve"> </w:t>
      </w:r>
      <w:r w:rsidRPr="00CF70CF">
        <w:rPr>
          <w:rFonts w:ascii="Times New Roman" w:eastAsia="Times New Roman" w:hAnsi="Times New Roman" w:cs="Times New Roman"/>
          <w:sz w:val="24"/>
          <w:szCs w:val="24"/>
          <w:lang w:eastAsia="pl-PL"/>
        </w:rPr>
        <w:t>na</w:t>
      </w:r>
      <w:r w:rsidR="006E0DAA" w:rsidRPr="00CF70CF">
        <w:rPr>
          <w:rFonts w:ascii="Times New Roman" w:eastAsia="Times New Roman" w:hAnsi="Times New Roman" w:cs="Times New Roman"/>
          <w:sz w:val="24"/>
          <w:szCs w:val="24"/>
          <w:lang w:eastAsia="pl-PL"/>
        </w:rPr>
        <w:t xml:space="preserve"> </w:t>
      </w:r>
      <w:r w:rsidRPr="00CF70CF">
        <w:rPr>
          <w:rFonts w:ascii="Times New Roman" w:eastAsia="Times New Roman" w:hAnsi="Times New Roman" w:cs="Times New Roman"/>
          <w:sz w:val="24"/>
          <w:szCs w:val="24"/>
          <w:lang w:eastAsia="pl-PL"/>
        </w:rPr>
        <w:t>korzyść</w:t>
      </w:r>
      <w:r w:rsidR="006E0DAA" w:rsidRPr="00CF70CF">
        <w:rPr>
          <w:rFonts w:ascii="Times New Roman" w:eastAsia="Times New Roman" w:hAnsi="Times New Roman" w:cs="Times New Roman"/>
          <w:sz w:val="24"/>
          <w:szCs w:val="24"/>
          <w:lang w:eastAsia="pl-PL"/>
        </w:rPr>
        <w:t xml:space="preserve"> </w:t>
      </w:r>
      <w:r w:rsidRPr="00CF70CF">
        <w:rPr>
          <w:rFonts w:ascii="Times New Roman" w:eastAsia="Times New Roman" w:hAnsi="Times New Roman" w:cs="Times New Roman"/>
          <w:sz w:val="24"/>
          <w:szCs w:val="24"/>
          <w:lang w:eastAsia="pl-PL"/>
        </w:rPr>
        <w:t>jednej</w:t>
      </w:r>
      <w:r w:rsidR="006E0DAA" w:rsidRPr="00CF70CF">
        <w:rPr>
          <w:rFonts w:ascii="Times New Roman" w:eastAsia="Times New Roman" w:hAnsi="Times New Roman" w:cs="Times New Roman"/>
          <w:sz w:val="24"/>
          <w:szCs w:val="24"/>
          <w:lang w:eastAsia="pl-PL"/>
        </w:rPr>
        <w:t xml:space="preserve"> </w:t>
      </w:r>
      <w:r w:rsidRPr="00CF70CF">
        <w:rPr>
          <w:rFonts w:ascii="Times New Roman" w:eastAsia="Times New Roman" w:hAnsi="Times New Roman" w:cs="Times New Roman"/>
          <w:sz w:val="24"/>
          <w:szCs w:val="24"/>
          <w:lang w:eastAsia="pl-PL"/>
        </w:rPr>
        <w:t>ze</w:t>
      </w:r>
      <w:r w:rsidR="006E0DAA" w:rsidRPr="00CF70CF">
        <w:rPr>
          <w:rFonts w:ascii="Times New Roman" w:eastAsia="Times New Roman" w:hAnsi="Times New Roman" w:cs="Times New Roman"/>
          <w:sz w:val="24"/>
          <w:szCs w:val="24"/>
          <w:lang w:eastAsia="pl-PL"/>
        </w:rPr>
        <w:t xml:space="preserve"> </w:t>
      </w:r>
      <w:r w:rsidRPr="00CF70CF">
        <w:rPr>
          <w:rFonts w:ascii="Times New Roman" w:eastAsia="Times New Roman" w:hAnsi="Times New Roman" w:cs="Times New Roman"/>
          <w:sz w:val="24"/>
          <w:szCs w:val="24"/>
          <w:lang w:eastAsia="pl-PL"/>
        </w:rPr>
        <w:t>stron.</w:t>
      </w:r>
    </w:p>
    <w:p w14:paraId="021CE5F2" w14:textId="77777777" w:rsidR="00F96B1B" w:rsidRPr="00CF70CF" w:rsidRDefault="00F96B1B" w:rsidP="00885433">
      <w:pPr>
        <w:numPr>
          <w:ilvl w:val="0"/>
          <w:numId w:val="126"/>
        </w:numPr>
        <w:tabs>
          <w:tab w:val="left" w:pos="426"/>
        </w:tabs>
        <w:spacing w:after="0"/>
        <w:ind w:left="426" w:hanging="426"/>
        <w:jc w:val="both"/>
        <w:rPr>
          <w:rFonts w:ascii="Times New Roman" w:eastAsia="Times New Roman" w:hAnsi="Times New Roman" w:cs="Times New Roman"/>
          <w:sz w:val="24"/>
          <w:szCs w:val="24"/>
          <w:lang w:eastAsia="pl-PL"/>
        </w:rPr>
      </w:pPr>
      <w:r w:rsidRPr="00CF70CF">
        <w:rPr>
          <w:rFonts w:ascii="Times New Roman" w:eastAsia="Times New Roman" w:hAnsi="Times New Roman" w:cs="Times New Roman"/>
          <w:sz w:val="24"/>
          <w:szCs w:val="24"/>
          <w:lang w:eastAsia="pl-PL"/>
        </w:rPr>
        <w:t>Czynności</w:t>
      </w:r>
      <w:r w:rsidR="006E0DAA" w:rsidRPr="00CF70CF">
        <w:rPr>
          <w:rFonts w:ascii="Times New Roman" w:eastAsia="Times New Roman" w:hAnsi="Times New Roman" w:cs="Times New Roman"/>
          <w:sz w:val="24"/>
          <w:szCs w:val="24"/>
          <w:lang w:eastAsia="pl-PL"/>
        </w:rPr>
        <w:t xml:space="preserve"> </w:t>
      </w:r>
      <w:r w:rsidRPr="00CF70CF">
        <w:rPr>
          <w:rFonts w:ascii="Times New Roman" w:eastAsia="Times New Roman" w:hAnsi="Times New Roman" w:cs="Times New Roman"/>
          <w:sz w:val="24"/>
          <w:szCs w:val="24"/>
          <w:lang w:eastAsia="pl-PL"/>
        </w:rPr>
        <w:t>uczestnika</w:t>
      </w:r>
      <w:r w:rsidR="006E0DAA" w:rsidRPr="00CF70CF">
        <w:rPr>
          <w:rFonts w:ascii="Times New Roman" w:eastAsia="Times New Roman" w:hAnsi="Times New Roman" w:cs="Times New Roman"/>
          <w:sz w:val="24"/>
          <w:szCs w:val="24"/>
          <w:lang w:eastAsia="pl-PL"/>
        </w:rPr>
        <w:t xml:space="preserve"> </w:t>
      </w:r>
      <w:r w:rsidRPr="00CF70CF">
        <w:rPr>
          <w:rFonts w:ascii="Times New Roman" w:eastAsia="Times New Roman" w:hAnsi="Times New Roman" w:cs="Times New Roman"/>
          <w:sz w:val="24"/>
          <w:szCs w:val="24"/>
          <w:lang w:eastAsia="pl-PL"/>
        </w:rPr>
        <w:t>postępowania</w:t>
      </w:r>
      <w:r w:rsidR="006E0DAA" w:rsidRPr="00CF70CF">
        <w:rPr>
          <w:rFonts w:ascii="Times New Roman" w:eastAsia="Times New Roman" w:hAnsi="Times New Roman" w:cs="Times New Roman"/>
          <w:sz w:val="24"/>
          <w:szCs w:val="24"/>
          <w:lang w:eastAsia="pl-PL"/>
        </w:rPr>
        <w:t xml:space="preserve"> </w:t>
      </w:r>
      <w:r w:rsidRPr="00CF70CF">
        <w:rPr>
          <w:rFonts w:ascii="Times New Roman" w:eastAsia="Times New Roman" w:hAnsi="Times New Roman" w:cs="Times New Roman"/>
          <w:sz w:val="24"/>
          <w:szCs w:val="24"/>
          <w:lang w:eastAsia="pl-PL"/>
        </w:rPr>
        <w:t>odwoławczego</w:t>
      </w:r>
      <w:r w:rsidR="006E0DAA" w:rsidRPr="00CF70CF">
        <w:rPr>
          <w:rFonts w:ascii="Times New Roman" w:eastAsia="Times New Roman" w:hAnsi="Times New Roman" w:cs="Times New Roman"/>
          <w:sz w:val="24"/>
          <w:szCs w:val="24"/>
          <w:lang w:eastAsia="pl-PL"/>
        </w:rPr>
        <w:t xml:space="preserve"> </w:t>
      </w:r>
      <w:r w:rsidRPr="00CF70CF">
        <w:rPr>
          <w:rFonts w:ascii="Times New Roman" w:eastAsia="Times New Roman" w:hAnsi="Times New Roman" w:cs="Times New Roman"/>
          <w:sz w:val="24"/>
          <w:szCs w:val="24"/>
          <w:lang w:eastAsia="pl-PL"/>
        </w:rPr>
        <w:t>nie</w:t>
      </w:r>
      <w:r w:rsidR="006E0DAA" w:rsidRPr="00CF70CF">
        <w:rPr>
          <w:rFonts w:ascii="Times New Roman" w:eastAsia="Times New Roman" w:hAnsi="Times New Roman" w:cs="Times New Roman"/>
          <w:sz w:val="24"/>
          <w:szCs w:val="24"/>
          <w:lang w:eastAsia="pl-PL"/>
        </w:rPr>
        <w:t xml:space="preserve"> </w:t>
      </w:r>
      <w:r w:rsidRPr="00CF70CF">
        <w:rPr>
          <w:rFonts w:ascii="Times New Roman" w:eastAsia="Times New Roman" w:hAnsi="Times New Roman" w:cs="Times New Roman"/>
          <w:sz w:val="24"/>
          <w:szCs w:val="24"/>
          <w:lang w:eastAsia="pl-PL"/>
        </w:rPr>
        <w:t>mogą</w:t>
      </w:r>
      <w:r w:rsidR="006E0DAA" w:rsidRPr="00CF70CF">
        <w:rPr>
          <w:rFonts w:ascii="Times New Roman" w:eastAsia="Times New Roman" w:hAnsi="Times New Roman" w:cs="Times New Roman"/>
          <w:sz w:val="24"/>
          <w:szCs w:val="24"/>
          <w:lang w:eastAsia="pl-PL"/>
        </w:rPr>
        <w:t xml:space="preserve"> </w:t>
      </w:r>
      <w:r w:rsidRPr="00CF70CF">
        <w:rPr>
          <w:rFonts w:ascii="Times New Roman" w:eastAsia="Times New Roman" w:hAnsi="Times New Roman" w:cs="Times New Roman"/>
          <w:sz w:val="24"/>
          <w:szCs w:val="24"/>
          <w:lang w:eastAsia="pl-PL"/>
        </w:rPr>
        <w:t>pozostawać</w:t>
      </w:r>
      <w:r w:rsidR="006E0DAA" w:rsidRPr="00CF70CF">
        <w:rPr>
          <w:rFonts w:ascii="Times New Roman" w:eastAsia="Times New Roman" w:hAnsi="Times New Roman" w:cs="Times New Roman"/>
          <w:sz w:val="24"/>
          <w:szCs w:val="24"/>
          <w:lang w:eastAsia="pl-PL"/>
        </w:rPr>
        <w:t xml:space="preserve"> </w:t>
      </w:r>
      <w:r w:rsidRPr="00CF70CF">
        <w:rPr>
          <w:rFonts w:ascii="Times New Roman" w:eastAsia="Times New Roman" w:hAnsi="Times New Roman" w:cs="Times New Roman"/>
          <w:sz w:val="24"/>
          <w:szCs w:val="24"/>
          <w:lang w:eastAsia="pl-PL"/>
        </w:rPr>
        <w:t>w</w:t>
      </w:r>
      <w:r w:rsidR="006E0DAA" w:rsidRPr="00CF70CF">
        <w:rPr>
          <w:rFonts w:ascii="Times New Roman" w:eastAsia="Times New Roman" w:hAnsi="Times New Roman" w:cs="Times New Roman"/>
          <w:sz w:val="24"/>
          <w:szCs w:val="24"/>
          <w:lang w:eastAsia="pl-PL"/>
        </w:rPr>
        <w:t xml:space="preserve"> </w:t>
      </w:r>
      <w:r w:rsidRPr="00CF70CF">
        <w:rPr>
          <w:rFonts w:ascii="Times New Roman" w:eastAsia="Times New Roman" w:hAnsi="Times New Roman" w:cs="Times New Roman"/>
          <w:sz w:val="24"/>
          <w:szCs w:val="24"/>
          <w:lang w:eastAsia="pl-PL"/>
        </w:rPr>
        <w:t>sprzeczności</w:t>
      </w:r>
      <w:r w:rsidR="006E0DAA" w:rsidRPr="00CF70CF">
        <w:rPr>
          <w:rFonts w:ascii="Times New Roman" w:eastAsia="Times New Roman" w:hAnsi="Times New Roman" w:cs="Times New Roman"/>
          <w:sz w:val="24"/>
          <w:szCs w:val="24"/>
          <w:lang w:eastAsia="pl-PL"/>
        </w:rPr>
        <w:t xml:space="preserve"> </w:t>
      </w:r>
      <w:r w:rsidRPr="00CF70CF">
        <w:rPr>
          <w:rFonts w:ascii="Times New Roman" w:eastAsia="Times New Roman" w:hAnsi="Times New Roman" w:cs="Times New Roman"/>
          <w:sz w:val="24"/>
          <w:szCs w:val="24"/>
          <w:lang w:eastAsia="pl-PL"/>
        </w:rPr>
        <w:t>z</w:t>
      </w:r>
      <w:r w:rsidR="006E0DAA" w:rsidRPr="00CF70CF">
        <w:rPr>
          <w:rFonts w:ascii="Times New Roman" w:eastAsia="Times New Roman" w:hAnsi="Times New Roman" w:cs="Times New Roman"/>
          <w:sz w:val="24"/>
          <w:szCs w:val="24"/>
          <w:lang w:eastAsia="pl-PL"/>
        </w:rPr>
        <w:t xml:space="preserve"> </w:t>
      </w:r>
      <w:r w:rsidRPr="00CF70CF">
        <w:rPr>
          <w:rFonts w:ascii="Times New Roman" w:eastAsia="Times New Roman" w:hAnsi="Times New Roman" w:cs="Times New Roman"/>
          <w:sz w:val="24"/>
          <w:szCs w:val="24"/>
          <w:lang w:eastAsia="pl-PL"/>
        </w:rPr>
        <w:t>czynnościami</w:t>
      </w:r>
      <w:r w:rsidR="006E0DAA" w:rsidRPr="00CF70CF">
        <w:rPr>
          <w:rFonts w:ascii="Times New Roman" w:eastAsia="Times New Roman" w:hAnsi="Times New Roman" w:cs="Times New Roman"/>
          <w:sz w:val="24"/>
          <w:szCs w:val="24"/>
          <w:lang w:eastAsia="pl-PL"/>
        </w:rPr>
        <w:t xml:space="preserve"> </w:t>
      </w:r>
      <w:r w:rsidRPr="00CF70CF">
        <w:rPr>
          <w:rFonts w:ascii="Times New Roman" w:eastAsia="Times New Roman" w:hAnsi="Times New Roman" w:cs="Times New Roman"/>
          <w:sz w:val="24"/>
          <w:szCs w:val="24"/>
          <w:lang w:eastAsia="pl-PL"/>
        </w:rPr>
        <w:t>i</w:t>
      </w:r>
      <w:r w:rsidR="006E0DAA" w:rsidRPr="00CF70CF">
        <w:rPr>
          <w:rFonts w:ascii="Times New Roman" w:eastAsia="Times New Roman" w:hAnsi="Times New Roman" w:cs="Times New Roman"/>
          <w:sz w:val="24"/>
          <w:szCs w:val="24"/>
          <w:lang w:eastAsia="pl-PL"/>
        </w:rPr>
        <w:t xml:space="preserve"> </w:t>
      </w:r>
      <w:r w:rsidRPr="00CF70CF">
        <w:rPr>
          <w:rFonts w:ascii="Times New Roman" w:eastAsia="Times New Roman" w:hAnsi="Times New Roman" w:cs="Times New Roman"/>
          <w:sz w:val="24"/>
          <w:szCs w:val="24"/>
          <w:lang w:eastAsia="pl-PL"/>
        </w:rPr>
        <w:t>oświadczeniami</w:t>
      </w:r>
      <w:r w:rsidR="006E0DAA" w:rsidRPr="00CF70CF">
        <w:rPr>
          <w:rFonts w:ascii="Times New Roman" w:eastAsia="Times New Roman" w:hAnsi="Times New Roman" w:cs="Times New Roman"/>
          <w:sz w:val="24"/>
          <w:szCs w:val="24"/>
          <w:lang w:eastAsia="pl-PL"/>
        </w:rPr>
        <w:t xml:space="preserve"> </w:t>
      </w:r>
      <w:r w:rsidRPr="00CF70CF">
        <w:rPr>
          <w:rFonts w:ascii="Times New Roman" w:eastAsia="Times New Roman" w:hAnsi="Times New Roman" w:cs="Times New Roman"/>
          <w:sz w:val="24"/>
          <w:szCs w:val="24"/>
          <w:lang w:eastAsia="pl-PL"/>
        </w:rPr>
        <w:t>strony,</w:t>
      </w:r>
      <w:r w:rsidR="006E0DAA" w:rsidRPr="00CF70CF">
        <w:rPr>
          <w:rFonts w:ascii="Times New Roman" w:eastAsia="Times New Roman" w:hAnsi="Times New Roman" w:cs="Times New Roman"/>
          <w:sz w:val="24"/>
          <w:szCs w:val="24"/>
          <w:lang w:eastAsia="pl-PL"/>
        </w:rPr>
        <w:t xml:space="preserve"> </w:t>
      </w:r>
      <w:r w:rsidRPr="00CF70CF">
        <w:rPr>
          <w:rFonts w:ascii="Times New Roman" w:eastAsia="Times New Roman" w:hAnsi="Times New Roman" w:cs="Times New Roman"/>
          <w:sz w:val="24"/>
          <w:szCs w:val="24"/>
          <w:lang w:eastAsia="pl-PL"/>
        </w:rPr>
        <w:t>do</w:t>
      </w:r>
      <w:r w:rsidR="006E0DAA" w:rsidRPr="00CF70CF">
        <w:rPr>
          <w:rFonts w:ascii="Times New Roman" w:eastAsia="Times New Roman" w:hAnsi="Times New Roman" w:cs="Times New Roman"/>
          <w:sz w:val="24"/>
          <w:szCs w:val="24"/>
          <w:lang w:eastAsia="pl-PL"/>
        </w:rPr>
        <w:t xml:space="preserve"> </w:t>
      </w:r>
      <w:r w:rsidRPr="00CF70CF">
        <w:rPr>
          <w:rFonts w:ascii="Times New Roman" w:eastAsia="Times New Roman" w:hAnsi="Times New Roman" w:cs="Times New Roman"/>
          <w:sz w:val="24"/>
          <w:szCs w:val="24"/>
          <w:lang w:eastAsia="pl-PL"/>
        </w:rPr>
        <w:t>której</w:t>
      </w:r>
      <w:r w:rsidR="006E0DAA" w:rsidRPr="00CF70CF">
        <w:rPr>
          <w:rFonts w:ascii="Times New Roman" w:eastAsia="Times New Roman" w:hAnsi="Times New Roman" w:cs="Times New Roman"/>
          <w:sz w:val="24"/>
          <w:szCs w:val="24"/>
          <w:lang w:eastAsia="pl-PL"/>
        </w:rPr>
        <w:t xml:space="preserve"> </w:t>
      </w:r>
      <w:r w:rsidRPr="00CF70CF">
        <w:rPr>
          <w:rFonts w:ascii="Times New Roman" w:eastAsia="Times New Roman" w:hAnsi="Times New Roman" w:cs="Times New Roman"/>
          <w:sz w:val="24"/>
          <w:szCs w:val="24"/>
          <w:lang w:eastAsia="pl-PL"/>
        </w:rPr>
        <w:t>przystąpił,</w:t>
      </w:r>
      <w:r w:rsidR="006E0DAA" w:rsidRPr="00CF70CF">
        <w:rPr>
          <w:rFonts w:ascii="Times New Roman" w:eastAsia="Times New Roman" w:hAnsi="Times New Roman" w:cs="Times New Roman"/>
          <w:sz w:val="24"/>
          <w:szCs w:val="24"/>
          <w:lang w:eastAsia="pl-PL"/>
        </w:rPr>
        <w:t xml:space="preserve"> </w:t>
      </w:r>
      <w:r w:rsidRPr="00CF70CF">
        <w:rPr>
          <w:rFonts w:ascii="Times New Roman" w:eastAsia="Times New Roman" w:hAnsi="Times New Roman" w:cs="Times New Roman"/>
          <w:sz w:val="24"/>
          <w:szCs w:val="24"/>
          <w:lang w:eastAsia="pl-PL"/>
        </w:rPr>
        <w:t>z</w:t>
      </w:r>
      <w:r w:rsidR="006E0DAA" w:rsidRPr="00CF70CF">
        <w:rPr>
          <w:rFonts w:ascii="Times New Roman" w:eastAsia="Times New Roman" w:hAnsi="Times New Roman" w:cs="Times New Roman"/>
          <w:sz w:val="24"/>
          <w:szCs w:val="24"/>
          <w:lang w:eastAsia="pl-PL"/>
        </w:rPr>
        <w:t xml:space="preserve"> </w:t>
      </w:r>
      <w:r w:rsidRPr="00CF70CF">
        <w:rPr>
          <w:rFonts w:ascii="Times New Roman" w:eastAsia="Times New Roman" w:hAnsi="Times New Roman" w:cs="Times New Roman"/>
          <w:sz w:val="24"/>
          <w:szCs w:val="24"/>
          <w:lang w:eastAsia="pl-PL"/>
        </w:rPr>
        <w:t>wyjątkiem</w:t>
      </w:r>
      <w:r w:rsidR="006E0DAA" w:rsidRPr="00CF70CF">
        <w:rPr>
          <w:rFonts w:ascii="Times New Roman" w:eastAsia="Times New Roman" w:hAnsi="Times New Roman" w:cs="Times New Roman"/>
          <w:sz w:val="24"/>
          <w:szCs w:val="24"/>
          <w:lang w:eastAsia="pl-PL"/>
        </w:rPr>
        <w:t xml:space="preserve"> </w:t>
      </w:r>
      <w:r w:rsidRPr="00CF70CF">
        <w:rPr>
          <w:rFonts w:ascii="Times New Roman" w:eastAsia="Times New Roman" w:hAnsi="Times New Roman" w:cs="Times New Roman"/>
          <w:sz w:val="24"/>
          <w:szCs w:val="24"/>
          <w:lang w:eastAsia="pl-PL"/>
        </w:rPr>
        <w:t>przypadku</w:t>
      </w:r>
      <w:r w:rsidR="006E0DAA" w:rsidRPr="00CF70CF">
        <w:rPr>
          <w:rFonts w:ascii="Times New Roman" w:eastAsia="Times New Roman" w:hAnsi="Times New Roman" w:cs="Times New Roman"/>
          <w:sz w:val="24"/>
          <w:szCs w:val="24"/>
          <w:lang w:eastAsia="pl-PL"/>
        </w:rPr>
        <w:t xml:space="preserve"> </w:t>
      </w:r>
      <w:r w:rsidRPr="00CF70CF">
        <w:rPr>
          <w:rFonts w:ascii="Times New Roman" w:eastAsia="Times New Roman" w:hAnsi="Times New Roman" w:cs="Times New Roman"/>
          <w:sz w:val="24"/>
          <w:szCs w:val="24"/>
          <w:lang w:eastAsia="pl-PL"/>
        </w:rPr>
        <w:t>zgłoszenia</w:t>
      </w:r>
      <w:r w:rsidR="006E0DAA" w:rsidRPr="00CF70CF">
        <w:rPr>
          <w:rFonts w:ascii="Times New Roman" w:eastAsia="Times New Roman" w:hAnsi="Times New Roman" w:cs="Times New Roman"/>
          <w:sz w:val="24"/>
          <w:szCs w:val="24"/>
          <w:lang w:eastAsia="pl-PL"/>
        </w:rPr>
        <w:t xml:space="preserve"> </w:t>
      </w:r>
      <w:r w:rsidRPr="00CF70CF">
        <w:rPr>
          <w:rFonts w:ascii="Times New Roman" w:eastAsia="Times New Roman" w:hAnsi="Times New Roman" w:cs="Times New Roman"/>
          <w:sz w:val="24"/>
          <w:szCs w:val="24"/>
          <w:lang w:eastAsia="pl-PL"/>
        </w:rPr>
        <w:t>sprzeciwu,</w:t>
      </w:r>
      <w:r w:rsidR="006E0DAA" w:rsidRPr="00CF70CF">
        <w:rPr>
          <w:rFonts w:ascii="Times New Roman" w:eastAsia="Times New Roman" w:hAnsi="Times New Roman" w:cs="Times New Roman"/>
          <w:sz w:val="24"/>
          <w:szCs w:val="24"/>
          <w:lang w:eastAsia="pl-PL"/>
        </w:rPr>
        <w:t xml:space="preserve"> </w:t>
      </w:r>
      <w:r w:rsidRPr="00CF70CF">
        <w:rPr>
          <w:rFonts w:ascii="Times New Roman" w:eastAsia="Times New Roman" w:hAnsi="Times New Roman" w:cs="Times New Roman"/>
          <w:sz w:val="24"/>
          <w:szCs w:val="24"/>
          <w:lang w:eastAsia="pl-PL"/>
        </w:rPr>
        <w:t>o</w:t>
      </w:r>
      <w:r w:rsidR="006E0DAA" w:rsidRPr="00CF70CF">
        <w:rPr>
          <w:rFonts w:ascii="Times New Roman" w:eastAsia="Times New Roman" w:hAnsi="Times New Roman" w:cs="Times New Roman"/>
          <w:sz w:val="24"/>
          <w:szCs w:val="24"/>
          <w:lang w:eastAsia="pl-PL"/>
        </w:rPr>
        <w:t xml:space="preserve"> </w:t>
      </w:r>
      <w:r w:rsidRPr="00CF70CF">
        <w:rPr>
          <w:rFonts w:ascii="Times New Roman" w:eastAsia="Times New Roman" w:hAnsi="Times New Roman" w:cs="Times New Roman"/>
          <w:sz w:val="24"/>
          <w:szCs w:val="24"/>
          <w:lang w:eastAsia="pl-PL"/>
        </w:rPr>
        <w:t>którym</w:t>
      </w:r>
      <w:r w:rsidR="006E0DAA" w:rsidRPr="00CF70CF">
        <w:rPr>
          <w:rFonts w:ascii="Times New Roman" w:eastAsia="Times New Roman" w:hAnsi="Times New Roman" w:cs="Times New Roman"/>
          <w:sz w:val="24"/>
          <w:szCs w:val="24"/>
          <w:lang w:eastAsia="pl-PL"/>
        </w:rPr>
        <w:t xml:space="preserve"> </w:t>
      </w:r>
      <w:r w:rsidRPr="00CF70CF">
        <w:rPr>
          <w:rFonts w:ascii="Times New Roman" w:eastAsia="Times New Roman" w:hAnsi="Times New Roman" w:cs="Times New Roman"/>
          <w:sz w:val="24"/>
          <w:szCs w:val="24"/>
          <w:lang w:eastAsia="pl-PL"/>
        </w:rPr>
        <w:t>mowa</w:t>
      </w:r>
      <w:r w:rsidR="006E0DAA" w:rsidRPr="00CF70CF">
        <w:rPr>
          <w:rFonts w:ascii="Times New Roman" w:eastAsia="Times New Roman" w:hAnsi="Times New Roman" w:cs="Times New Roman"/>
          <w:sz w:val="24"/>
          <w:szCs w:val="24"/>
          <w:lang w:eastAsia="pl-PL"/>
        </w:rPr>
        <w:t xml:space="preserve"> </w:t>
      </w:r>
      <w:r w:rsidRPr="00CF70CF">
        <w:rPr>
          <w:rFonts w:ascii="Times New Roman" w:eastAsia="Times New Roman" w:hAnsi="Times New Roman" w:cs="Times New Roman"/>
          <w:sz w:val="24"/>
          <w:szCs w:val="24"/>
          <w:lang w:eastAsia="pl-PL"/>
        </w:rPr>
        <w:t>w</w:t>
      </w:r>
      <w:r w:rsidR="006E0DAA" w:rsidRPr="00CF70CF">
        <w:rPr>
          <w:rFonts w:ascii="Times New Roman" w:eastAsia="Times New Roman" w:hAnsi="Times New Roman" w:cs="Times New Roman"/>
          <w:sz w:val="24"/>
          <w:szCs w:val="24"/>
          <w:lang w:eastAsia="pl-PL"/>
        </w:rPr>
        <w:t xml:space="preserve"> </w:t>
      </w:r>
      <w:r w:rsidRPr="00CF70CF">
        <w:rPr>
          <w:rFonts w:ascii="Times New Roman" w:eastAsia="Times New Roman" w:hAnsi="Times New Roman" w:cs="Times New Roman"/>
          <w:sz w:val="24"/>
          <w:szCs w:val="24"/>
          <w:lang w:eastAsia="pl-PL"/>
        </w:rPr>
        <w:t>art.</w:t>
      </w:r>
      <w:r w:rsidR="006E0DAA" w:rsidRPr="00CF70CF">
        <w:rPr>
          <w:rFonts w:ascii="Times New Roman" w:eastAsia="Times New Roman" w:hAnsi="Times New Roman" w:cs="Times New Roman"/>
          <w:sz w:val="24"/>
          <w:szCs w:val="24"/>
          <w:lang w:eastAsia="pl-PL"/>
        </w:rPr>
        <w:t xml:space="preserve"> </w:t>
      </w:r>
      <w:r w:rsidRPr="00CF70CF">
        <w:rPr>
          <w:rFonts w:ascii="Times New Roman" w:eastAsia="Times New Roman" w:hAnsi="Times New Roman" w:cs="Times New Roman"/>
          <w:sz w:val="24"/>
          <w:szCs w:val="24"/>
          <w:lang w:eastAsia="pl-PL"/>
        </w:rPr>
        <w:t>523</w:t>
      </w:r>
      <w:r w:rsidR="006E0DAA" w:rsidRPr="00CF70CF">
        <w:rPr>
          <w:rFonts w:ascii="Times New Roman" w:eastAsia="Times New Roman" w:hAnsi="Times New Roman" w:cs="Times New Roman"/>
          <w:sz w:val="24"/>
          <w:szCs w:val="24"/>
          <w:lang w:eastAsia="pl-PL"/>
        </w:rPr>
        <w:t xml:space="preserve"> </w:t>
      </w:r>
      <w:r w:rsidRPr="00CF70CF">
        <w:rPr>
          <w:rFonts w:ascii="Times New Roman" w:eastAsia="Times New Roman" w:hAnsi="Times New Roman" w:cs="Times New Roman"/>
          <w:sz w:val="24"/>
          <w:szCs w:val="24"/>
          <w:lang w:eastAsia="pl-PL"/>
        </w:rPr>
        <w:t>ust.</w:t>
      </w:r>
      <w:r w:rsidR="006E0DAA" w:rsidRPr="00CF70CF">
        <w:rPr>
          <w:rFonts w:ascii="Times New Roman" w:eastAsia="Times New Roman" w:hAnsi="Times New Roman" w:cs="Times New Roman"/>
          <w:sz w:val="24"/>
          <w:szCs w:val="24"/>
          <w:lang w:eastAsia="pl-PL"/>
        </w:rPr>
        <w:t xml:space="preserve"> </w:t>
      </w:r>
      <w:r w:rsidRPr="00CF70CF">
        <w:rPr>
          <w:rFonts w:ascii="Times New Roman" w:eastAsia="Times New Roman" w:hAnsi="Times New Roman" w:cs="Times New Roman"/>
          <w:sz w:val="24"/>
          <w:szCs w:val="24"/>
          <w:lang w:eastAsia="pl-PL"/>
        </w:rPr>
        <w:t>1,</w:t>
      </w:r>
      <w:r w:rsidR="006E0DAA" w:rsidRPr="00CF70CF">
        <w:rPr>
          <w:rFonts w:ascii="Times New Roman" w:eastAsia="Times New Roman" w:hAnsi="Times New Roman" w:cs="Times New Roman"/>
          <w:sz w:val="24"/>
          <w:szCs w:val="24"/>
          <w:lang w:eastAsia="pl-PL"/>
        </w:rPr>
        <w:t xml:space="preserve"> </w:t>
      </w:r>
      <w:r w:rsidRPr="00CF70CF">
        <w:rPr>
          <w:rFonts w:ascii="Times New Roman" w:eastAsia="Times New Roman" w:hAnsi="Times New Roman" w:cs="Times New Roman"/>
          <w:sz w:val="24"/>
          <w:szCs w:val="24"/>
          <w:lang w:eastAsia="pl-PL"/>
        </w:rPr>
        <w:t>przez</w:t>
      </w:r>
      <w:r w:rsidR="006E0DAA" w:rsidRPr="00CF70CF">
        <w:rPr>
          <w:rFonts w:ascii="Times New Roman" w:eastAsia="Times New Roman" w:hAnsi="Times New Roman" w:cs="Times New Roman"/>
          <w:sz w:val="24"/>
          <w:szCs w:val="24"/>
          <w:lang w:eastAsia="pl-PL"/>
        </w:rPr>
        <w:t xml:space="preserve"> </w:t>
      </w:r>
      <w:r w:rsidRPr="00CF70CF">
        <w:rPr>
          <w:rFonts w:ascii="Times New Roman" w:eastAsia="Times New Roman" w:hAnsi="Times New Roman" w:cs="Times New Roman"/>
          <w:sz w:val="24"/>
          <w:szCs w:val="24"/>
          <w:lang w:eastAsia="pl-PL"/>
        </w:rPr>
        <w:t>uczestnika,</w:t>
      </w:r>
      <w:r w:rsidR="006E0DAA" w:rsidRPr="00CF70CF">
        <w:rPr>
          <w:rFonts w:ascii="Times New Roman" w:eastAsia="Times New Roman" w:hAnsi="Times New Roman" w:cs="Times New Roman"/>
          <w:sz w:val="24"/>
          <w:szCs w:val="24"/>
          <w:lang w:eastAsia="pl-PL"/>
        </w:rPr>
        <w:t xml:space="preserve"> </w:t>
      </w:r>
      <w:r w:rsidRPr="00CF70CF">
        <w:rPr>
          <w:rFonts w:ascii="Times New Roman" w:eastAsia="Times New Roman" w:hAnsi="Times New Roman" w:cs="Times New Roman"/>
          <w:sz w:val="24"/>
          <w:szCs w:val="24"/>
          <w:lang w:eastAsia="pl-PL"/>
        </w:rPr>
        <w:t>który</w:t>
      </w:r>
      <w:r w:rsidR="006E0DAA" w:rsidRPr="00CF70CF">
        <w:rPr>
          <w:rFonts w:ascii="Times New Roman" w:eastAsia="Times New Roman" w:hAnsi="Times New Roman" w:cs="Times New Roman"/>
          <w:sz w:val="24"/>
          <w:szCs w:val="24"/>
          <w:lang w:eastAsia="pl-PL"/>
        </w:rPr>
        <w:t xml:space="preserve"> </w:t>
      </w:r>
      <w:r w:rsidRPr="00CF70CF">
        <w:rPr>
          <w:rFonts w:ascii="Times New Roman" w:eastAsia="Times New Roman" w:hAnsi="Times New Roman" w:cs="Times New Roman"/>
          <w:sz w:val="24"/>
          <w:szCs w:val="24"/>
          <w:lang w:eastAsia="pl-PL"/>
        </w:rPr>
        <w:t>przystąpił</w:t>
      </w:r>
      <w:r w:rsidR="006E0DAA" w:rsidRPr="00CF70CF">
        <w:rPr>
          <w:rFonts w:ascii="Times New Roman" w:eastAsia="Times New Roman" w:hAnsi="Times New Roman" w:cs="Times New Roman"/>
          <w:sz w:val="24"/>
          <w:szCs w:val="24"/>
          <w:lang w:eastAsia="pl-PL"/>
        </w:rPr>
        <w:t xml:space="preserve"> </w:t>
      </w:r>
      <w:r w:rsidRPr="00CF70CF">
        <w:rPr>
          <w:rFonts w:ascii="Times New Roman" w:eastAsia="Times New Roman" w:hAnsi="Times New Roman" w:cs="Times New Roman"/>
          <w:sz w:val="24"/>
          <w:szCs w:val="24"/>
          <w:lang w:eastAsia="pl-PL"/>
        </w:rPr>
        <w:t>do</w:t>
      </w:r>
      <w:r w:rsidR="006E0DAA" w:rsidRPr="00CF70CF">
        <w:rPr>
          <w:rFonts w:ascii="Times New Roman" w:eastAsia="Times New Roman" w:hAnsi="Times New Roman" w:cs="Times New Roman"/>
          <w:sz w:val="24"/>
          <w:szCs w:val="24"/>
          <w:lang w:eastAsia="pl-PL"/>
        </w:rPr>
        <w:t xml:space="preserve"> </w:t>
      </w:r>
      <w:r w:rsidRPr="00CF70CF">
        <w:rPr>
          <w:rFonts w:ascii="Times New Roman" w:eastAsia="Times New Roman" w:hAnsi="Times New Roman" w:cs="Times New Roman"/>
          <w:sz w:val="24"/>
          <w:szCs w:val="24"/>
          <w:lang w:eastAsia="pl-PL"/>
        </w:rPr>
        <w:t>postępowania</w:t>
      </w:r>
      <w:r w:rsidR="006E0DAA" w:rsidRPr="00CF70CF">
        <w:rPr>
          <w:rFonts w:ascii="Times New Roman" w:eastAsia="Times New Roman" w:hAnsi="Times New Roman" w:cs="Times New Roman"/>
          <w:sz w:val="24"/>
          <w:szCs w:val="24"/>
          <w:lang w:eastAsia="pl-PL"/>
        </w:rPr>
        <w:t xml:space="preserve"> </w:t>
      </w:r>
      <w:r w:rsidRPr="00CF70CF">
        <w:rPr>
          <w:rFonts w:ascii="Times New Roman" w:eastAsia="Times New Roman" w:hAnsi="Times New Roman" w:cs="Times New Roman"/>
          <w:sz w:val="24"/>
          <w:szCs w:val="24"/>
          <w:lang w:eastAsia="pl-PL"/>
        </w:rPr>
        <w:t>po</w:t>
      </w:r>
      <w:r w:rsidR="006E0DAA" w:rsidRPr="00CF70CF">
        <w:rPr>
          <w:rFonts w:ascii="Times New Roman" w:eastAsia="Times New Roman" w:hAnsi="Times New Roman" w:cs="Times New Roman"/>
          <w:sz w:val="24"/>
          <w:szCs w:val="24"/>
          <w:lang w:eastAsia="pl-PL"/>
        </w:rPr>
        <w:t xml:space="preserve"> </w:t>
      </w:r>
      <w:r w:rsidRPr="00CF70CF">
        <w:rPr>
          <w:rFonts w:ascii="Times New Roman" w:eastAsia="Times New Roman" w:hAnsi="Times New Roman" w:cs="Times New Roman"/>
          <w:sz w:val="24"/>
          <w:szCs w:val="24"/>
          <w:lang w:eastAsia="pl-PL"/>
        </w:rPr>
        <w:t>stronie</w:t>
      </w:r>
      <w:r w:rsidR="006E0DAA" w:rsidRPr="00CF70CF">
        <w:rPr>
          <w:rFonts w:ascii="Times New Roman" w:eastAsia="Times New Roman" w:hAnsi="Times New Roman" w:cs="Times New Roman"/>
          <w:sz w:val="24"/>
          <w:szCs w:val="24"/>
          <w:lang w:eastAsia="pl-PL"/>
        </w:rPr>
        <w:t xml:space="preserve"> </w:t>
      </w:r>
      <w:r w:rsidRPr="00CF70CF">
        <w:rPr>
          <w:rFonts w:ascii="Times New Roman" w:eastAsia="Times New Roman" w:hAnsi="Times New Roman" w:cs="Times New Roman"/>
          <w:sz w:val="24"/>
          <w:szCs w:val="24"/>
          <w:lang w:eastAsia="pl-PL"/>
        </w:rPr>
        <w:t>zamawiającego.</w:t>
      </w:r>
    </w:p>
    <w:p w14:paraId="29AE150F" w14:textId="77777777" w:rsidR="00D440AE" w:rsidRPr="00CF70CF" w:rsidRDefault="00D440AE" w:rsidP="00607ECF">
      <w:pPr>
        <w:autoSpaceDE w:val="0"/>
        <w:autoSpaceDN w:val="0"/>
        <w:adjustRightInd w:val="0"/>
        <w:spacing w:after="0"/>
        <w:ind w:left="142" w:hanging="284"/>
        <w:jc w:val="both"/>
        <w:rPr>
          <w:rFonts w:ascii="Times New Roman" w:eastAsia="Times New Roman" w:hAnsi="Times New Roman" w:cs="Times New Roman"/>
          <w:sz w:val="24"/>
          <w:szCs w:val="24"/>
          <w:lang w:eastAsia="pl-PL"/>
        </w:rPr>
      </w:pPr>
    </w:p>
    <w:p w14:paraId="166AB75F" w14:textId="77777777" w:rsidR="00741CC0" w:rsidRPr="00CF70CF" w:rsidRDefault="00741CC0" w:rsidP="00885433">
      <w:pPr>
        <w:pStyle w:val="Nagwek4"/>
        <w:keepNext w:val="0"/>
        <w:numPr>
          <w:ilvl w:val="0"/>
          <w:numId w:val="95"/>
        </w:numPr>
        <w:spacing w:line="276" w:lineRule="auto"/>
        <w:ind w:left="709"/>
        <w:rPr>
          <w:rFonts w:ascii="Times New Roman" w:hAnsi="Times New Roman" w:cs="Times New Roman"/>
          <w:szCs w:val="24"/>
          <w:u w:val="single"/>
        </w:rPr>
      </w:pPr>
      <w:r w:rsidRPr="00CF70CF">
        <w:rPr>
          <w:rFonts w:ascii="Times New Roman" w:hAnsi="Times New Roman" w:cs="Times New Roman"/>
          <w:szCs w:val="24"/>
          <w:u w:val="single"/>
        </w:rPr>
        <w:t>Dodatkowe</w:t>
      </w:r>
      <w:r w:rsidR="006E0DAA" w:rsidRPr="00CF70CF">
        <w:rPr>
          <w:rFonts w:ascii="Times New Roman" w:hAnsi="Times New Roman" w:cs="Times New Roman"/>
          <w:szCs w:val="24"/>
          <w:u w:val="single"/>
        </w:rPr>
        <w:t xml:space="preserve"> </w:t>
      </w:r>
      <w:r w:rsidRPr="00CF70CF">
        <w:rPr>
          <w:rFonts w:ascii="Times New Roman" w:hAnsi="Times New Roman" w:cs="Times New Roman"/>
          <w:szCs w:val="24"/>
          <w:u w:val="single"/>
        </w:rPr>
        <w:t>informacje:</w:t>
      </w:r>
    </w:p>
    <w:p w14:paraId="1709769B" w14:textId="77777777" w:rsidR="00A26350" w:rsidRPr="00CF70CF" w:rsidRDefault="00A26350" w:rsidP="00607ECF">
      <w:pPr>
        <w:spacing w:after="0"/>
        <w:jc w:val="both"/>
        <w:rPr>
          <w:rFonts w:ascii="Times New Roman" w:hAnsi="Times New Roman"/>
          <w:b/>
          <w:bCs/>
          <w:sz w:val="6"/>
          <w:szCs w:val="6"/>
          <w:u w:val="single"/>
        </w:rPr>
      </w:pPr>
    </w:p>
    <w:p w14:paraId="6117C989" w14:textId="77777777" w:rsidR="00F25EB6" w:rsidRPr="00CF70CF" w:rsidRDefault="00F25EB6" w:rsidP="00607ECF">
      <w:pPr>
        <w:numPr>
          <w:ilvl w:val="0"/>
          <w:numId w:val="12"/>
        </w:numPr>
        <w:spacing w:after="0"/>
        <w:jc w:val="both"/>
        <w:rPr>
          <w:rFonts w:ascii="Times New Roman" w:hAnsi="Times New Roman" w:cs="Times New Roman"/>
          <w:bCs/>
          <w:sz w:val="24"/>
          <w:szCs w:val="24"/>
        </w:rPr>
      </w:pPr>
      <w:r w:rsidRPr="00CF70CF">
        <w:rPr>
          <w:rFonts w:ascii="Times New Roman" w:hAnsi="Times New Roman" w:cs="Times New Roman"/>
          <w:bCs/>
          <w:sz w:val="24"/>
          <w:szCs w:val="24"/>
        </w:rPr>
        <w:t>Rozliczenia</w:t>
      </w:r>
      <w:r w:rsidR="006E0DAA" w:rsidRPr="00CF70CF">
        <w:rPr>
          <w:rFonts w:ascii="Times New Roman" w:hAnsi="Times New Roman" w:cs="Times New Roman"/>
          <w:bCs/>
          <w:sz w:val="24"/>
          <w:szCs w:val="24"/>
        </w:rPr>
        <w:t xml:space="preserve"> </w:t>
      </w:r>
      <w:r w:rsidRPr="00CF70CF">
        <w:rPr>
          <w:rFonts w:ascii="Times New Roman" w:hAnsi="Times New Roman" w:cs="Times New Roman"/>
          <w:bCs/>
          <w:sz w:val="24"/>
          <w:szCs w:val="24"/>
        </w:rPr>
        <w:t>pomiędzy</w:t>
      </w:r>
      <w:r w:rsidR="006E0DAA" w:rsidRPr="00CF70CF">
        <w:rPr>
          <w:rFonts w:ascii="Times New Roman" w:hAnsi="Times New Roman" w:cs="Times New Roman"/>
          <w:bCs/>
          <w:sz w:val="24"/>
          <w:szCs w:val="24"/>
        </w:rPr>
        <w:t xml:space="preserve"> </w:t>
      </w:r>
      <w:r w:rsidRPr="00CF70CF">
        <w:rPr>
          <w:rFonts w:ascii="Times New Roman" w:hAnsi="Times New Roman" w:cs="Times New Roman"/>
          <w:bCs/>
          <w:sz w:val="24"/>
          <w:szCs w:val="24"/>
        </w:rPr>
        <w:t>Wykonawcą</w:t>
      </w:r>
      <w:r w:rsidR="006E0DAA" w:rsidRPr="00CF70CF">
        <w:rPr>
          <w:rFonts w:ascii="Times New Roman" w:hAnsi="Times New Roman" w:cs="Times New Roman"/>
          <w:bCs/>
          <w:sz w:val="24"/>
          <w:szCs w:val="24"/>
        </w:rPr>
        <w:t xml:space="preserve"> </w:t>
      </w:r>
      <w:r w:rsidRPr="00CF70CF">
        <w:rPr>
          <w:rFonts w:ascii="Times New Roman" w:hAnsi="Times New Roman" w:cs="Times New Roman"/>
          <w:bCs/>
          <w:sz w:val="24"/>
          <w:szCs w:val="24"/>
        </w:rPr>
        <w:t>a</w:t>
      </w:r>
      <w:r w:rsidR="006E0DAA" w:rsidRPr="00CF70CF">
        <w:rPr>
          <w:rFonts w:ascii="Times New Roman" w:hAnsi="Times New Roman" w:cs="Times New Roman"/>
          <w:bCs/>
          <w:sz w:val="24"/>
          <w:szCs w:val="24"/>
        </w:rPr>
        <w:t xml:space="preserve"> </w:t>
      </w:r>
      <w:r w:rsidRPr="00CF70CF">
        <w:rPr>
          <w:rFonts w:ascii="Times New Roman" w:hAnsi="Times New Roman" w:cs="Times New Roman"/>
          <w:bCs/>
          <w:sz w:val="24"/>
          <w:szCs w:val="24"/>
        </w:rPr>
        <w:t>Zamawiającym</w:t>
      </w:r>
      <w:r w:rsidR="006E0DAA" w:rsidRPr="00CF70CF">
        <w:rPr>
          <w:rFonts w:ascii="Times New Roman" w:hAnsi="Times New Roman" w:cs="Times New Roman"/>
          <w:bCs/>
          <w:sz w:val="24"/>
          <w:szCs w:val="24"/>
        </w:rPr>
        <w:t xml:space="preserve"> </w:t>
      </w:r>
      <w:r w:rsidRPr="00CF70CF">
        <w:rPr>
          <w:rFonts w:ascii="Times New Roman" w:hAnsi="Times New Roman" w:cs="Times New Roman"/>
          <w:bCs/>
          <w:sz w:val="24"/>
          <w:szCs w:val="24"/>
        </w:rPr>
        <w:t>będą</w:t>
      </w:r>
      <w:r w:rsidR="006E0DAA" w:rsidRPr="00CF70CF">
        <w:rPr>
          <w:rFonts w:ascii="Times New Roman" w:hAnsi="Times New Roman" w:cs="Times New Roman"/>
          <w:bCs/>
          <w:sz w:val="24"/>
          <w:szCs w:val="24"/>
        </w:rPr>
        <w:t xml:space="preserve"> </w:t>
      </w:r>
      <w:r w:rsidRPr="00CF70CF">
        <w:rPr>
          <w:rFonts w:ascii="Times New Roman" w:hAnsi="Times New Roman" w:cs="Times New Roman"/>
          <w:bCs/>
          <w:sz w:val="24"/>
          <w:szCs w:val="24"/>
        </w:rPr>
        <w:t>dokonywane</w:t>
      </w:r>
      <w:r w:rsidR="006E0DAA" w:rsidRPr="00CF70CF">
        <w:rPr>
          <w:rFonts w:ascii="Times New Roman" w:hAnsi="Times New Roman" w:cs="Times New Roman"/>
          <w:bCs/>
          <w:sz w:val="24"/>
          <w:szCs w:val="24"/>
        </w:rPr>
        <w:t xml:space="preserve"> </w:t>
      </w:r>
      <w:r w:rsidRPr="00CF70CF">
        <w:rPr>
          <w:rFonts w:ascii="Times New Roman" w:hAnsi="Times New Roman" w:cs="Times New Roman"/>
          <w:bCs/>
          <w:sz w:val="24"/>
          <w:szCs w:val="24"/>
        </w:rPr>
        <w:t>w</w:t>
      </w:r>
      <w:r w:rsidR="006E0DAA" w:rsidRPr="00CF70CF">
        <w:rPr>
          <w:rFonts w:ascii="Times New Roman" w:hAnsi="Times New Roman" w:cs="Times New Roman"/>
          <w:bCs/>
          <w:sz w:val="24"/>
          <w:szCs w:val="24"/>
        </w:rPr>
        <w:t xml:space="preserve"> </w:t>
      </w:r>
      <w:r w:rsidRPr="00CF70CF">
        <w:rPr>
          <w:rFonts w:ascii="Times New Roman" w:hAnsi="Times New Roman" w:cs="Times New Roman"/>
          <w:bCs/>
          <w:sz w:val="24"/>
          <w:szCs w:val="24"/>
        </w:rPr>
        <w:t>PLN.</w:t>
      </w:r>
    </w:p>
    <w:p w14:paraId="689B7392" w14:textId="77777777" w:rsidR="00F25EB6" w:rsidRPr="00CF70CF" w:rsidRDefault="00F25EB6" w:rsidP="00607ECF">
      <w:pPr>
        <w:numPr>
          <w:ilvl w:val="0"/>
          <w:numId w:val="12"/>
        </w:numPr>
        <w:spacing w:after="0"/>
        <w:jc w:val="both"/>
        <w:rPr>
          <w:rFonts w:ascii="Times New Roman" w:hAnsi="Times New Roman" w:cs="Times New Roman"/>
          <w:bCs/>
          <w:sz w:val="24"/>
          <w:szCs w:val="24"/>
        </w:rPr>
      </w:pPr>
      <w:r w:rsidRPr="00CF70CF">
        <w:rPr>
          <w:rFonts w:ascii="Times New Roman" w:hAnsi="Times New Roman" w:cs="Times New Roman"/>
          <w:bCs/>
          <w:sz w:val="24"/>
          <w:szCs w:val="24"/>
        </w:rPr>
        <w:t>W</w:t>
      </w:r>
      <w:r w:rsidR="006E0DAA" w:rsidRPr="00CF70CF">
        <w:rPr>
          <w:rFonts w:ascii="Times New Roman" w:hAnsi="Times New Roman" w:cs="Times New Roman"/>
          <w:bCs/>
          <w:sz w:val="24"/>
          <w:szCs w:val="24"/>
        </w:rPr>
        <w:t xml:space="preserve"> </w:t>
      </w:r>
      <w:r w:rsidRPr="00CF70CF">
        <w:rPr>
          <w:rFonts w:ascii="Times New Roman" w:hAnsi="Times New Roman" w:cs="Times New Roman"/>
          <w:bCs/>
          <w:sz w:val="24"/>
          <w:szCs w:val="24"/>
        </w:rPr>
        <w:t>sprawach</w:t>
      </w:r>
      <w:r w:rsidR="006E0DAA" w:rsidRPr="00CF70CF">
        <w:rPr>
          <w:rFonts w:ascii="Times New Roman" w:hAnsi="Times New Roman" w:cs="Times New Roman"/>
          <w:bCs/>
          <w:sz w:val="24"/>
          <w:szCs w:val="24"/>
        </w:rPr>
        <w:t xml:space="preserve"> </w:t>
      </w:r>
      <w:r w:rsidRPr="00CF70CF">
        <w:rPr>
          <w:rFonts w:ascii="Times New Roman" w:hAnsi="Times New Roman" w:cs="Times New Roman"/>
          <w:bCs/>
          <w:sz w:val="24"/>
          <w:szCs w:val="24"/>
        </w:rPr>
        <w:t>nie</w:t>
      </w:r>
      <w:r w:rsidR="006E0DAA" w:rsidRPr="00CF70CF">
        <w:rPr>
          <w:rFonts w:ascii="Times New Roman" w:hAnsi="Times New Roman" w:cs="Times New Roman"/>
          <w:bCs/>
          <w:sz w:val="24"/>
          <w:szCs w:val="24"/>
        </w:rPr>
        <w:t xml:space="preserve"> </w:t>
      </w:r>
      <w:r w:rsidRPr="00CF70CF">
        <w:rPr>
          <w:rFonts w:ascii="Times New Roman" w:hAnsi="Times New Roman" w:cs="Times New Roman"/>
          <w:bCs/>
          <w:sz w:val="24"/>
          <w:szCs w:val="24"/>
        </w:rPr>
        <w:t>uregulowanych</w:t>
      </w:r>
      <w:r w:rsidR="006E0DAA" w:rsidRPr="00CF70CF">
        <w:rPr>
          <w:rFonts w:ascii="Times New Roman" w:hAnsi="Times New Roman" w:cs="Times New Roman"/>
          <w:bCs/>
          <w:sz w:val="24"/>
          <w:szCs w:val="24"/>
        </w:rPr>
        <w:t xml:space="preserve"> </w:t>
      </w:r>
      <w:r w:rsidRPr="00CF70CF">
        <w:rPr>
          <w:rFonts w:ascii="Times New Roman" w:hAnsi="Times New Roman" w:cs="Times New Roman"/>
          <w:bCs/>
          <w:sz w:val="24"/>
          <w:szCs w:val="24"/>
        </w:rPr>
        <w:t>niniejszą</w:t>
      </w:r>
      <w:r w:rsidR="006E0DAA" w:rsidRPr="00CF70CF">
        <w:rPr>
          <w:rFonts w:ascii="Times New Roman" w:hAnsi="Times New Roman" w:cs="Times New Roman"/>
          <w:bCs/>
          <w:sz w:val="24"/>
          <w:szCs w:val="24"/>
        </w:rPr>
        <w:t xml:space="preserve"> </w:t>
      </w:r>
      <w:r w:rsidRPr="00CF70CF">
        <w:rPr>
          <w:rFonts w:ascii="Times New Roman" w:hAnsi="Times New Roman" w:cs="Times New Roman"/>
          <w:bCs/>
          <w:sz w:val="24"/>
          <w:szCs w:val="24"/>
        </w:rPr>
        <w:t>SWZ</w:t>
      </w:r>
      <w:r w:rsidR="006E0DAA" w:rsidRPr="00CF70CF">
        <w:rPr>
          <w:rFonts w:ascii="Times New Roman" w:hAnsi="Times New Roman" w:cs="Times New Roman"/>
          <w:bCs/>
          <w:sz w:val="24"/>
          <w:szCs w:val="24"/>
        </w:rPr>
        <w:t xml:space="preserve"> </w:t>
      </w:r>
      <w:r w:rsidRPr="00CF70CF">
        <w:rPr>
          <w:rFonts w:ascii="Times New Roman" w:hAnsi="Times New Roman" w:cs="Times New Roman"/>
          <w:bCs/>
          <w:sz w:val="24"/>
          <w:szCs w:val="24"/>
        </w:rPr>
        <w:t>mają</w:t>
      </w:r>
      <w:r w:rsidR="006E0DAA" w:rsidRPr="00CF70CF">
        <w:rPr>
          <w:rFonts w:ascii="Times New Roman" w:hAnsi="Times New Roman" w:cs="Times New Roman"/>
          <w:bCs/>
          <w:sz w:val="24"/>
          <w:szCs w:val="24"/>
        </w:rPr>
        <w:t xml:space="preserve"> </w:t>
      </w:r>
      <w:r w:rsidRPr="00CF70CF">
        <w:rPr>
          <w:rFonts w:ascii="Times New Roman" w:hAnsi="Times New Roman" w:cs="Times New Roman"/>
          <w:bCs/>
          <w:sz w:val="24"/>
          <w:szCs w:val="24"/>
        </w:rPr>
        <w:t>zastosowanie</w:t>
      </w:r>
      <w:r w:rsidR="006E0DAA" w:rsidRPr="00CF70CF">
        <w:rPr>
          <w:rFonts w:ascii="Times New Roman" w:hAnsi="Times New Roman" w:cs="Times New Roman"/>
          <w:bCs/>
          <w:sz w:val="24"/>
          <w:szCs w:val="24"/>
        </w:rPr>
        <w:t xml:space="preserve"> </w:t>
      </w:r>
      <w:r w:rsidRPr="00CF70CF">
        <w:rPr>
          <w:rFonts w:ascii="Times New Roman" w:hAnsi="Times New Roman" w:cs="Times New Roman"/>
          <w:bCs/>
          <w:sz w:val="24"/>
          <w:szCs w:val="24"/>
        </w:rPr>
        <w:t>przepisy</w:t>
      </w:r>
      <w:r w:rsidR="006E0DAA" w:rsidRPr="00CF70CF">
        <w:rPr>
          <w:rFonts w:ascii="Times New Roman" w:hAnsi="Times New Roman" w:cs="Times New Roman"/>
          <w:bCs/>
          <w:sz w:val="24"/>
          <w:szCs w:val="24"/>
        </w:rPr>
        <w:t xml:space="preserve"> </w:t>
      </w:r>
      <w:r w:rsidRPr="00CF70CF">
        <w:rPr>
          <w:rFonts w:ascii="Times New Roman" w:hAnsi="Times New Roman" w:cs="Times New Roman"/>
          <w:bCs/>
          <w:sz w:val="24"/>
          <w:szCs w:val="24"/>
        </w:rPr>
        <w:t>ustawy</w:t>
      </w:r>
      <w:r w:rsidR="006E0DAA" w:rsidRPr="00CF70CF">
        <w:rPr>
          <w:rFonts w:ascii="Times New Roman" w:hAnsi="Times New Roman" w:cs="Times New Roman"/>
          <w:bCs/>
          <w:sz w:val="24"/>
          <w:szCs w:val="24"/>
        </w:rPr>
        <w:t xml:space="preserve"> </w:t>
      </w:r>
      <w:r w:rsidRPr="00CF70CF">
        <w:rPr>
          <w:rFonts w:ascii="Times New Roman" w:hAnsi="Times New Roman" w:cs="Times New Roman"/>
          <w:bCs/>
          <w:sz w:val="24"/>
          <w:szCs w:val="24"/>
        </w:rPr>
        <w:t>–</w:t>
      </w:r>
      <w:r w:rsidR="006E0DAA" w:rsidRPr="00CF70CF">
        <w:rPr>
          <w:rFonts w:ascii="Times New Roman" w:hAnsi="Times New Roman" w:cs="Times New Roman"/>
          <w:bCs/>
          <w:sz w:val="24"/>
          <w:szCs w:val="24"/>
        </w:rPr>
        <w:t xml:space="preserve"> </w:t>
      </w:r>
      <w:r w:rsidRPr="00CF70CF">
        <w:rPr>
          <w:rFonts w:ascii="Times New Roman" w:hAnsi="Times New Roman" w:cs="Times New Roman"/>
          <w:bCs/>
          <w:sz w:val="24"/>
          <w:szCs w:val="24"/>
        </w:rPr>
        <w:t>Prawo</w:t>
      </w:r>
      <w:r w:rsidR="006E0DAA" w:rsidRPr="00CF70CF">
        <w:rPr>
          <w:rFonts w:ascii="Times New Roman" w:hAnsi="Times New Roman" w:cs="Times New Roman"/>
          <w:bCs/>
          <w:sz w:val="24"/>
          <w:szCs w:val="24"/>
        </w:rPr>
        <w:t xml:space="preserve"> </w:t>
      </w:r>
      <w:r w:rsidRPr="00CF70CF">
        <w:rPr>
          <w:rFonts w:ascii="Times New Roman" w:hAnsi="Times New Roman" w:cs="Times New Roman"/>
          <w:bCs/>
          <w:sz w:val="24"/>
          <w:szCs w:val="24"/>
        </w:rPr>
        <w:t>zamówień</w:t>
      </w:r>
      <w:r w:rsidR="006E0DAA" w:rsidRPr="00CF70CF">
        <w:rPr>
          <w:rFonts w:ascii="Times New Roman" w:hAnsi="Times New Roman" w:cs="Times New Roman"/>
          <w:bCs/>
          <w:sz w:val="24"/>
          <w:szCs w:val="24"/>
        </w:rPr>
        <w:t xml:space="preserve"> </w:t>
      </w:r>
      <w:r w:rsidRPr="00CF70CF">
        <w:rPr>
          <w:rFonts w:ascii="Times New Roman" w:hAnsi="Times New Roman" w:cs="Times New Roman"/>
          <w:bCs/>
          <w:sz w:val="24"/>
          <w:szCs w:val="24"/>
        </w:rPr>
        <w:t>publicznych</w:t>
      </w:r>
      <w:r w:rsidR="006E0DAA" w:rsidRPr="00CF70CF">
        <w:rPr>
          <w:rFonts w:ascii="Times New Roman" w:hAnsi="Times New Roman" w:cs="Times New Roman"/>
          <w:bCs/>
          <w:sz w:val="24"/>
          <w:szCs w:val="24"/>
        </w:rPr>
        <w:t xml:space="preserve"> </w:t>
      </w:r>
      <w:r w:rsidRPr="00CF70CF">
        <w:rPr>
          <w:rFonts w:ascii="Times New Roman" w:hAnsi="Times New Roman" w:cs="Times New Roman"/>
          <w:bCs/>
          <w:sz w:val="24"/>
          <w:szCs w:val="24"/>
        </w:rPr>
        <w:t>oraz</w:t>
      </w:r>
      <w:r w:rsidR="006E0DAA" w:rsidRPr="00CF70CF">
        <w:rPr>
          <w:rFonts w:ascii="Times New Roman" w:hAnsi="Times New Roman" w:cs="Times New Roman"/>
          <w:bCs/>
          <w:sz w:val="24"/>
          <w:szCs w:val="24"/>
        </w:rPr>
        <w:t xml:space="preserve"> </w:t>
      </w:r>
      <w:r w:rsidRPr="00CF70CF">
        <w:rPr>
          <w:rFonts w:ascii="Times New Roman" w:hAnsi="Times New Roman" w:cs="Times New Roman"/>
          <w:bCs/>
          <w:sz w:val="24"/>
          <w:szCs w:val="24"/>
        </w:rPr>
        <w:t>Kodeksu</w:t>
      </w:r>
      <w:r w:rsidR="006E0DAA" w:rsidRPr="00CF70CF">
        <w:rPr>
          <w:rFonts w:ascii="Times New Roman" w:hAnsi="Times New Roman" w:cs="Times New Roman"/>
          <w:bCs/>
          <w:sz w:val="24"/>
          <w:szCs w:val="24"/>
        </w:rPr>
        <w:t xml:space="preserve"> </w:t>
      </w:r>
      <w:r w:rsidRPr="00CF70CF">
        <w:rPr>
          <w:rFonts w:ascii="Times New Roman" w:hAnsi="Times New Roman" w:cs="Times New Roman"/>
          <w:bCs/>
          <w:sz w:val="24"/>
          <w:szCs w:val="24"/>
        </w:rPr>
        <w:t>cywilnego.</w:t>
      </w:r>
    </w:p>
    <w:p w14:paraId="2EAD89F9" w14:textId="77777777" w:rsidR="00F25EB6" w:rsidRPr="00CF70CF" w:rsidRDefault="00F25EB6" w:rsidP="00607ECF">
      <w:pPr>
        <w:numPr>
          <w:ilvl w:val="0"/>
          <w:numId w:val="12"/>
        </w:numPr>
        <w:spacing w:after="0"/>
        <w:jc w:val="both"/>
        <w:rPr>
          <w:rFonts w:ascii="Times New Roman" w:hAnsi="Times New Roman" w:cs="Times New Roman"/>
          <w:bCs/>
          <w:sz w:val="24"/>
          <w:szCs w:val="24"/>
        </w:rPr>
      </w:pPr>
      <w:r w:rsidRPr="00CF70CF">
        <w:rPr>
          <w:rFonts w:ascii="Times New Roman" w:hAnsi="Times New Roman" w:cs="Times New Roman"/>
          <w:bCs/>
          <w:sz w:val="24"/>
          <w:szCs w:val="24"/>
        </w:rPr>
        <w:t>Oferty,</w:t>
      </w:r>
      <w:r w:rsidR="006E0DAA" w:rsidRPr="00CF70CF">
        <w:rPr>
          <w:rFonts w:ascii="Times New Roman" w:hAnsi="Times New Roman" w:cs="Times New Roman"/>
          <w:bCs/>
          <w:sz w:val="24"/>
          <w:szCs w:val="24"/>
        </w:rPr>
        <w:t xml:space="preserve"> </w:t>
      </w:r>
      <w:r w:rsidRPr="00CF70CF">
        <w:rPr>
          <w:rFonts w:ascii="Times New Roman" w:hAnsi="Times New Roman" w:cs="Times New Roman"/>
          <w:bCs/>
          <w:sz w:val="24"/>
          <w:szCs w:val="24"/>
        </w:rPr>
        <w:t>opinie,</w:t>
      </w:r>
      <w:r w:rsidR="006E0DAA" w:rsidRPr="00CF70CF">
        <w:rPr>
          <w:rFonts w:ascii="Times New Roman" w:hAnsi="Times New Roman" w:cs="Times New Roman"/>
          <w:bCs/>
          <w:sz w:val="24"/>
          <w:szCs w:val="24"/>
        </w:rPr>
        <w:t xml:space="preserve"> </w:t>
      </w:r>
      <w:r w:rsidRPr="00CF70CF">
        <w:rPr>
          <w:rFonts w:ascii="Times New Roman" w:hAnsi="Times New Roman" w:cs="Times New Roman"/>
          <w:bCs/>
          <w:sz w:val="24"/>
          <w:szCs w:val="24"/>
        </w:rPr>
        <w:t>oświadczenia,</w:t>
      </w:r>
      <w:r w:rsidR="006E0DAA" w:rsidRPr="00CF70CF">
        <w:rPr>
          <w:rFonts w:ascii="Times New Roman" w:hAnsi="Times New Roman" w:cs="Times New Roman"/>
          <w:bCs/>
          <w:sz w:val="24"/>
          <w:szCs w:val="24"/>
        </w:rPr>
        <w:t xml:space="preserve"> </w:t>
      </w:r>
      <w:r w:rsidRPr="00CF70CF">
        <w:rPr>
          <w:rFonts w:ascii="Times New Roman" w:hAnsi="Times New Roman" w:cs="Times New Roman"/>
          <w:bCs/>
          <w:sz w:val="24"/>
          <w:szCs w:val="24"/>
        </w:rPr>
        <w:t>zawiadomienia,</w:t>
      </w:r>
      <w:r w:rsidR="006E0DAA" w:rsidRPr="00CF70CF">
        <w:rPr>
          <w:rFonts w:ascii="Times New Roman" w:hAnsi="Times New Roman" w:cs="Times New Roman"/>
          <w:bCs/>
          <w:sz w:val="24"/>
          <w:szCs w:val="24"/>
        </w:rPr>
        <w:t xml:space="preserve"> </w:t>
      </w:r>
      <w:r w:rsidRPr="00CF70CF">
        <w:rPr>
          <w:rFonts w:ascii="Times New Roman" w:hAnsi="Times New Roman" w:cs="Times New Roman"/>
          <w:bCs/>
          <w:sz w:val="24"/>
          <w:szCs w:val="24"/>
        </w:rPr>
        <w:t>wnioski,</w:t>
      </w:r>
      <w:r w:rsidR="006E0DAA" w:rsidRPr="00CF70CF">
        <w:rPr>
          <w:rFonts w:ascii="Times New Roman" w:hAnsi="Times New Roman" w:cs="Times New Roman"/>
          <w:bCs/>
          <w:sz w:val="24"/>
          <w:szCs w:val="24"/>
        </w:rPr>
        <w:t xml:space="preserve"> </w:t>
      </w:r>
      <w:r w:rsidRPr="00CF70CF">
        <w:rPr>
          <w:rFonts w:ascii="Times New Roman" w:hAnsi="Times New Roman" w:cs="Times New Roman"/>
          <w:bCs/>
          <w:sz w:val="24"/>
          <w:szCs w:val="24"/>
        </w:rPr>
        <w:t>inne</w:t>
      </w:r>
      <w:r w:rsidR="006E0DAA" w:rsidRPr="00CF70CF">
        <w:rPr>
          <w:rFonts w:ascii="Times New Roman" w:hAnsi="Times New Roman" w:cs="Times New Roman"/>
          <w:bCs/>
          <w:sz w:val="24"/>
          <w:szCs w:val="24"/>
        </w:rPr>
        <w:t xml:space="preserve"> </w:t>
      </w:r>
      <w:r w:rsidRPr="00CF70CF">
        <w:rPr>
          <w:rFonts w:ascii="Times New Roman" w:hAnsi="Times New Roman" w:cs="Times New Roman"/>
          <w:bCs/>
          <w:sz w:val="24"/>
          <w:szCs w:val="24"/>
        </w:rPr>
        <w:t>dokumenty</w:t>
      </w:r>
      <w:r w:rsidR="006E0DAA" w:rsidRPr="00CF70CF">
        <w:rPr>
          <w:rFonts w:ascii="Times New Roman" w:hAnsi="Times New Roman" w:cs="Times New Roman"/>
          <w:bCs/>
          <w:sz w:val="24"/>
          <w:szCs w:val="24"/>
        </w:rPr>
        <w:t xml:space="preserve"> </w:t>
      </w:r>
      <w:r w:rsidRPr="00CF70CF">
        <w:rPr>
          <w:rFonts w:ascii="Times New Roman" w:hAnsi="Times New Roman" w:cs="Times New Roman"/>
          <w:bCs/>
          <w:sz w:val="24"/>
          <w:szCs w:val="24"/>
        </w:rPr>
        <w:t>i</w:t>
      </w:r>
      <w:r w:rsidR="006E0DAA" w:rsidRPr="00CF70CF">
        <w:rPr>
          <w:rFonts w:ascii="Times New Roman" w:hAnsi="Times New Roman" w:cs="Times New Roman"/>
          <w:bCs/>
          <w:sz w:val="24"/>
          <w:szCs w:val="24"/>
        </w:rPr>
        <w:t xml:space="preserve"> </w:t>
      </w:r>
      <w:r w:rsidRPr="00CF70CF">
        <w:rPr>
          <w:rFonts w:ascii="Times New Roman" w:hAnsi="Times New Roman" w:cs="Times New Roman"/>
          <w:bCs/>
          <w:sz w:val="24"/>
          <w:szCs w:val="24"/>
        </w:rPr>
        <w:t>informacje</w:t>
      </w:r>
      <w:r w:rsidR="006E0DAA" w:rsidRPr="00CF70CF">
        <w:rPr>
          <w:rFonts w:ascii="Times New Roman" w:hAnsi="Times New Roman" w:cs="Times New Roman"/>
          <w:bCs/>
          <w:sz w:val="24"/>
          <w:szCs w:val="24"/>
        </w:rPr>
        <w:t xml:space="preserve"> </w:t>
      </w:r>
      <w:r w:rsidRPr="00CF70CF">
        <w:rPr>
          <w:rFonts w:ascii="Times New Roman" w:hAnsi="Times New Roman" w:cs="Times New Roman"/>
          <w:bCs/>
          <w:sz w:val="24"/>
          <w:szCs w:val="24"/>
        </w:rPr>
        <w:t>składane</w:t>
      </w:r>
      <w:r w:rsidR="006E0DAA" w:rsidRPr="00CF70CF">
        <w:rPr>
          <w:rFonts w:ascii="Times New Roman" w:hAnsi="Times New Roman" w:cs="Times New Roman"/>
          <w:bCs/>
          <w:sz w:val="24"/>
          <w:szCs w:val="24"/>
        </w:rPr>
        <w:t xml:space="preserve"> </w:t>
      </w:r>
      <w:r w:rsidRPr="00CF70CF">
        <w:rPr>
          <w:rFonts w:ascii="Times New Roman" w:hAnsi="Times New Roman" w:cs="Times New Roman"/>
          <w:bCs/>
          <w:sz w:val="24"/>
          <w:szCs w:val="24"/>
        </w:rPr>
        <w:t>przez</w:t>
      </w:r>
      <w:r w:rsidR="006E0DAA" w:rsidRPr="00CF70CF">
        <w:rPr>
          <w:rFonts w:ascii="Times New Roman" w:hAnsi="Times New Roman" w:cs="Times New Roman"/>
          <w:bCs/>
          <w:sz w:val="24"/>
          <w:szCs w:val="24"/>
        </w:rPr>
        <w:t xml:space="preserve"> </w:t>
      </w:r>
      <w:r w:rsidRPr="00CF70CF">
        <w:rPr>
          <w:rFonts w:ascii="Times New Roman" w:hAnsi="Times New Roman" w:cs="Times New Roman"/>
          <w:bCs/>
          <w:sz w:val="24"/>
          <w:szCs w:val="24"/>
        </w:rPr>
        <w:t>Zamawiającego</w:t>
      </w:r>
      <w:r w:rsidR="006E0DAA" w:rsidRPr="00CF70CF">
        <w:rPr>
          <w:rFonts w:ascii="Times New Roman" w:hAnsi="Times New Roman" w:cs="Times New Roman"/>
          <w:bCs/>
          <w:sz w:val="24"/>
          <w:szCs w:val="24"/>
        </w:rPr>
        <w:t xml:space="preserve"> </w:t>
      </w:r>
      <w:r w:rsidRPr="00CF70CF">
        <w:rPr>
          <w:rFonts w:ascii="Times New Roman" w:hAnsi="Times New Roman" w:cs="Times New Roman"/>
          <w:bCs/>
          <w:sz w:val="24"/>
          <w:szCs w:val="24"/>
        </w:rPr>
        <w:t>i</w:t>
      </w:r>
      <w:r w:rsidR="006E0DAA" w:rsidRPr="00CF70CF">
        <w:rPr>
          <w:rFonts w:ascii="Times New Roman" w:hAnsi="Times New Roman" w:cs="Times New Roman"/>
          <w:bCs/>
          <w:sz w:val="24"/>
          <w:szCs w:val="24"/>
        </w:rPr>
        <w:t xml:space="preserve"> </w:t>
      </w:r>
      <w:r w:rsidRPr="00CF70CF">
        <w:rPr>
          <w:rFonts w:ascii="Times New Roman" w:hAnsi="Times New Roman" w:cs="Times New Roman"/>
          <w:bCs/>
          <w:sz w:val="24"/>
          <w:szCs w:val="24"/>
        </w:rPr>
        <w:t>Wykonawców</w:t>
      </w:r>
      <w:r w:rsidR="006E0DAA" w:rsidRPr="00CF70CF">
        <w:rPr>
          <w:rFonts w:ascii="Times New Roman" w:hAnsi="Times New Roman" w:cs="Times New Roman"/>
          <w:bCs/>
          <w:sz w:val="24"/>
          <w:szCs w:val="24"/>
        </w:rPr>
        <w:t xml:space="preserve"> </w:t>
      </w:r>
      <w:r w:rsidRPr="00CF70CF">
        <w:rPr>
          <w:rFonts w:ascii="Times New Roman" w:hAnsi="Times New Roman" w:cs="Times New Roman"/>
          <w:bCs/>
          <w:sz w:val="24"/>
          <w:szCs w:val="24"/>
        </w:rPr>
        <w:t>oraz</w:t>
      </w:r>
      <w:r w:rsidR="006E0DAA" w:rsidRPr="00CF70CF">
        <w:rPr>
          <w:rFonts w:ascii="Times New Roman" w:hAnsi="Times New Roman" w:cs="Times New Roman"/>
          <w:bCs/>
          <w:sz w:val="24"/>
          <w:szCs w:val="24"/>
        </w:rPr>
        <w:t xml:space="preserve"> </w:t>
      </w:r>
      <w:r w:rsidRPr="00CF70CF">
        <w:rPr>
          <w:rFonts w:ascii="Times New Roman" w:hAnsi="Times New Roman" w:cs="Times New Roman"/>
          <w:bCs/>
          <w:sz w:val="24"/>
          <w:szCs w:val="24"/>
        </w:rPr>
        <w:t>umowa</w:t>
      </w:r>
      <w:r w:rsidR="006E0DAA" w:rsidRPr="00CF70CF">
        <w:rPr>
          <w:rFonts w:ascii="Times New Roman" w:hAnsi="Times New Roman" w:cs="Times New Roman"/>
          <w:bCs/>
          <w:sz w:val="24"/>
          <w:szCs w:val="24"/>
        </w:rPr>
        <w:t xml:space="preserve"> </w:t>
      </w:r>
      <w:r w:rsidRPr="00CF70CF">
        <w:rPr>
          <w:rFonts w:ascii="Times New Roman" w:hAnsi="Times New Roman" w:cs="Times New Roman"/>
          <w:bCs/>
          <w:sz w:val="24"/>
          <w:szCs w:val="24"/>
        </w:rPr>
        <w:t>w</w:t>
      </w:r>
      <w:r w:rsidR="006E0DAA" w:rsidRPr="00CF70CF">
        <w:rPr>
          <w:rFonts w:ascii="Times New Roman" w:hAnsi="Times New Roman" w:cs="Times New Roman"/>
          <w:bCs/>
          <w:sz w:val="24"/>
          <w:szCs w:val="24"/>
        </w:rPr>
        <w:t xml:space="preserve"> </w:t>
      </w:r>
      <w:r w:rsidRPr="00CF70CF">
        <w:rPr>
          <w:rFonts w:ascii="Times New Roman" w:hAnsi="Times New Roman" w:cs="Times New Roman"/>
          <w:bCs/>
          <w:sz w:val="24"/>
          <w:szCs w:val="24"/>
        </w:rPr>
        <w:t>sprawie</w:t>
      </w:r>
      <w:r w:rsidR="006E0DAA" w:rsidRPr="00CF70CF">
        <w:rPr>
          <w:rFonts w:ascii="Times New Roman" w:hAnsi="Times New Roman" w:cs="Times New Roman"/>
          <w:bCs/>
          <w:sz w:val="24"/>
          <w:szCs w:val="24"/>
        </w:rPr>
        <w:t xml:space="preserve"> </w:t>
      </w:r>
      <w:r w:rsidRPr="00CF70CF">
        <w:rPr>
          <w:rFonts w:ascii="Times New Roman" w:hAnsi="Times New Roman" w:cs="Times New Roman"/>
          <w:bCs/>
          <w:sz w:val="24"/>
          <w:szCs w:val="24"/>
        </w:rPr>
        <w:t>zamówienia</w:t>
      </w:r>
      <w:r w:rsidR="006E0DAA" w:rsidRPr="00CF70CF">
        <w:rPr>
          <w:rFonts w:ascii="Times New Roman" w:hAnsi="Times New Roman" w:cs="Times New Roman"/>
          <w:bCs/>
          <w:sz w:val="24"/>
          <w:szCs w:val="24"/>
        </w:rPr>
        <w:t xml:space="preserve"> </w:t>
      </w:r>
      <w:r w:rsidRPr="00CF70CF">
        <w:rPr>
          <w:rFonts w:ascii="Times New Roman" w:hAnsi="Times New Roman" w:cs="Times New Roman"/>
          <w:bCs/>
          <w:sz w:val="24"/>
          <w:szCs w:val="24"/>
        </w:rPr>
        <w:t>publicznego</w:t>
      </w:r>
      <w:r w:rsidR="006E0DAA" w:rsidRPr="00CF70CF">
        <w:rPr>
          <w:rFonts w:ascii="Times New Roman" w:hAnsi="Times New Roman" w:cs="Times New Roman"/>
          <w:bCs/>
          <w:sz w:val="24"/>
          <w:szCs w:val="24"/>
        </w:rPr>
        <w:t xml:space="preserve"> </w:t>
      </w:r>
      <w:r w:rsidRPr="00CF70CF">
        <w:rPr>
          <w:rFonts w:ascii="Times New Roman" w:hAnsi="Times New Roman" w:cs="Times New Roman"/>
          <w:bCs/>
          <w:sz w:val="24"/>
          <w:szCs w:val="24"/>
        </w:rPr>
        <w:t>stanowią</w:t>
      </w:r>
      <w:r w:rsidR="006E0DAA" w:rsidRPr="00CF70CF">
        <w:rPr>
          <w:rFonts w:ascii="Times New Roman" w:hAnsi="Times New Roman" w:cs="Times New Roman"/>
          <w:bCs/>
          <w:sz w:val="24"/>
          <w:szCs w:val="24"/>
        </w:rPr>
        <w:t xml:space="preserve"> </w:t>
      </w:r>
      <w:r w:rsidRPr="00CF70CF">
        <w:rPr>
          <w:rFonts w:ascii="Times New Roman" w:hAnsi="Times New Roman" w:cs="Times New Roman"/>
          <w:bCs/>
          <w:sz w:val="24"/>
          <w:szCs w:val="24"/>
        </w:rPr>
        <w:t>załączniki</w:t>
      </w:r>
      <w:r w:rsidR="006E0DAA" w:rsidRPr="00CF70CF">
        <w:rPr>
          <w:rFonts w:ascii="Times New Roman" w:hAnsi="Times New Roman" w:cs="Times New Roman"/>
          <w:bCs/>
          <w:sz w:val="24"/>
          <w:szCs w:val="24"/>
        </w:rPr>
        <w:t xml:space="preserve"> </w:t>
      </w:r>
      <w:r w:rsidRPr="00CF70CF">
        <w:rPr>
          <w:rFonts w:ascii="Times New Roman" w:hAnsi="Times New Roman" w:cs="Times New Roman"/>
          <w:bCs/>
          <w:sz w:val="24"/>
          <w:szCs w:val="24"/>
        </w:rPr>
        <w:t>do</w:t>
      </w:r>
      <w:r w:rsidR="006E0DAA" w:rsidRPr="00CF70CF">
        <w:rPr>
          <w:rFonts w:ascii="Times New Roman" w:hAnsi="Times New Roman" w:cs="Times New Roman"/>
          <w:bCs/>
          <w:sz w:val="24"/>
          <w:szCs w:val="24"/>
        </w:rPr>
        <w:t xml:space="preserve"> </w:t>
      </w:r>
      <w:r w:rsidRPr="00CF70CF">
        <w:rPr>
          <w:rFonts w:ascii="Times New Roman" w:hAnsi="Times New Roman" w:cs="Times New Roman"/>
          <w:bCs/>
          <w:sz w:val="24"/>
          <w:szCs w:val="24"/>
        </w:rPr>
        <w:t>protokołu</w:t>
      </w:r>
      <w:r w:rsidR="006E0DAA" w:rsidRPr="00CF70CF">
        <w:rPr>
          <w:rFonts w:ascii="Times New Roman" w:hAnsi="Times New Roman" w:cs="Times New Roman"/>
          <w:bCs/>
          <w:sz w:val="24"/>
          <w:szCs w:val="24"/>
        </w:rPr>
        <w:t xml:space="preserve"> </w:t>
      </w:r>
      <w:r w:rsidRPr="00CF70CF">
        <w:rPr>
          <w:rFonts w:ascii="Times New Roman" w:hAnsi="Times New Roman" w:cs="Times New Roman"/>
          <w:bCs/>
          <w:sz w:val="24"/>
          <w:szCs w:val="24"/>
        </w:rPr>
        <w:t>postępowania.</w:t>
      </w:r>
    </w:p>
    <w:p w14:paraId="5292D871" w14:textId="77777777" w:rsidR="00F25EB6" w:rsidRPr="00CF70CF" w:rsidRDefault="00F25EB6" w:rsidP="00607ECF">
      <w:pPr>
        <w:numPr>
          <w:ilvl w:val="0"/>
          <w:numId w:val="12"/>
        </w:numPr>
        <w:spacing w:after="0"/>
        <w:jc w:val="both"/>
        <w:rPr>
          <w:rFonts w:ascii="Times New Roman" w:hAnsi="Times New Roman" w:cs="Times New Roman"/>
          <w:bCs/>
          <w:sz w:val="24"/>
          <w:szCs w:val="24"/>
        </w:rPr>
      </w:pPr>
      <w:r w:rsidRPr="00CF70CF">
        <w:rPr>
          <w:rFonts w:ascii="Times New Roman" w:hAnsi="Times New Roman" w:cs="Times New Roman"/>
          <w:bCs/>
          <w:sz w:val="24"/>
          <w:szCs w:val="24"/>
        </w:rPr>
        <w:t>Protokół</w:t>
      </w:r>
      <w:r w:rsidR="006E0DAA" w:rsidRPr="00CF70CF">
        <w:rPr>
          <w:rFonts w:ascii="Times New Roman" w:hAnsi="Times New Roman" w:cs="Times New Roman"/>
          <w:bCs/>
          <w:sz w:val="24"/>
          <w:szCs w:val="24"/>
        </w:rPr>
        <w:t xml:space="preserve"> </w:t>
      </w:r>
      <w:r w:rsidRPr="00CF70CF">
        <w:rPr>
          <w:rFonts w:ascii="Times New Roman" w:hAnsi="Times New Roman" w:cs="Times New Roman"/>
          <w:bCs/>
          <w:sz w:val="24"/>
          <w:szCs w:val="24"/>
        </w:rPr>
        <w:t>wraz</w:t>
      </w:r>
      <w:r w:rsidR="006E0DAA" w:rsidRPr="00CF70CF">
        <w:rPr>
          <w:rFonts w:ascii="Times New Roman" w:hAnsi="Times New Roman" w:cs="Times New Roman"/>
          <w:bCs/>
          <w:sz w:val="24"/>
          <w:szCs w:val="24"/>
        </w:rPr>
        <w:t xml:space="preserve"> </w:t>
      </w:r>
      <w:r w:rsidRPr="00CF70CF">
        <w:rPr>
          <w:rFonts w:ascii="Times New Roman" w:hAnsi="Times New Roman" w:cs="Times New Roman"/>
          <w:bCs/>
          <w:sz w:val="24"/>
          <w:szCs w:val="24"/>
        </w:rPr>
        <w:t>z</w:t>
      </w:r>
      <w:r w:rsidR="006E0DAA" w:rsidRPr="00CF70CF">
        <w:rPr>
          <w:rFonts w:ascii="Times New Roman" w:hAnsi="Times New Roman" w:cs="Times New Roman"/>
          <w:bCs/>
          <w:sz w:val="24"/>
          <w:szCs w:val="24"/>
        </w:rPr>
        <w:t xml:space="preserve"> </w:t>
      </w:r>
      <w:r w:rsidRPr="00CF70CF">
        <w:rPr>
          <w:rFonts w:ascii="Times New Roman" w:hAnsi="Times New Roman" w:cs="Times New Roman"/>
          <w:bCs/>
          <w:sz w:val="24"/>
          <w:szCs w:val="24"/>
        </w:rPr>
        <w:t>załącznikami</w:t>
      </w:r>
      <w:r w:rsidR="006E0DAA" w:rsidRPr="00CF70CF">
        <w:rPr>
          <w:rFonts w:ascii="Times New Roman" w:hAnsi="Times New Roman" w:cs="Times New Roman"/>
          <w:bCs/>
          <w:sz w:val="24"/>
          <w:szCs w:val="24"/>
        </w:rPr>
        <w:t xml:space="preserve"> </w:t>
      </w:r>
      <w:r w:rsidRPr="00CF70CF">
        <w:rPr>
          <w:rFonts w:ascii="Times New Roman" w:hAnsi="Times New Roman" w:cs="Times New Roman"/>
          <w:bCs/>
          <w:sz w:val="24"/>
          <w:szCs w:val="24"/>
        </w:rPr>
        <w:t>jest</w:t>
      </w:r>
      <w:r w:rsidR="006E0DAA" w:rsidRPr="00CF70CF">
        <w:rPr>
          <w:rFonts w:ascii="Times New Roman" w:hAnsi="Times New Roman" w:cs="Times New Roman"/>
          <w:bCs/>
          <w:sz w:val="24"/>
          <w:szCs w:val="24"/>
        </w:rPr>
        <w:t xml:space="preserve"> </w:t>
      </w:r>
      <w:r w:rsidRPr="00CF70CF">
        <w:rPr>
          <w:rFonts w:ascii="Times New Roman" w:hAnsi="Times New Roman" w:cs="Times New Roman"/>
          <w:bCs/>
          <w:sz w:val="24"/>
          <w:szCs w:val="24"/>
        </w:rPr>
        <w:t>jawny.</w:t>
      </w:r>
      <w:r w:rsidR="006E0DAA" w:rsidRPr="00CF70CF">
        <w:rPr>
          <w:rFonts w:ascii="Times New Roman" w:hAnsi="Times New Roman" w:cs="Times New Roman"/>
          <w:bCs/>
          <w:sz w:val="24"/>
          <w:szCs w:val="24"/>
        </w:rPr>
        <w:t xml:space="preserve"> </w:t>
      </w:r>
      <w:r w:rsidRPr="00CF70CF">
        <w:rPr>
          <w:rFonts w:ascii="Times New Roman" w:hAnsi="Times New Roman" w:cs="Times New Roman"/>
          <w:bCs/>
          <w:sz w:val="24"/>
          <w:szCs w:val="24"/>
        </w:rPr>
        <w:t>Załączniki</w:t>
      </w:r>
      <w:r w:rsidR="006E0DAA" w:rsidRPr="00CF70CF">
        <w:rPr>
          <w:rFonts w:ascii="Times New Roman" w:hAnsi="Times New Roman" w:cs="Times New Roman"/>
          <w:bCs/>
          <w:sz w:val="24"/>
          <w:szCs w:val="24"/>
        </w:rPr>
        <w:t xml:space="preserve"> </w:t>
      </w:r>
      <w:r w:rsidRPr="00CF70CF">
        <w:rPr>
          <w:rFonts w:ascii="Times New Roman" w:hAnsi="Times New Roman" w:cs="Times New Roman"/>
          <w:bCs/>
          <w:sz w:val="24"/>
          <w:szCs w:val="24"/>
        </w:rPr>
        <w:t>do</w:t>
      </w:r>
      <w:r w:rsidR="006E0DAA" w:rsidRPr="00CF70CF">
        <w:rPr>
          <w:rFonts w:ascii="Times New Roman" w:hAnsi="Times New Roman" w:cs="Times New Roman"/>
          <w:bCs/>
          <w:sz w:val="24"/>
          <w:szCs w:val="24"/>
        </w:rPr>
        <w:t xml:space="preserve"> </w:t>
      </w:r>
      <w:r w:rsidRPr="00CF70CF">
        <w:rPr>
          <w:rFonts w:ascii="Times New Roman" w:hAnsi="Times New Roman" w:cs="Times New Roman"/>
          <w:bCs/>
          <w:sz w:val="24"/>
          <w:szCs w:val="24"/>
        </w:rPr>
        <w:t>protokołu</w:t>
      </w:r>
      <w:r w:rsidR="006E0DAA" w:rsidRPr="00CF70CF">
        <w:rPr>
          <w:rFonts w:ascii="Times New Roman" w:hAnsi="Times New Roman" w:cs="Times New Roman"/>
          <w:bCs/>
          <w:sz w:val="24"/>
          <w:szCs w:val="24"/>
        </w:rPr>
        <w:t xml:space="preserve"> </w:t>
      </w:r>
      <w:r w:rsidRPr="00CF70CF">
        <w:rPr>
          <w:rFonts w:ascii="Times New Roman" w:hAnsi="Times New Roman" w:cs="Times New Roman"/>
          <w:bCs/>
          <w:sz w:val="24"/>
          <w:szCs w:val="24"/>
        </w:rPr>
        <w:t>udostępnia</w:t>
      </w:r>
      <w:r w:rsidR="006E0DAA" w:rsidRPr="00CF70CF">
        <w:rPr>
          <w:rFonts w:ascii="Times New Roman" w:hAnsi="Times New Roman" w:cs="Times New Roman"/>
          <w:bCs/>
          <w:sz w:val="24"/>
          <w:szCs w:val="24"/>
        </w:rPr>
        <w:t xml:space="preserve"> </w:t>
      </w:r>
      <w:r w:rsidRPr="00CF70CF">
        <w:rPr>
          <w:rFonts w:ascii="Times New Roman" w:hAnsi="Times New Roman" w:cs="Times New Roman"/>
          <w:bCs/>
          <w:sz w:val="24"/>
          <w:szCs w:val="24"/>
        </w:rPr>
        <w:t>się</w:t>
      </w:r>
      <w:r w:rsidR="006E0DAA" w:rsidRPr="00CF70CF">
        <w:rPr>
          <w:rFonts w:ascii="Times New Roman" w:hAnsi="Times New Roman" w:cs="Times New Roman"/>
          <w:bCs/>
          <w:sz w:val="24"/>
          <w:szCs w:val="24"/>
        </w:rPr>
        <w:t xml:space="preserve"> </w:t>
      </w:r>
      <w:r w:rsidRPr="00CF70CF">
        <w:rPr>
          <w:rFonts w:ascii="Times New Roman" w:hAnsi="Times New Roman" w:cs="Times New Roman"/>
          <w:bCs/>
          <w:sz w:val="24"/>
          <w:szCs w:val="24"/>
        </w:rPr>
        <w:t>po</w:t>
      </w:r>
      <w:r w:rsidR="006E0DAA" w:rsidRPr="00CF70CF">
        <w:rPr>
          <w:rFonts w:ascii="Times New Roman" w:hAnsi="Times New Roman" w:cs="Times New Roman"/>
          <w:bCs/>
          <w:sz w:val="24"/>
          <w:szCs w:val="24"/>
        </w:rPr>
        <w:t xml:space="preserve"> </w:t>
      </w:r>
      <w:r w:rsidRPr="00CF70CF">
        <w:rPr>
          <w:rFonts w:ascii="Times New Roman" w:hAnsi="Times New Roman" w:cs="Times New Roman"/>
          <w:bCs/>
          <w:sz w:val="24"/>
          <w:szCs w:val="24"/>
        </w:rPr>
        <w:t>dokonaniu</w:t>
      </w:r>
      <w:r w:rsidR="006E0DAA" w:rsidRPr="00CF70CF">
        <w:rPr>
          <w:rFonts w:ascii="Times New Roman" w:hAnsi="Times New Roman" w:cs="Times New Roman"/>
          <w:bCs/>
          <w:sz w:val="24"/>
          <w:szCs w:val="24"/>
        </w:rPr>
        <w:t xml:space="preserve"> </w:t>
      </w:r>
      <w:r w:rsidRPr="00CF70CF">
        <w:rPr>
          <w:rFonts w:ascii="Times New Roman" w:hAnsi="Times New Roman" w:cs="Times New Roman"/>
          <w:bCs/>
          <w:sz w:val="24"/>
          <w:szCs w:val="24"/>
        </w:rPr>
        <w:t>wyboru</w:t>
      </w:r>
      <w:r w:rsidR="006E0DAA" w:rsidRPr="00CF70CF">
        <w:rPr>
          <w:rFonts w:ascii="Times New Roman" w:hAnsi="Times New Roman" w:cs="Times New Roman"/>
          <w:bCs/>
          <w:sz w:val="24"/>
          <w:szCs w:val="24"/>
        </w:rPr>
        <w:t xml:space="preserve"> </w:t>
      </w:r>
      <w:r w:rsidRPr="00CF70CF">
        <w:rPr>
          <w:rFonts w:ascii="Times New Roman" w:hAnsi="Times New Roman" w:cs="Times New Roman"/>
          <w:bCs/>
          <w:sz w:val="24"/>
          <w:szCs w:val="24"/>
        </w:rPr>
        <w:t>najkorzystniejszej</w:t>
      </w:r>
      <w:r w:rsidR="006E0DAA" w:rsidRPr="00CF70CF">
        <w:rPr>
          <w:rFonts w:ascii="Times New Roman" w:hAnsi="Times New Roman" w:cs="Times New Roman"/>
          <w:bCs/>
          <w:sz w:val="24"/>
          <w:szCs w:val="24"/>
        </w:rPr>
        <w:t xml:space="preserve"> </w:t>
      </w:r>
      <w:r w:rsidRPr="00CF70CF">
        <w:rPr>
          <w:rFonts w:ascii="Times New Roman" w:hAnsi="Times New Roman" w:cs="Times New Roman"/>
          <w:bCs/>
          <w:sz w:val="24"/>
          <w:szCs w:val="24"/>
        </w:rPr>
        <w:t>oferty</w:t>
      </w:r>
      <w:r w:rsidR="006E0DAA" w:rsidRPr="00CF70CF">
        <w:rPr>
          <w:rFonts w:ascii="Times New Roman" w:hAnsi="Times New Roman" w:cs="Times New Roman"/>
          <w:bCs/>
          <w:sz w:val="24"/>
          <w:szCs w:val="24"/>
        </w:rPr>
        <w:t xml:space="preserve"> </w:t>
      </w:r>
      <w:r w:rsidRPr="00CF70CF">
        <w:rPr>
          <w:rFonts w:ascii="Times New Roman" w:hAnsi="Times New Roman" w:cs="Times New Roman"/>
          <w:bCs/>
          <w:sz w:val="24"/>
          <w:szCs w:val="24"/>
        </w:rPr>
        <w:t>lub</w:t>
      </w:r>
      <w:r w:rsidR="006E0DAA" w:rsidRPr="00CF70CF">
        <w:rPr>
          <w:rFonts w:ascii="Times New Roman" w:hAnsi="Times New Roman" w:cs="Times New Roman"/>
          <w:bCs/>
          <w:sz w:val="24"/>
          <w:szCs w:val="24"/>
        </w:rPr>
        <w:t xml:space="preserve"> </w:t>
      </w:r>
      <w:r w:rsidRPr="00CF70CF">
        <w:rPr>
          <w:rFonts w:ascii="Times New Roman" w:hAnsi="Times New Roman" w:cs="Times New Roman"/>
          <w:bCs/>
          <w:sz w:val="24"/>
          <w:szCs w:val="24"/>
        </w:rPr>
        <w:t>unieważnieniu</w:t>
      </w:r>
      <w:r w:rsidR="006E0DAA" w:rsidRPr="00CF70CF">
        <w:rPr>
          <w:rFonts w:ascii="Times New Roman" w:hAnsi="Times New Roman" w:cs="Times New Roman"/>
          <w:bCs/>
          <w:sz w:val="24"/>
          <w:szCs w:val="24"/>
        </w:rPr>
        <w:t xml:space="preserve"> </w:t>
      </w:r>
      <w:r w:rsidRPr="00CF70CF">
        <w:rPr>
          <w:rFonts w:ascii="Times New Roman" w:hAnsi="Times New Roman" w:cs="Times New Roman"/>
          <w:bCs/>
          <w:sz w:val="24"/>
          <w:szCs w:val="24"/>
        </w:rPr>
        <w:t>postępowania.</w:t>
      </w:r>
      <w:r w:rsidR="006E0DAA" w:rsidRPr="00CF70CF">
        <w:rPr>
          <w:rFonts w:ascii="Times New Roman" w:hAnsi="Times New Roman" w:cs="Times New Roman"/>
          <w:bCs/>
          <w:sz w:val="24"/>
          <w:szCs w:val="24"/>
        </w:rPr>
        <w:t xml:space="preserve"> </w:t>
      </w:r>
      <w:r w:rsidRPr="00CF70CF">
        <w:rPr>
          <w:rFonts w:ascii="Times New Roman" w:hAnsi="Times New Roman" w:cs="Times New Roman"/>
          <w:sz w:val="24"/>
          <w:szCs w:val="24"/>
        </w:rPr>
        <w:t>Protokół</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postępowania</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lub</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załączniki</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do</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protokołu</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postępowania</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udostępnia</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się</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w</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oryginale</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lub</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kopii.</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Udostępnianie</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protokołu</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postępowania</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lub</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załączników</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do</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protokołu</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postępowania</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następuje</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przy</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użyciu</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środków</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komunikacji</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elektronicznej,</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na</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wniosek</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zainteresowanego.</w:t>
      </w:r>
    </w:p>
    <w:p w14:paraId="66864FB9" w14:textId="77777777" w:rsidR="00F25EB6" w:rsidRPr="00CF70CF" w:rsidRDefault="00F25EB6" w:rsidP="00607ECF">
      <w:pPr>
        <w:numPr>
          <w:ilvl w:val="0"/>
          <w:numId w:val="12"/>
        </w:numPr>
        <w:spacing w:after="0"/>
        <w:jc w:val="both"/>
        <w:rPr>
          <w:rFonts w:ascii="Times New Roman" w:hAnsi="Times New Roman" w:cs="Times New Roman"/>
          <w:bCs/>
          <w:sz w:val="24"/>
          <w:szCs w:val="24"/>
        </w:rPr>
      </w:pPr>
      <w:r w:rsidRPr="00CF70CF">
        <w:rPr>
          <w:rFonts w:ascii="Times New Roman" w:hAnsi="Times New Roman" w:cs="Times New Roman"/>
          <w:bCs/>
          <w:sz w:val="24"/>
          <w:szCs w:val="24"/>
        </w:rPr>
        <w:t>Oferty</w:t>
      </w:r>
      <w:r w:rsidR="006E0DAA" w:rsidRPr="00CF70CF">
        <w:rPr>
          <w:rFonts w:ascii="Times New Roman" w:hAnsi="Times New Roman" w:cs="Times New Roman"/>
          <w:bCs/>
          <w:sz w:val="24"/>
          <w:szCs w:val="24"/>
        </w:rPr>
        <w:t xml:space="preserve"> </w:t>
      </w:r>
      <w:r w:rsidRPr="00CF70CF">
        <w:rPr>
          <w:rFonts w:ascii="Times New Roman" w:hAnsi="Times New Roman" w:cs="Times New Roman"/>
          <w:bCs/>
          <w:sz w:val="24"/>
          <w:szCs w:val="24"/>
        </w:rPr>
        <w:t>są</w:t>
      </w:r>
      <w:r w:rsidR="006E0DAA" w:rsidRPr="00CF70CF">
        <w:rPr>
          <w:rFonts w:ascii="Times New Roman" w:hAnsi="Times New Roman" w:cs="Times New Roman"/>
          <w:bCs/>
          <w:sz w:val="24"/>
          <w:szCs w:val="24"/>
        </w:rPr>
        <w:t xml:space="preserve"> </w:t>
      </w:r>
      <w:r w:rsidRPr="00CF70CF">
        <w:rPr>
          <w:rFonts w:ascii="Times New Roman" w:hAnsi="Times New Roman" w:cs="Times New Roman"/>
          <w:bCs/>
          <w:sz w:val="24"/>
          <w:szCs w:val="24"/>
        </w:rPr>
        <w:t>jawne</w:t>
      </w:r>
      <w:r w:rsidR="006E0DAA" w:rsidRPr="00CF70CF">
        <w:rPr>
          <w:rFonts w:ascii="Times New Roman" w:hAnsi="Times New Roman" w:cs="Times New Roman"/>
          <w:bCs/>
          <w:sz w:val="24"/>
          <w:szCs w:val="24"/>
        </w:rPr>
        <w:t xml:space="preserve"> </w:t>
      </w:r>
      <w:r w:rsidRPr="00CF70CF">
        <w:rPr>
          <w:rFonts w:ascii="Times New Roman" w:hAnsi="Times New Roman" w:cs="Times New Roman"/>
          <w:bCs/>
          <w:sz w:val="24"/>
          <w:szCs w:val="24"/>
        </w:rPr>
        <w:t>od</w:t>
      </w:r>
      <w:r w:rsidR="006E0DAA" w:rsidRPr="00CF70CF">
        <w:rPr>
          <w:rFonts w:ascii="Times New Roman" w:hAnsi="Times New Roman" w:cs="Times New Roman"/>
          <w:bCs/>
          <w:sz w:val="24"/>
          <w:szCs w:val="24"/>
        </w:rPr>
        <w:t xml:space="preserve"> </w:t>
      </w:r>
      <w:r w:rsidRPr="00CF70CF">
        <w:rPr>
          <w:rFonts w:ascii="Times New Roman" w:hAnsi="Times New Roman" w:cs="Times New Roman"/>
          <w:bCs/>
          <w:sz w:val="24"/>
          <w:szCs w:val="24"/>
        </w:rPr>
        <w:t>chwili</w:t>
      </w:r>
      <w:r w:rsidR="006E0DAA" w:rsidRPr="00CF70CF">
        <w:rPr>
          <w:rFonts w:ascii="Times New Roman" w:hAnsi="Times New Roman" w:cs="Times New Roman"/>
          <w:bCs/>
          <w:sz w:val="24"/>
          <w:szCs w:val="24"/>
        </w:rPr>
        <w:t xml:space="preserve"> </w:t>
      </w:r>
      <w:r w:rsidRPr="00CF70CF">
        <w:rPr>
          <w:rFonts w:ascii="Times New Roman" w:hAnsi="Times New Roman" w:cs="Times New Roman"/>
          <w:bCs/>
          <w:sz w:val="24"/>
          <w:szCs w:val="24"/>
        </w:rPr>
        <w:t>ich</w:t>
      </w:r>
      <w:r w:rsidR="006E0DAA" w:rsidRPr="00CF70CF">
        <w:rPr>
          <w:rFonts w:ascii="Times New Roman" w:hAnsi="Times New Roman" w:cs="Times New Roman"/>
          <w:bCs/>
          <w:sz w:val="24"/>
          <w:szCs w:val="24"/>
        </w:rPr>
        <w:t xml:space="preserve"> </w:t>
      </w:r>
      <w:r w:rsidRPr="00CF70CF">
        <w:rPr>
          <w:rFonts w:ascii="Times New Roman" w:hAnsi="Times New Roman" w:cs="Times New Roman"/>
          <w:bCs/>
          <w:sz w:val="24"/>
          <w:szCs w:val="24"/>
        </w:rPr>
        <w:t>otwarcia.</w:t>
      </w:r>
    </w:p>
    <w:p w14:paraId="49AD62E5" w14:textId="77777777" w:rsidR="00741CC0" w:rsidRPr="00CF70CF" w:rsidRDefault="00F25EB6" w:rsidP="00607ECF">
      <w:pPr>
        <w:numPr>
          <w:ilvl w:val="0"/>
          <w:numId w:val="12"/>
        </w:numPr>
        <w:spacing w:after="0"/>
        <w:jc w:val="both"/>
        <w:rPr>
          <w:rFonts w:ascii="Times New Roman" w:hAnsi="Times New Roman" w:cs="Times New Roman"/>
          <w:bCs/>
          <w:sz w:val="24"/>
          <w:szCs w:val="24"/>
        </w:rPr>
      </w:pPr>
      <w:r w:rsidRPr="00CF70CF">
        <w:rPr>
          <w:rFonts w:ascii="Times New Roman" w:hAnsi="Times New Roman" w:cs="Times New Roman"/>
          <w:bCs/>
          <w:sz w:val="24"/>
          <w:szCs w:val="24"/>
        </w:rPr>
        <w:t>Nie</w:t>
      </w:r>
      <w:r w:rsidR="006E0DAA" w:rsidRPr="00CF70CF">
        <w:rPr>
          <w:rFonts w:ascii="Times New Roman" w:hAnsi="Times New Roman" w:cs="Times New Roman"/>
          <w:bCs/>
          <w:sz w:val="24"/>
          <w:szCs w:val="24"/>
        </w:rPr>
        <w:t xml:space="preserve"> </w:t>
      </w:r>
      <w:r w:rsidRPr="00CF70CF">
        <w:rPr>
          <w:rFonts w:ascii="Times New Roman" w:hAnsi="Times New Roman" w:cs="Times New Roman"/>
          <w:bCs/>
          <w:sz w:val="24"/>
          <w:szCs w:val="24"/>
        </w:rPr>
        <w:t>ujawnia</w:t>
      </w:r>
      <w:r w:rsidR="006E0DAA" w:rsidRPr="00CF70CF">
        <w:rPr>
          <w:rFonts w:ascii="Times New Roman" w:hAnsi="Times New Roman" w:cs="Times New Roman"/>
          <w:bCs/>
          <w:sz w:val="24"/>
          <w:szCs w:val="24"/>
        </w:rPr>
        <w:t xml:space="preserve"> </w:t>
      </w:r>
      <w:r w:rsidRPr="00CF70CF">
        <w:rPr>
          <w:rFonts w:ascii="Times New Roman" w:hAnsi="Times New Roman" w:cs="Times New Roman"/>
          <w:bCs/>
          <w:sz w:val="24"/>
          <w:szCs w:val="24"/>
        </w:rPr>
        <w:t>się</w:t>
      </w:r>
      <w:r w:rsidR="006E0DAA" w:rsidRPr="00CF70CF">
        <w:rPr>
          <w:rFonts w:ascii="Times New Roman" w:hAnsi="Times New Roman" w:cs="Times New Roman"/>
          <w:bCs/>
          <w:sz w:val="24"/>
          <w:szCs w:val="24"/>
        </w:rPr>
        <w:t xml:space="preserve"> </w:t>
      </w:r>
      <w:r w:rsidRPr="00CF70CF">
        <w:rPr>
          <w:rFonts w:ascii="Times New Roman" w:hAnsi="Times New Roman" w:cs="Times New Roman"/>
          <w:bCs/>
          <w:sz w:val="24"/>
          <w:szCs w:val="24"/>
        </w:rPr>
        <w:t>informacji</w:t>
      </w:r>
      <w:r w:rsidR="006E0DAA" w:rsidRPr="00CF70CF">
        <w:rPr>
          <w:rFonts w:ascii="Times New Roman" w:hAnsi="Times New Roman" w:cs="Times New Roman"/>
          <w:bCs/>
          <w:sz w:val="24"/>
          <w:szCs w:val="24"/>
        </w:rPr>
        <w:t xml:space="preserve"> </w:t>
      </w:r>
      <w:r w:rsidRPr="00CF70CF">
        <w:rPr>
          <w:rFonts w:ascii="Times New Roman" w:hAnsi="Times New Roman" w:cs="Times New Roman"/>
          <w:bCs/>
          <w:sz w:val="24"/>
          <w:szCs w:val="24"/>
        </w:rPr>
        <w:t>stanowiących</w:t>
      </w:r>
      <w:r w:rsidR="006E0DAA" w:rsidRPr="00CF70CF">
        <w:rPr>
          <w:rFonts w:ascii="Times New Roman" w:hAnsi="Times New Roman" w:cs="Times New Roman"/>
          <w:bCs/>
          <w:sz w:val="24"/>
          <w:szCs w:val="24"/>
        </w:rPr>
        <w:t xml:space="preserve"> </w:t>
      </w:r>
      <w:r w:rsidRPr="00CF70CF">
        <w:rPr>
          <w:rFonts w:ascii="Times New Roman" w:hAnsi="Times New Roman" w:cs="Times New Roman"/>
          <w:bCs/>
          <w:sz w:val="24"/>
          <w:szCs w:val="24"/>
        </w:rPr>
        <w:t>tajemnicę</w:t>
      </w:r>
      <w:r w:rsidR="006E0DAA" w:rsidRPr="00CF70CF">
        <w:rPr>
          <w:rFonts w:ascii="Times New Roman" w:hAnsi="Times New Roman" w:cs="Times New Roman"/>
          <w:bCs/>
          <w:sz w:val="24"/>
          <w:szCs w:val="24"/>
        </w:rPr>
        <w:t xml:space="preserve"> </w:t>
      </w:r>
      <w:r w:rsidRPr="00CF70CF">
        <w:rPr>
          <w:rFonts w:ascii="Times New Roman" w:hAnsi="Times New Roman" w:cs="Times New Roman"/>
          <w:bCs/>
          <w:sz w:val="24"/>
          <w:szCs w:val="24"/>
        </w:rPr>
        <w:t>przedsiębiorstwa</w:t>
      </w:r>
      <w:r w:rsidR="006E0DAA" w:rsidRPr="00CF70CF">
        <w:rPr>
          <w:rFonts w:ascii="Times New Roman" w:hAnsi="Times New Roman" w:cs="Times New Roman"/>
          <w:bCs/>
          <w:sz w:val="24"/>
          <w:szCs w:val="24"/>
        </w:rPr>
        <w:t xml:space="preserve"> </w:t>
      </w:r>
      <w:r w:rsidRPr="00CF70CF">
        <w:rPr>
          <w:rFonts w:ascii="Times New Roman" w:hAnsi="Times New Roman" w:cs="Times New Roman"/>
          <w:bCs/>
          <w:sz w:val="24"/>
          <w:szCs w:val="24"/>
        </w:rPr>
        <w:t>w</w:t>
      </w:r>
      <w:r w:rsidR="006E0DAA" w:rsidRPr="00CF70CF">
        <w:rPr>
          <w:rFonts w:ascii="Times New Roman" w:hAnsi="Times New Roman" w:cs="Times New Roman"/>
          <w:bCs/>
          <w:sz w:val="24"/>
          <w:szCs w:val="24"/>
        </w:rPr>
        <w:t xml:space="preserve"> </w:t>
      </w:r>
      <w:r w:rsidRPr="00CF70CF">
        <w:rPr>
          <w:rFonts w:ascii="Times New Roman" w:hAnsi="Times New Roman" w:cs="Times New Roman"/>
          <w:bCs/>
          <w:sz w:val="24"/>
          <w:szCs w:val="24"/>
        </w:rPr>
        <w:t>rozumieniu</w:t>
      </w:r>
      <w:r w:rsidR="006E0DAA" w:rsidRPr="00CF70CF">
        <w:rPr>
          <w:rFonts w:ascii="Times New Roman" w:hAnsi="Times New Roman" w:cs="Times New Roman"/>
          <w:bCs/>
          <w:sz w:val="24"/>
          <w:szCs w:val="24"/>
        </w:rPr>
        <w:t xml:space="preserve"> </w:t>
      </w:r>
      <w:r w:rsidRPr="00CF70CF">
        <w:rPr>
          <w:rFonts w:ascii="Times New Roman" w:hAnsi="Times New Roman" w:cs="Times New Roman"/>
          <w:bCs/>
          <w:sz w:val="24"/>
          <w:szCs w:val="24"/>
        </w:rPr>
        <w:t>przepisów</w:t>
      </w:r>
      <w:r w:rsidR="006E0DAA" w:rsidRPr="00CF70CF">
        <w:rPr>
          <w:rFonts w:ascii="Times New Roman" w:hAnsi="Times New Roman" w:cs="Times New Roman"/>
          <w:bCs/>
          <w:sz w:val="24"/>
          <w:szCs w:val="24"/>
        </w:rPr>
        <w:t xml:space="preserve"> </w:t>
      </w:r>
      <w:r w:rsidR="00A50338" w:rsidRPr="00CF70CF">
        <w:rPr>
          <w:rFonts w:ascii="Times New Roman" w:hAnsi="Times New Roman" w:cs="Times New Roman"/>
          <w:bCs/>
          <w:sz w:val="24"/>
          <w:szCs w:val="24"/>
        </w:rPr>
        <w:br/>
      </w:r>
      <w:r w:rsidRPr="00CF70CF">
        <w:rPr>
          <w:rFonts w:ascii="Times New Roman" w:hAnsi="Times New Roman" w:cs="Times New Roman"/>
          <w:bCs/>
          <w:sz w:val="24"/>
          <w:szCs w:val="24"/>
        </w:rPr>
        <w:t>o</w:t>
      </w:r>
      <w:r w:rsidR="006E0DAA" w:rsidRPr="00CF70CF">
        <w:rPr>
          <w:rFonts w:ascii="Times New Roman" w:hAnsi="Times New Roman" w:cs="Times New Roman"/>
          <w:bCs/>
          <w:sz w:val="24"/>
          <w:szCs w:val="24"/>
        </w:rPr>
        <w:t xml:space="preserve"> </w:t>
      </w:r>
      <w:r w:rsidRPr="00CF70CF">
        <w:rPr>
          <w:rFonts w:ascii="Times New Roman" w:hAnsi="Times New Roman" w:cs="Times New Roman"/>
          <w:bCs/>
          <w:sz w:val="24"/>
          <w:szCs w:val="24"/>
        </w:rPr>
        <w:t>zwalczaniu</w:t>
      </w:r>
      <w:r w:rsidR="006E0DAA" w:rsidRPr="00CF70CF">
        <w:rPr>
          <w:rFonts w:ascii="Times New Roman" w:hAnsi="Times New Roman" w:cs="Times New Roman"/>
          <w:bCs/>
          <w:sz w:val="24"/>
          <w:szCs w:val="24"/>
        </w:rPr>
        <w:t xml:space="preserve"> </w:t>
      </w:r>
      <w:r w:rsidRPr="00CF70CF">
        <w:rPr>
          <w:rFonts w:ascii="Times New Roman" w:hAnsi="Times New Roman" w:cs="Times New Roman"/>
          <w:bCs/>
          <w:sz w:val="24"/>
          <w:szCs w:val="24"/>
        </w:rPr>
        <w:t>nieuczciwej</w:t>
      </w:r>
      <w:r w:rsidR="006E0DAA" w:rsidRPr="00CF70CF">
        <w:rPr>
          <w:rFonts w:ascii="Times New Roman" w:hAnsi="Times New Roman" w:cs="Times New Roman"/>
          <w:bCs/>
          <w:sz w:val="24"/>
          <w:szCs w:val="24"/>
        </w:rPr>
        <w:t xml:space="preserve"> </w:t>
      </w:r>
      <w:r w:rsidRPr="00CF70CF">
        <w:rPr>
          <w:rFonts w:ascii="Times New Roman" w:hAnsi="Times New Roman" w:cs="Times New Roman"/>
          <w:bCs/>
          <w:sz w:val="24"/>
          <w:szCs w:val="24"/>
        </w:rPr>
        <w:t>konkurencji,</w:t>
      </w:r>
      <w:r w:rsidR="006E0DAA" w:rsidRPr="00CF70CF">
        <w:rPr>
          <w:rFonts w:ascii="Times New Roman" w:hAnsi="Times New Roman" w:cs="Times New Roman"/>
          <w:bCs/>
          <w:sz w:val="24"/>
          <w:szCs w:val="24"/>
        </w:rPr>
        <w:t xml:space="preserve"> </w:t>
      </w:r>
      <w:r w:rsidRPr="00CF70CF">
        <w:rPr>
          <w:rFonts w:ascii="Times New Roman" w:hAnsi="Times New Roman" w:cs="Times New Roman"/>
          <w:bCs/>
          <w:sz w:val="24"/>
          <w:szCs w:val="24"/>
        </w:rPr>
        <w:t>jeżeli</w:t>
      </w:r>
      <w:r w:rsidR="006E0DAA" w:rsidRPr="00CF70CF">
        <w:rPr>
          <w:rFonts w:ascii="Times New Roman" w:hAnsi="Times New Roman" w:cs="Times New Roman"/>
          <w:bCs/>
          <w:sz w:val="24"/>
          <w:szCs w:val="24"/>
        </w:rPr>
        <w:t xml:space="preserve"> </w:t>
      </w:r>
      <w:r w:rsidRPr="00CF70CF">
        <w:rPr>
          <w:rFonts w:ascii="Times New Roman" w:hAnsi="Times New Roman" w:cs="Times New Roman"/>
          <w:bCs/>
          <w:sz w:val="24"/>
          <w:szCs w:val="24"/>
        </w:rPr>
        <w:t>Wykonawca</w:t>
      </w:r>
      <w:r w:rsidR="006E0DAA" w:rsidRPr="00CF70CF">
        <w:rPr>
          <w:rFonts w:ascii="Times New Roman" w:hAnsi="Times New Roman" w:cs="Times New Roman"/>
          <w:bCs/>
          <w:sz w:val="24"/>
          <w:szCs w:val="24"/>
        </w:rPr>
        <w:t xml:space="preserve"> </w:t>
      </w:r>
      <w:r w:rsidRPr="00CF70CF">
        <w:rPr>
          <w:rFonts w:ascii="Times New Roman" w:hAnsi="Times New Roman" w:cs="Times New Roman"/>
          <w:bCs/>
          <w:sz w:val="24"/>
          <w:szCs w:val="24"/>
        </w:rPr>
        <w:t>zastrzegł</w:t>
      </w:r>
      <w:r w:rsidR="006E0DAA" w:rsidRPr="00CF70CF">
        <w:rPr>
          <w:rFonts w:ascii="Times New Roman" w:hAnsi="Times New Roman" w:cs="Times New Roman"/>
          <w:bCs/>
          <w:sz w:val="24"/>
          <w:szCs w:val="24"/>
        </w:rPr>
        <w:t xml:space="preserve"> </w:t>
      </w:r>
      <w:r w:rsidRPr="00CF70CF">
        <w:rPr>
          <w:rFonts w:ascii="Times New Roman" w:hAnsi="Times New Roman" w:cs="Times New Roman"/>
          <w:bCs/>
          <w:sz w:val="24"/>
          <w:szCs w:val="24"/>
        </w:rPr>
        <w:t>w</w:t>
      </w:r>
      <w:r w:rsidR="006E0DAA" w:rsidRPr="00CF70CF">
        <w:rPr>
          <w:rFonts w:ascii="Times New Roman" w:hAnsi="Times New Roman" w:cs="Times New Roman"/>
          <w:bCs/>
          <w:sz w:val="24"/>
          <w:szCs w:val="24"/>
        </w:rPr>
        <w:t xml:space="preserve"> </w:t>
      </w:r>
      <w:r w:rsidRPr="00CF70CF">
        <w:rPr>
          <w:rFonts w:ascii="Times New Roman" w:hAnsi="Times New Roman" w:cs="Times New Roman"/>
          <w:bCs/>
          <w:sz w:val="24"/>
          <w:szCs w:val="24"/>
        </w:rPr>
        <w:t>ofercie,</w:t>
      </w:r>
      <w:r w:rsidR="006E0DAA" w:rsidRPr="00CF70CF">
        <w:rPr>
          <w:rFonts w:ascii="Times New Roman" w:hAnsi="Times New Roman" w:cs="Times New Roman"/>
          <w:bCs/>
          <w:sz w:val="24"/>
          <w:szCs w:val="24"/>
        </w:rPr>
        <w:t xml:space="preserve"> </w:t>
      </w:r>
      <w:r w:rsidRPr="00CF70CF">
        <w:rPr>
          <w:rFonts w:ascii="Times New Roman" w:hAnsi="Times New Roman" w:cs="Times New Roman"/>
          <w:bCs/>
          <w:sz w:val="24"/>
          <w:szCs w:val="24"/>
        </w:rPr>
        <w:t>że</w:t>
      </w:r>
      <w:r w:rsidR="006E0DAA" w:rsidRPr="00CF70CF">
        <w:rPr>
          <w:rFonts w:ascii="Times New Roman" w:hAnsi="Times New Roman" w:cs="Times New Roman"/>
          <w:bCs/>
          <w:sz w:val="24"/>
          <w:szCs w:val="24"/>
        </w:rPr>
        <w:t xml:space="preserve"> </w:t>
      </w:r>
      <w:r w:rsidRPr="00CF70CF">
        <w:rPr>
          <w:rFonts w:ascii="Times New Roman" w:hAnsi="Times New Roman" w:cs="Times New Roman"/>
          <w:bCs/>
          <w:sz w:val="24"/>
          <w:szCs w:val="24"/>
        </w:rPr>
        <w:t>nie</w:t>
      </w:r>
      <w:r w:rsidR="006E0DAA" w:rsidRPr="00CF70CF">
        <w:rPr>
          <w:rFonts w:ascii="Times New Roman" w:hAnsi="Times New Roman" w:cs="Times New Roman"/>
          <w:bCs/>
          <w:sz w:val="24"/>
          <w:szCs w:val="24"/>
        </w:rPr>
        <w:t xml:space="preserve"> </w:t>
      </w:r>
      <w:r w:rsidRPr="00CF70CF">
        <w:rPr>
          <w:rFonts w:ascii="Times New Roman" w:hAnsi="Times New Roman" w:cs="Times New Roman"/>
          <w:bCs/>
          <w:sz w:val="24"/>
          <w:szCs w:val="24"/>
        </w:rPr>
        <w:t>mogą</w:t>
      </w:r>
      <w:r w:rsidR="006E0DAA" w:rsidRPr="00CF70CF">
        <w:rPr>
          <w:rFonts w:ascii="Times New Roman" w:hAnsi="Times New Roman" w:cs="Times New Roman"/>
          <w:bCs/>
          <w:sz w:val="24"/>
          <w:szCs w:val="24"/>
        </w:rPr>
        <w:t xml:space="preserve"> </w:t>
      </w:r>
      <w:r w:rsidRPr="00CF70CF">
        <w:rPr>
          <w:rFonts w:ascii="Times New Roman" w:hAnsi="Times New Roman" w:cs="Times New Roman"/>
          <w:bCs/>
          <w:sz w:val="24"/>
          <w:szCs w:val="24"/>
        </w:rPr>
        <w:t>one</w:t>
      </w:r>
      <w:r w:rsidR="006E0DAA" w:rsidRPr="00CF70CF">
        <w:rPr>
          <w:rFonts w:ascii="Times New Roman" w:hAnsi="Times New Roman" w:cs="Times New Roman"/>
          <w:bCs/>
          <w:sz w:val="24"/>
          <w:szCs w:val="24"/>
        </w:rPr>
        <w:t xml:space="preserve"> </w:t>
      </w:r>
      <w:r w:rsidRPr="00CF70CF">
        <w:rPr>
          <w:rFonts w:ascii="Times New Roman" w:hAnsi="Times New Roman" w:cs="Times New Roman"/>
          <w:bCs/>
          <w:sz w:val="24"/>
          <w:szCs w:val="24"/>
        </w:rPr>
        <w:t>być</w:t>
      </w:r>
      <w:r w:rsidR="006E0DAA" w:rsidRPr="00CF70CF">
        <w:rPr>
          <w:rFonts w:ascii="Times New Roman" w:hAnsi="Times New Roman" w:cs="Times New Roman"/>
          <w:bCs/>
          <w:sz w:val="24"/>
          <w:szCs w:val="24"/>
        </w:rPr>
        <w:t xml:space="preserve"> </w:t>
      </w:r>
      <w:r w:rsidRPr="00CF70CF">
        <w:rPr>
          <w:rFonts w:ascii="Times New Roman" w:hAnsi="Times New Roman" w:cs="Times New Roman"/>
          <w:bCs/>
          <w:sz w:val="24"/>
          <w:szCs w:val="24"/>
        </w:rPr>
        <w:t>udostępniane.</w:t>
      </w:r>
    </w:p>
    <w:p w14:paraId="1BB7BA3E" w14:textId="77777777" w:rsidR="00D226EE" w:rsidRPr="00CF70CF" w:rsidRDefault="00661188" w:rsidP="00607ECF">
      <w:pPr>
        <w:numPr>
          <w:ilvl w:val="0"/>
          <w:numId w:val="12"/>
        </w:numPr>
        <w:spacing w:after="0"/>
        <w:ind w:left="357" w:hanging="357"/>
        <w:jc w:val="both"/>
        <w:rPr>
          <w:rFonts w:ascii="Times New Roman" w:hAnsi="Times New Roman" w:cs="Times New Roman"/>
          <w:bCs/>
          <w:sz w:val="24"/>
          <w:szCs w:val="24"/>
        </w:rPr>
      </w:pPr>
      <w:r w:rsidRPr="00CF70CF">
        <w:rPr>
          <w:rFonts w:ascii="Times New Roman" w:hAnsi="Times New Roman" w:cs="Times New Roman"/>
          <w:sz w:val="24"/>
          <w:szCs w:val="24"/>
        </w:rPr>
        <w:t>Parametry techniczno-funkcjonalne</w:t>
      </w:r>
      <w:r w:rsidR="006E0DAA" w:rsidRPr="00CF70CF">
        <w:rPr>
          <w:rFonts w:ascii="Times New Roman" w:hAnsi="Times New Roman" w:cs="Times New Roman"/>
          <w:sz w:val="24"/>
          <w:szCs w:val="24"/>
        </w:rPr>
        <w:t xml:space="preserve"> </w:t>
      </w:r>
      <w:r w:rsidR="00D226EE" w:rsidRPr="00CF70CF">
        <w:rPr>
          <w:rFonts w:ascii="Times New Roman" w:hAnsi="Times New Roman" w:cs="Times New Roman"/>
          <w:sz w:val="24"/>
          <w:szCs w:val="24"/>
        </w:rPr>
        <w:t>sporządzono</w:t>
      </w:r>
      <w:r w:rsidR="006E0DAA" w:rsidRPr="00CF70CF">
        <w:rPr>
          <w:rFonts w:ascii="Times New Roman" w:hAnsi="Times New Roman" w:cs="Times New Roman"/>
          <w:sz w:val="24"/>
          <w:szCs w:val="24"/>
        </w:rPr>
        <w:t xml:space="preserve"> </w:t>
      </w:r>
      <w:r w:rsidR="00D226EE" w:rsidRPr="00CF70CF">
        <w:rPr>
          <w:rFonts w:ascii="Times New Roman" w:hAnsi="Times New Roman" w:cs="Times New Roman"/>
          <w:sz w:val="24"/>
          <w:szCs w:val="24"/>
        </w:rPr>
        <w:t>z</w:t>
      </w:r>
      <w:r w:rsidR="006E0DAA" w:rsidRPr="00CF70CF">
        <w:rPr>
          <w:rFonts w:ascii="Times New Roman" w:hAnsi="Times New Roman" w:cs="Times New Roman"/>
          <w:sz w:val="24"/>
          <w:szCs w:val="24"/>
        </w:rPr>
        <w:t xml:space="preserve"> </w:t>
      </w:r>
      <w:r w:rsidR="00D226EE" w:rsidRPr="00CF70CF">
        <w:rPr>
          <w:rFonts w:ascii="Times New Roman" w:hAnsi="Times New Roman" w:cs="Times New Roman"/>
          <w:sz w:val="24"/>
          <w:szCs w:val="24"/>
        </w:rPr>
        <w:t>uwzględnieniem</w:t>
      </w:r>
      <w:r w:rsidR="006E0DAA" w:rsidRPr="00CF70CF">
        <w:rPr>
          <w:rFonts w:ascii="Times New Roman" w:hAnsi="Times New Roman" w:cs="Times New Roman"/>
          <w:sz w:val="24"/>
          <w:szCs w:val="24"/>
        </w:rPr>
        <w:t xml:space="preserve"> </w:t>
      </w:r>
      <w:r w:rsidR="00D226EE" w:rsidRPr="00CF70CF">
        <w:rPr>
          <w:rFonts w:ascii="Times New Roman" w:hAnsi="Times New Roman" w:cs="Times New Roman"/>
          <w:sz w:val="24"/>
          <w:szCs w:val="24"/>
        </w:rPr>
        <w:t>wymagań</w:t>
      </w:r>
      <w:r w:rsidR="006E0DAA" w:rsidRPr="00CF70CF">
        <w:rPr>
          <w:rFonts w:ascii="Times New Roman" w:hAnsi="Times New Roman" w:cs="Times New Roman"/>
          <w:sz w:val="24"/>
          <w:szCs w:val="24"/>
        </w:rPr>
        <w:t xml:space="preserve"> </w:t>
      </w:r>
      <w:r w:rsidR="00D226EE" w:rsidRPr="00CF70CF">
        <w:rPr>
          <w:rFonts w:ascii="Times New Roman" w:hAnsi="Times New Roman" w:cs="Times New Roman"/>
          <w:sz w:val="24"/>
          <w:szCs w:val="24"/>
        </w:rPr>
        <w:t>w</w:t>
      </w:r>
      <w:r w:rsidR="006E0DAA" w:rsidRPr="00CF70CF">
        <w:rPr>
          <w:rFonts w:ascii="Times New Roman" w:hAnsi="Times New Roman" w:cs="Times New Roman"/>
          <w:sz w:val="24"/>
          <w:szCs w:val="24"/>
        </w:rPr>
        <w:t xml:space="preserve"> </w:t>
      </w:r>
      <w:r w:rsidR="00D226EE" w:rsidRPr="00CF70CF">
        <w:rPr>
          <w:rFonts w:ascii="Times New Roman" w:hAnsi="Times New Roman" w:cs="Times New Roman"/>
          <w:sz w:val="24"/>
          <w:szCs w:val="24"/>
        </w:rPr>
        <w:t>zakresie</w:t>
      </w:r>
      <w:r w:rsidR="006E0DAA" w:rsidRPr="00CF70CF">
        <w:rPr>
          <w:rFonts w:ascii="Times New Roman" w:hAnsi="Times New Roman" w:cs="Times New Roman"/>
          <w:sz w:val="24"/>
          <w:szCs w:val="24"/>
        </w:rPr>
        <w:t xml:space="preserve"> </w:t>
      </w:r>
      <w:r w:rsidR="00D226EE" w:rsidRPr="00CF70CF">
        <w:rPr>
          <w:rFonts w:ascii="Times New Roman" w:hAnsi="Times New Roman" w:cs="Times New Roman"/>
          <w:sz w:val="24"/>
          <w:szCs w:val="24"/>
        </w:rPr>
        <w:t>dostępności</w:t>
      </w:r>
      <w:r w:rsidR="006E0DAA" w:rsidRPr="00CF70CF">
        <w:rPr>
          <w:rFonts w:ascii="Times New Roman" w:hAnsi="Times New Roman" w:cs="Times New Roman"/>
          <w:sz w:val="24"/>
          <w:szCs w:val="24"/>
        </w:rPr>
        <w:t xml:space="preserve"> </w:t>
      </w:r>
      <w:r w:rsidR="00D226EE" w:rsidRPr="00CF70CF">
        <w:rPr>
          <w:rFonts w:ascii="Times New Roman" w:hAnsi="Times New Roman" w:cs="Times New Roman"/>
          <w:sz w:val="24"/>
          <w:szCs w:val="24"/>
        </w:rPr>
        <w:t>dla</w:t>
      </w:r>
      <w:r w:rsidR="006E0DAA" w:rsidRPr="00CF70CF">
        <w:rPr>
          <w:rFonts w:ascii="Times New Roman" w:hAnsi="Times New Roman" w:cs="Times New Roman"/>
          <w:sz w:val="24"/>
          <w:szCs w:val="24"/>
        </w:rPr>
        <w:t xml:space="preserve"> </w:t>
      </w:r>
      <w:r w:rsidR="00D226EE" w:rsidRPr="00CF70CF">
        <w:rPr>
          <w:rFonts w:ascii="Times New Roman" w:hAnsi="Times New Roman" w:cs="Times New Roman"/>
          <w:sz w:val="24"/>
          <w:szCs w:val="24"/>
        </w:rPr>
        <w:t>osób</w:t>
      </w:r>
      <w:r w:rsidR="006E0DAA" w:rsidRPr="00CF70CF">
        <w:rPr>
          <w:rFonts w:ascii="Times New Roman" w:hAnsi="Times New Roman" w:cs="Times New Roman"/>
          <w:sz w:val="24"/>
          <w:szCs w:val="24"/>
        </w:rPr>
        <w:t xml:space="preserve"> </w:t>
      </w:r>
      <w:r w:rsidR="00D226EE" w:rsidRPr="00CF70CF">
        <w:rPr>
          <w:rFonts w:ascii="Times New Roman" w:hAnsi="Times New Roman" w:cs="Times New Roman"/>
          <w:sz w:val="24"/>
          <w:szCs w:val="24"/>
        </w:rPr>
        <w:t>niepełnosprawnych</w:t>
      </w:r>
      <w:r w:rsidR="006E0DAA" w:rsidRPr="00CF70CF">
        <w:rPr>
          <w:rFonts w:ascii="Times New Roman" w:hAnsi="Times New Roman" w:cs="Times New Roman"/>
          <w:sz w:val="24"/>
          <w:szCs w:val="24"/>
        </w:rPr>
        <w:t xml:space="preserve"> </w:t>
      </w:r>
      <w:r w:rsidR="00D226EE" w:rsidRPr="00CF70CF">
        <w:rPr>
          <w:rFonts w:ascii="Times New Roman" w:hAnsi="Times New Roman" w:cs="Times New Roman"/>
          <w:sz w:val="24"/>
          <w:szCs w:val="24"/>
        </w:rPr>
        <w:t>lub</w:t>
      </w:r>
      <w:r w:rsidR="006E0DAA" w:rsidRPr="00CF70CF">
        <w:rPr>
          <w:rFonts w:ascii="Times New Roman" w:hAnsi="Times New Roman" w:cs="Times New Roman"/>
          <w:sz w:val="24"/>
          <w:szCs w:val="24"/>
        </w:rPr>
        <w:t xml:space="preserve"> </w:t>
      </w:r>
      <w:r w:rsidR="00D226EE" w:rsidRPr="00CF70CF">
        <w:rPr>
          <w:rFonts w:ascii="Times New Roman" w:hAnsi="Times New Roman" w:cs="Times New Roman"/>
          <w:sz w:val="24"/>
          <w:szCs w:val="24"/>
        </w:rPr>
        <w:t>projektowania</w:t>
      </w:r>
      <w:r w:rsidR="006E0DAA" w:rsidRPr="00CF70CF">
        <w:rPr>
          <w:rFonts w:ascii="Times New Roman" w:hAnsi="Times New Roman" w:cs="Times New Roman"/>
          <w:sz w:val="24"/>
          <w:szCs w:val="24"/>
        </w:rPr>
        <w:t xml:space="preserve"> </w:t>
      </w:r>
      <w:r w:rsidR="00D226EE" w:rsidRPr="00CF70CF">
        <w:rPr>
          <w:rFonts w:ascii="Times New Roman" w:hAnsi="Times New Roman" w:cs="Times New Roman"/>
          <w:sz w:val="24"/>
          <w:szCs w:val="24"/>
        </w:rPr>
        <w:t>(jeśli</w:t>
      </w:r>
      <w:r w:rsidR="006E0DAA" w:rsidRPr="00CF70CF">
        <w:rPr>
          <w:rFonts w:ascii="Times New Roman" w:hAnsi="Times New Roman" w:cs="Times New Roman"/>
          <w:sz w:val="24"/>
          <w:szCs w:val="24"/>
        </w:rPr>
        <w:t xml:space="preserve"> </w:t>
      </w:r>
      <w:r w:rsidR="00D226EE" w:rsidRPr="00CF70CF">
        <w:rPr>
          <w:rFonts w:ascii="Times New Roman" w:hAnsi="Times New Roman" w:cs="Times New Roman"/>
          <w:sz w:val="24"/>
          <w:szCs w:val="24"/>
        </w:rPr>
        <w:t>dotyczy)</w:t>
      </w:r>
      <w:r w:rsidR="006E0DAA" w:rsidRPr="00CF70CF">
        <w:rPr>
          <w:rFonts w:ascii="Times New Roman" w:hAnsi="Times New Roman" w:cs="Times New Roman"/>
          <w:sz w:val="24"/>
          <w:szCs w:val="24"/>
        </w:rPr>
        <w:t xml:space="preserve"> </w:t>
      </w:r>
      <w:r w:rsidR="00D226EE" w:rsidRPr="00CF70CF">
        <w:rPr>
          <w:rFonts w:ascii="Times New Roman" w:hAnsi="Times New Roman" w:cs="Times New Roman"/>
          <w:sz w:val="24"/>
          <w:szCs w:val="24"/>
        </w:rPr>
        <w:t>z</w:t>
      </w:r>
      <w:r w:rsidR="006E0DAA" w:rsidRPr="00CF70CF">
        <w:rPr>
          <w:rFonts w:ascii="Times New Roman" w:hAnsi="Times New Roman" w:cs="Times New Roman"/>
          <w:sz w:val="24"/>
          <w:szCs w:val="24"/>
        </w:rPr>
        <w:t xml:space="preserve"> </w:t>
      </w:r>
      <w:r w:rsidR="00D226EE" w:rsidRPr="00CF70CF">
        <w:rPr>
          <w:rFonts w:ascii="Times New Roman" w:hAnsi="Times New Roman" w:cs="Times New Roman"/>
          <w:sz w:val="24"/>
          <w:szCs w:val="24"/>
        </w:rPr>
        <w:t>przeznaczeniem</w:t>
      </w:r>
      <w:r w:rsidR="006E0DAA" w:rsidRPr="00CF70CF">
        <w:rPr>
          <w:rFonts w:ascii="Times New Roman" w:hAnsi="Times New Roman" w:cs="Times New Roman"/>
          <w:sz w:val="24"/>
          <w:szCs w:val="24"/>
        </w:rPr>
        <w:t xml:space="preserve"> </w:t>
      </w:r>
      <w:r w:rsidR="00D226EE" w:rsidRPr="00CF70CF">
        <w:rPr>
          <w:rFonts w:ascii="Times New Roman" w:hAnsi="Times New Roman" w:cs="Times New Roman"/>
          <w:sz w:val="24"/>
          <w:szCs w:val="24"/>
        </w:rPr>
        <w:t>dla</w:t>
      </w:r>
      <w:r w:rsidR="006E0DAA" w:rsidRPr="00CF70CF">
        <w:rPr>
          <w:rFonts w:ascii="Times New Roman" w:hAnsi="Times New Roman" w:cs="Times New Roman"/>
          <w:sz w:val="24"/>
          <w:szCs w:val="24"/>
        </w:rPr>
        <w:t xml:space="preserve"> </w:t>
      </w:r>
      <w:r w:rsidR="00D226EE" w:rsidRPr="00CF70CF">
        <w:rPr>
          <w:rFonts w:ascii="Times New Roman" w:hAnsi="Times New Roman" w:cs="Times New Roman"/>
          <w:sz w:val="24"/>
          <w:szCs w:val="24"/>
        </w:rPr>
        <w:t>wszystkich</w:t>
      </w:r>
      <w:r w:rsidR="006E0DAA" w:rsidRPr="00CF70CF">
        <w:rPr>
          <w:rFonts w:ascii="Times New Roman" w:hAnsi="Times New Roman" w:cs="Times New Roman"/>
          <w:sz w:val="24"/>
          <w:szCs w:val="24"/>
        </w:rPr>
        <w:t xml:space="preserve"> </w:t>
      </w:r>
      <w:r w:rsidR="00D226EE" w:rsidRPr="00CF70CF">
        <w:rPr>
          <w:rFonts w:ascii="Times New Roman" w:hAnsi="Times New Roman" w:cs="Times New Roman"/>
          <w:sz w:val="24"/>
          <w:szCs w:val="24"/>
        </w:rPr>
        <w:t>użytkowników.</w:t>
      </w:r>
    </w:p>
    <w:p w14:paraId="7270A833" w14:textId="77777777" w:rsidR="00D226EE" w:rsidRPr="00CF70CF" w:rsidRDefault="00D226EE" w:rsidP="00607ECF">
      <w:pPr>
        <w:spacing w:after="0"/>
        <w:ind w:left="360"/>
        <w:jc w:val="both"/>
        <w:rPr>
          <w:rFonts w:ascii="Times New Roman" w:hAnsi="Times New Roman" w:cs="Times New Roman"/>
          <w:bCs/>
          <w:sz w:val="24"/>
          <w:szCs w:val="24"/>
        </w:rPr>
      </w:pPr>
    </w:p>
    <w:p w14:paraId="66F197E6" w14:textId="77777777" w:rsidR="00741CC0" w:rsidRPr="00CF70CF" w:rsidRDefault="00741CC0" w:rsidP="00885433">
      <w:pPr>
        <w:pStyle w:val="Nagwek4"/>
        <w:keepNext w:val="0"/>
        <w:numPr>
          <w:ilvl w:val="0"/>
          <w:numId w:val="95"/>
        </w:numPr>
        <w:tabs>
          <w:tab w:val="left" w:pos="993"/>
        </w:tabs>
        <w:spacing w:line="276" w:lineRule="auto"/>
        <w:ind w:left="426" w:hanging="426"/>
        <w:rPr>
          <w:rFonts w:ascii="Times New Roman" w:hAnsi="Times New Roman" w:cs="Times New Roman"/>
          <w:szCs w:val="24"/>
          <w:u w:val="single"/>
        </w:rPr>
      </w:pPr>
      <w:bookmarkStart w:id="6" w:name="_Hlk29813938"/>
      <w:r w:rsidRPr="00CF70CF">
        <w:rPr>
          <w:rFonts w:ascii="Times New Roman" w:hAnsi="Times New Roman" w:cs="Times New Roman"/>
          <w:szCs w:val="24"/>
          <w:u w:val="single"/>
        </w:rPr>
        <w:t>Zamawiający</w:t>
      </w:r>
      <w:r w:rsidR="006E0DAA" w:rsidRPr="00CF70CF">
        <w:rPr>
          <w:rFonts w:ascii="Times New Roman" w:hAnsi="Times New Roman" w:cs="Times New Roman"/>
          <w:szCs w:val="24"/>
          <w:u w:val="single"/>
        </w:rPr>
        <w:t xml:space="preserve"> </w:t>
      </w:r>
      <w:r w:rsidRPr="00CF70CF">
        <w:rPr>
          <w:rFonts w:ascii="Times New Roman" w:hAnsi="Times New Roman" w:cs="Times New Roman"/>
          <w:szCs w:val="24"/>
          <w:u w:val="single"/>
        </w:rPr>
        <w:t>nie</w:t>
      </w:r>
      <w:r w:rsidR="006E0DAA" w:rsidRPr="00CF70CF">
        <w:rPr>
          <w:rFonts w:ascii="Times New Roman" w:hAnsi="Times New Roman" w:cs="Times New Roman"/>
          <w:szCs w:val="24"/>
          <w:u w:val="single"/>
        </w:rPr>
        <w:t xml:space="preserve"> </w:t>
      </w:r>
      <w:r w:rsidRPr="00CF70CF">
        <w:rPr>
          <w:rFonts w:ascii="Times New Roman" w:hAnsi="Times New Roman" w:cs="Times New Roman"/>
          <w:szCs w:val="24"/>
          <w:u w:val="single"/>
        </w:rPr>
        <w:t>przewiduje</w:t>
      </w:r>
      <w:r w:rsidR="009D4178" w:rsidRPr="00CF70CF">
        <w:rPr>
          <w:rFonts w:ascii="Times New Roman" w:hAnsi="Times New Roman" w:cs="Times New Roman"/>
          <w:szCs w:val="24"/>
          <w:u w:val="single"/>
        </w:rPr>
        <w:t>:</w:t>
      </w:r>
    </w:p>
    <w:p w14:paraId="5D5D37A2" w14:textId="77777777" w:rsidR="00DF0949" w:rsidRPr="00CF70CF" w:rsidRDefault="00DF0949" w:rsidP="00885433">
      <w:pPr>
        <w:numPr>
          <w:ilvl w:val="0"/>
          <w:numId w:val="14"/>
        </w:numPr>
        <w:spacing w:after="0"/>
        <w:jc w:val="both"/>
        <w:rPr>
          <w:rFonts w:ascii="Times New Roman" w:hAnsi="Times New Roman" w:cs="Times New Roman"/>
          <w:sz w:val="24"/>
          <w:szCs w:val="24"/>
        </w:rPr>
      </w:pPr>
      <w:r w:rsidRPr="00CF70CF">
        <w:rPr>
          <w:rFonts w:ascii="Times New Roman" w:hAnsi="Times New Roman" w:cs="Times New Roman"/>
          <w:sz w:val="24"/>
          <w:szCs w:val="24"/>
        </w:rPr>
        <w:t>komunikowania się Zamawiającego z Wykonawcami w inny sposób niż przy użyciu środków komunikacji elektronicznej</w:t>
      </w:r>
    </w:p>
    <w:p w14:paraId="5C2C1CF7" w14:textId="77777777" w:rsidR="00DF0949" w:rsidRPr="00CF70CF" w:rsidRDefault="00DF0949" w:rsidP="00885433">
      <w:pPr>
        <w:numPr>
          <w:ilvl w:val="0"/>
          <w:numId w:val="14"/>
        </w:numPr>
        <w:spacing w:after="0"/>
        <w:jc w:val="both"/>
        <w:rPr>
          <w:rFonts w:ascii="Times New Roman" w:hAnsi="Times New Roman" w:cs="Times New Roman"/>
          <w:sz w:val="24"/>
          <w:szCs w:val="24"/>
        </w:rPr>
      </w:pPr>
      <w:r w:rsidRPr="00CF70CF">
        <w:rPr>
          <w:rFonts w:ascii="Times New Roman" w:hAnsi="Times New Roman" w:cs="Times New Roman"/>
          <w:sz w:val="24"/>
          <w:szCs w:val="24"/>
        </w:rPr>
        <w:t>zawarcia umowy ramowej,</w:t>
      </w:r>
    </w:p>
    <w:p w14:paraId="236004C7" w14:textId="77777777" w:rsidR="00DF0949" w:rsidRPr="00CF70CF" w:rsidRDefault="00DF0949" w:rsidP="00885433">
      <w:pPr>
        <w:numPr>
          <w:ilvl w:val="0"/>
          <w:numId w:val="14"/>
        </w:numPr>
        <w:spacing w:after="0"/>
        <w:jc w:val="both"/>
        <w:rPr>
          <w:rFonts w:ascii="Times New Roman" w:hAnsi="Times New Roman" w:cs="Times New Roman"/>
          <w:sz w:val="24"/>
          <w:szCs w:val="24"/>
        </w:rPr>
      </w:pPr>
      <w:r w:rsidRPr="00CF70CF">
        <w:rPr>
          <w:rFonts w:ascii="Times New Roman" w:hAnsi="Times New Roman" w:cs="Times New Roman"/>
          <w:sz w:val="24"/>
          <w:szCs w:val="24"/>
        </w:rPr>
        <w:t>ustanawiania dynamicznego systemu zakupów,</w:t>
      </w:r>
    </w:p>
    <w:p w14:paraId="35A3FFFD" w14:textId="77777777" w:rsidR="00DF0949" w:rsidRPr="00CF70CF" w:rsidRDefault="00DF0949" w:rsidP="00885433">
      <w:pPr>
        <w:numPr>
          <w:ilvl w:val="0"/>
          <w:numId w:val="14"/>
        </w:numPr>
        <w:spacing w:after="0"/>
        <w:jc w:val="both"/>
        <w:rPr>
          <w:rFonts w:ascii="Times New Roman" w:hAnsi="Times New Roman" w:cs="Times New Roman"/>
          <w:sz w:val="24"/>
          <w:szCs w:val="24"/>
        </w:rPr>
      </w:pPr>
      <w:r w:rsidRPr="00CF70CF">
        <w:rPr>
          <w:rFonts w:ascii="Times New Roman" w:hAnsi="Times New Roman" w:cs="Times New Roman"/>
          <w:sz w:val="24"/>
          <w:szCs w:val="24"/>
        </w:rPr>
        <w:t xml:space="preserve">zamówień, o których mowa w art. 214 ust. 1 pkt 7 i/lub 8 ustawy </w:t>
      </w:r>
      <w:proofErr w:type="spellStart"/>
      <w:r w:rsidRPr="00CF70CF">
        <w:rPr>
          <w:rFonts w:ascii="Times New Roman" w:hAnsi="Times New Roman" w:cs="Times New Roman"/>
          <w:sz w:val="24"/>
          <w:szCs w:val="24"/>
        </w:rPr>
        <w:t>Pzp</w:t>
      </w:r>
      <w:proofErr w:type="spellEnd"/>
      <w:r w:rsidRPr="00CF70CF">
        <w:rPr>
          <w:rFonts w:ascii="Times New Roman" w:hAnsi="Times New Roman" w:cs="Times New Roman"/>
          <w:sz w:val="24"/>
          <w:szCs w:val="24"/>
        </w:rPr>
        <w:t>,</w:t>
      </w:r>
    </w:p>
    <w:p w14:paraId="6FA06180" w14:textId="77777777" w:rsidR="00DF0949" w:rsidRPr="00CF70CF" w:rsidRDefault="00DF0949" w:rsidP="00885433">
      <w:pPr>
        <w:numPr>
          <w:ilvl w:val="0"/>
          <w:numId w:val="14"/>
        </w:numPr>
        <w:spacing w:after="0"/>
        <w:jc w:val="both"/>
        <w:rPr>
          <w:rFonts w:ascii="Times New Roman" w:hAnsi="Times New Roman" w:cs="Times New Roman"/>
          <w:sz w:val="24"/>
          <w:szCs w:val="24"/>
        </w:rPr>
      </w:pPr>
      <w:r w:rsidRPr="00CF70CF">
        <w:rPr>
          <w:rFonts w:ascii="Times New Roman" w:hAnsi="Times New Roman" w:cs="Times New Roman"/>
          <w:sz w:val="24"/>
          <w:szCs w:val="24"/>
        </w:rPr>
        <w:lastRenderedPageBreak/>
        <w:t xml:space="preserve">wyboru najkorzystniejszej oferty z zastosowaniem aukcji elektronicznej wraz z informacjami, </w:t>
      </w:r>
      <w:r w:rsidRPr="00CF70CF">
        <w:rPr>
          <w:rFonts w:ascii="Times New Roman" w:hAnsi="Times New Roman" w:cs="Times New Roman"/>
          <w:sz w:val="24"/>
          <w:szCs w:val="24"/>
        </w:rPr>
        <w:br/>
        <w:t>o których mowa w art. 230,</w:t>
      </w:r>
    </w:p>
    <w:p w14:paraId="76C96E79" w14:textId="77777777" w:rsidR="00DF0949" w:rsidRPr="00CF70CF" w:rsidRDefault="00DF0949" w:rsidP="00885433">
      <w:pPr>
        <w:numPr>
          <w:ilvl w:val="0"/>
          <w:numId w:val="14"/>
        </w:numPr>
        <w:spacing w:after="0"/>
        <w:jc w:val="both"/>
        <w:rPr>
          <w:rFonts w:ascii="Times New Roman" w:hAnsi="Times New Roman" w:cs="Times New Roman"/>
          <w:sz w:val="24"/>
          <w:szCs w:val="24"/>
        </w:rPr>
      </w:pPr>
      <w:r w:rsidRPr="00CF70CF">
        <w:rPr>
          <w:rFonts w:ascii="Times New Roman" w:hAnsi="Times New Roman" w:cs="Times New Roman"/>
          <w:sz w:val="24"/>
          <w:szCs w:val="24"/>
        </w:rPr>
        <w:t>zastrzeżenia możliwości ubiegania się o udzielenie zamówienia wyłącznie przez Wykonawców, o których mowa w art. 94,</w:t>
      </w:r>
    </w:p>
    <w:p w14:paraId="28A00547" w14:textId="77777777" w:rsidR="00DF0949" w:rsidRPr="00CF70CF" w:rsidRDefault="00DF0949" w:rsidP="00885433">
      <w:pPr>
        <w:numPr>
          <w:ilvl w:val="0"/>
          <w:numId w:val="14"/>
        </w:numPr>
        <w:spacing w:after="0"/>
        <w:jc w:val="both"/>
        <w:rPr>
          <w:rFonts w:ascii="Times New Roman" w:hAnsi="Times New Roman" w:cs="Times New Roman"/>
          <w:sz w:val="24"/>
          <w:szCs w:val="24"/>
        </w:rPr>
      </w:pPr>
      <w:r w:rsidRPr="00CF70CF">
        <w:rPr>
          <w:rFonts w:ascii="Times New Roman" w:hAnsi="Times New Roman" w:cs="Times New Roman"/>
          <w:sz w:val="24"/>
          <w:szCs w:val="24"/>
        </w:rPr>
        <w:t>wymagań, o których mowa w art. 95 Ustawy tj. zatrudnienia przez Wykonawcę na podstawie umowy o pracę osób wykonujących określone czynności w postępowaniu.</w:t>
      </w:r>
    </w:p>
    <w:p w14:paraId="1DF74F3C" w14:textId="77777777" w:rsidR="00DF0949" w:rsidRPr="00CF70CF" w:rsidRDefault="00DF0949" w:rsidP="00885433">
      <w:pPr>
        <w:numPr>
          <w:ilvl w:val="0"/>
          <w:numId w:val="14"/>
        </w:numPr>
        <w:spacing w:after="0"/>
        <w:jc w:val="both"/>
        <w:rPr>
          <w:rFonts w:ascii="Times New Roman" w:hAnsi="Times New Roman" w:cs="Times New Roman"/>
          <w:sz w:val="24"/>
          <w:szCs w:val="24"/>
        </w:rPr>
      </w:pPr>
      <w:r w:rsidRPr="00CF70CF">
        <w:rPr>
          <w:rFonts w:ascii="Times New Roman" w:hAnsi="Times New Roman" w:cs="Times New Roman"/>
          <w:sz w:val="24"/>
          <w:szCs w:val="24"/>
        </w:rPr>
        <w:t>wymagań, o których mowa w art. 96 Ustawy,</w:t>
      </w:r>
    </w:p>
    <w:p w14:paraId="33A76D7D" w14:textId="77777777" w:rsidR="00DF0949" w:rsidRPr="00CF70CF" w:rsidRDefault="00DF0949" w:rsidP="00885433">
      <w:pPr>
        <w:numPr>
          <w:ilvl w:val="0"/>
          <w:numId w:val="14"/>
        </w:numPr>
        <w:spacing w:after="0"/>
        <w:jc w:val="both"/>
        <w:rPr>
          <w:rFonts w:ascii="Times New Roman" w:hAnsi="Times New Roman" w:cs="Times New Roman"/>
          <w:sz w:val="24"/>
          <w:szCs w:val="24"/>
        </w:rPr>
      </w:pPr>
      <w:r w:rsidRPr="00CF70CF">
        <w:rPr>
          <w:rFonts w:ascii="Times New Roman" w:hAnsi="Times New Roman" w:cs="Times New Roman"/>
          <w:sz w:val="24"/>
          <w:szCs w:val="24"/>
        </w:rPr>
        <w:t>rozliczenia między Zamawiającym a Wykonawcą w walutach obcych,</w:t>
      </w:r>
    </w:p>
    <w:p w14:paraId="39203332" w14:textId="77777777" w:rsidR="00DF0949" w:rsidRPr="00CF70CF" w:rsidRDefault="00DF0949" w:rsidP="00885433">
      <w:pPr>
        <w:numPr>
          <w:ilvl w:val="0"/>
          <w:numId w:val="14"/>
        </w:numPr>
        <w:spacing w:after="0"/>
        <w:jc w:val="both"/>
        <w:rPr>
          <w:rFonts w:ascii="Times New Roman" w:hAnsi="Times New Roman" w:cs="Times New Roman"/>
          <w:sz w:val="24"/>
          <w:szCs w:val="24"/>
        </w:rPr>
      </w:pPr>
      <w:r w:rsidRPr="00CF70CF">
        <w:rPr>
          <w:rFonts w:ascii="Times New Roman" w:hAnsi="Times New Roman" w:cs="Times New Roman"/>
          <w:sz w:val="24"/>
          <w:szCs w:val="24"/>
        </w:rPr>
        <w:t>zwrotu kosztów udziału w postępowaniu,</w:t>
      </w:r>
    </w:p>
    <w:p w14:paraId="2358D663" w14:textId="77777777" w:rsidR="00DF0949" w:rsidRPr="00CF70CF" w:rsidRDefault="00DF0949" w:rsidP="00885433">
      <w:pPr>
        <w:numPr>
          <w:ilvl w:val="0"/>
          <w:numId w:val="14"/>
        </w:numPr>
        <w:spacing w:after="0"/>
        <w:jc w:val="both"/>
        <w:rPr>
          <w:rFonts w:ascii="Times New Roman" w:hAnsi="Times New Roman" w:cs="Times New Roman"/>
          <w:sz w:val="24"/>
          <w:szCs w:val="24"/>
        </w:rPr>
      </w:pPr>
      <w:r w:rsidRPr="00CF70CF">
        <w:rPr>
          <w:rFonts w:ascii="Times New Roman" w:hAnsi="Times New Roman" w:cs="Times New Roman"/>
          <w:sz w:val="24"/>
          <w:szCs w:val="24"/>
        </w:rPr>
        <w:t>udzielenia zaliczek na poczet wykonania zamówienia,</w:t>
      </w:r>
    </w:p>
    <w:p w14:paraId="222569E9" w14:textId="77777777" w:rsidR="00FB66E8" w:rsidRPr="00CF70CF" w:rsidRDefault="00FB66E8" w:rsidP="00607ECF">
      <w:pPr>
        <w:pBdr>
          <w:top w:val="nil"/>
          <w:left w:val="nil"/>
          <w:bottom w:val="nil"/>
          <w:right w:val="nil"/>
          <w:between w:val="nil"/>
          <w:bar w:val="nil"/>
        </w:pBdr>
        <w:spacing w:after="0"/>
        <w:ind w:left="284"/>
        <w:jc w:val="both"/>
        <w:rPr>
          <w:rFonts w:ascii="Times New Roman" w:eastAsia="Cambria" w:hAnsi="Times New Roman" w:cs="Times New Roman"/>
          <w:sz w:val="24"/>
          <w:szCs w:val="24"/>
        </w:rPr>
      </w:pPr>
    </w:p>
    <w:p w14:paraId="105CD03C" w14:textId="77777777" w:rsidR="00741CC0" w:rsidRPr="00CF70CF" w:rsidRDefault="00741CC0" w:rsidP="00885433">
      <w:pPr>
        <w:pStyle w:val="Nagwek4"/>
        <w:keepNext w:val="0"/>
        <w:numPr>
          <w:ilvl w:val="0"/>
          <w:numId w:val="95"/>
        </w:numPr>
        <w:tabs>
          <w:tab w:val="left" w:pos="993"/>
        </w:tabs>
        <w:spacing w:line="276" w:lineRule="auto"/>
        <w:ind w:left="426" w:hanging="426"/>
        <w:rPr>
          <w:rFonts w:ascii="Times New Roman" w:hAnsi="Times New Roman" w:cs="Times New Roman"/>
          <w:szCs w:val="24"/>
          <w:u w:val="single"/>
        </w:rPr>
      </w:pPr>
      <w:r w:rsidRPr="00CF70CF">
        <w:rPr>
          <w:rFonts w:ascii="Times New Roman" w:hAnsi="Times New Roman" w:cs="Times New Roman"/>
          <w:szCs w:val="24"/>
          <w:u w:val="single"/>
        </w:rPr>
        <w:t>Zamawiający</w:t>
      </w:r>
      <w:r w:rsidR="006E0DAA" w:rsidRPr="00CF70CF">
        <w:rPr>
          <w:rFonts w:ascii="Times New Roman" w:hAnsi="Times New Roman" w:cs="Times New Roman"/>
          <w:szCs w:val="24"/>
          <w:u w:val="single"/>
        </w:rPr>
        <w:t xml:space="preserve"> </w:t>
      </w:r>
      <w:r w:rsidRPr="00CF70CF">
        <w:rPr>
          <w:rFonts w:ascii="Times New Roman" w:hAnsi="Times New Roman" w:cs="Times New Roman"/>
          <w:szCs w:val="24"/>
          <w:u w:val="single"/>
        </w:rPr>
        <w:t>zastrzega</w:t>
      </w:r>
      <w:r w:rsidR="006E0DAA" w:rsidRPr="00CF70CF">
        <w:rPr>
          <w:rFonts w:ascii="Times New Roman" w:hAnsi="Times New Roman" w:cs="Times New Roman"/>
          <w:szCs w:val="24"/>
          <w:u w:val="single"/>
        </w:rPr>
        <w:t xml:space="preserve"> </w:t>
      </w:r>
      <w:r w:rsidRPr="00CF70CF">
        <w:rPr>
          <w:rFonts w:ascii="Times New Roman" w:hAnsi="Times New Roman" w:cs="Times New Roman"/>
          <w:szCs w:val="24"/>
          <w:u w:val="single"/>
        </w:rPr>
        <w:t>sobie</w:t>
      </w:r>
      <w:r w:rsidR="006E0DAA" w:rsidRPr="00CF70CF">
        <w:rPr>
          <w:rFonts w:ascii="Times New Roman" w:hAnsi="Times New Roman" w:cs="Times New Roman"/>
          <w:szCs w:val="24"/>
          <w:u w:val="single"/>
        </w:rPr>
        <w:t xml:space="preserve"> </w:t>
      </w:r>
      <w:r w:rsidRPr="00CF70CF">
        <w:rPr>
          <w:rFonts w:ascii="Times New Roman" w:hAnsi="Times New Roman" w:cs="Times New Roman"/>
          <w:szCs w:val="24"/>
          <w:u w:val="single"/>
        </w:rPr>
        <w:t>prawo</w:t>
      </w:r>
      <w:r w:rsidR="006E0DAA" w:rsidRPr="00CF70CF">
        <w:rPr>
          <w:rFonts w:ascii="Times New Roman" w:hAnsi="Times New Roman" w:cs="Times New Roman"/>
          <w:szCs w:val="24"/>
          <w:u w:val="single"/>
        </w:rPr>
        <w:t xml:space="preserve"> </w:t>
      </w:r>
      <w:r w:rsidRPr="00CF70CF">
        <w:rPr>
          <w:rFonts w:ascii="Times New Roman" w:hAnsi="Times New Roman" w:cs="Times New Roman"/>
          <w:szCs w:val="24"/>
          <w:u w:val="single"/>
        </w:rPr>
        <w:t>do</w:t>
      </w:r>
      <w:r w:rsidR="009D4178" w:rsidRPr="00CF70CF">
        <w:rPr>
          <w:rFonts w:ascii="Times New Roman" w:hAnsi="Times New Roman" w:cs="Times New Roman"/>
          <w:szCs w:val="24"/>
          <w:u w:val="single"/>
        </w:rPr>
        <w:t>:</w:t>
      </w:r>
    </w:p>
    <w:p w14:paraId="53AD574D" w14:textId="77777777" w:rsidR="00756131" w:rsidRPr="00CF70CF" w:rsidRDefault="00741CC0" w:rsidP="00885433">
      <w:pPr>
        <w:numPr>
          <w:ilvl w:val="0"/>
          <w:numId w:val="132"/>
        </w:numPr>
        <w:pBdr>
          <w:top w:val="nil"/>
          <w:left w:val="nil"/>
          <w:bottom w:val="nil"/>
          <w:right w:val="nil"/>
          <w:between w:val="nil"/>
          <w:bar w:val="nil"/>
        </w:pBdr>
        <w:spacing w:after="0"/>
        <w:jc w:val="both"/>
        <w:rPr>
          <w:rFonts w:ascii="Times New Roman" w:eastAsia="Arial Unicode MS" w:hAnsi="Times New Roman"/>
          <w:sz w:val="24"/>
          <w:szCs w:val="24"/>
          <w:u w:color="000000"/>
          <w:bdr w:val="nil"/>
          <w:lang w:eastAsia="pl-PL"/>
        </w:rPr>
      </w:pPr>
      <w:bookmarkStart w:id="7" w:name="_Hlk71293384"/>
      <w:r w:rsidRPr="00CF70CF">
        <w:rPr>
          <w:rFonts w:ascii="Times New Roman" w:eastAsia="Arial Unicode MS" w:hAnsi="Times New Roman" w:cs="Times New Roman"/>
          <w:sz w:val="24"/>
          <w:szCs w:val="24"/>
          <w:u w:color="000000"/>
          <w:bdr w:val="nil"/>
          <w:lang w:eastAsia="pl-PL"/>
        </w:rPr>
        <w:t>zmiany</w:t>
      </w:r>
      <w:r w:rsidR="006E0DAA" w:rsidRPr="00CF70CF">
        <w:rPr>
          <w:rFonts w:ascii="Times New Roman" w:eastAsia="Arial Unicode MS" w:hAnsi="Times New Roman" w:cs="Times New Roman"/>
          <w:sz w:val="24"/>
          <w:szCs w:val="24"/>
          <w:u w:color="000000"/>
          <w:bdr w:val="nil"/>
          <w:lang w:eastAsia="pl-PL"/>
        </w:rPr>
        <w:t xml:space="preserve"> </w:t>
      </w:r>
      <w:r w:rsidRPr="00CF70CF">
        <w:rPr>
          <w:rFonts w:ascii="Times New Roman" w:eastAsia="Arial Unicode MS" w:hAnsi="Times New Roman" w:cs="Times New Roman"/>
          <w:sz w:val="24"/>
          <w:szCs w:val="24"/>
          <w:u w:color="000000"/>
          <w:bdr w:val="nil"/>
          <w:lang w:eastAsia="pl-PL"/>
        </w:rPr>
        <w:t>treści</w:t>
      </w:r>
      <w:r w:rsidR="006E0DAA" w:rsidRPr="00CF70CF">
        <w:rPr>
          <w:rFonts w:ascii="Times New Roman" w:eastAsia="Arial Unicode MS" w:hAnsi="Times New Roman" w:cs="Times New Roman"/>
          <w:sz w:val="24"/>
          <w:szCs w:val="24"/>
          <w:u w:color="000000"/>
          <w:bdr w:val="nil"/>
          <w:lang w:eastAsia="pl-PL"/>
        </w:rPr>
        <w:t xml:space="preserve"> </w:t>
      </w:r>
      <w:r w:rsidRPr="00CF70CF">
        <w:rPr>
          <w:rFonts w:ascii="Times New Roman" w:eastAsia="Arial Unicode MS" w:hAnsi="Times New Roman" w:cs="Times New Roman"/>
          <w:sz w:val="24"/>
          <w:szCs w:val="24"/>
          <w:u w:color="000000"/>
          <w:bdr w:val="nil"/>
          <w:lang w:eastAsia="pl-PL"/>
        </w:rPr>
        <w:t>ogłoszenia</w:t>
      </w:r>
      <w:r w:rsidR="006E0DAA" w:rsidRPr="00CF70CF">
        <w:rPr>
          <w:rFonts w:ascii="Times New Roman" w:eastAsia="Arial Unicode MS" w:hAnsi="Times New Roman" w:cs="Times New Roman"/>
          <w:sz w:val="24"/>
          <w:szCs w:val="24"/>
          <w:u w:color="000000"/>
          <w:bdr w:val="nil"/>
          <w:lang w:eastAsia="pl-PL"/>
        </w:rPr>
        <w:t xml:space="preserve"> </w:t>
      </w:r>
      <w:r w:rsidRPr="00CF70CF">
        <w:rPr>
          <w:rFonts w:ascii="Times New Roman" w:eastAsia="Arial Unicode MS" w:hAnsi="Times New Roman" w:cs="Times New Roman"/>
          <w:sz w:val="24"/>
          <w:szCs w:val="24"/>
          <w:u w:color="000000"/>
          <w:bdr w:val="nil"/>
          <w:lang w:eastAsia="pl-PL"/>
        </w:rPr>
        <w:t>o</w:t>
      </w:r>
      <w:r w:rsidR="006E0DAA" w:rsidRPr="00CF70CF">
        <w:rPr>
          <w:rFonts w:ascii="Times New Roman" w:eastAsia="Arial Unicode MS" w:hAnsi="Times New Roman" w:cs="Times New Roman"/>
          <w:sz w:val="24"/>
          <w:szCs w:val="24"/>
          <w:u w:color="000000"/>
          <w:bdr w:val="nil"/>
          <w:lang w:eastAsia="pl-PL"/>
        </w:rPr>
        <w:t xml:space="preserve"> </w:t>
      </w:r>
      <w:r w:rsidRPr="00CF70CF">
        <w:rPr>
          <w:rFonts w:ascii="Times New Roman" w:eastAsia="Arial Unicode MS" w:hAnsi="Times New Roman" w:cs="Times New Roman"/>
          <w:sz w:val="24"/>
          <w:szCs w:val="24"/>
          <w:u w:color="000000"/>
          <w:bdr w:val="nil"/>
          <w:lang w:eastAsia="pl-PL"/>
        </w:rPr>
        <w:t>zamówieniu</w:t>
      </w:r>
      <w:r w:rsidR="006E0DAA" w:rsidRPr="00CF70CF">
        <w:rPr>
          <w:rFonts w:ascii="Times New Roman" w:eastAsia="Arial Unicode MS" w:hAnsi="Times New Roman" w:cs="Times New Roman"/>
          <w:sz w:val="24"/>
          <w:szCs w:val="24"/>
          <w:u w:color="000000"/>
          <w:bdr w:val="nil"/>
          <w:lang w:eastAsia="pl-PL"/>
        </w:rPr>
        <w:t xml:space="preserve"> </w:t>
      </w:r>
      <w:r w:rsidRPr="00CF70CF">
        <w:rPr>
          <w:rFonts w:ascii="Times New Roman" w:eastAsia="Arial Unicode MS" w:hAnsi="Times New Roman" w:cs="Times New Roman"/>
          <w:sz w:val="24"/>
          <w:szCs w:val="24"/>
          <w:u w:color="000000"/>
          <w:bdr w:val="nil"/>
          <w:lang w:eastAsia="pl-PL"/>
        </w:rPr>
        <w:t>opublikowanego</w:t>
      </w:r>
      <w:r w:rsidR="006E0DAA" w:rsidRPr="00CF70CF">
        <w:rPr>
          <w:rFonts w:ascii="Times New Roman" w:eastAsia="Arial Unicode MS" w:hAnsi="Times New Roman" w:cs="Times New Roman"/>
          <w:sz w:val="24"/>
          <w:szCs w:val="24"/>
          <w:u w:color="000000"/>
          <w:bdr w:val="nil"/>
          <w:lang w:eastAsia="pl-PL"/>
        </w:rPr>
        <w:t xml:space="preserve"> </w:t>
      </w:r>
      <w:r w:rsidRPr="00CF70CF">
        <w:rPr>
          <w:rFonts w:ascii="Times New Roman" w:eastAsia="Arial Unicode MS" w:hAnsi="Times New Roman" w:cs="Times New Roman"/>
          <w:sz w:val="24"/>
          <w:szCs w:val="24"/>
          <w:u w:color="000000"/>
          <w:bdr w:val="nil"/>
          <w:lang w:eastAsia="pl-PL"/>
        </w:rPr>
        <w:t>w</w:t>
      </w:r>
      <w:r w:rsidR="006E0DAA" w:rsidRPr="00CF70CF">
        <w:rPr>
          <w:rFonts w:ascii="Times New Roman" w:eastAsia="Arial Unicode MS" w:hAnsi="Times New Roman" w:cs="Times New Roman"/>
          <w:sz w:val="24"/>
          <w:szCs w:val="24"/>
          <w:u w:color="000000"/>
          <w:bdr w:val="nil"/>
          <w:lang w:eastAsia="pl-PL"/>
        </w:rPr>
        <w:t xml:space="preserve"> </w:t>
      </w:r>
      <w:r w:rsidRPr="00CF70CF">
        <w:rPr>
          <w:rFonts w:ascii="Times New Roman" w:eastAsia="Arial Unicode MS" w:hAnsi="Times New Roman" w:cs="Times New Roman"/>
          <w:sz w:val="24"/>
          <w:szCs w:val="24"/>
          <w:u w:color="000000"/>
          <w:bdr w:val="nil"/>
          <w:lang w:eastAsia="pl-PL"/>
        </w:rPr>
        <w:t>Dzienniku</w:t>
      </w:r>
      <w:r w:rsidR="006E0DAA" w:rsidRPr="00CF70CF">
        <w:rPr>
          <w:rFonts w:ascii="Times New Roman" w:eastAsia="Arial Unicode MS" w:hAnsi="Times New Roman" w:cs="Times New Roman"/>
          <w:sz w:val="24"/>
          <w:szCs w:val="24"/>
          <w:u w:color="000000"/>
          <w:bdr w:val="nil"/>
          <w:lang w:eastAsia="pl-PL"/>
        </w:rPr>
        <w:t xml:space="preserve"> </w:t>
      </w:r>
      <w:r w:rsidRPr="00CF70CF">
        <w:rPr>
          <w:rFonts w:ascii="Times New Roman" w:eastAsia="Arial Unicode MS" w:hAnsi="Times New Roman" w:cs="Times New Roman"/>
          <w:sz w:val="24"/>
          <w:szCs w:val="24"/>
          <w:u w:color="000000"/>
          <w:bdr w:val="nil"/>
          <w:lang w:eastAsia="pl-PL"/>
        </w:rPr>
        <w:t>Urzędowym</w:t>
      </w:r>
      <w:r w:rsidR="006E0DAA" w:rsidRPr="00CF70CF">
        <w:rPr>
          <w:rFonts w:ascii="Times New Roman" w:eastAsia="Arial Unicode MS" w:hAnsi="Times New Roman" w:cs="Times New Roman"/>
          <w:sz w:val="24"/>
          <w:szCs w:val="24"/>
          <w:u w:color="000000"/>
          <w:bdr w:val="nil"/>
          <w:lang w:eastAsia="pl-PL"/>
        </w:rPr>
        <w:t xml:space="preserve"> </w:t>
      </w:r>
      <w:r w:rsidRPr="00CF70CF">
        <w:rPr>
          <w:rFonts w:ascii="Times New Roman" w:eastAsia="Arial Unicode MS" w:hAnsi="Times New Roman" w:cs="Times New Roman"/>
          <w:sz w:val="24"/>
          <w:szCs w:val="24"/>
          <w:u w:color="000000"/>
          <w:bdr w:val="nil"/>
          <w:lang w:eastAsia="pl-PL"/>
        </w:rPr>
        <w:t>Unii</w:t>
      </w:r>
      <w:r w:rsidR="006E0DAA" w:rsidRPr="00CF70CF">
        <w:rPr>
          <w:rFonts w:ascii="Times New Roman" w:eastAsia="Arial Unicode MS" w:hAnsi="Times New Roman" w:cs="Times New Roman"/>
          <w:sz w:val="24"/>
          <w:szCs w:val="24"/>
          <w:u w:color="000000"/>
          <w:bdr w:val="nil"/>
          <w:lang w:eastAsia="pl-PL"/>
        </w:rPr>
        <w:t xml:space="preserve"> </w:t>
      </w:r>
      <w:r w:rsidRPr="00CF70CF">
        <w:rPr>
          <w:rFonts w:ascii="Times New Roman" w:eastAsia="Arial Unicode MS" w:hAnsi="Times New Roman" w:cs="Times New Roman"/>
          <w:sz w:val="24"/>
          <w:szCs w:val="24"/>
          <w:u w:color="000000"/>
          <w:bdr w:val="nil"/>
          <w:lang w:eastAsia="pl-PL"/>
        </w:rPr>
        <w:t>Europejskiej,</w:t>
      </w:r>
      <w:r w:rsidR="006E0DAA" w:rsidRPr="00CF70CF">
        <w:rPr>
          <w:rFonts w:ascii="Times New Roman" w:eastAsia="Arial Unicode MS" w:hAnsi="Times New Roman" w:cs="Times New Roman"/>
          <w:sz w:val="24"/>
          <w:szCs w:val="24"/>
          <w:u w:color="000000"/>
          <w:bdr w:val="nil"/>
          <w:lang w:eastAsia="pl-PL"/>
        </w:rPr>
        <w:t xml:space="preserve"> </w:t>
      </w:r>
      <w:r w:rsidRPr="00CF70CF">
        <w:rPr>
          <w:rFonts w:ascii="Times New Roman" w:eastAsia="Arial Unicode MS" w:hAnsi="Times New Roman"/>
          <w:sz w:val="24"/>
          <w:szCs w:val="24"/>
          <w:u w:color="000000"/>
          <w:bdr w:val="nil"/>
          <w:lang w:eastAsia="pl-PL"/>
        </w:rPr>
        <w:t>o</w:t>
      </w:r>
      <w:r w:rsidR="006E0DAA" w:rsidRPr="00CF70CF">
        <w:rPr>
          <w:rFonts w:ascii="Times New Roman" w:eastAsia="Arial Unicode MS" w:hAnsi="Times New Roman"/>
          <w:sz w:val="24"/>
          <w:szCs w:val="24"/>
          <w:u w:color="000000"/>
          <w:bdr w:val="nil"/>
          <w:lang w:eastAsia="pl-PL"/>
        </w:rPr>
        <w:t xml:space="preserve"> </w:t>
      </w:r>
      <w:r w:rsidRPr="00CF70CF">
        <w:rPr>
          <w:rFonts w:ascii="Times New Roman" w:eastAsia="Arial Unicode MS" w:hAnsi="Times New Roman"/>
          <w:sz w:val="24"/>
          <w:szCs w:val="24"/>
          <w:u w:color="000000"/>
          <w:bdr w:val="nil"/>
          <w:lang w:eastAsia="pl-PL"/>
        </w:rPr>
        <w:t>której</w:t>
      </w:r>
      <w:r w:rsidR="006E0DAA" w:rsidRPr="00CF70CF">
        <w:rPr>
          <w:rFonts w:ascii="Times New Roman" w:eastAsia="Arial Unicode MS" w:hAnsi="Times New Roman"/>
          <w:sz w:val="24"/>
          <w:szCs w:val="24"/>
          <w:u w:color="000000"/>
          <w:bdr w:val="nil"/>
          <w:lang w:eastAsia="pl-PL"/>
        </w:rPr>
        <w:t xml:space="preserve"> </w:t>
      </w:r>
      <w:r w:rsidRPr="00CF70CF">
        <w:rPr>
          <w:rFonts w:ascii="Times New Roman" w:eastAsia="Arial Unicode MS" w:hAnsi="Times New Roman"/>
          <w:sz w:val="24"/>
          <w:szCs w:val="24"/>
          <w:u w:color="000000"/>
          <w:bdr w:val="nil"/>
          <w:lang w:eastAsia="pl-PL"/>
        </w:rPr>
        <w:t>mowa</w:t>
      </w:r>
      <w:r w:rsidR="006E0DAA" w:rsidRPr="00CF70CF">
        <w:rPr>
          <w:rFonts w:ascii="Times New Roman" w:eastAsia="Arial Unicode MS" w:hAnsi="Times New Roman"/>
          <w:sz w:val="24"/>
          <w:szCs w:val="24"/>
          <w:u w:color="000000"/>
          <w:bdr w:val="nil"/>
          <w:lang w:eastAsia="pl-PL"/>
        </w:rPr>
        <w:t xml:space="preserve"> </w:t>
      </w:r>
      <w:r w:rsidRPr="00CF70CF">
        <w:rPr>
          <w:rFonts w:ascii="Times New Roman" w:eastAsia="Arial Unicode MS" w:hAnsi="Times New Roman"/>
          <w:sz w:val="24"/>
          <w:szCs w:val="24"/>
          <w:u w:color="000000"/>
          <w:bdr w:val="nil"/>
          <w:lang w:eastAsia="pl-PL"/>
        </w:rPr>
        <w:t>w</w:t>
      </w:r>
      <w:r w:rsidR="006E0DAA" w:rsidRPr="00CF70CF">
        <w:rPr>
          <w:rFonts w:ascii="Times New Roman" w:eastAsia="Arial Unicode MS" w:hAnsi="Times New Roman"/>
          <w:sz w:val="24"/>
          <w:szCs w:val="24"/>
          <w:u w:color="000000"/>
          <w:bdr w:val="nil"/>
          <w:lang w:eastAsia="pl-PL"/>
        </w:rPr>
        <w:t xml:space="preserve"> </w:t>
      </w:r>
      <w:r w:rsidRPr="00CF70CF">
        <w:rPr>
          <w:rFonts w:ascii="Times New Roman" w:eastAsia="Arial Unicode MS" w:hAnsi="Times New Roman"/>
          <w:sz w:val="24"/>
          <w:szCs w:val="24"/>
          <w:u w:color="000000"/>
          <w:bdr w:val="nil"/>
          <w:lang w:eastAsia="pl-PL"/>
        </w:rPr>
        <w:t>art.</w:t>
      </w:r>
      <w:r w:rsidR="006E0DAA" w:rsidRPr="00CF70CF">
        <w:rPr>
          <w:rFonts w:ascii="Times New Roman" w:eastAsia="Arial Unicode MS" w:hAnsi="Times New Roman"/>
          <w:sz w:val="24"/>
          <w:szCs w:val="24"/>
          <w:u w:color="000000"/>
          <w:bdr w:val="nil"/>
          <w:lang w:eastAsia="pl-PL"/>
        </w:rPr>
        <w:t xml:space="preserve"> </w:t>
      </w:r>
      <w:r w:rsidR="00FF39A6" w:rsidRPr="00CF70CF">
        <w:rPr>
          <w:rFonts w:ascii="Times New Roman" w:eastAsia="Arial Unicode MS" w:hAnsi="Times New Roman"/>
          <w:sz w:val="24"/>
          <w:szCs w:val="24"/>
          <w:u w:color="000000"/>
          <w:bdr w:val="nil"/>
          <w:lang w:eastAsia="pl-PL"/>
        </w:rPr>
        <w:t>90</w:t>
      </w:r>
      <w:r w:rsidR="006E0DAA" w:rsidRPr="00CF70CF">
        <w:rPr>
          <w:rFonts w:ascii="Times New Roman" w:eastAsia="Arial Unicode MS" w:hAnsi="Times New Roman"/>
          <w:sz w:val="24"/>
          <w:szCs w:val="24"/>
          <w:u w:color="000000"/>
          <w:bdr w:val="nil"/>
          <w:lang w:eastAsia="pl-PL"/>
        </w:rPr>
        <w:t xml:space="preserve"> </w:t>
      </w:r>
      <w:r w:rsidR="003F1DEB" w:rsidRPr="00CF70CF">
        <w:rPr>
          <w:rFonts w:ascii="Times New Roman" w:eastAsia="Arial Unicode MS" w:hAnsi="Times New Roman"/>
          <w:sz w:val="24"/>
          <w:szCs w:val="24"/>
          <w:u w:color="000000"/>
          <w:bdr w:val="nil"/>
          <w:lang w:eastAsia="pl-PL"/>
        </w:rPr>
        <w:t>ust.</w:t>
      </w:r>
      <w:r w:rsidR="006E0DAA" w:rsidRPr="00CF70CF">
        <w:rPr>
          <w:rFonts w:ascii="Times New Roman" w:eastAsia="Arial Unicode MS" w:hAnsi="Times New Roman"/>
          <w:sz w:val="24"/>
          <w:szCs w:val="24"/>
          <w:u w:color="000000"/>
          <w:bdr w:val="nil"/>
          <w:lang w:eastAsia="pl-PL"/>
        </w:rPr>
        <w:t xml:space="preserve"> </w:t>
      </w:r>
      <w:r w:rsidR="00FF39A6" w:rsidRPr="00CF70CF">
        <w:rPr>
          <w:rFonts w:ascii="Times New Roman" w:eastAsia="Arial Unicode MS" w:hAnsi="Times New Roman"/>
          <w:sz w:val="24"/>
          <w:szCs w:val="24"/>
          <w:u w:color="000000"/>
          <w:bdr w:val="nil"/>
          <w:lang w:eastAsia="pl-PL"/>
        </w:rPr>
        <w:t>1</w:t>
      </w:r>
      <w:r w:rsidR="006E0DAA" w:rsidRPr="00CF70CF">
        <w:rPr>
          <w:rFonts w:ascii="Times New Roman" w:eastAsia="Arial Unicode MS" w:hAnsi="Times New Roman"/>
          <w:sz w:val="24"/>
          <w:szCs w:val="24"/>
          <w:u w:color="000000"/>
          <w:bdr w:val="nil"/>
          <w:lang w:eastAsia="pl-PL"/>
        </w:rPr>
        <w:t xml:space="preserve"> </w:t>
      </w:r>
      <w:r w:rsidRPr="00CF70CF">
        <w:rPr>
          <w:rFonts w:ascii="Times New Roman" w:eastAsia="Arial Unicode MS" w:hAnsi="Times New Roman"/>
          <w:sz w:val="24"/>
          <w:szCs w:val="24"/>
          <w:u w:color="000000"/>
          <w:bdr w:val="nil"/>
          <w:lang w:eastAsia="pl-PL"/>
        </w:rPr>
        <w:t>u</w:t>
      </w:r>
      <w:r w:rsidR="00756131" w:rsidRPr="00CF70CF">
        <w:rPr>
          <w:rFonts w:ascii="Times New Roman" w:eastAsia="Arial Unicode MS" w:hAnsi="Times New Roman"/>
          <w:sz w:val="24"/>
          <w:szCs w:val="24"/>
          <w:u w:color="000000"/>
          <w:bdr w:val="nil"/>
          <w:lang w:eastAsia="pl-PL"/>
        </w:rPr>
        <w:t>stawy</w:t>
      </w:r>
      <w:r w:rsidR="006E0DAA" w:rsidRPr="00CF70CF">
        <w:rPr>
          <w:rFonts w:ascii="Times New Roman" w:eastAsia="Arial Unicode MS" w:hAnsi="Times New Roman"/>
          <w:sz w:val="24"/>
          <w:szCs w:val="24"/>
          <w:u w:color="000000"/>
          <w:bdr w:val="nil"/>
          <w:lang w:eastAsia="pl-PL"/>
        </w:rPr>
        <w:t xml:space="preserve"> </w:t>
      </w:r>
      <w:proofErr w:type="spellStart"/>
      <w:r w:rsidR="00756131" w:rsidRPr="00CF70CF">
        <w:rPr>
          <w:rFonts w:ascii="Times New Roman" w:eastAsia="Arial Unicode MS" w:hAnsi="Times New Roman"/>
          <w:sz w:val="24"/>
          <w:szCs w:val="24"/>
          <w:u w:color="000000"/>
          <w:bdr w:val="nil"/>
          <w:lang w:eastAsia="pl-PL"/>
        </w:rPr>
        <w:t>Pzp</w:t>
      </w:r>
      <w:proofErr w:type="spellEnd"/>
      <w:r w:rsidR="00756131" w:rsidRPr="00CF70CF">
        <w:rPr>
          <w:rFonts w:ascii="Times New Roman" w:eastAsia="Arial Unicode MS" w:hAnsi="Times New Roman"/>
          <w:sz w:val="24"/>
          <w:szCs w:val="24"/>
          <w:u w:color="000000"/>
          <w:bdr w:val="nil"/>
          <w:lang w:eastAsia="pl-PL"/>
        </w:rPr>
        <w:t>;</w:t>
      </w:r>
    </w:p>
    <w:p w14:paraId="3BFB0615" w14:textId="77777777" w:rsidR="00741CC0" w:rsidRPr="00CF70CF" w:rsidRDefault="00756131" w:rsidP="00885433">
      <w:pPr>
        <w:numPr>
          <w:ilvl w:val="0"/>
          <w:numId w:val="132"/>
        </w:numPr>
        <w:pBdr>
          <w:top w:val="nil"/>
          <w:left w:val="nil"/>
          <w:bottom w:val="nil"/>
          <w:right w:val="nil"/>
          <w:between w:val="nil"/>
          <w:bar w:val="nil"/>
        </w:pBdr>
        <w:spacing w:after="0"/>
        <w:ind w:left="284" w:hanging="284"/>
        <w:jc w:val="both"/>
        <w:rPr>
          <w:rFonts w:ascii="Times New Roman" w:eastAsia="Arial Unicode MS" w:hAnsi="Times New Roman" w:cs="Times New Roman"/>
          <w:sz w:val="24"/>
          <w:szCs w:val="24"/>
          <w:u w:color="000000"/>
          <w:bdr w:val="nil"/>
          <w:lang w:eastAsia="pl-PL"/>
        </w:rPr>
      </w:pPr>
      <w:r w:rsidRPr="00CF70CF">
        <w:rPr>
          <w:rFonts w:ascii="Times New Roman" w:eastAsia="Arial Unicode MS" w:hAnsi="Times New Roman"/>
          <w:sz w:val="24"/>
          <w:szCs w:val="24"/>
          <w:u w:color="000000"/>
          <w:bdr w:val="nil"/>
          <w:lang w:eastAsia="pl-PL"/>
        </w:rPr>
        <w:t>w</w:t>
      </w:r>
      <w:r w:rsidR="006E0DAA" w:rsidRPr="00CF70CF">
        <w:rPr>
          <w:rFonts w:ascii="Times New Roman" w:eastAsia="Arial Unicode MS" w:hAnsi="Times New Roman"/>
          <w:sz w:val="24"/>
          <w:szCs w:val="24"/>
          <w:u w:color="000000"/>
          <w:bdr w:val="nil"/>
          <w:lang w:eastAsia="pl-PL"/>
        </w:rPr>
        <w:t xml:space="preserve"> </w:t>
      </w:r>
      <w:r w:rsidR="00741CC0" w:rsidRPr="00CF70CF">
        <w:rPr>
          <w:rFonts w:ascii="Times New Roman" w:eastAsia="Arial Unicode MS" w:hAnsi="Times New Roman" w:cs="Times New Roman"/>
          <w:sz w:val="24"/>
          <w:szCs w:val="24"/>
          <w:u w:color="000000"/>
          <w:bdr w:val="nil"/>
          <w:lang w:eastAsia="pl-PL"/>
        </w:rPr>
        <w:t>przypadku</w:t>
      </w:r>
      <w:r w:rsidR="006E0DAA" w:rsidRPr="00CF70CF">
        <w:rPr>
          <w:rFonts w:ascii="Times New Roman" w:eastAsia="Arial Unicode MS" w:hAnsi="Times New Roman" w:cs="Times New Roman"/>
          <w:sz w:val="24"/>
          <w:szCs w:val="24"/>
          <w:u w:color="000000"/>
          <w:bdr w:val="nil"/>
          <w:lang w:eastAsia="pl-PL"/>
        </w:rPr>
        <w:t xml:space="preserve"> </w:t>
      </w:r>
      <w:r w:rsidR="00741CC0" w:rsidRPr="00CF70CF">
        <w:rPr>
          <w:rFonts w:ascii="Times New Roman" w:eastAsia="Arial Unicode MS" w:hAnsi="Times New Roman" w:cs="Times New Roman"/>
          <w:sz w:val="24"/>
          <w:szCs w:val="24"/>
          <w:u w:color="000000"/>
          <w:bdr w:val="nil"/>
          <w:lang w:eastAsia="pl-PL"/>
        </w:rPr>
        <w:t>dokonania</w:t>
      </w:r>
      <w:r w:rsidR="006E0DAA" w:rsidRPr="00CF70CF">
        <w:rPr>
          <w:rFonts w:ascii="Times New Roman" w:eastAsia="Arial Unicode MS" w:hAnsi="Times New Roman" w:cs="Times New Roman"/>
          <w:sz w:val="24"/>
          <w:szCs w:val="24"/>
          <w:u w:color="000000"/>
          <w:bdr w:val="nil"/>
          <w:lang w:eastAsia="pl-PL"/>
        </w:rPr>
        <w:t xml:space="preserve"> </w:t>
      </w:r>
      <w:r w:rsidR="00741CC0" w:rsidRPr="00CF70CF">
        <w:rPr>
          <w:rFonts w:ascii="Times New Roman" w:eastAsia="Arial Unicode MS" w:hAnsi="Times New Roman" w:cs="Times New Roman"/>
          <w:sz w:val="24"/>
          <w:szCs w:val="24"/>
          <w:u w:color="000000"/>
          <w:bdr w:val="nil"/>
          <w:lang w:eastAsia="pl-PL"/>
        </w:rPr>
        <w:t>zmiany</w:t>
      </w:r>
      <w:r w:rsidR="006E0DAA" w:rsidRPr="00CF70CF">
        <w:rPr>
          <w:rFonts w:ascii="Times New Roman" w:eastAsia="Arial Unicode MS" w:hAnsi="Times New Roman" w:cs="Times New Roman"/>
          <w:sz w:val="24"/>
          <w:szCs w:val="24"/>
          <w:u w:color="000000"/>
          <w:bdr w:val="nil"/>
          <w:lang w:eastAsia="pl-PL"/>
        </w:rPr>
        <w:t xml:space="preserve"> </w:t>
      </w:r>
      <w:r w:rsidR="00741CC0" w:rsidRPr="00CF70CF">
        <w:rPr>
          <w:rFonts w:ascii="Times New Roman" w:eastAsia="Arial Unicode MS" w:hAnsi="Times New Roman" w:cs="Times New Roman"/>
          <w:sz w:val="24"/>
          <w:szCs w:val="24"/>
          <w:u w:color="000000"/>
          <w:bdr w:val="nil"/>
          <w:lang w:eastAsia="pl-PL"/>
        </w:rPr>
        <w:t>w</w:t>
      </w:r>
      <w:r w:rsidR="006E0DAA" w:rsidRPr="00CF70CF">
        <w:rPr>
          <w:rFonts w:ascii="Times New Roman" w:eastAsia="Arial Unicode MS" w:hAnsi="Times New Roman" w:cs="Times New Roman"/>
          <w:sz w:val="24"/>
          <w:szCs w:val="24"/>
          <w:u w:color="000000"/>
          <w:bdr w:val="nil"/>
          <w:lang w:eastAsia="pl-PL"/>
        </w:rPr>
        <w:t xml:space="preserve"> </w:t>
      </w:r>
      <w:r w:rsidR="00741CC0" w:rsidRPr="00CF70CF">
        <w:rPr>
          <w:rFonts w:ascii="Times New Roman" w:eastAsia="Arial Unicode MS" w:hAnsi="Times New Roman" w:cs="Times New Roman"/>
          <w:sz w:val="24"/>
          <w:szCs w:val="24"/>
          <w:u w:color="000000"/>
          <w:bdr w:val="nil"/>
          <w:lang w:eastAsia="pl-PL"/>
        </w:rPr>
        <w:t>ogłoszeniu,</w:t>
      </w:r>
      <w:r w:rsidR="006E0DAA" w:rsidRPr="00CF70CF">
        <w:rPr>
          <w:rFonts w:ascii="Times New Roman" w:eastAsia="Arial Unicode MS" w:hAnsi="Times New Roman" w:cs="Times New Roman"/>
          <w:sz w:val="24"/>
          <w:szCs w:val="24"/>
          <w:u w:color="000000"/>
          <w:bdr w:val="nil"/>
          <w:lang w:eastAsia="pl-PL"/>
        </w:rPr>
        <w:t xml:space="preserve"> </w:t>
      </w:r>
      <w:r w:rsidR="00741CC0" w:rsidRPr="00CF70CF">
        <w:rPr>
          <w:rFonts w:ascii="Times New Roman" w:eastAsia="Arial Unicode MS" w:hAnsi="Times New Roman" w:cs="Times New Roman"/>
          <w:sz w:val="24"/>
          <w:szCs w:val="24"/>
          <w:u w:color="000000"/>
          <w:bdr w:val="nil"/>
          <w:lang w:eastAsia="pl-PL"/>
        </w:rPr>
        <w:t>Zamaw</w:t>
      </w:r>
      <w:r w:rsidR="000307AF" w:rsidRPr="00CF70CF">
        <w:rPr>
          <w:rFonts w:ascii="Times New Roman" w:eastAsia="Arial Unicode MS" w:hAnsi="Times New Roman" w:cs="Times New Roman"/>
          <w:sz w:val="24"/>
          <w:szCs w:val="24"/>
          <w:u w:color="000000"/>
          <w:bdr w:val="nil"/>
          <w:lang w:eastAsia="pl-PL"/>
        </w:rPr>
        <w:t>iający</w:t>
      </w:r>
      <w:r w:rsidRPr="00CF70CF">
        <w:rPr>
          <w:rFonts w:ascii="Times New Roman" w:eastAsia="Arial Unicode MS" w:hAnsi="Times New Roman" w:cs="Times New Roman"/>
          <w:sz w:val="24"/>
          <w:szCs w:val="24"/>
          <w:u w:color="000000"/>
          <w:bdr w:val="nil"/>
          <w:lang w:eastAsia="pl-PL"/>
        </w:rPr>
        <w:t>,</w:t>
      </w:r>
      <w:r w:rsidR="006E0DAA" w:rsidRPr="00CF70CF">
        <w:rPr>
          <w:rFonts w:ascii="Times New Roman" w:eastAsia="Arial Unicode MS" w:hAnsi="Times New Roman" w:cs="Times New Roman"/>
          <w:sz w:val="24"/>
          <w:szCs w:val="24"/>
          <w:u w:color="000000"/>
          <w:bdr w:val="nil"/>
          <w:lang w:eastAsia="pl-PL"/>
        </w:rPr>
        <w:t xml:space="preserve"> </w:t>
      </w:r>
      <w:r w:rsidR="00741CC0" w:rsidRPr="00CF70CF">
        <w:rPr>
          <w:rFonts w:ascii="Times New Roman" w:eastAsia="Arial Unicode MS" w:hAnsi="Times New Roman" w:cs="Times New Roman"/>
          <w:sz w:val="24"/>
          <w:szCs w:val="24"/>
          <w:u w:color="000000"/>
          <w:bdr w:val="nil"/>
          <w:lang w:eastAsia="pl-PL"/>
        </w:rPr>
        <w:t>o</w:t>
      </w:r>
      <w:r w:rsidR="006E0DAA" w:rsidRPr="00CF70CF">
        <w:rPr>
          <w:rFonts w:ascii="Times New Roman" w:eastAsia="Arial Unicode MS" w:hAnsi="Times New Roman" w:cs="Times New Roman"/>
          <w:sz w:val="24"/>
          <w:szCs w:val="24"/>
          <w:u w:color="000000"/>
          <w:bdr w:val="nil"/>
          <w:lang w:eastAsia="pl-PL"/>
        </w:rPr>
        <w:t xml:space="preserve"> </w:t>
      </w:r>
      <w:r w:rsidR="00741CC0" w:rsidRPr="00CF70CF">
        <w:rPr>
          <w:rFonts w:ascii="Times New Roman" w:eastAsia="Arial Unicode MS" w:hAnsi="Times New Roman" w:cs="Times New Roman"/>
          <w:sz w:val="24"/>
          <w:szCs w:val="24"/>
          <w:u w:color="000000"/>
          <w:bdr w:val="nil"/>
          <w:lang w:eastAsia="pl-PL"/>
        </w:rPr>
        <w:t>ile</w:t>
      </w:r>
      <w:r w:rsidR="006E0DAA" w:rsidRPr="00CF70CF">
        <w:rPr>
          <w:rFonts w:ascii="Times New Roman" w:eastAsia="Arial Unicode MS" w:hAnsi="Times New Roman" w:cs="Times New Roman"/>
          <w:sz w:val="24"/>
          <w:szCs w:val="24"/>
          <w:u w:color="000000"/>
          <w:bdr w:val="nil"/>
          <w:lang w:eastAsia="pl-PL"/>
        </w:rPr>
        <w:t xml:space="preserve"> </w:t>
      </w:r>
      <w:r w:rsidR="00741CC0" w:rsidRPr="00CF70CF">
        <w:rPr>
          <w:rFonts w:ascii="Times New Roman" w:eastAsia="Arial Unicode MS" w:hAnsi="Times New Roman" w:cs="Times New Roman"/>
          <w:sz w:val="24"/>
          <w:szCs w:val="24"/>
          <w:u w:color="000000"/>
          <w:bdr w:val="nil"/>
          <w:lang w:eastAsia="pl-PL"/>
        </w:rPr>
        <w:t>zajdzie</w:t>
      </w:r>
      <w:r w:rsidR="006E0DAA" w:rsidRPr="00CF70CF">
        <w:rPr>
          <w:rFonts w:ascii="Times New Roman" w:eastAsia="Arial Unicode MS" w:hAnsi="Times New Roman" w:cs="Times New Roman"/>
          <w:sz w:val="24"/>
          <w:szCs w:val="24"/>
          <w:u w:color="000000"/>
          <w:bdr w:val="nil"/>
          <w:lang w:eastAsia="pl-PL"/>
        </w:rPr>
        <w:t xml:space="preserve"> </w:t>
      </w:r>
      <w:r w:rsidR="00741CC0" w:rsidRPr="00CF70CF">
        <w:rPr>
          <w:rFonts w:ascii="Times New Roman" w:eastAsia="Arial Unicode MS" w:hAnsi="Times New Roman" w:cs="Times New Roman"/>
          <w:sz w:val="24"/>
          <w:szCs w:val="24"/>
          <w:u w:color="000000"/>
          <w:bdr w:val="nil"/>
          <w:lang w:eastAsia="pl-PL"/>
        </w:rPr>
        <w:t>taka</w:t>
      </w:r>
      <w:r w:rsidR="006E0DAA" w:rsidRPr="00CF70CF">
        <w:rPr>
          <w:rFonts w:ascii="Times New Roman" w:eastAsia="Arial Unicode MS" w:hAnsi="Times New Roman" w:cs="Times New Roman"/>
          <w:sz w:val="24"/>
          <w:szCs w:val="24"/>
          <w:u w:color="000000"/>
          <w:bdr w:val="nil"/>
          <w:lang w:eastAsia="pl-PL"/>
        </w:rPr>
        <w:t xml:space="preserve"> </w:t>
      </w:r>
      <w:r w:rsidR="00741CC0" w:rsidRPr="00CF70CF">
        <w:rPr>
          <w:rFonts w:ascii="Times New Roman" w:eastAsia="Arial Unicode MS" w:hAnsi="Times New Roman" w:cs="Times New Roman"/>
          <w:sz w:val="24"/>
          <w:szCs w:val="24"/>
          <w:u w:color="000000"/>
          <w:bdr w:val="nil"/>
          <w:lang w:eastAsia="pl-PL"/>
        </w:rPr>
        <w:t>konieczność</w:t>
      </w:r>
      <w:r w:rsidRPr="00CF70CF">
        <w:rPr>
          <w:rFonts w:ascii="Times New Roman" w:eastAsia="Arial Unicode MS" w:hAnsi="Times New Roman" w:cs="Times New Roman"/>
          <w:sz w:val="24"/>
          <w:szCs w:val="24"/>
          <w:u w:color="000000"/>
          <w:bdr w:val="nil"/>
          <w:lang w:eastAsia="pl-PL"/>
        </w:rPr>
        <w:t>,</w:t>
      </w:r>
      <w:r w:rsidR="006E0DAA" w:rsidRPr="00CF70CF">
        <w:rPr>
          <w:rFonts w:ascii="Times New Roman" w:eastAsia="Arial Unicode MS" w:hAnsi="Times New Roman" w:cs="Times New Roman"/>
          <w:sz w:val="24"/>
          <w:szCs w:val="24"/>
          <w:u w:color="000000"/>
          <w:bdr w:val="nil"/>
          <w:lang w:eastAsia="pl-PL"/>
        </w:rPr>
        <w:t xml:space="preserve"> </w:t>
      </w:r>
      <w:r w:rsidR="00741CC0" w:rsidRPr="00CF70CF">
        <w:rPr>
          <w:rFonts w:ascii="Times New Roman" w:eastAsia="Arial Unicode MS" w:hAnsi="Times New Roman" w:cs="Times New Roman"/>
          <w:sz w:val="24"/>
          <w:szCs w:val="24"/>
          <w:u w:color="000000"/>
          <w:bdr w:val="nil"/>
          <w:lang w:eastAsia="pl-PL"/>
        </w:rPr>
        <w:t>przedłuży</w:t>
      </w:r>
      <w:r w:rsidR="006E0DAA" w:rsidRPr="00CF70CF">
        <w:rPr>
          <w:rFonts w:ascii="Times New Roman" w:eastAsia="Arial Unicode MS" w:hAnsi="Times New Roman" w:cs="Times New Roman"/>
          <w:sz w:val="24"/>
          <w:szCs w:val="24"/>
          <w:u w:color="000000"/>
          <w:bdr w:val="nil"/>
          <w:lang w:eastAsia="pl-PL"/>
        </w:rPr>
        <w:t xml:space="preserve"> </w:t>
      </w:r>
      <w:r w:rsidR="00741CC0" w:rsidRPr="00CF70CF">
        <w:rPr>
          <w:rFonts w:ascii="Times New Roman" w:eastAsia="Arial Unicode MS" w:hAnsi="Times New Roman" w:cs="Times New Roman"/>
          <w:sz w:val="24"/>
          <w:szCs w:val="24"/>
          <w:u w:color="000000"/>
          <w:bdr w:val="nil"/>
          <w:lang w:eastAsia="pl-PL"/>
        </w:rPr>
        <w:t>termin</w:t>
      </w:r>
      <w:r w:rsidR="006E0DAA" w:rsidRPr="00CF70CF">
        <w:rPr>
          <w:rFonts w:ascii="Times New Roman" w:eastAsia="Arial Unicode MS" w:hAnsi="Times New Roman" w:cs="Times New Roman"/>
          <w:sz w:val="24"/>
          <w:szCs w:val="24"/>
          <w:u w:color="000000"/>
          <w:bdr w:val="nil"/>
          <w:lang w:eastAsia="pl-PL"/>
        </w:rPr>
        <w:t xml:space="preserve"> </w:t>
      </w:r>
      <w:r w:rsidR="00741CC0" w:rsidRPr="00CF70CF">
        <w:rPr>
          <w:rFonts w:ascii="Times New Roman" w:eastAsia="Arial Unicode MS" w:hAnsi="Times New Roman" w:cs="Times New Roman"/>
          <w:sz w:val="24"/>
          <w:szCs w:val="24"/>
          <w:u w:color="000000"/>
          <w:bdr w:val="nil"/>
          <w:lang w:eastAsia="pl-PL"/>
        </w:rPr>
        <w:t>składania</w:t>
      </w:r>
      <w:r w:rsidR="006E0DAA" w:rsidRPr="00CF70CF">
        <w:rPr>
          <w:rFonts w:ascii="Times New Roman" w:eastAsia="Arial Unicode MS" w:hAnsi="Times New Roman" w:cs="Times New Roman"/>
          <w:sz w:val="24"/>
          <w:szCs w:val="24"/>
          <w:u w:color="000000"/>
          <w:bdr w:val="nil"/>
          <w:lang w:eastAsia="pl-PL"/>
        </w:rPr>
        <w:t xml:space="preserve"> </w:t>
      </w:r>
      <w:r w:rsidR="00741CC0" w:rsidRPr="00CF70CF">
        <w:rPr>
          <w:rFonts w:ascii="Times New Roman" w:eastAsia="Arial Unicode MS" w:hAnsi="Times New Roman" w:cs="Times New Roman"/>
          <w:sz w:val="24"/>
          <w:szCs w:val="24"/>
          <w:u w:color="000000"/>
          <w:bdr w:val="nil"/>
          <w:lang w:eastAsia="pl-PL"/>
        </w:rPr>
        <w:t>ofert</w:t>
      </w:r>
      <w:r w:rsidR="006E0DAA" w:rsidRPr="00CF70CF">
        <w:rPr>
          <w:rFonts w:ascii="Times New Roman" w:eastAsia="Arial Unicode MS" w:hAnsi="Times New Roman" w:cs="Times New Roman"/>
          <w:sz w:val="24"/>
          <w:szCs w:val="24"/>
          <w:u w:color="000000"/>
          <w:bdr w:val="nil"/>
          <w:lang w:eastAsia="pl-PL"/>
        </w:rPr>
        <w:t xml:space="preserve"> </w:t>
      </w:r>
      <w:r w:rsidR="00741CC0" w:rsidRPr="00CF70CF">
        <w:rPr>
          <w:rFonts w:ascii="Times New Roman" w:eastAsia="Arial Unicode MS" w:hAnsi="Times New Roman" w:cs="Times New Roman"/>
          <w:sz w:val="24"/>
          <w:szCs w:val="24"/>
          <w:u w:color="000000"/>
          <w:bdr w:val="nil"/>
          <w:lang w:eastAsia="pl-PL"/>
        </w:rPr>
        <w:t>o</w:t>
      </w:r>
      <w:r w:rsidR="006E0DAA" w:rsidRPr="00CF70CF">
        <w:rPr>
          <w:rFonts w:ascii="Times New Roman" w:eastAsia="Arial Unicode MS" w:hAnsi="Times New Roman" w:cs="Times New Roman"/>
          <w:sz w:val="24"/>
          <w:szCs w:val="24"/>
          <w:u w:color="000000"/>
          <w:bdr w:val="nil"/>
          <w:lang w:eastAsia="pl-PL"/>
        </w:rPr>
        <w:t xml:space="preserve"> </w:t>
      </w:r>
      <w:r w:rsidR="00741CC0" w:rsidRPr="00CF70CF">
        <w:rPr>
          <w:rFonts w:ascii="Times New Roman" w:eastAsia="Arial Unicode MS" w:hAnsi="Times New Roman" w:cs="Times New Roman"/>
          <w:sz w:val="24"/>
          <w:szCs w:val="24"/>
          <w:u w:color="000000"/>
          <w:bdr w:val="nil"/>
          <w:lang w:eastAsia="pl-PL"/>
        </w:rPr>
        <w:t>czas</w:t>
      </w:r>
      <w:r w:rsidR="006E0DAA" w:rsidRPr="00CF70CF">
        <w:rPr>
          <w:rFonts w:ascii="Times New Roman" w:eastAsia="Arial Unicode MS" w:hAnsi="Times New Roman" w:cs="Times New Roman"/>
          <w:sz w:val="24"/>
          <w:szCs w:val="24"/>
          <w:u w:color="000000"/>
          <w:bdr w:val="nil"/>
          <w:lang w:eastAsia="pl-PL"/>
        </w:rPr>
        <w:t xml:space="preserve"> </w:t>
      </w:r>
      <w:r w:rsidR="00741CC0" w:rsidRPr="00CF70CF">
        <w:rPr>
          <w:rFonts w:ascii="Times New Roman" w:eastAsia="Arial Unicode MS" w:hAnsi="Times New Roman" w:cs="Times New Roman"/>
          <w:sz w:val="24"/>
          <w:szCs w:val="24"/>
          <w:u w:color="000000"/>
          <w:bdr w:val="nil"/>
          <w:lang w:eastAsia="pl-PL"/>
        </w:rPr>
        <w:t>niezbędny</w:t>
      </w:r>
      <w:r w:rsidR="006E0DAA" w:rsidRPr="00CF70CF">
        <w:rPr>
          <w:rFonts w:ascii="Times New Roman" w:eastAsia="Arial Unicode MS" w:hAnsi="Times New Roman" w:cs="Times New Roman"/>
          <w:sz w:val="24"/>
          <w:szCs w:val="24"/>
          <w:u w:color="000000"/>
          <w:bdr w:val="nil"/>
          <w:lang w:eastAsia="pl-PL"/>
        </w:rPr>
        <w:t xml:space="preserve"> </w:t>
      </w:r>
      <w:r w:rsidR="00741CC0" w:rsidRPr="00CF70CF">
        <w:rPr>
          <w:rFonts w:ascii="Times New Roman" w:eastAsia="Arial Unicode MS" w:hAnsi="Times New Roman" w:cs="Times New Roman"/>
          <w:sz w:val="24"/>
          <w:szCs w:val="24"/>
          <w:u w:color="000000"/>
          <w:bdr w:val="nil"/>
          <w:lang w:eastAsia="pl-PL"/>
        </w:rPr>
        <w:t>do</w:t>
      </w:r>
      <w:r w:rsidR="006E0DAA" w:rsidRPr="00CF70CF">
        <w:rPr>
          <w:rFonts w:ascii="Times New Roman" w:eastAsia="Arial Unicode MS" w:hAnsi="Times New Roman" w:cs="Times New Roman"/>
          <w:sz w:val="24"/>
          <w:szCs w:val="24"/>
          <w:u w:color="000000"/>
          <w:bdr w:val="nil"/>
          <w:lang w:eastAsia="pl-PL"/>
        </w:rPr>
        <w:t xml:space="preserve"> </w:t>
      </w:r>
      <w:r w:rsidR="00741CC0" w:rsidRPr="00CF70CF">
        <w:rPr>
          <w:rFonts w:ascii="Times New Roman" w:eastAsia="Arial Unicode MS" w:hAnsi="Times New Roman" w:cs="Times New Roman"/>
          <w:sz w:val="24"/>
          <w:szCs w:val="24"/>
          <w:u w:color="000000"/>
          <w:bdr w:val="nil"/>
          <w:lang w:eastAsia="pl-PL"/>
        </w:rPr>
        <w:t>wprowadzenia</w:t>
      </w:r>
      <w:r w:rsidR="006E0DAA" w:rsidRPr="00CF70CF">
        <w:rPr>
          <w:rFonts w:ascii="Times New Roman" w:eastAsia="Arial Unicode MS" w:hAnsi="Times New Roman" w:cs="Times New Roman"/>
          <w:sz w:val="24"/>
          <w:szCs w:val="24"/>
          <w:u w:color="000000"/>
          <w:bdr w:val="nil"/>
          <w:lang w:eastAsia="pl-PL"/>
        </w:rPr>
        <w:t xml:space="preserve"> </w:t>
      </w:r>
      <w:r w:rsidR="00741CC0" w:rsidRPr="00CF70CF">
        <w:rPr>
          <w:rFonts w:ascii="Times New Roman" w:eastAsia="Arial Unicode MS" w:hAnsi="Times New Roman" w:cs="Times New Roman"/>
          <w:sz w:val="24"/>
          <w:szCs w:val="24"/>
          <w:u w:color="000000"/>
          <w:bdr w:val="nil"/>
          <w:lang w:eastAsia="pl-PL"/>
        </w:rPr>
        <w:t>zmian</w:t>
      </w:r>
      <w:r w:rsidR="006E0DAA" w:rsidRPr="00CF70CF">
        <w:rPr>
          <w:rFonts w:ascii="Times New Roman" w:eastAsia="Arial Unicode MS" w:hAnsi="Times New Roman" w:cs="Times New Roman"/>
          <w:sz w:val="24"/>
          <w:szCs w:val="24"/>
          <w:u w:color="000000"/>
          <w:bdr w:val="nil"/>
          <w:lang w:eastAsia="pl-PL"/>
        </w:rPr>
        <w:t xml:space="preserve"> </w:t>
      </w:r>
      <w:r w:rsidR="00741CC0" w:rsidRPr="00CF70CF">
        <w:rPr>
          <w:rFonts w:ascii="Times New Roman" w:eastAsia="Arial Unicode MS" w:hAnsi="Times New Roman" w:cs="Times New Roman"/>
          <w:sz w:val="24"/>
          <w:szCs w:val="24"/>
          <w:u w:color="000000"/>
          <w:bdr w:val="nil"/>
          <w:lang w:eastAsia="pl-PL"/>
        </w:rPr>
        <w:t>w</w:t>
      </w:r>
      <w:r w:rsidR="006E0DAA" w:rsidRPr="00CF70CF">
        <w:rPr>
          <w:rFonts w:ascii="Times New Roman" w:eastAsia="Arial Unicode MS" w:hAnsi="Times New Roman" w:cs="Times New Roman"/>
          <w:sz w:val="24"/>
          <w:szCs w:val="24"/>
          <w:u w:color="000000"/>
          <w:bdr w:val="nil"/>
          <w:lang w:eastAsia="pl-PL"/>
        </w:rPr>
        <w:t xml:space="preserve"> </w:t>
      </w:r>
      <w:r w:rsidR="00741CC0" w:rsidRPr="00CF70CF">
        <w:rPr>
          <w:rFonts w:ascii="Times New Roman" w:eastAsia="Arial Unicode MS" w:hAnsi="Times New Roman" w:cs="Times New Roman"/>
          <w:sz w:val="24"/>
          <w:szCs w:val="24"/>
          <w:u w:color="000000"/>
          <w:bdr w:val="nil"/>
          <w:lang w:eastAsia="pl-PL"/>
        </w:rPr>
        <w:t>ofertach,</w:t>
      </w:r>
    </w:p>
    <w:p w14:paraId="282516B1" w14:textId="77777777" w:rsidR="00AC6339" w:rsidRPr="00CF70CF" w:rsidRDefault="00741CC0" w:rsidP="00885433">
      <w:pPr>
        <w:numPr>
          <w:ilvl w:val="0"/>
          <w:numId w:val="132"/>
        </w:numPr>
        <w:pBdr>
          <w:top w:val="nil"/>
          <w:left w:val="nil"/>
          <w:bottom w:val="nil"/>
          <w:right w:val="nil"/>
          <w:between w:val="nil"/>
          <w:bar w:val="nil"/>
        </w:pBdr>
        <w:spacing w:after="0"/>
        <w:ind w:left="284" w:hanging="284"/>
        <w:jc w:val="both"/>
        <w:rPr>
          <w:rFonts w:ascii="Times New Roman" w:eastAsia="Arial Unicode MS" w:hAnsi="Times New Roman" w:cs="Times New Roman"/>
          <w:sz w:val="24"/>
          <w:szCs w:val="24"/>
          <w:u w:color="000000"/>
          <w:bdr w:val="nil"/>
          <w:lang w:eastAsia="pl-PL"/>
        </w:rPr>
      </w:pPr>
      <w:r w:rsidRPr="00CF70CF">
        <w:rPr>
          <w:rFonts w:ascii="Times New Roman" w:eastAsia="Arial Unicode MS" w:hAnsi="Times New Roman" w:cs="Times New Roman"/>
          <w:sz w:val="24"/>
          <w:szCs w:val="24"/>
          <w:u w:color="000000"/>
          <w:bdr w:val="nil"/>
          <w:lang w:eastAsia="pl-PL"/>
        </w:rPr>
        <w:t>zmiany</w:t>
      </w:r>
      <w:r w:rsidR="006E0DAA" w:rsidRPr="00CF70CF">
        <w:rPr>
          <w:rFonts w:ascii="Times New Roman" w:eastAsia="Arial Unicode MS" w:hAnsi="Times New Roman" w:cs="Times New Roman"/>
          <w:sz w:val="24"/>
          <w:szCs w:val="24"/>
          <w:u w:color="000000"/>
          <w:bdr w:val="nil"/>
          <w:lang w:eastAsia="pl-PL"/>
        </w:rPr>
        <w:t xml:space="preserve"> </w:t>
      </w:r>
      <w:r w:rsidRPr="00CF70CF">
        <w:rPr>
          <w:rFonts w:ascii="Times New Roman" w:eastAsia="Arial Unicode MS" w:hAnsi="Times New Roman" w:cs="Times New Roman"/>
          <w:sz w:val="24"/>
          <w:szCs w:val="24"/>
          <w:u w:color="000000"/>
          <w:bdr w:val="nil"/>
          <w:lang w:eastAsia="pl-PL"/>
        </w:rPr>
        <w:t>treści</w:t>
      </w:r>
      <w:r w:rsidR="006E0DAA" w:rsidRPr="00CF70CF">
        <w:rPr>
          <w:rFonts w:ascii="Times New Roman" w:eastAsia="Arial Unicode MS" w:hAnsi="Times New Roman" w:cs="Times New Roman"/>
          <w:sz w:val="24"/>
          <w:szCs w:val="24"/>
          <w:u w:color="000000"/>
          <w:bdr w:val="nil"/>
          <w:lang w:eastAsia="pl-PL"/>
        </w:rPr>
        <w:t xml:space="preserve"> </w:t>
      </w:r>
      <w:r w:rsidRPr="00CF70CF">
        <w:rPr>
          <w:rFonts w:ascii="Times New Roman" w:eastAsia="Arial Unicode MS" w:hAnsi="Times New Roman" w:cs="Times New Roman"/>
          <w:sz w:val="24"/>
          <w:szCs w:val="24"/>
          <w:u w:color="000000"/>
          <w:bdr w:val="nil"/>
          <w:lang w:eastAsia="pl-PL"/>
        </w:rPr>
        <w:t>specyfikacji</w:t>
      </w:r>
      <w:r w:rsidR="006E0DAA" w:rsidRPr="00CF70CF">
        <w:rPr>
          <w:rFonts w:ascii="Times New Roman" w:eastAsia="Arial Unicode MS" w:hAnsi="Times New Roman" w:cs="Times New Roman"/>
          <w:sz w:val="24"/>
          <w:szCs w:val="24"/>
          <w:u w:color="000000"/>
          <w:bdr w:val="nil"/>
          <w:lang w:eastAsia="pl-PL"/>
        </w:rPr>
        <w:t xml:space="preserve"> </w:t>
      </w:r>
      <w:r w:rsidRPr="00CF70CF">
        <w:rPr>
          <w:rFonts w:ascii="Times New Roman" w:eastAsia="Arial Unicode MS" w:hAnsi="Times New Roman" w:cs="Times New Roman"/>
          <w:sz w:val="24"/>
          <w:szCs w:val="24"/>
          <w:u w:color="000000"/>
          <w:bdr w:val="nil"/>
          <w:lang w:eastAsia="pl-PL"/>
        </w:rPr>
        <w:t>warunków</w:t>
      </w:r>
      <w:r w:rsidR="006E0DAA" w:rsidRPr="00CF70CF">
        <w:rPr>
          <w:rFonts w:ascii="Times New Roman" w:eastAsia="Arial Unicode MS" w:hAnsi="Times New Roman" w:cs="Times New Roman"/>
          <w:sz w:val="24"/>
          <w:szCs w:val="24"/>
          <w:u w:color="000000"/>
          <w:bdr w:val="nil"/>
          <w:lang w:eastAsia="pl-PL"/>
        </w:rPr>
        <w:t xml:space="preserve"> </w:t>
      </w:r>
      <w:r w:rsidRPr="00CF70CF">
        <w:rPr>
          <w:rFonts w:ascii="Times New Roman" w:eastAsia="Arial Unicode MS" w:hAnsi="Times New Roman" w:cs="Times New Roman"/>
          <w:sz w:val="24"/>
          <w:szCs w:val="24"/>
          <w:u w:color="000000"/>
          <w:bdr w:val="nil"/>
          <w:lang w:eastAsia="pl-PL"/>
        </w:rPr>
        <w:t>zamówienia</w:t>
      </w:r>
      <w:r w:rsidR="006E0DAA" w:rsidRPr="00CF70CF">
        <w:rPr>
          <w:rFonts w:ascii="Times New Roman" w:eastAsia="Arial Unicode MS" w:hAnsi="Times New Roman" w:cs="Times New Roman"/>
          <w:sz w:val="24"/>
          <w:szCs w:val="24"/>
          <w:u w:color="000000"/>
          <w:bdr w:val="nil"/>
          <w:lang w:eastAsia="pl-PL"/>
        </w:rPr>
        <w:t xml:space="preserve"> </w:t>
      </w:r>
      <w:r w:rsidRPr="00CF70CF">
        <w:rPr>
          <w:rFonts w:ascii="Times New Roman" w:eastAsia="Arial Unicode MS" w:hAnsi="Times New Roman" w:cs="Times New Roman"/>
          <w:sz w:val="24"/>
          <w:szCs w:val="24"/>
          <w:u w:color="000000"/>
          <w:bdr w:val="nil"/>
          <w:lang w:eastAsia="pl-PL"/>
        </w:rPr>
        <w:t>z</w:t>
      </w:r>
      <w:r w:rsidR="006E0DAA" w:rsidRPr="00CF70CF">
        <w:rPr>
          <w:rFonts w:ascii="Times New Roman" w:eastAsia="Arial Unicode MS" w:hAnsi="Times New Roman" w:cs="Times New Roman"/>
          <w:sz w:val="24"/>
          <w:szCs w:val="24"/>
          <w:u w:color="000000"/>
          <w:bdr w:val="nil"/>
          <w:lang w:eastAsia="pl-PL"/>
        </w:rPr>
        <w:t xml:space="preserve"> </w:t>
      </w:r>
      <w:r w:rsidRPr="00CF70CF">
        <w:rPr>
          <w:rFonts w:ascii="Times New Roman" w:eastAsia="Arial Unicode MS" w:hAnsi="Times New Roman" w:cs="Times New Roman"/>
          <w:sz w:val="24"/>
          <w:szCs w:val="24"/>
          <w:u w:color="000000"/>
          <w:bdr w:val="nil"/>
          <w:lang w:eastAsia="pl-PL"/>
        </w:rPr>
        <w:t>zachowaniem</w:t>
      </w:r>
      <w:r w:rsidR="006E0DAA" w:rsidRPr="00CF70CF">
        <w:rPr>
          <w:rFonts w:ascii="Times New Roman" w:eastAsia="Arial Unicode MS" w:hAnsi="Times New Roman" w:cs="Times New Roman"/>
          <w:sz w:val="24"/>
          <w:szCs w:val="24"/>
          <w:u w:color="000000"/>
          <w:bdr w:val="nil"/>
          <w:lang w:eastAsia="pl-PL"/>
        </w:rPr>
        <w:t xml:space="preserve"> </w:t>
      </w:r>
      <w:r w:rsidRPr="00CF70CF">
        <w:rPr>
          <w:rFonts w:ascii="Times New Roman" w:eastAsia="Arial Unicode MS" w:hAnsi="Times New Roman" w:cs="Times New Roman"/>
          <w:sz w:val="24"/>
          <w:szCs w:val="24"/>
          <w:u w:color="000000"/>
          <w:bdr w:val="nil"/>
          <w:lang w:eastAsia="pl-PL"/>
        </w:rPr>
        <w:t>wymogów</w:t>
      </w:r>
      <w:r w:rsidR="006E0DAA" w:rsidRPr="00CF70CF">
        <w:rPr>
          <w:rFonts w:ascii="Times New Roman" w:eastAsia="Arial Unicode MS" w:hAnsi="Times New Roman" w:cs="Times New Roman"/>
          <w:sz w:val="24"/>
          <w:szCs w:val="24"/>
          <w:u w:color="000000"/>
          <w:bdr w:val="nil"/>
          <w:lang w:eastAsia="pl-PL"/>
        </w:rPr>
        <w:t xml:space="preserve"> </w:t>
      </w:r>
      <w:r w:rsidRPr="00CF70CF">
        <w:rPr>
          <w:rFonts w:ascii="Times New Roman" w:eastAsia="Arial Unicode MS" w:hAnsi="Times New Roman" w:cs="Times New Roman"/>
          <w:sz w:val="24"/>
          <w:szCs w:val="24"/>
          <w:u w:color="000000"/>
          <w:bdr w:val="nil"/>
          <w:lang w:eastAsia="pl-PL"/>
        </w:rPr>
        <w:t>o</w:t>
      </w:r>
      <w:r w:rsidR="006E0DAA" w:rsidRPr="00CF70CF">
        <w:rPr>
          <w:rFonts w:ascii="Times New Roman" w:eastAsia="Arial Unicode MS" w:hAnsi="Times New Roman" w:cs="Times New Roman"/>
          <w:sz w:val="24"/>
          <w:szCs w:val="24"/>
          <w:u w:color="000000"/>
          <w:bdr w:val="nil"/>
          <w:lang w:eastAsia="pl-PL"/>
        </w:rPr>
        <w:t xml:space="preserve"> </w:t>
      </w:r>
      <w:r w:rsidRPr="00CF70CF">
        <w:rPr>
          <w:rFonts w:ascii="Times New Roman" w:eastAsia="Arial Unicode MS" w:hAnsi="Times New Roman" w:cs="Times New Roman"/>
          <w:sz w:val="24"/>
          <w:szCs w:val="24"/>
          <w:u w:color="000000"/>
          <w:bdr w:val="nil"/>
          <w:lang w:eastAsia="pl-PL"/>
        </w:rPr>
        <w:t>których</w:t>
      </w:r>
      <w:r w:rsidR="006E0DAA" w:rsidRPr="00CF70CF">
        <w:rPr>
          <w:rFonts w:ascii="Times New Roman" w:eastAsia="Arial Unicode MS" w:hAnsi="Times New Roman" w:cs="Times New Roman"/>
          <w:sz w:val="24"/>
          <w:szCs w:val="24"/>
          <w:u w:color="000000"/>
          <w:bdr w:val="nil"/>
          <w:lang w:eastAsia="pl-PL"/>
        </w:rPr>
        <w:t xml:space="preserve"> </w:t>
      </w:r>
      <w:r w:rsidRPr="00CF70CF">
        <w:rPr>
          <w:rFonts w:ascii="Times New Roman" w:eastAsia="Arial Unicode MS" w:hAnsi="Times New Roman" w:cs="Times New Roman"/>
          <w:sz w:val="24"/>
          <w:szCs w:val="24"/>
          <w:u w:color="000000"/>
          <w:bdr w:val="nil"/>
          <w:lang w:eastAsia="pl-PL"/>
        </w:rPr>
        <w:t>mowa</w:t>
      </w:r>
      <w:r w:rsidR="006E0DAA" w:rsidRPr="00CF70CF">
        <w:rPr>
          <w:rFonts w:ascii="Times New Roman" w:eastAsia="Arial Unicode MS" w:hAnsi="Times New Roman" w:cs="Times New Roman"/>
          <w:sz w:val="24"/>
          <w:szCs w:val="24"/>
          <w:u w:color="000000"/>
          <w:bdr w:val="nil"/>
          <w:lang w:eastAsia="pl-PL"/>
        </w:rPr>
        <w:t xml:space="preserve"> </w:t>
      </w:r>
      <w:r w:rsidR="00AC6339" w:rsidRPr="00CF70CF">
        <w:rPr>
          <w:rFonts w:ascii="Times New Roman" w:eastAsia="Arial Unicode MS" w:hAnsi="Times New Roman" w:cs="Times New Roman"/>
          <w:sz w:val="24"/>
          <w:szCs w:val="24"/>
          <w:u w:color="000000"/>
          <w:bdr w:val="nil"/>
          <w:lang w:eastAsia="pl-PL"/>
        </w:rPr>
        <w:br/>
      </w:r>
      <w:r w:rsidR="00756131" w:rsidRPr="00CF70CF">
        <w:rPr>
          <w:rFonts w:ascii="Times New Roman" w:eastAsia="Arial Unicode MS" w:hAnsi="Times New Roman" w:cs="Times New Roman"/>
          <w:sz w:val="24"/>
          <w:szCs w:val="24"/>
          <w:u w:color="000000"/>
          <w:bdr w:val="nil"/>
          <w:lang w:eastAsia="pl-PL"/>
        </w:rPr>
        <w:t>w</w:t>
      </w:r>
      <w:r w:rsidR="006E0DAA" w:rsidRPr="00CF70CF">
        <w:rPr>
          <w:rFonts w:ascii="Times New Roman" w:eastAsia="Arial Unicode MS" w:hAnsi="Times New Roman" w:cs="Times New Roman"/>
          <w:sz w:val="24"/>
          <w:szCs w:val="24"/>
          <w:u w:color="000000"/>
          <w:bdr w:val="nil"/>
          <w:lang w:eastAsia="pl-PL"/>
        </w:rPr>
        <w:t xml:space="preserve"> </w:t>
      </w:r>
      <w:r w:rsidR="00756131" w:rsidRPr="00CF70CF">
        <w:rPr>
          <w:rFonts w:ascii="Times New Roman" w:eastAsia="Arial Unicode MS" w:hAnsi="Times New Roman" w:cs="Times New Roman"/>
          <w:sz w:val="24"/>
          <w:szCs w:val="24"/>
          <w:u w:color="000000"/>
          <w:bdr w:val="nil"/>
          <w:lang w:eastAsia="pl-PL"/>
        </w:rPr>
        <w:t>art.</w:t>
      </w:r>
      <w:r w:rsidR="006E0DAA" w:rsidRPr="00CF70CF">
        <w:rPr>
          <w:rFonts w:ascii="Times New Roman" w:eastAsia="Arial Unicode MS" w:hAnsi="Times New Roman" w:cs="Times New Roman"/>
          <w:sz w:val="24"/>
          <w:szCs w:val="24"/>
          <w:u w:color="000000"/>
          <w:bdr w:val="nil"/>
          <w:lang w:eastAsia="pl-PL"/>
        </w:rPr>
        <w:t xml:space="preserve"> </w:t>
      </w:r>
      <w:r w:rsidR="00F25EB6" w:rsidRPr="00CF70CF">
        <w:rPr>
          <w:rFonts w:ascii="Times New Roman" w:eastAsia="Arial Unicode MS" w:hAnsi="Times New Roman" w:cs="Times New Roman"/>
          <w:sz w:val="24"/>
          <w:szCs w:val="24"/>
          <w:u w:color="000000"/>
          <w:bdr w:val="nil"/>
          <w:lang w:eastAsia="pl-PL"/>
        </w:rPr>
        <w:t>137</w:t>
      </w:r>
      <w:r w:rsidR="006E0DAA" w:rsidRPr="00CF70CF">
        <w:rPr>
          <w:rFonts w:ascii="Times New Roman" w:eastAsia="Arial Unicode MS" w:hAnsi="Times New Roman" w:cs="Times New Roman"/>
          <w:sz w:val="24"/>
          <w:szCs w:val="24"/>
          <w:u w:color="000000"/>
          <w:bdr w:val="nil"/>
          <w:lang w:eastAsia="pl-PL"/>
        </w:rPr>
        <w:t xml:space="preserve"> </w:t>
      </w:r>
      <w:r w:rsidR="00756131" w:rsidRPr="00CF70CF">
        <w:rPr>
          <w:rFonts w:ascii="Times New Roman" w:eastAsia="Arial Unicode MS" w:hAnsi="Times New Roman" w:cs="Times New Roman"/>
          <w:sz w:val="24"/>
          <w:szCs w:val="24"/>
          <w:u w:color="000000"/>
          <w:bdr w:val="nil"/>
          <w:lang w:eastAsia="pl-PL"/>
        </w:rPr>
        <w:t>ust.</w:t>
      </w:r>
      <w:r w:rsidR="006E0DAA" w:rsidRPr="00CF70CF">
        <w:rPr>
          <w:rFonts w:ascii="Times New Roman" w:eastAsia="Arial Unicode MS" w:hAnsi="Times New Roman" w:cs="Times New Roman"/>
          <w:sz w:val="24"/>
          <w:szCs w:val="24"/>
          <w:u w:color="000000"/>
          <w:bdr w:val="nil"/>
          <w:lang w:eastAsia="pl-PL"/>
        </w:rPr>
        <w:t xml:space="preserve"> </w:t>
      </w:r>
      <w:r w:rsidR="00F25EB6" w:rsidRPr="00CF70CF">
        <w:rPr>
          <w:rFonts w:ascii="Times New Roman" w:eastAsia="Arial Unicode MS" w:hAnsi="Times New Roman" w:cs="Times New Roman"/>
          <w:sz w:val="24"/>
          <w:szCs w:val="24"/>
          <w:u w:color="000000"/>
          <w:bdr w:val="nil"/>
          <w:lang w:eastAsia="pl-PL"/>
        </w:rPr>
        <w:t>4</w:t>
      </w:r>
      <w:r w:rsidR="006E0DAA" w:rsidRPr="00CF70CF">
        <w:rPr>
          <w:rFonts w:ascii="Times New Roman" w:eastAsia="Arial Unicode MS" w:hAnsi="Times New Roman" w:cs="Times New Roman"/>
          <w:sz w:val="24"/>
          <w:szCs w:val="24"/>
          <w:u w:color="000000"/>
          <w:bdr w:val="nil"/>
          <w:lang w:eastAsia="pl-PL"/>
        </w:rPr>
        <w:t xml:space="preserve"> </w:t>
      </w:r>
      <w:r w:rsidR="00756131" w:rsidRPr="00CF70CF">
        <w:rPr>
          <w:rFonts w:ascii="Times New Roman" w:eastAsia="Arial Unicode MS" w:hAnsi="Times New Roman" w:cs="Times New Roman"/>
          <w:sz w:val="24"/>
          <w:szCs w:val="24"/>
          <w:u w:color="000000"/>
          <w:bdr w:val="nil"/>
          <w:lang w:eastAsia="pl-PL"/>
        </w:rPr>
        <w:t>–</w:t>
      </w:r>
      <w:r w:rsidR="006E0DAA" w:rsidRPr="00CF70CF">
        <w:rPr>
          <w:rFonts w:ascii="Times New Roman" w:eastAsia="Arial Unicode MS" w:hAnsi="Times New Roman" w:cs="Times New Roman"/>
          <w:sz w:val="24"/>
          <w:szCs w:val="24"/>
          <w:u w:color="000000"/>
          <w:bdr w:val="nil"/>
          <w:lang w:eastAsia="pl-PL"/>
        </w:rPr>
        <w:t xml:space="preserve"> </w:t>
      </w:r>
      <w:r w:rsidR="00756131" w:rsidRPr="00CF70CF">
        <w:rPr>
          <w:rFonts w:ascii="Times New Roman" w:eastAsia="Arial Unicode MS" w:hAnsi="Times New Roman" w:cs="Times New Roman"/>
          <w:sz w:val="24"/>
          <w:szCs w:val="24"/>
          <w:u w:color="000000"/>
          <w:bdr w:val="nil"/>
          <w:lang w:eastAsia="pl-PL"/>
        </w:rPr>
        <w:t>6</w:t>
      </w:r>
      <w:r w:rsidR="006E0DAA" w:rsidRPr="00CF70CF">
        <w:rPr>
          <w:rFonts w:ascii="Times New Roman" w:eastAsia="Arial Unicode MS" w:hAnsi="Times New Roman" w:cs="Times New Roman"/>
          <w:sz w:val="24"/>
          <w:szCs w:val="24"/>
          <w:u w:color="000000"/>
          <w:bdr w:val="nil"/>
          <w:lang w:eastAsia="pl-PL"/>
        </w:rPr>
        <w:t xml:space="preserve"> </w:t>
      </w:r>
      <w:r w:rsidR="00756131" w:rsidRPr="00CF70CF">
        <w:rPr>
          <w:rFonts w:ascii="Times New Roman" w:eastAsia="Arial Unicode MS" w:hAnsi="Times New Roman" w:cs="Times New Roman"/>
          <w:sz w:val="24"/>
          <w:szCs w:val="24"/>
          <w:u w:color="000000"/>
          <w:bdr w:val="nil"/>
          <w:lang w:eastAsia="pl-PL"/>
        </w:rPr>
        <w:t>ustawy</w:t>
      </w:r>
      <w:r w:rsidR="006E0DAA" w:rsidRPr="00CF70CF">
        <w:rPr>
          <w:rFonts w:ascii="Times New Roman" w:eastAsia="Arial Unicode MS" w:hAnsi="Times New Roman" w:cs="Times New Roman"/>
          <w:sz w:val="24"/>
          <w:szCs w:val="24"/>
          <w:u w:color="000000"/>
          <w:bdr w:val="nil"/>
          <w:lang w:eastAsia="pl-PL"/>
        </w:rPr>
        <w:t xml:space="preserve"> </w:t>
      </w:r>
      <w:proofErr w:type="spellStart"/>
      <w:r w:rsidR="00756131" w:rsidRPr="00CF70CF">
        <w:rPr>
          <w:rFonts w:ascii="Times New Roman" w:eastAsia="Arial Unicode MS" w:hAnsi="Times New Roman" w:cs="Times New Roman"/>
          <w:sz w:val="24"/>
          <w:szCs w:val="24"/>
          <w:u w:color="000000"/>
          <w:bdr w:val="nil"/>
          <w:lang w:eastAsia="pl-PL"/>
        </w:rPr>
        <w:t>Pzp</w:t>
      </w:r>
      <w:proofErr w:type="spellEnd"/>
      <w:r w:rsidR="00756131" w:rsidRPr="00CF70CF">
        <w:rPr>
          <w:rFonts w:ascii="Times New Roman" w:eastAsia="Arial Unicode MS" w:hAnsi="Times New Roman" w:cs="Times New Roman"/>
          <w:sz w:val="24"/>
          <w:szCs w:val="24"/>
          <w:u w:color="000000"/>
          <w:bdr w:val="nil"/>
          <w:lang w:eastAsia="pl-PL"/>
        </w:rPr>
        <w:t>,</w:t>
      </w:r>
    </w:p>
    <w:p w14:paraId="31E44D95" w14:textId="77777777" w:rsidR="00A50338" w:rsidRPr="00CF70CF" w:rsidRDefault="00A50338" w:rsidP="00885433">
      <w:pPr>
        <w:numPr>
          <w:ilvl w:val="0"/>
          <w:numId w:val="132"/>
        </w:numPr>
        <w:pBdr>
          <w:top w:val="nil"/>
          <w:left w:val="nil"/>
          <w:bottom w:val="nil"/>
          <w:right w:val="nil"/>
          <w:between w:val="nil"/>
          <w:bar w:val="nil"/>
        </w:pBdr>
        <w:spacing w:after="0"/>
        <w:ind w:left="284" w:hanging="284"/>
        <w:jc w:val="both"/>
        <w:rPr>
          <w:rFonts w:ascii="Times New Roman" w:eastAsia="Arial Unicode MS" w:hAnsi="Times New Roman" w:cs="Times New Roman"/>
          <w:sz w:val="24"/>
          <w:szCs w:val="24"/>
          <w:u w:color="000000"/>
          <w:bdr w:val="nil"/>
        </w:rPr>
      </w:pPr>
      <w:r w:rsidRPr="00CF70CF">
        <w:rPr>
          <w:rFonts w:ascii="Times New Roman" w:hAnsi="Times New Roman" w:cs="Times New Roman"/>
          <w:b/>
          <w:sz w:val="24"/>
          <w:szCs w:val="24"/>
          <w:u w:val="single"/>
        </w:rPr>
        <w:t>unieważnienia</w:t>
      </w:r>
      <w:r w:rsidR="006E0DAA" w:rsidRPr="00CF70CF">
        <w:rPr>
          <w:rFonts w:ascii="Times New Roman" w:hAnsi="Times New Roman" w:cs="Times New Roman"/>
          <w:b/>
          <w:sz w:val="24"/>
          <w:szCs w:val="24"/>
          <w:u w:val="single"/>
        </w:rPr>
        <w:t xml:space="preserve"> </w:t>
      </w:r>
      <w:r w:rsidRPr="00CF70CF">
        <w:rPr>
          <w:rFonts w:ascii="Times New Roman" w:hAnsi="Times New Roman" w:cs="Times New Roman"/>
          <w:b/>
          <w:sz w:val="24"/>
          <w:szCs w:val="24"/>
          <w:u w:val="single"/>
        </w:rPr>
        <w:t>postępowania</w:t>
      </w:r>
      <w:r w:rsidR="006E0DAA" w:rsidRPr="00CF70CF">
        <w:rPr>
          <w:rFonts w:ascii="Times New Roman" w:hAnsi="Times New Roman" w:cs="Times New Roman"/>
          <w:b/>
          <w:sz w:val="24"/>
          <w:szCs w:val="24"/>
          <w:u w:val="single"/>
        </w:rPr>
        <w:t xml:space="preserve"> </w:t>
      </w:r>
      <w:r w:rsidRPr="00CF70CF">
        <w:rPr>
          <w:rFonts w:ascii="Times New Roman" w:hAnsi="Times New Roman" w:cs="Times New Roman"/>
          <w:b/>
          <w:sz w:val="24"/>
          <w:szCs w:val="24"/>
          <w:u w:val="single"/>
        </w:rPr>
        <w:t>o</w:t>
      </w:r>
      <w:r w:rsidR="006E0DAA" w:rsidRPr="00CF70CF">
        <w:rPr>
          <w:rFonts w:ascii="Times New Roman" w:hAnsi="Times New Roman" w:cs="Times New Roman"/>
          <w:b/>
          <w:sz w:val="24"/>
          <w:szCs w:val="24"/>
          <w:u w:val="single"/>
        </w:rPr>
        <w:t xml:space="preserve"> </w:t>
      </w:r>
      <w:r w:rsidRPr="00CF70CF">
        <w:rPr>
          <w:rFonts w:ascii="Times New Roman" w:hAnsi="Times New Roman" w:cs="Times New Roman"/>
          <w:b/>
          <w:sz w:val="24"/>
          <w:szCs w:val="24"/>
          <w:u w:val="single"/>
        </w:rPr>
        <w:t>udzielenie</w:t>
      </w:r>
      <w:r w:rsidR="006E0DAA" w:rsidRPr="00CF70CF">
        <w:rPr>
          <w:rFonts w:ascii="Times New Roman" w:hAnsi="Times New Roman" w:cs="Times New Roman"/>
          <w:b/>
          <w:sz w:val="24"/>
          <w:szCs w:val="24"/>
          <w:u w:val="single"/>
        </w:rPr>
        <w:t xml:space="preserve"> </w:t>
      </w:r>
      <w:r w:rsidRPr="00CF70CF">
        <w:rPr>
          <w:rFonts w:ascii="Times New Roman" w:hAnsi="Times New Roman" w:cs="Times New Roman"/>
          <w:b/>
          <w:sz w:val="24"/>
          <w:szCs w:val="24"/>
          <w:u w:val="single"/>
        </w:rPr>
        <w:t>zamówienia</w:t>
      </w:r>
      <w:r w:rsidR="006E0DAA" w:rsidRPr="00CF70CF">
        <w:rPr>
          <w:rFonts w:ascii="Times New Roman" w:hAnsi="Times New Roman" w:cs="Times New Roman"/>
          <w:b/>
          <w:sz w:val="24"/>
          <w:szCs w:val="24"/>
          <w:u w:val="single"/>
        </w:rPr>
        <w:t xml:space="preserve"> </w:t>
      </w:r>
      <w:r w:rsidRPr="00CF70CF">
        <w:rPr>
          <w:rFonts w:ascii="Times New Roman" w:hAnsi="Times New Roman" w:cs="Times New Roman"/>
          <w:b/>
          <w:sz w:val="24"/>
          <w:szCs w:val="24"/>
          <w:u w:val="single"/>
        </w:rPr>
        <w:t>na</w:t>
      </w:r>
      <w:r w:rsidR="006E0DAA" w:rsidRPr="00CF70CF">
        <w:rPr>
          <w:rFonts w:ascii="Times New Roman" w:hAnsi="Times New Roman" w:cs="Times New Roman"/>
          <w:b/>
          <w:sz w:val="24"/>
          <w:szCs w:val="24"/>
          <w:u w:val="single"/>
        </w:rPr>
        <w:t xml:space="preserve"> </w:t>
      </w:r>
      <w:r w:rsidRPr="00CF70CF">
        <w:rPr>
          <w:rFonts w:ascii="Times New Roman" w:hAnsi="Times New Roman" w:cs="Times New Roman"/>
          <w:b/>
          <w:sz w:val="24"/>
          <w:szCs w:val="24"/>
          <w:u w:val="single"/>
        </w:rPr>
        <w:t>podstawie</w:t>
      </w:r>
      <w:r w:rsidR="006E0DAA" w:rsidRPr="00CF70CF">
        <w:rPr>
          <w:rFonts w:ascii="Times New Roman" w:hAnsi="Times New Roman" w:cs="Times New Roman"/>
          <w:b/>
          <w:sz w:val="24"/>
          <w:szCs w:val="24"/>
          <w:u w:val="single"/>
        </w:rPr>
        <w:t xml:space="preserve"> </w:t>
      </w:r>
      <w:r w:rsidRPr="00CF70CF">
        <w:rPr>
          <w:rFonts w:ascii="Times New Roman" w:hAnsi="Times New Roman" w:cs="Times New Roman"/>
          <w:b/>
          <w:sz w:val="24"/>
          <w:szCs w:val="24"/>
          <w:u w:val="single"/>
        </w:rPr>
        <w:t>art.</w:t>
      </w:r>
      <w:r w:rsidR="006E0DAA" w:rsidRPr="00CF70CF">
        <w:rPr>
          <w:rFonts w:ascii="Times New Roman" w:hAnsi="Times New Roman" w:cs="Times New Roman"/>
          <w:b/>
          <w:sz w:val="24"/>
          <w:szCs w:val="24"/>
          <w:u w:val="single"/>
        </w:rPr>
        <w:t xml:space="preserve"> </w:t>
      </w:r>
      <w:r w:rsidR="00E7598B" w:rsidRPr="00CF70CF">
        <w:rPr>
          <w:rFonts w:ascii="Times New Roman" w:hAnsi="Times New Roman" w:cs="Times New Roman"/>
          <w:b/>
          <w:sz w:val="24"/>
          <w:szCs w:val="24"/>
          <w:u w:val="single"/>
        </w:rPr>
        <w:t>257</w:t>
      </w:r>
      <w:r w:rsidR="006E0DAA" w:rsidRPr="00CF70CF">
        <w:rPr>
          <w:rFonts w:ascii="Times New Roman" w:hAnsi="Times New Roman" w:cs="Times New Roman"/>
          <w:b/>
          <w:sz w:val="24"/>
          <w:szCs w:val="24"/>
          <w:u w:val="single"/>
        </w:rPr>
        <w:t xml:space="preserve"> </w:t>
      </w:r>
      <w:r w:rsidRPr="00CF70CF">
        <w:rPr>
          <w:rFonts w:ascii="Times New Roman" w:hAnsi="Times New Roman" w:cs="Times New Roman"/>
          <w:b/>
          <w:sz w:val="24"/>
          <w:szCs w:val="24"/>
          <w:u w:val="single"/>
        </w:rPr>
        <w:t>ustawy</w:t>
      </w:r>
      <w:r w:rsidR="006E0DAA" w:rsidRPr="00CF70CF">
        <w:rPr>
          <w:rFonts w:ascii="Times New Roman" w:hAnsi="Times New Roman" w:cs="Times New Roman"/>
          <w:b/>
          <w:sz w:val="24"/>
          <w:szCs w:val="24"/>
          <w:u w:val="single"/>
        </w:rPr>
        <w:t xml:space="preserve"> </w:t>
      </w:r>
      <w:r w:rsidRPr="00CF70CF">
        <w:rPr>
          <w:rFonts w:ascii="Times New Roman" w:hAnsi="Times New Roman" w:cs="Times New Roman"/>
          <w:b/>
          <w:sz w:val="24"/>
          <w:szCs w:val="24"/>
          <w:u w:val="single"/>
        </w:rPr>
        <w:t>z</w:t>
      </w:r>
      <w:r w:rsidR="006E0DAA" w:rsidRPr="00CF70CF">
        <w:rPr>
          <w:rFonts w:ascii="Times New Roman" w:hAnsi="Times New Roman" w:cs="Times New Roman"/>
          <w:b/>
          <w:sz w:val="24"/>
          <w:szCs w:val="24"/>
          <w:u w:val="single"/>
        </w:rPr>
        <w:t xml:space="preserve"> </w:t>
      </w:r>
      <w:r w:rsidRPr="00CF70CF">
        <w:rPr>
          <w:rFonts w:ascii="Times New Roman" w:hAnsi="Times New Roman" w:cs="Times New Roman"/>
          <w:b/>
          <w:sz w:val="24"/>
          <w:szCs w:val="24"/>
          <w:u w:val="single"/>
        </w:rPr>
        <w:t>dnia</w:t>
      </w:r>
      <w:r w:rsidR="006E0DAA" w:rsidRPr="00CF70CF">
        <w:rPr>
          <w:rFonts w:ascii="Times New Roman" w:hAnsi="Times New Roman" w:cs="Times New Roman"/>
          <w:b/>
          <w:sz w:val="24"/>
          <w:szCs w:val="24"/>
          <w:u w:val="single"/>
        </w:rPr>
        <w:t xml:space="preserve"> </w:t>
      </w:r>
      <w:r w:rsidRPr="00CF70CF">
        <w:rPr>
          <w:rFonts w:ascii="Times New Roman" w:hAnsi="Times New Roman" w:cs="Times New Roman"/>
          <w:b/>
          <w:sz w:val="24"/>
          <w:szCs w:val="24"/>
          <w:u w:val="single"/>
        </w:rPr>
        <w:t>11.09.2019</w:t>
      </w:r>
      <w:r w:rsidR="006E0DAA" w:rsidRPr="00CF70CF">
        <w:rPr>
          <w:rFonts w:ascii="Times New Roman" w:hAnsi="Times New Roman" w:cs="Times New Roman"/>
          <w:b/>
          <w:sz w:val="24"/>
          <w:szCs w:val="24"/>
          <w:u w:val="single"/>
        </w:rPr>
        <w:t xml:space="preserve"> </w:t>
      </w:r>
      <w:r w:rsidRPr="00CF70CF">
        <w:rPr>
          <w:rFonts w:ascii="Times New Roman" w:hAnsi="Times New Roman" w:cs="Times New Roman"/>
          <w:b/>
          <w:sz w:val="24"/>
          <w:szCs w:val="24"/>
          <w:u w:val="single"/>
        </w:rPr>
        <w:t>r.</w:t>
      </w:r>
      <w:r w:rsidR="006E0DAA" w:rsidRPr="00CF70CF">
        <w:rPr>
          <w:rFonts w:ascii="Times New Roman" w:hAnsi="Times New Roman" w:cs="Times New Roman"/>
          <w:b/>
          <w:sz w:val="24"/>
          <w:szCs w:val="24"/>
          <w:u w:val="single"/>
        </w:rPr>
        <w:t xml:space="preserve"> </w:t>
      </w:r>
      <w:r w:rsidRPr="00CF70CF">
        <w:rPr>
          <w:rFonts w:ascii="Times New Roman" w:hAnsi="Times New Roman" w:cs="Times New Roman"/>
          <w:b/>
          <w:sz w:val="24"/>
          <w:szCs w:val="24"/>
          <w:u w:val="single"/>
        </w:rPr>
        <w:t>Prawo</w:t>
      </w:r>
      <w:r w:rsidR="006E0DAA" w:rsidRPr="00CF70CF">
        <w:rPr>
          <w:rFonts w:ascii="Times New Roman" w:hAnsi="Times New Roman" w:cs="Times New Roman"/>
          <w:b/>
          <w:sz w:val="24"/>
          <w:szCs w:val="24"/>
          <w:u w:val="single"/>
        </w:rPr>
        <w:t xml:space="preserve"> </w:t>
      </w:r>
      <w:r w:rsidRPr="00CF70CF">
        <w:rPr>
          <w:rFonts w:ascii="Times New Roman" w:hAnsi="Times New Roman" w:cs="Times New Roman"/>
          <w:b/>
          <w:sz w:val="24"/>
          <w:szCs w:val="24"/>
          <w:u w:val="single"/>
        </w:rPr>
        <w:t>zamówień</w:t>
      </w:r>
      <w:r w:rsidR="006E0DAA" w:rsidRPr="00CF70CF">
        <w:rPr>
          <w:rFonts w:ascii="Times New Roman" w:hAnsi="Times New Roman" w:cs="Times New Roman"/>
          <w:b/>
          <w:sz w:val="24"/>
          <w:szCs w:val="24"/>
          <w:u w:val="single"/>
        </w:rPr>
        <w:t xml:space="preserve"> </w:t>
      </w:r>
      <w:r w:rsidRPr="00CF70CF">
        <w:rPr>
          <w:rFonts w:ascii="Times New Roman" w:hAnsi="Times New Roman" w:cs="Times New Roman"/>
          <w:b/>
          <w:sz w:val="24"/>
          <w:szCs w:val="24"/>
          <w:u w:val="single"/>
        </w:rPr>
        <w:t>publicznych,</w:t>
      </w:r>
      <w:r w:rsidR="006E0DAA" w:rsidRPr="00CF70CF">
        <w:rPr>
          <w:rFonts w:ascii="Times New Roman" w:hAnsi="Times New Roman" w:cs="Times New Roman"/>
          <w:b/>
          <w:sz w:val="24"/>
          <w:szCs w:val="24"/>
          <w:u w:val="single"/>
        </w:rPr>
        <w:t xml:space="preserve"> </w:t>
      </w:r>
      <w:r w:rsidRPr="00CF70CF">
        <w:rPr>
          <w:rFonts w:ascii="Times New Roman" w:hAnsi="Times New Roman" w:cs="Times New Roman"/>
          <w:b/>
          <w:sz w:val="24"/>
          <w:szCs w:val="24"/>
          <w:u w:val="single"/>
        </w:rPr>
        <w:t>jeżeli</w:t>
      </w:r>
      <w:r w:rsidR="006E0DAA" w:rsidRPr="00CF70CF">
        <w:rPr>
          <w:rFonts w:ascii="Times New Roman" w:hAnsi="Times New Roman" w:cs="Times New Roman"/>
          <w:b/>
          <w:sz w:val="24"/>
          <w:szCs w:val="24"/>
          <w:u w:val="single"/>
        </w:rPr>
        <w:t xml:space="preserve"> </w:t>
      </w:r>
      <w:r w:rsidRPr="00CF70CF">
        <w:rPr>
          <w:rFonts w:ascii="Times New Roman" w:hAnsi="Times New Roman" w:cs="Times New Roman"/>
          <w:b/>
          <w:sz w:val="24"/>
          <w:szCs w:val="24"/>
          <w:u w:val="single"/>
        </w:rPr>
        <w:t>środki</w:t>
      </w:r>
      <w:r w:rsidR="006E0DAA" w:rsidRPr="00CF70CF">
        <w:rPr>
          <w:rFonts w:ascii="Times New Roman" w:hAnsi="Times New Roman" w:cs="Times New Roman"/>
          <w:b/>
          <w:sz w:val="24"/>
          <w:szCs w:val="24"/>
          <w:u w:val="single"/>
        </w:rPr>
        <w:t xml:space="preserve"> </w:t>
      </w:r>
      <w:r w:rsidR="00E7598B" w:rsidRPr="00CF70CF">
        <w:rPr>
          <w:rFonts w:ascii="Times New Roman" w:hAnsi="Times New Roman" w:cs="Times New Roman"/>
          <w:b/>
          <w:sz w:val="24"/>
          <w:szCs w:val="24"/>
          <w:u w:val="single"/>
        </w:rPr>
        <w:t>publiczne</w:t>
      </w:r>
      <w:r w:rsidRPr="00CF70CF">
        <w:rPr>
          <w:rFonts w:ascii="Times New Roman" w:hAnsi="Times New Roman" w:cs="Times New Roman"/>
          <w:b/>
          <w:sz w:val="24"/>
          <w:szCs w:val="24"/>
          <w:u w:val="single"/>
        </w:rPr>
        <w:t>,</w:t>
      </w:r>
      <w:r w:rsidR="006E0DAA" w:rsidRPr="00CF70CF">
        <w:rPr>
          <w:rFonts w:ascii="Times New Roman" w:hAnsi="Times New Roman" w:cs="Times New Roman"/>
          <w:b/>
          <w:sz w:val="24"/>
          <w:szCs w:val="24"/>
          <w:u w:val="single"/>
        </w:rPr>
        <w:t xml:space="preserve"> </w:t>
      </w:r>
      <w:r w:rsidRPr="00CF70CF">
        <w:rPr>
          <w:rFonts w:ascii="Times New Roman" w:hAnsi="Times New Roman" w:cs="Times New Roman"/>
          <w:b/>
          <w:sz w:val="24"/>
          <w:szCs w:val="24"/>
          <w:u w:val="single"/>
        </w:rPr>
        <w:t>które</w:t>
      </w:r>
      <w:r w:rsidR="006E0DAA" w:rsidRPr="00CF70CF">
        <w:rPr>
          <w:rFonts w:ascii="Times New Roman" w:hAnsi="Times New Roman" w:cs="Times New Roman"/>
          <w:b/>
          <w:sz w:val="24"/>
          <w:szCs w:val="24"/>
          <w:u w:val="single"/>
        </w:rPr>
        <w:t xml:space="preserve"> </w:t>
      </w:r>
      <w:r w:rsidRPr="00CF70CF">
        <w:rPr>
          <w:rFonts w:ascii="Times New Roman" w:hAnsi="Times New Roman" w:cs="Times New Roman"/>
          <w:b/>
          <w:sz w:val="24"/>
          <w:szCs w:val="24"/>
          <w:u w:val="single"/>
        </w:rPr>
        <w:t>Zamawiający</w:t>
      </w:r>
      <w:r w:rsidR="006E0DAA" w:rsidRPr="00CF70CF">
        <w:rPr>
          <w:rFonts w:ascii="Times New Roman" w:hAnsi="Times New Roman" w:cs="Times New Roman"/>
          <w:b/>
          <w:sz w:val="24"/>
          <w:szCs w:val="24"/>
          <w:u w:val="single"/>
        </w:rPr>
        <w:t xml:space="preserve"> </w:t>
      </w:r>
      <w:r w:rsidRPr="00CF70CF">
        <w:rPr>
          <w:rFonts w:ascii="Times New Roman" w:hAnsi="Times New Roman" w:cs="Times New Roman"/>
          <w:b/>
          <w:sz w:val="24"/>
          <w:szCs w:val="24"/>
          <w:u w:val="single"/>
        </w:rPr>
        <w:t>zamierzał</w:t>
      </w:r>
      <w:r w:rsidR="006E0DAA" w:rsidRPr="00CF70CF">
        <w:rPr>
          <w:rFonts w:ascii="Times New Roman" w:hAnsi="Times New Roman" w:cs="Times New Roman"/>
          <w:b/>
          <w:sz w:val="24"/>
          <w:szCs w:val="24"/>
          <w:u w:val="single"/>
        </w:rPr>
        <w:t xml:space="preserve"> </w:t>
      </w:r>
      <w:r w:rsidRPr="00CF70CF">
        <w:rPr>
          <w:rFonts w:ascii="Times New Roman" w:hAnsi="Times New Roman" w:cs="Times New Roman"/>
          <w:b/>
          <w:sz w:val="24"/>
          <w:szCs w:val="24"/>
          <w:u w:val="single"/>
        </w:rPr>
        <w:t>przeznaczyć</w:t>
      </w:r>
      <w:r w:rsidR="006E0DAA" w:rsidRPr="00CF70CF">
        <w:rPr>
          <w:rFonts w:ascii="Times New Roman" w:hAnsi="Times New Roman" w:cs="Times New Roman"/>
          <w:b/>
          <w:sz w:val="24"/>
          <w:szCs w:val="24"/>
          <w:u w:val="single"/>
        </w:rPr>
        <w:t xml:space="preserve"> </w:t>
      </w:r>
      <w:r w:rsidRPr="00CF70CF">
        <w:rPr>
          <w:rFonts w:ascii="Times New Roman" w:hAnsi="Times New Roman" w:cs="Times New Roman"/>
          <w:b/>
          <w:sz w:val="24"/>
          <w:szCs w:val="24"/>
          <w:u w:val="single"/>
        </w:rPr>
        <w:t>na</w:t>
      </w:r>
      <w:r w:rsidR="006E0DAA" w:rsidRPr="00CF70CF">
        <w:rPr>
          <w:rFonts w:ascii="Times New Roman" w:hAnsi="Times New Roman" w:cs="Times New Roman"/>
          <w:b/>
          <w:sz w:val="24"/>
          <w:szCs w:val="24"/>
          <w:u w:val="single"/>
        </w:rPr>
        <w:t xml:space="preserve"> </w:t>
      </w:r>
      <w:r w:rsidRPr="00CF70CF">
        <w:rPr>
          <w:rFonts w:ascii="Times New Roman" w:hAnsi="Times New Roman" w:cs="Times New Roman"/>
          <w:b/>
          <w:sz w:val="24"/>
          <w:szCs w:val="24"/>
          <w:u w:val="single"/>
        </w:rPr>
        <w:t>sfinansowanie</w:t>
      </w:r>
      <w:r w:rsidR="006E0DAA" w:rsidRPr="00CF70CF">
        <w:rPr>
          <w:rFonts w:ascii="Times New Roman" w:hAnsi="Times New Roman" w:cs="Times New Roman"/>
          <w:b/>
          <w:sz w:val="24"/>
          <w:szCs w:val="24"/>
          <w:u w:val="single"/>
        </w:rPr>
        <w:t xml:space="preserve"> </w:t>
      </w:r>
      <w:r w:rsidRPr="00CF70CF">
        <w:rPr>
          <w:rFonts w:ascii="Times New Roman" w:hAnsi="Times New Roman" w:cs="Times New Roman"/>
          <w:b/>
          <w:sz w:val="24"/>
          <w:szCs w:val="24"/>
          <w:u w:val="single"/>
        </w:rPr>
        <w:t>całości</w:t>
      </w:r>
      <w:r w:rsidR="006E0DAA" w:rsidRPr="00CF70CF">
        <w:rPr>
          <w:rFonts w:ascii="Times New Roman" w:hAnsi="Times New Roman" w:cs="Times New Roman"/>
          <w:b/>
          <w:sz w:val="24"/>
          <w:szCs w:val="24"/>
          <w:u w:val="single"/>
        </w:rPr>
        <w:t xml:space="preserve"> </w:t>
      </w:r>
      <w:r w:rsidRPr="00CF70CF">
        <w:rPr>
          <w:rFonts w:ascii="Times New Roman" w:hAnsi="Times New Roman" w:cs="Times New Roman"/>
          <w:b/>
          <w:sz w:val="24"/>
          <w:szCs w:val="24"/>
          <w:u w:val="single"/>
        </w:rPr>
        <w:t>lub</w:t>
      </w:r>
      <w:r w:rsidR="006E0DAA" w:rsidRPr="00CF70CF">
        <w:rPr>
          <w:rFonts w:ascii="Times New Roman" w:hAnsi="Times New Roman" w:cs="Times New Roman"/>
          <w:b/>
          <w:sz w:val="24"/>
          <w:szCs w:val="24"/>
          <w:u w:val="single"/>
        </w:rPr>
        <w:t xml:space="preserve"> </w:t>
      </w:r>
      <w:r w:rsidRPr="00CF70CF">
        <w:rPr>
          <w:rFonts w:ascii="Times New Roman" w:hAnsi="Times New Roman" w:cs="Times New Roman"/>
          <w:b/>
          <w:sz w:val="24"/>
          <w:szCs w:val="24"/>
          <w:u w:val="single"/>
        </w:rPr>
        <w:t>części</w:t>
      </w:r>
      <w:r w:rsidR="006E0DAA" w:rsidRPr="00CF70CF">
        <w:rPr>
          <w:rFonts w:ascii="Times New Roman" w:hAnsi="Times New Roman" w:cs="Times New Roman"/>
          <w:b/>
          <w:sz w:val="24"/>
          <w:szCs w:val="24"/>
          <w:u w:val="single"/>
        </w:rPr>
        <w:t xml:space="preserve"> </w:t>
      </w:r>
      <w:r w:rsidRPr="00CF70CF">
        <w:rPr>
          <w:rFonts w:ascii="Times New Roman" w:hAnsi="Times New Roman" w:cs="Times New Roman"/>
          <w:b/>
          <w:sz w:val="24"/>
          <w:szCs w:val="24"/>
          <w:u w:val="single"/>
        </w:rPr>
        <w:t>zamówienia,</w:t>
      </w:r>
      <w:r w:rsidR="006E0DAA" w:rsidRPr="00CF70CF">
        <w:rPr>
          <w:rFonts w:ascii="Times New Roman" w:hAnsi="Times New Roman" w:cs="Times New Roman"/>
          <w:b/>
          <w:sz w:val="24"/>
          <w:szCs w:val="24"/>
          <w:u w:val="single"/>
        </w:rPr>
        <w:t xml:space="preserve"> </w:t>
      </w:r>
      <w:r w:rsidRPr="00CF70CF">
        <w:rPr>
          <w:rFonts w:ascii="Times New Roman" w:hAnsi="Times New Roman" w:cs="Times New Roman"/>
          <w:b/>
          <w:sz w:val="24"/>
          <w:szCs w:val="24"/>
          <w:u w:val="single"/>
        </w:rPr>
        <w:t>nie</w:t>
      </w:r>
      <w:r w:rsidR="006E0DAA" w:rsidRPr="00CF70CF">
        <w:rPr>
          <w:rFonts w:ascii="Times New Roman" w:hAnsi="Times New Roman" w:cs="Times New Roman"/>
          <w:b/>
          <w:sz w:val="24"/>
          <w:szCs w:val="24"/>
          <w:u w:val="single"/>
        </w:rPr>
        <w:t xml:space="preserve"> </w:t>
      </w:r>
      <w:r w:rsidRPr="00CF70CF">
        <w:rPr>
          <w:rFonts w:ascii="Times New Roman" w:hAnsi="Times New Roman" w:cs="Times New Roman"/>
          <w:b/>
          <w:sz w:val="24"/>
          <w:szCs w:val="24"/>
          <w:u w:val="single"/>
        </w:rPr>
        <w:t>zostaną</w:t>
      </w:r>
      <w:r w:rsidR="006E0DAA" w:rsidRPr="00CF70CF">
        <w:rPr>
          <w:rFonts w:ascii="Times New Roman" w:hAnsi="Times New Roman" w:cs="Times New Roman"/>
          <w:b/>
          <w:sz w:val="24"/>
          <w:szCs w:val="24"/>
          <w:u w:val="single"/>
        </w:rPr>
        <w:t xml:space="preserve"> </w:t>
      </w:r>
      <w:r w:rsidRPr="00CF70CF">
        <w:rPr>
          <w:rFonts w:ascii="Times New Roman" w:hAnsi="Times New Roman" w:cs="Times New Roman"/>
          <w:b/>
          <w:sz w:val="24"/>
          <w:szCs w:val="24"/>
          <w:u w:val="single"/>
        </w:rPr>
        <w:t>mu</w:t>
      </w:r>
      <w:r w:rsidR="006E0DAA" w:rsidRPr="00CF70CF">
        <w:rPr>
          <w:rFonts w:ascii="Times New Roman" w:hAnsi="Times New Roman" w:cs="Times New Roman"/>
          <w:b/>
          <w:sz w:val="24"/>
          <w:szCs w:val="24"/>
          <w:u w:val="single"/>
        </w:rPr>
        <w:t xml:space="preserve"> </w:t>
      </w:r>
      <w:r w:rsidRPr="00CF70CF">
        <w:rPr>
          <w:rFonts w:ascii="Times New Roman" w:hAnsi="Times New Roman" w:cs="Times New Roman"/>
          <w:b/>
          <w:sz w:val="24"/>
          <w:szCs w:val="24"/>
          <w:u w:val="single"/>
        </w:rPr>
        <w:t>przyznane.</w:t>
      </w:r>
    </w:p>
    <w:p w14:paraId="1E811955" w14:textId="77777777" w:rsidR="00AC1F34" w:rsidRPr="00CF70CF" w:rsidRDefault="00AC1F34" w:rsidP="00607ECF">
      <w:pPr>
        <w:spacing w:after="0"/>
      </w:pPr>
    </w:p>
    <w:p w14:paraId="59B5A14D" w14:textId="77777777" w:rsidR="00AC6339" w:rsidRPr="00CF70CF" w:rsidRDefault="00AC6339" w:rsidP="00885433">
      <w:pPr>
        <w:pStyle w:val="Nagwek4"/>
        <w:keepNext w:val="0"/>
        <w:numPr>
          <w:ilvl w:val="0"/>
          <w:numId w:val="95"/>
        </w:numPr>
        <w:tabs>
          <w:tab w:val="left" w:pos="993"/>
        </w:tabs>
        <w:spacing w:line="276" w:lineRule="auto"/>
        <w:ind w:left="426" w:hanging="426"/>
        <w:rPr>
          <w:rFonts w:ascii="Times New Roman" w:hAnsi="Times New Roman" w:cs="Times New Roman"/>
          <w:szCs w:val="24"/>
          <w:u w:val="single"/>
        </w:rPr>
      </w:pPr>
      <w:r w:rsidRPr="00CF70CF">
        <w:rPr>
          <w:rFonts w:ascii="Times New Roman" w:hAnsi="Times New Roman" w:cs="Times New Roman"/>
          <w:szCs w:val="24"/>
          <w:u w:val="single"/>
        </w:rPr>
        <w:t>Podwykonawcy</w:t>
      </w:r>
    </w:p>
    <w:p w14:paraId="27F9F57E" w14:textId="77777777" w:rsidR="00B053EC" w:rsidRPr="00CF70CF" w:rsidRDefault="00B053EC" w:rsidP="00885433">
      <w:pPr>
        <w:numPr>
          <w:ilvl w:val="0"/>
          <w:numId w:val="159"/>
        </w:numPr>
        <w:spacing w:after="0"/>
        <w:jc w:val="both"/>
        <w:rPr>
          <w:rFonts w:ascii="Times New Roman" w:hAnsi="Times New Roman" w:cs="Times New Roman"/>
          <w:bCs/>
          <w:sz w:val="24"/>
          <w:szCs w:val="24"/>
        </w:rPr>
      </w:pPr>
      <w:bookmarkStart w:id="8" w:name="_Hlk219895394"/>
      <w:r w:rsidRPr="00CF70CF">
        <w:rPr>
          <w:rFonts w:ascii="Times New Roman" w:hAnsi="Times New Roman" w:cs="Times New Roman" w:hint="eastAsia"/>
          <w:bCs/>
          <w:sz w:val="24"/>
          <w:szCs w:val="24"/>
        </w:rPr>
        <w:t>Zamawiający nie zastrzega obowiązku osobistego wykonania przez Wykonawcę kluczowych części</w:t>
      </w:r>
      <w:r w:rsidRPr="00CF70CF">
        <w:rPr>
          <w:rFonts w:ascii="Times New Roman" w:hAnsi="Times New Roman" w:cs="Times New Roman"/>
          <w:bCs/>
          <w:sz w:val="24"/>
          <w:szCs w:val="24"/>
        </w:rPr>
        <w:t xml:space="preserve"> zamówienia</w:t>
      </w:r>
    </w:p>
    <w:p w14:paraId="3B4BB98A" w14:textId="77777777" w:rsidR="00B053EC" w:rsidRPr="00CF70CF" w:rsidRDefault="00B053EC" w:rsidP="00885433">
      <w:pPr>
        <w:numPr>
          <w:ilvl w:val="0"/>
          <w:numId w:val="159"/>
        </w:numPr>
        <w:spacing w:after="0"/>
        <w:jc w:val="both"/>
        <w:rPr>
          <w:rFonts w:ascii="Times New Roman" w:hAnsi="Times New Roman" w:cs="Times New Roman"/>
          <w:bCs/>
          <w:sz w:val="24"/>
          <w:szCs w:val="24"/>
        </w:rPr>
      </w:pPr>
      <w:r w:rsidRPr="00CF70CF">
        <w:rPr>
          <w:rFonts w:ascii="Times New Roman" w:hAnsi="Times New Roman" w:cs="Times New Roman"/>
          <w:bCs/>
          <w:sz w:val="24"/>
          <w:szCs w:val="24"/>
        </w:rPr>
        <w:t xml:space="preserve">Wykonawca może powierzyć wykonanie przedmiotu zamówienia podwykonawcom. Wówczas Wykonawca wskazuje zgodnie z Załącznikiem nr 1 do SWZ części zamówienia, jakie zamierza powierzyć podwykonawcom oraz podaje firmy podwykonawców. </w:t>
      </w:r>
    </w:p>
    <w:p w14:paraId="6319CA02" w14:textId="77777777" w:rsidR="00B053EC" w:rsidRPr="00CF70CF" w:rsidRDefault="00B053EC" w:rsidP="00885433">
      <w:pPr>
        <w:numPr>
          <w:ilvl w:val="0"/>
          <w:numId w:val="159"/>
        </w:numPr>
        <w:spacing w:after="0"/>
        <w:jc w:val="both"/>
        <w:rPr>
          <w:rFonts w:ascii="Times New Roman" w:hAnsi="Times New Roman" w:cs="Times New Roman"/>
          <w:bCs/>
          <w:sz w:val="24"/>
          <w:szCs w:val="24"/>
        </w:rPr>
      </w:pPr>
      <w:r w:rsidRPr="00CF70CF">
        <w:rPr>
          <w:rFonts w:ascii="Times New Roman" w:hAnsi="Times New Roman" w:cs="Times New Roman" w:hint="eastAsia"/>
          <w:bCs/>
          <w:sz w:val="24"/>
          <w:szCs w:val="24"/>
        </w:rPr>
        <w:t>Powierzenie części zamówienia podwykonawcom nie zwalnia Wykonawcy z odpowiedzialności za</w:t>
      </w:r>
      <w:r w:rsidRPr="00CF70CF">
        <w:rPr>
          <w:rFonts w:ascii="Times New Roman" w:hAnsi="Times New Roman" w:cs="Times New Roman"/>
          <w:bCs/>
          <w:sz w:val="24"/>
          <w:szCs w:val="24"/>
        </w:rPr>
        <w:t xml:space="preserve"> należyte wykonanie tego zamówienia.</w:t>
      </w:r>
    </w:p>
    <w:p w14:paraId="6F6797A0" w14:textId="77777777" w:rsidR="00B053EC" w:rsidRPr="00607ECF" w:rsidRDefault="00B053EC" w:rsidP="00885433">
      <w:pPr>
        <w:numPr>
          <w:ilvl w:val="0"/>
          <w:numId w:val="159"/>
        </w:numPr>
        <w:spacing w:after="0"/>
        <w:jc w:val="both"/>
        <w:rPr>
          <w:rFonts w:ascii="Times New Roman" w:hAnsi="Times New Roman" w:cs="Times New Roman"/>
          <w:bCs/>
          <w:sz w:val="24"/>
          <w:szCs w:val="24"/>
        </w:rPr>
      </w:pPr>
      <w:r w:rsidRPr="00CF70CF">
        <w:rPr>
          <w:rFonts w:ascii="Times New Roman" w:hAnsi="Times New Roman" w:cs="Times New Roman" w:hint="eastAsia"/>
          <w:bCs/>
          <w:sz w:val="24"/>
          <w:szCs w:val="24"/>
        </w:rPr>
        <w:t>Jeżeli zmiana albo rezygnacja z podwykonawcy dotyczy podmiotu, na którego zasoby Wykonawca</w:t>
      </w:r>
      <w:r w:rsidRPr="00CF70CF">
        <w:rPr>
          <w:rFonts w:ascii="Times New Roman" w:hAnsi="Times New Roman" w:cs="Times New Roman"/>
          <w:bCs/>
          <w:sz w:val="24"/>
          <w:szCs w:val="24"/>
        </w:rPr>
        <w:t xml:space="preserve"> powoływał się, na zasadach określonych w art. 118 ust. 1 ustawy </w:t>
      </w:r>
      <w:proofErr w:type="spellStart"/>
      <w:r w:rsidRPr="00CF70CF">
        <w:rPr>
          <w:rFonts w:ascii="Times New Roman" w:hAnsi="Times New Roman" w:cs="Times New Roman"/>
          <w:bCs/>
          <w:sz w:val="24"/>
          <w:szCs w:val="24"/>
        </w:rPr>
        <w:t>Pzp</w:t>
      </w:r>
      <w:proofErr w:type="spellEnd"/>
      <w:r w:rsidRPr="00CF70CF">
        <w:rPr>
          <w:rFonts w:ascii="Times New Roman" w:hAnsi="Times New Roman" w:cs="Times New Roman"/>
          <w:bCs/>
          <w:sz w:val="24"/>
          <w:szCs w:val="24"/>
        </w:rPr>
        <w:t xml:space="preserve">, w celu wykazania spełniania warunków udziału w postępowaniu, Wykonawca jest obowiązany wykazać, że proponowany inny </w:t>
      </w:r>
      <w:r w:rsidRPr="00607ECF">
        <w:rPr>
          <w:rFonts w:ascii="Times New Roman" w:hAnsi="Times New Roman" w:cs="Times New Roman"/>
          <w:bCs/>
          <w:sz w:val="24"/>
          <w:szCs w:val="24"/>
        </w:rPr>
        <w:t>podwykonawca lub Wykonawca samodzielnie spełnia je w stopniu nie mniejszym niż podwykonawca, na którego zasoby Wykonawca powoływał się w trakcie postępowania.</w:t>
      </w:r>
    </w:p>
    <w:p w14:paraId="7430BA5A" w14:textId="77777777" w:rsidR="00B053EC" w:rsidRPr="00607ECF" w:rsidRDefault="00B053EC" w:rsidP="00885433">
      <w:pPr>
        <w:numPr>
          <w:ilvl w:val="0"/>
          <w:numId w:val="159"/>
        </w:numPr>
        <w:spacing w:after="0"/>
        <w:jc w:val="both"/>
        <w:rPr>
          <w:rFonts w:ascii="Times New Roman" w:hAnsi="Times New Roman" w:cs="Times New Roman"/>
          <w:bCs/>
          <w:sz w:val="24"/>
          <w:szCs w:val="24"/>
        </w:rPr>
      </w:pPr>
      <w:r w:rsidRPr="00607ECF">
        <w:rPr>
          <w:rFonts w:ascii="Times New Roman" w:hAnsi="Times New Roman" w:cs="Times New Roman" w:hint="eastAsia"/>
          <w:bCs/>
          <w:sz w:val="24"/>
          <w:szCs w:val="24"/>
        </w:rPr>
        <w:t>Wykonawca zawiadamia o wszelkich zmianach danych w trakcie realizacji zamówienia, a także przekazuje</w:t>
      </w:r>
      <w:r w:rsidRPr="00607ECF">
        <w:rPr>
          <w:rFonts w:ascii="Times New Roman" w:hAnsi="Times New Roman" w:cs="Times New Roman"/>
          <w:bCs/>
          <w:sz w:val="24"/>
          <w:szCs w:val="24"/>
        </w:rPr>
        <w:t xml:space="preserve"> informacje na temat nowych podwykonawców, którym w późniejszym okresie zamierza powierzyć realizację zamówienia</w:t>
      </w:r>
    </w:p>
    <w:p w14:paraId="0C69F7D3" w14:textId="77777777" w:rsidR="00607ECF" w:rsidRPr="00607ECF" w:rsidRDefault="00607ECF" w:rsidP="00607ECF">
      <w:pPr>
        <w:spacing w:after="0"/>
        <w:ind w:left="360"/>
        <w:jc w:val="both"/>
        <w:rPr>
          <w:rFonts w:ascii="Times New Roman" w:hAnsi="Times New Roman" w:cs="Times New Roman"/>
          <w:bCs/>
          <w:sz w:val="24"/>
          <w:szCs w:val="24"/>
        </w:rPr>
      </w:pPr>
    </w:p>
    <w:bookmarkEnd w:id="6"/>
    <w:bookmarkEnd w:id="7"/>
    <w:bookmarkEnd w:id="8"/>
    <w:p w14:paraId="58550722" w14:textId="77777777" w:rsidR="004004E5" w:rsidRPr="00607ECF" w:rsidRDefault="004004E5" w:rsidP="00607ECF">
      <w:pPr>
        <w:pStyle w:val="Nagwek4"/>
        <w:keepNext w:val="0"/>
        <w:tabs>
          <w:tab w:val="left" w:pos="993"/>
        </w:tabs>
        <w:spacing w:line="276" w:lineRule="auto"/>
        <w:rPr>
          <w:rFonts w:ascii="Times New Roman" w:hAnsi="Times New Roman" w:cs="Times New Roman"/>
          <w:szCs w:val="24"/>
          <w:u w:val="single"/>
        </w:rPr>
      </w:pPr>
      <w:r w:rsidRPr="00607ECF">
        <w:rPr>
          <w:rFonts w:ascii="Times New Roman" w:hAnsi="Times New Roman" w:cs="Times New Roman"/>
          <w:szCs w:val="24"/>
          <w:u w:val="single"/>
        </w:rPr>
        <w:t>Załączniki</w:t>
      </w:r>
      <w:r w:rsidR="006E0DAA" w:rsidRPr="00607ECF">
        <w:rPr>
          <w:rFonts w:ascii="Times New Roman" w:hAnsi="Times New Roman" w:cs="Times New Roman"/>
          <w:szCs w:val="24"/>
          <w:u w:val="single"/>
        </w:rPr>
        <w:t xml:space="preserve"> </w:t>
      </w:r>
    </w:p>
    <w:p w14:paraId="50FF8701" w14:textId="77777777" w:rsidR="00071737" w:rsidRPr="00607ECF" w:rsidRDefault="00071737" w:rsidP="00885433">
      <w:pPr>
        <w:pStyle w:val="Listapunktowana"/>
        <w:numPr>
          <w:ilvl w:val="0"/>
          <w:numId w:val="15"/>
        </w:numPr>
        <w:shd w:val="clear" w:color="auto" w:fill="FFFFFF"/>
        <w:spacing w:after="0"/>
        <w:ind w:left="284" w:hanging="284"/>
        <w:jc w:val="both"/>
        <w:rPr>
          <w:rFonts w:ascii="Times New Roman" w:hAnsi="Times New Roman" w:cs="Times New Roman"/>
          <w:sz w:val="24"/>
          <w:szCs w:val="24"/>
        </w:rPr>
      </w:pPr>
      <w:r w:rsidRPr="00607ECF">
        <w:rPr>
          <w:rFonts w:ascii="Times New Roman" w:hAnsi="Times New Roman" w:cs="Times New Roman"/>
          <w:sz w:val="24"/>
          <w:szCs w:val="24"/>
        </w:rPr>
        <w:t>Załącznik</w:t>
      </w:r>
      <w:r w:rsidR="006E0DAA" w:rsidRPr="00607ECF">
        <w:rPr>
          <w:rFonts w:ascii="Times New Roman" w:hAnsi="Times New Roman" w:cs="Times New Roman"/>
          <w:sz w:val="24"/>
          <w:szCs w:val="24"/>
        </w:rPr>
        <w:t xml:space="preserve"> </w:t>
      </w:r>
      <w:r w:rsidRPr="00607ECF">
        <w:rPr>
          <w:rFonts w:ascii="Times New Roman" w:hAnsi="Times New Roman" w:cs="Times New Roman"/>
          <w:sz w:val="24"/>
          <w:szCs w:val="24"/>
        </w:rPr>
        <w:t>Nr</w:t>
      </w:r>
      <w:r w:rsidR="006E0DAA" w:rsidRPr="00607ECF">
        <w:rPr>
          <w:rFonts w:ascii="Times New Roman" w:hAnsi="Times New Roman" w:cs="Times New Roman"/>
          <w:sz w:val="24"/>
          <w:szCs w:val="24"/>
        </w:rPr>
        <w:t xml:space="preserve"> </w:t>
      </w:r>
      <w:r w:rsidRPr="00607ECF">
        <w:rPr>
          <w:rFonts w:ascii="Times New Roman" w:hAnsi="Times New Roman" w:cs="Times New Roman"/>
          <w:sz w:val="24"/>
          <w:szCs w:val="24"/>
        </w:rPr>
        <w:t>1</w:t>
      </w:r>
      <w:r w:rsidR="006E0DAA" w:rsidRPr="00607ECF">
        <w:rPr>
          <w:rFonts w:ascii="Times New Roman" w:hAnsi="Times New Roman" w:cs="Times New Roman"/>
          <w:sz w:val="24"/>
          <w:szCs w:val="24"/>
        </w:rPr>
        <w:t xml:space="preserve"> </w:t>
      </w:r>
      <w:r w:rsidRPr="00607ECF">
        <w:rPr>
          <w:rFonts w:ascii="Times New Roman" w:hAnsi="Times New Roman" w:cs="Times New Roman"/>
          <w:sz w:val="24"/>
          <w:szCs w:val="24"/>
        </w:rPr>
        <w:t>do</w:t>
      </w:r>
      <w:r w:rsidR="006E0DAA" w:rsidRPr="00607ECF">
        <w:rPr>
          <w:rFonts w:ascii="Times New Roman" w:hAnsi="Times New Roman" w:cs="Times New Roman"/>
          <w:sz w:val="24"/>
          <w:szCs w:val="24"/>
        </w:rPr>
        <w:t xml:space="preserve"> </w:t>
      </w:r>
      <w:r w:rsidRPr="00607ECF">
        <w:rPr>
          <w:rFonts w:ascii="Times New Roman" w:hAnsi="Times New Roman" w:cs="Times New Roman"/>
          <w:sz w:val="24"/>
          <w:szCs w:val="24"/>
        </w:rPr>
        <w:t>SWZ</w:t>
      </w:r>
      <w:r w:rsidR="006E0DAA" w:rsidRPr="00607ECF">
        <w:rPr>
          <w:rFonts w:ascii="Times New Roman" w:hAnsi="Times New Roman" w:cs="Times New Roman"/>
          <w:sz w:val="24"/>
          <w:szCs w:val="24"/>
        </w:rPr>
        <w:t xml:space="preserve"> </w:t>
      </w:r>
      <w:r w:rsidRPr="00607ECF">
        <w:rPr>
          <w:rFonts w:ascii="Times New Roman" w:hAnsi="Times New Roman" w:cs="Times New Roman"/>
          <w:sz w:val="24"/>
          <w:szCs w:val="24"/>
        </w:rPr>
        <w:t>–</w:t>
      </w:r>
      <w:r w:rsidR="006E0DAA" w:rsidRPr="00607ECF">
        <w:rPr>
          <w:rFonts w:ascii="Times New Roman" w:hAnsi="Times New Roman" w:cs="Times New Roman"/>
          <w:sz w:val="24"/>
          <w:szCs w:val="24"/>
        </w:rPr>
        <w:t xml:space="preserve"> </w:t>
      </w:r>
      <w:r w:rsidRPr="00607ECF">
        <w:rPr>
          <w:rFonts w:ascii="Times New Roman" w:hAnsi="Times New Roman" w:cs="Times New Roman"/>
          <w:sz w:val="24"/>
          <w:szCs w:val="24"/>
        </w:rPr>
        <w:t>Formularz</w:t>
      </w:r>
      <w:r w:rsidR="006E0DAA" w:rsidRPr="00607ECF">
        <w:rPr>
          <w:rFonts w:ascii="Times New Roman" w:hAnsi="Times New Roman" w:cs="Times New Roman"/>
          <w:sz w:val="24"/>
          <w:szCs w:val="24"/>
        </w:rPr>
        <w:t xml:space="preserve"> </w:t>
      </w:r>
      <w:r w:rsidRPr="00607ECF">
        <w:rPr>
          <w:rFonts w:ascii="Times New Roman" w:hAnsi="Times New Roman" w:cs="Times New Roman"/>
          <w:sz w:val="24"/>
          <w:szCs w:val="24"/>
        </w:rPr>
        <w:t>Oferty,</w:t>
      </w:r>
    </w:p>
    <w:p w14:paraId="75EB2187" w14:textId="77777777" w:rsidR="00071737" w:rsidRPr="00607ECF" w:rsidRDefault="00071737" w:rsidP="00885433">
      <w:pPr>
        <w:pStyle w:val="Listapunktowana"/>
        <w:numPr>
          <w:ilvl w:val="0"/>
          <w:numId w:val="15"/>
        </w:numPr>
        <w:shd w:val="clear" w:color="auto" w:fill="FFFFFF"/>
        <w:spacing w:after="0"/>
        <w:ind w:left="284" w:hanging="284"/>
        <w:jc w:val="both"/>
        <w:rPr>
          <w:rFonts w:ascii="Times New Roman" w:hAnsi="Times New Roman" w:cs="Times New Roman"/>
          <w:sz w:val="24"/>
          <w:szCs w:val="24"/>
        </w:rPr>
      </w:pPr>
      <w:r w:rsidRPr="00607ECF">
        <w:rPr>
          <w:rFonts w:ascii="Times New Roman" w:hAnsi="Times New Roman" w:cs="Times New Roman"/>
          <w:sz w:val="24"/>
          <w:szCs w:val="24"/>
        </w:rPr>
        <w:lastRenderedPageBreak/>
        <w:t>Załącznik</w:t>
      </w:r>
      <w:r w:rsidR="006E0DAA" w:rsidRPr="00607ECF">
        <w:rPr>
          <w:rFonts w:ascii="Times New Roman" w:hAnsi="Times New Roman" w:cs="Times New Roman"/>
          <w:sz w:val="24"/>
          <w:szCs w:val="24"/>
        </w:rPr>
        <w:t xml:space="preserve"> </w:t>
      </w:r>
      <w:r w:rsidRPr="00607ECF">
        <w:rPr>
          <w:rFonts w:ascii="Times New Roman" w:hAnsi="Times New Roman" w:cs="Times New Roman"/>
          <w:sz w:val="24"/>
          <w:szCs w:val="24"/>
        </w:rPr>
        <w:t>Nr</w:t>
      </w:r>
      <w:r w:rsidR="006E0DAA" w:rsidRPr="00607ECF">
        <w:rPr>
          <w:rFonts w:ascii="Times New Roman" w:hAnsi="Times New Roman" w:cs="Times New Roman"/>
          <w:sz w:val="24"/>
          <w:szCs w:val="24"/>
        </w:rPr>
        <w:t xml:space="preserve"> </w:t>
      </w:r>
      <w:r w:rsidRPr="00607ECF">
        <w:rPr>
          <w:rFonts w:ascii="Times New Roman" w:hAnsi="Times New Roman" w:cs="Times New Roman"/>
          <w:sz w:val="24"/>
          <w:szCs w:val="24"/>
        </w:rPr>
        <w:t>2</w:t>
      </w:r>
      <w:r w:rsidR="006E0DAA" w:rsidRPr="00607ECF">
        <w:rPr>
          <w:rFonts w:ascii="Times New Roman" w:hAnsi="Times New Roman" w:cs="Times New Roman"/>
          <w:sz w:val="24"/>
          <w:szCs w:val="24"/>
        </w:rPr>
        <w:t xml:space="preserve"> </w:t>
      </w:r>
      <w:r w:rsidRPr="00607ECF">
        <w:rPr>
          <w:rFonts w:ascii="Times New Roman" w:hAnsi="Times New Roman" w:cs="Times New Roman"/>
          <w:sz w:val="24"/>
          <w:szCs w:val="24"/>
        </w:rPr>
        <w:t>do</w:t>
      </w:r>
      <w:r w:rsidR="006E0DAA" w:rsidRPr="00607ECF">
        <w:rPr>
          <w:rFonts w:ascii="Times New Roman" w:hAnsi="Times New Roman" w:cs="Times New Roman"/>
          <w:sz w:val="24"/>
          <w:szCs w:val="24"/>
        </w:rPr>
        <w:t xml:space="preserve"> </w:t>
      </w:r>
      <w:r w:rsidRPr="00607ECF">
        <w:rPr>
          <w:rFonts w:ascii="Times New Roman" w:hAnsi="Times New Roman" w:cs="Times New Roman"/>
          <w:sz w:val="24"/>
          <w:szCs w:val="24"/>
        </w:rPr>
        <w:t>SWZ</w:t>
      </w:r>
      <w:r w:rsidR="006E0DAA" w:rsidRPr="00607ECF">
        <w:rPr>
          <w:rFonts w:ascii="Times New Roman" w:hAnsi="Times New Roman" w:cs="Times New Roman"/>
          <w:sz w:val="24"/>
          <w:szCs w:val="24"/>
        </w:rPr>
        <w:t xml:space="preserve"> </w:t>
      </w:r>
      <w:r w:rsidRPr="00607ECF">
        <w:rPr>
          <w:rFonts w:ascii="Times New Roman" w:hAnsi="Times New Roman" w:cs="Times New Roman"/>
          <w:sz w:val="24"/>
          <w:szCs w:val="24"/>
        </w:rPr>
        <w:t>–</w:t>
      </w:r>
      <w:r w:rsidR="006E0DAA" w:rsidRPr="00607ECF">
        <w:rPr>
          <w:rFonts w:ascii="Times New Roman" w:hAnsi="Times New Roman" w:cs="Times New Roman"/>
          <w:sz w:val="24"/>
          <w:szCs w:val="24"/>
        </w:rPr>
        <w:t xml:space="preserve"> </w:t>
      </w:r>
      <w:r w:rsidRPr="00607ECF">
        <w:rPr>
          <w:rFonts w:ascii="Times New Roman" w:hAnsi="Times New Roman" w:cs="Times New Roman"/>
          <w:sz w:val="24"/>
          <w:szCs w:val="24"/>
        </w:rPr>
        <w:t>Oferta</w:t>
      </w:r>
      <w:r w:rsidR="006E0DAA" w:rsidRPr="00607ECF">
        <w:rPr>
          <w:rFonts w:ascii="Times New Roman" w:hAnsi="Times New Roman" w:cs="Times New Roman"/>
          <w:sz w:val="24"/>
          <w:szCs w:val="24"/>
        </w:rPr>
        <w:t xml:space="preserve"> </w:t>
      </w:r>
      <w:r w:rsidRPr="00607ECF">
        <w:rPr>
          <w:rFonts w:ascii="Times New Roman" w:hAnsi="Times New Roman" w:cs="Times New Roman"/>
          <w:sz w:val="24"/>
          <w:szCs w:val="24"/>
        </w:rPr>
        <w:t>Cenowa,</w:t>
      </w:r>
    </w:p>
    <w:p w14:paraId="58723506" w14:textId="77777777" w:rsidR="00071737" w:rsidRPr="00607ECF" w:rsidRDefault="00071737" w:rsidP="00885433">
      <w:pPr>
        <w:numPr>
          <w:ilvl w:val="0"/>
          <w:numId w:val="15"/>
        </w:numPr>
        <w:shd w:val="clear" w:color="auto" w:fill="FFFFFF"/>
        <w:spacing w:after="0"/>
        <w:ind w:left="284" w:right="-180" w:hanging="284"/>
        <w:jc w:val="both"/>
        <w:rPr>
          <w:rFonts w:ascii="Times New Roman" w:eastAsia="Cambria" w:hAnsi="Times New Roman" w:cs="Times New Roman"/>
          <w:sz w:val="24"/>
          <w:szCs w:val="24"/>
        </w:rPr>
      </w:pPr>
      <w:r w:rsidRPr="00607ECF">
        <w:rPr>
          <w:rFonts w:ascii="Times New Roman" w:eastAsia="Cambria" w:hAnsi="Times New Roman" w:cs="Times New Roman"/>
          <w:bCs/>
          <w:sz w:val="24"/>
          <w:szCs w:val="24"/>
        </w:rPr>
        <w:t>Załącznik</w:t>
      </w:r>
      <w:r w:rsidR="006E0DAA" w:rsidRPr="00607ECF">
        <w:rPr>
          <w:rFonts w:ascii="Times New Roman" w:eastAsia="Cambria" w:hAnsi="Times New Roman" w:cs="Times New Roman"/>
          <w:bCs/>
          <w:sz w:val="24"/>
          <w:szCs w:val="24"/>
        </w:rPr>
        <w:t xml:space="preserve"> </w:t>
      </w:r>
      <w:r w:rsidRPr="00607ECF">
        <w:rPr>
          <w:rFonts w:ascii="Times New Roman" w:eastAsia="Cambria" w:hAnsi="Times New Roman" w:cs="Times New Roman"/>
          <w:bCs/>
          <w:sz w:val="24"/>
          <w:szCs w:val="24"/>
        </w:rPr>
        <w:t>Nr</w:t>
      </w:r>
      <w:r w:rsidR="006E0DAA" w:rsidRPr="00607ECF">
        <w:rPr>
          <w:rFonts w:ascii="Times New Roman" w:eastAsia="Cambria" w:hAnsi="Times New Roman" w:cs="Times New Roman"/>
          <w:bCs/>
          <w:sz w:val="24"/>
          <w:szCs w:val="24"/>
        </w:rPr>
        <w:t xml:space="preserve"> </w:t>
      </w:r>
      <w:r w:rsidRPr="00607ECF">
        <w:rPr>
          <w:rFonts w:ascii="Times New Roman" w:eastAsia="Cambria" w:hAnsi="Times New Roman" w:cs="Times New Roman"/>
          <w:bCs/>
          <w:sz w:val="24"/>
          <w:szCs w:val="24"/>
        </w:rPr>
        <w:t>3</w:t>
      </w:r>
      <w:r w:rsidR="006E0DAA" w:rsidRPr="00607ECF">
        <w:rPr>
          <w:rFonts w:ascii="Times New Roman" w:eastAsia="Cambria" w:hAnsi="Times New Roman" w:cs="Times New Roman"/>
          <w:bCs/>
          <w:sz w:val="24"/>
          <w:szCs w:val="24"/>
        </w:rPr>
        <w:t xml:space="preserve"> </w:t>
      </w:r>
      <w:r w:rsidRPr="00607ECF">
        <w:rPr>
          <w:rFonts w:ascii="Times New Roman" w:eastAsia="Cambria" w:hAnsi="Times New Roman" w:cs="Times New Roman"/>
          <w:bCs/>
          <w:sz w:val="24"/>
          <w:szCs w:val="24"/>
        </w:rPr>
        <w:t>do</w:t>
      </w:r>
      <w:r w:rsidR="006E0DAA" w:rsidRPr="00607ECF">
        <w:rPr>
          <w:rFonts w:ascii="Times New Roman" w:eastAsia="Cambria" w:hAnsi="Times New Roman" w:cs="Times New Roman"/>
          <w:bCs/>
          <w:sz w:val="24"/>
          <w:szCs w:val="24"/>
        </w:rPr>
        <w:t xml:space="preserve"> </w:t>
      </w:r>
      <w:r w:rsidRPr="00607ECF">
        <w:rPr>
          <w:rFonts w:ascii="Times New Roman" w:eastAsia="Cambria" w:hAnsi="Times New Roman" w:cs="Times New Roman"/>
          <w:bCs/>
          <w:sz w:val="24"/>
          <w:szCs w:val="24"/>
        </w:rPr>
        <w:t>SWZ</w:t>
      </w:r>
      <w:r w:rsidR="006E0DAA" w:rsidRPr="00607ECF">
        <w:rPr>
          <w:rFonts w:ascii="Times New Roman" w:eastAsia="Cambria" w:hAnsi="Times New Roman" w:cs="Times New Roman"/>
          <w:bCs/>
          <w:sz w:val="24"/>
          <w:szCs w:val="24"/>
        </w:rPr>
        <w:t xml:space="preserve"> </w:t>
      </w:r>
      <w:r w:rsidRPr="00607ECF">
        <w:rPr>
          <w:rFonts w:ascii="Times New Roman" w:eastAsia="Cambria" w:hAnsi="Times New Roman" w:cs="Times New Roman"/>
          <w:bCs/>
          <w:sz w:val="24"/>
          <w:szCs w:val="24"/>
        </w:rPr>
        <w:t>–</w:t>
      </w:r>
      <w:r w:rsidR="006E0DAA" w:rsidRPr="00607ECF">
        <w:rPr>
          <w:rFonts w:ascii="Times New Roman" w:eastAsia="Cambria" w:hAnsi="Times New Roman" w:cs="Times New Roman"/>
          <w:bCs/>
          <w:sz w:val="24"/>
          <w:szCs w:val="24"/>
        </w:rPr>
        <w:t xml:space="preserve"> </w:t>
      </w:r>
      <w:r w:rsidRPr="00607ECF">
        <w:rPr>
          <w:rFonts w:ascii="Times New Roman" w:eastAsia="Cambria" w:hAnsi="Times New Roman" w:cs="Times New Roman"/>
          <w:bCs/>
          <w:sz w:val="24"/>
          <w:szCs w:val="24"/>
        </w:rPr>
        <w:t>JEDZ,</w:t>
      </w:r>
    </w:p>
    <w:p w14:paraId="3069001F" w14:textId="77777777" w:rsidR="00071737" w:rsidRPr="00607ECF" w:rsidRDefault="00071737" w:rsidP="00885433">
      <w:pPr>
        <w:numPr>
          <w:ilvl w:val="0"/>
          <w:numId w:val="15"/>
        </w:numPr>
        <w:shd w:val="clear" w:color="auto" w:fill="FFFFFF"/>
        <w:spacing w:after="0"/>
        <w:ind w:left="284" w:right="-180" w:hanging="284"/>
        <w:jc w:val="both"/>
        <w:rPr>
          <w:rFonts w:ascii="Times New Roman" w:eastAsia="Cambria" w:hAnsi="Times New Roman" w:cs="Times New Roman"/>
          <w:b/>
          <w:sz w:val="24"/>
          <w:szCs w:val="24"/>
        </w:rPr>
      </w:pPr>
      <w:r w:rsidRPr="00607ECF">
        <w:rPr>
          <w:rFonts w:ascii="Times New Roman" w:eastAsia="Cambria" w:hAnsi="Times New Roman" w:cs="Times New Roman"/>
          <w:bCs/>
          <w:sz w:val="24"/>
          <w:szCs w:val="24"/>
        </w:rPr>
        <w:t>Załącznik</w:t>
      </w:r>
      <w:r w:rsidR="006E0DAA" w:rsidRPr="00607ECF">
        <w:rPr>
          <w:rFonts w:ascii="Times New Roman" w:eastAsia="Cambria" w:hAnsi="Times New Roman" w:cs="Times New Roman"/>
          <w:bCs/>
          <w:sz w:val="24"/>
          <w:szCs w:val="24"/>
        </w:rPr>
        <w:t xml:space="preserve"> </w:t>
      </w:r>
      <w:r w:rsidRPr="00607ECF">
        <w:rPr>
          <w:rFonts w:ascii="Times New Roman" w:eastAsia="Cambria" w:hAnsi="Times New Roman" w:cs="Times New Roman"/>
          <w:bCs/>
          <w:sz w:val="24"/>
          <w:szCs w:val="24"/>
        </w:rPr>
        <w:t>Nr</w:t>
      </w:r>
      <w:r w:rsidR="006E0DAA" w:rsidRPr="00607ECF">
        <w:rPr>
          <w:rFonts w:ascii="Times New Roman" w:eastAsia="Cambria" w:hAnsi="Times New Roman" w:cs="Times New Roman"/>
          <w:bCs/>
          <w:sz w:val="24"/>
          <w:szCs w:val="24"/>
        </w:rPr>
        <w:t xml:space="preserve"> </w:t>
      </w:r>
      <w:r w:rsidRPr="00607ECF">
        <w:rPr>
          <w:rFonts w:ascii="Times New Roman" w:eastAsia="Cambria" w:hAnsi="Times New Roman" w:cs="Times New Roman"/>
          <w:bCs/>
          <w:sz w:val="24"/>
          <w:szCs w:val="24"/>
        </w:rPr>
        <w:t>4</w:t>
      </w:r>
      <w:r w:rsidR="006E0DAA" w:rsidRPr="00607ECF">
        <w:rPr>
          <w:rFonts w:ascii="Times New Roman" w:eastAsia="Cambria" w:hAnsi="Times New Roman" w:cs="Times New Roman"/>
          <w:bCs/>
          <w:sz w:val="24"/>
          <w:szCs w:val="24"/>
        </w:rPr>
        <w:t xml:space="preserve"> </w:t>
      </w:r>
      <w:r w:rsidRPr="00607ECF">
        <w:rPr>
          <w:rFonts w:ascii="Times New Roman" w:eastAsia="Cambria" w:hAnsi="Times New Roman" w:cs="Times New Roman"/>
          <w:bCs/>
          <w:sz w:val="24"/>
          <w:szCs w:val="24"/>
        </w:rPr>
        <w:t>do</w:t>
      </w:r>
      <w:r w:rsidR="006E0DAA" w:rsidRPr="00607ECF">
        <w:rPr>
          <w:rFonts w:ascii="Times New Roman" w:eastAsia="Cambria" w:hAnsi="Times New Roman" w:cs="Times New Roman"/>
          <w:bCs/>
          <w:sz w:val="24"/>
          <w:szCs w:val="24"/>
        </w:rPr>
        <w:t xml:space="preserve"> </w:t>
      </w:r>
      <w:r w:rsidRPr="00607ECF">
        <w:rPr>
          <w:rFonts w:ascii="Times New Roman" w:eastAsia="Cambria" w:hAnsi="Times New Roman" w:cs="Times New Roman"/>
          <w:bCs/>
          <w:sz w:val="24"/>
          <w:szCs w:val="24"/>
        </w:rPr>
        <w:t>SWZ</w:t>
      </w:r>
      <w:r w:rsidR="006E0DAA" w:rsidRPr="00607ECF">
        <w:rPr>
          <w:rFonts w:ascii="Times New Roman" w:eastAsia="Cambria" w:hAnsi="Times New Roman" w:cs="Times New Roman"/>
          <w:bCs/>
          <w:sz w:val="24"/>
          <w:szCs w:val="24"/>
        </w:rPr>
        <w:t xml:space="preserve"> </w:t>
      </w:r>
      <w:r w:rsidRPr="00607ECF">
        <w:rPr>
          <w:rFonts w:ascii="Times New Roman" w:eastAsia="Cambria" w:hAnsi="Times New Roman" w:cs="Times New Roman"/>
          <w:b/>
          <w:bCs/>
          <w:sz w:val="24"/>
          <w:szCs w:val="24"/>
        </w:rPr>
        <w:t>–</w:t>
      </w:r>
      <w:r w:rsidR="006E0DAA" w:rsidRPr="00607ECF">
        <w:rPr>
          <w:rFonts w:ascii="Times New Roman" w:eastAsia="Cambria" w:hAnsi="Times New Roman" w:cs="Times New Roman"/>
          <w:b/>
          <w:bCs/>
          <w:sz w:val="24"/>
          <w:szCs w:val="24"/>
        </w:rPr>
        <w:t xml:space="preserve"> </w:t>
      </w:r>
      <w:r w:rsidR="00661188" w:rsidRPr="00607ECF">
        <w:rPr>
          <w:rStyle w:val="Brak"/>
          <w:rFonts w:ascii="Times New Roman" w:hAnsi="Times New Roman" w:cs="Times New Roman"/>
          <w:bCs/>
          <w:sz w:val="24"/>
          <w:szCs w:val="24"/>
        </w:rPr>
        <w:t>Parametry techniczno-funkcjonalne</w:t>
      </w:r>
    </w:p>
    <w:p w14:paraId="4736700A" w14:textId="77777777" w:rsidR="00071737" w:rsidRPr="00607ECF" w:rsidRDefault="00071737" w:rsidP="00885433">
      <w:pPr>
        <w:pStyle w:val="Listapunktowana"/>
        <w:numPr>
          <w:ilvl w:val="0"/>
          <w:numId w:val="15"/>
        </w:numPr>
        <w:shd w:val="clear" w:color="auto" w:fill="FFFFFF"/>
        <w:spacing w:after="0"/>
        <w:ind w:left="284" w:hanging="284"/>
        <w:jc w:val="both"/>
        <w:rPr>
          <w:rFonts w:ascii="Times New Roman" w:hAnsi="Times New Roman" w:cs="Times New Roman"/>
          <w:sz w:val="24"/>
          <w:szCs w:val="24"/>
        </w:rPr>
      </w:pPr>
      <w:r w:rsidRPr="00607ECF">
        <w:rPr>
          <w:rFonts w:ascii="Times New Roman" w:hAnsi="Times New Roman" w:cs="Times New Roman"/>
          <w:sz w:val="24"/>
          <w:szCs w:val="24"/>
        </w:rPr>
        <w:t>Załącznik</w:t>
      </w:r>
      <w:r w:rsidR="006E0DAA" w:rsidRPr="00607ECF">
        <w:rPr>
          <w:rFonts w:ascii="Times New Roman" w:hAnsi="Times New Roman" w:cs="Times New Roman"/>
          <w:sz w:val="24"/>
          <w:szCs w:val="24"/>
        </w:rPr>
        <w:t xml:space="preserve"> </w:t>
      </w:r>
      <w:r w:rsidRPr="00607ECF">
        <w:rPr>
          <w:rFonts w:ascii="Times New Roman" w:hAnsi="Times New Roman" w:cs="Times New Roman"/>
          <w:sz w:val="24"/>
          <w:szCs w:val="24"/>
        </w:rPr>
        <w:t>Nr</w:t>
      </w:r>
      <w:r w:rsidR="006E0DAA" w:rsidRPr="00607ECF">
        <w:rPr>
          <w:rFonts w:ascii="Times New Roman" w:hAnsi="Times New Roman" w:cs="Times New Roman"/>
          <w:sz w:val="24"/>
          <w:szCs w:val="24"/>
        </w:rPr>
        <w:t xml:space="preserve"> </w:t>
      </w:r>
      <w:r w:rsidRPr="00607ECF">
        <w:rPr>
          <w:rFonts w:ascii="Times New Roman" w:hAnsi="Times New Roman" w:cs="Times New Roman"/>
          <w:sz w:val="24"/>
          <w:szCs w:val="24"/>
        </w:rPr>
        <w:t>5</w:t>
      </w:r>
      <w:r w:rsidR="006E0DAA" w:rsidRPr="00607ECF">
        <w:rPr>
          <w:rFonts w:ascii="Times New Roman" w:hAnsi="Times New Roman" w:cs="Times New Roman"/>
          <w:sz w:val="24"/>
          <w:szCs w:val="24"/>
        </w:rPr>
        <w:t xml:space="preserve"> </w:t>
      </w:r>
      <w:r w:rsidRPr="00607ECF">
        <w:rPr>
          <w:rFonts w:ascii="Times New Roman" w:hAnsi="Times New Roman" w:cs="Times New Roman"/>
          <w:sz w:val="24"/>
          <w:szCs w:val="24"/>
        </w:rPr>
        <w:t>do</w:t>
      </w:r>
      <w:r w:rsidR="006E0DAA" w:rsidRPr="00607ECF">
        <w:rPr>
          <w:rFonts w:ascii="Times New Roman" w:hAnsi="Times New Roman" w:cs="Times New Roman"/>
          <w:sz w:val="24"/>
          <w:szCs w:val="24"/>
        </w:rPr>
        <w:t xml:space="preserve"> </w:t>
      </w:r>
      <w:r w:rsidRPr="00607ECF">
        <w:rPr>
          <w:rFonts w:ascii="Times New Roman" w:hAnsi="Times New Roman" w:cs="Times New Roman"/>
          <w:sz w:val="24"/>
          <w:szCs w:val="24"/>
        </w:rPr>
        <w:t>SWZ</w:t>
      </w:r>
      <w:r w:rsidR="006E0DAA" w:rsidRPr="00607ECF">
        <w:rPr>
          <w:rFonts w:ascii="Times New Roman" w:hAnsi="Times New Roman" w:cs="Times New Roman"/>
          <w:sz w:val="24"/>
          <w:szCs w:val="24"/>
        </w:rPr>
        <w:t xml:space="preserve"> </w:t>
      </w:r>
      <w:r w:rsidRPr="00607ECF">
        <w:rPr>
          <w:rFonts w:ascii="Times New Roman" w:hAnsi="Times New Roman" w:cs="Times New Roman"/>
          <w:bCs/>
          <w:sz w:val="24"/>
          <w:szCs w:val="24"/>
        </w:rPr>
        <w:t>–</w:t>
      </w:r>
      <w:r w:rsidR="006E0DAA" w:rsidRPr="00607ECF">
        <w:rPr>
          <w:rFonts w:ascii="Times New Roman" w:hAnsi="Times New Roman" w:cs="Times New Roman"/>
          <w:sz w:val="24"/>
          <w:szCs w:val="24"/>
        </w:rPr>
        <w:t xml:space="preserve"> </w:t>
      </w:r>
      <w:r w:rsidRPr="00607ECF">
        <w:rPr>
          <w:rFonts w:ascii="Times New Roman" w:hAnsi="Times New Roman" w:cs="Times New Roman"/>
          <w:sz w:val="24"/>
          <w:szCs w:val="24"/>
        </w:rPr>
        <w:t>Oświadczenia</w:t>
      </w:r>
      <w:r w:rsidR="006E0DAA" w:rsidRPr="00607ECF">
        <w:rPr>
          <w:rFonts w:ascii="Times New Roman" w:hAnsi="Times New Roman" w:cs="Times New Roman"/>
          <w:sz w:val="24"/>
          <w:szCs w:val="24"/>
        </w:rPr>
        <w:t xml:space="preserve"> </w:t>
      </w:r>
      <w:r w:rsidRPr="00607ECF">
        <w:rPr>
          <w:rFonts w:ascii="Times New Roman" w:hAnsi="Times New Roman" w:cs="Times New Roman"/>
          <w:sz w:val="24"/>
          <w:szCs w:val="24"/>
        </w:rPr>
        <w:t>Wykonawcy</w:t>
      </w:r>
      <w:r w:rsidR="006E0DAA" w:rsidRPr="00607ECF">
        <w:rPr>
          <w:rFonts w:ascii="Times New Roman" w:hAnsi="Times New Roman" w:cs="Times New Roman"/>
          <w:sz w:val="24"/>
          <w:szCs w:val="24"/>
        </w:rPr>
        <w:t xml:space="preserve"> </w:t>
      </w:r>
      <w:r w:rsidRPr="00607ECF">
        <w:rPr>
          <w:rFonts w:ascii="Times New Roman" w:hAnsi="Times New Roman" w:cs="Times New Roman"/>
          <w:sz w:val="24"/>
          <w:szCs w:val="24"/>
        </w:rPr>
        <w:t>w</w:t>
      </w:r>
      <w:r w:rsidR="006E0DAA" w:rsidRPr="00607ECF">
        <w:rPr>
          <w:rFonts w:ascii="Times New Roman" w:hAnsi="Times New Roman" w:cs="Times New Roman"/>
          <w:sz w:val="24"/>
          <w:szCs w:val="24"/>
        </w:rPr>
        <w:t xml:space="preserve"> </w:t>
      </w:r>
      <w:r w:rsidRPr="00607ECF">
        <w:rPr>
          <w:rFonts w:ascii="Times New Roman" w:hAnsi="Times New Roman" w:cs="Times New Roman"/>
          <w:sz w:val="24"/>
          <w:szCs w:val="24"/>
        </w:rPr>
        <w:t>zakresie</w:t>
      </w:r>
      <w:r w:rsidR="006E0DAA" w:rsidRPr="00607ECF">
        <w:rPr>
          <w:rFonts w:ascii="Times New Roman" w:hAnsi="Times New Roman" w:cs="Times New Roman"/>
          <w:sz w:val="24"/>
          <w:szCs w:val="24"/>
        </w:rPr>
        <w:t xml:space="preserve"> </w:t>
      </w:r>
      <w:r w:rsidRPr="00607ECF">
        <w:rPr>
          <w:rFonts w:ascii="Times New Roman" w:hAnsi="Times New Roman" w:cs="Times New Roman"/>
          <w:sz w:val="24"/>
          <w:szCs w:val="24"/>
        </w:rPr>
        <w:t>podstaw</w:t>
      </w:r>
      <w:r w:rsidR="006E0DAA" w:rsidRPr="00607ECF">
        <w:rPr>
          <w:rFonts w:ascii="Times New Roman" w:hAnsi="Times New Roman" w:cs="Times New Roman"/>
          <w:sz w:val="24"/>
          <w:szCs w:val="24"/>
        </w:rPr>
        <w:t xml:space="preserve"> </w:t>
      </w:r>
      <w:r w:rsidRPr="00607ECF">
        <w:rPr>
          <w:rFonts w:ascii="Times New Roman" w:hAnsi="Times New Roman" w:cs="Times New Roman"/>
          <w:sz w:val="24"/>
          <w:szCs w:val="24"/>
        </w:rPr>
        <w:t>do</w:t>
      </w:r>
      <w:r w:rsidR="006E0DAA" w:rsidRPr="00607ECF">
        <w:rPr>
          <w:rFonts w:ascii="Times New Roman" w:hAnsi="Times New Roman" w:cs="Times New Roman"/>
          <w:sz w:val="24"/>
          <w:szCs w:val="24"/>
        </w:rPr>
        <w:t xml:space="preserve"> </w:t>
      </w:r>
      <w:r w:rsidRPr="00607ECF">
        <w:rPr>
          <w:rFonts w:ascii="Times New Roman" w:hAnsi="Times New Roman" w:cs="Times New Roman"/>
          <w:sz w:val="24"/>
          <w:szCs w:val="24"/>
        </w:rPr>
        <w:t>wykluczenia</w:t>
      </w:r>
      <w:r w:rsidR="006E0DAA" w:rsidRPr="00607ECF">
        <w:rPr>
          <w:rFonts w:ascii="Times New Roman" w:hAnsi="Times New Roman" w:cs="Times New Roman"/>
          <w:sz w:val="24"/>
          <w:szCs w:val="24"/>
        </w:rPr>
        <w:t xml:space="preserve"> </w:t>
      </w:r>
    </w:p>
    <w:p w14:paraId="0E75141D" w14:textId="77777777" w:rsidR="00071737" w:rsidRPr="00607ECF" w:rsidRDefault="00071737" w:rsidP="00885433">
      <w:pPr>
        <w:numPr>
          <w:ilvl w:val="0"/>
          <w:numId w:val="15"/>
        </w:numPr>
        <w:shd w:val="clear" w:color="auto" w:fill="FFFFFF"/>
        <w:spacing w:after="0"/>
        <w:ind w:left="284" w:right="-180" w:hanging="284"/>
        <w:jc w:val="both"/>
        <w:rPr>
          <w:rFonts w:ascii="Times New Roman" w:hAnsi="Times New Roman" w:cs="Times New Roman"/>
          <w:sz w:val="24"/>
          <w:szCs w:val="24"/>
        </w:rPr>
      </w:pPr>
      <w:r w:rsidRPr="00607ECF">
        <w:rPr>
          <w:rFonts w:ascii="Times New Roman" w:eastAsia="Cambria" w:hAnsi="Times New Roman" w:cs="Times New Roman"/>
          <w:bCs/>
          <w:sz w:val="24"/>
          <w:szCs w:val="24"/>
        </w:rPr>
        <w:t>Załącznik</w:t>
      </w:r>
      <w:r w:rsidR="006E0DAA" w:rsidRPr="00607ECF">
        <w:rPr>
          <w:rFonts w:ascii="Times New Roman" w:eastAsia="Cambria" w:hAnsi="Times New Roman" w:cs="Times New Roman"/>
          <w:bCs/>
          <w:sz w:val="24"/>
          <w:szCs w:val="24"/>
        </w:rPr>
        <w:t xml:space="preserve"> </w:t>
      </w:r>
      <w:r w:rsidRPr="00607ECF">
        <w:rPr>
          <w:rFonts w:ascii="Times New Roman" w:eastAsia="Cambria" w:hAnsi="Times New Roman" w:cs="Times New Roman"/>
          <w:bCs/>
          <w:sz w:val="24"/>
          <w:szCs w:val="24"/>
        </w:rPr>
        <w:t>Nr</w:t>
      </w:r>
      <w:r w:rsidR="006E0DAA" w:rsidRPr="00607ECF">
        <w:rPr>
          <w:rFonts w:ascii="Times New Roman" w:eastAsia="Cambria" w:hAnsi="Times New Roman" w:cs="Times New Roman"/>
          <w:bCs/>
          <w:sz w:val="24"/>
          <w:szCs w:val="24"/>
        </w:rPr>
        <w:t xml:space="preserve"> </w:t>
      </w:r>
      <w:r w:rsidRPr="00607ECF">
        <w:rPr>
          <w:rFonts w:ascii="Times New Roman" w:eastAsia="Cambria" w:hAnsi="Times New Roman" w:cs="Times New Roman"/>
          <w:bCs/>
          <w:sz w:val="24"/>
          <w:szCs w:val="24"/>
        </w:rPr>
        <w:t>6</w:t>
      </w:r>
      <w:r w:rsidR="006E0DAA" w:rsidRPr="00607ECF">
        <w:rPr>
          <w:rFonts w:ascii="Times New Roman" w:eastAsia="Cambria" w:hAnsi="Times New Roman" w:cs="Times New Roman"/>
          <w:bCs/>
          <w:sz w:val="24"/>
          <w:szCs w:val="24"/>
        </w:rPr>
        <w:t xml:space="preserve"> </w:t>
      </w:r>
      <w:r w:rsidRPr="00607ECF">
        <w:rPr>
          <w:rFonts w:ascii="Times New Roman" w:eastAsia="Cambria" w:hAnsi="Times New Roman" w:cs="Times New Roman"/>
          <w:bCs/>
          <w:sz w:val="24"/>
          <w:szCs w:val="24"/>
        </w:rPr>
        <w:t>do</w:t>
      </w:r>
      <w:r w:rsidR="006E0DAA" w:rsidRPr="00607ECF">
        <w:rPr>
          <w:rFonts w:ascii="Times New Roman" w:eastAsia="Cambria" w:hAnsi="Times New Roman" w:cs="Times New Roman"/>
          <w:bCs/>
          <w:sz w:val="24"/>
          <w:szCs w:val="24"/>
        </w:rPr>
        <w:t xml:space="preserve"> </w:t>
      </w:r>
      <w:r w:rsidRPr="00607ECF">
        <w:rPr>
          <w:rFonts w:ascii="Times New Roman" w:eastAsia="Cambria" w:hAnsi="Times New Roman" w:cs="Times New Roman"/>
          <w:bCs/>
          <w:sz w:val="24"/>
          <w:szCs w:val="24"/>
        </w:rPr>
        <w:t>SWZ</w:t>
      </w:r>
      <w:r w:rsidR="006E0DAA" w:rsidRPr="00607ECF">
        <w:rPr>
          <w:rFonts w:ascii="Times New Roman" w:eastAsia="Cambria" w:hAnsi="Times New Roman" w:cs="Times New Roman"/>
          <w:bCs/>
          <w:sz w:val="24"/>
          <w:szCs w:val="24"/>
        </w:rPr>
        <w:t xml:space="preserve"> </w:t>
      </w:r>
      <w:r w:rsidRPr="00607ECF">
        <w:rPr>
          <w:rFonts w:ascii="Times New Roman" w:eastAsia="Cambria" w:hAnsi="Times New Roman" w:cs="Times New Roman"/>
          <w:bCs/>
          <w:sz w:val="24"/>
          <w:szCs w:val="24"/>
        </w:rPr>
        <w:t>–</w:t>
      </w:r>
      <w:r w:rsidR="006E0DAA" w:rsidRPr="00607ECF">
        <w:rPr>
          <w:rFonts w:ascii="Times New Roman" w:hAnsi="Times New Roman" w:cs="Times New Roman"/>
          <w:sz w:val="24"/>
          <w:szCs w:val="24"/>
        </w:rPr>
        <w:t xml:space="preserve"> </w:t>
      </w:r>
      <w:r w:rsidRPr="00607ECF">
        <w:rPr>
          <w:rFonts w:ascii="Times New Roman" w:hAnsi="Times New Roman" w:cs="Times New Roman"/>
          <w:sz w:val="24"/>
          <w:szCs w:val="24"/>
        </w:rPr>
        <w:t>Oświadczenie</w:t>
      </w:r>
      <w:r w:rsidR="006E0DAA" w:rsidRPr="00607ECF">
        <w:rPr>
          <w:rFonts w:ascii="Times New Roman" w:hAnsi="Times New Roman" w:cs="Times New Roman"/>
          <w:sz w:val="24"/>
          <w:szCs w:val="24"/>
        </w:rPr>
        <w:t xml:space="preserve"> </w:t>
      </w:r>
      <w:r w:rsidRPr="00607ECF">
        <w:rPr>
          <w:rFonts w:ascii="Times New Roman" w:hAnsi="Times New Roman" w:cs="Times New Roman"/>
          <w:sz w:val="24"/>
          <w:szCs w:val="24"/>
        </w:rPr>
        <w:t>Wykonawcy,</w:t>
      </w:r>
      <w:r w:rsidR="006E0DAA" w:rsidRPr="00607ECF">
        <w:rPr>
          <w:rFonts w:ascii="Times New Roman" w:hAnsi="Times New Roman" w:cs="Times New Roman"/>
          <w:sz w:val="24"/>
          <w:szCs w:val="24"/>
        </w:rPr>
        <w:t xml:space="preserve"> </w:t>
      </w:r>
      <w:r w:rsidRPr="00607ECF">
        <w:rPr>
          <w:rFonts w:ascii="Times New Roman" w:hAnsi="Times New Roman" w:cs="Times New Roman"/>
          <w:sz w:val="24"/>
          <w:szCs w:val="24"/>
        </w:rPr>
        <w:t>w</w:t>
      </w:r>
      <w:r w:rsidR="006E0DAA" w:rsidRPr="00607ECF">
        <w:rPr>
          <w:rFonts w:ascii="Times New Roman" w:hAnsi="Times New Roman" w:cs="Times New Roman"/>
          <w:sz w:val="24"/>
          <w:szCs w:val="24"/>
        </w:rPr>
        <w:t xml:space="preserve"> </w:t>
      </w:r>
      <w:r w:rsidRPr="00607ECF">
        <w:rPr>
          <w:rFonts w:ascii="Times New Roman" w:hAnsi="Times New Roman" w:cs="Times New Roman"/>
          <w:sz w:val="24"/>
          <w:szCs w:val="24"/>
        </w:rPr>
        <w:t>zakresie</w:t>
      </w:r>
      <w:r w:rsidR="006E0DAA" w:rsidRPr="00607ECF">
        <w:rPr>
          <w:rFonts w:ascii="Times New Roman" w:hAnsi="Times New Roman" w:cs="Times New Roman"/>
          <w:sz w:val="24"/>
          <w:szCs w:val="24"/>
        </w:rPr>
        <w:t xml:space="preserve"> </w:t>
      </w:r>
      <w:r w:rsidRPr="00607ECF">
        <w:rPr>
          <w:rFonts w:ascii="Times New Roman" w:hAnsi="Times New Roman" w:cs="Times New Roman"/>
          <w:sz w:val="24"/>
          <w:szCs w:val="24"/>
        </w:rPr>
        <w:t>art.</w:t>
      </w:r>
      <w:r w:rsidR="006E0DAA" w:rsidRPr="00607ECF">
        <w:rPr>
          <w:rFonts w:ascii="Times New Roman" w:hAnsi="Times New Roman" w:cs="Times New Roman"/>
          <w:sz w:val="24"/>
          <w:szCs w:val="24"/>
        </w:rPr>
        <w:t xml:space="preserve"> </w:t>
      </w:r>
      <w:r w:rsidRPr="00607ECF">
        <w:rPr>
          <w:rFonts w:ascii="Times New Roman" w:hAnsi="Times New Roman" w:cs="Times New Roman"/>
          <w:sz w:val="24"/>
          <w:szCs w:val="24"/>
        </w:rPr>
        <w:t>108</w:t>
      </w:r>
      <w:r w:rsidR="006E0DAA" w:rsidRPr="00607ECF">
        <w:rPr>
          <w:rFonts w:ascii="Times New Roman" w:hAnsi="Times New Roman" w:cs="Times New Roman"/>
          <w:sz w:val="24"/>
          <w:szCs w:val="24"/>
        </w:rPr>
        <w:t xml:space="preserve"> </w:t>
      </w:r>
      <w:r w:rsidRPr="00607ECF">
        <w:rPr>
          <w:rFonts w:ascii="Times New Roman" w:hAnsi="Times New Roman" w:cs="Times New Roman"/>
          <w:sz w:val="24"/>
          <w:szCs w:val="24"/>
        </w:rPr>
        <w:t>ust.</w:t>
      </w:r>
      <w:r w:rsidR="006E0DAA" w:rsidRPr="00607ECF">
        <w:rPr>
          <w:rFonts w:ascii="Times New Roman" w:hAnsi="Times New Roman" w:cs="Times New Roman"/>
          <w:sz w:val="24"/>
          <w:szCs w:val="24"/>
        </w:rPr>
        <w:t xml:space="preserve"> </w:t>
      </w:r>
      <w:r w:rsidRPr="00607ECF">
        <w:rPr>
          <w:rFonts w:ascii="Times New Roman" w:hAnsi="Times New Roman" w:cs="Times New Roman"/>
          <w:sz w:val="24"/>
          <w:szCs w:val="24"/>
        </w:rPr>
        <w:t>1</w:t>
      </w:r>
      <w:r w:rsidR="006E0DAA" w:rsidRPr="00607ECF">
        <w:rPr>
          <w:rFonts w:ascii="Times New Roman" w:hAnsi="Times New Roman" w:cs="Times New Roman"/>
          <w:sz w:val="24"/>
          <w:szCs w:val="24"/>
        </w:rPr>
        <w:t xml:space="preserve"> </w:t>
      </w:r>
      <w:r w:rsidRPr="00607ECF">
        <w:rPr>
          <w:rFonts w:ascii="Times New Roman" w:hAnsi="Times New Roman" w:cs="Times New Roman"/>
          <w:sz w:val="24"/>
          <w:szCs w:val="24"/>
        </w:rPr>
        <w:t>pkt</w:t>
      </w:r>
      <w:r w:rsidR="006E0DAA" w:rsidRPr="00607ECF">
        <w:rPr>
          <w:rFonts w:ascii="Times New Roman" w:hAnsi="Times New Roman" w:cs="Times New Roman"/>
          <w:sz w:val="24"/>
          <w:szCs w:val="24"/>
        </w:rPr>
        <w:t xml:space="preserve"> </w:t>
      </w:r>
      <w:r w:rsidRPr="00607ECF">
        <w:rPr>
          <w:rFonts w:ascii="Times New Roman" w:hAnsi="Times New Roman" w:cs="Times New Roman"/>
          <w:sz w:val="24"/>
          <w:szCs w:val="24"/>
        </w:rPr>
        <w:t>5</w:t>
      </w:r>
      <w:r w:rsidR="006E0DAA" w:rsidRPr="00607ECF">
        <w:rPr>
          <w:rFonts w:ascii="Times New Roman" w:hAnsi="Times New Roman" w:cs="Times New Roman"/>
          <w:sz w:val="24"/>
          <w:szCs w:val="24"/>
        </w:rPr>
        <w:t xml:space="preserve"> </w:t>
      </w:r>
      <w:r w:rsidRPr="00607ECF">
        <w:rPr>
          <w:rFonts w:ascii="Times New Roman" w:hAnsi="Times New Roman" w:cs="Times New Roman"/>
          <w:sz w:val="24"/>
          <w:szCs w:val="24"/>
        </w:rPr>
        <w:t>ustawy</w:t>
      </w:r>
      <w:r w:rsidR="006E0DAA" w:rsidRPr="00607ECF">
        <w:rPr>
          <w:rFonts w:ascii="Times New Roman" w:hAnsi="Times New Roman" w:cs="Times New Roman"/>
          <w:sz w:val="24"/>
          <w:szCs w:val="24"/>
        </w:rPr>
        <w:t xml:space="preserve"> </w:t>
      </w:r>
      <w:proofErr w:type="spellStart"/>
      <w:r w:rsidRPr="00607ECF">
        <w:rPr>
          <w:rFonts w:ascii="Times New Roman" w:hAnsi="Times New Roman" w:cs="Times New Roman"/>
          <w:sz w:val="24"/>
          <w:szCs w:val="24"/>
        </w:rPr>
        <w:t>Pzp</w:t>
      </w:r>
      <w:proofErr w:type="spellEnd"/>
      <w:r w:rsidR="006E0DAA" w:rsidRPr="00607ECF">
        <w:rPr>
          <w:rFonts w:ascii="Times New Roman" w:hAnsi="Times New Roman" w:cs="Times New Roman"/>
          <w:sz w:val="24"/>
          <w:szCs w:val="24"/>
        </w:rPr>
        <w:t xml:space="preserve"> </w:t>
      </w:r>
      <w:r w:rsidRPr="00607ECF">
        <w:rPr>
          <w:rFonts w:ascii="Times New Roman" w:hAnsi="Times New Roman" w:cs="Times New Roman"/>
          <w:sz w:val="24"/>
          <w:szCs w:val="24"/>
        </w:rPr>
        <w:t>o</w:t>
      </w:r>
      <w:r w:rsidR="006E0DAA" w:rsidRPr="00607ECF">
        <w:rPr>
          <w:rFonts w:ascii="Times New Roman" w:hAnsi="Times New Roman" w:cs="Times New Roman"/>
          <w:sz w:val="24"/>
          <w:szCs w:val="24"/>
        </w:rPr>
        <w:t xml:space="preserve"> </w:t>
      </w:r>
      <w:r w:rsidRPr="00607ECF">
        <w:rPr>
          <w:rFonts w:ascii="Times New Roman" w:hAnsi="Times New Roman" w:cs="Times New Roman"/>
          <w:sz w:val="24"/>
          <w:szCs w:val="24"/>
        </w:rPr>
        <w:t>braku</w:t>
      </w:r>
      <w:r w:rsidR="006E0DAA" w:rsidRPr="00607ECF">
        <w:rPr>
          <w:rFonts w:ascii="Times New Roman" w:hAnsi="Times New Roman" w:cs="Times New Roman"/>
          <w:sz w:val="24"/>
          <w:szCs w:val="24"/>
        </w:rPr>
        <w:t xml:space="preserve"> </w:t>
      </w:r>
      <w:r w:rsidRPr="00607ECF">
        <w:rPr>
          <w:rFonts w:ascii="Times New Roman" w:hAnsi="Times New Roman" w:cs="Times New Roman"/>
          <w:sz w:val="24"/>
          <w:szCs w:val="24"/>
        </w:rPr>
        <w:t>przynależności</w:t>
      </w:r>
      <w:r w:rsidR="006E0DAA" w:rsidRPr="00607ECF">
        <w:rPr>
          <w:rFonts w:ascii="Times New Roman" w:hAnsi="Times New Roman" w:cs="Times New Roman"/>
          <w:sz w:val="24"/>
          <w:szCs w:val="24"/>
        </w:rPr>
        <w:t xml:space="preserve"> </w:t>
      </w:r>
      <w:r w:rsidRPr="00607ECF">
        <w:rPr>
          <w:rFonts w:ascii="Times New Roman" w:hAnsi="Times New Roman" w:cs="Times New Roman"/>
          <w:sz w:val="24"/>
          <w:szCs w:val="24"/>
        </w:rPr>
        <w:t>do</w:t>
      </w:r>
      <w:r w:rsidR="006E0DAA" w:rsidRPr="00607ECF">
        <w:rPr>
          <w:rFonts w:ascii="Times New Roman" w:hAnsi="Times New Roman" w:cs="Times New Roman"/>
          <w:sz w:val="24"/>
          <w:szCs w:val="24"/>
        </w:rPr>
        <w:t xml:space="preserve"> </w:t>
      </w:r>
      <w:r w:rsidRPr="00607ECF">
        <w:rPr>
          <w:rFonts w:ascii="Times New Roman" w:hAnsi="Times New Roman" w:cs="Times New Roman"/>
          <w:sz w:val="24"/>
          <w:szCs w:val="24"/>
        </w:rPr>
        <w:t>tej</w:t>
      </w:r>
      <w:r w:rsidR="006E0DAA" w:rsidRPr="00607ECF">
        <w:rPr>
          <w:rFonts w:ascii="Times New Roman" w:hAnsi="Times New Roman" w:cs="Times New Roman"/>
          <w:sz w:val="24"/>
          <w:szCs w:val="24"/>
        </w:rPr>
        <w:t xml:space="preserve"> </w:t>
      </w:r>
      <w:r w:rsidRPr="00607ECF">
        <w:rPr>
          <w:rFonts w:ascii="Times New Roman" w:hAnsi="Times New Roman" w:cs="Times New Roman"/>
          <w:sz w:val="24"/>
          <w:szCs w:val="24"/>
        </w:rPr>
        <w:t>samej</w:t>
      </w:r>
      <w:r w:rsidR="006E0DAA" w:rsidRPr="00607ECF">
        <w:rPr>
          <w:rFonts w:ascii="Times New Roman" w:hAnsi="Times New Roman" w:cs="Times New Roman"/>
          <w:sz w:val="24"/>
          <w:szCs w:val="24"/>
        </w:rPr>
        <w:t xml:space="preserve"> </w:t>
      </w:r>
      <w:r w:rsidRPr="00607ECF">
        <w:rPr>
          <w:rFonts w:ascii="Times New Roman" w:hAnsi="Times New Roman" w:cs="Times New Roman"/>
          <w:sz w:val="24"/>
          <w:szCs w:val="24"/>
        </w:rPr>
        <w:t>grupy</w:t>
      </w:r>
      <w:r w:rsidR="006E0DAA" w:rsidRPr="00607ECF">
        <w:rPr>
          <w:rFonts w:ascii="Times New Roman" w:hAnsi="Times New Roman" w:cs="Times New Roman"/>
          <w:sz w:val="24"/>
          <w:szCs w:val="24"/>
        </w:rPr>
        <w:t xml:space="preserve"> </w:t>
      </w:r>
      <w:r w:rsidRPr="00607ECF">
        <w:rPr>
          <w:rFonts w:ascii="Times New Roman" w:hAnsi="Times New Roman" w:cs="Times New Roman"/>
          <w:sz w:val="24"/>
          <w:szCs w:val="24"/>
        </w:rPr>
        <w:t>kapitałowej,</w:t>
      </w:r>
    </w:p>
    <w:p w14:paraId="3C916644" w14:textId="77777777" w:rsidR="00071737" w:rsidRPr="00607ECF" w:rsidRDefault="00071737" w:rsidP="00885433">
      <w:pPr>
        <w:numPr>
          <w:ilvl w:val="0"/>
          <w:numId w:val="15"/>
        </w:numPr>
        <w:shd w:val="clear" w:color="auto" w:fill="FFFFFF"/>
        <w:spacing w:after="0"/>
        <w:ind w:left="284" w:right="-180" w:hanging="284"/>
        <w:jc w:val="both"/>
        <w:rPr>
          <w:rFonts w:ascii="Times New Roman" w:hAnsi="Times New Roman" w:cs="Times New Roman"/>
          <w:sz w:val="24"/>
          <w:szCs w:val="24"/>
        </w:rPr>
      </w:pPr>
      <w:r w:rsidRPr="00607ECF">
        <w:rPr>
          <w:rFonts w:ascii="Times New Roman" w:eastAsia="Cambria" w:hAnsi="Times New Roman" w:cs="Times New Roman"/>
          <w:bCs/>
          <w:sz w:val="24"/>
          <w:szCs w:val="24"/>
        </w:rPr>
        <w:t>Załącznik</w:t>
      </w:r>
      <w:r w:rsidR="006E0DAA" w:rsidRPr="00607ECF">
        <w:rPr>
          <w:rFonts w:ascii="Times New Roman" w:eastAsia="Cambria" w:hAnsi="Times New Roman" w:cs="Times New Roman"/>
          <w:bCs/>
          <w:sz w:val="24"/>
          <w:szCs w:val="24"/>
        </w:rPr>
        <w:t xml:space="preserve"> </w:t>
      </w:r>
      <w:r w:rsidRPr="00607ECF">
        <w:rPr>
          <w:rFonts w:ascii="Times New Roman" w:eastAsia="Cambria" w:hAnsi="Times New Roman" w:cs="Times New Roman"/>
          <w:bCs/>
          <w:sz w:val="24"/>
          <w:szCs w:val="24"/>
        </w:rPr>
        <w:t>Nr</w:t>
      </w:r>
      <w:r w:rsidR="006E0DAA" w:rsidRPr="00607ECF">
        <w:rPr>
          <w:rFonts w:ascii="Times New Roman" w:eastAsia="Cambria" w:hAnsi="Times New Roman" w:cs="Times New Roman"/>
          <w:bCs/>
          <w:sz w:val="24"/>
          <w:szCs w:val="24"/>
        </w:rPr>
        <w:t xml:space="preserve"> </w:t>
      </w:r>
      <w:r w:rsidRPr="00607ECF">
        <w:rPr>
          <w:rFonts w:ascii="Times New Roman" w:eastAsia="Cambria" w:hAnsi="Times New Roman" w:cs="Times New Roman"/>
          <w:bCs/>
          <w:sz w:val="24"/>
          <w:szCs w:val="24"/>
        </w:rPr>
        <w:t>7</w:t>
      </w:r>
      <w:r w:rsidR="006E0DAA" w:rsidRPr="00607ECF">
        <w:rPr>
          <w:rFonts w:ascii="Times New Roman" w:eastAsia="Cambria" w:hAnsi="Times New Roman" w:cs="Times New Roman"/>
          <w:bCs/>
          <w:sz w:val="24"/>
          <w:szCs w:val="24"/>
        </w:rPr>
        <w:t xml:space="preserve"> </w:t>
      </w:r>
      <w:r w:rsidRPr="00607ECF">
        <w:rPr>
          <w:rFonts w:ascii="Times New Roman" w:eastAsia="Cambria" w:hAnsi="Times New Roman" w:cs="Times New Roman"/>
          <w:bCs/>
          <w:sz w:val="24"/>
          <w:szCs w:val="24"/>
        </w:rPr>
        <w:t>do</w:t>
      </w:r>
      <w:r w:rsidR="006E0DAA" w:rsidRPr="00607ECF">
        <w:rPr>
          <w:rFonts w:ascii="Times New Roman" w:eastAsia="Cambria" w:hAnsi="Times New Roman" w:cs="Times New Roman"/>
          <w:bCs/>
          <w:sz w:val="24"/>
          <w:szCs w:val="24"/>
        </w:rPr>
        <w:t xml:space="preserve"> </w:t>
      </w:r>
      <w:r w:rsidRPr="00607ECF">
        <w:rPr>
          <w:rFonts w:ascii="Times New Roman" w:eastAsia="Cambria" w:hAnsi="Times New Roman" w:cs="Times New Roman"/>
          <w:bCs/>
          <w:sz w:val="24"/>
          <w:szCs w:val="24"/>
        </w:rPr>
        <w:t>SWZ</w:t>
      </w:r>
      <w:r w:rsidR="006E0DAA" w:rsidRPr="00607ECF">
        <w:rPr>
          <w:rFonts w:ascii="Times New Roman" w:eastAsia="Cambria" w:hAnsi="Times New Roman" w:cs="Times New Roman"/>
          <w:bCs/>
          <w:sz w:val="24"/>
          <w:szCs w:val="24"/>
        </w:rPr>
        <w:t xml:space="preserve"> </w:t>
      </w:r>
      <w:r w:rsidRPr="00607ECF">
        <w:rPr>
          <w:rFonts w:ascii="Times New Roman" w:eastAsia="Cambria" w:hAnsi="Times New Roman" w:cs="Times New Roman"/>
          <w:bCs/>
          <w:sz w:val="24"/>
          <w:szCs w:val="24"/>
        </w:rPr>
        <w:t>–</w:t>
      </w:r>
      <w:r w:rsidR="006E0DAA" w:rsidRPr="00607ECF">
        <w:rPr>
          <w:rFonts w:ascii="Times New Roman" w:hAnsi="Times New Roman" w:cs="Times New Roman"/>
          <w:sz w:val="24"/>
          <w:szCs w:val="24"/>
        </w:rPr>
        <w:t xml:space="preserve"> </w:t>
      </w:r>
      <w:r w:rsidRPr="00607ECF">
        <w:rPr>
          <w:rFonts w:ascii="Times New Roman" w:hAnsi="Times New Roman" w:cs="Times New Roman"/>
          <w:sz w:val="24"/>
          <w:szCs w:val="24"/>
        </w:rPr>
        <w:t>Projektowane</w:t>
      </w:r>
      <w:r w:rsidR="006E0DAA" w:rsidRPr="00607ECF">
        <w:rPr>
          <w:rFonts w:ascii="Times New Roman" w:hAnsi="Times New Roman" w:cs="Times New Roman"/>
          <w:sz w:val="24"/>
          <w:szCs w:val="24"/>
        </w:rPr>
        <w:t xml:space="preserve"> </w:t>
      </w:r>
      <w:r w:rsidRPr="00607ECF">
        <w:rPr>
          <w:rFonts w:ascii="Times New Roman" w:hAnsi="Times New Roman" w:cs="Times New Roman"/>
          <w:sz w:val="24"/>
          <w:szCs w:val="24"/>
        </w:rPr>
        <w:t>Postanowienia</w:t>
      </w:r>
      <w:r w:rsidR="006E0DAA" w:rsidRPr="00607ECF">
        <w:rPr>
          <w:rFonts w:ascii="Times New Roman" w:hAnsi="Times New Roman" w:cs="Times New Roman"/>
          <w:sz w:val="24"/>
          <w:szCs w:val="24"/>
        </w:rPr>
        <w:t xml:space="preserve"> </w:t>
      </w:r>
      <w:r w:rsidRPr="00607ECF">
        <w:rPr>
          <w:rFonts w:ascii="Times New Roman" w:hAnsi="Times New Roman" w:cs="Times New Roman"/>
          <w:sz w:val="24"/>
          <w:szCs w:val="24"/>
        </w:rPr>
        <w:t>Umowy,</w:t>
      </w:r>
    </w:p>
    <w:p w14:paraId="310D0E5A" w14:textId="77777777" w:rsidR="00071737" w:rsidRPr="00607ECF" w:rsidRDefault="00071737" w:rsidP="00885433">
      <w:pPr>
        <w:pStyle w:val="Listapunktowana"/>
        <w:numPr>
          <w:ilvl w:val="0"/>
          <w:numId w:val="15"/>
        </w:numPr>
        <w:shd w:val="clear" w:color="auto" w:fill="FFFFFF"/>
        <w:spacing w:after="0"/>
        <w:ind w:left="284" w:hanging="284"/>
        <w:jc w:val="both"/>
        <w:rPr>
          <w:rFonts w:ascii="Times New Roman" w:hAnsi="Times New Roman" w:cs="Times New Roman"/>
          <w:sz w:val="24"/>
          <w:szCs w:val="24"/>
        </w:rPr>
      </w:pPr>
      <w:r w:rsidRPr="00607ECF">
        <w:rPr>
          <w:rFonts w:ascii="Times New Roman" w:eastAsia="Times New Roman" w:hAnsi="Times New Roman" w:cs="Times New Roman"/>
          <w:sz w:val="24"/>
          <w:szCs w:val="24"/>
        </w:rPr>
        <w:t>Załącznik</w:t>
      </w:r>
      <w:r w:rsidR="006E0DAA" w:rsidRPr="00607ECF">
        <w:rPr>
          <w:rFonts w:ascii="Times New Roman" w:eastAsia="Times New Roman" w:hAnsi="Times New Roman" w:cs="Times New Roman"/>
          <w:sz w:val="24"/>
          <w:szCs w:val="24"/>
        </w:rPr>
        <w:t xml:space="preserve"> </w:t>
      </w:r>
      <w:r w:rsidRPr="00607ECF">
        <w:rPr>
          <w:rFonts w:ascii="Times New Roman" w:eastAsia="Times New Roman" w:hAnsi="Times New Roman" w:cs="Times New Roman"/>
          <w:sz w:val="24"/>
          <w:szCs w:val="24"/>
        </w:rPr>
        <w:t>nr</w:t>
      </w:r>
      <w:r w:rsidR="006E0DAA" w:rsidRPr="00607ECF">
        <w:rPr>
          <w:rFonts w:ascii="Times New Roman" w:eastAsia="Times New Roman" w:hAnsi="Times New Roman" w:cs="Times New Roman"/>
          <w:sz w:val="24"/>
          <w:szCs w:val="24"/>
        </w:rPr>
        <w:t xml:space="preserve"> </w:t>
      </w:r>
      <w:r w:rsidRPr="00607ECF">
        <w:rPr>
          <w:rFonts w:ascii="Times New Roman" w:eastAsia="Times New Roman" w:hAnsi="Times New Roman" w:cs="Times New Roman"/>
          <w:sz w:val="24"/>
          <w:szCs w:val="24"/>
        </w:rPr>
        <w:t>7A</w:t>
      </w:r>
      <w:r w:rsidR="006E0DAA" w:rsidRPr="00607ECF">
        <w:rPr>
          <w:rFonts w:ascii="Times New Roman" w:eastAsia="Times New Roman" w:hAnsi="Times New Roman" w:cs="Times New Roman"/>
          <w:sz w:val="24"/>
          <w:szCs w:val="24"/>
        </w:rPr>
        <w:t xml:space="preserve"> </w:t>
      </w:r>
      <w:r w:rsidRPr="00607ECF">
        <w:rPr>
          <w:rFonts w:ascii="Times New Roman" w:eastAsia="Times New Roman" w:hAnsi="Times New Roman" w:cs="Times New Roman"/>
          <w:sz w:val="24"/>
          <w:szCs w:val="24"/>
        </w:rPr>
        <w:t>do</w:t>
      </w:r>
      <w:r w:rsidR="006E0DAA" w:rsidRPr="00607ECF">
        <w:rPr>
          <w:rFonts w:ascii="Times New Roman" w:eastAsia="Times New Roman" w:hAnsi="Times New Roman" w:cs="Times New Roman"/>
          <w:sz w:val="24"/>
          <w:szCs w:val="24"/>
        </w:rPr>
        <w:t xml:space="preserve"> </w:t>
      </w:r>
      <w:r w:rsidRPr="00607ECF">
        <w:rPr>
          <w:rFonts w:ascii="Times New Roman" w:eastAsia="Times New Roman" w:hAnsi="Times New Roman" w:cs="Times New Roman"/>
          <w:sz w:val="24"/>
          <w:szCs w:val="24"/>
        </w:rPr>
        <w:t>SIWZ</w:t>
      </w:r>
      <w:r w:rsidR="006E0DAA" w:rsidRPr="00607ECF">
        <w:rPr>
          <w:rFonts w:ascii="Times New Roman" w:eastAsia="Times New Roman" w:hAnsi="Times New Roman" w:cs="Times New Roman"/>
          <w:sz w:val="24"/>
          <w:szCs w:val="24"/>
        </w:rPr>
        <w:t xml:space="preserve"> </w:t>
      </w:r>
      <w:r w:rsidRPr="00607ECF">
        <w:rPr>
          <w:rFonts w:ascii="Times New Roman" w:eastAsia="Times New Roman" w:hAnsi="Times New Roman" w:cs="Times New Roman"/>
          <w:sz w:val="24"/>
          <w:szCs w:val="24"/>
        </w:rPr>
        <w:t>–</w:t>
      </w:r>
      <w:r w:rsidR="006E0DAA" w:rsidRPr="00607ECF">
        <w:rPr>
          <w:rFonts w:ascii="Times New Roman" w:eastAsia="Times New Roman" w:hAnsi="Times New Roman" w:cs="Times New Roman"/>
          <w:sz w:val="24"/>
          <w:szCs w:val="24"/>
        </w:rPr>
        <w:t xml:space="preserve"> </w:t>
      </w:r>
      <w:r w:rsidRPr="00607ECF">
        <w:rPr>
          <w:rFonts w:ascii="Times New Roman" w:eastAsia="Times New Roman" w:hAnsi="Times New Roman" w:cs="Times New Roman"/>
          <w:sz w:val="24"/>
          <w:szCs w:val="24"/>
        </w:rPr>
        <w:t>Umowa</w:t>
      </w:r>
      <w:r w:rsidR="006E0DAA" w:rsidRPr="00607ECF">
        <w:rPr>
          <w:rFonts w:ascii="Times New Roman" w:eastAsia="Times New Roman" w:hAnsi="Times New Roman" w:cs="Times New Roman"/>
          <w:sz w:val="24"/>
          <w:szCs w:val="24"/>
        </w:rPr>
        <w:t xml:space="preserve"> </w:t>
      </w:r>
      <w:r w:rsidRPr="00607ECF">
        <w:rPr>
          <w:rFonts w:ascii="Times New Roman" w:eastAsia="Times New Roman" w:hAnsi="Times New Roman" w:cs="Times New Roman"/>
          <w:sz w:val="24"/>
          <w:szCs w:val="24"/>
        </w:rPr>
        <w:t>powierzenia</w:t>
      </w:r>
      <w:r w:rsidR="006E0DAA" w:rsidRPr="00607ECF">
        <w:rPr>
          <w:rFonts w:ascii="Times New Roman" w:eastAsia="Times New Roman" w:hAnsi="Times New Roman" w:cs="Times New Roman"/>
          <w:sz w:val="24"/>
          <w:szCs w:val="24"/>
        </w:rPr>
        <w:t xml:space="preserve"> </w:t>
      </w:r>
      <w:r w:rsidRPr="00607ECF">
        <w:rPr>
          <w:rFonts w:ascii="Times New Roman" w:eastAsia="Times New Roman" w:hAnsi="Times New Roman" w:cs="Times New Roman"/>
          <w:sz w:val="24"/>
          <w:szCs w:val="24"/>
        </w:rPr>
        <w:t>przetwarzania</w:t>
      </w:r>
      <w:r w:rsidR="006E0DAA" w:rsidRPr="00607ECF">
        <w:rPr>
          <w:rFonts w:ascii="Times New Roman" w:eastAsia="Times New Roman" w:hAnsi="Times New Roman" w:cs="Times New Roman"/>
          <w:sz w:val="24"/>
          <w:szCs w:val="24"/>
        </w:rPr>
        <w:t xml:space="preserve"> </w:t>
      </w:r>
      <w:r w:rsidRPr="00607ECF">
        <w:rPr>
          <w:rFonts w:ascii="Times New Roman" w:eastAsia="Times New Roman" w:hAnsi="Times New Roman" w:cs="Times New Roman"/>
          <w:sz w:val="24"/>
          <w:szCs w:val="24"/>
        </w:rPr>
        <w:t>danych</w:t>
      </w:r>
      <w:r w:rsidR="006E0DAA" w:rsidRPr="00607ECF">
        <w:rPr>
          <w:rFonts w:ascii="Times New Roman" w:eastAsia="Times New Roman" w:hAnsi="Times New Roman" w:cs="Times New Roman"/>
          <w:sz w:val="24"/>
          <w:szCs w:val="24"/>
        </w:rPr>
        <w:t xml:space="preserve"> </w:t>
      </w:r>
      <w:r w:rsidRPr="00607ECF">
        <w:rPr>
          <w:rFonts w:ascii="Times New Roman" w:eastAsia="Times New Roman" w:hAnsi="Times New Roman" w:cs="Times New Roman"/>
          <w:sz w:val="24"/>
          <w:szCs w:val="24"/>
        </w:rPr>
        <w:t>osobowych,</w:t>
      </w:r>
    </w:p>
    <w:p w14:paraId="5CEC6FC1" w14:textId="77777777" w:rsidR="00F60061" w:rsidRDefault="00071737" w:rsidP="00885433">
      <w:pPr>
        <w:pStyle w:val="Listapunktowana"/>
        <w:numPr>
          <w:ilvl w:val="0"/>
          <w:numId w:val="15"/>
        </w:numPr>
        <w:shd w:val="clear" w:color="auto" w:fill="FFFFFF"/>
        <w:spacing w:after="0"/>
        <w:ind w:left="284" w:hanging="284"/>
        <w:jc w:val="both"/>
        <w:rPr>
          <w:rFonts w:ascii="Times New Roman" w:hAnsi="Times New Roman" w:cs="Times New Roman"/>
          <w:sz w:val="24"/>
          <w:szCs w:val="24"/>
        </w:rPr>
      </w:pPr>
      <w:r w:rsidRPr="00607ECF">
        <w:rPr>
          <w:rFonts w:ascii="Times New Roman" w:eastAsia="Times New Roman" w:hAnsi="Times New Roman" w:cs="Times New Roman"/>
          <w:sz w:val="24"/>
          <w:szCs w:val="24"/>
        </w:rPr>
        <w:t>Załącznik</w:t>
      </w:r>
      <w:r w:rsidR="006E0DAA" w:rsidRPr="00607ECF">
        <w:rPr>
          <w:rFonts w:ascii="Times New Roman" w:eastAsia="Times New Roman" w:hAnsi="Times New Roman" w:cs="Times New Roman"/>
          <w:sz w:val="24"/>
          <w:szCs w:val="24"/>
        </w:rPr>
        <w:t xml:space="preserve"> </w:t>
      </w:r>
      <w:r w:rsidRPr="00607ECF">
        <w:rPr>
          <w:rFonts w:ascii="Times New Roman" w:eastAsia="Times New Roman" w:hAnsi="Times New Roman" w:cs="Times New Roman"/>
          <w:sz w:val="24"/>
          <w:szCs w:val="24"/>
        </w:rPr>
        <w:t>nr</w:t>
      </w:r>
      <w:r w:rsidR="006E0DAA" w:rsidRPr="00607ECF">
        <w:rPr>
          <w:rFonts w:ascii="Times New Roman" w:eastAsia="Times New Roman" w:hAnsi="Times New Roman" w:cs="Times New Roman"/>
          <w:sz w:val="24"/>
          <w:szCs w:val="24"/>
        </w:rPr>
        <w:t xml:space="preserve"> </w:t>
      </w:r>
      <w:r w:rsidRPr="00607ECF">
        <w:rPr>
          <w:rFonts w:ascii="Times New Roman" w:eastAsia="Times New Roman" w:hAnsi="Times New Roman" w:cs="Times New Roman"/>
          <w:sz w:val="24"/>
          <w:szCs w:val="24"/>
        </w:rPr>
        <w:t>7B</w:t>
      </w:r>
      <w:r w:rsidR="006E0DAA" w:rsidRPr="00607ECF">
        <w:rPr>
          <w:rFonts w:ascii="Times New Roman" w:eastAsia="Times New Roman" w:hAnsi="Times New Roman" w:cs="Times New Roman"/>
          <w:sz w:val="24"/>
          <w:szCs w:val="24"/>
        </w:rPr>
        <w:t xml:space="preserve"> </w:t>
      </w:r>
      <w:r w:rsidRPr="00607ECF">
        <w:rPr>
          <w:rFonts w:ascii="Times New Roman" w:eastAsia="Times New Roman" w:hAnsi="Times New Roman" w:cs="Times New Roman"/>
          <w:sz w:val="24"/>
          <w:szCs w:val="24"/>
        </w:rPr>
        <w:t>do</w:t>
      </w:r>
      <w:r w:rsidR="006E0DAA" w:rsidRPr="00607ECF">
        <w:rPr>
          <w:rFonts w:ascii="Times New Roman" w:eastAsia="Times New Roman" w:hAnsi="Times New Roman" w:cs="Times New Roman"/>
          <w:sz w:val="24"/>
          <w:szCs w:val="24"/>
        </w:rPr>
        <w:t xml:space="preserve"> </w:t>
      </w:r>
      <w:r w:rsidRPr="00607ECF">
        <w:rPr>
          <w:rFonts w:ascii="Times New Roman" w:eastAsia="Times New Roman" w:hAnsi="Times New Roman" w:cs="Times New Roman"/>
          <w:sz w:val="24"/>
          <w:szCs w:val="24"/>
        </w:rPr>
        <w:t>SIWZ</w:t>
      </w:r>
      <w:r w:rsidR="006E0DAA" w:rsidRPr="00607ECF">
        <w:rPr>
          <w:rFonts w:ascii="Times New Roman" w:eastAsia="Times New Roman" w:hAnsi="Times New Roman" w:cs="Times New Roman"/>
          <w:sz w:val="24"/>
          <w:szCs w:val="24"/>
        </w:rPr>
        <w:t xml:space="preserve"> </w:t>
      </w:r>
      <w:r w:rsidRPr="00607ECF">
        <w:rPr>
          <w:rFonts w:ascii="Times New Roman" w:eastAsia="Times New Roman" w:hAnsi="Times New Roman" w:cs="Times New Roman"/>
          <w:sz w:val="24"/>
          <w:szCs w:val="24"/>
        </w:rPr>
        <w:t>–</w:t>
      </w:r>
      <w:r w:rsidR="006E0DAA" w:rsidRPr="00607ECF">
        <w:rPr>
          <w:rFonts w:ascii="Times New Roman" w:eastAsia="Times New Roman" w:hAnsi="Times New Roman" w:cs="Times New Roman"/>
          <w:sz w:val="24"/>
          <w:szCs w:val="24"/>
        </w:rPr>
        <w:t xml:space="preserve"> </w:t>
      </w:r>
      <w:r w:rsidRPr="00607ECF">
        <w:rPr>
          <w:rFonts w:ascii="Times New Roman" w:eastAsia="Times New Roman" w:hAnsi="Times New Roman" w:cs="Times New Roman"/>
          <w:sz w:val="24"/>
          <w:szCs w:val="24"/>
        </w:rPr>
        <w:t>Ankieta,</w:t>
      </w:r>
    </w:p>
    <w:p w14:paraId="75882FE1" w14:textId="77777777" w:rsidR="00071737" w:rsidRPr="00F60061" w:rsidRDefault="00071737" w:rsidP="00885433">
      <w:pPr>
        <w:pStyle w:val="Listapunktowana"/>
        <w:numPr>
          <w:ilvl w:val="0"/>
          <w:numId w:val="15"/>
        </w:numPr>
        <w:shd w:val="clear" w:color="auto" w:fill="FFFFFF"/>
        <w:spacing w:after="0"/>
        <w:ind w:left="284" w:hanging="284"/>
        <w:jc w:val="both"/>
        <w:rPr>
          <w:rFonts w:ascii="Times New Roman" w:hAnsi="Times New Roman" w:cs="Times New Roman"/>
          <w:sz w:val="24"/>
          <w:szCs w:val="24"/>
        </w:rPr>
      </w:pPr>
      <w:r w:rsidRPr="00F60061">
        <w:rPr>
          <w:rFonts w:ascii="Times New Roman" w:hAnsi="Times New Roman" w:cs="Times New Roman"/>
          <w:sz w:val="24"/>
          <w:szCs w:val="24"/>
        </w:rPr>
        <w:t>Załącznik</w:t>
      </w:r>
      <w:r w:rsidR="006E0DAA" w:rsidRPr="00F60061">
        <w:rPr>
          <w:rFonts w:ascii="Times New Roman" w:hAnsi="Times New Roman" w:cs="Times New Roman"/>
          <w:sz w:val="24"/>
          <w:szCs w:val="24"/>
        </w:rPr>
        <w:t xml:space="preserve"> </w:t>
      </w:r>
      <w:r w:rsidRPr="00F60061">
        <w:rPr>
          <w:rFonts w:ascii="Times New Roman" w:hAnsi="Times New Roman" w:cs="Times New Roman"/>
          <w:sz w:val="24"/>
          <w:szCs w:val="24"/>
        </w:rPr>
        <w:t>Nr</w:t>
      </w:r>
      <w:r w:rsidR="006E0DAA" w:rsidRPr="00F60061">
        <w:rPr>
          <w:rFonts w:ascii="Times New Roman" w:hAnsi="Times New Roman" w:cs="Times New Roman"/>
          <w:sz w:val="24"/>
          <w:szCs w:val="24"/>
        </w:rPr>
        <w:t xml:space="preserve"> </w:t>
      </w:r>
      <w:r w:rsidRPr="00F60061">
        <w:rPr>
          <w:rFonts w:ascii="Times New Roman" w:hAnsi="Times New Roman" w:cs="Times New Roman"/>
          <w:sz w:val="24"/>
          <w:szCs w:val="24"/>
        </w:rPr>
        <w:t>8</w:t>
      </w:r>
      <w:r w:rsidR="006E0DAA" w:rsidRPr="00F60061">
        <w:rPr>
          <w:rFonts w:ascii="Times New Roman" w:hAnsi="Times New Roman" w:cs="Times New Roman"/>
          <w:sz w:val="24"/>
          <w:szCs w:val="24"/>
        </w:rPr>
        <w:t xml:space="preserve"> </w:t>
      </w:r>
      <w:r w:rsidRPr="00F60061">
        <w:rPr>
          <w:rFonts w:ascii="Times New Roman" w:hAnsi="Times New Roman" w:cs="Times New Roman"/>
          <w:sz w:val="24"/>
          <w:szCs w:val="24"/>
        </w:rPr>
        <w:t>do</w:t>
      </w:r>
      <w:r w:rsidR="006E0DAA" w:rsidRPr="00F60061">
        <w:rPr>
          <w:rFonts w:ascii="Times New Roman" w:hAnsi="Times New Roman" w:cs="Times New Roman"/>
          <w:sz w:val="24"/>
          <w:szCs w:val="24"/>
        </w:rPr>
        <w:t xml:space="preserve"> </w:t>
      </w:r>
      <w:r w:rsidRPr="00F60061">
        <w:rPr>
          <w:rFonts w:ascii="Times New Roman" w:hAnsi="Times New Roman" w:cs="Times New Roman"/>
          <w:sz w:val="24"/>
          <w:szCs w:val="24"/>
        </w:rPr>
        <w:t>SWZ</w:t>
      </w:r>
      <w:r w:rsidR="006E0DAA" w:rsidRPr="00F60061">
        <w:rPr>
          <w:rFonts w:ascii="Times New Roman" w:hAnsi="Times New Roman" w:cs="Times New Roman"/>
          <w:sz w:val="24"/>
          <w:szCs w:val="24"/>
        </w:rPr>
        <w:t xml:space="preserve"> </w:t>
      </w:r>
      <w:r w:rsidRPr="00F60061">
        <w:rPr>
          <w:rFonts w:ascii="Times New Roman" w:hAnsi="Times New Roman" w:cs="Times New Roman"/>
          <w:bCs/>
          <w:sz w:val="24"/>
          <w:szCs w:val="24"/>
        </w:rPr>
        <w:t>–</w:t>
      </w:r>
      <w:r w:rsidR="006E0DAA" w:rsidRPr="00F60061">
        <w:rPr>
          <w:rFonts w:ascii="Times New Roman" w:hAnsi="Times New Roman" w:cs="Times New Roman"/>
          <w:sz w:val="24"/>
          <w:szCs w:val="24"/>
        </w:rPr>
        <w:t xml:space="preserve"> </w:t>
      </w:r>
      <w:r w:rsidRPr="00F60061">
        <w:rPr>
          <w:rFonts w:ascii="Times New Roman" w:hAnsi="Times New Roman" w:cs="Times New Roman"/>
          <w:sz w:val="24"/>
          <w:szCs w:val="24"/>
        </w:rPr>
        <w:t>Gwarancja</w:t>
      </w:r>
      <w:r w:rsidR="006E0DAA" w:rsidRPr="00F60061">
        <w:rPr>
          <w:rFonts w:ascii="Times New Roman" w:hAnsi="Times New Roman" w:cs="Times New Roman"/>
          <w:sz w:val="24"/>
          <w:szCs w:val="24"/>
        </w:rPr>
        <w:t xml:space="preserve"> </w:t>
      </w:r>
      <w:r w:rsidRPr="00F60061">
        <w:rPr>
          <w:rFonts w:ascii="Times New Roman" w:hAnsi="Times New Roman" w:cs="Times New Roman"/>
          <w:sz w:val="24"/>
          <w:szCs w:val="24"/>
        </w:rPr>
        <w:t>zabezpieczenia</w:t>
      </w:r>
      <w:r w:rsidR="006E0DAA" w:rsidRPr="00F60061">
        <w:rPr>
          <w:rFonts w:ascii="Times New Roman" w:hAnsi="Times New Roman" w:cs="Times New Roman"/>
          <w:sz w:val="24"/>
          <w:szCs w:val="24"/>
        </w:rPr>
        <w:t xml:space="preserve"> </w:t>
      </w:r>
      <w:r w:rsidRPr="00F60061">
        <w:rPr>
          <w:rFonts w:ascii="Times New Roman" w:hAnsi="Times New Roman" w:cs="Times New Roman"/>
          <w:sz w:val="24"/>
          <w:szCs w:val="24"/>
        </w:rPr>
        <w:t>należytego</w:t>
      </w:r>
      <w:r w:rsidR="006E0DAA" w:rsidRPr="00F60061">
        <w:rPr>
          <w:rFonts w:ascii="Times New Roman" w:hAnsi="Times New Roman" w:cs="Times New Roman"/>
          <w:sz w:val="24"/>
          <w:szCs w:val="24"/>
        </w:rPr>
        <w:t xml:space="preserve"> </w:t>
      </w:r>
      <w:r w:rsidRPr="00F60061">
        <w:rPr>
          <w:rFonts w:ascii="Times New Roman" w:hAnsi="Times New Roman" w:cs="Times New Roman"/>
          <w:sz w:val="24"/>
          <w:szCs w:val="24"/>
        </w:rPr>
        <w:t>wykonania</w:t>
      </w:r>
      <w:r w:rsidR="006E0DAA" w:rsidRPr="00F60061">
        <w:rPr>
          <w:rFonts w:ascii="Times New Roman" w:hAnsi="Times New Roman" w:cs="Times New Roman"/>
          <w:sz w:val="24"/>
          <w:szCs w:val="24"/>
        </w:rPr>
        <w:t xml:space="preserve"> </w:t>
      </w:r>
      <w:r w:rsidRPr="00F60061">
        <w:rPr>
          <w:rFonts w:ascii="Times New Roman" w:hAnsi="Times New Roman" w:cs="Times New Roman"/>
          <w:sz w:val="24"/>
          <w:szCs w:val="24"/>
        </w:rPr>
        <w:t>umowy,</w:t>
      </w:r>
    </w:p>
    <w:p w14:paraId="04A1B2BE" w14:textId="77777777" w:rsidR="00F86F4A" w:rsidRPr="00607ECF" w:rsidRDefault="00071737" w:rsidP="00885433">
      <w:pPr>
        <w:pStyle w:val="Listapunktowana"/>
        <w:numPr>
          <w:ilvl w:val="0"/>
          <w:numId w:val="15"/>
        </w:numPr>
        <w:shd w:val="clear" w:color="auto" w:fill="FFFFFF"/>
        <w:spacing w:after="0"/>
        <w:jc w:val="both"/>
        <w:rPr>
          <w:rFonts w:ascii="Times New Roman" w:hAnsi="Times New Roman" w:cs="Times New Roman"/>
          <w:sz w:val="24"/>
          <w:szCs w:val="24"/>
        </w:rPr>
      </w:pPr>
      <w:r w:rsidRPr="00607ECF">
        <w:rPr>
          <w:rFonts w:ascii="Times New Roman" w:hAnsi="Times New Roman" w:cs="Times New Roman"/>
          <w:sz w:val="24"/>
          <w:szCs w:val="24"/>
        </w:rPr>
        <w:t>Załącznik</w:t>
      </w:r>
      <w:r w:rsidR="006E0DAA" w:rsidRPr="00607ECF">
        <w:rPr>
          <w:rFonts w:ascii="Times New Roman" w:hAnsi="Times New Roman" w:cs="Times New Roman"/>
          <w:sz w:val="24"/>
          <w:szCs w:val="24"/>
        </w:rPr>
        <w:t xml:space="preserve"> </w:t>
      </w:r>
      <w:r w:rsidRPr="00607ECF">
        <w:rPr>
          <w:rFonts w:ascii="Times New Roman" w:hAnsi="Times New Roman" w:cs="Times New Roman"/>
          <w:sz w:val="24"/>
          <w:szCs w:val="24"/>
        </w:rPr>
        <w:t>Nr</w:t>
      </w:r>
      <w:r w:rsidR="006E0DAA" w:rsidRPr="00607ECF">
        <w:rPr>
          <w:rFonts w:ascii="Times New Roman" w:hAnsi="Times New Roman" w:cs="Times New Roman"/>
          <w:sz w:val="24"/>
          <w:szCs w:val="24"/>
        </w:rPr>
        <w:t xml:space="preserve"> </w:t>
      </w:r>
      <w:r w:rsidRPr="00607ECF">
        <w:rPr>
          <w:rFonts w:ascii="Times New Roman" w:hAnsi="Times New Roman" w:cs="Times New Roman"/>
          <w:sz w:val="24"/>
          <w:szCs w:val="24"/>
        </w:rPr>
        <w:t>9</w:t>
      </w:r>
      <w:r w:rsidR="006E0DAA" w:rsidRPr="00607ECF">
        <w:rPr>
          <w:rFonts w:ascii="Times New Roman" w:hAnsi="Times New Roman" w:cs="Times New Roman"/>
          <w:sz w:val="24"/>
          <w:szCs w:val="24"/>
        </w:rPr>
        <w:t xml:space="preserve"> </w:t>
      </w:r>
      <w:r w:rsidRPr="00607ECF">
        <w:rPr>
          <w:rFonts w:ascii="Times New Roman" w:hAnsi="Times New Roman" w:cs="Times New Roman"/>
          <w:sz w:val="24"/>
          <w:szCs w:val="24"/>
        </w:rPr>
        <w:t>do</w:t>
      </w:r>
      <w:r w:rsidR="006E0DAA" w:rsidRPr="00607ECF">
        <w:rPr>
          <w:rFonts w:ascii="Times New Roman" w:hAnsi="Times New Roman" w:cs="Times New Roman"/>
          <w:sz w:val="24"/>
          <w:szCs w:val="24"/>
        </w:rPr>
        <w:t xml:space="preserve"> </w:t>
      </w:r>
      <w:r w:rsidRPr="00607ECF">
        <w:rPr>
          <w:rFonts w:ascii="Times New Roman" w:hAnsi="Times New Roman" w:cs="Times New Roman"/>
          <w:sz w:val="24"/>
          <w:szCs w:val="24"/>
        </w:rPr>
        <w:t>SWZ</w:t>
      </w:r>
      <w:r w:rsidR="006E0DAA" w:rsidRPr="00607ECF">
        <w:rPr>
          <w:rFonts w:ascii="Times New Roman" w:hAnsi="Times New Roman" w:cs="Times New Roman"/>
          <w:sz w:val="24"/>
          <w:szCs w:val="24"/>
        </w:rPr>
        <w:t xml:space="preserve"> </w:t>
      </w:r>
      <w:r w:rsidRPr="00607ECF">
        <w:rPr>
          <w:rFonts w:ascii="Times New Roman" w:hAnsi="Times New Roman" w:cs="Times New Roman"/>
          <w:bCs/>
          <w:sz w:val="24"/>
          <w:szCs w:val="24"/>
        </w:rPr>
        <w:t>–</w:t>
      </w:r>
      <w:r w:rsidR="006E0DAA" w:rsidRPr="00607ECF">
        <w:rPr>
          <w:rFonts w:ascii="Times New Roman" w:hAnsi="Times New Roman" w:cs="Times New Roman"/>
          <w:sz w:val="24"/>
          <w:szCs w:val="24"/>
        </w:rPr>
        <w:t xml:space="preserve"> </w:t>
      </w:r>
      <w:r w:rsidRPr="00607ECF">
        <w:rPr>
          <w:rFonts w:ascii="Times New Roman" w:hAnsi="Times New Roman" w:cs="Times New Roman"/>
          <w:sz w:val="24"/>
          <w:szCs w:val="24"/>
        </w:rPr>
        <w:t>Klauzula</w:t>
      </w:r>
      <w:r w:rsidR="006E0DAA" w:rsidRPr="00607ECF">
        <w:rPr>
          <w:rFonts w:ascii="Times New Roman" w:hAnsi="Times New Roman" w:cs="Times New Roman"/>
          <w:sz w:val="24"/>
          <w:szCs w:val="24"/>
        </w:rPr>
        <w:t xml:space="preserve"> </w:t>
      </w:r>
      <w:r w:rsidRPr="00607ECF">
        <w:rPr>
          <w:rFonts w:ascii="Times New Roman" w:hAnsi="Times New Roman" w:cs="Times New Roman"/>
          <w:sz w:val="24"/>
          <w:szCs w:val="24"/>
        </w:rPr>
        <w:t>informacyjna</w:t>
      </w:r>
      <w:r w:rsidR="006E0DAA" w:rsidRPr="00607ECF">
        <w:rPr>
          <w:rFonts w:ascii="Times New Roman" w:hAnsi="Times New Roman" w:cs="Times New Roman"/>
          <w:sz w:val="24"/>
          <w:szCs w:val="24"/>
        </w:rPr>
        <w:t xml:space="preserve"> </w:t>
      </w:r>
      <w:r w:rsidRPr="00607ECF">
        <w:rPr>
          <w:rFonts w:ascii="Times New Roman" w:hAnsi="Times New Roman" w:cs="Times New Roman"/>
          <w:sz w:val="24"/>
          <w:szCs w:val="24"/>
        </w:rPr>
        <w:t>z</w:t>
      </w:r>
      <w:r w:rsidR="006E0DAA" w:rsidRPr="00607ECF">
        <w:rPr>
          <w:rFonts w:ascii="Times New Roman" w:hAnsi="Times New Roman" w:cs="Times New Roman"/>
          <w:sz w:val="24"/>
          <w:szCs w:val="24"/>
        </w:rPr>
        <w:t xml:space="preserve"> </w:t>
      </w:r>
      <w:r w:rsidRPr="00607ECF">
        <w:rPr>
          <w:rFonts w:ascii="Times New Roman" w:hAnsi="Times New Roman" w:cs="Times New Roman"/>
          <w:sz w:val="24"/>
          <w:szCs w:val="24"/>
        </w:rPr>
        <w:t>art.</w:t>
      </w:r>
      <w:r w:rsidR="006E0DAA" w:rsidRPr="00607ECF">
        <w:rPr>
          <w:rFonts w:ascii="Times New Roman" w:hAnsi="Times New Roman" w:cs="Times New Roman"/>
          <w:sz w:val="24"/>
          <w:szCs w:val="24"/>
        </w:rPr>
        <w:t xml:space="preserve"> </w:t>
      </w:r>
      <w:r w:rsidRPr="00607ECF">
        <w:rPr>
          <w:rFonts w:ascii="Times New Roman" w:hAnsi="Times New Roman" w:cs="Times New Roman"/>
          <w:sz w:val="24"/>
          <w:szCs w:val="24"/>
        </w:rPr>
        <w:t>13</w:t>
      </w:r>
      <w:r w:rsidR="006E0DAA" w:rsidRPr="00607ECF">
        <w:rPr>
          <w:rFonts w:ascii="Times New Roman" w:hAnsi="Times New Roman" w:cs="Times New Roman"/>
          <w:sz w:val="24"/>
          <w:szCs w:val="24"/>
        </w:rPr>
        <w:t xml:space="preserve"> </w:t>
      </w:r>
      <w:r w:rsidRPr="00607ECF">
        <w:rPr>
          <w:rFonts w:ascii="Times New Roman" w:hAnsi="Times New Roman" w:cs="Times New Roman"/>
          <w:sz w:val="24"/>
          <w:szCs w:val="24"/>
        </w:rPr>
        <w:t>RODO,</w:t>
      </w:r>
    </w:p>
    <w:p w14:paraId="4A52DAFF" w14:textId="77777777" w:rsidR="00566F5B" w:rsidRPr="00CF70CF" w:rsidRDefault="00DC1473" w:rsidP="00607ECF">
      <w:pPr>
        <w:pStyle w:val="Nagwek5"/>
        <w:spacing w:before="0" w:after="0" w:line="276" w:lineRule="auto"/>
        <w:rPr>
          <w:rFonts w:ascii="Times New Roman" w:hAnsi="Times New Roman" w:cs="Times New Roman"/>
          <w:i w:val="0"/>
          <w:szCs w:val="24"/>
        </w:rPr>
      </w:pPr>
      <w:r w:rsidRPr="00CF70CF">
        <w:rPr>
          <w:rFonts w:ascii="Times New Roman" w:hAnsi="Times New Roman" w:cs="Times New Roman"/>
          <w:i w:val="0"/>
          <w:iCs w:val="0"/>
          <w:szCs w:val="24"/>
        </w:rPr>
        <w:br w:type="page"/>
      </w:r>
      <w:r w:rsidR="00061709" w:rsidRPr="00CF70CF">
        <w:rPr>
          <w:rFonts w:ascii="Times New Roman" w:hAnsi="Times New Roman" w:cs="Times New Roman"/>
          <w:i w:val="0"/>
          <w:iCs w:val="0"/>
          <w:szCs w:val="24"/>
        </w:rPr>
        <w:lastRenderedPageBreak/>
        <w:t>Załącznik</w:t>
      </w:r>
      <w:r w:rsidR="006E0DAA" w:rsidRPr="00CF70CF">
        <w:rPr>
          <w:rFonts w:ascii="Times New Roman" w:hAnsi="Times New Roman" w:cs="Times New Roman"/>
          <w:i w:val="0"/>
          <w:iCs w:val="0"/>
          <w:szCs w:val="24"/>
        </w:rPr>
        <w:t xml:space="preserve"> </w:t>
      </w:r>
      <w:r w:rsidR="00061709" w:rsidRPr="00CF70CF">
        <w:rPr>
          <w:rFonts w:ascii="Times New Roman" w:hAnsi="Times New Roman" w:cs="Times New Roman"/>
          <w:i w:val="0"/>
          <w:iCs w:val="0"/>
          <w:szCs w:val="24"/>
        </w:rPr>
        <w:t>Nr</w:t>
      </w:r>
      <w:r w:rsidR="006E0DAA" w:rsidRPr="00CF70CF">
        <w:rPr>
          <w:rFonts w:ascii="Times New Roman" w:hAnsi="Times New Roman" w:cs="Times New Roman"/>
          <w:i w:val="0"/>
          <w:iCs w:val="0"/>
          <w:szCs w:val="24"/>
        </w:rPr>
        <w:t xml:space="preserve"> </w:t>
      </w:r>
      <w:r w:rsidR="009D0772" w:rsidRPr="00CF70CF">
        <w:rPr>
          <w:rFonts w:ascii="Times New Roman" w:hAnsi="Times New Roman" w:cs="Times New Roman"/>
          <w:i w:val="0"/>
          <w:iCs w:val="0"/>
          <w:szCs w:val="24"/>
        </w:rPr>
        <w:t>1</w:t>
      </w:r>
      <w:r w:rsidR="006E0DAA" w:rsidRPr="00CF70CF">
        <w:rPr>
          <w:rFonts w:ascii="Times New Roman" w:hAnsi="Times New Roman" w:cs="Times New Roman"/>
          <w:i w:val="0"/>
          <w:iCs w:val="0"/>
          <w:szCs w:val="24"/>
        </w:rPr>
        <w:t xml:space="preserve"> </w:t>
      </w:r>
      <w:r w:rsidR="00061709" w:rsidRPr="00CF70CF">
        <w:rPr>
          <w:rFonts w:ascii="Times New Roman" w:hAnsi="Times New Roman" w:cs="Times New Roman"/>
          <w:i w:val="0"/>
          <w:iCs w:val="0"/>
          <w:szCs w:val="24"/>
        </w:rPr>
        <w:t>do</w:t>
      </w:r>
      <w:r w:rsidR="006E0DAA" w:rsidRPr="00CF70CF">
        <w:rPr>
          <w:rFonts w:ascii="Times New Roman" w:hAnsi="Times New Roman" w:cs="Times New Roman"/>
          <w:i w:val="0"/>
          <w:iCs w:val="0"/>
          <w:szCs w:val="24"/>
        </w:rPr>
        <w:t xml:space="preserve"> </w:t>
      </w:r>
      <w:r w:rsidR="00EE5C99" w:rsidRPr="00CF70CF">
        <w:rPr>
          <w:rFonts w:ascii="Times New Roman" w:hAnsi="Times New Roman" w:cs="Times New Roman"/>
          <w:i w:val="0"/>
          <w:iCs w:val="0"/>
          <w:szCs w:val="24"/>
        </w:rPr>
        <w:t>S</w:t>
      </w:r>
      <w:r w:rsidR="00061709" w:rsidRPr="00CF70CF">
        <w:rPr>
          <w:rFonts w:ascii="Times New Roman" w:hAnsi="Times New Roman" w:cs="Times New Roman"/>
          <w:i w:val="0"/>
          <w:iCs w:val="0"/>
          <w:szCs w:val="24"/>
        </w:rPr>
        <w:t>WZ</w:t>
      </w:r>
    </w:p>
    <w:p w14:paraId="67A83669" w14:textId="77777777" w:rsidR="00566F5B" w:rsidRPr="00CF70CF" w:rsidRDefault="00566F5B" w:rsidP="00607ECF">
      <w:pPr>
        <w:pStyle w:val="Tekstpodstawowy"/>
        <w:tabs>
          <w:tab w:val="center" w:pos="8364"/>
        </w:tabs>
        <w:spacing w:line="276" w:lineRule="auto"/>
        <w:jc w:val="left"/>
        <w:rPr>
          <w:rFonts w:ascii="Times New Roman" w:hAnsi="Times New Roman" w:cs="Times New Roman"/>
          <w:szCs w:val="24"/>
        </w:rPr>
      </w:pPr>
      <w:r w:rsidRPr="00CF70CF">
        <w:rPr>
          <w:rFonts w:ascii="Times New Roman" w:hAnsi="Times New Roman" w:cs="Times New Roman"/>
          <w:szCs w:val="24"/>
        </w:rPr>
        <w:tab/>
        <w:t>nazwa</w:t>
      </w:r>
      <w:r w:rsidR="006E0DAA" w:rsidRPr="00CF70CF">
        <w:rPr>
          <w:rFonts w:ascii="Times New Roman" w:hAnsi="Times New Roman" w:cs="Times New Roman"/>
          <w:szCs w:val="24"/>
        </w:rPr>
        <w:t xml:space="preserve"> </w:t>
      </w:r>
      <w:r w:rsidRPr="00CF70CF">
        <w:rPr>
          <w:rFonts w:ascii="Times New Roman" w:hAnsi="Times New Roman" w:cs="Times New Roman"/>
          <w:szCs w:val="24"/>
        </w:rPr>
        <w:t>i</w:t>
      </w:r>
      <w:r w:rsidR="006E0DAA" w:rsidRPr="00CF70CF">
        <w:rPr>
          <w:rFonts w:ascii="Times New Roman" w:hAnsi="Times New Roman" w:cs="Times New Roman"/>
          <w:szCs w:val="24"/>
        </w:rPr>
        <w:t xml:space="preserve"> </w:t>
      </w:r>
      <w:r w:rsidRPr="00CF70CF">
        <w:rPr>
          <w:rFonts w:ascii="Times New Roman" w:hAnsi="Times New Roman" w:cs="Times New Roman"/>
          <w:szCs w:val="24"/>
        </w:rPr>
        <w:t>adres</w:t>
      </w:r>
      <w:r w:rsidR="006E0DAA" w:rsidRPr="00CF70CF">
        <w:rPr>
          <w:rFonts w:ascii="Times New Roman" w:hAnsi="Times New Roman" w:cs="Times New Roman"/>
          <w:szCs w:val="24"/>
        </w:rPr>
        <w:t xml:space="preserve"> </w:t>
      </w:r>
      <w:r w:rsidRPr="00CF70CF">
        <w:rPr>
          <w:rFonts w:ascii="Times New Roman" w:hAnsi="Times New Roman" w:cs="Times New Roman"/>
          <w:szCs w:val="24"/>
        </w:rPr>
        <w:t>Wykonawcy</w:t>
      </w:r>
    </w:p>
    <w:p w14:paraId="3B3C48D0" w14:textId="77777777" w:rsidR="00EA5153" w:rsidRPr="00CF70CF" w:rsidRDefault="00566F5B" w:rsidP="00607ECF">
      <w:pPr>
        <w:pStyle w:val="Tekstpodstawowy"/>
        <w:tabs>
          <w:tab w:val="center" w:pos="8364"/>
        </w:tabs>
        <w:spacing w:line="276" w:lineRule="auto"/>
        <w:jc w:val="left"/>
        <w:rPr>
          <w:rFonts w:ascii="Times New Roman" w:hAnsi="Times New Roman" w:cs="Times New Roman"/>
          <w:b/>
          <w:szCs w:val="24"/>
        </w:rPr>
      </w:pPr>
      <w:r w:rsidRPr="00CF70CF">
        <w:rPr>
          <w:rFonts w:ascii="Times New Roman" w:hAnsi="Times New Roman" w:cs="Times New Roman"/>
          <w:b/>
          <w:szCs w:val="24"/>
        </w:rPr>
        <w:tab/>
        <w:t>pieczęć</w:t>
      </w:r>
      <w:r w:rsidR="006E0DAA" w:rsidRPr="00CF70CF">
        <w:rPr>
          <w:rFonts w:ascii="Times New Roman" w:hAnsi="Times New Roman" w:cs="Times New Roman"/>
          <w:b/>
          <w:szCs w:val="24"/>
        </w:rPr>
        <w:t xml:space="preserve"> </w:t>
      </w:r>
      <w:r w:rsidRPr="00CF70CF">
        <w:rPr>
          <w:rFonts w:ascii="Times New Roman" w:hAnsi="Times New Roman" w:cs="Times New Roman"/>
          <w:b/>
          <w:szCs w:val="24"/>
        </w:rPr>
        <w:t>firmowa</w:t>
      </w:r>
    </w:p>
    <w:p w14:paraId="12C23845" w14:textId="77777777" w:rsidR="00760B3E" w:rsidRPr="00CF70CF" w:rsidRDefault="00760B3E" w:rsidP="00607ECF">
      <w:pPr>
        <w:pStyle w:val="Tekstpodstawowy"/>
        <w:tabs>
          <w:tab w:val="center" w:pos="8364"/>
        </w:tabs>
        <w:spacing w:line="276" w:lineRule="auto"/>
        <w:jc w:val="center"/>
        <w:rPr>
          <w:rFonts w:ascii="Times New Roman" w:hAnsi="Times New Roman" w:cs="Times New Roman"/>
          <w:b/>
          <w:szCs w:val="24"/>
        </w:rPr>
      </w:pPr>
      <w:r w:rsidRPr="00CF70CF">
        <w:rPr>
          <w:rFonts w:ascii="Times New Roman" w:hAnsi="Times New Roman" w:cs="Times New Roman"/>
          <w:b/>
          <w:szCs w:val="24"/>
        </w:rPr>
        <w:t>FORMULARZ</w:t>
      </w:r>
      <w:r w:rsidR="006E0DAA" w:rsidRPr="00CF70CF">
        <w:rPr>
          <w:rFonts w:ascii="Times New Roman" w:hAnsi="Times New Roman" w:cs="Times New Roman"/>
          <w:b/>
          <w:szCs w:val="24"/>
        </w:rPr>
        <w:t xml:space="preserve"> </w:t>
      </w:r>
      <w:r w:rsidRPr="00CF70CF">
        <w:rPr>
          <w:rFonts w:ascii="Times New Roman" w:hAnsi="Times New Roman" w:cs="Times New Roman"/>
          <w:b/>
          <w:szCs w:val="24"/>
        </w:rPr>
        <w:t>OFERTY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67"/>
        <w:gridCol w:w="7029"/>
      </w:tblGrid>
      <w:tr w:rsidR="000F1A22" w:rsidRPr="00CF70CF" w14:paraId="448A37E4" w14:textId="77777777" w:rsidTr="00A92DD4">
        <w:trPr>
          <w:trHeight w:val="397"/>
        </w:trPr>
        <w:tc>
          <w:tcPr>
            <w:tcW w:w="9996" w:type="dxa"/>
            <w:gridSpan w:val="2"/>
          </w:tcPr>
          <w:p w14:paraId="3FF56756" w14:textId="77777777" w:rsidR="000F1A22" w:rsidRPr="00CF70CF" w:rsidRDefault="000F1A22" w:rsidP="00607ECF">
            <w:pPr>
              <w:pStyle w:val="Nagwek3"/>
              <w:keepNext w:val="0"/>
              <w:spacing w:before="0" w:after="0"/>
              <w:jc w:val="center"/>
              <w:rPr>
                <w:rFonts w:ascii="Times New Roman" w:hAnsi="Times New Roman" w:cs="Times New Roman"/>
                <w:sz w:val="24"/>
              </w:rPr>
            </w:pPr>
            <w:r w:rsidRPr="00CF70CF">
              <w:rPr>
                <w:rFonts w:ascii="Times New Roman" w:hAnsi="Times New Roman" w:cs="Times New Roman"/>
                <w:sz w:val="24"/>
              </w:rPr>
              <w:t>Dane</w:t>
            </w:r>
            <w:r w:rsidR="006E0DAA" w:rsidRPr="00CF70CF">
              <w:rPr>
                <w:rFonts w:ascii="Times New Roman" w:hAnsi="Times New Roman" w:cs="Times New Roman"/>
                <w:sz w:val="24"/>
              </w:rPr>
              <w:t xml:space="preserve"> </w:t>
            </w:r>
            <w:r w:rsidRPr="00CF70CF">
              <w:rPr>
                <w:rFonts w:ascii="Times New Roman" w:hAnsi="Times New Roman" w:cs="Times New Roman"/>
                <w:sz w:val="24"/>
              </w:rPr>
              <w:t>Wykonawcy</w:t>
            </w:r>
          </w:p>
        </w:tc>
      </w:tr>
      <w:tr w:rsidR="000F1A22" w:rsidRPr="00CF70CF" w14:paraId="596586CB" w14:textId="77777777" w:rsidTr="00A92DD4">
        <w:tc>
          <w:tcPr>
            <w:tcW w:w="2967" w:type="dxa"/>
            <w:vAlign w:val="center"/>
          </w:tcPr>
          <w:p w14:paraId="058F0404" w14:textId="77777777" w:rsidR="000F1A22" w:rsidRPr="00CF70CF" w:rsidRDefault="000F1A22" w:rsidP="00607ECF">
            <w:pPr>
              <w:pStyle w:val="Nagwek3"/>
              <w:keepNext w:val="0"/>
              <w:spacing w:before="0" w:after="0"/>
              <w:jc w:val="right"/>
              <w:rPr>
                <w:rFonts w:ascii="Times New Roman" w:hAnsi="Times New Roman" w:cs="Times New Roman"/>
                <w:b w:val="0"/>
                <w:bCs w:val="0"/>
                <w:sz w:val="24"/>
              </w:rPr>
            </w:pPr>
            <w:r w:rsidRPr="00CF70CF">
              <w:rPr>
                <w:rFonts w:ascii="Times New Roman" w:hAnsi="Times New Roman" w:cs="Times New Roman"/>
                <w:b w:val="0"/>
                <w:bCs w:val="0"/>
                <w:sz w:val="24"/>
              </w:rPr>
              <w:t>Nazwa</w:t>
            </w:r>
            <w:r w:rsidR="006E0DAA" w:rsidRPr="00CF70CF">
              <w:rPr>
                <w:rFonts w:ascii="Times New Roman" w:hAnsi="Times New Roman" w:cs="Times New Roman"/>
                <w:b w:val="0"/>
                <w:bCs w:val="0"/>
                <w:sz w:val="24"/>
              </w:rPr>
              <w:t xml:space="preserve"> </w:t>
            </w:r>
            <w:r w:rsidRPr="00CF70CF">
              <w:rPr>
                <w:rFonts w:ascii="Times New Roman" w:hAnsi="Times New Roman" w:cs="Times New Roman"/>
                <w:b w:val="0"/>
                <w:bCs w:val="0"/>
                <w:sz w:val="24"/>
              </w:rPr>
              <w:t>Wykonawcy</w:t>
            </w:r>
            <w:r w:rsidR="006E0DAA" w:rsidRPr="00CF70CF">
              <w:rPr>
                <w:rFonts w:ascii="Times New Roman" w:hAnsi="Times New Roman" w:cs="Times New Roman"/>
                <w:b w:val="0"/>
                <w:bCs w:val="0"/>
                <w:sz w:val="24"/>
              </w:rPr>
              <w:t xml:space="preserve"> </w:t>
            </w:r>
            <w:r w:rsidR="0008256B" w:rsidRPr="00CF70CF">
              <w:rPr>
                <w:rFonts w:ascii="Times New Roman" w:hAnsi="Times New Roman" w:cs="Times New Roman"/>
                <w:b w:val="0"/>
                <w:bCs w:val="0"/>
                <w:sz w:val="24"/>
              </w:rPr>
              <w:t>i</w:t>
            </w:r>
            <w:r w:rsidR="006E0DAA" w:rsidRPr="00CF70CF">
              <w:rPr>
                <w:rFonts w:ascii="Times New Roman" w:hAnsi="Times New Roman" w:cs="Times New Roman"/>
                <w:b w:val="0"/>
                <w:bCs w:val="0"/>
                <w:sz w:val="24"/>
              </w:rPr>
              <w:t xml:space="preserve"> </w:t>
            </w:r>
            <w:r w:rsidR="0008256B" w:rsidRPr="00CF70CF">
              <w:rPr>
                <w:rFonts w:ascii="Times New Roman" w:hAnsi="Times New Roman" w:cs="Times New Roman"/>
                <w:b w:val="0"/>
                <w:bCs w:val="0"/>
                <w:sz w:val="24"/>
              </w:rPr>
              <w:t>numer</w:t>
            </w:r>
            <w:r w:rsidR="006E0DAA" w:rsidRPr="00CF70CF">
              <w:rPr>
                <w:rFonts w:ascii="Times New Roman" w:hAnsi="Times New Roman" w:cs="Times New Roman"/>
                <w:b w:val="0"/>
                <w:bCs w:val="0"/>
                <w:sz w:val="24"/>
              </w:rPr>
              <w:t xml:space="preserve"> </w:t>
            </w:r>
            <w:r w:rsidRPr="00CF70CF">
              <w:rPr>
                <w:rFonts w:ascii="Times New Roman" w:hAnsi="Times New Roman" w:cs="Times New Roman"/>
                <w:b w:val="0"/>
                <w:bCs w:val="0"/>
                <w:sz w:val="24"/>
              </w:rPr>
              <w:t>z</w:t>
            </w:r>
            <w:r w:rsidR="006E0DAA" w:rsidRPr="00CF70CF">
              <w:rPr>
                <w:rFonts w:ascii="Times New Roman" w:hAnsi="Times New Roman" w:cs="Times New Roman"/>
                <w:b w:val="0"/>
                <w:bCs w:val="0"/>
                <w:sz w:val="24"/>
              </w:rPr>
              <w:t xml:space="preserve"> </w:t>
            </w:r>
            <w:r w:rsidRPr="00CF70CF">
              <w:rPr>
                <w:rFonts w:ascii="Times New Roman" w:hAnsi="Times New Roman" w:cs="Times New Roman"/>
                <w:b w:val="0"/>
                <w:bCs w:val="0"/>
                <w:sz w:val="24"/>
              </w:rPr>
              <w:t>KRS</w:t>
            </w:r>
            <w:r w:rsidR="006E0DAA" w:rsidRPr="00CF70CF">
              <w:rPr>
                <w:rFonts w:ascii="Times New Roman" w:hAnsi="Times New Roman" w:cs="Times New Roman"/>
                <w:b w:val="0"/>
                <w:bCs w:val="0"/>
                <w:sz w:val="24"/>
              </w:rPr>
              <w:t xml:space="preserve"> </w:t>
            </w:r>
            <w:r w:rsidRPr="00CF70CF">
              <w:rPr>
                <w:rFonts w:ascii="Times New Roman" w:hAnsi="Times New Roman" w:cs="Times New Roman"/>
                <w:b w:val="0"/>
                <w:bCs w:val="0"/>
                <w:sz w:val="24"/>
              </w:rPr>
              <w:t>/</w:t>
            </w:r>
            <w:r w:rsidR="006E0DAA" w:rsidRPr="00CF70CF">
              <w:rPr>
                <w:rFonts w:ascii="Times New Roman" w:hAnsi="Times New Roman" w:cs="Times New Roman"/>
                <w:b w:val="0"/>
                <w:bCs w:val="0"/>
                <w:sz w:val="24"/>
              </w:rPr>
              <w:t xml:space="preserve"> </w:t>
            </w:r>
            <w:r w:rsidRPr="00CF70CF">
              <w:rPr>
                <w:rFonts w:ascii="Times New Roman" w:hAnsi="Times New Roman" w:cs="Times New Roman"/>
                <w:b w:val="0"/>
                <w:bCs w:val="0"/>
                <w:sz w:val="24"/>
              </w:rPr>
              <w:t>CEIDG</w:t>
            </w:r>
          </w:p>
        </w:tc>
        <w:tc>
          <w:tcPr>
            <w:tcW w:w="7029" w:type="dxa"/>
            <w:vAlign w:val="center"/>
          </w:tcPr>
          <w:p w14:paraId="5A99CD4A" w14:textId="77777777" w:rsidR="000F1A22" w:rsidRPr="00CF70CF" w:rsidRDefault="000F1A22" w:rsidP="00607ECF">
            <w:pPr>
              <w:pStyle w:val="Nagwek3"/>
              <w:keepNext w:val="0"/>
              <w:spacing w:before="0" w:after="0"/>
              <w:rPr>
                <w:rFonts w:ascii="Times New Roman" w:hAnsi="Times New Roman" w:cs="Times New Roman"/>
                <w:b w:val="0"/>
                <w:sz w:val="24"/>
              </w:rPr>
            </w:pPr>
            <w:r w:rsidRPr="00CF70CF">
              <w:rPr>
                <w:rFonts w:ascii="Times New Roman" w:hAnsi="Times New Roman" w:cs="Times New Roman"/>
                <w:b w:val="0"/>
                <w:sz w:val="24"/>
              </w:rPr>
              <w:t>*</w:t>
            </w:r>
          </w:p>
        </w:tc>
      </w:tr>
      <w:tr w:rsidR="000F1A22" w:rsidRPr="00CF70CF" w14:paraId="1EE562E4" w14:textId="77777777" w:rsidTr="00A92DD4">
        <w:trPr>
          <w:trHeight w:val="655"/>
        </w:trPr>
        <w:tc>
          <w:tcPr>
            <w:tcW w:w="2967" w:type="dxa"/>
            <w:vAlign w:val="center"/>
          </w:tcPr>
          <w:p w14:paraId="26F0FDB4" w14:textId="77777777" w:rsidR="000F1A22" w:rsidRPr="00CF70CF" w:rsidRDefault="000F1A22" w:rsidP="00607ECF">
            <w:pPr>
              <w:pStyle w:val="Nagwek3"/>
              <w:keepNext w:val="0"/>
              <w:spacing w:before="0" w:after="0"/>
              <w:jc w:val="right"/>
              <w:rPr>
                <w:rFonts w:ascii="Times New Roman" w:hAnsi="Times New Roman" w:cs="Times New Roman"/>
                <w:b w:val="0"/>
                <w:bCs w:val="0"/>
                <w:sz w:val="24"/>
              </w:rPr>
            </w:pPr>
            <w:r w:rsidRPr="00CF70CF">
              <w:rPr>
                <w:rFonts w:ascii="Times New Roman" w:hAnsi="Times New Roman" w:cs="Times New Roman"/>
                <w:b w:val="0"/>
                <w:bCs w:val="0"/>
                <w:sz w:val="24"/>
              </w:rPr>
              <w:t>Adres</w:t>
            </w:r>
          </w:p>
        </w:tc>
        <w:tc>
          <w:tcPr>
            <w:tcW w:w="7029" w:type="dxa"/>
            <w:vAlign w:val="center"/>
          </w:tcPr>
          <w:p w14:paraId="0641A1B5" w14:textId="77777777" w:rsidR="000F1A22" w:rsidRPr="00CF70CF" w:rsidRDefault="000F1A22" w:rsidP="00607ECF">
            <w:pPr>
              <w:pStyle w:val="Nagwek3"/>
              <w:keepNext w:val="0"/>
              <w:spacing w:before="0" w:after="0"/>
              <w:rPr>
                <w:rFonts w:ascii="Times New Roman" w:hAnsi="Times New Roman" w:cs="Times New Roman"/>
                <w:b w:val="0"/>
                <w:sz w:val="24"/>
              </w:rPr>
            </w:pPr>
            <w:r w:rsidRPr="00CF70CF">
              <w:rPr>
                <w:rFonts w:ascii="Times New Roman" w:hAnsi="Times New Roman" w:cs="Times New Roman"/>
                <w:b w:val="0"/>
                <w:sz w:val="24"/>
              </w:rPr>
              <w:t>*</w:t>
            </w:r>
          </w:p>
        </w:tc>
      </w:tr>
      <w:tr w:rsidR="000F1A22" w:rsidRPr="00CF70CF" w14:paraId="3130E73E" w14:textId="77777777" w:rsidTr="00A92DD4">
        <w:trPr>
          <w:trHeight w:val="368"/>
        </w:trPr>
        <w:tc>
          <w:tcPr>
            <w:tcW w:w="2967" w:type="dxa"/>
            <w:vAlign w:val="center"/>
          </w:tcPr>
          <w:p w14:paraId="610F78E7" w14:textId="77777777" w:rsidR="000F1A22" w:rsidRPr="00CF70CF" w:rsidRDefault="000F1A22" w:rsidP="00607ECF">
            <w:pPr>
              <w:pStyle w:val="Nagwek3"/>
              <w:keepNext w:val="0"/>
              <w:spacing w:before="0" w:after="0"/>
              <w:jc w:val="right"/>
              <w:rPr>
                <w:rFonts w:ascii="Times New Roman" w:hAnsi="Times New Roman" w:cs="Times New Roman"/>
                <w:b w:val="0"/>
                <w:bCs w:val="0"/>
                <w:sz w:val="24"/>
              </w:rPr>
            </w:pPr>
            <w:r w:rsidRPr="00CF70CF">
              <w:rPr>
                <w:rFonts w:ascii="Times New Roman" w:hAnsi="Times New Roman" w:cs="Times New Roman"/>
                <w:b w:val="0"/>
                <w:bCs w:val="0"/>
                <w:sz w:val="24"/>
              </w:rPr>
              <w:t>NIP</w:t>
            </w:r>
          </w:p>
        </w:tc>
        <w:tc>
          <w:tcPr>
            <w:tcW w:w="7029" w:type="dxa"/>
            <w:vAlign w:val="center"/>
          </w:tcPr>
          <w:p w14:paraId="299E18FA" w14:textId="77777777" w:rsidR="000F1A22" w:rsidRPr="00CF70CF" w:rsidRDefault="000F1A22" w:rsidP="00607ECF">
            <w:pPr>
              <w:pStyle w:val="Nagwek3"/>
              <w:keepNext w:val="0"/>
              <w:spacing w:before="0" w:after="0"/>
              <w:rPr>
                <w:rFonts w:ascii="Times New Roman" w:hAnsi="Times New Roman" w:cs="Times New Roman"/>
                <w:b w:val="0"/>
                <w:sz w:val="24"/>
              </w:rPr>
            </w:pPr>
            <w:r w:rsidRPr="00CF70CF">
              <w:rPr>
                <w:rFonts w:ascii="Times New Roman" w:hAnsi="Times New Roman" w:cs="Times New Roman"/>
                <w:b w:val="0"/>
                <w:sz w:val="24"/>
              </w:rPr>
              <w:t>*</w:t>
            </w:r>
          </w:p>
        </w:tc>
      </w:tr>
      <w:tr w:rsidR="000F1A22" w:rsidRPr="00CF70CF" w14:paraId="6B3DB477" w14:textId="77777777" w:rsidTr="00A92DD4">
        <w:trPr>
          <w:trHeight w:val="415"/>
        </w:trPr>
        <w:tc>
          <w:tcPr>
            <w:tcW w:w="2967" w:type="dxa"/>
            <w:vAlign w:val="center"/>
          </w:tcPr>
          <w:p w14:paraId="3C2406BF" w14:textId="77777777" w:rsidR="000F1A22" w:rsidRPr="00CF70CF" w:rsidRDefault="000F1A22" w:rsidP="00607ECF">
            <w:pPr>
              <w:pStyle w:val="Nagwek3"/>
              <w:keepNext w:val="0"/>
              <w:spacing w:before="0" w:after="0"/>
              <w:jc w:val="right"/>
              <w:rPr>
                <w:rFonts w:ascii="Times New Roman" w:hAnsi="Times New Roman" w:cs="Times New Roman"/>
                <w:b w:val="0"/>
                <w:bCs w:val="0"/>
                <w:sz w:val="24"/>
              </w:rPr>
            </w:pPr>
            <w:r w:rsidRPr="00CF70CF">
              <w:rPr>
                <w:rFonts w:ascii="Times New Roman" w:hAnsi="Times New Roman" w:cs="Times New Roman"/>
                <w:b w:val="0"/>
                <w:bCs w:val="0"/>
                <w:sz w:val="24"/>
              </w:rPr>
              <w:t>REGON</w:t>
            </w:r>
          </w:p>
        </w:tc>
        <w:tc>
          <w:tcPr>
            <w:tcW w:w="7029" w:type="dxa"/>
            <w:vAlign w:val="center"/>
          </w:tcPr>
          <w:p w14:paraId="4D23A354" w14:textId="77777777" w:rsidR="000F1A22" w:rsidRPr="00CF70CF" w:rsidRDefault="000F1A22" w:rsidP="00607ECF">
            <w:pPr>
              <w:pStyle w:val="Nagwek3"/>
              <w:keepNext w:val="0"/>
              <w:spacing w:before="0" w:after="0"/>
              <w:rPr>
                <w:rFonts w:ascii="Times New Roman" w:hAnsi="Times New Roman" w:cs="Times New Roman"/>
                <w:b w:val="0"/>
                <w:sz w:val="24"/>
              </w:rPr>
            </w:pPr>
            <w:r w:rsidRPr="00CF70CF">
              <w:rPr>
                <w:rFonts w:ascii="Times New Roman" w:hAnsi="Times New Roman" w:cs="Times New Roman"/>
                <w:b w:val="0"/>
                <w:sz w:val="24"/>
              </w:rPr>
              <w:t>*</w:t>
            </w:r>
          </w:p>
        </w:tc>
      </w:tr>
      <w:tr w:rsidR="000F1A22" w:rsidRPr="00CF70CF" w14:paraId="0E4F4BBC" w14:textId="77777777" w:rsidTr="00A92DD4">
        <w:trPr>
          <w:trHeight w:val="421"/>
        </w:trPr>
        <w:tc>
          <w:tcPr>
            <w:tcW w:w="2967" w:type="dxa"/>
            <w:vAlign w:val="center"/>
          </w:tcPr>
          <w:p w14:paraId="39412919" w14:textId="77777777" w:rsidR="000F1A22" w:rsidRPr="00CF70CF" w:rsidRDefault="000F1A22" w:rsidP="00607ECF">
            <w:pPr>
              <w:pStyle w:val="Nagwek3"/>
              <w:keepNext w:val="0"/>
              <w:spacing w:before="0" w:after="0"/>
              <w:jc w:val="right"/>
              <w:rPr>
                <w:rFonts w:ascii="Times New Roman" w:hAnsi="Times New Roman" w:cs="Times New Roman"/>
                <w:b w:val="0"/>
                <w:bCs w:val="0"/>
                <w:sz w:val="24"/>
              </w:rPr>
            </w:pPr>
            <w:r w:rsidRPr="00CF70CF">
              <w:rPr>
                <w:rFonts w:ascii="Times New Roman" w:hAnsi="Times New Roman" w:cs="Times New Roman"/>
                <w:b w:val="0"/>
                <w:bCs w:val="0"/>
                <w:sz w:val="24"/>
              </w:rPr>
              <w:t>Nr</w:t>
            </w:r>
            <w:r w:rsidR="006E0DAA" w:rsidRPr="00CF70CF">
              <w:rPr>
                <w:rFonts w:ascii="Times New Roman" w:hAnsi="Times New Roman" w:cs="Times New Roman"/>
                <w:b w:val="0"/>
                <w:bCs w:val="0"/>
                <w:sz w:val="24"/>
              </w:rPr>
              <w:t xml:space="preserve"> </w:t>
            </w:r>
            <w:r w:rsidRPr="00CF70CF">
              <w:rPr>
                <w:rFonts w:ascii="Times New Roman" w:hAnsi="Times New Roman" w:cs="Times New Roman"/>
                <w:b w:val="0"/>
                <w:bCs w:val="0"/>
                <w:sz w:val="24"/>
              </w:rPr>
              <w:t>telefonu</w:t>
            </w:r>
          </w:p>
        </w:tc>
        <w:tc>
          <w:tcPr>
            <w:tcW w:w="7029" w:type="dxa"/>
            <w:vAlign w:val="center"/>
          </w:tcPr>
          <w:p w14:paraId="13D28544" w14:textId="77777777" w:rsidR="000F1A22" w:rsidRPr="00CF70CF" w:rsidRDefault="000F1A22" w:rsidP="00607ECF">
            <w:pPr>
              <w:pStyle w:val="Nagwek3"/>
              <w:keepNext w:val="0"/>
              <w:spacing w:before="0" w:after="0"/>
              <w:rPr>
                <w:rFonts w:ascii="Times New Roman" w:hAnsi="Times New Roman" w:cs="Times New Roman"/>
                <w:b w:val="0"/>
                <w:sz w:val="24"/>
              </w:rPr>
            </w:pPr>
            <w:r w:rsidRPr="00CF70CF">
              <w:rPr>
                <w:rFonts w:ascii="Times New Roman" w:hAnsi="Times New Roman" w:cs="Times New Roman"/>
                <w:b w:val="0"/>
                <w:sz w:val="24"/>
              </w:rPr>
              <w:t>*</w:t>
            </w:r>
          </w:p>
        </w:tc>
      </w:tr>
      <w:tr w:rsidR="000F1A22" w:rsidRPr="00CF70CF" w14:paraId="5CE98288" w14:textId="77777777" w:rsidTr="00A92DD4">
        <w:trPr>
          <w:trHeight w:val="413"/>
        </w:trPr>
        <w:tc>
          <w:tcPr>
            <w:tcW w:w="2967" w:type="dxa"/>
            <w:vAlign w:val="center"/>
          </w:tcPr>
          <w:p w14:paraId="13193075" w14:textId="77777777" w:rsidR="000F1A22" w:rsidRPr="00CF70CF" w:rsidRDefault="000F1A22" w:rsidP="00607ECF">
            <w:pPr>
              <w:pStyle w:val="Nagwek3"/>
              <w:keepNext w:val="0"/>
              <w:spacing w:before="0" w:after="0"/>
              <w:jc w:val="right"/>
              <w:rPr>
                <w:rFonts w:ascii="Times New Roman" w:hAnsi="Times New Roman" w:cs="Times New Roman"/>
                <w:b w:val="0"/>
                <w:bCs w:val="0"/>
                <w:sz w:val="24"/>
              </w:rPr>
            </w:pPr>
            <w:r w:rsidRPr="00CF70CF">
              <w:rPr>
                <w:rFonts w:ascii="Times New Roman" w:hAnsi="Times New Roman" w:cs="Times New Roman"/>
                <w:b w:val="0"/>
                <w:bCs w:val="0"/>
                <w:sz w:val="24"/>
              </w:rPr>
              <w:t>Nr</w:t>
            </w:r>
            <w:r w:rsidR="006E0DAA" w:rsidRPr="00CF70CF">
              <w:rPr>
                <w:rFonts w:ascii="Times New Roman" w:hAnsi="Times New Roman" w:cs="Times New Roman"/>
                <w:b w:val="0"/>
                <w:bCs w:val="0"/>
                <w:sz w:val="24"/>
              </w:rPr>
              <w:t xml:space="preserve"> </w:t>
            </w:r>
            <w:r w:rsidRPr="00CF70CF">
              <w:rPr>
                <w:rFonts w:ascii="Times New Roman" w:hAnsi="Times New Roman" w:cs="Times New Roman"/>
                <w:b w:val="0"/>
                <w:bCs w:val="0"/>
                <w:sz w:val="24"/>
              </w:rPr>
              <w:t>faxu</w:t>
            </w:r>
          </w:p>
        </w:tc>
        <w:tc>
          <w:tcPr>
            <w:tcW w:w="7029" w:type="dxa"/>
            <w:vAlign w:val="center"/>
          </w:tcPr>
          <w:p w14:paraId="4864C515" w14:textId="77777777" w:rsidR="000F1A22" w:rsidRPr="00CF70CF" w:rsidRDefault="000F1A22" w:rsidP="00607ECF">
            <w:pPr>
              <w:pStyle w:val="Nagwek3"/>
              <w:keepNext w:val="0"/>
              <w:spacing w:before="0" w:after="0"/>
              <w:rPr>
                <w:rFonts w:ascii="Times New Roman" w:hAnsi="Times New Roman" w:cs="Times New Roman"/>
                <w:b w:val="0"/>
                <w:sz w:val="24"/>
              </w:rPr>
            </w:pPr>
            <w:r w:rsidRPr="00CF70CF">
              <w:rPr>
                <w:rFonts w:ascii="Times New Roman" w:hAnsi="Times New Roman" w:cs="Times New Roman"/>
                <w:b w:val="0"/>
                <w:sz w:val="24"/>
              </w:rPr>
              <w:t>*</w:t>
            </w:r>
          </w:p>
        </w:tc>
      </w:tr>
      <w:tr w:rsidR="00E04AB3" w:rsidRPr="00CF70CF" w14:paraId="6D10883A" w14:textId="77777777" w:rsidTr="00A92DD4">
        <w:trPr>
          <w:trHeight w:val="413"/>
        </w:trPr>
        <w:tc>
          <w:tcPr>
            <w:tcW w:w="2967" w:type="dxa"/>
            <w:vAlign w:val="center"/>
          </w:tcPr>
          <w:p w14:paraId="05417553" w14:textId="77777777" w:rsidR="00E04AB3" w:rsidRPr="00CF70CF" w:rsidRDefault="00E04AB3" w:rsidP="00607ECF">
            <w:pPr>
              <w:pStyle w:val="Nagwek3"/>
              <w:keepNext w:val="0"/>
              <w:spacing w:before="0" w:after="0"/>
              <w:jc w:val="right"/>
              <w:rPr>
                <w:rFonts w:ascii="Times New Roman" w:hAnsi="Times New Roman" w:cs="Times New Roman"/>
                <w:b w:val="0"/>
                <w:bCs w:val="0"/>
                <w:sz w:val="24"/>
              </w:rPr>
            </w:pPr>
            <w:r w:rsidRPr="00CF70CF">
              <w:rPr>
                <w:rFonts w:ascii="Times New Roman" w:hAnsi="Times New Roman" w:cs="Times New Roman"/>
                <w:b w:val="0"/>
                <w:bCs w:val="0"/>
                <w:sz w:val="24"/>
              </w:rPr>
              <w:t>Adres</w:t>
            </w:r>
            <w:r w:rsidR="006E0DAA" w:rsidRPr="00CF70CF">
              <w:rPr>
                <w:rFonts w:ascii="Times New Roman" w:hAnsi="Times New Roman" w:cs="Times New Roman"/>
                <w:b w:val="0"/>
                <w:bCs w:val="0"/>
                <w:sz w:val="24"/>
              </w:rPr>
              <w:t xml:space="preserve"> </w:t>
            </w:r>
            <w:r w:rsidRPr="00CF70CF">
              <w:rPr>
                <w:rFonts w:ascii="Times New Roman" w:hAnsi="Times New Roman" w:cs="Times New Roman"/>
                <w:b w:val="0"/>
                <w:bCs w:val="0"/>
                <w:sz w:val="24"/>
              </w:rPr>
              <w:t>poczty</w:t>
            </w:r>
            <w:r w:rsidR="006E0DAA" w:rsidRPr="00CF70CF">
              <w:rPr>
                <w:rFonts w:ascii="Times New Roman" w:hAnsi="Times New Roman" w:cs="Times New Roman"/>
                <w:b w:val="0"/>
                <w:bCs w:val="0"/>
                <w:sz w:val="24"/>
              </w:rPr>
              <w:t xml:space="preserve"> </w:t>
            </w:r>
            <w:r w:rsidRPr="00CF70CF">
              <w:rPr>
                <w:rFonts w:ascii="Times New Roman" w:hAnsi="Times New Roman" w:cs="Times New Roman"/>
                <w:b w:val="0"/>
                <w:bCs w:val="0"/>
                <w:sz w:val="24"/>
              </w:rPr>
              <w:t>elektronicznej</w:t>
            </w:r>
          </w:p>
        </w:tc>
        <w:tc>
          <w:tcPr>
            <w:tcW w:w="7029" w:type="dxa"/>
            <w:vAlign w:val="center"/>
          </w:tcPr>
          <w:p w14:paraId="3B3EA36E" w14:textId="77777777" w:rsidR="00E04AB3" w:rsidRPr="00CF70CF" w:rsidRDefault="00B82E2C" w:rsidP="00607ECF">
            <w:pPr>
              <w:pStyle w:val="Nagwek3"/>
              <w:keepNext w:val="0"/>
              <w:spacing w:before="0" w:after="0"/>
              <w:rPr>
                <w:rFonts w:ascii="Times New Roman" w:hAnsi="Times New Roman" w:cs="Times New Roman"/>
                <w:b w:val="0"/>
                <w:sz w:val="24"/>
              </w:rPr>
            </w:pPr>
            <w:r w:rsidRPr="00CF70CF">
              <w:rPr>
                <w:rFonts w:ascii="Times New Roman" w:hAnsi="Times New Roman" w:cs="Times New Roman"/>
                <w:b w:val="0"/>
                <w:sz w:val="24"/>
              </w:rPr>
              <w:t>*</w:t>
            </w:r>
          </w:p>
        </w:tc>
      </w:tr>
      <w:tr w:rsidR="000F1A22" w:rsidRPr="00CF70CF" w14:paraId="454AE71B" w14:textId="77777777" w:rsidTr="00A92DD4">
        <w:trPr>
          <w:trHeight w:val="413"/>
        </w:trPr>
        <w:tc>
          <w:tcPr>
            <w:tcW w:w="2967" w:type="dxa"/>
            <w:vAlign w:val="center"/>
          </w:tcPr>
          <w:p w14:paraId="2E470E09" w14:textId="77777777" w:rsidR="000F1A22" w:rsidRPr="00CF70CF" w:rsidRDefault="000F1A22" w:rsidP="00607ECF">
            <w:pPr>
              <w:pStyle w:val="Nagwek3"/>
              <w:keepNext w:val="0"/>
              <w:spacing w:before="0" w:after="0"/>
              <w:jc w:val="right"/>
              <w:rPr>
                <w:rFonts w:ascii="Times New Roman" w:hAnsi="Times New Roman" w:cs="Times New Roman"/>
                <w:b w:val="0"/>
                <w:bCs w:val="0"/>
                <w:sz w:val="24"/>
              </w:rPr>
            </w:pPr>
            <w:r w:rsidRPr="00CF70CF">
              <w:rPr>
                <w:rFonts w:ascii="Times New Roman" w:hAnsi="Times New Roman" w:cs="Times New Roman"/>
                <w:b w:val="0"/>
                <w:bCs w:val="0"/>
                <w:sz w:val="24"/>
              </w:rPr>
              <w:t>Nr</w:t>
            </w:r>
            <w:r w:rsidR="006E0DAA" w:rsidRPr="00CF70CF">
              <w:rPr>
                <w:rFonts w:ascii="Times New Roman" w:hAnsi="Times New Roman" w:cs="Times New Roman"/>
                <w:b w:val="0"/>
                <w:bCs w:val="0"/>
                <w:sz w:val="24"/>
              </w:rPr>
              <w:t xml:space="preserve"> </w:t>
            </w:r>
            <w:r w:rsidRPr="00CF70CF">
              <w:rPr>
                <w:rFonts w:ascii="Times New Roman" w:hAnsi="Times New Roman" w:cs="Times New Roman"/>
                <w:b w:val="0"/>
                <w:bCs w:val="0"/>
                <w:sz w:val="24"/>
              </w:rPr>
              <w:t>konta</w:t>
            </w:r>
            <w:r w:rsidR="006E0DAA" w:rsidRPr="00CF70CF">
              <w:rPr>
                <w:rFonts w:ascii="Times New Roman" w:hAnsi="Times New Roman" w:cs="Times New Roman"/>
                <w:b w:val="0"/>
                <w:bCs w:val="0"/>
                <w:sz w:val="24"/>
              </w:rPr>
              <w:t xml:space="preserve"> </w:t>
            </w:r>
            <w:r w:rsidRPr="00CF70CF">
              <w:rPr>
                <w:rFonts w:ascii="Times New Roman" w:hAnsi="Times New Roman" w:cs="Times New Roman"/>
                <w:b w:val="0"/>
                <w:bCs w:val="0"/>
                <w:sz w:val="24"/>
              </w:rPr>
              <w:t>bankowego</w:t>
            </w:r>
          </w:p>
        </w:tc>
        <w:tc>
          <w:tcPr>
            <w:tcW w:w="7029" w:type="dxa"/>
            <w:vAlign w:val="center"/>
          </w:tcPr>
          <w:p w14:paraId="76F23793" w14:textId="77777777" w:rsidR="000F1A22" w:rsidRPr="00CF70CF" w:rsidRDefault="000F1A22" w:rsidP="00607ECF">
            <w:pPr>
              <w:pStyle w:val="Nagwek3"/>
              <w:keepNext w:val="0"/>
              <w:spacing w:before="0" w:after="0"/>
              <w:rPr>
                <w:rFonts w:ascii="Times New Roman" w:hAnsi="Times New Roman" w:cs="Times New Roman"/>
                <w:b w:val="0"/>
                <w:sz w:val="24"/>
              </w:rPr>
            </w:pPr>
            <w:r w:rsidRPr="00CF70CF">
              <w:rPr>
                <w:rFonts w:ascii="Times New Roman" w:hAnsi="Times New Roman" w:cs="Times New Roman"/>
                <w:b w:val="0"/>
                <w:sz w:val="24"/>
              </w:rPr>
              <w:t>*</w:t>
            </w:r>
          </w:p>
        </w:tc>
      </w:tr>
      <w:tr w:rsidR="000F1A22" w:rsidRPr="00CF70CF" w14:paraId="7A076636" w14:textId="77777777" w:rsidTr="00A92DD4">
        <w:trPr>
          <w:trHeight w:val="413"/>
        </w:trPr>
        <w:tc>
          <w:tcPr>
            <w:tcW w:w="2967" w:type="dxa"/>
            <w:vAlign w:val="center"/>
          </w:tcPr>
          <w:p w14:paraId="6590D571" w14:textId="77777777" w:rsidR="000F1A22" w:rsidRPr="00CF70CF" w:rsidRDefault="000F1A22" w:rsidP="00607ECF">
            <w:pPr>
              <w:pStyle w:val="Nagwek3"/>
              <w:keepNext w:val="0"/>
              <w:spacing w:before="0" w:after="0"/>
              <w:jc w:val="right"/>
              <w:rPr>
                <w:rFonts w:ascii="Times New Roman" w:hAnsi="Times New Roman" w:cs="Times New Roman"/>
                <w:b w:val="0"/>
                <w:bCs w:val="0"/>
                <w:sz w:val="24"/>
              </w:rPr>
            </w:pPr>
            <w:r w:rsidRPr="00CF70CF">
              <w:rPr>
                <w:rFonts w:ascii="Times New Roman" w:hAnsi="Times New Roman" w:cs="Times New Roman"/>
                <w:b w:val="0"/>
                <w:bCs w:val="0"/>
                <w:sz w:val="24"/>
              </w:rPr>
              <w:t>Osoba/osoby</w:t>
            </w:r>
            <w:r w:rsidR="006E0DAA" w:rsidRPr="00CF70CF">
              <w:rPr>
                <w:rFonts w:ascii="Times New Roman" w:hAnsi="Times New Roman" w:cs="Times New Roman"/>
                <w:b w:val="0"/>
                <w:bCs w:val="0"/>
                <w:sz w:val="24"/>
              </w:rPr>
              <w:t xml:space="preserve"> </w:t>
            </w:r>
            <w:r w:rsidRPr="00CF70CF">
              <w:rPr>
                <w:rFonts w:ascii="Times New Roman" w:hAnsi="Times New Roman" w:cs="Times New Roman"/>
                <w:b w:val="0"/>
                <w:bCs w:val="0"/>
                <w:sz w:val="24"/>
              </w:rPr>
              <w:t>uprawnione</w:t>
            </w:r>
            <w:r w:rsidR="006E0DAA" w:rsidRPr="00CF70CF">
              <w:rPr>
                <w:rFonts w:ascii="Times New Roman" w:hAnsi="Times New Roman" w:cs="Times New Roman"/>
                <w:b w:val="0"/>
                <w:bCs w:val="0"/>
                <w:sz w:val="24"/>
              </w:rPr>
              <w:t xml:space="preserve"> </w:t>
            </w:r>
            <w:r w:rsidRPr="00CF70CF">
              <w:rPr>
                <w:rFonts w:ascii="Times New Roman" w:hAnsi="Times New Roman" w:cs="Times New Roman"/>
                <w:b w:val="0"/>
                <w:bCs w:val="0"/>
                <w:sz w:val="24"/>
              </w:rPr>
              <w:t>do</w:t>
            </w:r>
            <w:r w:rsidR="006E0DAA" w:rsidRPr="00CF70CF">
              <w:rPr>
                <w:rFonts w:ascii="Times New Roman" w:hAnsi="Times New Roman" w:cs="Times New Roman"/>
                <w:b w:val="0"/>
                <w:bCs w:val="0"/>
                <w:sz w:val="24"/>
              </w:rPr>
              <w:t xml:space="preserve"> </w:t>
            </w:r>
            <w:r w:rsidRPr="00CF70CF">
              <w:rPr>
                <w:rFonts w:ascii="Times New Roman" w:hAnsi="Times New Roman" w:cs="Times New Roman"/>
                <w:b w:val="0"/>
                <w:bCs w:val="0"/>
                <w:sz w:val="24"/>
              </w:rPr>
              <w:t>podpisania</w:t>
            </w:r>
            <w:r w:rsidR="006E0DAA" w:rsidRPr="00CF70CF">
              <w:rPr>
                <w:rFonts w:ascii="Times New Roman" w:hAnsi="Times New Roman" w:cs="Times New Roman"/>
                <w:b w:val="0"/>
                <w:bCs w:val="0"/>
                <w:sz w:val="24"/>
              </w:rPr>
              <w:t xml:space="preserve"> </w:t>
            </w:r>
            <w:r w:rsidRPr="00CF70CF">
              <w:rPr>
                <w:rFonts w:ascii="Times New Roman" w:hAnsi="Times New Roman" w:cs="Times New Roman"/>
                <w:b w:val="0"/>
                <w:bCs w:val="0"/>
                <w:sz w:val="24"/>
              </w:rPr>
              <w:t>umowy</w:t>
            </w:r>
          </w:p>
        </w:tc>
        <w:tc>
          <w:tcPr>
            <w:tcW w:w="7029" w:type="dxa"/>
            <w:vAlign w:val="center"/>
          </w:tcPr>
          <w:p w14:paraId="005939B4" w14:textId="77777777" w:rsidR="000F1A22" w:rsidRPr="00CF70CF" w:rsidRDefault="000F1A22" w:rsidP="00607ECF">
            <w:pPr>
              <w:pStyle w:val="Nagwek3"/>
              <w:keepNext w:val="0"/>
              <w:spacing w:before="0" w:after="0"/>
              <w:rPr>
                <w:rFonts w:ascii="Times New Roman" w:hAnsi="Times New Roman" w:cs="Times New Roman"/>
                <w:b w:val="0"/>
                <w:sz w:val="24"/>
              </w:rPr>
            </w:pPr>
            <w:r w:rsidRPr="00CF70CF">
              <w:rPr>
                <w:rFonts w:ascii="Times New Roman" w:hAnsi="Times New Roman" w:cs="Times New Roman"/>
                <w:b w:val="0"/>
                <w:sz w:val="24"/>
              </w:rPr>
              <w:t>*</w:t>
            </w:r>
          </w:p>
        </w:tc>
      </w:tr>
      <w:tr w:rsidR="00A92DD4" w:rsidRPr="00CF70CF" w14:paraId="5033A7DE" w14:textId="77777777" w:rsidTr="00D97DEA">
        <w:trPr>
          <w:trHeight w:val="234"/>
        </w:trPr>
        <w:tc>
          <w:tcPr>
            <w:tcW w:w="2967" w:type="dxa"/>
            <w:vMerge w:val="restart"/>
            <w:vAlign w:val="center"/>
          </w:tcPr>
          <w:p w14:paraId="08E90BD3" w14:textId="77777777" w:rsidR="00A92DD4" w:rsidRPr="00CF70CF" w:rsidRDefault="00A92DD4" w:rsidP="00607ECF">
            <w:pPr>
              <w:pStyle w:val="Nagwek3"/>
              <w:keepNext w:val="0"/>
              <w:spacing w:before="0" w:after="0"/>
              <w:jc w:val="right"/>
              <w:rPr>
                <w:rFonts w:ascii="Times New Roman" w:hAnsi="Times New Roman" w:cs="Times New Roman"/>
                <w:b w:val="0"/>
                <w:bCs w:val="0"/>
                <w:sz w:val="24"/>
              </w:rPr>
            </w:pPr>
            <w:r w:rsidRPr="00CF70CF">
              <w:rPr>
                <w:rFonts w:ascii="Times New Roman" w:hAnsi="Times New Roman" w:cs="Times New Roman"/>
                <w:b w:val="0"/>
                <w:bCs w:val="0"/>
                <w:sz w:val="24"/>
              </w:rPr>
              <w:t>Rodzaj</w:t>
            </w:r>
            <w:r w:rsidR="006E0DAA" w:rsidRPr="00CF70CF">
              <w:rPr>
                <w:rFonts w:ascii="Times New Roman" w:hAnsi="Times New Roman" w:cs="Times New Roman"/>
                <w:b w:val="0"/>
                <w:bCs w:val="0"/>
                <w:sz w:val="24"/>
              </w:rPr>
              <w:t xml:space="preserve"> </w:t>
            </w:r>
            <w:r w:rsidRPr="00CF70CF">
              <w:rPr>
                <w:rFonts w:ascii="Times New Roman" w:hAnsi="Times New Roman" w:cs="Times New Roman"/>
                <w:b w:val="0"/>
                <w:bCs w:val="0"/>
                <w:sz w:val="24"/>
              </w:rPr>
              <w:t>Wykonawcy</w:t>
            </w:r>
          </w:p>
        </w:tc>
        <w:tc>
          <w:tcPr>
            <w:tcW w:w="7029" w:type="dxa"/>
            <w:vAlign w:val="center"/>
          </w:tcPr>
          <w:p w14:paraId="6F775638" w14:textId="77777777" w:rsidR="00A92DD4" w:rsidRPr="00CF70CF" w:rsidRDefault="00A92DD4" w:rsidP="00607ECF">
            <w:pPr>
              <w:pStyle w:val="Nagwek3"/>
              <w:keepNext w:val="0"/>
              <w:spacing w:before="0" w:after="0"/>
              <w:rPr>
                <w:rFonts w:ascii="Times New Roman" w:hAnsi="Times New Roman" w:cs="Times New Roman"/>
                <w:b w:val="0"/>
                <w:sz w:val="24"/>
              </w:rPr>
            </w:pPr>
            <w:r w:rsidRPr="00CF70CF">
              <w:rPr>
                <w:rFonts w:ascii="Times New Roman" w:hAnsi="Times New Roman" w:cs="Times New Roman"/>
                <w:b w:val="0"/>
                <w:sz w:val="24"/>
              </w:rPr>
              <w:t>mikroprzedsiębiorstwo</w:t>
            </w:r>
            <w:r w:rsidRPr="00CF70CF">
              <w:rPr>
                <w:rFonts w:ascii="Times New Roman" w:hAnsi="Times New Roman" w:cs="Times New Roman"/>
                <w:bCs w:val="0"/>
                <w:sz w:val="24"/>
              </w:rPr>
              <w:t>*</w:t>
            </w:r>
          </w:p>
        </w:tc>
      </w:tr>
      <w:tr w:rsidR="00A92DD4" w:rsidRPr="00CF70CF" w14:paraId="0E47DA84" w14:textId="77777777" w:rsidTr="00A92DD4">
        <w:trPr>
          <w:trHeight w:val="413"/>
        </w:trPr>
        <w:tc>
          <w:tcPr>
            <w:tcW w:w="2967" w:type="dxa"/>
            <w:vMerge/>
            <w:vAlign w:val="center"/>
          </w:tcPr>
          <w:p w14:paraId="68BBBD7F" w14:textId="77777777" w:rsidR="00A92DD4" w:rsidRPr="00CF70CF" w:rsidRDefault="00A92DD4" w:rsidP="00607ECF">
            <w:pPr>
              <w:pStyle w:val="Nagwek3"/>
              <w:keepNext w:val="0"/>
              <w:spacing w:before="0" w:after="0"/>
              <w:jc w:val="right"/>
              <w:rPr>
                <w:rFonts w:ascii="Times New Roman" w:hAnsi="Times New Roman" w:cs="Times New Roman"/>
                <w:b w:val="0"/>
                <w:bCs w:val="0"/>
                <w:sz w:val="24"/>
              </w:rPr>
            </w:pPr>
          </w:p>
        </w:tc>
        <w:tc>
          <w:tcPr>
            <w:tcW w:w="7029" w:type="dxa"/>
            <w:vAlign w:val="center"/>
          </w:tcPr>
          <w:p w14:paraId="0561A6C7" w14:textId="77777777" w:rsidR="00A92DD4" w:rsidRPr="00CF70CF" w:rsidRDefault="00A92DD4" w:rsidP="00607ECF">
            <w:pPr>
              <w:pStyle w:val="Nagwek3"/>
              <w:keepNext w:val="0"/>
              <w:spacing w:before="0" w:after="0"/>
              <w:rPr>
                <w:rFonts w:ascii="Times New Roman" w:hAnsi="Times New Roman" w:cs="Times New Roman"/>
                <w:b w:val="0"/>
                <w:sz w:val="24"/>
              </w:rPr>
            </w:pPr>
            <w:r w:rsidRPr="00CF70CF">
              <w:rPr>
                <w:rFonts w:ascii="Times New Roman" w:hAnsi="Times New Roman" w:cs="Times New Roman"/>
                <w:b w:val="0"/>
                <w:sz w:val="24"/>
              </w:rPr>
              <w:t>małe</w:t>
            </w:r>
            <w:r w:rsidR="006E0DAA" w:rsidRPr="00CF70CF">
              <w:rPr>
                <w:rFonts w:ascii="Times New Roman" w:hAnsi="Times New Roman" w:cs="Times New Roman"/>
                <w:b w:val="0"/>
                <w:sz w:val="24"/>
              </w:rPr>
              <w:t xml:space="preserve"> </w:t>
            </w:r>
            <w:r w:rsidRPr="00CF70CF">
              <w:rPr>
                <w:rFonts w:ascii="Times New Roman" w:hAnsi="Times New Roman" w:cs="Times New Roman"/>
                <w:b w:val="0"/>
                <w:sz w:val="24"/>
              </w:rPr>
              <w:t>przedsiębiorstwo</w:t>
            </w:r>
            <w:r w:rsidRPr="00CF70CF">
              <w:rPr>
                <w:rFonts w:ascii="Times New Roman" w:hAnsi="Times New Roman" w:cs="Times New Roman"/>
                <w:bCs w:val="0"/>
                <w:sz w:val="24"/>
              </w:rPr>
              <w:t>*</w:t>
            </w:r>
          </w:p>
        </w:tc>
      </w:tr>
      <w:tr w:rsidR="00A92DD4" w:rsidRPr="00CF70CF" w14:paraId="2B3978C6" w14:textId="77777777" w:rsidTr="00A92DD4">
        <w:trPr>
          <w:trHeight w:val="413"/>
        </w:trPr>
        <w:tc>
          <w:tcPr>
            <w:tcW w:w="2967" w:type="dxa"/>
            <w:vMerge/>
            <w:vAlign w:val="center"/>
          </w:tcPr>
          <w:p w14:paraId="7596B299" w14:textId="77777777" w:rsidR="00A92DD4" w:rsidRPr="00CF70CF" w:rsidRDefault="00A92DD4" w:rsidP="00607ECF">
            <w:pPr>
              <w:pStyle w:val="Nagwek3"/>
              <w:keepNext w:val="0"/>
              <w:spacing w:before="0" w:after="0"/>
              <w:jc w:val="right"/>
              <w:rPr>
                <w:rFonts w:ascii="Times New Roman" w:hAnsi="Times New Roman" w:cs="Times New Roman"/>
                <w:b w:val="0"/>
                <w:bCs w:val="0"/>
                <w:sz w:val="24"/>
              </w:rPr>
            </w:pPr>
          </w:p>
        </w:tc>
        <w:tc>
          <w:tcPr>
            <w:tcW w:w="7029" w:type="dxa"/>
            <w:vAlign w:val="center"/>
          </w:tcPr>
          <w:p w14:paraId="314E7DB6" w14:textId="77777777" w:rsidR="00A92DD4" w:rsidRPr="00CF70CF" w:rsidRDefault="00A92DD4" w:rsidP="00607ECF">
            <w:pPr>
              <w:pStyle w:val="Nagwek3"/>
              <w:keepNext w:val="0"/>
              <w:spacing w:before="0" w:after="0"/>
              <w:rPr>
                <w:rFonts w:ascii="Times New Roman" w:hAnsi="Times New Roman" w:cs="Times New Roman"/>
                <w:b w:val="0"/>
                <w:sz w:val="24"/>
              </w:rPr>
            </w:pPr>
            <w:r w:rsidRPr="00CF70CF">
              <w:rPr>
                <w:rFonts w:ascii="Times New Roman" w:hAnsi="Times New Roman" w:cs="Times New Roman"/>
                <w:b w:val="0"/>
                <w:sz w:val="24"/>
              </w:rPr>
              <w:t>średnie</w:t>
            </w:r>
            <w:r w:rsidR="006E0DAA" w:rsidRPr="00CF70CF">
              <w:rPr>
                <w:rFonts w:ascii="Times New Roman" w:hAnsi="Times New Roman" w:cs="Times New Roman"/>
                <w:b w:val="0"/>
                <w:sz w:val="24"/>
              </w:rPr>
              <w:t xml:space="preserve"> </w:t>
            </w:r>
            <w:r w:rsidRPr="00CF70CF">
              <w:rPr>
                <w:rFonts w:ascii="Times New Roman" w:hAnsi="Times New Roman" w:cs="Times New Roman"/>
                <w:b w:val="0"/>
                <w:sz w:val="24"/>
              </w:rPr>
              <w:t>przedsiębiorstwo</w:t>
            </w:r>
            <w:r w:rsidRPr="00CF70CF">
              <w:rPr>
                <w:rFonts w:ascii="Times New Roman" w:hAnsi="Times New Roman" w:cs="Times New Roman"/>
                <w:bCs w:val="0"/>
                <w:sz w:val="24"/>
              </w:rPr>
              <w:t>*</w:t>
            </w:r>
          </w:p>
        </w:tc>
      </w:tr>
      <w:tr w:rsidR="00A92DD4" w:rsidRPr="00CF70CF" w14:paraId="36D7A497" w14:textId="77777777" w:rsidTr="00A92DD4">
        <w:trPr>
          <w:trHeight w:val="413"/>
        </w:trPr>
        <w:tc>
          <w:tcPr>
            <w:tcW w:w="2967" w:type="dxa"/>
            <w:vMerge/>
            <w:vAlign w:val="center"/>
          </w:tcPr>
          <w:p w14:paraId="56DB0C9C" w14:textId="77777777" w:rsidR="00A92DD4" w:rsidRPr="00CF70CF" w:rsidRDefault="00A92DD4" w:rsidP="00607ECF">
            <w:pPr>
              <w:pStyle w:val="Nagwek3"/>
              <w:keepNext w:val="0"/>
              <w:spacing w:before="0" w:after="0"/>
              <w:jc w:val="right"/>
              <w:rPr>
                <w:rFonts w:ascii="Times New Roman" w:hAnsi="Times New Roman" w:cs="Times New Roman"/>
                <w:b w:val="0"/>
                <w:bCs w:val="0"/>
                <w:sz w:val="24"/>
              </w:rPr>
            </w:pPr>
          </w:p>
        </w:tc>
        <w:tc>
          <w:tcPr>
            <w:tcW w:w="7029" w:type="dxa"/>
            <w:vAlign w:val="center"/>
          </w:tcPr>
          <w:p w14:paraId="2C7F9DDB" w14:textId="77777777" w:rsidR="00A92DD4" w:rsidRPr="00CF70CF" w:rsidRDefault="00A92DD4" w:rsidP="00607ECF">
            <w:pPr>
              <w:pStyle w:val="Nagwek3"/>
              <w:keepNext w:val="0"/>
              <w:spacing w:before="0" w:after="0"/>
              <w:rPr>
                <w:rFonts w:ascii="Times New Roman" w:hAnsi="Times New Roman" w:cs="Times New Roman"/>
                <w:b w:val="0"/>
                <w:sz w:val="24"/>
              </w:rPr>
            </w:pPr>
            <w:r w:rsidRPr="00CF70CF">
              <w:rPr>
                <w:rFonts w:ascii="Times New Roman" w:hAnsi="Times New Roman" w:cs="Times New Roman"/>
                <w:b w:val="0"/>
                <w:sz w:val="24"/>
              </w:rPr>
              <w:t>jednoosobowa</w:t>
            </w:r>
            <w:r w:rsidR="006E0DAA" w:rsidRPr="00CF70CF">
              <w:rPr>
                <w:rFonts w:ascii="Times New Roman" w:hAnsi="Times New Roman" w:cs="Times New Roman"/>
                <w:b w:val="0"/>
                <w:sz w:val="24"/>
              </w:rPr>
              <w:t xml:space="preserve"> </w:t>
            </w:r>
            <w:r w:rsidRPr="00CF70CF">
              <w:rPr>
                <w:rFonts w:ascii="Times New Roman" w:hAnsi="Times New Roman" w:cs="Times New Roman"/>
                <w:b w:val="0"/>
                <w:sz w:val="24"/>
              </w:rPr>
              <w:t>działalność</w:t>
            </w:r>
            <w:r w:rsidR="006E0DAA" w:rsidRPr="00CF70CF">
              <w:rPr>
                <w:rFonts w:ascii="Times New Roman" w:hAnsi="Times New Roman" w:cs="Times New Roman"/>
                <w:b w:val="0"/>
                <w:sz w:val="24"/>
              </w:rPr>
              <w:t xml:space="preserve"> </w:t>
            </w:r>
            <w:r w:rsidRPr="00CF70CF">
              <w:rPr>
                <w:rFonts w:ascii="Times New Roman" w:hAnsi="Times New Roman" w:cs="Times New Roman"/>
                <w:b w:val="0"/>
                <w:sz w:val="24"/>
              </w:rPr>
              <w:t>gospodarcza</w:t>
            </w:r>
            <w:r w:rsidRPr="00CF70CF">
              <w:rPr>
                <w:rFonts w:ascii="Times New Roman" w:hAnsi="Times New Roman" w:cs="Times New Roman"/>
                <w:bCs w:val="0"/>
                <w:sz w:val="24"/>
              </w:rPr>
              <w:t>*</w:t>
            </w:r>
          </w:p>
        </w:tc>
      </w:tr>
      <w:tr w:rsidR="00A92DD4" w:rsidRPr="00CF70CF" w14:paraId="2D7F56CF" w14:textId="77777777" w:rsidTr="00D97DEA">
        <w:trPr>
          <w:trHeight w:val="365"/>
        </w:trPr>
        <w:tc>
          <w:tcPr>
            <w:tcW w:w="2967" w:type="dxa"/>
            <w:vMerge/>
            <w:vAlign w:val="center"/>
          </w:tcPr>
          <w:p w14:paraId="09D1FA05" w14:textId="77777777" w:rsidR="00A92DD4" w:rsidRPr="00CF70CF" w:rsidRDefault="00A92DD4" w:rsidP="00607ECF">
            <w:pPr>
              <w:pStyle w:val="Nagwek3"/>
              <w:keepNext w:val="0"/>
              <w:spacing w:before="0" w:after="0"/>
              <w:jc w:val="right"/>
              <w:rPr>
                <w:rFonts w:ascii="Times New Roman" w:hAnsi="Times New Roman" w:cs="Times New Roman"/>
                <w:b w:val="0"/>
                <w:bCs w:val="0"/>
                <w:sz w:val="24"/>
              </w:rPr>
            </w:pPr>
          </w:p>
        </w:tc>
        <w:tc>
          <w:tcPr>
            <w:tcW w:w="7029" w:type="dxa"/>
            <w:vAlign w:val="center"/>
          </w:tcPr>
          <w:p w14:paraId="57713807" w14:textId="77777777" w:rsidR="00A92DD4" w:rsidRPr="00CF70CF" w:rsidRDefault="00A92DD4" w:rsidP="00607ECF">
            <w:pPr>
              <w:pStyle w:val="Nagwek3"/>
              <w:keepNext w:val="0"/>
              <w:spacing w:before="0" w:after="0"/>
              <w:rPr>
                <w:rFonts w:ascii="Times New Roman" w:hAnsi="Times New Roman" w:cs="Times New Roman"/>
                <w:b w:val="0"/>
                <w:sz w:val="24"/>
              </w:rPr>
            </w:pPr>
            <w:r w:rsidRPr="00CF70CF">
              <w:rPr>
                <w:rFonts w:ascii="Times New Roman" w:hAnsi="Times New Roman" w:cs="Times New Roman"/>
                <w:b w:val="0"/>
                <w:sz w:val="24"/>
              </w:rPr>
              <w:t>osoba</w:t>
            </w:r>
            <w:r w:rsidR="006E0DAA" w:rsidRPr="00CF70CF">
              <w:rPr>
                <w:rFonts w:ascii="Times New Roman" w:hAnsi="Times New Roman" w:cs="Times New Roman"/>
                <w:b w:val="0"/>
                <w:sz w:val="24"/>
              </w:rPr>
              <w:t xml:space="preserve"> </w:t>
            </w:r>
            <w:r w:rsidRPr="00CF70CF">
              <w:rPr>
                <w:rFonts w:ascii="Times New Roman" w:hAnsi="Times New Roman" w:cs="Times New Roman"/>
                <w:b w:val="0"/>
                <w:sz w:val="24"/>
              </w:rPr>
              <w:t>fizyczna</w:t>
            </w:r>
            <w:r w:rsidR="006E0DAA" w:rsidRPr="00CF70CF">
              <w:rPr>
                <w:rFonts w:ascii="Times New Roman" w:hAnsi="Times New Roman" w:cs="Times New Roman"/>
                <w:b w:val="0"/>
                <w:sz w:val="24"/>
              </w:rPr>
              <w:t xml:space="preserve"> </w:t>
            </w:r>
            <w:r w:rsidRPr="00CF70CF">
              <w:rPr>
                <w:rFonts w:ascii="Times New Roman" w:hAnsi="Times New Roman" w:cs="Times New Roman"/>
                <w:b w:val="0"/>
                <w:sz w:val="24"/>
              </w:rPr>
              <w:t>nieprowadząca</w:t>
            </w:r>
            <w:r w:rsidR="006E0DAA" w:rsidRPr="00CF70CF">
              <w:rPr>
                <w:rFonts w:ascii="Times New Roman" w:hAnsi="Times New Roman" w:cs="Times New Roman"/>
                <w:b w:val="0"/>
                <w:sz w:val="24"/>
              </w:rPr>
              <w:t xml:space="preserve"> </w:t>
            </w:r>
            <w:r w:rsidRPr="00CF70CF">
              <w:rPr>
                <w:rFonts w:ascii="Times New Roman" w:hAnsi="Times New Roman" w:cs="Times New Roman"/>
                <w:b w:val="0"/>
                <w:sz w:val="24"/>
              </w:rPr>
              <w:t>działalności</w:t>
            </w:r>
            <w:r w:rsidR="006E0DAA" w:rsidRPr="00CF70CF">
              <w:rPr>
                <w:rFonts w:ascii="Times New Roman" w:hAnsi="Times New Roman" w:cs="Times New Roman"/>
                <w:b w:val="0"/>
                <w:sz w:val="24"/>
              </w:rPr>
              <w:t xml:space="preserve"> </w:t>
            </w:r>
            <w:r w:rsidRPr="00CF70CF">
              <w:rPr>
                <w:rFonts w:ascii="Times New Roman" w:hAnsi="Times New Roman" w:cs="Times New Roman"/>
                <w:b w:val="0"/>
                <w:sz w:val="24"/>
              </w:rPr>
              <w:t>gospodarczej</w:t>
            </w:r>
            <w:r w:rsidRPr="00CF70CF">
              <w:rPr>
                <w:rFonts w:ascii="Times New Roman" w:hAnsi="Times New Roman" w:cs="Times New Roman"/>
                <w:bCs w:val="0"/>
                <w:sz w:val="24"/>
              </w:rPr>
              <w:t>*</w:t>
            </w:r>
          </w:p>
        </w:tc>
      </w:tr>
      <w:tr w:rsidR="00A92DD4" w:rsidRPr="00CF70CF" w14:paraId="585A259D" w14:textId="77777777" w:rsidTr="00A92DD4">
        <w:trPr>
          <w:trHeight w:val="413"/>
        </w:trPr>
        <w:tc>
          <w:tcPr>
            <w:tcW w:w="2967" w:type="dxa"/>
            <w:vMerge/>
            <w:vAlign w:val="center"/>
          </w:tcPr>
          <w:p w14:paraId="09321D1E" w14:textId="77777777" w:rsidR="00A92DD4" w:rsidRPr="00CF70CF" w:rsidRDefault="00A92DD4" w:rsidP="00607ECF">
            <w:pPr>
              <w:pStyle w:val="Nagwek3"/>
              <w:keepNext w:val="0"/>
              <w:spacing w:before="0" w:after="0"/>
              <w:jc w:val="right"/>
              <w:rPr>
                <w:rFonts w:ascii="Times New Roman" w:hAnsi="Times New Roman" w:cs="Times New Roman"/>
                <w:b w:val="0"/>
                <w:bCs w:val="0"/>
                <w:sz w:val="24"/>
              </w:rPr>
            </w:pPr>
          </w:p>
        </w:tc>
        <w:tc>
          <w:tcPr>
            <w:tcW w:w="7029" w:type="dxa"/>
            <w:vAlign w:val="center"/>
          </w:tcPr>
          <w:p w14:paraId="6293BA2C" w14:textId="77777777" w:rsidR="00A92DD4" w:rsidRPr="00CF70CF" w:rsidRDefault="00A92DD4" w:rsidP="00607ECF">
            <w:pPr>
              <w:pStyle w:val="Nagwek3"/>
              <w:keepNext w:val="0"/>
              <w:spacing w:before="0" w:after="0"/>
              <w:rPr>
                <w:rFonts w:ascii="Times New Roman" w:hAnsi="Times New Roman" w:cs="Times New Roman"/>
                <w:b w:val="0"/>
                <w:sz w:val="24"/>
              </w:rPr>
            </w:pPr>
            <w:r w:rsidRPr="00CF70CF">
              <w:rPr>
                <w:rFonts w:ascii="Times New Roman" w:hAnsi="Times New Roman" w:cs="Times New Roman"/>
                <w:b w:val="0"/>
                <w:sz w:val="24"/>
              </w:rPr>
              <w:t>inny</w:t>
            </w:r>
            <w:r w:rsidR="006E0DAA" w:rsidRPr="00CF70CF">
              <w:rPr>
                <w:rFonts w:ascii="Times New Roman" w:hAnsi="Times New Roman" w:cs="Times New Roman"/>
                <w:b w:val="0"/>
                <w:sz w:val="24"/>
              </w:rPr>
              <w:t xml:space="preserve"> </w:t>
            </w:r>
            <w:r w:rsidRPr="00CF70CF">
              <w:rPr>
                <w:rFonts w:ascii="Times New Roman" w:hAnsi="Times New Roman" w:cs="Times New Roman"/>
                <w:b w:val="0"/>
                <w:sz w:val="24"/>
              </w:rPr>
              <w:t>rodzaj</w:t>
            </w:r>
            <w:r w:rsidRPr="00CF70CF">
              <w:rPr>
                <w:rFonts w:ascii="Times New Roman" w:hAnsi="Times New Roman" w:cs="Times New Roman"/>
                <w:bCs w:val="0"/>
                <w:sz w:val="24"/>
              </w:rPr>
              <w:t>*</w:t>
            </w:r>
          </w:p>
        </w:tc>
      </w:tr>
    </w:tbl>
    <w:p w14:paraId="1561ED00" w14:textId="77777777" w:rsidR="00A92DD4" w:rsidRPr="00CF70CF" w:rsidRDefault="00A92DD4" w:rsidP="00607ECF">
      <w:pPr>
        <w:spacing w:after="0"/>
        <w:rPr>
          <w:rFonts w:ascii="Times New Roman" w:hAnsi="Times New Roman" w:cs="Times New Roman"/>
          <w:b/>
          <w:sz w:val="24"/>
          <w:szCs w:val="24"/>
        </w:rPr>
      </w:pPr>
      <w:r w:rsidRPr="00CF70CF">
        <w:rPr>
          <w:rFonts w:ascii="Times New Roman" w:hAnsi="Times New Roman"/>
          <w:b/>
          <w:sz w:val="24"/>
          <w:szCs w:val="24"/>
        </w:rPr>
        <w:t>*</w:t>
      </w:r>
      <w:r w:rsidR="006E0DAA" w:rsidRPr="00CF70CF">
        <w:rPr>
          <w:rFonts w:ascii="Times New Roman" w:hAnsi="Times New Roman"/>
          <w:b/>
          <w:sz w:val="24"/>
          <w:szCs w:val="24"/>
        </w:rPr>
        <w:t xml:space="preserve"> </w:t>
      </w:r>
      <w:r w:rsidRPr="00CF70CF">
        <w:rPr>
          <w:rFonts w:ascii="Times New Roman" w:hAnsi="Times New Roman"/>
          <w:b/>
          <w:sz w:val="24"/>
          <w:szCs w:val="24"/>
        </w:rPr>
        <w:t>-</w:t>
      </w:r>
      <w:r w:rsidR="006E0DAA" w:rsidRPr="00CF70CF">
        <w:rPr>
          <w:rFonts w:ascii="Times New Roman" w:hAnsi="Times New Roman"/>
          <w:b/>
          <w:sz w:val="24"/>
          <w:szCs w:val="24"/>
        </w:rPr>
        <w:t xml:space="preserve"> </w:t>
      </w:r>
      <w:r w:rsidRPr="00CF70CF">
        <w:rPr>
          <w:rFonts w:ascii="Times New Roman" w:hAnsi="Times New Roman"/>
          <w:b/>
          <w:sz w:val="24"/>
          <w:szCs w:val="24"/>
        </w:rPr>
        <w:t>miejsca</w:t>
      </w:r>
      <w:r w:rsidR="006E0DAA" w:rsidRPr="00CF70CF">
        <w:rPr>
          <w:rFonts w:ascii="Times New Roman" w:hAnsi="Times New Roman"/>
          <w:b/>
          <w:sz w:val="24"/>
          <w:szCs w:val="24"/>
        </w:rPr>
        <w:t xml:space="preserve"> </w:t>
      </w:r>
      <w:r w:rsidRPr="00CF70CF">
        <w:rPr>
          <w:rFonts w:ascii="Times New Roman" w:hAnsi="Times New Roman" w:cs="Times New Roman"/>
          <w:b/>
          <w:sz w:val="24"/>
          <w:szCs w:val="24"/>
        </w:rPr>
        <w:t>oznaczone</w:t>
      </w:r>
      <w:r w:rsidR="006E0DAA" w:rsidRPr="00CF70CF">
        <w:rPr>
          <w:rFonts w:ascii="Times New Roman" w:hAnsi="Times New Roman" w:cs="Times New Roman"/>
          <w:b/>
          <w:sz w:val="24"/>
          <w:szCs w:val="24"/>
        </w:rPr>
        <w:t xml:space="preserve"> </w:t>
      </w:r>
      <w:r w:rsidRPr="00CF70CF">
        <w:rPr>
          <w:rFonts w:ascii="Times New Roman" w:hAnsi="Times New Roman" w:cs="Times New Roman"/>
          <w:b/>
          <w:sz w:val="24"/>
          <w:szCs w:val="24"/>
        </w:rPr>
        <w:t>gwiazdką</w:t>
      </w:r>
      <w:r w:rsidR="006E0DAA" w:rsidRPr="00CF70CF">
        <w:rPr>
          <w:rFonts w:ascii="Times New Roman" w:hAnsi="Times New Roman" w:cs="Times New Roman"/>
          <w:b/>
          <w:sz w:val="24"/>
          <w:szCs w:val="24"/>
        </w:rPr>
        <w:t xml:space="preserve"> </w:t>
      </w:r>
      <w:r w:rsidRPr="00CF70CF">
        <w:rPr>
          <w:rFonts w:ascii="Times New Roman" w:hAnsi="Times New Roman" w:cs="Times New Roman"/>
          <w:b/>
          <w:sz w:val="24"/>
          <w:szCs w:val="24"/>
        </w:rPr>
        <w:t>należy</w:t>
      </w:r>
      <w:r w:rsidR="006E0DAA" w:rsidRPr="00CF70CF">
        <w:rPr>
          <w:rFonts w:ascii="Times New Roman" w:hAnsi="Times New Roman" w:cs="Times New Roman"/>
          <w:b/>
          <w:sz w:val="24"/>
          <w:szCs w:val="24"/>
        </w:rPr>
        <w:t xml:space="preserve"> </w:t>
      </w:r>
      <w:r w:rsidRPr="00CF70CF">
        <w:rPr>
          <w:rFonts w:ascii="Times New Roman" w:hAnsi="Times New Roman" w:cs="Times New Roman"/>
          <w:b/>
          <w:sz w:val="24"/>
          <w:szCs w:val="24"/>
        </w:rPr>
        <w:t>wypełnić</w:t>
      </w:r>
      <w:r w:rsidR="006E0DAA" w:rsidRPr="00CF70CF">
        <w:rPr>
          <w:rFonts w:ascii="Times New Roman" w:hAnsi="Times New Roman" w:cs="Times New Roman"/>
          <w:b/>
          <w:sz w:val="24"/>
          <w:szCs w:val="24"/>
        </w:rPr>
        <w:t xml:space="preserve"> </w:t>
      </w:r>
      <w:r w:rsidRPr="00CF70CF">
        <w:rPr>
          <w:rFonts w:ascii="Times New Roman" w:hAnsi="Times New Roman" w:cs="Times New Roman"/>
          <w:b/>
          <w:sz w:val="24"/>
          <w:szCs w:val="24"/>
        </w:rPr>
        <w:t>oraz</w:t>
      </w:r>
      <w:r w:rsidR="006E0DAA" w:rsidRPr="00CF70CF">
        <w:rPr>
          <w:rFonts w:ascii="Times New Roman" w:hAnsi="Times New Roman" w:cs="Times New Roman"/>
          <w:b/>
          <w:sz w:val="24"/>
          <w:szCs w:val="24"/>
        </w:rPr>
        <w:t xml:space="preserve"> </w:t>
      </w:r>
      <w:r w:rsidRPr="00CF70CF">
        <w:rPr>
          <w:rFonts w:ascii="Times New Roman" w:hAnsi="Times New Roman" w:cs="Times New Roman"/>
          <w:b/>
          <w:sz w:val="24"/>
          <w:szCs w:val="24"/>
        </w:rPr>
        <w:t>zaznaczyć</w:t>
      </w:r>
    </w:p>
    <w:p w14:paraId="68CDE13B" w14:textId="77777777" w:rsidR="00857452" w:rsidRPr="00CF70CF" w:rsidRDefault="00857452" w:rsidP="00607ECF">
      <w:pPr>
        <w:spacing w:after="0"/>
        <w:rPr>
          <w:rFonts w:ascii="Times New Roman" w:hAnsi="Times New Roman" w:cs="Times New Roman"/>
          <w:sz w:val="24"/>
          <w:szCs w:val="24"/>
        </w:rPr>
      </w:pPr>
    </w:p>
    <w:p w14:paraId="3D46722B" w14:textId="77777777" w:rsidR="00AC6339" w:rsidRPr="00CF70CF" w:rsidRDefault="00AC6339" w:rsidP="00885433">
      <w:pPr>
        <w:numPr>
          <w:ilvl w:val="2"/>
          <w:numId w:val="28"/>
        </w:numPr>
        <w:tabs>
          <w:tab w:val="clear" w:pos="1800"/>
          <w:tab w:val="num" w:pos="284"/>
        </w:tabs>
        <w:spacing w:after="0"/>
        <w:ind w:left="284" w:hanging="284"/>
        <w:jc w:val="both"/>
        <w:rPr>
          <w:rFonts w:ascii="Times New Roman" w:hAnsi="Times New Roman" w:cs="Times New Roman"/>
        </w:rPr>
      </w:pPr>
      <w:r w:rsidRPr="00CF70CF">
        <w:rPr>
          <w:rFonts w:ascii="Times New Roman" w:hAnsi="Times New Roman" w:cs="Times New Roman"/>
          <w:b/>
        </w:rPr>
        <w:t>Oświadczam</w:t>
      </w:r>
      <w:r w:rsidRPr="00CF70CF">
        <w:rPr>
          <w:rFonts w:ascii="Times New Roman" w:hAnsi="Times New Roman" w:cs="Times New Roman"/>
        </w:rPr>
        <w:t>,</w:t>
      </w:r>
      <w:r w:rsidR="006E0DAA" w:rsidRPr="00CF70CF">
        <w:rPr>
          <w:rFonts w:ascii="Times New Roman" w:hAnsi="Times New Roman" w:cs="Times New Roman"/>
        </w:rPr>
        <w:t xml:space="preserve"> </w:t>
      </w:r>
      <w:r w:rsidRPr="00CF70CF">
        <w:rPr>
          <w:rFonts w:ascii="Times New Roman" w:hAnsi="Times New Roman" w:cs="Times New Roman"/>
        </w:rPr>
        <w:t>że</w:t>
      </w:r>
      <w:r w:rsidR="006E0DAA" w:rsidRPr="00CF70CF">
        <w:rPr>
          <w:rFonts w:ascii="Times New Roman" w:hAnsi="Times New Roman" w:cs="Times New Roman"/>
        </w:rPr>
        <w:t xml:space="preserve"> </w:t>
      </w:r>
      <w:r w:rsidRPr="00CF70CF">
        <w:rPr>
          <w:rFonts w:ascii="Times New Roman" w:hAnsi="Times New Roman" w:cs="Times New Roman"/>
        </w:rPr>
        <w:t>przyjmuję</w:t>
      </w:r>
      <w:r w:rsidR="006E0DAA" w:rsidRPr="00CF70CF">
        <w:rPr>
          <w:rFonts w:ascii="Times New Roman" w:hAnsi="Times New Roman" w:cs="Times New Roman"/>
        </w:rPr>
        <w:t xml:space="preserve"> </w:t>
      </w:r>
      <w:r w:rsidRPr="00CF70CF">
        <w:rPr>
          <w:rFonts w:ascii="Times New Roman" w:hAnsi="Times New Roman" w:cs="Times New Roman"/>
        </w:rPr>
        <w:t>warunki</w:t>
      </w:r>
      <w:r w:rsidR="006E0DAA" w:rsidRPr="00CF70CF">
        <w:rPr>
          <w:rFonts w:ascii="Times New Roman" w:hAnsi="Times New Roman" w:cs="Times New Roman"/>
        </w:rPr>
        <w:t xml:space="preserve"> </w:t>
      </w:r>
      <w:r w:rsidRPr="00CF70CF">
        <w:rPr>
          <w:rFonts w:ascii="Times New Roman" w:hAnsi="Times New Roman" w:cs="Times New Roman"/>
        </w:rPr>
        <w:t>podane</w:t>
      </w:r>
      <w:r w:rsidR="006E0DAA" w:rsidRPr="00CF70CF">
        <w:rPr>
          <w:rFonts w:ascii="Times New Roman" w:hAnsi="Times New Roman" w:cs="Times New Roman"/>
        </w:rPr>
        <w:t xml:space="preserve"> </w:t>
      </w:r>
      <w:r w:rsidRPr="00CF70CF">
        <w:rPr>
          <w:rFonts w:ascii="Times New Roman" w:hAnsi="Times New Roman" w:cs="Times New Roman"/>
        </w:rPr>
        <w:t>w</w:t>
      </w:r>
      <w:r w:rsidR="006E0DAA" w:rsidRPr="00CF70CF">
        <w:rPr>
          <w:rFonts w:ascii="Times New Roman" w:hAnsi="Times New Roman" w:cs="Times New Roman"/>
        </w:rPr>
        <w:t xml:space="preserve"> </w:t>
      </w:r>
      <w:r w:rsidRPr="00CF70CF">
        <w:rPr>
          <w:rFonts w:ascii="Times New Roman" w:hAnsi="Times New Roman" w:cs="Times New Roman"/>
        </w:rPr>
        <w:t>SWZ</w:t>
      </w:r>
      <w:r w:rsidR="006E0DAA" w:rsidRPr="00CF70CF">
        <w:rPr>
          <w:rFonts w:ascii="Times New Roman" w:hAnsi="Times New Roman" w:cs="Times New Roman"/>
        </w:rPr>
        <w:t xml:space="preserve"> </w:t>
      </w:r>
      <w:r w:rsidRPr="00CF70CF">
        <w:rPr>
          <w:rFonts w:ascii="Times New Roman" w:hAnsi="Times New Roman" w:cs="Times New Roman"/>
        </w:rPr>
        <w:t>i</w:t>
      </w:r>
      <w:r w:rsidR="006E0DAA" w:rsidRPr="00CF70CF">
        <w:rPr>
          <w:rFonts w:ascii="Times New Roman" w:hAnsi="Times New Roman" w:cs="Times New Roman"/>
        </w:rPr>
        <w:t xml:space="preserve"> </w:t>
      </w:r>
      <w:r w:rsidRPr="00CF70CF">
        <w:rPr>
          <w:rFonts w:ascii="Times New Roman" w:hAnsi="Times New Roman" w:cs="Times New Roman"/>
        </w:rPr>
        <w:t>nie</w:t>
      </w:r>
      <w:r w:rsidR="006E0DAA" w:rsidRPr="00CF70CF">
        <w:rPr>
          <w:rFonts w:ascii="Times New Roman" w:hAnsi="Times New Roman" w:cs="Times New Roman"/>
        </w:rPr>
        <w:t xml:space="preserve"> </w:t>
      </w:r>
      <w:r w:rsidRPr="00CF70CF">
        <w:rPr>
          <w:rFonts w:ascii="Times New Roman" w:hAnsi="Times New Roman" w:cs="Times New Roman"/>
        </w:rPr>
        <w:t>wnoszę</w:t>
      </w:r>
      <w:r w:rsidR="006E0DAA" w:rsidRPr="00CF70CF">
        <w:rPr>
          <w:rFonts w:ascii="Times New Roman" w:hAnsi="Times New Roman" w:cs="Times New Roman"/>
        </w:rPr>
        <w:t xml:space="preserve"> </w:t>
      </w:r>
      <w:r w:rsidRPr="00CF70CF">
        <w:rPr>
          <w:rFonts w:ascii="Times New Roman" w:hAnsi="Times New Roman" w:cs="Times New Roman"/>
        </w:rPr>
        <w:t>uwag</w:t>
      </w:r>
      <w:r w:rsidR="006E0DAA" w:rsidRPr="00CF70CF">
        <w:rPr>
          <w:rFonts w:ascii="Times New Roman" w:hAnsi="Times New Roman" w:cs="Times New Roman"/>
        </w:rPr>
        <w:t xml:space="preserve"> </w:t>
      </w:r>
      <w:r w:rsidRPr="00CF70CF">
        <w:rPr>
          <w:rFonts w:ascii="Times New Roman" w:hAnsi="Times New Roman" w:cs="Times New Roman"/>
        </w:rPr>
        <w:t>co</w:t>
      </w:r>
      <w:r w:rsidR="006E0DAA" w:rsidRPr="00CF70CF">
        <w:rPr>
          <w:rFonts w:ascii="Times New Roman" w:hAnsi="Times New Roman" w:cs="Times New Roman"/>
        </w:rPr>
        <w:t xml:space="preserve"> </w:t>
      </w:r>
      <w:r w:rsidRPr="00CF70CF">
        <w:rPr>
          <w:rFonts w:ascii="Times New Roman" w:hAnsi="Times New Roman" w:cs="Times New Roman"/>
        </w:rPr>
        <w:t>do</w:t>
      </w:r>
      <w:r w:rsidR="006E0DAA" w:rsidRPr="00CF70CF">
        <w:rPr>
          <w:rFonts w:ascii="Times New Roman" w:hAnsi="Times New Roman" w:cs="Times New Roman"/>
        </w:rPr>
        <w:t xml:space="preserve"> </w:t>
      </w:r>
      <w:r w:rsidRPr="00CF70CF">
        <w:rPr>
          <w:rFonts w:ascii="Times New Roman" w:hAnsi="Times New Roman" w:cs="Times New Roman"/>
        </w:rPr>
        <w:t>jej</w:t>
      </w:r>
      <w:r w:rsidR="006E0DAA" w:rsidRPr="00CF70CF">
        <w:rPr>
          <w:rFonts w:ascii="Times New Roman" w:hAnsi="Times New Roman" w:cs="Times New Roman"/>
        </w:rPr>
        <w:t xml:space="preserve"> </w:t>
      </w:r>
      <w:r w:rsidRPr="00CF70CF">
        <w:rPr>
          <w:rFonts w:ascii="Times New Roman" w:hAnsi="Times New Roman" w:cs="Times New Roman"/>
        </w:rPr>
        <w:t>treści</w:t>
      </w:r>
      <w:r w:rsidR="006E0DAA" w:rsidRPr="00CF70CF">
        <w:rPr>
          <w:rFonts w:ascii="Times New Roman" w:hAnsi="Times New Roman" w:cs="Times New Roman"/>
        </w:rPr>
        <w:t xml:space="preserve"> </w:t>
      </w:r>
      <w:r w:rsidR="00A509F6" w:rsidRPr="00CF70CF">
        <w:rPr>
          <w:rFonts w:ascii="Times New Roman" w:hAnsi="Times New Roman" w:cs="Times New Roman"/>
        </w:rPr>
        <w:t>oraz</w:t>
      </w:r>
      <w:r w:rsidR="006E0DAA" w:rsidRPr="00CF70CF">
        <w:rPr>
          <w:rFonts w:ascii="Times New Roman" w:hAnsi="Times New Roman" w:cs="Times New Roman"/>
        </w:rPr>
        <w:t xml:space="preserve"> </w:t>
      </w:r>
      <w:r w:rsidRPr="00CF70CF">
        <w:rPr>
          <w:rFonts w:ascii="Times New Roman" w:hAnsi="Times New Roman" w:cs="Times New Roman"/>
        </w:rPr>
        <w:t>że</w:t>
      </w:r>
      <w:r w:rsidR="006E0DAA" w:rsidRPr="00CF70CF">
        <w:rPr>
          <w:rFonts w:ascii="Times New Roman" w:hAnsi="Times New Roman" w:cs="Times New Roman"/>
        </w:rPr>
        <w:t xml:space="preserve"> </w:t>
      </w:r>
      <w:r w:rsidRPr="00CF70CF">
        <w:rPr>
          <w:rFonts w:ascii="Times New Roman" w:hAnsi="Times New Roman" w:cs="Times New Roman"/>
        </w:rPr>
        <w:t>posiadam</w:t>
      </w:r>
      <w:r w:rsidR="006E0DAA" w:rsidRPr="00CF70CF">
        <w:rPr>
          <w:rFonts w:ascii="Times New Roman" w:hAnsi="Times New Roman" w:cs="Times New Roman"/>
        </w:rPr>
        <w:t xml:space="preserve"> </w:t>
      </w:r>
      <w:r w:rsidRPr="00CF70CF">
        <w:rPr>
          <w:rFonts w:ascii="Times New Roman" w:hAnsi="Times New Roman" w:cs="Times New Roman"/>
        </w:rPr>
        <w:t>zdolność</w:t>
      </w:r>
      <w:r w:rsidR="006E0DAA" w:rsidRPr="00CF70CF">
        <w:rPr>
          <w:rFonts w:ascii="Times New Roman" w:hAnsi="Times New Roman" w:cs="Times New Roman"/>
        </w:rPr>
        <w:t xml:space="preserve"> </w:t>
      </w:r>
      <w:r w:rsidRPr="00CF70CF">
        <w:rPr>
          <w:rFonts w:ascii="Times New Roman" w:hAnsi="Times New Roman" w:cs="Times New Roman"/>
        </w:rPr>
        <w:t>do</w:t>
      </w:r>
      <w:r w:rsidR="006E0DAA" w:rsidRPr="00CF70CF">
        <w:rPr>
          <w:rFonts w:ascii="Times New Roman" w:hAnsi="Times New Roman" w:cs="Times New Roman"/>
        </w:rPr>
        <w:t xml:space="preserve"> </w:t>
      </w:r>
      <w:r w:rsidRPr="00CF70CF">
        <w:rPr>
          <w:rFonts w:ascii="Times New Roman" w:hAnsi="Times New Roman" w:cs="Times New Roman"/>
        </w:rPr>
        <w:t>realizacji</w:t>
      </w:r>
      <w:r w:rsidR="006E0DAA" w:rsidRPr="00CF70CF">
        <w:rPr>
          <w:rFonts w:ascii="Times New Roman" w:hAnsi="Times New Roman" w:cs="Times New Roman"/>
        </w:rPr>
        <w:t xml:space="preserve"> </w:t>
      </w:r>
      <w:r w:rsidRPr="00CF70CF">
        <w:rPr>
          <w:rFonts w:ascii="Times New Roman" w:hAnsi="Times New Roman" w:cs="Times New Roman"/>
        </w:rPr>
        <w:t>zamówienia.</w:t>
      </w:r>
    </w:p>
    <w:p w14:paraId="5296BE60" w14:textId="77777777" w:rsidR="00AC6339" w:rsidRPr="00CF70CF" w:rsidRDefault="00AC6339" w:rsidP="00885433">
      <w:pPr>
        <w:numPr>
          <w:ilvl w:val="2"/>
          <w:numId w:val="28"/>
        </w:numPr>
        <w:tabs>
          <w:tab w:val="clear" w:pos="1800"/>
          <w:tab w:val="num" w:pos="284"/>
        </w:tabs>
        <w:spacing w:after="0"/>
        <w:ind w:left="284" w:hanging="284"/>
        <w:jc w:val="both"/>
        <w:rPr>
          <w:rStyle w:val="textbold"/>
          <w:rFonts w:ascii="Times New Roman" w:hAnsi="Times New Roman" w:cs="Times New Roman"/>
        </w:rPr>
      </w:pPr>
      <w:r w:rsidRPr="00CF70CF">
        <w:rPr>
          <w:rStyle w:val="textbold"/>
          <w:rFonts w:ascii="Times New Roman" w:hAnsi="Times New Roman" w:cs="Times New Roman"/>
          <w:b/>
        </w:rPr>
        <w:t>Oświadczam,</w:t>
      </w:r>
      <w:r w:rsidR="006E0DAA" w:rsidRPr="00CF70CF">
        <w:rPr>
          <w:rStyle w:val="textbold"/>
          <w:rFonts w:ascii="Times New Roman" w:hAnsi="Times New Roman" w:cs="Times New Roman"/>
        </w:rPr>
        <w:t xml:space="preserve"> </w:t>
      </w:r>
      <w:r w:rsidRPr="00CF70CF">
        <w:rPr>
          <w:rStyle w:val="textbold"/>
          <w:rFonts w:ascii="Times New Roman" w:hAnsi="Times New Roman" w:cs="Times New Roman"/>
        </w:rPr>
        <w:t>że</w:t>
      </w:r>
      <w:r w:rsidR="006E0DAA" w:rsidRPr="00CF70CF">
        <w:rPr>
          <w:rStyle w:val="textbold"/>
          <w:rFonts w:ascii="Times New Roman" w:hAnsi="Times New Roman" w:cs="Times New Roman"/>
        </w:rPr>
        <w:t xml:space="preserve"> </w:t>
      </w:r>
      <w:r w:rsidRPr="00CF70CF">
        <w:rPr>
          <w:rStyle w:val="textbold"/>
          <w:rFonts w:ascii="Times New Roman" w:hAnsi="Times New Roman" w:cs="Times New Roman"/>
        </w:rPr>
        <w:t>posiadam</w:t>
      </w:r>
      <w:r w:rsidR="006E0DAA" w:rsidRPr="00CF70CF">
        <w:rPr>
          <w:rStyle w:val="textbold"/>
          <w:rFonts w:ascii="Times New Roman" w:hAnsi="Times New Roman" w:cs="Times New Roman"/>
        </w:rPr>
        <w:t xml:space="preserve"> </w:t>
      </w:r>
      <w:r w:rsidRPr="00CF70CF">
        <w:rPr>
          <w:rStyle w:val="textbold"/>
          <w:rFonts w:ascii="Times New Roman" w:hAnsi="Times New Roman" w:cs="Times New Roman"/>
        </w:rPr>
        <w:t>niezbędne</w:t>
      </w:r>
      <w:r w:rsidR="006E0DAA" w:rsidRPr="00CF70CF">
        <w:rPr>
          <w:rStyle w:val="textbold"/>
          <w:rFonts w:ascii="Times New Roman" w:hAnsi="Times New Roman" w:cs="Times New Roman"/>
        </w:rPr>
        <w:t xml:space="preserve"> </w:t>
      </w:r>
      <w:r w:rsidRPr="00CF70CF">
        <w:rPr>
          <w:rStyle w:val="textbold"/>
          <w:rFonts w:ascii="Times New Roman" w:hAnsi="Times New Roman" w:cs="Times New Roman"/>
        </w:rPr>
        <w:t>informacje</w:t>
      </w:r>
      <w:r w:rsidR="006E0DAA" w:rsidRPr="00CF70CF">
        <w:rPr>
          <w:rStyle w:val="textbold"/>
          <w:rFonts w:ascii="Times New Roman" w:hAnsi="Times New Roman" w:cs="Times New Roman"/>
        </w:rPr>
        <w:t xml:space="preserve"> </w:t>
      </w:r>
      <w:r w:rsidRPr="00CF70CF">
        <w:rPr>
          <w:rStyle w:val="textbold"/>
          <w:rFonts w:ascii="Times New Roman" w:hAnsi="Times New Roman" w:cs="Times New Roman"/>
        </w:rPr>
        <w:t>konieczne</w:t>
      </w:r>
      <w:r w:rsidR="006E0DAA" w:rsidRPr="00CF70CF">
        <w:rPr>
          <w:rStyle w:val="textbold"/>
          <w:rFonts w:ascii="Times New Roman" w:hAnsi="Times New Roman" w:cs="Times New Roman"/>
        </w:rPr>
        <w:t xml:space="preserve"> </w:t>
      </w:r>
      <w:r w:rsidRPr="00CF70CF">
        <w:rPr>
          <w:rStyle w:val="textbold"/>
          <w:rFonts w:ascii="Times New Roman" w:hAnsi="Times New Roman" w:cs="Times New Roman"/>
        </w:rPr>
        <w:t>do</w:t>
      </w:r>
      <w:r w:rsidR="006E0DAA" w:rsidRPr="00CF70CF">
        <w:rPr>
          <w:rStyle w:val="textbold"/>
          <w:rFonts w:ascii="Times New Roman" w:hAnsi="Times New Roman" w:cs="Times New Roman"/>
        </w:rPr>
        <w:t xml:space="preserve"> </w:t>
      </w:r>
      <w:r w:rsidRPr="00CF70CF">
        <w:rPr>
          <w:rStyle w:val="textbold"/>
          <w:rFonts w:ascii="Times New Roman" w:hAnsi="Times New Roman" w:cs="Times New Roman"/>
        </w:rPr>
        <w:t>przygotowania</w:t>
      </w:r>
      <w:r w:rsidR="006E0DAA" w:rsidRPr="00CF70CF">
        <w:rPr>
          <w:rStyle w:val="textbold"/>
          <w:rFonts w:ascii="Times New Roman" w:hAnsi="Times New Roman" w:cs="Times New Roman"/>
        </w:rPr>
        <w:t xml:space="preserve"> </w:t>
      </w:r>
      <w:r w:rsidRPr="00CF70CF">
        <w:rPr>
          <w:rStyle w:val="textbold"/>
          <w:rFonts w:ascii="Times New Roman" w:hAnsi="Times New Roman" w:cs="Times New Roman"/>
        </w:rPr>
        <w:t>oferty</w:t>
      </w:r>
      <w:r w:rsidR="006E0DAA" w:rsidRPr="00CF70CF">
        <w:rPr>
          <w:rStyle w:val="textbold"/>
          <w:rFonts w:ascii="Times New Roman" w:hAnsi="Times New Roman" w:cs="Times New Roman"/>
        </w:rPr>
        <w:t xml:space="preserve"> </w:t>
      </w:r>
      <w:r w:rsidRPr="00CF70CF">
        <w:rPr>
          <w:rStyle w:val="textbold"/>
          <w:rFonts w:ascii="Times New Roman" w:hAnsi="Times New Roman" w:cs="Times New Roman"/>
        </w:rPr>
        <w:t>i</w:t>
      </w:r>
      <w:r w:rsidR="006E0DAA" w:rsidRPr="00CF70CF">
        <w:rPr>
          <w:rStyle w:val="textbold"/>
          <w:rFonts w:ascii="Times New Roman" w:hAnsi="Times New Roman" w:cs="Times New Roman"/>
        </w:rPr>
        <w:t xml:space="preserve"> </w:t>
      </w:r>
      <w:r w:rsidRPr="00CF70CF">
        <w:rPr>
          <w:rStyle w:val="textbold"/>
          <w:rFonts w:ascii="Times New Roman" w:hAnsi="Times New Roman" w:cs="Times New Roman"/>
        </w:rPr>
        <w:t>wykonania</w:t>
      </w:r>
      <w:r w:rsidR="006E0DAA" w:rsidRPr="00CF70CF">
        <w:rPr>
          <w:rStyle w:val="textbold"/>
          <w:rFonts w:ascii="Times New Roman" w:hAnsi="Times New Roman" w:cs="Times New Roman"/>
        </w:rPr>
        <w:t xml:space="preserve"> </w:t>
      </w:r>
      <w:r w:rsidRPr="00CF70CF">
        <w:rPr>
          <w:rStyle w:val="textbold"/>
          <w:rFonts w:ascii="Times New Roman" w:hAnsi="Times New Roman" w:cs="Times New Roman"/>
        </w:rPr>
        <w:t>przedmiotu</w:t>
      </w:r>
      <w:r w:rsidR="006E0DAA" w:rsidRPr="00CF70CF">
        <w:rPr>
          <w:rStyle w:val="textbold"/>
          <w:rFonts w:ascii="Times New Roman" w:hAnsi="Times New Roman" w:cs="Times New Roman"/>
        </w:rPr>
        <w:t xml:space="preserve"> </w:t>
      </w:r>
      <w:r w:rsidRPr="00CF70CF">
        <w:rPr>
          <w:rStyle w:val="textbold"/>
          <w:rFonts w:ascii="Times New Roman" w:hAnsi="Times New Roman" w:cs="Times New Roman"/>
        </w:rPr>
        <w:t>zamówienia.</w:t>
      </w:r>
    </w:p>
    <w:p w14:paraId="7C125225" w14:textId="77777777" w:rsidR="00AC6339" w:rsidRPr="00CF70CF" w:rsidRDefault="00AC6339" w:rsidP="00885433">
      <w:pPr>
        <w:numPr>
          <w:ilvl w:val="2"/>
          <w:numId w:val="28"/>
        </w:numPr>
        <w:tabs>
          <w:tab w:val="clear" w:pos="1800"/>
          <w:tab w:val="num" w:pos="284"/>
        </w:tabs>
        <w:spacing w:after="0"/>
        <w:ind w:left="284" w:hanging="284"/>
        <w:jc w:val="both"/>
        <w:rPr>
          <w:rStyle w:val="textbold"/>
          <w:rFonts w:ascii="Times New Roman" w:hAnsi="Times New Roman" w:cs="Times New Roman"/>
        </w:rPr>
      </w:pPr>
      <w:r w:rsidRPr="00CF70CF">
        <w:rPr>
          <w:rStyle w:val="textbold"/>
          <w:rFonts w:ascii="Times New Roman" w:hAnsi="Times New Roman" w:cs="Times New Roman"/>
          <w:b/>
        </w:rPr>
        <w:t>Oświadczam</w:t>
      </w:r>
      <w:r w:rsidRPr="00CF70CF">
        <w:rPr>
          <w:rStyle w:val="textbold"/>
          <w:rFonts w:ascii="Times New Roman" w:hAnsi="Times New Roman" w:cs="Times New Roman"/>
        </w:rPr>
        <w:t>,</w:t>
      </w:r>
      <w:r w:rsidR="006E0DAA" w:rsidRPr="00CF70CF">
        <w:rPr>
          <w:rStyle w:val="textbold"/>
          <w:rFonts w:ascii="Times New Roman" w:hAnsi="Times New Roman" w:cs="Times New Roman"/>
        </w:rPr>
        <w:t xml:space="preserve"> </w:t>
      </w:r>
      <w:r w:rsidRPr="00CF70CF">
        <w:rPr>
          <w:rStyle w:val="textbold"/>
          <w:rFonts w:ascii="Times New Roman" w:hAnsi="Times New Roman" w:cs="Times New Roman"/>
        </w:rPr>
        <w:t>że</w:t>
      </w:r>
      <w:r w:rsidR="006E0DAA" w:rsidRPr="00CF70CF">
        <w:rPr>
          <w:rStyle w:val="textbold"/>
          <w:rFonts w:ascii="Times New Roman" w:hAnsi="Times New Roman" w:cs="Times New Roman"/>
        </w:rPr>
        <w:t xml:space="preserve"> </w:t>
      </w:r>
      <w:r w:rsidRPr="00CF70CF">
        <w:rPr>
          <w:rStyle w:val="textbold"/>
          <w:rFonts w:ascii="Times New Roman" w:hAnsi="Times New Roman" w:cs="Times New Roman"/>
        </w:rPr>
        <w:t>w</w:t>
      </w:r>
      <w:r w:rsidR="006E0DAA" w:rsidRPr="00CF70CF">
        <w:rPr>
          <w:rStyle w:val="textbold"/>
          <w:rFonts w:ascii="Times New Roman" w:hAnsi="Times New Roman" w:cs="Times New Roman"/>
        </w:rPr>
        <w:t xml:space="preserve"> </w:t>
      </w:r>
      <w:r w:rsidRPr="00CF70CF">
        <w:rPr>
          <w:rStyle w:val="textbold"/>
          <w:rFonts w:ascii="Times New Roman" w:hAnsi="Times New Roman" w:cs="Times New Roman"/>
        </w:rPr>
        <w:t>przypadku</w:t>
      </w:r>
      <w:r w:rsidR="006E0DAA" w:rsidRPr="00CF70CF">
        <w:rPr>
          <w:rStyle w:val="textbold"/>
          <w:rFonts w:ascii="Times New Roman" w:hAnsi="Times New Roman" w:cs="Times New Roman"/>
        </w:rPr>
        <w:t xml:space="preserve"> </w:t>
      </w:r>
      <w:r w:rsidRPr="00CF70CF">
        <w:rPr>
          <w:rStyle w:val="textbold"/>
          <w:rFonts w:ascii="Times New Roman" w:hAnsi="Times New Roman" w:cs="Times New Roman"/>
        </w:rPr>
        <w:t>wyboru</w:t>
      </w:r>
      <w:r w:rsidR="006E0DAA" w:rsidRPr="00CF70CF">
        <w:rPr>
          <w:rStyle w:val="textbold"/>
          <w:rFonts w:ascii="Times New Roman" w:hAnsi="Times New Roman" w:cs="Times New Roman"/>
        </w:rPr>
        <w:t xml:space="preserve"> </w:t>
      </w:r>
      <w:r w:rsidRPr="00CF70CF">
        <w:rPr>
          <w:rStyle w:val="textbold"/>
          <w:rFonts w:ascii="Times New Roman" w:hAnsi="Times New Roman" w:cs="Times New Roman"/>
        </w:rPr>
        <w:t>mnie</w:t>
      </w:r>
      <w:r w:rsidR="006E0DAA" w:rsidRPr="00CF70CF">
        <w:rPr>
          <w:rStyle w:val="textbold"/>
          <w:rFonts w:ascii="Times New Roman" w:hAnsi="Times New Roman" w:cs="Times New Roman"/>
        </w:rPr>
        <w:t xml:space="preserve"> </w:t>
      </w:r>
      <w:r w:rsidRPr="00CF70CF">
        <w:rPr>
          <w:rStyle w:val="textbold"/>
          <w:rFonts w:ascii="Times New Roman" w:hAnsi="Times New Roman" w:cs="Times New Roman"/>
        </w:rPr>
        <w:t>jako</w:t>
      </w:r>
      <w:r w:rsidR="006E0DAA" w:rsidRPr="00CF70CF">
        <w:rPr>
          <w:rStyle w:val="textbold"/>
          <w:rFonts w:ascii="Times New Roman" w:hAnsi="Times New Roman" w:cs="Times New Roman"/>
        </w:rPr>
        <w:t xml:space="preserve"> </w:t>
      </w:r>
      <w:r w:rsidRPr="00CF70CF">
        <w:rPr>
          <w:rStyle w:val="textbold"/>
          <w:rFonts w:ascii="Times New Roman" w:hAnsi="Times New Roman" w:cs="Times New Roman"/>
        </w:rPr>
        <w:t>Wykonawcy,</w:t>
      </w:r>
      <w:r w:rsidR="006E0DAA" w:rsidRPr="00CF70CF">
        <w:rPr>
          <w:rStyle w:val="textbold"/>
          <w:rFonts w:ascii="Times New Roman" w:hAnsi="Times New Roman" w:cs="Times New Roman"/>
        </w:rPr>
        <w:t xml:space="preserve"> </w:t>
      </w:r>
      <w:r w:rsidRPr="00CF70CF">
        <w:rPr>
          <w:rStyle w:val="textbold"/>
          <w:rFonts w:ascii="Times New Roman" w:hAnsi="Times New Roman" w:cs="Times New Roman"/>
        </w:rPr>
        <w:t>przystąpię</w:t>
      </w:r>
      <w:r w:rsidR="006E0DAA" w:rsidRPr="00CF70CF">
        <w:rPr>
          <w:rStyle w:val="textbold"/>
          <w:rFonts w:ascii="Times New Roman" w:hAnsi="Times New Roman" w:cs="Times New Roman"/>
        </w:rPr>
        <w:t xml:space="preserve"> </w:t>
      </w:r>
      <w:r w:rsidRPr="00CF70CF">
        <w:rPr>
          <w:rStyle w:val="textbold"/>
          <w:rFonts w:ascii="Times New Roman" w:hAnsi="Times New Roman" w:cs="Times New Roman"/>
        </w:rPr>
        <w:t>do</w:t>
      </w:r>
      <w:r w:rsidR="006E0DAA" w:rsidRPr="00CF70CF">
        <w:rPr>
          <w:rStyle w:val="textbold"/>
          <w:rFonts w:ascii="Times New Roman" w:hAnsi="Times New Roman" w:cs="Times New Roman"/>
        </w:rPr>
        <w:t xml:space="preserve"> </w:t>
      </w:r>
      <w:r w:rsidRPr="00CF70CF">
        <w:rPr>
          <w:rStyle w:val="textbold"/>
          <w:rFonts w:ascii="Times New Roman" w:hAnsi="Times New Roman" w:cs="Times New Roman"/>
        </w:rPr>
        <w:t>zawarcia</w:t>
      </w:r>
      <w:r w:rsidR="006E0DAA" w:rsidRPr="00CF70CF">
        <w:rPr>
          <w:rStyle w:val="textbold"/>
          <w:rFonts w:ascii="Times New Roman" w:hAnsi="Times New Roman" w:cs="Times New Roman"/>
        </w:rPr>
        <w:t xml:space="preserve"> </w:t>
      </w:r>
      <w:r w:rsidRPr="00CF70CF">
        <w:rPr>
          <w:rStyle w:val="textbold"/>
          <w:rFonts w:ascii="Times New Roman" w:hAnsi="Times New Roman" w:cs="Times New Roman"/>
        </w:rPr>
        <w:t>umowy</w:t>
      </w:r>
      <w:r w:rsidR="006E0DAA" w:rsidRPr="00CF70CF">
        <w:rPr>
          <w:rStyle w:val="textbold"/>
          <w:rFonts w:ascii="Times New Roman" w:hAnsi="Times New Roman" w:cs="Times New Roman"/>
        </w:rPr>
        <w:t xml:space="preserve"> </w:t>
      </w:r>
      <w:r w:rsidRPr="00CF70CF">
        <w:rPr>
          <w:rStyle w:val="textbold"/>
          <w:rFonts w:ascii="Times New Roman" w:hAnsi="Times New Roman" w:cs="Times New Roman"/>
        </w:rPr>
        <w:t>na</w:t>
      </w:r>
      <w:r w:rsidR="006E0DAA" w:rsidRPr="00CF70CF">
        <w:rPr>
          <w:rStyle w:val="textbold"/>
          <w:rFonts w:ascii="Times New Roman" w:hAnsi="Times New Roman" w:cs="Times New Roman"/>
        </w:rPr>
        <w:t xml:space="preserve"> </w:t>
      </w:r>
      <w:r w:rsidRPr="00CF70CF">
        <w:rPr>
          <w:rStyle w:val="textbold"/>
          <w:rFonts w:ascii="Times New Roman" w:hAnsi="Times New Roman" w:cs="Times New Roman"/>
        </w:rPr>
        <w:t>warunkach</w:t>
      </w:r>
      <w:r w:rsidR="006E0DAA" w:rsidRPr="00CF70CF">
        <w:rPr>
          <w:rStyle w:val="textbold"/>
          <w:rFonts w:ascii="Times New Roman" w:hAnsi="Times New Roman" w:cs="Times New Roman"/>
        </w:rPr>
        <w:t xml:space="preserve"> </w:t>
      </w:r>
      <w:r w:rsidRPr="00CF70CF">
        <w:rPr>
          <w:rStyle w:val="textbold"/>
          <w:rFonts w:ascii="Times New Roman" w:hAnsi="Times New Roman" w:cs="Times New Roman"/>
        </w:rPr>
        <w:t>określonych</w:t>
      </w:r>
      <w:r w:rsidR="006E0DAA" w:rsidRPr="00CF70CF">
        <w:rPr>
          <w:rStyle w:val="textbold"/>
          <w:rFonts w:ascii="Times New Roman" w:hAnsi="Times New Roman" w:cs="Times New Roman"/>
        </w:rPr>
        <w:t xml:space="preserve"> </w:t>
      </w:r>
      <w:r w:rsidRPr="00CF70CF">
        <w:rPr>
          <w:rStyle w:val="textbold"/>
          <w:rFonts w:ascii="Times New Roman" w:hAnsi="Times New Roman" w:cs="Times New Roman"/>
        </w:rPr>
        <w:t>w</w:t>
      </w:r>
      <w:r w:rsidR="006E0DAA" w:rsidRPr="00CF70CF">
        <w:rPr>
          <w:rStyle w:val="textbold"/>
          <w:rFonts w:ascii="Times New Roman" w:hAnsi="Times New Roman" w:cs="Times New Roman"/>
        </w:rPr>
        <w:t xml:space="preserve"> </w:t>
      </w:r>
      <w:r w:rsidRPr="00CF70CF">
        <w:rPr>
          <w:rStyle w:val="textbold"/>
          <w:rFonts w:ascii="Times New Roman" w:hAnsi="Times New Roman" w:cs="Times New Roman"/>
        </w:rPr>
        <w:t>SWZ</w:t>
      </w:r>
      <w:r w:rsidR="006E0DAA" w:rsidRPr="00CF70CF">
        <w:rPr>
          <w:rStyle w:val="textbold"/>
          <w:rFonts w:ascii="Times New Roman" w:hAnsi="Times New Roman" w:cs="Times New Roman"/>
        </w:rPr>
        <w:t xml:space="preserve"> </w:t>
      </w:r>
      <w:r w:rsidRPr="00CF70CF">
        <w:rPr>
          <w:rStyle w:val="textbold"/>
          <w:rFonts w:ascii="Times New Roman" w:hAnsi="Times New Roman" w:cs="Times New Roman"/>
        </w:rPr>
        <w:t>i</w:t>
      </w:r>
      <w:r w:rsidR="006E0DAA" w:rsidRPr="00CF70CF">
        <w:rPr>
          <w:rStyle w:val="textbold"/>
          <w:rFonts w:ascii="Times New Roman" w:hAnsi="Times New Roman" w:cs="Times New Roman"/>
        </w:rPr>
        <w:t xml:space="preserve"> </w:t>
      </w:r>
      <w:r w:rsidRPr="00CF70CF">
        <w:rPr>
          <w:rStyle w:val="textbold"/>
          <w:rFonts w:ascii="Times New Roman" w:hAnsi="Times New Roman" w:cs="Times New Roman"/>
        </w:rPr>
        <w:t>załącznikach</w:t>
      </w:r>
      <w:r w:rsidR="006E0DAA" w:rsidRPr="00CF70CF">
        <w:rPr>
          <w:rStyle w:val="textbold"/>
          <w:rFonts w:ascii="Times New Roman" w:hAnsi="Times New Roman" w:cs="Times New Roman"/>
        </w:rPr>
        <w:t xml:space="preserve"> </w:t>
      </w:r>
      <w:r w:rsidRPr="00CF70CF">
        <w:rPr>
          <w:rStyle w:val="textbold"/>
          <w:rFonts w:ascii="Times New Roman" w:hAnsi="Times New Roman" w:cs="Times New Roman"/>
        </w:rPr>
        <w:t>do</w:t>
      </w:r>
      <w:r w:rsidR="006E0DAA" w:rsidRPr="00CF70CF">
        <w:rPr>
          <w:rStyle w:val="textbold"/>
          <w:rFonts w:ascii="Times New Roman" w:hAnsi="Times New Roman" w:cs="Times New Roman"/>
        </w:rPr>
        <w:t xml:space="preserve"> </w:t>
      </w:r>
      <w:r w:rsidRPr="00CF70CF">
        <w:rPr>
          <w:rStyle w:val="textbold"/>
          <w:rFonts w:ascii="Times New Roman" w:hAnsi="Times New Roman" w:cs="Times New Roman"/>
        </w:rPr>
        <w:t>SWZ.</w:t>
      </w:r>
    </w:p>
    <w:p w14:paraId="65E65D82" w14:textId="77777777" w:rsidR="00C41DDD" w:rsidRPr="001B283C" w:rsidRDefault="00C41DDD" w:rsidP="00885433">
      <w:pPr>
        <w:numPr>
          <w:ilvl w:val="2"/>
          <w:numId w:val="28"/>
        </w:numPr>
        <w:tabs>
          <w:tab w:val="clear" w:pos="1800"/>
          <w:tab w:val="num" w:pos="284"/>
        </w:tabs>
        <w:spacing w:after="0"/>
        <w:ind w:left="284" w:hanging="284"/>
        <w:jc w:val="both"/>
        <w:rPr>
          <w:rStyle w:val="textbold"/>
          <w:rFonts w:cs="Times New Roman"/>
        </w:rPr>
      </w:pPr>
      <w:r>
        <w:rPr>
          <w:rStyle w:val="textbold"/>
          <w:rFonts w:ascii="Times New Roman" w:hAnsi="Times New Roman" w:cs="Times New Roman"/>
          <w:b/>
        </w:rPr>
        <w:t>Akceptuję, że</w:t>
      </w:r>
      <w:r>
        <w:t xml:space="preserve"> </w:t>
      </w:r>
      <w:r>
        <w:rPr>
          <w:rStyle w:val="textbold"/>
          <w:rFonts w:ascii="Times New Roman" w:hAnsi="Times New Roman" w:cs="Times New Roman"/>
          <w:bCs/>
        </w:rPr>
        <w:t>przedmiot zamówienia obejmuje również gwarancję, wsparcie/asystę techniczną oraz udzielenie licencji</w:t>
      </w:r>
      <w:r w:rsidR="001B283C">
        <w:rPr>
          <w:rStyle w:val="textbold"/>
          <w:rFonts w:ascii="Times New Roman" w:hAnsi="Times New Roman" w:cs="Times New Roman"/>
          <w:bCs/>
        </w:rPr>
        <w:t xml:space="preserve"> bezterminowej</w:t>
      </w:r>
      <w:r>
        <w:rPr>
          <w:rStyle w:val="textbold"/>
          <w:rFonts w:ascii="Times New Roman" w:hAnsi="Times New Roman" w:cs="Times New Roman"/>
          <w:bCs/>
        </w:rPr>
        <w:t xml:space="preserve"> na całość przedmiotu zamówienia</w:t>
      </w:r>
      <w:r w:rsidR="001B283C">
        <w:rPr>
          <w:rStyle w:val="textbold"/>
          <w:rFonts w:ascii="Times New Roman" w:hAnsi="Times New Roman" w:cs="Times New Roman"/>
          <w:bCs/>
        </w:rPr>
        <w:t xml:space="preserve"> – </w:t>
      </w:r>
      <w:r w:rsidR="001B283C" w:rsidRPr="001B283C">
        <w:rPr>
          <w:rStyle w:val="textbold"/>
          <w:rFonts w:ascii="Times New Roman" w:hAnsi="Times New Roman" w:cs="Times New Roman"/>
          <w:bCs/>
          <w:i/>
          <w:iCs/>
        </w:rPr>
        <w:t>dla pakiet</w:t>
      </w:r>
      <w:r w:rsidR="001B283C">
        <w:rPr>
          <w:rStyle w:val="textbold"/>
          <w:rFonts w:ascii="Times New Roman" w:hAnsi="Times New Roman" w:cs="Times New Roman"/>
          <w:bCs/>
          <w:i/>
          <w:iCs/>
        </w:rPr>
        <w:t>u</w:t>
      </w:r>
      <w:r w:rsidR="001B283C" w:rsidRPr="001B283C">
        <w:rPr>
          <w:rStyle w:val="textbold"/>
          <w:rFonts w:ascii="Times New Roman" w:hAnsi="Times New Roman" w:cs="Times New Roman"/>
          <w:bCs/>
          <w:i/>
          <w:iCs/>
        </w:rPr>
        <w:t xml:space="preserve"> 1 i 2</w:t>
      </w:r>
    </w:p>
    <w:p w14:paraId="519E3F09" w14:textId="77777777" w:rsidR="001B283C" w:rsidRDefault="001B283C" w:rsidP="00885433">
      <w:pPr>
        <w:numPr>
          <w:ilvl w:val="2"/>
          <w:numId w:val="28"/>
        </w:numPr>
        <w:tabs>
          <w:tab w:val="clear" w:pos="1800"/>
          <w:tab w:val="num" w:pos="284"/>
        </w:tabs>
        <w:spacing w:after="0"/>
        <w:ind w:left="284" w:hanging="284"/>
        <w:jc w:val="both"/>
        <w:rPr>
          <w:rStyle w:val="textbold"/>
          <w:rFonts w:cs="Times New Roman"/>
        </w:rPr>
      </w:pPr>
      <w:r>
        <w:rPr>
          <w:rStyle w:val="textbold"/>
          <w:rFonts w:ascii="Times New Roman" w:hAnsi="Times New Roman" w:cs="Times New Roman"/>
          <w:b/>
        </w:rPr>
        <w:t>Akceptuję, że</w:t>
      </w:r>
      <w:r>
        <w:t xml:space="preserve"> </w:t>
      </w:r>
      <w:r>
        <w:rPr>
          <w:rStyle w:val="textbold"/>
          <w:rFonts w:ascii="Times New Roman" w:hAnsi="Times New Roman" w:cs="Times New Roman"/>
          <w:bCs/>
        </w:rPr>
        <w:t xml:space="preserve">przedmiot zamówienia obejmuje również gwarancję, wsparcie/asystę techniczną oraz udzielenie licencji na całość przedmiotu zamówienia – </w:t>
      </w:r>
      <w:r w:rsidRPr="001B283C">
        <w:rPr>
          <w:rStyle w:val="textbold"/>
          <w:rFonts w:ascii="Times New Roman" w:hAnsi="Times New Roman" w:cs="Times New Roman"/>
          <w:bCs/>
          <w:i/>
          <w:iCs/>
        </w:rPr>
        <w:t>dla pakiet</w:t>
      </w:r>
      <w:r>
        <w:rPr>
          <w:rStyle w:val="textbold"/>
          <w:rFonts w:ascii="Times New Roman" w:hAnsi="Times New Roman" w:cs="Times New Roman"/>
          <w:bCs/>
          <w:i/>
          <w:iCs/>
        </w:rPr>
        <w:t>u</w:t>
      </w:r>
      <w:r w:rsidRPr="001B283C">
        <w:rPr>
          <w:rStyle w:val="textbold"/>
          <w:rFonts w:ascii="Times New Roman" w:hAnsi="Times New Roman" w:cs="Times New Roman"/>
          <w:bCs/>
          <w:i/>
          <w:iCs/>
        </w:rPr>
        <w:t xml:space="preserve"> </w:t>
      </w:r>
      <w:r>
        <w:rPr>
          <w:rStyle w:val="textbold"/>
          <w:rFonts w:ascii="Times New Roman" w:hAnsi="Times New Roman" w:cs="Times New Roman"/>
          <w:bCs/>
          <w:i/>
          <w:iCs/>
        </w:rPr>
        <w:t>3</w:t>
      </w:r>
    </w:p>
    <w:p w14:paraId="3EE50AF2" w14:textId="77777777" w:rsidR="00C41DDD" w:rsidRPr="001B283C" w:rsidRDefault="00C41DDD" w:rsidP="00885433">
      <w:pPr>
        <w:numPr>
          <w:ilvl w:val="2"/>
          <w:numId w:val="28"/>
        </w:numPr>
        <w:tabs>
          <w:tab w:val="clear" w:pos="1800"/>
          <w:tab w:val="num" w:pos="284"/>
        </w:tabs>
        <w:spacing w:after="0"/>
        <w:ind w:left="284" w:hanging="284"/>
        <w:jc w:val="both"/>
        <w:rPr>
          <w:rStyle w:val="textbold"/>
          <w:rFonts w:ascii="Times New Roman" w:hAnsi="Times New Roman" w:cs="Times New Roman"/>
        </w:rPr>
      </w:pPr>
      <w:r>
        <w:rPr>
          <w:rStyle w:val="textbold"/>
          <w:rFonts w:ascii="Times New Roman" w:hAnsi="Times New Roman" w:cs="Times New Roman"/>
          <w:b/>
        </w:rPr>
        <w:t>Oświadczam,</w:t>
      </w:r>
      <w:r>
        <w:rPr>
          <w:rStyle w:val="textbold"/>
          <w:rFonts w:ascii="Times New Roman" w:hAnsi="Times New Roman" w:cs="Times New Roman"/>
        </w:rPr>
        <w:t xml:space="preserve"> że 36 miesięczny okres gwarancji wsparcia/asysty technicznej, zgodnie z ofertą, liczony jest od daty podpisania przez strony Protokołu odbioru przedmiotu zamówienia</w:t>
      </w:r>
      <w:r w:rsidR="001B283C">
        <w:rPr>
          <w:rStyle w:val="textbold"/>
          <w:rFonts w:ascii="Times New Roman" w:hAnsi="Times New Roman" w:cs="Times New Roman"/>
        </w:rPr>
        <w:t xml:space="preserve"> </w:t>
      </w:r>
      <w:r w:rsidR="001B283C">
        <w:rPr>
          <w:rStyle w:val="textbold"/>
          <w:rFonts w:ascii="Times New Roman" w:hAnsi="Times New Roman" w:cs="Times New Roman"/>
          <w:bCs/>
        </w:rPr>
        <w:t xml:space="preserve">– </w:t>
      </w:r>
      <w:r w:rsidR="001B283C" w:rsidRPr="001B283C">
        <w:rPr>
          <w:rStyle w:val="textbold"/>
          <w:rFonts w:ascii="Times New Roman" w:hAnsi="Times New Roman" w:cs="Times New Roman"/>
          <w:bCs/>
          <w:i/>
          <w:iCs/>
        </w:rPr>
        <w:t>dla pakiet</w:t>
      </w:r>
      <w:r w:rsidR="001B283C">
        <w:rPr>
          <w:rStyle w:val="textbold"/>
          <w:rFonts w:ascii="Times New Roman" w:hAnsi="Times New Roman" w:cs="Times New Roman"/>
          <w:bCs/>
          <w:i/>
          <w:iCs/>
        </w:rPr>
        <w:t>u</w:t>
      </w:r>
      <w:r w:rsidR="001B283C" w:rsidRPr="001B283C">
        <w:rPr>
          <w:rStyle w:val="textbold"/>
          <w:rFonts w:ascii="Times New Roman" w:hAnsi="Times New Roman" w:cs="Times New Roman"/>
          <w:bCs/>
          <w:i/>
          <w:iCs/>
        </w:rPr>
        <w:t xml:space="preserve"> 1 i 2</w:t>
      </w:r>
    </w:p>
    <w:p w14:paraId="73E1B51C" w14:textId="77777777" w:rsidR="001B283C" w:rsidRDefault="001B283C" w:rsidP="00885433">
      <w:pPr>
        <w:numPr>
          <w:ilvl w:val="2"/>
          <w:numId w:val="28"/>
        </w:numPr>
        <w:tabs>
          <w:tab w:val="clear" w:pos="1800"/>
          <w:tab w:val="num" w:pos="284"/>
        </w:tabs>
        <w:spacing w:after="0"/>
        <w:ind w:left="284" w:hanging="284"/>
        <w:jc w:val="both"/>
        <w:rPr>
          <w:rStyle w:val="textbold"/>
          <w:rFonts w:ascii="Times New Roman" w:hAnsi="Times New Roman" w:cs="Times New Roman"/>
        </w:rPr>
      </w:pPr>
      <w:r>
        <w:rPr>
          <w:rStyle w:val="textbold"/>
          <w:rFonts w:ascii="Times New Roman" w:hAnsi="Times New Roman" w:cs="Times New Roman"/>
          <w:b/>
        </w:rPr>
        <w:t>Oświadczam,</w:t>
      </w:r>
      <w:r>
        <w:rPr>
          <w:rStyle w:val="textbold"/>
          <w:rFonts w:ascii="Times New Roman" w:hAnsi="Times New Roman" w:cs="Times New Roman"/>
        </w:rPr>
        <w:t xml:space="preserve"> że 36 miesięczny okres gwarancji wsparcia/asysty technicznej oraz licencji, zgodnie z ofertą, liczony jest od daty podpisania przez strony Protokołu odbioru przedmiotu zamówienia </w:t>
      </w:r>
      <w:r>
        <w:rPr>
          <w:rStyle w:val="textbold"/>
          <w:rFonts w:ascii="Times New Roman" w:hAnsi="Times New Roman" w:cs="Times New Roman"/>
          <w:bCs/>
        </w:rPr>
        <w:t xml:space="preserve">– </w:t>
      </w:r>
      <w:r w:rsidRPr="001B283C">
        <w:rPr>
          <w:rStyle w:val="textbold"/>
          <w:rFonts w:ascii="Times New Roman" w:hAnsi="Times New Roman" w:cs="Times New Roman"/>
          <w:bCs/>
          <w:i/>
          <w:iCs/>
        </w:rPr>
        <w:t>dla pakiet</w:t>
      </w:r>
      <w:r>
        <w:rPr>
          <w:rStyle w:val="textbold"/>
          <w:rFonts w:ascii="Times New Roman" w:hAnsi="Times New Roman" w:cs="Times New Roman"/>
          <w:bCs/>
          <w:i/>
          <w:iCs/>
        </w:rPr>
        <w:t>u</w:t>
      </w:r>
      <w:r w:rsidRPr="001B283C">
        <w:rPr>
          <w:rStyle w:val="textbold"/>
          <w:rFonts w:ascii="Times New Roman" w:hAnsi="Times New Roman" w:cs="Times New Roman"/>
          <w:bCs/>
          <w:i/>
          <w:iCs/>
        </w:rPr>
        <w:t xml:space="preserve"> </w:t>
      </w:r>
      <w:r>
        <w:rPr>
          <w:rStyle w:val="textbold"/>
          <w:rFonts w:ascii="Times New Roman" w:hAnsi="Times New Roman" w:cs="Times New Roman"/>
          <w:bCs/>
          <w:i/>
          <w:iCs/>
        </w:rPr>
        <w:t>3</w:t>
      </w:r>
    </w:p>
    <w:p w14:paraId="34EDF327" w14:textId="77777777" w:rsidR="00C41DDD" w:rsidRDefault="00C41DDD" w:rsidP="00885433">
      <w:pPr>
        <w:numPr>
          <w:ilvl w:val="2"/>
          <w:numId w:val="28"/>
        </w:numPr>
        <w:tabs>
          <w:tab w:val="clear" w:pos="1800"/>
          <w:tab w:val="num" w:pos="284"/>
        </w:tabs>
        <w:spacing w:after="0"/>
        <w:ind w:left="284" w:hanging="284"/>
        <w:jc w:val="both"/>
        <w:rPr>
          <w:rStyle w:val="textbold"/>
          <w:b/>
          <w:bCs/>
        </w:rPr>
      </w:pPr>
      <w:r>
        <w:rPr>
          <w:rFonts w:ascii="Times New Roman" w:hAnsi="Times New Roman" w:cs="Times New Roman"/>
          <w:b/>
        </w:rPr>
        <w:lastRenderedPageBreak/>
        <w:t xml:space="preserve">Wsparcie / asysta techniczna na okres 36 miesięcy </w:t>
      </w:r>
      <w:r>
        <w:rPr>
          <w:rFonts w:ascii="Times New Roman" w:hAnsi="Times New Roman" w:cs="Times New Roman"/>
        </w:rPr>
        <w:t xml:space="preserve">będzie świadczona przez ……………………………. ……………………………………………………….……………. </w:t>
      </w:r>
      <w:r>
        <w:rPr>
          <w:rFonts w:ascii="Times New Roman" w:hAnsi="Times New Roman" w:cs="Times New Roman"/>
          <w:i/>
        </w:rPr>
        <w:t>(podać miejsce i punkt obsługujący, nr telefonu i faxu/ adresu poczty elektronicznej do kontaktów</w:t>
      </w:r>
      <w:r>
        <w:rPr>
          <w:rFonts w:ascii="Times New Roman" w:hAnsi="Times New Roman" w:cs="Times New Roman"/>
        </w:rPr>
        <w:t>)</w:t>
      </w:r>
    </w:p>
    <w:p w14:paraId="2795DBF0" w14:textId="77777777" w:rsidR="00A30214" w:rsidRPr="00CF70CF" w:rsidRDefault="00AC6339" w:rsidP="00885433">
      <w:pPr>
        <w:numPr>
          <w:ilvl w:val="2"/>
          <w:numId w:val="28"/>
        </w:numPr>
        <w:tabs>
          <w:tab w:val="clear" w:pos="1800"/>
          <w:tab w:val="num" w:pos="284"/>
        </w:tabs>
        <w:spacing w:after="0"/>
        <w:ind w:left="284" w:hanging="284"/>
        <w:jc w:val="both"/>
        <w:rPr>
          <w:rFonts w:ascii="Times New Roman" w:hAnsi="Times New Roman" w:cs="Times New Roman"/>
        </w:rPr>
      </w:pPr>
      <w:r w:rsidRPr="00CF70CF">
        <w:rPr>
          <w:rFonts w:ascii="Times New Roman" w:hAnsi="Times New Roman" w:cs="Times New Roman"/>
          <w:b/>
        </w:rPr>
        <w:t>Oświadczam</w:t>
      </w:r>
      <w:r w:rsidRPr="00CF70CF">
        <w:rPr>
          <w:rFonts w:ascii="Times New Roman" w:hAnsi="Times New Roman" w:cs="Times New Roman"/>
        </w:rPr>
        <w:t>,</w:t>
      </w:r>
      <w:r w:rsidR="006E0DAA" w:rsidRPr="00CF70CF">
        <w:rPr>
          <w:rFonts w:ascii="Times New Roman" w:hAnsi="Times New Roman" w:cs="Times New Roman"/>
        </w:rPr>
        <w:t xml:space="preserve"> </w:t>
      </w:r>
      <w:r w:rsidRPr="00CF70CF">
        <w:rPr>
          <w:rFonts w:ascii="Times New Roman" w:hAnsi="Times New Roman" w:cs="Times New Roman"/>
        </w:rPr>
        <w:t>że</w:t>
      </w:r>
      <w:r w:rsidR="006E0DAA" w:rsidRPr="00CF70CF">
        <w:rPr>
          <w:rFonts w:ascii="Times New Roman" w:hAnsi="Times New Roman" w:cs="Times New Roman"/>
        </w:rPr>
        <w:t xml:space="preserve"> </w:t>
      </w:r>
      <w:r w:rsidRPr="00CF70CF">
        <w:rPr>
          <w:rFonts w:ascii="Times New Roman" w:hAnsi="Times New Roman" w:cs="Times New Roman"/>
        </w:rPr>
        <w:t>przyjmuję</w:t>
      </w:r>
      <w:r w:rsidR="006E0DAA" w:rsidRPr="00CF70CF">
        <w:rPr>
          <w:rFonts w:ascii="Times New Roman" w:hAnsi="Times New Roman" w:cs="Times New Roman"/>
        </w:rPr>
        <w:t xml:space="preserve"> </w:t>
      </w:r>
      <w:r w:rsidRPr="00CF70CF">
        <w:rPr>
          <w:rFonts w:ascii="Times New Roman" w:hAnsi="Times New Roman" w:cs="Times New Roman"/>
        </w:rPr>
        <w:t>termin</w:t>
      </w:r>
      <w:r w:rsidR="006E0DAA" w:rsidRPr="00CF70CF">
        <w:rPr>
          <w:rFonts w:ascii="Times New Roman" w:hAnsi="Times New Roman" w:cs="Times New Roman"/>
        </w:rPr>
        <w:t xml:space="preserve"> </w:t>
      </w:r>
      <w:r w:rsidRPr="00CF70CF">
        <w:rPr>
          <w:rFonts w:ascii="Times New Roman" w:hAnsi="Times New Roman" w:cs="Times New Roman"/>
        </w:rPr>
        <w:t>płatności</w:t>
      </w:r>
      <w:r w:rsidR="006E0DAA" w:rsidRPr="00CF70CF">
        <w:rPr>
          <w:rFonts w:ascii="Times New Roman" w:hAnsi="Times New Roman" w:cs="Times New Roman"/>
        </w:rPr>
        <w:t xml:space="preserve"> </w:t>
      </w:r>
      <w:r w:rsidRPr="00CF70CF">
        <w:rPr>
          <w:rFonts w:ascii="Times New Roman" w:hAnsi="Times New Roman" w:cs="Times New Roman"/>
        </w:rPr>
        <w:t>do</w:t>
      </w:r>
      <w:r w:rsidR="006E0DAA" w:rsidRPr="00CF70CF">
        <w:rPr>
          <w:rFonts w:ascii="Times New Roman" w:hAnsi="Times New Roman" w:cs="Times New Roman"/>
        </w:rPr>
        <w:t xml:space="preserve"> </w:t>
      </w:r>
      <w:r w:rsidR="00474B9F" w:rsidRPr="00CF70CF">
        <w:rPr>
          <w:rFonts w:ascii="Times New Roman" w:hAnsi="Times New Roman" w:cs="Times New Roman"/>
        </w:rPr>
        <w:t>3</w:t>
      </w:r>
      <w:r w:rsidRPr="00CF70CF">
        <w:rPr>
          <w:rFonts w:ascii="Times New Roman" w:hAnsi="Times New Roman" w:cs="Times New Roman"/>
        </w:rPr>
        <w:t>0</w:t>
      </w:r>
      <w:r w:rsidR="006E0DAA" w:rsidRPr="00CF70CF">
        <w:rPr>
          <w:rFonts w:ascii="Times New Roman" w:hAnsi="Times New Roman" w:cs="Times New Roman"/>
        </w:rPr>
        <w:t xml:space="preserve"> </w:t>
      </w:r>
      <w:r w:rsidRPr="00CF70CF">
        <w:rPr>
          <w:rFonts w:ascii="Times New Roman" w:hAnsi="Times New Roman" w:cs="Times New Roman"/>
        </w:rPr>
        <w:t>dni</w:t>
      </w:r>
      <w:r w:rsidR="006E0DAA" w:rsidRPr="00CF70CF">
        <w:rPr>
          <w:rFonts w:ascii="Times New Roman" w:hAnsi="Times New Roman" w:cs="Times New Roman"/>
        </w:rPr>
        <w:t xml:space="preserve"> </w:t>
      </w:r>
      <w:r w:rsidRPr="00CF70CF">
        <w:rPr>
          <w:rFonts w:ascii="Times New Roman" w:hAnsi="Times New Roman" w:cs="Times New Roman"/>
        </w:rPr>
        <w:t>od</w:t>
      </w:r>
      <w:r w:rsidR="006E0DAA" w:rsidRPr="00CF70CF">
        <w:rPr>
          <w:rFonts w:ascii="Times New Roman" w:hAnsi="Times New Roman" w:cs="Times New Roman"/>
        </w:rPr>
        <w:t xml:space="preserve"> </w:t>
      </w:r>
      <w:r w:rsidRPr="00CF70CF">
        <w:rPr>
          <w:rFonts w:ascii="Times New Roman" w:hAnsi="Times New Roman" w:cs="Times New Roman"/>
        </w:rPr>
        <w:t>daty</w:t>
      </w:r>
      <w:r w:rsidR="006E0DAA" w:rsidRPr="00CF70CF">
        <w:rPr>
          <w:rFonts w:ascii="Times New Roman" w:hAnsi="Times New Roman" w:cs="Times New Roman"/>
        </w:rPr>
        <w:t xml:space="preserve"> </w:t>
      </w:r>
      <w:r w:rsidRPr="00CF70CF">
        <w:rPr>
          <w:rFonts w:ascii="Times New Roman" w:hAnsi="Times New Roman" w:cs="Times New Roman"/>
        </w:rPr>
        <w:t>otrzymania</w:t>
      </w:r>
      <w:r w:rsidR="006E0DAA" w:rsidRPr="00CF70CF">
        <w:rPr>
          <w:rFonts w:ascii="Times New Roman" w:hAnsi="Times New Roman" w:cs="Times New Roman"/>
        </w:rPr>
        <w:t xml:space="preserve"> </w:t>
      </w:r>
      <w:r w:rsidRPr="00CF70CF">
        <w:rPr>
          <w:rFonts w:ascii="Times New Roman" w:hAnsi="Times New Roman" w:cs="Times New Roman"/>
        </w:rPr>
        <w:t>Faktury</w:t>
      </w:r>
      <w:r w:rsidR="006E0DAA" w:rsidRPr="00CF70CF">
        <w:rPr>
          <w:rFonts w:ascii="Times New Roman" w:hAnsi="Times New Roman" w:cs="Times New Roman"/>
        </w:rPr>
        <w:t xml:space="preserve"> </w:t>
      </w:r>
      <w:r w:rsidRPr="00CF70CF">
        <w:rPr>
          <w:rFonts w:ascii="Times New Roman" w:hAnsi="Times New Roman" w:cs="Times New Roman"/>
        </w:rPr>
        <w:t>VAT</w:t>
      </w:r>
      <w:r w:rsidR="006E0DAA" w:rsidRPr="00CF70CF">
        <w:rPr>
          <w:rFonts w:ascii="Times New Roman" w:hAnsi="Times New Roman" w:cs="Times New Roman"/>
        </w:rPr>
        <w:t xml:space="preserve"> </w:t>
      </w:r>
      <w:r w:rsidRPr="00CF70CF">
        <w:rPr>
          <w:rFonts w:ascii="Times New Roman" w:hAnsi="Times New Roman" w:cs="Times New Roman"/>
        </w:rPr>
        <w:t>przez</w:t>
      </w:r>
      <w:r w:rsidR="006E0DAA" w:rsidRPr="00CF70CF">
        <w:rPr>
          <w:rFonts w:ascii="Times New Roman" w:hAnsi="Times New Roman" w:cs="Times New Roman"/>
        </w:rPr>
        <w:t xml:space="preserve"> </w:t>
      </w:r>
      <w:r w:rsidRPr="00CF70CF">
        <w:rPr>
          <w:rFonts w:ascii="Times New Roman" w:hAnsi="Times New Roman" w:cs="Times New Roman"/>
        </w:rPr>
        <w:t>Zamawiającego</w:t>
      </w:r>
      <w:r w:rsidR="006E0DAA" w:rsidRPr="00CF70CF">
        <w:rPr>
          <w:rFonts w:ascii="Times New Roman" w:hAnsi="Times New Roman" w:cs="Times New Roman"/>
        </w:rPr>
        <w:t xml:space="preserve"> </w:t>
      </w:r>
      <w:r w:rsidRPr="00CF70CF">
        <w:rPr>
          <w:rFonts w:ascii="Times New Roman" w:hAnsi="Times New Roman" w:cs="Times New Roman"/>
        </w:rPr>
        <w:t>wystawianej</w:t>
      </w:r>
      <w:r w:rsidR="006E0DAA" w:rsidRPr="00CF70CF">
        <w:rPr>
          <w:rFonts w:ascii="Times New Roman" w:hAnsi="Times New Roman" w:cs="Times New Roman"/>
        </w:rPr>
        <w:t xml:space="preserve"> </w:t>
      </w:r>
      <w:r w:rsidRPr="00CF70CF">
        <w:rPr>
          <w:rFonts w:ascii="Times New Roman" w:hAnsi="Times New Roman" w:cs="Times New Roman"/>
        </w:rPr>
        <w:t>po</w:t>
      </w:r>
      <w:r w:rsidR="006E0DAA" w:rsidRPr="00CF70CF">
        <w:rPr>
          <w:rFonts w:ascii="Times New Roman" w:hAnsi="Times New Roman" w:cs="Times New Roman"/>
        </w:rPr>
        <w:t xml:space="preserve"> </w:t>
      </w:r>
      <w:r w:rsidRPr="00CF70CF">
        <w:rPr>
          <w:rFonts w:ascii="Times New Roman" w:hAnsi="Times New Roman" w:cs="Times New Roman"/>
        </w:rPr>
        <w:t>podpisaniu</w:t>
      </w:r>
      <w:r w:rsidR="006E0DAA" w:rsidRPr="00CF70CF">
        <w:rPr>
          <w:rFonts w:ascii="Times New Roman" w:hAnsi="Times New Roman" w:cs="Times New Roman"/>
        </w:rPr>
        <w:t xml:space="preserve"> </w:t>
      </w:r>
      <w:r w:rsidRPr="00CF70CF">
        <w:rPr>
          <w:rFonts w:ascii="Times New Roman" w:hAnsi="Times New Roman" w:cs="Times New Roman"/>
        </w:rPr>
        <w:t>przez</w:t>
      </w:r>
      <w:r w:rsidR="006E0DAA" w:rsidRPr="00CF70CF">
        <w:rPr>
          <w:rFonts w:ascii="Times New Roman" w:hAnsi="Times New Roman" w:cs="Times New Roman"/>
        </w:rPr>
        <w:t xml:space="preserve"> </w:t>
      </w:r>
      <w:r w:rsidRPr="00CF70CF">
        <w:rPr>
          <w:rFonts w:ascii="Times New Roman" w:hAnsi="Times New Roman" w:cs="Times New Roman"/>
        </w:rPr>
        <w:t>upoważnionych</w:t>
      </w:r>
      <w:r w:rsidR="006E0DAA" w:rsidRPr="00CF70CF">
        <w:rPr>
          <w:rFonts w:ascii="Times New Roman" w:hAnsi="Times New Roman" w:cs="Times New Roman"/>
        </w:rPr>
        <w:t xml:space="preserve"> </w:t>
      </w:r>
      <w:r w:rsidRPr="00CF70CF">
        <w:rPr>
          <w:rFonts w:ascii="Times New Roman" w:hAnsi="Times New Roman" w:cs="Times New Roman"/>
        </w:rPr>
        <w:t>przedstawicieli</w:t>
      </w:r>
      <w:r w:rsidR="006E0DAA" w:rsidRPr="00CF70CF">
        <w:rPr>
          <w:rFonts w:ascii="Times New Roman" w:hAnsi="Times New Roman" w:cs="Times New Roman"/>
        </w:rPr>
        <w:t xml:space="preserve"> </w:t>
      </w:r>
      <w:r w:rsidRPr="00CF70CF">
        <w:rPr>
          <w:rFonts w:ascii="Times New Roman" w:hAnsi="Times New Roman" w:cs="Times New Roman"/>
        </w:rPr>
        <w:t>Zamawiającego</w:t>
      </w:r>
      <w:r w:rsidR="006E0DAA" w:rsidRPr="00CF70CF">
        <w:rPr>
          <w:rFonts w:ascii="Times New Roman" w:hAnsi="Times New Roman" w:cs="Times New Roman"/>
        </w:rPr>
        <w:t xml:space="preserve"> </w:t>
      </w:r>
      <w:r w:rsidRPr="00CF70CF">
        <w:rPr>
          <w:rFonts w:ascii="Times New Roman" w:hAnsi="Times New Roman" w:cs="Times New Roman"/>
        </w:rPr>
        <w:br/>
        <w:t>i</w:t>
      </w:r>
      <w:r w:rsidR="006E0DAA" w:rsidRPr="00CF70CF">
        <w:rPr>
          <w:rFonts w:ascii="Times New Roman" w:hAnsi="Times New Roman" w:cs="Times New Roman"/>
        </w:rPr>
        <w:t xml:space="preserve"> </w:t>
      </w:r>
      <w:r w:rsidRPr="00CF70CF">
        <w:rPr>
          <w:rFonts w:ascii="Times New Roman" w:hAnsi="Times New Roman" w:cs="Times New Roman"/>
        </w:rPr>
        <w:t>Wykonawcy</w:t>
      </w:r>
      <w:r w:rsidR="006E0DAA" w:rsidRPr="00CF70CF">
        <w:rPr>
          <w:rFonts w:ascii="Times New Roman" w:hAnsi="Times New Roman" w:cs="Times New Roman"/>
        </w:rPr>
        <w:t xml:space="preserve"> </w:t>
      </w:r>
      <w:r w:rsidRPr="00CF70CF">
        <w:rPr>
          <w:rFonts w:ascii="Times New Roman" w:hAnsi="Times New Roman" w:cs="Times New Roman"/>
        </w:rPr>
        <w:t>„</w:t>
      </w:r>
      <w:r w:rsidRPr="00CF70CF">
        <w:rPr>
          <w:rStyle w:val="textbold"/>
          <w:rFonts w:ascii="Times New Roman" w:hAnsi="Times New Roman" w:cs="Times New Roman"/>
        </w:rPr>
        <w:t>Protokołu</w:t>
      </w:r>
      <w:r w:rsidR="006E0DAA" w:rsidRPr="00CF70CF">
        <w:rPr>
          <w:rStyle w:val="textbold"/>
          <w:rFonts w:ascii="Times New Roman" w:hAnsi="Times New Roman" w:cs="Times New Roman"/>
        </w:rPr>
        <w:t xml:space="preserve"> </w:t>
      </w:r>
      <w:r w:rsidRPr="00CF70CF">
        <w:rPr>
          <w:rStyle w:val="textbold"/>
          <w:rFonts w:ascii="Times New Roman" w:hAnsi="Times New Roman" w:cs="Times New Roman"/>
        </w:rPr>
        <w:t>Odbioru</w:t>
      </w:r>
      <w:r w:rsidR="006E0DAA" w:rsidRPr="00CF70CF">
        <w:rPr>
          <w:rStyle w:val="textbold"/>
          <w:rFonts w:ascii="Times New Roman" w:hAnsi="Times New Roman" w:cs="Times New Roman"/>
        </w:rPr>
        <w:t xml:space="preserve"> </w:t>
      </w:r>
      <w:r w:rsidRPr="00CF70CF">
        <w:rPr>
          <w:rStyle w:val="textbold"/>
          <w:rFonts w:ascii="Times New Roman" w:hAnsi="Times New Roman" w:cs="Times New Roman"/>
        </w:rPr>
        <w:t>Przedmiotu</w:t>
      </w:r>
      <w:r w:rsidR="006E0DAA" w:rsidRPr="00CF70CF">
        <w:rPr>
          <w:rStyle w:val="textbold"/>
          <w:rFonts w:ascii="Times New Roman" w:hAnsi="Times New Roman" w:cs="Times New Roman"/>
        </w:rPr>
        <w:t xml:space="preserve"> </w:t>
      </w:r>
      <w:r w:rsidR="00DF0949" w:rsidRPr="00CF70CF">
        <w:rPr>
          <w:rStyle w:val="textbold"/>
          <w:rFonts w:ascii="Times New Roman" w:hAnsi="Times New Roman" w:cs="Times New Roman"/>
        </w:rPr>
        <w:t>Zamówienia</w:t>
      </w:r>
      <w:r w:rsidRPr="00CF70CF">
        <w:rPr>
          <w:rFonts w:ascii="Times New Roman" w:hAnsi="Times New Roman" w:cs="Times New Roman"/>
        </w:rPr>
        <w:t>”</w:t>
      </w:r>
      <w:r w:rsidR="00A30214" w:rsidRPr="00CF70CF">
        <w:rPr>
          <w:rFonts w:ascii="Times New Roman" w:hAnsi="Times New Roman" w:cs="Times New Roman"/>
        </w:rPr>
        <w:t>.</w:t>
      </w:r>
    </w:p>
    <w:p w14:paraId="3B234594" w14:textId="77777777" w:rsidR="00AC6339" w:rsidRPr="00CF70CF" w:rsidRDefault="008D406D" w:rsidP="00607ECF">
      <w:pPr>
        <w:spacing w:after="0"/>
        <w:ind w:left="426" w:hanging="426"/>
        <w:jc w:val="both"/>
        <w:rPr>
          <w:rFonts w:ascii="Times New Roman" w:hAnsi="Times New Roman" w:cs="Times New Roman"/>
        </w:rPr>
      </w:pPr>
      <w:r w:rsidRPr="00CF70CF">
        <w:rPr>
          <w:rFonts w:ascii="Times New Roman" w:hAnsi="Times New Roman" w:cs="Times New Roman"/>
          <w:b/>
          <w:bCs/>
        </w:rPr>
        <w:t>1</w:t>
      </w:r>
      <w:r w:rsidR="00A62973" w:rsidRPr="00CF70CF">
        <w:rPr>
          <w:rFonts w:ascii="Times New Roman" w:hAnsi="Times New Roman" w:cs="Times New Roman"/>
          <w:b/>
          <w:bCs/>
        </w:rPr>
        <w:t>0</w:t>
      </w:r>
      <w:r w:rsidRPr="00CF70CF">
        <w:rPr>
          <w:rFonts w:ascii="Times New Roman" w:hAnsi="Times New Roman" w:cs="Times New Roman"/>
          <w:b/>
          <w:bCs/>
        </w:rPr>
        <w:t>.</w:t>
      </w:r>
      <w:r w:rsidR="006E0DAA" w:rsidRPr="00CF70CF">
        <w:rPr>
          <w:rFonts w:ascii="Times New Roman" w:hAnsi="Times New Roman" w:cs="Times New Roman"/>
          <w:b/>
          <w:bCs/>
        </w:rPr>
        <w:t xml:space="preserve"> </w:t>
      </w:r>
      <w:r w:rsidR="00AC6339" w:rsidRPr="00CF70CF">
        <w:rPr>
          <w:rFonts w:ascii="Times New Roman" w:hAnsi="Times New Roman" w:cs="Times New Roman"/>
          <w:b/>
          <w:bCs/>
        </w:rPr>
        <w:t>Oświadczam</w:t>
      </w:r>
      <w:r w:rsidR="00AC6339" w:rsidRPr="00CF70CF">
        <w:rPr>
          <w:rFonts w:ascii="Times New Roman" w:hAnsi="Times New Roman" w:cs="Times New Roman"/>
        </w:rPr>
        <w:t>,</w:t>
      </w:r>
      <w:r w:rsidR="006E0DAA" w:rsidRPr="00CF70CF">
        <w:rPr>
          <w:rFonts w:ascii="Times New Roman" w:hAnsi="Times New Roman" w:cs="Times New Roman"/>
        </w:rPr>
        <w:t xml:space="preserve"> </w:t>
      </w:r>
      <w:r w:rsidR="00AC6339" w:rsidRPr="00CF70CF">
        <w:rPr>
          <w:rFonts w:ascii="Times New Roman" w:hAnsi="Times New Roman" w:cs="Times New Roman"/>
        </w:rPr>
        <w:t>że</w:t>
      </w:r>
      <w:r w:rsidR="006E0DAA" w:rsidRPr="00CF70CF">
        <w:rPr>
          <w:rFonts w:ascii="Times New Roman" w:hAnsi="Times New Roman" w:cs="Times New Roman"/>
        </w:rPr>
        <w:t xml:space="preserve"> </w:t>
      </w:r>
      <w:r w:rsidR="00AC6339" w:rsidRPr="00CF70CF">
        <w:rPr>
          <w:rFonts w:ascii="Times New Roman" w:hAnsi="Times New Roman" w:cs="Times New Roman"/>
        </w:rPr>
        <w:t>wniosłem</w:t>
      </w:r>
      <w:r w:rsidR="006E0DAA" w:rsidRPr="00CF70CF">
        <w:rPr>
          <w:rFonts w:ascii="Times New Roman" w:hAnsi="Times New Roman" w:cs="Times New Roman"/>
        </w:rPr>
        <w:t xml:space="preserve"> </w:t>
      </w:r>
      <w:r w:rsidR="00AC6339" w:rsidRPr="00CF70CF">
        <w:rPr>
          <w:rFonts w:ascii="Times New Roman" w:hAnsi="Times New Roman" w:cs="Times New Roman"/>
        </w:rPr>
        <w:t>wadium</w:t>
      </w:r>
      <w:r w:rsidR="006E0DAA" w:rsidRPr="00CF70CF">
        <w:rPr>
          <w:rFonts w:ascii="Times New Roman" w:hAnsi="Times New Roman" w:cs="Times New Roman"/>
        </w:rPr>
        <w:t xml:space="preserve"> </w:t>
      </w:r>
      <w:r w:rsidR="00AC6339" w:rsidRPr="00CF70CF">
        <w:rPr>
          <w:rFonts w:ascii="Times New Roman" w:hAnsi="Times New Roman" w:cs="Times New Roman"/>
        </w:rPr>
        <w:t>w</w:t>
      </w:r>
      <w:r w:rsidR="006E0DAA" w:rsidRPr="00CF70CF">
        <w:rPr>
          <w:rFonts w:ascii="Times New Roman" w:hAnsi="Times New Roman" w:cs="Times New Roman"/>
        </w:rPr>
        <w:t xml:space="preserve"> </w:t>
      </w:r>
      <w:r w:rsidR="00AC6339" w:rsidRPr="00CF70CF">
        <w:rPr>
          <w:rFonts w:ascii="Times New Roman" w:hAnsi="Times New Roman" w:cs="Times New Roman"/>
        </w:rPr>
        <w:t>postaci</w:t>
      </w:r>
      <w:r w:rsidR="006E0DAA" w:rsidRPr="00CF70CF">
        <w:rPr>
          <w:rFonts w:ascii="Times New Roman" w:hAnsi="Times New Roman" w:cs="Times New Roman"/>
        </w:rPr>
        <w:t xml:space="preserve"> </w:t>
      </w:r>
      <w:r w:rsidR="00AC6339" w:rsidRPr="00CF70CF">
        <w:rPr>
          <w:rFonts w:ascii="Times New Roman" w:hAnsi="Times New Roman" w:cs="Times New Roman"/>
        </w:rPr>
        <w:t>*…………………..</w:t>
      </w:r>
    </w:p>
    <w:p w14:paraId="53310BDE" w14:textId="77777777" w:rsidR="00AC6339" w:rsidRPr="00CF70CF" w:rsidRDefault="00AC6339" w:rsidP="00885433">
      <w:pPr>
        <w:numPr>
          <w:ilvl w:val="2"/>
          <w:numId w:val="28"/>
        </w:numPr>
        <w:tabs>
          <w:tab w:val="clear" w:pos="1800"/>
          <w:tab w:val="num" w:pos="284"/>
        </w:tabs>
        <w:spacing w:after="0"/>
        <w:ind w:left="284" w:hanging="284"/>
        <w:jc w:val="both"/>
        <w:rPr>
          <w:rFonts w:ascii="Times New Roman" w:hAnsi="Times New Roman" w:cs="Times New Roman"/>
        </w:rPr>
      </w:pPr>
      <w:r w:rsidRPr="00CF70CF">
        <w:rPr>
          <w:rFonts w:ascii="Times New Roman" w:hAnsi="Times New Roman" w:cs="Times New Roman"/>
          <w:b/>
          <w:bCs/>
        </w:rPr>
        <w:t>Oświadczam</w:t>
      </w:r>
      <w:r w:rsidRPr="00CF70CF">
        <w:rPr>
          <w:rFonts w:ascii="Times New Roman" w:hAnsi="Times New Roman" w:cs="Times New Roman"/>
        </w:rPr>
        <w:t>,</w:t>
      </w:r>
      <w:r w:rsidR="006E0DAA" w:rsidRPr="00CF70CF">
        <w:rPr>
          <w:rFonts w:ascii="Times New Roman" w:hAnsi="Times New Roman" w:cs="Times New Roman"/>
        </w:rPr>
        <w:t xml:space="preserve"> </w:t>
      </w:r>
      <w:r w:rsidRPr="00CF70CF">
        <w:rPr>
          <w:rFonts w:ascii="Times New Roman" w:hAnsi="Times New Roman" w:cs="Times New Roman"/>
        </w:rPr>
        <w:t>że</w:t>
      </w:r>
      <w:r w:rsidR="006E0DAA" w:rsidRPr="00CF70CF">
        <w:rPr>
          <w:rFonts w:ascii="Times New Roman" w:hAnsi="Times New Roman" w:cs="Times New Roman"/>
        </w:rPr>
        <w:t xml:space="preserve"> </w:t>
      </w:r>
      <w:r w:rsidRPr="00CF70CF">
        <w:rPr>
          <w:rFonts w:ascii="Times New Roman" w:hAnsi="Times New Roman" w:cs="Times New Roman"/>
        </w:rPr>
        <w:t>zobowiązuję</w:t>
      </w:r>
      <w:r w:rsidR="006E0DAA" w:rsidRPr="00CF70CF">
        <w:rPr>
          <w:rFonts w:ascii="Times New Roman" w:hAnsi="Times New Roman" w:cs="Times New Roman"/>
        </w:rPr>
        <w:t xml:space="preserve"> </w:t>
      </w:r>
      <w:r w:rsidRPr="00CF70CF">
        <w:rPr>
          <w:rFonts w:ascii="Times New Roman" w:hAnsi="Times New Roman" w:cs="Times New Roman"/>
        </w:rPr>
        <w:t>się</w:t>
      </w:r>
      <w:r w:rsidR="006E0DAA" w:rsidRPr="00CF70CF">
        <w:rPr>
          <w:rFonts w:ascii="Times New Roman" w:hAnsi="Times New Roman" w:cs="Times New Roman"/>
        </w:rPr>
        <w:t xml:space="preserve"> </w:t>
      </w:r>
      <w:r w:rsidRPr="00CF70CF">
        <w:rPr>
          <w:rFonts w:ascii="Times New Roman" w:hAnsi="Times New Roman" w:cs="Times New Roman"/>
        </w:rPr>
        <w:t>wnieść</w:t>
      </w:r>
      <w:r w:rsidR="006E0DAA" w:rsidRPr="00CF70CF">
        <w:rPr>
          <w:rFonts w:ascii="Times New Roman" w:hAnsi="Times New Roman" w:cs="Times New Roman"/>
        </w:rPr>
        <w:t xml:space="preserve"> </w:t>
      </w:r>
      <w:r w:rsidRPr="00CF70CF">
        <w:rPr>
          <w:rFonts w:ascii="Times New Roman" w:hAnsi="Times New Roman" w:cs="Times New Roman"/>
        </w:rPr>
        <w:t>zabezpieczenie</w:t>
      </w:r>
      <w:r w:rsidR="006E0DAA" w:rsidRPr="00CF70CF">
        <w:rPr>
          <w:rFonts w:ascii="Times New Roman" w:hAnsi="Times New Roman" w:cs="Times New Roman"/>
        </w:rPr>
        <w:t xml:space="preserve"> </w:t>
      </w:r>
      <w:r w:rsidRPr="00CF70CF">
        <w:rPr>
          <w:rFonts w:ascii="Times New Roman" w:hAnsi="Times New Roman" w:cs="Times New Roman"/>
        </w:rPr>
        <w:t>należytego</w:t>
      </w:r>
      <w:r w:rsidR="006E0DAA" w:rsidRPr="00CF70CF">
        <w:rPr>
          <w:rFonts w:ascii="Times New Roman" w:hAnsi="Times New Roman" w:cs="Times New Roman"/>
        </w:rPr>
        <w:t xml:space="preserve"> </w:t>
      </w:r>
      <w:r w:rsidRPr="00CF70CF">
        <w:rPr>
          <w:rFonts w:ascii="Times New Roman" w:hAnsi="Times New Roman" w:cs="Times New Roman"/>
        </w:rPr>
        <w:t>wykonania</w:t>
      </w:r>
      <w:r w:rsidR="006E0DAA" w:rsidRPr="00CF70CF">
        <w:rPr>
          <w:rFonts w:ascii="Times New Roman" w:hAnsi="Times New Roman" w:cs="Times New Roman"/>
        </w:rPr>
        <w:t xml:space="preserve"> </w:t>
      </w:r>
      <w:r w:rsidRPr="00CF70CF">
        <w:rPr>
          <w:rFonts w:ascii="Times New Roman" w:hAnsi="Times New Roman" w:cs="Times New Roman"/>
        </w:rPr>
        <w:t>umowy</w:t>
      </w:r>
      <w:r w:rsidR="006E0DAA" w:rsidRPr="00CF70CF">
        <w:rPr>
          <w:rFonts w:ascii="Times New Roman" w:hAnsi="Times New Roman" w:cs="Times New Roman"/>
        </w:rPr>
        <w:t xml:space="preserve"> </w:t>
      </w:r>
      <w:r w:rsidRPr="00CF70CF">
        <w:rPr>
          <w:rFonts w:ascii="Times New Roman" w:hAnsi="Times New Roman" w:cs="Times New Roman"/>
        </w:rPr>
        <w:br/>
        <w:t>w</w:t>
      </w:r>
      <w:r w:rsidR="006E0DAA" w:rsidRPr="00CF70CF">
        <w:rPr>
          <w:rFonts w:ascii="Times New Roman" w:hAnsi="Times New Roman" w:cs="Times New Roman"/>
        </w:rPr>
        <w:t xml:space="preserve"> </w:t>
      </w:r>
      <w:r w:rsidRPr="00CF70CF">
        <w:rPr>
          <w:rFonts w:ascii="Times New Roman" w:hAnsi="Times New Roman" w:cs="Times New Roman"/>
        </w:rPr>
        <w:t>wysokości</w:t>
      </w:r>
      <w:r w:rsidR="006E0DAA" w:rsidRPr="00CF70CF">
        <w:rPr>
          <w:rFonts w:ascii="Times New Roman" w:hAnsi="Times New Roman" w:cs="Times New Roman"/>
        </w:rPr>
        <w:t xml:space="preserve"> </w:t>
      </w:r>
      <w:r w:rsidR="006F25EF" w:rsidRPr="00CF70CF">
        <w:rPr>
          <w:rFonts w:ascii="Times New Roman" w:hAnsi="Times New Roman" w:cs="Times New Roman"/>
          <w:b/>
        </w:rPr>
        <w:t>2</w:t>
      </w:r>
      <w:r w:rsidRPr="00CF70CF">
        <w:rPr>
          <w:rFonts w:ascii="Times New Roman" w:hAnsi="Times New Roman" w:cs="Times New Roman"/>
          <w:b/>
        </w:rPr>
        <w:t>%</w:t>
      </w:r>
      <w:r w:rsidR="006E0DAA" w:rsidRPr="00CF70CF">
        <w:rPr>
          <w:rFonts w:ascii="Times New Roman" w:hAnsi="Times New Roman" w:cs="Times New Roman"/>
        </w:rPr>
        <w:t xml:space="preserve"> </w:t>
      </w:r>
      <w:r w:rsidRPr="00CF70CF">
        <w:rPr>
          <w:rFonts w:ascii="Times New Roman" w:hAnsi="Times New Roman" w:cs="Times New Roman"/>
        </w:rPr>
        <w:t>ceny</w:t>
      </w:r>
      <w:r w:rsidR="006E0DAA" w:rsidRPr="00CF70CF">
        <w:rPr>
          <w:rFonts w:ascii="Times New Roman" w:hAnsi="Times New Roman" w:cs="Times New Roman"/>
        </w:rPr>
        <w:t xml:space="preserve"> </w:t>
      </w:r>
      <w:r w:rsidRPr="00CF70CF">
        <w:rPr>
          <w:rFonts w:ascii="Times New Roman" w:hAnsi="Times New Roman" w:cs="Times New Roman"/>
        </w:rPr>
        <w:t>całkowitej</w:t>
      </w:r>
      <w:r w:rsidR="006E0DAA" w:rsidRPr="00CF70CF">
        <w:rPr>
          <w:rFonts w:ascii="Times New Roman" w:hAnsi="Times New Roman" w:cs="Times New Roman"/>
        </w:rPr>
        <w:t xml:space="preserve"> </w:t>
      </w:r>
      <w:r w:rsidRPr="00CF70CF">
        <w:rPr>
          <w:rFonts w:ascii="Times New Roman" w:hAnsi="Times New Roman" w:cs="Times New Roman"/>
        </w:rPr>
        <w:t>podanej</w:t>
      </w:r>
      <w:r w:rsidR="006E0DAA" w:rsidRPr="00CF70CF">
        <w:rPr>
          <w:rFonts w:ascii="Times New Roman" w:hAnsi="Times New Roman" w:cs="Times New Roman"/>
        </w:rPr>
        <w:t xml:space="preserve"> </w:t>
      </w:r>
      <w:r w:rsidRPr="00CF70CF">
        <w:rPr>
          <w:rFonts w:ascii="Times New Roman" w:hAnsi="Times New Roman" w:cs="Times New Roman"/>
        </w:rPr>
        <w:t>w</w:t>
      </w:r>
      <w:r w:rsidR="006E0DAA" w:rsidRPr="00CF70CF">
        <w:rPr>
          <w:rFonts w:ascii="Times New Roman" w:hAnsi="Times New Roman" w:cs="Times New Roman"/>
        </w:rPr>
        <w:t xml:space="preserve"> </w:t>
      </w:r>
      <w:r w:rsidRPr="00CF70CF">
        <w:rPr>
          <w:rFonts w:ascii="Times New Roman" w:hAnsi="Times New Roman" w:cs="Times New Roman"/>
        </w:rPr>
        <w:t>ofercie</w:t>
      </w:r>
      <w:r w:rsidR="006E0DAA" w:rsidRPr="00CF70CF">
        <w:rPr>
          <w:rFonts w:ascii="Times New Roman" w:hAnsi="Times New Roman" w:cs="Times New Roman"/>
          <w:b/>
        </w:rPr>
        <w:t xml:space="preserve"> </w:t>
      </w:r>
      <w:r w:rsidRPr="00CF70CF">
        <w:rPr>
          <w:rFonts w:ascii="Times New Roman" w:hAnsi="Times New Roman" w:cs="Times New Roman"/>
        </w:rPr>
        <w:t>w</w:t>
      </w:r>
      <w:r w:rsidR="006E0DAA" w:rsidRPr="00CF70CF">
        <w:rPr>
          <w:rFonts w:ascii="Times New Roman" w:hAnsi="Times New Roman" w:cs="Times New Roman"/>
        </w:rPr>
        <w:t xml:space="preserve"> </w:t>
      </w:r>
      <w:r w:rsidRPr="00CF70CF">
        <w:rPr>
          <w:rFonts w:ascii="Times New Roman" w:hAnsi="Times New Roman" w:cs="Times New Roman"/>
        </w:rPr>
        <w:t>postaci</w:t>
      </w:r>
      <w:r w:rsidR="006E0DAA" w:rsidRPr="00CF70CF">
        <w:rPr>
          <w:rFonts w:ascii="Times New Roman" w:hAnsi="Times New Roman" w:cs="Times New Roman"/>
        </w:rPr>
        <w:t xml:space="preserve"> </w:t>
      </w:r>
      <w:r w:rsidRPr="00CF70CF">
        <w:rPr>
          <w:rFonts w:ascii="Times New Roman" w:hAnsi="Times New Roman" w:cs="Times New Roman"/>
        </w:rPr>
        <w:t>*</w:t>
      </w:r>
      <w:r w:rsidR="006E0DAA" w:rsidRPr="00CF70CF">
        <w:rPr>
          <w:rFonts w:ascii="Times New Roman" w:hAnsi="Times New Roman" w:cs="Times New Roman"/>
        </w:rPr>
        <w:t xml:space="preserve"> </w:t>
      </w:r>
      <w:r w:rsidRPr="00CF70CF">
        <w:rPr>
          <w:rFonts w:ascii="Times New Roman" w:hAnsi="Times New Roman" w:cs="Times New Roman"/>
        </w:rPr>
        <w:t>……………………</w:t>
      </w:r>
    </w:p>
    <w:p w14:paraId="1BA119F8" w14:textId="77777777" w:rsidR="006F25EF" w:rsidRPr="00CF70CF" w:rsidRDefault="006F25EF" w:rsidP="00885433">
      <w:pPr>
        <w:numPr>
          <w:ilvl w:val="2"/>
          <w:numId w:val="28"/>
        </w:numPr>
        <w:tabs>
          <w:tab w:val="clear" w:pos="1800"/>
          <w:tab w:val="num" w:pos="284"/>
        </w:tabs>
        <w:spacing w:after="0"/>
        <w:ind w:left="284" w:hanging="284"/>
        <w:jc w:val="both"/>
        <w:rPr>
          <w:rFonts w:ascii="Times New Roman" w:hAnsi="Times New Roman" w:cs="Times New Roman"/>
        </w:rPr>
      </w:pPr>
      <w:r w:rsidRPr="00CF70CF">
        <w:rPr>
          <w:rFonts w:ascii="Times New Roman" w:hAnsi="Times New Roman" w:cs="Times New Roman"/>
          <w:b/>
          <w:bCs/>
        </w:rPr>
        <w:t>Oświadczam</w:t>
      </w:r>
      <w:r w:rsidRPr="00CF70CF">
        <w:rPr>
          <w:rFonts w:ascii="Times New Roman" w:hAnsi="Times New Roman" w:cs="Times New Roman"/>
        </w:rPr>
        <w:t>,</w:t>
      </w:r>
      <w:r w:rsidR="006E0DAA" w:rsidRPr="00CF70CF">
        <w:rPr>
          <w:rFonts w:ascii="Times New Roman" w:hAnsi="Times New Roman" w:cs="Times New Roman"/>
        </w:rPr>
        <w:t xml:space="preserve"> </w:t>
      </w:r>
      <w:r w:rsidRPr="00CF70CF">
        <w:rPr>
          <w:rFonts w:ascii="Times New Roman" w:hAnsi="Times New Roman" w:cs="Times New Roman"/>
        </w:rPr>
        <w:t>że</w:t>
      </w:r>
      <w:r w:rsidR="006E0DAA" w:rsidRPr="00CF70CF">
        <w:rPr>
          <w:rFonts w:ascii="Times New Roman" w:hAnsi="Times New Roman" w:cs="Times New Roman"/>
        </w:rPr>
        <w:t xml:space="preserve"> </w:t>
      </w:r>
      <w:r w:rsidRPr="00CF70CF">
        <w:rPr>
          <w:rFonts w:ascii="Times New Roman" w:hAnsi="Times New Roman" w:cs="Times New Roman"/>
        </w:rPr>
        <w:t>zapoznałem</w:t>
      </w:r>
      <w:r w:rsidR="006E0DAA" w:rsidRPr="00CF70CF">
        <w:rPr>
          <w:rFonts w:ascii="Times New Roman" w:hAnsi="Times New Roman" w:cs="Times New Roman"/>
        </w:rPr>
        <w:t xml:space="preserve"> </w:t>
      </w:r>
      <w:r w:rsidRPr="00CF70CF">
        <w:rPr>
          <w:rFonts w:ascii="Times New Roman" w:hAnsi="Times New Roman" w:cs="Times New Roman"/>
        </w:rPr>
        <w:t>się</w:t>
      </w:r>
      <w:r w:rsidR="006E0DAA" w:rsidRPr="00CF70CF">
        <w:rPr>
          <w:rFonts w:ascii="Times New Roman" w:hAnsi="Times New Roman" w:cs="Times New Roman"/>
        </w:rPr>
        <w:t xml:space="preserve"> </w:t>
      </w:r>
      <w:r w:rsidRPr="00CF70CF">
        <w:rPr>
          <w:rFonts w:ascii="Times New Roman" w:hAnsi="Times New Roman" w:cs="Times New Roman"/>
        </w:rPr>
        <w:t>i</w:t>
      </w:r>
      <w:r w:rsidR="006E0DAA" w:rsidRPr="00CF70CF">
        <w:rPr>
          <w:rFonts w:ascii="Times New Roman" w:hAnsi="Times New Roman" w:cs="Times New Roman"/>
        </w:rPr>
        <w:t xml:space="preserve"> </w:t>
      </w:r>
      <w:r w:rsidRPr="00CF70CF">
        <w:rPr>
          <w:rFonts w:ascii="Times New Roman" w:hAnsi="Times New Roman" w:cs="Times New Roman"/>
        </w:rPr>
        <w:t>akceptuję</w:t>
      </w:r>
      <w:r w:rsidR="006E0DAA" w:rsidRPr="00CF70CF">
        <w:rPr>
          <w:rFonts w:ascii="Times New Roman" w:hAnsi="Times New Roman" w:cs="Times New Roman"/>
        </w:rPr>
        <w:t xml:space="preserve"> </w:t>
      </w:r>
      <w:r w:rsidRPr="00CF70CF">
        <w:rPr>
          <w:rFonts w:ascii="Times New Roman" w:hAnsi="Times New Roman" w:cs="Times New Roman"/>
        </w:rPr>
        <w:t>treść</w:t>
      </w:r>
      <w:r w:rsidR="006E0DAA" w:rsidRPr="00CF70CF">
        <w:rPr>
          <w:rFonts w:ascii="Times New Roman" w:hAnsi="Times New Roman" w:cs="Times New Roman"/>
        </w:rPr>
        <w:t xml:space="preserve"> </w:t>
      </w:r>
      <w:r w:rsidRPr="00CF70CF">
        <w:rPr>
          <w:rFonts w:ascii="Times New Roman" w:hAnsi="Times New Roman" w:cs="Times New Roman"/>
        </w:rPr>
        <w:t>Załącznika</w:t>
      </w:r>
      <w:r w:rsidR="006E0DAA" w:rsidRPr="00CF70CF">
        <w:rPr>
          <w:rFonts w:ascii="Times New Roman" w:hAnsi="Times New Roman" w:cs="Times New Roman"/>
        </w:rPr>
        <w:t xml:space="preserve"> </w:t>
      </w:r>
      <w:r w:rsidRPr="00CF70CF">
        <w:rPr>
          <w:rFonts w:ascii="Times New Roman" w:hAnsi="Times New Roman" w:cs="Times New Roman"/>
        </w:rPr>
        <w:t>nr</w:t>
      </w:r>
      <w:r w:rsidR="006E0DAA" w:rsidRPr="00CF70CF">
        <w:rPr>
          <w:rFonts w:ascii="Times New Roman" w:hAnsi="Times New Roman" w:cs="Times New Roman"/>
        </w:rPr>
        <w:t xml:space="preserve"> </w:t>
      </w:r>
      <w:r w:rsidRPr="00CF70CF">
        <w:rPr>
          <w:rFonts w:ascii="Times New Roman" w:hAnsi="Times New Roman" w:cs="Times New Roman"/>
        </w:rPr>
        <w:t>7</w:t>
      </w:r>
      <w:r w:rsidR="006E0DAA" w:rsidRPr="00CF70CF">
        <w:rPr>
          <w:rFonts w:ascii="Times New Roman" w:hAnsi="Times New Roman" w:cs="Times New Roman"/>
        </w:rPr>
        <w:t xml:space="preserve"> </w:t>
      </w:r>
      <w:r w:rsidRPr="00CF70CF">
        <w:rPr>
          <w:rFonts w:ascii="Times New Roman" w:hAnsi="Times New Roman" w:cs="Times New Roman"/>
        </w:rPr>
        <w:t>do</w:t>
      </w:r>
      <w:r w:rsidR="006E0DAA" w:rsidRPr="00CF70CF">
        <w:rPr>
          <w:rFonts w:ascii="Times New Roman" w:hAnsi="Times New Roman" w:cs="Times New Roman"/>
        </w:rPr>
        <w:t xml:space="preserve"> </w:t>
      </w:r>
      <w:r w:rsidRPr="00CF70CF">
        <w:rPr>
          <w:rFonts w:ascii="Times New Roman" w:hAnsi="Times New Roman" w:cs="Times New Roman"/>
        </w:rPr>
        <w:t>SWZ</w:t>
      </w:r>
      <w:r w:rsidR="006E0DAA" w:rsidRPr="00CF70CF">
        <w:rPr>
          <w:rFonts w:ascii="Times New Roman" w:hAnsi="Times New Roman" w:cs="Times New Roman"/>
        </w:rPr>
        <w:t xml:space="preserve"> </w:t>
      </w:r>
      <w:r w:rsidRPr="00CF70CF">
        <w:rPr>
          <w:rFonts w:ascii="Times New Roman" w:hAnsi="Times New Roman" w:cs="Times New Roman"/>
        </w:rPr>
        <w:t>–</w:t>
      </w:r>
      <w:r w:rsidR="006E0DAA" w:rsidRPr="00CF70CF">
        <w:rPr>
          <w:rFonts w:ascii="Times New Roman" w:hAnsi="Times New Roman" w:cs="Times New Roman"/>
        </w:rPr>
        <w:t xml:space="preserve"> </w:t>
      </w:r>
      <w:r w:rsidRPr="00CF70CF">
        <w:rPr>
          <w:rFonts w:ascii="Times New Roman" w:hAnsi="Times New Roman" w:cs="Times New Roman"/>
        </w:rPr>
        <w:t>stanowiącego</w:t>
      </w:r>
      <w:r w:rsidR="006E0DAA" w:rsidRPr="00CF70CF">
        <w:rPr>
          <w:rFonts w:ascii="Times New Roman" w:hAnsi="Times New Roman" w:cs="Times New Roman"/>
        </w:rPr>
        <w:t xml:space="preserve"> </w:t>
      </w:r>
      <w:r w:rsidRPr="00CF70CF">
        <w:rPr>
          <w:rFonts w:ascii="Times New Roman" w:hAnsi="Times New Roman" w:cs="Times New Roman"/>
        </w:rPr>
        <w:t>Projektowane</w:t>
      </w:r>
      <w:r w:rsidR="006E0DAA" w:rsidRPr="00CF70CF">
        <w:rPr>
          <w:rFonts w:ascii="Times New Roman" w:hAnsi="Times New Roman" w:cs="Times New Roman"/>
        </w:rPr>
        <w:t xml:space="preserve"> </w:t>
      </w:r>
      <w:r w:rsidRPr="00CF70CF">
        <w:rPr>
          <w:rFonts w:ascii="Times New Roman" w:hAnsi="Times New Roman" w:cs="Times New Roman"/>
        </w:rPr>
        <w:t>Postanowienia</w:t>
      </w:r>
      <w:r w:rsidR="006E0DAA" w:rsidRPr="00CF70CF">
        <w:rPr>
          <w:rFonts w:ascii="Times New Roman" w:hAnsi="Times New Roman" w:cs="Times New Roman"/>
        </w:rPr>
        <w:t xml:space="preserve"> </w:t>
      </w:r>
      <w:r w:rsidRPr="00CF70CF">
        <w:rPr>
          <w:rFonts w:ascii="Times New Roman" w:hAnsi="Times New Roman" w:cs="Times New Roman"/>
        </w:rPr>
        <w:t>Umowy.</w:t>
      </w:r>
      <w:r w:rsidR="006E0DAA" w:rsidRPr="00CF70CF">
        <w:rPr>
          <w:rFonts w:ascii="Times New Roman" w:hAnsi="Times New Roman" w:cs="Times New Roman"/>
        </w:rPr>
        <w:t xml:space="preserve"> </w:t>
      </w:r>
    </w:p>
    <w:p w14:paraId="0E6DFC2A" w14:textId="77777777" w:rsidR="00AC6339" w:rsidRPr="00CF70CF" w:rsidRDefault="001D7EBA" w:rsidP="00885433">
      <w:pPr>
        <w:numPr>
          <w:ilvl w:val="2"/>
          <w:numId w:val="28"/>
        </w:numPr>
        <w:tabs>
          <w:tab w:val="clear" w:pos="1800"/>
          <w:tab w:val="num" w:pos="284"/>
        </w:tabs>
        <w:spacing w:after="0"/>
        <w:ind w:left="284" w:hanging="284"/>
        <w:jc w:val="both"/>
        <w:rPr>
          <w:rFonts w:ascii="Times New Roman" w:hAnsi="Times New Roman" w:cs="Times New Roman"/>
        </w:rPr>
      </w:pPr>
      <w:r w:rsidRPr="00CF70CF">
        <w:rPr>
          <w:rFonts w:ascii="Times New Roman" w:hAnsi="Times New Roman" w:cs="Times New Roman"/>
          <w:b/>
          <w:bCs/>
        </w:rPr>
        <w:t>Oświadczam</w:t>
      </w:r>
      <w:r w:rsidRPr="00CF70CF">
        <w:rPr>
          <w:rFonts w:ascii="Times New Roman" w:hAnsi="Times New Roman" w:cs="Times New Roman"/>
        </w:rPr>
        <w:t>,</w:t>
      </w:r>
      <w:r w:rsidR="006E0DAA" w:rsidRPr="00CF70CF">
        <w:rPr>
          <w:rFonts w:ascii="Times New Roman" w:hAnsi="Times New Roman" w:cs="Times New Roman"/>
        </w:rPr>
        <w:t xml:space="preserve"> </w:t>
      </w:r>
      <w:r w:rsidRPr="00CF70CF">
        <w:rPr>
          <w:rFonts w:ascii="Times New Roman" w:hAnsi="Times New Roman" w:cs="Times New Roman"/>
        </w:rPr>
        <w:t>że</w:t>
      </w:r>
      <w:r w:rsidR="006E0DAA" w:rsidRPr="00CF70CF">
        <w:rPr>
          <w:rFonts w:ascii="Times New Roman" w:hAnsi="Times New Roman" w:cs="Times New Roman"/>
        </w:rPr>
        <w:t xml:space="preserve"> </w:t>
      </w:r>
      <w:r w:rsidRPr="00CF70CF">
        <w:rPr>
          <w:rFonts w:ascii="Times New Roman" w:hAnsi="Times New Roman" w:cs="Times New Roman"/>
        </w:rPr>
        <w:t>z</w:t>
      </w:r>
      <w:r w:rsidR="006F25EF" w:rsidRPr="00CF70CF">
        <w:rPr>
          <w:rFonts w:ascii="Times New Roman" w:hAnsi="Times New Roman" w:cs="Times New Roman"/>
          <w:lang w:eastAsia="pl-PL"/>
        </w:rPr>
        <w:t>apoznałem</w:t>
      </w:r>
      <w:r w:rsidR="006E0DAA" w:rsidRPr="00CF70CF">
        <w:rPr>
          <w:rFonts w:ascii="Times New Roman" w:hAnsi="Times New Roman" w:cs="Times New Roman"/>
          <w:lang w:eastAsia="pl-PL"/>
        </w:rPr>
        <w:t xml:space="preserve"> </w:t>
      </w:r>
      <w:r w:rsidR="006F25EF" w:rsidRPr="00CF70CF">
        <w:rPr>
          <w:rFonts w:ascii="Times New Roman" w:hAnsi="Times New Roman" w:cs="Times New Roman"/>
          <w:lang w:eastAsia="pl-PL"/>
        </w:rPr>
        <w:t>się</w:t>
      </w:r>
      <w:r w:rsidR="006E0DAA" w:rsidRPr="00CF70CF">
        <w:rPr>
          <w:rFonts w:ascii="Times New Roman" w:hAnsi="Times New Roman" w:cs="Times New Roman"/>
          <w:lang w:eastAsia="pl-PL"/>
        </w:rPr>
        <w:t xml:space="preserve"> </w:t>
      </w:r>
      <w:r w:rsidR="006F25EF" w:rsidRPr="00CF70CF">
        <w:rPr>
          <w:rFonts w:ascii="Times New Roman" w:hAnsi="Times New Roman" w:cs="Times New Roman"/>
          <w:lang w:eastAsia="pl-PL"/>
        </w:rPr>
        <w:t>z</w:t>
      </w:r>
      <w:r w:rsidR="006E0DAA" w:rsidRPr="00CF70CF">
        <w:rPr>
          <w:rFonts w:ascii="Times New Roman" w:hAnsi="Times New Roman" w:cs="Times New Roman"/>
          <w:lang w:eastAsia="pl-PL"/>
        </w:rPr>
        <w:t xml:space="preserve"> </w:t>
      </w:r>
      <w:r w:rsidR="006F25EF" w:rsidRPr="00CF70CF">
        <w:rPr>
          <w:rFonts w:ascii="Times New Roman" w:hAnsi="Times New Roman" w:cs="Times New Roman"/>
          <w:lang w:eastAsia="pl-PL"/>
        </w:rPr>
        <w:t>treścią</w:t>
      </w:r>
      <w:r w:rsidR="006E0DAA" w:rsidRPr="00CF70CF">
        <w:rPr>
          <w:rFonts w:ascii="Times New Roman" w:hAnsi="Times New Roman" w:cs="Times New Roman"/>
          <w:lang w:eastAsia="pl-PL"/>
        </w:rPr>
        <w:t xml:space="preserve"> </w:t>
      </w:r>
      <w:r w:rsidR="006F25EF" w:rsidRPr="00CF70CF">
        <w:rPr>
          <w:rFonts w:ascii="Times New Roman" w:hAnsi="Times New Roman" w:cs="Times New Roman"/>
          <w:b/>
          <w:bCs/>
          <w:lang w:eastAsia="pl-PL"/>
        </w:rPr>
        <w:t>Umowy</w:t>
      </w:r>
      <w:r w:rsidR="006E0DAA" w:rsidRPr="00CF70CF">
        <w:rPr>
          <w:rFonts w:ascii="Times New Roman" w:hAnsi="Times New Roman" w:cs="Times New Roman"/>
          <w:b/>
          <w:bCs/>
          <w:lang w:eastAsia="pl-PL"/>
        </w:rPr>
        <w:t xml:space="preserve"> </w:t>
      </w:r>
      <w:r w:rsidR="006F25EF" w:rsidRPr="00CF70CF">
        <w:rPr>
          <w:rFonts w:ascii="Times New Roman" w:hAnsi="Times New Roman" w:cs="Times New Roman"/>
          <w:b/>
          <w:bCs/>
          <w:lang w:eastAsia="pl-PL"/>
        </w:rPr>
        <w:t>powierzenia</w:t>
      </w:r>
      <w:r w:rsidR="006E0DAA" w:rsidRPr="00CF70CF">
        <w:rPr>
          <w:rFonts w:ascii="Times New Roman" w:hAnsi="Times New Roman" w:cs="Times New Roman"/>
          <w:b/>
          <w:bCs/>
          <w:lang w:eastAsia="pl-PL"/>
        </w:rPr>
        <w:t xml:space="preserve"> </w:t>
      </w:r>
      <w:r w:rsidR="006F25EF" w:rsidRPr="00CF70CF">
        <w:rPr>
          <w:rFonts w:ascii="Times New Roman" w:hAnsi="Times New Roman" w:cs="Times New Roman"/>
          <w:b/>
          <w:bCs/>
          <w:lang w:eastAsia="pl-PL"/>
        </w:rPr>
        <w:t>przetwarzania</w:t>
      </w:r>
      <w:r w:rsidR="006E0DAA" w:rsidRPr="00CF70CF">
        <w:rPr>
          <w:rFonts w:ascii="Times New Roman" w:hAnsi="Times New Roman" w:cs="Times New Roman"/>
          <w:b/>
          <w:bCs/>
          <w:lang w:eastAsia="pl-PL"/>
        </w:rPr>
        <w:t xml:space="preserve"> </w:t>
      </w:r>
      <w:r w:rsidR="006F25EF" w:rsidRPr="00CF70CF">
        <w:rPr>
          <w:rFonts w:ascii="Times New Roman" w:hAnsi="Times New Roman" w:cs="Times New Roman"/>
          <w:b/>
          <w:bCs/>
          <w:lang w:eastAsia="pl-PL"/>
        </w:rPr>
        <w:t>danych</w:t>
      </w:r>
      <w:r w:rsidR="006E0DAA" w:rsidRPr="00CF70CF">
        <w:rPr>
          <w:rFonts w:ascii="Times New Roman" w:hAnsi="Times New Roman" w:cs="Times New Roman"/>
          <w:b/>
          <w:bCs/>
          <w:lang w:eastAsia="pl-PL"/>
        </w:rPr>
        <w:t xml:space="preserve"> </w:t>
      </w:r>
      <w:r w:rsidR="006F25EF" w:rsidRPr="00CF70CF">
        <w:rPr>
          <w:rFonts w:ascii="Times New Roman" w:hAnsi="Times New Roman" w:cs="Times New Roman"/>
          <w:b/>
          <w:bCs/>
          <w:lang w:eastAsia="pl-PL"/>
        </w:rPr>
        <w:t>osobowych</w:t>
      </w:r>
      <w:r w:rsidR="006E0DAA" w:rsidRPr="00CF70CF">
        <w:rPr>
          <w:rFonts w:ascii="Times New Roman" w:hAnsi="Times New Roman" w:cs="Times New Roman"/>
          <w:lang w:eastAsia="pl-PL"/>
        </w:rPr>
        <w:t xml:space="preserve"> </w:t>
      </w:r>
      <w:r w:rsidR="006F25EF" w:rsidRPr="00CF70CF">
        <w:rPr>
          <w:rFonts w:ascii="Times New Roman" w:hAnsi="Times New Roman" w:cs="Times New Roman"/>
          <w:lang w:eastAsia="pl-PL"/>
        </w:rPr>
        <w:t>stanowiącą</w:t>
      </w:r>
      <w:r w:rsidR="006E0DAA" w:rsidRPr="00CF70CF">
        <w:rPr>
          <w:rFonts w:ascii="Times New Roman" w:hAnsi="Times New Roman" w:cs="Times New Roman"/>
          <w:lang w:eastAsia="pl-PL"/>
        </w:rPr>
        <w:t xml:space="preserve"> </w:t>
      </w:r>
      <w:r w:rsidR="006F25EF" w:rsidRPr="00CF70CF">
        <w:rPr>
          <w:rFonts w:ascii="Times New Roman" w:hAnsi="Times New Roman" w:cs="Times New Roman"/>
          <w:lang w:eastAsia="pl-PL"/>
        </w:rPr>
        <w:t>Załącznik</w:t>
      </w:r>
      <w:r w:rsidR="006E0DAA" w:rsidRPr="00CF70CF">
        <w:rPr>
          <w:rFonts w:ascii="Times New Roman" w:hAnsi="Times New Roman" w:cs="Times New Roman"/>
          <w:lang w:eastAsia="pl-PL"/>
        </w:rPr>
        <w:t xml:space="preserve"> </w:t>
      </w:r>
      <w:r w:rsidR="006F25EF" w:rsidRPr="00CF70CF">
        <w:rPr>
          <w:rFonts w:ascii="Times New Roman" w:hAnsi="Times New Roman" w:cs="Times New Roman"/>
          <w:lang w:eastAsia="pl-PL"/>
        </w:rPr>
        <w:t>nr</w:t>
      </w:r>
      <w:r w:rsidR="006E0DAA" w:rsidRPr="00CF70CF">
        <w:rPr>
          <w:rFonts w:ascii="Times New Roman" w:hAnsi="Times New Roman" w:cs="Times New Roman"/>
          <w:lang w:eastAsia="pl-PL"/>
        </w:rPr>
        <w:t xml:space="preserve"> </w:t>
      </w:r>
      <w:r w:rsidR="006F25EF" w:rsidRPr="00CF70CF">
        <w:rPr>
          <w:rFonts w:ascii="Times New Roman" w:hAnsi="Times New Roman" w:cs="Times New Roman"/>
          <w:lang w:eastAsia="pl-PL"/>
        </w:rPr>
        <w:t>7A</w:t>
      </w:r>
      <w:r w:rsidR="006E0DAA" w:rsidRPr="00CF70CF">
        <w:rPr>
          <w:rFonts w:ascii="Times New Roman" w:hAnsi="Times New Roman" w:cs="Times New Roman"/>
          <w:lang w:eastAsia="pl-PL"/>
        </w:rPr>
        <w:t xml:space="preserve"> </w:t>
      </w:r>
      <w:r w:rsidR="006F25EF" w:rsidRPr="00CF70CF">
        <w:rPr>
          <w:rFonts w:ascii="Times New Roman" w:hAnsi="Times New Roman" w:cs="Times New Roman"/>
          <w:lang w:eastAsia="pl-PL"/>
        </w:rPr>
        <w:t>do</w:t>
      </w:r>
      <w:r w:rsidR="006E0DAA" w:rsidRPr="00CF70CF">
        <w:rPr>
          <w:rFonts w:ascii="Times New Roman" w:hAnsi="Times New Roman" w:cs="Times New Roman"/>
          <w:lang w:eastAsia="pl-PL"/>
        </w:rPr>
        <w:t xml:space="preserve"> </w:t>
      </w:r>
      <w:r w:rsidR="006F25EF" w:rsidRPr="00CF70CF">
        <w:rPr>
          <w:rFonts w:ascii="Times New Roman" w:hAnsi="Times New Roman" w:cs="Times New Roman"/>
          <w:lang w:eastAsia="pl-PL"/>
        </w:rPr>
        <w:t>SWZ</w:t>
      </w:r>
      <w:r w:rsidR="006E0DAA" w:rsidRPr="00CF70CF">
        <w:rPr>
          <w:rFonts w:ascii="Times New Roman" w:hAnsi="Times New Roman" w:cs="Times New Roman"/>
          <w:lang w:eastAsia="pl-PL"/>
        </w:rPr>
        <w:t xml:space="preserve"> </w:t>
      </w:r>
      <w:r w:rsidR="006F25EF" w:rsidRPr="00CF70CF">
        <w:rPr>
          <w:rFonts w:ascii="Times New Roman" w:hAnsi="Times New Roman" w:cs="Times New Roman"/>
          <w:lang w:eastAsia="pl-PL"/>
        </w:rPr>
        <w:t>jak</w:t>
      </w:r>
      <w:r w:rsidR="006E0DAA" w:rsidRPr="00CF70CF">
        <w:rPr>
          <w:rFonts w:ascii="Times New Roman" w:hAnsi="Times New Roman" w:cs="Times New Roman"/>
          <w:lang w:eastAsia="pl-PL"/>
        </w:rPr>
        <w:t xml:space="preserve"> </w:t>
      </w:r>
      <w:r w:rsidR="006F25EF" w:rsidRPr="00CF70CF">
        <w:rPr>
          <w:rFonts w:ascii="Times New Roman" w:hAnsi="Times New Roman" w:cs="Times New Roman"/>
          <w:lang w:eastAsia="pl-PL"/>
        </w:rPr>
        <w:t>i</w:t>
      </w:r>
      <w:r w:rsidR="006E0DAA" w:rsidRPr="00CF70CF">
        <w:rPr>
          <w:rFonts w:ascii="Times New Roman" w:hAnsi="Times New Roman" w:cs="Times New Roman"/>
          <w:lang w:eastAsia="pl-PL"/>
        </w:rPr>
        <w:t xml:space="preserve"> </w:t>
      </w:r>
      <w:r w:rsidR="006F25EF" w:rsidRPr="00CF70CF">
        <w:rPr>
          <w:rFonts w:ascii="Times New Roman" w:hAnsi="Times New Roman" w:cs="Times New Roman"/>
          <w:b/>
          <w:bCs/>
          <w:lang w:eastAsia="pl-PL"/>
        </w:rPr>
        <w:t>Ankietą</w:t>
      </w:r>
      <w:r w:rsidR="006E0DAA" w:rsidRPr="00CF70CF">
        <w:rPr>
          <w:rFonts w:ascii="Times New Roman" w:hAnsi="Times New Roman" w:cs="Times New Roman"/>
          <w:b/>
          <w:bCs/>
          <w:lang w:eastAsia="pl-PL"/>
        </w:rPr>
        <w:t xml:space="preserve"> </w:t>
      </w:r>
      <w:r w:rsidR="006F25EF" w:rsidRPr="00CF70CF">
        <w:rPr>
          <w:rFonts w:ascii="Times New Roman" w:hAnsi="Times New Roman" w:cs="Times New Roman"/>
          <w:lang w:eastAsia="pl-PL"/>
        </w:rPr>
        <w:t>stanowiącą</w:t>
      </w:r>
      <w:r w:rsidR="006E0DAA" w:rsidRPr="00CF70CF">
        <w:rPr>
          <w:rFonts w:ascii="Times New Roman" w:hAnsi="Times New Roman" w:cs="Times New Roman"/>
          <w:lang w:eastAsia="pl-PL"/>
        </w:rPr>
        <w:t xml:space="preserve"> </w:t>
      </w:r>
      <w:r w:rsidR="006F25EF" w:rsidRPr="00CF70CF">
        <w:rPr>
          <w:rFonts w:ascii="Times New Roman" w:hAnsi="Times New Roman" w:cs="Times New Roman"/>
          <w:lang w:eastAsia="pl-PL"/>
        </w:rPr>
        <w:t>Załącznik</w:t>
      </w:r>
      <w:r w:rsidR="006E0DAA" w:rsidRPr="00CF70CF">
        <w:rPr>
          <w:rFonts w:ascii="Times New Roman" w:hAnsi="Times New Roman" w:cs="Times New Roman"/>
          <w:lang w:eastAsia="pl-PL"/>
        </w:rPr>
        <w:t xml:space="preserve"> </w:t>
      </w:r>
      <w:r w:rsidR="006F25EF" w:rsidRPr="00CF70CF">
        <w:rPr>
          <w:rFonts w:ascii="Times New Roman" w:hAnsi="Times New Roman" w:cs="Times New Roman"/>
          <w:lang w:eastAsia="pl-PL"/>
        </w:rPr>
        <w:t>Nr</w:t>
      </w:r>
      <w:r w:rsidR="006E0DAA" w:rsidRPr="00CF70CF">
        <w:rPr>
          <w:rFonts w:ascii="Times New Roman" w:hAnsi="Times New Roman" w:cs="Times New Roman"/>
          <w:lang w:eastAsia="pl-PL"/>
        </w:rPr>
        <w:t xml:space="preserve"> </w:t>
      </w:r>
      <w:r w:rsidR="006F25EF" w:rsidRPr="00CF70CF">
        <w:rPr>
          <w:rFonts w:ascii="Times New Roman" w:hAnsi="Times New Roman" w:cs="Times New Roman"/>
          <w:lang w:eastAsia="pl-PL"/>
        </w:rPr>
        <w:t>7B</w:t>
      </w:r>
      <w:r w:rsidR="006E0DAA" w:rsidRPr="00CF70CF">
        <w:rPr>
          <w:rFonts w:ascii="Times New Roman" w:hAnsi="Times New Roman" w:cs="Times New Roman"/>
          <w:lang w:eastAsia="pl-PL"/>
        </w:rPr>
        <w:t xml:space="preserve"> </w:t>
      </w:r>
      <w:r w:rsidR="006F25EF" w:rsidRPr="00CF70CF">
        <w:rPr>
          <w:rFonts w:ascii="Times New Roman" w:hAnsi="Times New Roman" w:cs="Times New Roman"/>
          <w:lang w:eastAsia="pl-PL"/>
        </w:rPr>
        <w:t>do</w:t>
      </w:r>
      <w:r w:rsidR="006E0DAA" w:rsidRPr="00CF70CF">
        <w:rPr>
          <w:rFonts w:ascii="Times New Roman" w:hAnsi="Times New Roman" w:cs="Times New Roman"/>
          <w:lang w:eastAsia="pl-PL"/>
        </w:rPr>
        <w:t xml:space="preserve"> </w:t>
      </w:r>
      <w:r w:rsidR="006F25EF" w:rsidRPr="00CF70CF">
        <w:rPr>
          <w:rFonts w:ascii="Times New Roman" w:hAnsi="Times New Roman" w:cs="Times New Roman"/>
          <w:lang w:eastAsia="pl-PL"/>
        </w:rPr>
        <w:t>SWZ</w:t>
      </w:r>
      <w:r w:rsidR="006E0DAA" w:rsidRPr="00CF70CF">
        <w:rPr>
          <w:rFonts w:ascii="Times New Roman" w:hAnsi="Times New Roman" w:cs="Times New Roman"/>
          <w:lang w:eastAsia="pl-PL"/>
        </w:rPr>
        <w:t xml:space="preserve"> </w:t>
      </w:r>
      <w:r w:rsidR="006F25EF" w:rsidRPr="00CF70CF">
        <w:rPr>
          <w:rFonts w:ascii="Times New Roman" w:hAnsi="Times New Roman" w:cs="Times New Roman"/>
          <w:lang w:eastAsia="pl-PL"/>
        </w:rPr>
        <w:t>i</w:t>
      </w:r>
      <w:r w:rsidR="006E0DAA" w:rsidRPr="00CF70CF">
        <w:rPr>
          <w:rFonts w:ascii="Times New Roman" w:hAnsi="Times New Roman" w:cs="Times New Roman"/>
          <w:lang w:eastAsia="pl-PL"/>
        </w:rPr>
        <w:t xml:space="preserve"> </w:t>
      </w:r>
      <w:r w:rsidR="006F25EF" w:rsidRPr="00CF70CF">
        <w:rPr>
          <w:rFonts w:ascii="Times New Roman" w:hAnsi="Times New Roman" w:cs="Times New Roman"/>
          <w:lang w:eastAsia="pl-PL"/>
        </w:rPr>
        <w:t>w</w:t>
      </w:r>
      <w:r w:rsidR="006E0DAA" w:rsidRPr="00CF70CF">
        <w:rPr>
          <w:rFonts w:ascii="Times New Roman" w:hAnsi="Times New Roman" w:cs="Times New Roman"/>
          <w:lang w:eastAsia="pl-PL"/>
        </w:rPr>
        <w:t xml:space="preserve"> </w:t>
      </w:r>
      <w:r w:rsidR="006F25EF" w:rsidRPr="00CF70CF">
        <w:rPr>
          <w:rFonts w:ascii="Times New Roman" w:hAnsi="Times New Roman" w:cs="Times New Roman"/>
          <w:lang w:eastAsia="pl-PL"/>
        </w:rPr>
        <w:t>razie</w:t>
      </w:r>
      <w:r w:rsidR="006E0DAA" w:rsidRPr="00CF70CF">
        <w:rPr>
          <w:rFonts w:ascii="Times New Roman" w:hAnsi="Times New Roman" w:cs="Times New Roman"/>
          <w:lang w:eastAsia="pl-PL"/>
        </w:rPr>
        <w:t xml:space="preserve"> </w:t>
      </w:r>
      <w:r w:rsidR="006F25EF" w:rsidRPr="00CF70CF">
        <w:rPr>
          <w:rFonts w:ascii="Times New Roman" w:hAnsi="Times New Roman" w:cs="Times New Roman"/>
          <w:lang w:eastAsia="pl-PL"/>
        </w:rPr>
        <w:t>wyboru</w:t>
      </w:r>
      <w:r w:rsidR="006E0DAA" w:rsidRPr="00CF70CF">
        <w:rPr>
          <w:rFonts w:ascii="Times New Roman" w:hAnsi="Times New Roman" w:cs="Times New Roman"/>
          <w:lang w:eastAsia="pl-PL"/>
        </w:rPr>
        <w:t xml:space="preserve"> </w:t>
      </w:r>
      <w:r w:rsidR="006F25EF" w:rsidRPr="00CF70CF">
        <w:rPr>
          <w:rFonts w:ascii="Times New Roman" w:hAnsi="Times New Roman" w:cs="Times New Roman"/>
          <w:lang w:eastAsia="pl-PL"/>
        </w:rPr>
        <w:t>mojej</w:t>
      </w:r>
      <w:r w:rsidR="006E0DAA" w:rsidRPr="00CF70CF">
        <w:rPr>
          <w:rFonts w:ascii="Times New Roman" w:hAnsi="Times New Roman" w:cs="Times New Roman"/>
          <w:lang w:eastAsia="pl-PL"/>
        </w:rPr>
        <w:t xml:space="preserve"> </w:t>
      </w:r>
      <w:r w:rsidR="006F25EF" w:rsidRPr="00CF70CF">
        <w:rPr>
          <w:rFonts w:ascii="Times New Roman" w:hAnsi="Times New Roman" w:cs="Times New Roman"/>
          <w:lang w:eastAsia="pl-PL"/>
        </w:rPr>
        <w:t>oferty</w:t>
      </w:r>
      <w:r w:rsidR="006E0DAA" w:rsidRPr="00CF70CF">
        <w:rPr>
          <w:rFonts w:ascii="Times New Roman" w:hAnsi="Times New Roman" w:cs="Times New Roman"/>
          <w:lang w:eastAsia="pl-PL"/>
        </w:rPr>
        <w:t xml:space="preserve"> </w:t>
      </w:r>
      <w:r w:rsidR="006F25EF" w:rsidRPr="00CF70CF">
        <w:rPr>
          <w:rFonts w:ascii="Times New Roman" w:hAnsi="Times New Roman" w:cs="Times New Roman"/>
          <w:lang w:eastAsia="pl-PL"/>
        </w:rPr>
        <w:t>zobowiązuję</w:t>
      </w:r>
      <w:r w:rsidR="006E0DAA" w:rsidRPr="00CF70CF">
        <w:rPr>
          <w:rFonts w:ascii="Times New Roman" w:hAnsi="Times New Roman" w:cs="Times New Roman"/>
          <w:lang w:eastAsia="pl-PL"/>
        </w:rPr>
        <w:t xml:space="preserve"> </w:t>
      </w:r>
      <w:r w:rsidR="006F25EF" w:rsidRPr="00CF70CF">
        <w:rPr>
          <w:rFonts w:ascii="Times New Roman" w:hAnsi="Times New Roman" w:cs="Times New Roman"/>
          <w:lang w:eastAsia="pl-PL"/>
        </w:rPr>
        <w:t>się</w:t>
      </w:r>
      <w:r w:rsidR="006E0DAA" w:rsidRPr="00CF70CF">
        <w:rPr>
          <w:rFonts w:ascii="Times New Roman" w:hAnsi="Times New Roman" w:cs="Times New Roman"/>
          <w:lang w:eastAsia="pl-PL"/>
        </w:rPr>
        <w:t xml:space="preserve"> </w:t>
      </w:r>
      <w:r w:rsidR="006F25EF" w:rsidRPr="00CF70CF">
        <w:rPr>
          <w:rFonts w:ascii="Times New Roman" w:hAnsi="Times New Roman" w:cs="Times New Roman"/>
          <w:lang w:eastAsia="pl-PL"/>
        </w:rPr>
        <w:t>do</w:t>
      </w:r>
      <w:r w:rsidR="006E0DAA" w:rsidRPr="00CF70CF">
        <w:rPr>
          <w:rFonts w:ascii="Times New Roman" w:hAnsi="Times New Roman" w:cs="Times New Roman"/>
          <w:lang w:eastAsia="pl-PL"/>
        </w:rPr>
        <w:t xml:space="preserve"> </w:t>
      </w:r>
      <w:r w:rsidR="006F25EF" w:rsidRPr="00CF70CF">
        <w:rPr>
          <w:rFonts w:ascii="Times New Roman" w:hAnsi="Times New Roman" w:cs="Times New Roman"/>
          <w:lang w:eastAsia="pl-PL"/>
        </w:rPr>
        <w:t>zawarcia</w:t>
      </w:r>
      <w:r w:rsidR="006E0DAA" w:rsidRPr="00CF70CF">
        <w:rPr>
          <w:rFonts w:ascii="Times New Roman" w:hAnsi="Times New Roman" w:cs="Times New Roman"/>
          <w:lang w:eastAsia="pl-PL"/>
        </w:rPr>
        <w:t xml:space="preserve"> </w:t>
      </w:r>
      <w:r w:rsidR="006F25EF" w:rsidRPr="00CF70CF">
        <w:rPr>
          <w:rFonts w:ascii="Times New Roman" w:hAnsi="Times New Roman" w:cs="Times New Roman"/>
          <w:lang w:eastAsia="pl-PL"/>
        </w:rPr>
        <w:t>takiej</w:t>
      </w:r>
      <w:r w:rsidR="006E0DAA" w:rsidRPr="00CF70CF">
        <w:rPr>
          <w:rFonts w:ascii="Times New Roman" w:hAnsi="Times New Roman" w:cs="Times New Roman"/>
          <w:lang w:eastAsia="pl-PL"/>
        </w:rPr>
        <w:t xml:space="preserve"> </w:t>
      </w:r>
      <w:r w:rsidR="006F25EF" w:rsidRPr="00CF70CF">
        <w:rPr>
          <w:rFonts w:ascii="Times New Roman" w:hAnsi="Times New Roman" w:cs="Times New Roman"/>
          <w:lang w:eastAsia="pl-PL"/>
        </w:rPr>
        <w:t>umowy</w:t>
      </w:r>
      <w:r w:rsidR="006E0DAA" w:rsidRPr="00CF70CF">
        <w:rPr>
          <w:rFonts w:ascii="Times New Roman" w:hAnsi="Times New Roman" w:cs="Times New Roman"/>
          <w:lang w:eastAsia="pl-PL"/>
        </w:rPr>
        <w:t xml:space="preserve"> </w:t>
      </w:r>
      <w:r w:rsidR="006F25EF" w:rsidRPr="00CF70CF">
        <w:rPr>
          <w:rFonts w:ascii="Times New Roman" w:hAnsi="Times New Roman" w:cs="Times New Roman"/>
          <w:lang w:eastAsia="pl-PL"/>
        </w:rPr>
        <w:t>i</w:t>
      </w:r>
      <w:r w:rsidR="006E0DAA" w:rsidRPr="00CF70CF">
        <w:rPr>
          <w:rFonts w:ascii="Times New Roman" w:hAnsi="Times New Roman" w:cs="Times New Roman"/>
          <w:lang w:eastAsia="pl-PL"/>
        </w:rPr>
        <w:t xml:space="preserve"> </w:t>
      </w:r>
      <w:r w:rsidR="006F25EF" w:rsidRPr="00CF70CF">
        <w:rPr>
          <w:rFonts w:ascii="Times New Roman" w:hAnsi="Times New Roman" w:cs="Times New Roman"/>
          <w:lang w:eastAsia="pl-PL"/>
        </w:rPr>
        <w:t>wypełnienia</w:t>
      </w:r>
      <w:r w:rsidR="006E0DAA" w:rsidRPr="00CF70CF">
        <w:rPr>
          <w:rFonts w:ascii="Times New Roman" w:hAnsi="Times New Roman" w:cs="Times New Roman"/>
          <w:lang w:eastAsia="pl-PL"/>
        </w:rPr>
        <w:t xml:space="preserve"> </w:t>
      </w:r>
      <w:r w:rsidR="006F25EF" w:rsidRPr="00CF70CF">
        <w:rPr>
          <w:rFonts w:ascii="Times New Roman" w:hAnsi="Times New Roman" w:cs="Times New Roman"/>
          <w:lang w:eastAsia="pl-PL"/>
        </w:rPr>
        <w:t>ankiety.</w:t>
      </w:r>
      <w:r w:rsidR="006E0DAA" w:rsidRPr="00CF70CF">
        <w:rPr>
          <w:rFonts w:ascii="Times New Roman" w:hAnsi="Times New Roman" w:cs="Times New Roman"/>
          <w:lang w:eastAsia="pl-PL"/>
        </w:rPr>
        <w:t xml:space="preserve"> </w:t>
      </w:r>
      <w:r w:rsidR="006F25EF" w:rsidRPr="00CF70CF">
        <w:rPr>
          <w:rFonts w:ascii="Times New Roman" w:hAnsi="Times New Roman" w:cs="Times New Roman"/>
          <w:lang w:eastAsia="pl-PL"/>
        </w:rPr>
        <w:t>(Uwaga!</w:t>
      </w:r>
      <w:r w:rsidR="006E0DAA" w:rsidRPr="00CF70CF">
        <w:rPr>
          <w:rFonts w:ascii="Times New Roman" w:hAnsi="Times New Roman" w:cs="Times New Roman"/>
          <w:lang w:eastAsia="pl-PL"/>
        </w:rPr>
        <w:t xml:space="preserve"> </w:t>
      </w:r>
      <w:r w:rsidR="006F25EF" w:rsidRPr="00CF70CF">
        <w:rPr>
          <w:rFonts w:ascii="Times New Roman" w:hAnsi="Times New Roman" w:cs="Times New Roman"/>
          <w:lang w:eastAsia="pl-PL"/>
        </w:rPr>
        <w:t>Zamawiający</w:t>
      </w:r>
      <w:r w:rsidR="006E0DAA" w:rsidRPr="00CF70CF">
        <w:rPr>
          <w:rFonts w:ascii="Times New Roman" w:hAnsi="Times New Roman" w:cs="Times New Roman"/>
          <w:lang w:eastAsia="pl-PL"/>
        </w:rPr>
        <w:t xml:space="preserve"> </w:t>
      </w:r>
      <w:r w:rsidR="006F25EF" w:rsidRPr="00CF70CF">
        <w:rPr>
          <w:rFonts w:ascii="Times New Roman" w:hAnsi="Times New Roman" w:cs="Times New Roman"/>
          <w:lang w:eastAsia="pl-PL"/>
        </w:rPr>
        <w:t>w</w:t>
      </w:r>
      <w:r w:rsidR="006E0DAA" w:rsidRPr="00CF70CF">
        <w:rPr>
          <w:rFonts w:ascii="Times New Roman" w:hAnsi="Times New Roman" w:cs="Times New Roman"/>
          <w:lang w:eastAsia="pl-PL"/>
        </w:rPr>
        <w:t xml:space="preserve"> </w:t>
      </w:r>
      <w:r w:rsidR="006F25EF" w:rsidRPr="00CF70CF">
        <w:rPr>
          <w:rFonts w:ascii="Times New Roman" w:hAnsi="Times New Roman" w:cs="Times New Roman"/>
          <w:lang w:eastAsia="pl-PL"/>
        </w:rPr>
        <w:t>celu</w:t>
      </w:r>
      <w:r w:rsidR="006E0DAA" w:rsidRPr="00CF70CF">
        <w:rPr>
          <w:rFonts w:ascii="Times New Roman" w:hAnsi="Times New Roman" w:cs="Times New Roman"/>
          <w:lang w:eastAsia="pl-PL"/>
        </w:rPr>
        <w:t xml:space="preserve"> </w:t>
      </w:r>
      <w:r w:rsidR="006F25EF" w:rsidRPr="00CF70CF">
        <w:rPr>
          <w:rFonts w:ascii="Times New Roman" w:hAnsi="Times New Roman" w:cs="Times New Roman"/>
          <w:lang w:eastAsia="pl-PL"/>
        </w:rPr>
        <w:t>zapewnienia</w:t>
      </w:r>
      <w:r w:rsidR="006E0DAA" w:rsidRPr="00CF70CF">
        <w:rPr>
          <w:rFonts w:ascii="Times New Roman" w:hAnsi="Times New Roman" w:cs="Times New Roman"/>
          <w:lang w:eastAsia="pl-PL"/>
        </w:rPr>
        <w:t xml:space="preserve"> </w:t>
      </w:r>
      <w:r w:rsidR="006F25EF" w:rsidRPr="00CF70CF">
        <w:rPr>
          <w:rFonts w:ascii="Times New Roman" w:hAnsi="Times New Roman" w:cs="Times New Roman"/>
          <w:lang w:eastAsia="pl-PL"/>
        </w:rPr>
        <w:t>należytej</w:t>
      </w:r>
      <w:r w:rsidR="006E0DAA" w:rsidRPr="00CF70CF">
        <w:rPr>
          <w:rFonts w:ascii="Times New Roman" w:hAnsi="Times New Roman" w:cs="Times New Roman"/>
          <w:lang w:eastAsia="pl-PL"/>
        </w:rPr>
        <w:t xml:space="preserve"> </w:t>
      </w:r>
      <w:r w:rsidR="006F25EF" w:rsidRPr="00CF70CF">
        <w:rPr>
          <w:rFonts w:ascii="Times New Roman" w:hAnsi="Times New Roman" w:cs="Times New Roman"/>
          <w:lang w:eastAsia="pl-PL"/>
        </w:rPr>
        <w:t>ochrony</w:t>
      </w:r>
      <w:r w:rsidR="006E0DAA" w:rsidRPr="00CF70CF">
        <w:rPr>
          <w:rFonts w:ascii="Times New Roman" w:hAnsi="Times New Roman" w:cs="Times New Roman"/>
          <w:lang w:eastAsia="pl-PL"/>
        </w:rPr>
        <w:t xml:space="preserve"> </w:t>
      </w:r>
      <w:r w:rsidR="006F25EF" w:rsidRPr="00CF70CF">
        <w:rPr>
          <w:rFonts w:ascii="Times New Roman" w:hAnsi="Times New Roman" w:cs="Times New Roman"/>
          <w:lang w:eastAsia="pl-PL"/>
        </w:rPr>
        <w:t>przetwarzania</w:t>
      </w:r>
      <w:r w:rsidR="006E0DAA" w:rsidRPr="00CF70CF">
        <w:rPr>
          <w:rFonts w:ascii="Times New Roman" w:hAnsi="Times New Roman" w:cs="Times New Roman"/>
          <w:lang w:eastAsia="pl-PL"/>
        </w:rPr>
        <w:t xml:space="preserve"> </w:t>
      </w:r>
      <w:r w:rsidR="006F25EF" w:rsidRPr="00CF70CF">
        <w:rPr>
          <w:rFonts w:ascii="Times New Roman" w:hAnsi="Times New Roman" w:cs="Times New Roman"/>
          <w:lang w:eastAsia="pl-PL"/>
        </w:rPr>
        <w:t>danych</w:t>
      </w:r>
      <w:r w:rsidR="006E0DAA" w:rsidRPr="00CF70CF">
        <w:rPr>
          <w:rFonts w:ascii="Times New Roman" w:hAnsi="Times New Roman" w:cs="Times New Roman"/>
          <w:lang w:eastAsia="pl-PL"/>
        </w:rPr>
        <w:t xml:space="preserve"> </w:t>
      </w:r>
      <w:r w:rsidR="006F25EF" w:rsidRPr="00CF70CF">
        <w:rPr>
          <w:rFonts w:ascii="Times New Roman" w:hAnsi="Times New Roman" w:cs="Times New Roman"/>
          <w:lang w:eastAsia="pl-PL"/>
        </w:rPr>
        <w:t>osobowych</w:t>
      </w:r>
      <w:r w:rsidR="006E0DAA" w:rsidRPr="00CF70CF">
        <w:rPr>
          <w:rFonts w:ascii="Times New Roman" w:hAnsi="Times New Roman" w:cs="Times New Roman"/>
          <w:lang w:eastAsia="pl-PL"/>
        </w:rPr>
        <w:t xml:space="preserve"> </w:t>
      </w:r>
      <w:r w:rsidR="006F25EF" w:rsidRPr="00CF70CF">
        <w:rPr>
          <w:rFonts w:ascii="Times New Roman" w:hAnsi="Times New Roman" w:cs="Times New Roman"/>
          <w:lang w:eastAsia="pl-PL"/>
        </w:rPr>
        <w:t>będzie</w:t>
      </w:r>
      <w:r w:rsidR="006E0DAA" w:rsidRPr="00CF70CF">
        <w:rPr>
          <w:rFonts w:ascii="Times New Roman" w:hAnsi="Times New Roman" w:cs="Times New Roman"/>
          <w:lang w:eastAsia="pl-PL"/>
        </w:rPr>
        <w:t xml:space="preserve"> </w:t>
      </w:r>
      <w:r w:rsidR="006F25EF" w:rsidRPr="00CF70CF">
        <w:rPr>
          <w:rFonts w:ascii="Times New Roman" w:hAnsi="Times New Roman" w:cs="Times New Roman"/>
          <w:lang w:eastAsia="pl-PL"/>
        </w:rPr>
        <w:t>wymagał</w:t>
      </w:r>
      <w:r w:rsidR="006E0DAA" w:rsidRPr="00CF70CF">
        <w:rPr>
          <w:rFonts w:ascii="Times New Roman" w:hAnsi="Times New Roman" w:cs="Times New Roman"/>
          <w:lang w:eastAsia="pl-PL"/>
        </w:rPr>
        <w:t xml:space="preserve"> </w:t>
      </w:r>
      <w:r w:rsidR="006F25EF" w:rsidRPr="00CF70CF">
        <w:rPr>
          <w:rFonts w:ascii="Times New Roman" w:hAnsi="Times New Roman" w:cs="Times New Roman"/>
          <w:lang w:eastAsia="pl-PL"/>
        </w:rPr>
        <w:t>potwierdzenia</w:t>
      </w:r>
      <w:r w:rsidR="006E0DAA" w:rsidRPr="00CF70CF">
        <w:rPr>
          <w:rFonts w:ascii="Times New Roman" w:hAnsi="Times New Roman" w:cs="Times New Roman"/>
          <w:lang w:eastAsia="pl-PL"/>
        </w:rPr>
        <w:t xml:space="preserve"> </w:t>
      </w:r>
      <w:r w:rsidR="006F25EF" w:rsidRPr="00CF70CF">
        <w:rPr>
          <w:rFonts w:ascii="Times New Roman" w:hAnsi="Times New Roman" w:cs="Times New Roman"/>
          <w:lang w:eastAsia="pl-PL"/>
        </w:rPr>
        <w:t>zapewnienia</w:t>
      </w:r>
      <w:r w:rsidR="006E0DAA" w:rsidRPr="00CF70CF">
        <w:rPr>
          <w:rFonts w:ascii="Times New Roman" w:hAnsi="Times New Roman" w:cs="Times New Roman"/>
          <w:lang w:eastAsia="pl-PL"/>
        </w:rPr>
        <w:t xml:space="preserve"> </w:t>
      </w:r>
      <w:r w:rsidR="006F25EF" w:rsidRPr="00CF70CF">
        <w:rPr>
          <w:rFonts w:ascii="Times New Roman" w:hAnsi="Times New Roman" w:cs="Times New Roman"/>
          <w:lang w:eastAsia="pl-PL"/>
        </w:rPr>
        <w:t>takiej</w:t>
      </w:r>
      <w:r w:rsidR="006E0DAA" w:rsidRPr="00CF70CF">
        <w:rPr>
          <w:rFonts w:ascii="Times New Roman" w:hAnsi="Times New Roman" w:cs="Times New Roman"/>
          <w:lang w:eastAsia="pl-PL"/>
        </w:rPr>
        <w:t xml:space="preserve"> </w:t>
      </w:r>
      <w:r w:rsidR="006F25EF" w:rsidRPr="00CF70CF">
        <w:rPr>
          <w:rFonts w:ascii="Times New Roman" w:hAnsi="Times New Roman" w:cs="Times New Roman"/>
          <w:lang w:eastAsia="pl-PL"/>
        </w:rPr>
        <w:t>ich</w:t>
      </w:r>
      <w:r w:rsidR="006E0DAA" w:rsidRPr="00CF70CF">
        <w:rPr>
          <w:rFonts w:ascii="Times New Roman" w:hAnsi="Times New Roman" w:cs="Times New Roman"/>
          <w:lang w:eastAsia="pl-PL"/>
        </w:rPr>
        <w:t xml:space="preserve"> </w:t>
      </w:r>
      <w:r w:rsidR="006F25EF" w:rsidRPr="00CF70CF">
        <w:rPr>
          <w:rFonts w:ascii="Times New Roman" w:hAnsi="Times New Roman" w:cs="Times New Roman"/>
          <w:lang w:eastAsia="pl-PL"/>
        </w:rPr>
        <w:t>ochrony,</w:t>
      </w:r>
      <w:r w:rsidR="006E0DAA" w:rsidRPr="00CF70CF">
        <w:rPr>
          <w:rFonts w:ascii="Times New Roman" w:hAnsi="Times New Roman" w:cs="Times New Roman"/>
          <w:lang w:eastAsia="pl-PL"/>
        </w:rPr>
        <w:t xml:space="preserve"> </w:t>
      </w:r>
      <w:r w:rsidR="006F25EF" w:rsidRPr="00CF70CF">
        <w:rPr>
          <w:rFonts w:ascii="Times New Roman" w:hAnsi="Times New Roman" w:cs="Times New Roman"/>
          <w:lang w:eastAsia="pl-PL"/>
        </w:rPr>
        <w:t>zgodnie</w:t>
      </w:r>
      <w:r w:rsidR="006E0DAA" w:rsidRPr="00CF70CF">
        <w:rPr>
          <w:rFonts w:ascii="Times New Roman" w:hAnsi="Times New Roman" w:cs="Times New Roman"/>
          <w:lang w:eastAsia="pl-PL"/>
        </w:rPr>
        <w:t xml:space="preserve"> </w:t>
      </w:r>
      <w:r w:rsidR="006F25EF" w:rsidRPr="00CF70CF">
        <w:rPr>
          <w:rFonts w:ascii="Times New Roman" w:hAnsi="Times New Roman" w:cs="Times New Roman"/>
          <w:lang w:eastAsia="pl-PL"/>
        </w:rPr>
        <w:t>z</w:t>
      </w:r>
      <w:r w:rsidR="006E0DAA" w:rsidRPr="00CF70CF">
        <w:rPr>
          <w:rFonts w:ascii="Times New Roman" w:hAnsi="Times New Roman" w:cs="Times New Roman"/>
          <w:lang w:eastAsia="pl-PL"/>
        </w:rPr>
        <w:t xml:space="preserve"> </w:t>
      </w:r>
      <w:r w:rsidR="006F25EF" w:rsidRPr="00CF70CF">
        <w:rPr>
          <w:rFonts w:ascii="Times New Roman" w:hAnsi="Times New Roman" w:cs="Times New Roman"/>
          <w:lang w:eastAsia="pl-PL"/>
        </w:rPr>
        <w:t>polami</w:t>
      </w:r>
      <w:r w:rsidR="006E0DAA" w:rsidRPr="00CF70CF">
        <w:rPr>
          <w:rFonts w:ascii="Times New Roman" w:hAnsi="Times New Roman" w:cs="Times New Roman"/>
          <w:lang w:eastAsia="pl-PL"/>
        </w:rPr>
        <w:t xml:space="preserve"> </w:t>
      </w:r>
      <w:r w:rsidR="006F25EF" w:rsidRPr="00CF70CF">
        <w:rPr>
          <w:rFonts w:ascii="Times New Roman" w:hAnsi="Times New Roman" w:cs="Times New Roman"/>
          <w:lang w:eastAsia="pl-PL"/>
        </w:rPr>
        <w:t>eksploatacji</w:t>
      </w:r>
      <w:r w:rsidR="006E0DAA" w:rsidRPr="00CF70CF">
        <w:rPr>
          <w:rFonts w:ascii="Times New Roman" w:hAnsi="Times New Roman" w:cs="Times New Roman"/>
          <w:lang w:eastAsia="pl-PL"/>
        </w:rPr>
        <w:t xml:space="preserve"> </w:t>
      </w:r>
      <w:r w:rsidR="006F25EF" w:rsidRPr="00CF70CF">
        <w:rPr>
          <w:rFonts w:ascii="Times New Roman" w:hAnsi="Times New Roman" w:cs="Times New Roman"/>
          <w:lang w:eastAsia="pl-PL"/>
        </w:rPr>
        <w:t>określonymi</w:t>
      </w:r>
      <w:r w:rsidR="006E0DAA" w:rsidRPr="00CF70CF">
        <w:rPr>
          <w:rFonts w:ascii="Times New Roman" w:hAnsi="Times New Roman" w:cs="Times New Roman"/>
          <w:lang w:eastAsia="pl-PL"/>
        </w:rPr>
        <w:t xml:space="preserve"> </w:t>
      </w:r>
      <w:r w:rsidR="006F25EF" w:rsidRPr="00CF70CF">
        <w:rPr>
          <w:rFonts w:ascii="Times New Roman" w:hAnsi="Times New Roman" w:cs="Times New Roman"/>
          <w:lang w:eastAsia="pl-PL"/>
        </w:rPr>
        <w:t>w</w:t>
      </w:r>
      <w:r w:rsidR="006E0DAA" w:rsidRPr="00CF70CF">
        <w:rPr>
          <w:rFonts w:ascii="Times New Roman" w:hAnsi="Times New Roman" w:cs="Times New Roman"/>
          <w:lang w:eastAsia="pl-PL"/>
        </w:rPr>
        <w:t xml:space="preserve"> </w:t>
      </w:r>
      <w:r w:rsidR="006F25EF" w:rsidRPr="00CF70CF">
        <w:rPr>
          <w:rFonts w:ascii="Times New Roman" w:hAnsi="Times New Roman" w:cs="Times New Roman"/>
          <w:lang w:eastAsia="pl-PL"/>
        </w:rPr>
        <w:t>Załączniku</w:t>
      </w:r>
      <w:r w:rsidR="006E0DAA" w:rsidRPr="00CF70CF">
        <w:rPr>
          <w:rFonts w:ascii="Times New Roman" w:hAnsi="Times New Roman" w:cs="Times New Roman"/>
          <w:lang w:eastAsia="pl-PL"/>
        </w:rPr>
        <w:t xml:space="preserve"> </w:t>
      </w:r>
      <w:r w:rsidR="006F25EF" w:rsidRPr="00CF70CF">
        <w:rPr>
          <w:rFonts w:ascii="Times New Roman" w:hAnsi="Times New Roman" w:cs="Times New Roman"/>
          <w:lang w:eastAsia="pl-PL"/>
        </w:rPr>
        <w:t>Nr</w:t>
      </w:r>
      <w:r w:rsidR="006E0DAA" w:rsidRPr="00CF70CF">
        <w:rPr>
          <w:rFonts w:ascii="Times New Roman" w:hAnsi="Times New Roman" w:cs="Times New Roman"/>
          <w:lang w:eastAsia="pl-PL"/>
        </w:rPr>
        <w:t xml:space="preserve"> </w:t>
      </w:r>
      <w:r w:rsidR="006F25EF" w:rsidRPr="00CF70CF">
        <w:rPr>
          <w:rFonts w:ascii="Times New Roman" w:hAnsi="Times New Roman" w:cs="Times New Roman"/>
          <w:lang w:eastAsia="pl-PL"/>
        </w:rPr>
        <w:t>7B</w:t>
      </w:r>
      <w:r w:rsidR="006E0DAA" w:rsidRPr="00CF70CF">
        <w:rPr>
          <w:rFonts w:ascii="Times New Roman" w:hAnsi="Times New Roman" w:cs="Times New Roman"/>
          <w:lang w:eastAsia="pl-PL"/>
        </w:rPr>
        <w:t xml:space="preserve"> </w:t>
      </w:r>
      <w:r w:rsidR="006F25EF" w:rsidRPr="00CF70CF">
        <w:rPr>
          <w:rFonts w:ascii="Times New Roman" w:hAnsi="Times New Roman" w:cs="Times New Roman"/>
          <w:lang w:eastAsia="pl-PL"/>
        </w:rPr>
        <w:t>do</w:t>
      </w:r>
      <w:r w:rsidR="006E0DAA" w:rsidRPr="00CF70CF">
        <w:rPr>
          <w:rFonts w:ascii="Times New Roman" w:hAnsi="Times New Roman" w:cs="Times New Roman"/>
          <w:lang w:eastAsia="pl-PL"/>
        </w:rPr>
        <w:t xml:space="preserve"> </w:t>
      </w:r>
      <w:r w:rsidR="006F25EF" w:rsidRPr="00CF70CF">
        <w:rPr>
          <w:rFonts w:ascii="Times New Roman" w:hAnsi="Times New Roman" w:cs="Times New Roman"/>
          <w:lang w:eastAsia="pl-PL"/>
        </w:rPr>
        <w:t>SWZ.),</w:t>
      </w:r>
    </w:p>
    <w:p w14:paraId="2C6F8C29" w14:textId="77777777" w:rsidR="00AC6339" w:rsidRPr="00CF70CF" w:rsidRDefault="00AC6339" w:rsidP="00885433">
      <w:pPr>
        <w:numPr>
          <w:ilvl w:val="2"/>
          <w:numId w:val="28"/>
        </w:numPr>
        <w:tabs>
          <w:tab w:val="clear" w:pos="1800"/>
          <w:tab w:val="num" w:pos="284"/>
        </w:tabs>
        <w:spacing w:after="0"/>
        <w:ind w:left="284" w:hanging="284"/>
        <w:jc w:val="both"/>
        <w:rPr>
          <w:rFonts w:ascii="Times New Roman" w:hAnsi="Times New Roman" w:cs="Times New Roman"/>
        </w:rPr>
      </w:pPr>
      <w:r w:rsidRPr="00CF70CF">
        <w:rPr>
          <w:rFonts w:ascii="Times New Roman" w:hAnsi="Times New Roman" w:cs="Times New Roman"/>
          <w:b/>
          <w:bCs/>
        </w:rPr>
        <w:t>Oświadczam</w:t>
      </w:r>
      <w:r w:rsidRPr="00CF70CF">
        <w:rPr>
          <w:rFonts w:ascii="Times New Roman" w:hAnsi="Times New Roman" w:cs="Times New Roman"/>
        </w:rPr>
        <w:t>,</w:t>
      </w:r>
      <w:r w:rsidR="006E0DAA" w:rsidRPr="00CF70CF">
        <w:rPr>
          <w:rFonts w:ascii="Times New Roman" w:hAnsi="Times New Roman" w:cs="Times New Roman"/>
        </w:rPr>
        <w:t xml:space="preserve"> </w:t>
      </w:r>
      <w:r w:rsidRPr="00CF70CF">
        <w:rPr>
          <w:rFonts w:ascii="Times New Roman" w:hAnsi="Times New Roman" w:cs="Times New Roman"/>
        </w:rPr>
        <w:t>że</w:t>
      </w:r>
      <w:r w:rsidR="006E0DAA" w:rsidRPr="00CF70CF">
        <w:rPr>
          <w:rFonts w:ascii="Times New Roman" w:hAnsi="Times New Roman" w:cs="Times New Roman"/>
        </w:rPr>
        <w:t xml:space="preserve"> </w:t>
      </w:r>
      <w:r w:rsidRPr="00CF70CF">
        <w:rPr>
          <w:rFonts w:ascii="Times New Roman" w:hAnsi="Times New Roman" w:cs="Times New Roman"/>
          <w:bCs/>
        </w:rPr>
        <w:t>zapoznałem</w:t>
      </w:r>
      <w:r w:rsidR="006E0DAA" w:rsidRPr="00CF70CF">
        <w:rPr>
          <w:rFonts w:ascii="Times New Roman" w:hAnsi="Times New Roman" w:cs="Times New Roman"/>
          <w:bCs/>
        </w:rPr>
        <w:t xml:space="preserve"> </w:t>
      </w:r>
      <w:r w:rsidRPr="00CF70CF">
        <w:rPr>
          <w:rFonts w:ascii="Times New Roman" w:hAnsi="Times New Roman" w:cs="Times New Roman"/>
          <w:bCs/>
        </w:rPr>
        <w:t>się</w:t>
      </w:r>
      <w:r w:rsidR="006E0DAA" w:rsidRPr="00CF70CF">
        <w:rPr>
          <w:rFonts w:ascii="Times New Roman" w:hAnsi="Times New Roman" w:cs="Times New Roman"/>
          <w:bCs/>
        </w:rPr>
        <w:t xml:space="preserve"> </w:t>
      </w:r>
      <w:r w:rsidRPr="00CF70CF">
        <w:rPr>
          <w:rFonts w:ascii="Times New Roman" w:hAnsi="Times New Roman" w:cs="Times New Roman"/>
          <w:bCs/>
        </w:rPr>
        <w:t>i</w:t>
      </w:r>
      <w:r w:rsidR="006E0DAA" w:rsidRPr="00CF70CF">
        <w:rPr>
          <w:rFonts w:ascii="Times New Roman" w:hAnsi="Times New Roman" w:cs="Times New Roman"/>
          <w:bCs/>
        </w:rPr>
        <w:t xml:space="preserve"> </w:t>
      </w:r>
      <w:r w:rsidRPr="00CF70CF">
        <w:rPr>
          <w:rFonts w:ascii="Times New Roman" w:hAnsi="Times New Roman" w:cs="Times New Roman"/>
          <w:bCs/>
        </w:rPr>
        <w:t>akceptuję</w:t>
      </w:r>
      <w:r w:rsidR="006E0DAA" w:rsidRPr="00CF70CF">
        <w:rPr>
          <w:rFonts w:ascii="Times New Roman" w:hAnsi="Times New Roman" w:cs="Times New Roman"/>
          <w:bCs/>
        </w:rPr>
        <w:t xml:space="preserve"> </w:t>
      </w:r>
      <w:r w:rsidRPr="00CF70CF">
        <w:rPr>
          <w:rFonts w:ascii="Times New Roman" w:hAnsi="Times New Roman" w:cs="Times New Roman"/>
          <w:bCs/>
        </w:rPr>
        <w:t>treść</w:t>
      </w:r>
      <w:r w:rsidR="006E0DAA" w:rsidRPr="00CF70CF">
        <w:rPr>
          <w:rFonts w:ascii="Times New Roman" w:hAnsi="Times New Roman" w:cs="Times New Roman"/>
          <w:bCs/>
        </w:rPr>
        <w:t xml:space="preserve"> </w:t>
      </w:r>
      <w:r w:rsidRPr="00CF70CF">
        <w:rPr>
          <w:rFonts w:ascii="Times New Roman" w:hAnsi="Times New Roman" w:cs="Times New Roman"/>
          <w:bCs/>
        </w:rPr>
        <w:t>Załącznika</w:t>
      </w:r>
      <w:r w:rsidR="006E0DAA" w:rsidRPr="00CF70CF">
        <w:rPr>
          <w:rFonts w:ascii="Times New Roman" w:hAnsi="Times New Roman" w:cs="Times New Roman"/>
          <w:bCs/>
        </w:rPr>
        <w:t xml:space="preserve"> </w:t>
      </w:r>
      <w:r w:rsidRPr="00CF70CF">
        <w:rPr>
          <w:rFonts w:ascii="Times New Roman" w:hAnsi="Times New Roman" w:cs="Times New Roman"/>
          <w:bCs/>
        </w:rPr>
        <w:t>Nr</w:t>
      </w:r>
      <w:r w:rsidR="006E0DAA" w:rsidRPr="00CF70CF">
        <w:rPr>
          <w:rFonts w:ascii="Times New Roman" w:hAnsi="Times New Roman" w:cs="Times New Roman"/>
          <w:bCs/>
        </w:rPr>
        <w:t xml:space="preserve"> </w:t>
      </w:r>
      <w:r w:rsidR="001D7EBA" w:rsidRPr="00CF70CF">
        <w:rPr>
          <w:rFonts w:ascii="Times New Roman" w:hAnsi="Times New Roman" w:cs="Times New Roman"/>
          <w:bCs/>
        </w:rPr>
        <w:t>8</w:t>
      </w:r>
      <w:r w:rsidR="006E0DAA" w:rsidRPr="00CF70CF">
        <w:rPr>
          <w:rFonts w:ascii="Times New Roman" w:hAnsi="Times New Roman" w:cs="Times New Roman"/>
          <w:bCs/>
        </w:rPr>
        <w:t xml:space="preserve"> </w:t>
      </w:r>
      <w:r w:rsidRPr="00CF70CF">
        <w:rPr>
          <w:rFonts w:ascii="Times New Roman" w:hAnsi="Times New Roman" w:cs="Times New Roman"/>
          <w:bCs/>
        </w:rPr>
        <w:t>do</w:t>
      </w:r>
      <w:r w:rsidR="006E0DAA" w:rsidRPr="00CF70CF">
        <w:rPr>
          <w:rFonts w:ascii="Times New Roman" w:hAnsi="Times New Roman" w:cs="Times New Roman"/>
          <w:bCs/>
        </w:rPr>
        <w:t xml:space="preserve"> </w:t>
      </w:r>
      <w:r w:rsidRPr="00CF70CF">
        <w:rPr>
          <w:rFonts w:ascii="Times New Roman" w:hAnsi="Times New Roman" w:cs="Times New Roman"/>
          <w:bCs/>
        </w:rPr>
        <w:t>SWZ</w:t>
      </w:r>
      <w:r w:rsidR="006E0DAA" w:rsidRPr="00CF70CF">
        <w:rPr>
          <w:rFonts w:ascii="Times New Roman" w:hAnsi="Times New Roman" w:cs="Times New Roman"/>
          <w:bCs/>
        </w:rPr>
        <w:t xml:space="preserve"> </w:t>
      </w:r>
      <w:r w:rsidRPr="00CF70CF">
        <w:rPr>
          <w:rFonts w:ascii="Times New Roman" w:hAnsi="Times New Roman" w:cs="Times New Roman"/>
          <w:bCs/>
        </w:rPr>
        <w:t>–</w:t>
      </w:r>
      <w:r w:rsidR="006E0DAA" w:rsidRPr="00CF70CF">
        <w:rPr>
          <w:rFonts w:ascii="Times New Roman" w:hAnsi="Times New Roman" w:cs="Times New Roman"/>
          <w:bCs/>
        </w:rPr>
        <w:t xml:space="preserve"> </w:t>
      </w:r>
      <w:r w:rsidRPr="00CF70CF">
        <w:rPr>
          <w:rFonts w:ascii="Times New Roman" w:hAnsi="Times New Roman" w:cs="Times New Roman"/>
          <w:bCs/>
        </w:rPr>
        <w:t>stanowiącego</w:t>
      </w:r>
      <w:r w:rsidR="006E0DAA" w:rsidRPr="00CF70CF">
        <w:rPr>
          <w:rFonts w:ascii="Times New Roman" w:hAnsi="Times New Roman" w:cs="Times New Roman"/>
          <w:bCs/>
        </w:rPr>
        <w:t xml:space="preserve"> </w:t>
      </w:r>
      <w:r w:rsidRPr="00CF70CF">
        <w:rPr>
          <w:rFonts w:ascii="Times New Roman" w:hAnsi="Times New Roman" w:cs="Times New Roman"/>
          <w:bCs/>
        </w:rPr>
        <w:t>zapisy</w:t>
      </w:r>
      <w:r w:rsidR="006E0DAA" w:rsidRPr="00CF70CF">
        <w:rPr>
          <w:rFonts w:ascii="Times New Roman" w:hAnsi="Times New Roman" w:cs="Times New Roman"/>
          <w:bCs/>
        </w:rPr>
        <w:t xml:space="preserve"> </w:t>
      </w:r>
      <w:r w:rsidRPr="00CF70CF">
        <w:rPr>
          <w:rFonts w:ascii="Times New Roman" w:hAnsi="Times New Roman" w:cs="Times New Roman"/>
          <w:bCs/>
        </w:rPr>
        <w:t>dotyczące</w:t>
      </w:r>
      <w:r w:rsidR="006E0DAA" w:rsidRPr="00CF70CF">
        <w:rPr>
          <w:rFonts w:ascii="Times New Roman" w:hAnsi="Times New Roman" w:cs="Times New Roman"/>
          <w:bCs/>
        </w:rPr>
        <w:t xml:space="preserve"> </w:t>
      </w:r>
      <w:r w:rsidRPr="00CF70CF">
        <w:rPr>
          <w:rFonts w:ascii="Times New Roman" w:hAnsi="Times New Roman" w:cs="Times New Roman"/>
          <w:bCs/>
        </w:rPr>
        <w:t>Gwarancji</w:t>
      </w:r>
      <w:r w:rsidR="006E0DAA" w:rsidRPr="00CF70CF">
        <w:rPr>
          <w:rFonts w:ascii="Times New Roman" w:hAnsi="Times New Roman" w:cs="Times New Roman"/>
          <w:bCs/>
        </w:rPr>
        <w:t xml:space="preserve"> </w:t>
      </w:r>
      <w:r w:rsidRPr="00CF70CF">
        <w:rPr>
          <w:rFonts w:ascii="Times New Roman" w:hAnsi="Times New Roman" w:cs="Times New Roman"/>
          <w:bCs/>
        </w:rPr>
        <w:t>zabezpieczenia</w:t>
      </w:r>
      <w:r w:rsidR="006E0DAA" w:rsidRPr="00CF70CF">
        <w:rPr>
          <w:rFonts w:ascii="Times New Roman" w:hAnsi="Times New Roman" w:cs="Times New Roman"/>
          <w:bCs/>
        </w:rPr>
        <w:t xml:space="preserve"> </w:t>
      </w:r>
      <w:r w:rsidRPr="00CF70CF">
        <w:rPr>
          <w:rFonts w:ascii="Times New Roman" w:hAnsi="Times New Roman" w:cs="Times New Roman"/>
          <w:bCs/>
        </w:rPr>
        <w:t>należytego</w:t>
      </w:r>
      <w:r w:rsidR="006E0DAA" w:rsidRPr="00CF70CF">
        <w:rPr>
          <w:rFonts w:ascii="Times New Roman" w:hAnsi="Times New Roman" w:cs="Times New Roman"/>
          <w:bCs/>
        </w:rPr>
        <w:t xml:space="preserve"> </w:t>
      </w:r>
      <w:r w:rsidRPr="00CF70CF">
        <w:rPr>
          <w:rFonts w:ascii="Times New Roman" w:hAnsi="Times New Roman" w:cs="Times New Roman"/>
          <w:bCs/>
        </w:rPr>
        <w:t>wykonywania</w:t>
      </w:r>
      <w:r w:rsidR="006E0DAA" w:rsidRPr="00CF70CF">
        <w:rPr>
          <w:rFonts w:ascii="Times New Roman" w:hAnsi="Times New Roman" w:cs="Times New Roman"/>
          <w:bCs/>
        </w:rPr>
        <w:t xml:space="preserve"> </w:t>
      </w:r>
      <w:r w:rsidRPr="00CF70CF">
        <w:rPr>
          <w:rFonts w:ascii="Times New Roman" w:hAnsi="Times New Roman" w:cs="Times New Roman"/>
          <w:bCs/>
        </w:rPr>
        <w:t>umowy.</w:t>
      </w:r>
    </w:p>
    <w:p w14:paraId="4E60BD83" w14:textId="77777777" w:rsidR="00AC6339" w:rsidRPr="00CF70CF" w:rsidRDefault="00AC6339" w:rsidP="00885433">
      <w:pPr>
        <w:numPr>
          <w:ilvl w:val="2"/>
          <w:numId w:val="28"/>
        </w:numPr>
        <w:tabs>
          <w:tab w:val="clear" w:pos="1800"/>
          <w:tab w:val="num" w:pos="284"/>
        </w:tabs>
        <w:spacing w:after="0"/>
        <w:ind w:left="284" w:hanging="284"/>
        <w:jc w:val="both"/>
        <w:rPr>
          <w:rFonts w:ascii="Times New Roman" w:hAnsi="Times New Roman" w:cs="Times New Roman"/>
          <w:bCs/>
        </w:rPr>
      </w:pPr>
      <w:r w:rsidRPr="00CF70CF">
        <w:rPr>
          <w:rFonts w:ascii="Times New Roman" w:hAnsi="Times New Roman" w:cs="Times New Roman"/>
          <w:b/>
        </w:rPr>
        <w:t>Oświadczam</w:t>
      </w:r>
      <w:r w:rsidRPr="00CF70CF">
        <w:rPr>
          <w:rFonts w:ascii="Times New Roman" w:hAnsi="Times New Roman" w:cs="Times New Roman"/>
          <w:bCs/>
        </w:rPr>
        <w:t>,</w:t>
      </w:r>
      <w:r w:rsidR="006E0DAA" w:rsidRPr="00CF70CF">
        <w:rPr>
          <w:rFonts w:ascii="Times New Roman" w:hAnsi="Times New Roman" w:cs="Times New Roman"/>
          <w:bCs/>
        </w:rPr>
        <w:t xml:space="preserve"> </w:t>
      </w:r>
      <w:r w:rsidRPr="00CF70CF">
        <w:rPr>
          <w:rFonts w:ascii="Times New Roman" w:hAnsi="Times New Roman" w:cs="Times New Roman"/>
          <w:bCs/>
        </w:rPr>
        <w:t>że</w:t>
      </w:r>
      <w:r w:rsidR="006E0DAA" w:rsidRPr="00CF70CF">
        <w:rPr>
          <w:rFonts w:ascii="Times New Roman" w:hAnsi="Times New Roman" w:cs="Times New Roman"/>
          <w:bCs/>
        </w:rPr>
        <w:t xml:space="preserve"> </w:t>
      </w:r>
      <w:r w:rsidRPr="00CF70CF">
        <w:rPr>
          <w:rFonts w:ascii="Times New Roman" w:hAnsi="Times New Roman" w:cs="Times New Roman"/>
          <w:bCs/>
        </w:rPr>
        <w:t>zapoznałem</w:t>
      </w:r>
      <w:r w:rsidR="006E0DAA" w:rsidRPr="00CF70CF">
        <w:rPr>
          <w:rFonts w:ascii="Times New Roman" w:hAnsi="Times New Roman" w:cs="Times New Roman"/>
          <w:bCs/>
        </w:rPr>
        <w:t xml:space="preserve"> </w:t>
      </w:r>
      <w:r w:rsidRPr="00CF70CF">
        <w:rPr>
          <w:rFonts w:ascii="Times New Roman" w:hAnsi="Times New Roman" w:cs="Times New Roman"/>
          <w:bCs/>
        </w:rPr>
        <w:t>się</w:t>
      </w:r>
      <w:r w:rsidR="006E0DAA" w:rsidRPr="00CF70CF">
        <w:rPr>
          <w:rFonts w:ascii="Times New Roman" w:hAnsi="Times New Roman" w:cs="Times New Roman"/>
          <w:bCs/>
        </w:rPr>
        <w:t xml:space="preserve"> </w:t>
      </w:r>
      <w:r w:rsidRPr="00CF70CF">
        <w:rPr>
          <w:rFonts w:ascii="Times New Roman" w:hAnsi="Times New Roman" w:cs="Times New Roman"/>
          <w:bCs/>
        </w:rPr>
        <w:t>i</w:t>
      </w:r>
      <w:r w:rsidR="006E0DAA" w:rsidRPr="00CF70CF">
        <w:rPr>
          <w:rFonts w:ascii="Times New Roman" w:hAnsi="Times New Roman" w:cs="Times New Roman"/>
          <w:bCs/>
        </w:rPr>
        <w:t xml:space="preserve"> </w:t>
      </w:r>
      <w:r w:rsidRPr="00CF70CF">
        <w:rPr>
          <w:rFonts w:ascii="Times New Roman" w:hAnsi="Times New Roman" w:cs="Times New Roman"/>
          <w:bCs/>
        </w:rPr>
        <w:t>akceptuję</w:t>
      </w:r>
      <w:r w:rsidR="006E0DAA" w:rsidRPr="00CF70CF">
        <w:rPr>
          <w:rFonts w:ascii="Times New Roman" w:hAnsi="Times New Roman" w:cs="Times New Roman"/>
          <w:bCs/>
        </w:rPr>
        <w:t xml:space="preserve"> </w:t>
      </w:r>
      <w:r w:rsidRPr="00CF70CF">
        <w:rPr>
          <w:rFonts w:ascii="Times New Roman" w:hAnsi="Times New Roman" w:cs="Times New Roman"/>
          <w:bCs/>
        </w:rPr>
        <w:t>treść</w:t>
      </w:r>
      <w:r w:rsidR="006E0DAA" w:rsidRPr="00CF70CF">
        <w:rPr>
          <w:rFonts w:ascii="Times New Roman" w:hAnsi="Times New Roman" w:cs="Times New Roman"/>
          <w:bCs/>
        </w:rPr>
        <w:t xml:space="preserve"> </w:t>
      </w:r>
      <w:r w:rsidRPr="00CF70CF">
        <w:rPr>
          <w:rFonts w:ascii="Times New Roman" w:hAnsi="Times New Roman" w:cs="Times New Roman"/>
          <w:bCs/>
        </w:rPr>
        <w:t>Załącznika</w:t>
      </w:r>
      <w:r w:rsidR="006E0DAA" w:rsidRPr="00CF70CF">
        <w:rPr>
          <w:rFonts w:ascii="Times New Roman" w:hAnsi="Times New Roman" w:cs="Times New Roman"/>
          <w:bCs/>
        </w:rPr>
        <w:t xml:space="preserve"> </w:t>
      </w:r>
      <w:r w:rsidRPr="00CF70CF">
        <w:rPr>
          <w:rFonts w:ascii="Times New Roman" w:hAnsi="Times New Roman" w:cs="Times New Roman"/>
          <w:bCs/>
        </w:rPr>
        <w:t>Nr</w:t>
      </w:r>
      <w:r w:rsidR="006E0DAA" w:rsidRPr="00CF70CF">
        <w:rPr>
          <w:rFonts w:ascii="Times New Roman" w:hAnsi="Times New Roman" w:cs="Times New Roman"/>
          <w:bCs/>
        </w:rPr>
        <w:t xml:space="preserve"> </w:t>
      </w:r>
      <w:r w:rsidR="001D7EBA" w:rsidRPr="00CF70CF">
        <w:rPr>
          <w:rFonts w:ascii="Times New Roman" w:hAnsi="Times New Roman" w:cs="Times New Roman"/>
          <w:bCs/>
        </w:rPr>
        <w:t>9</w:t>
      </w:r>
      <w:r w:rsidR="006E0DAA" w:rsidRPr="00CF70CF">
        <w:rPr>
          <w:rFonts w:ascii="Times New Roman" w:hAnsi="Times New Roman" w:cs="Times New Roman"/>
          <w:bCs/>
        </w:rPr>
        <w:t xml:space="preserve"> </w:t>
      </w:r>
      <w:r w:rsidRPr="00CF70CF">
        <w:rPr>
          <w:rFonts w:ascii="Times New Roman" w:hAnsi="Times New Roman" w:cs="Times New Roman"/>
          <w:bCs/>
        </w:rPr>
        <w:t>do</w:t>
      </w:r>
      <w:r w:rsidR="006E0DAA" w:rsidRPr="00CF70CF">
        <w:rPr>
          <w:rFonts w:ascii="Times New Roman" w:hAnsi="Times New Roman" w:cs="Times New Roman"/>
          <w:bCs/>
        </w:rPr>
        <w:t xml:space="preserve"> </w:t>
      </w:r>
      <w:r w:rsidRPr="00CF70CF">
        <w:rPr>
          <w:rFonts w:ascii="Times New Roman" w:hAnsi="Times New Roman" w:cs="Times New Roman"/>
          <w:bCs/>
        </w:rPr>
        <w:t>SWZ</w:t>
      </w:r>
      <w:r w:rsidR="006E0DAA" w:rsidRPr="00CF70CF">
        <w:rPr>
          <w:rFonts w:ascii="Times New Roman" w:hAnsi="Times New Roman" w:cs="Times New Roman"/>
          <w:bCs/>
        </w:rPr>
        <w:t xml:space="preserve"> </w:t>
      </w:r>
      <w:r w:rsidRPr="00CF70CF">
        <w:rPr>
          <w:rFonts w:ascii="Times New Roman" w:hAnsi="Times New Roman" w:cs="Times New Roman"/>
          <w:bCs/>
        </w:rPr>
        <w:t>-</w:t>
      </w:r>
      <w:r w:rsidR="006E0DAA" w:rsidRPr="00CF70CF">
        <w:rPr>
          <w:rFonts w:ascii="Times New Roman" w:hAnsi="Times New Roman" w:cs="Times New Roman"/>
          <w:bCs/>
        </w:rPr>
        <w:t xml:space="preserve"> </w:t>
      </w:r>
      <w:r w:rsidRPr="00CF70CF">
        <w:rPr>
          <w:rFonts w:ascii="Times New Roman" w:hAnsi="Times New Roman" w:cs="Times New Roman"/>
          <w:bCs/>
        </w:rPr>
        <w:t>stanowiącego</w:t>
      </w:r>
      <w:r w:rsidR="006E0DAA" w:rsidRPr="00CF70CF">
        <w:rPr>
          <w:rFonts w:ascii="Times New Roman" w:hAnsi="Times New Roman" w:cs="Times New Roman"/>
          <w:bCs/>
        </w:rPr>
        <w:t xml:space="preserve"> </w:t>
      </w:r>
      <w:r w:rsidRPr="00CF70CF">
        <w:rPr>
          <w:rFonts w:ascii="Times New Roman" w:hAnsi="Times New Roman" w:cs="Times New Roman"/>
          <w:bCs/>
        </w:rPr>
        <w:t>zapisy</w:t>
      </w:r>
      <w:r w:rsidR="006E0DAA" w:rsidRPr="00CF70CF">
        <w:rPr>
          <w:rFonts w:ascii="Times New Roman" w:hAnsi="Times New Roman" w:cs="Times New Roman"/>
          <w:bCs/>
        </w:rPr>
        <w:t xml:space="preserve"> </w:t>
      </w:r>
      <w:r w:rsidRPr="00CF70CF">
        <w:rPr>
          <w:rFonts w:ascii="Times New Roman" w:hAnsi="Times New Roman" w:cs="Times New Roman"/>
          <w:bCs/>
        </w:rPr>
        <w:t>dotyczące</w:t>
      </w:r>
      <w:r w:rsidR="006E0DAA" w:rsidRPr="00CF70CF">
        <w:rPr>
          <w:rFonts w:ascii="Times New Roman" w:hAnsi="Times New Roman" w:cs="Times New Roman"/>
          <w:bCs/>
        </w:rPr>
        <w:t xml:space="preserve"> </w:t>
      </w:r>
      <w:r w:rsidRPr="00CF70CF">
        <w:rPr>
          <w:rFonts w:ascii="Times New Roman" w:hAnsi="Times New Roman" w:cs="Times New Roman"/>
          <w:bCs/>
        </w:rPr>
        <w:t>Klauzuli</w:t>
      </w:r>
      <w:r w:rsidR="006E0DAA" w:rsidRPr="00CF70CF">
        <w:rPr>
          <w:rFonts w:ascii="Times New Roman" w:hAnsi="Times New Roman" w:cs="Times New Roman"/>
          <w:bCs/>
        </w:rPr>
        <w:t xml:space="preserve"> </w:t>
      </w:r>
      <w:r w:rsidRPr="00CF70CF">
        <w:rPr>
          <w:rFonts w:ascii="Times New Roman" w:hAnsi="Times New Roman" w:cs="Times New Roman"/>
          <w:bCs/>
        </w:rPr>
        <w:t>informacyjnej</w:t>
      </w:r>
      <w:r w:rsidR="006E0DAA" w:rsidRPr="00CF70CF">
        <w:rPr>
          <w:rFonts w:ascii="Times New Roman" w:hAnsi="Times New Roman" w:cs="Times New Roman"/>
          <w:bCs/>
        </w:rPr>
        <w:t xml:space="preserve"> </w:t>
      </w:r>
      <w:r w:rsidRPr="00CF70CF">
        <w:rPr>
          <w:rFonts w:ascii="Times New Roman" w:hAnsi="Times New Roman" w:cs="Times New Roman"/>
          <w:bCs/>
        </w:rPr>
        <w:t>z</w:t>
      </w:r>
      <w:r w:rsidR="006E0DAA" w:rsidRPr="00CF70CF">
        <w:rPr>
          <w:rFonts w:ascii="Times New Roman" w:hAnsi="Times New Roman" w:cs="Times New Roman"/>
          <w:bCs/>
        </w:rPr>
        <w:t xml:space="preserve"> </w:t>
      </w:r>
      <w:r w:rsidRPr="00CF70CF">
        <w:rPr>
          <w:rFonts w:ascii="Times New Roman" w:hAnsi="Times New Roman" w:cs="Times New Roman"/>
          <w:bCs/>
        </w:rPr>
        <w:t>art.</w:t>
      </w:r>
      <w:r w:rsidR="006E0DAA" w:rsidRPr="00CF70CF">
        <w:rPr>
          <w:rFonts w:ascii="Times New Roman" w:hAnsi="Times New Roman" w:cs="Times New Roman"/>
          <w:bCs/>
        </w:rPr>
        <w:t xml:space="preserve"> </w:t>
      </w:r>
      <w:r w:rsidRPr="00CF70CF">
        <w:rPr>
          <w:rFonts w:ascii="Times New Roman" w:hAnsi="Times New Roman" w:cs="Times New Roman"/>
          <w:bCs/>
        </w:rPr>
        <w:t>13</w:t>
      </w:r>
      <w:r w:rsidR="006E0DAA" w:rsidRPr="00CF70CF">
        <w:rPr>
          <w:rFonts w:ascii="Times New Roman" w:hAnsi="Times New Roman" w:cs="Times New Roman"/>
          <w:bCs/>
        </w:rPr>
        <w:t xml:space="preserve"> </w:t>
      </w:r>
      <w:r w:rsidRPr="00CF70CF">
        <w:rPr>
          <w:rFonts w:ascii="Times New Roman" w:hAnsi="Times New Roman" w:cs="Times New Roman"/>
          <w:bCs/>
        </w:rPr>
        <w:t>RODO</w:t>
      </w:r>
      <w:r w:rsidR="006E0DAA" w:rsidRPr="00CF70CF">
        <w:rPr>
          <w:rFonts w:ascii="Times New Roman" w:hAnsi="Times New Roman" w:cs="Times New Roman"/>
          <w:bCs/>
        </w:rPr>
        <w:t xml:space="preserve"> </w:t>
      </w:r>
      <w:r w:rsidRPr="00CF70CF">
        <w:rPr>
          <w:rFonts w:ascii="Times New Roman" w:hAnsi="Times New Roman" w:cs="Times New Roman"/>
          <w:bCs/>
        </w:rPr>
        <w:t>w</w:t>
      </w:r>
      <w:r w:rsidR="006E0DAA" w:rsidRPr="00CF70CF">
        <w:rPr>
          <w:rFonts w:ascii="Times New Roman" w:hAnsi="Times New Roman" w:cs="Times New Roman"/>
          <w:bCs/>
        </w:rPr>
        <w:t xml:space="preserve"> </w:t>
      </w:r>
      <w:r w:rsidRPr="00CF70CF">
        <w:rPr>
          <w:rFonts w:ascii="Times New Roman" w:hAnsi="Times New Roman" w:cs="Times New Roman"/>
          <w:bCs/>
        </w:rPr>
        <w:t>celu</w:t>
      </w:r>
      <w:r w:rsidR="006E0DAA" w:rsidRPr="00CF70CF">
        <w:rPr>
          <w:rFonts w:ascii="Times New Roman" w:hAnsi="Times New Roman" w:cs="Times New Roman"/>
          <w:bCs/>
        </w:rPr>
        <w:t xml:space="preserve"> </w:t>
      </w:r>
      <w:r w:rsidRPr="00CF70CF">
        <w:rPr>
          <w:rFonts w:ascii="Times New Roman" w:hAnsi="Times New Roman" w:cs="Times New Roman"/>
          <w:bCs/>
        </w:rPr>
        <w:t>związanym</w:t>
      </w:r>
      <w:r w:rsidR="006E0DAA" w:rsidRPr="00CF70CF">
        <w:rPr>
          <w:rFonts w:ascii="Times New Roman" w:hAnsi="Times New Roman" w:cs="Times New Roman"/>
          <w:bCs/>
        </w:rPr>
        <w:t xml:space="preserve"> </w:t>
      </w:r>
      <w:r w:rsidRPr="00CF70CF">
        <w:rPr>
          <w:rFonts w:ascii="Times New Roman" w:hAnsi="Times New Roman" w:cs="Times New Roman"/>
          <w:bCs/>
        </w:rPr>
        <w:t>z</w:t>
      </w:r>
      <w:r w:rsidR="006E0DAA" w:rsidRPr="00CF70CF">
        <w:rPr>
          <w:rFonts w:ascii="Times New Roman" w:hAnsi="Times New Roman" w:cs="Times New Roman"/>
          <w:bCs/>
        </w:rPr>
        <w:t xml:space="preserve"> </w:t>
      </w:r>
      <w:r w:rsidRPr="00CF70CF">
        <w:rPr>
          <w:rFonts w:ascii="Times New Roman" w:hAnsi="Times New Roman" w:cs="Times New Roman"/>
          <w:bCs/>
        </w:rPr>
        <w:t>postępowaniem</w:t>
      </w:r>
      <w:r w:rsidR="006E0DAA" w:rsidRPr="00CF70CF">
        <w:rPr>
          <w:rFonts w:ascii="Times New Roman" w:hAnsi="Times New Roman" w:cs="Times New Roman"/>
          <w:bCs/>
        </w:rPr>
        <w:t xml:space="preserve"> </w:t>
      </w:r>
      <w:r w:rsidRPr="00CF70CF">
        <w:rPr>
          <w:rFonts w:ascii="Times New Roman" w:hAnsi="Times New Roman" w:cs="Times New Roman"/>
          <w:bCs/>
        </w:rPr>
        <w:t>o</w:t>
      </w:r>
      <w:r w:rsidR="006E0DAA" w:rsidRPr="00CF70CF">
        <w:rPr>
          <w:rFonts w:ascii="Times New Roman" w:hAnsi="Times New Roman" w:cs="Times New Roman"/>
          <w:bCs/>
        </w:rPr>
        <w:t xml:space="preserve"> </w:t>
      </w:r>
      <w:r w:rsidRPr="00CF70CF">
        <w:rPr>
          <w:rFonts w:ascii="Times New Roman" w:hAnsi="Times New Roman" w:cs="Times New Roman"/>
          <w:bCs/>
        </w:rPr>
        <w:t>udzielenie</w:t>
      </w:r>
      <w:r w:rsidR="006E0DAA" w:rsidRPr="00CF70CF">
        <w:rPr>
          <w:rFonts w:ascii="Times New Roman" w:hAnsi="Times New Roman" w:cs="Times New Roman"/>
          <w:bCs/>
        </w:rPr>
        <w:t xml:space="preserve"> </w:t>
      </w:r>
      <w:r w:rsidRPr="00CF70CF">
        <w:rPr>
          <w:rFonts w:ascii="Times New Roman" w:hAnsi="Times New Roman" w:cs="Times New Roman"/>
          <w:bCs/>
        </w:rPr>
        <w:t>zamówienia</w:t>
      </w:r>
      <w:r w:rsidR="006E0DAA" w:rsidRPr="00CF70CF">
        <w:rPr>
          <w:rFonts w:ascii="Times New Roman" w:hAnsi="Times New Roman" w:cs="Times New Roman"/>
          <w:bCs/>
        </w:rPr>
        <w:t xml:space="preserve"> </w:t>
      </w:r>
      <w:r w:rsidRPr="00CF70CF">
        <w:rPr>
          <w:rFonts w:ascii="Times New Roman" w:hAnsi="Times New Roman" w:cs="Times New Roman"/>
          <w:bCs/>
        </w:rPr>
        <w:t>publicznego.</w:t>
      </w:r>
    </w:p>
    <w:p w14:paraId="70532267" w14:textId="77777777" w:rsidR="00AC6339" w:rsidRPr="00CF70CF" w:rsidRDefault="00AC6339" w:rsidP="00885433">
      <w:pPr>
        <w:numPr>
          <w:ilvl w:val="2"/>
          <w:numId w:val="28"/>
        </w:numPr>
        <w:tabs>
          <w:tab w:val="clear" w:pos="1800"/>
          <w:tab w:val="num" w:pos="284"/>
        </w:tabs>
        <w:spacing w:after="0"/>
        <w:ind w:left="284" w:hanging="284"/>
        <w:jc w:val="both"/>
        <w:rPr>
          <w:rFonts w:ascii="Times New Roman" w:hAnsi="Times New Roman" w:cs="Times New Roman"/>
        </w:rPr>
      </w:pPr>
      <w:r w:rsidRPr="00CF70CF">
        <w:rPr>
          <w:rFonts w:ascii="Times New Roman" w:hAnsi="Times New Roman" w:cs="Times New Roman"/>
          <w:b/>
        </w:rPr>
        <w:t>Oświadczam,</w:t>
      </w:r>
      <w:r w:rsidR="006E0DAA" w:rsidRPr="00CF70CF">
        <w:rPr>
          <w:rFonts w:ascii="Times New Roman" w:hAnsi="Times New Roman" w:cs="Times New Roman"/>
        </w:rPr>
        <w:t xml:space="preserve"> </w:t>
      </w:r>
      <w:r w:rsidRPr="00CF70CF">
        <w:rPr>
          <w:rFonts w:ascii="Times New Roman" w:hAnsi="Times New Roman" w:cs="Times New Roman"/>
        </w:rPr>
        <w:t>że</w:t>
      </w:r>
      <w:r w:rsidR="006E0DAA" w:rsidRPr="00CF70CF">
        <w:rPr>
          <w:rFonts w:ascii="Times New Roman" w:hAnsi="Times New Roman" w:cs="Times New Roman"/>
        </w:rPr>
        <w:t xml:space="preserve"> </w:t>
      </w:r>
      <w:r w:rsidRPr="00CF70CF">
        <w:rPr>
          <w:rFonts w:ascii="Times New Roman" w:hAnsi="Times New Roman" w:cs="Times New Roman"/>
        </w:rPr>
        <w:t>wykonanie</w:t>
      </w:r>
      <w:r w:rsidR="006E0DAA" w:rsidRPr="00CF70CF">
        <w:rPr>
          <w:rFonts w:ascii="Times New Roman" w:hAnsi="Times New Roman" w:cs="Times New Roman"/>
        </w:rPr>
        <w:t xml:space="preserve"> </w:t>
      </w:r>
      <w:r w:rsidRPr="00CF70CF">
        <w:rPr>
          <w:rFonts w:ascii="Times New Roman" w:hAnsi="Times New Roman" w:cs="Times New Roman"/>
        </w:rPr>
        <w:t>części</w:t>
      </w:r>
      <w:r w:rsidR="006E0DAA" w:rsidRPr="00CF70CF">
        <w:rPr>
          <w:rFonts w:ascii="Times New Roman" w:hAnsi="Times New Roman" w:cs="Times New Roman"/>
        </w:rPr>
        <w:t xml:space="preserve"> </w:t>
      </w:r>
      <w:r w:rsidRPr="00CF70CF">
        <w:rPr>
          <w:rFonts w:ascii="Times New Roman" w:hAnsi="Times New Roman" w:cs="Times New Roman"/>
        </w:rPr>
        <w:t>zamówienia</w:t>
      </w:r>
      <w:r w:rsidR="006E0DAA" w:rsidRPr="00CF70CF">
        <w:rPr>
          <w:rFonts w:ascii="Times New Roman" w:hAnsi="Times New Roman" w:cs="Times New Roman"/>
        </w:rPr>
        <w:t xml:space="preserve"> </w:t>
      </w:r>
      <w:r w:rsidRPr="00CF70CF">
        <w:rPr>
          <w:rFonts w:ascii="Times New Roman" w:hAnsi="Times New Roman" w:cs="Times New Roman"/>
        </w:rPr>
        <w:t>(podać</w:t>
      </w:r>
      <w:r w:rsidR="006E0DAA" w:rsidRPr="00CF70CF">
        <w:rPr>
          <w:rFonts w:ascii="Times New Roman" w:hAnsi="Times New Roman" w:cs="Times New Roman"/>
        </w:rPr>
        <w:t xml:space="preserve"> </w:t>
      </w:r>
      <w:r w:rsidRPr="00CF70CF">
        <w:rPr>
          <w:rFonts w:ascii="Times New Roman" w:hAnsi="Times New Roman" w:cs="Times New Roman"/>
        </w:rPr>
        <w:t>w</w:t>
      </w:r>
      <w:r w:rsidR="006E0DAA" w:rsidRPr="00CF70CF">
        <w:rPr>
          <w:rFonts w:ascii="Times New Roman" w:hAnsi="Times New Roman" w:cs="Times New Roman"/>
        </w:rPr>
        <w:t xml:space="preserve"> </w:t>
      </w:r>
      <w:r w:rsidRPr="00CF70CF">
        <w:rPr>
          <w:rFonts w:ascii="Times New Roman" w:hAnsi="Times New Roman" w:cs="Times New Roman"/>
        </w:rPr>
        <w:t>jakim</w:t>
      </w:r>
      <w:r w:rsidR="006E0DAA" w:rsidRPr="00CF70CF">
        <w:rPr>
          <w:rFonts w:ascii="Times New Roman" w:hAnsi="Times New Roman" w:cs="Times New Roman"/>
        </w:rPr>
        <w:t xml:space="preserve"> </w:t>
      </w:r>
      <w:r w:rsidRPr="00CF70CF">
        <w:rPr>
          <w:rFonts w:ascii="Times New Roman" w:hAnsi="Times New Roman" w:cs="Times New Roman"/>
        </w:rPr>
        <w:t>zakresie)</w:t>
      </w:r>
      <w:r w:rsidR="006E0DAA" w:rsidRPr="00CF70CF">
        <w:rPr>
          <w:rFonts w:ascii="Times New Roman" w:hAnsi="Times New Roman" w:cs="Times New Roman"/>
        </w:rPr>
        <w:t xml:space="preserve"> </w:t>
      </w:r>
      <w:r w:rsidRPr="00CF70CF">
        <w:rPr>
          <w:rFonts w:ascii="Times New Roman" w:hAnsi="Times New Roman" w:cs="Times New Roman"/>
        </w:rPr>
        <w:t>powierzam</w:t>
      </w:r>
      <w:r w:rsidR="006E0DAA" w:rsidRPr="00CF70CF">
        <w:rPr>
          <w:rFonts w:ascii="Times New Roman" w:hAnsi="Times New Roman" w:cs="Times New Roman"/>
        </w:rPr>
        <w:t xml:space="preserve"> </w:t>
      </w:r>
      <w:r w:rsidRPr="00CF70CF">
        <w:rPr>
          <w:rFonts w:ascii="Times New Roman" w:hAnsi="Times New Roman" w:cs="Times New Roman"/>
        </w:rPr>
        <w:t>podwykonawcom.*</w:t>
      </w:r>
    </w:p>
    <w:p w14:paraId="405BC520" w14:textId="77777777" w:rsidR="00AC6339" w:rsidRPr="00CF70CF" w:rsidRDefault="00AC6339" w:rsidP="00607ECF">
      <w:pPr>
        <w:spacing w:after="0"/>
        <w:ind w:firstLine="284"/>
        <w:jc w:val="both"/>
        <w:rPr>
          <w:rFonts w:ascii="Times New Roman" w:hAnsi="Times New Roman" w:cs="Times New Roman"/>
          <w:sz w:val="24"/>
          <w:szCs w:val="24"/>
        </w:rPr>
      </w:pPr>
      <w:r w:rsidRPr="00CF70CF">
        <w:rPr>
          <w:rFonts w:ascii="Times New Roman" w:hAnsi="Times New Roman" w:cs="Times New Roman"/>
          <w:sz w:val="24"/>
          <w:szCs w:val="24"/>
        </w:rPr>
        <w:t>WYKAZ</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PODWYKONAWCÓW*</w:t>
      </w: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7"/>
        <w:gridCol w:w="3400"/>
        <w:gridCol w:w="3261"/>
        <w:gridCol w:w="2268"/>
      </w:tblGrid>
      <w:tr w:rsidR="00AC6339" w:rsidRPr="00CF70CF" w14:paraId="6BBF227C" w14:textId="77777777" w:rsidTr="00A509F6">
        <w:trPr>
          <w:jc w:val="right"/>
        </w:trPr>
        <w:tc>
          <w:tcPr>
            <w:tcW w:w="677" w:type="dxa"/>
          </w:tcPr>
          <w:p w14:paraId="1BA63245" w14:textId="77777777" w:rsidR="00AC6339" w:rsidRPr="00CF70CF" w:rsidRDefault="00AC6339" w:rsidP="00607ECF">
            <w:pPr>
              <w:spacing w:after="0"/>
              <w:jc w:val="both"/>
              <w:rPr>
                <w:rFonts w:ascii="Times New Roman" w:hAnsi="Times New Roman" w:cs="Times New Roman"/>
                <w:sz w:val="24"/>
                <w:szCs w:val="24"/>
              </w:rPr>
            </w:pPr>
            <w:r w:rsidRPr="00CF70CF">
              <w:rPr>
                <w:rFonts w:ascii="Times New Roman" w:hAnsi="Times New Roman" w:cs="Times New Roman"/>
                <w:sz w:val="24"/>
                <w:szCs w:val="24"/>
              </w:rPr>
              <w:t>LP.</w:t>
            </w:r>
          </w:p>
        </w:tc>
        <w:tc>
          <w:tcPr>
            <w:tcW w:w="3400" w:type="dxa"/>
          </w:tcPr>
          <w:p w14:paraId="51E34C25" w14:textId="77777777" w:rsidR="00AC6339" w:rsidRPr="00CF70CF" w:rsidRDefault="00AC6339" w:rsidP="00607ECF">
            <w:pPr>
              <w:spacing w:after="0"/>
              <w:jc w:val="both"/>
              <w:rPr>
                <w:rFonts w:ascii="Times New Roman" w:hAnsi="Times New Roman" w:cs="Times New Roman"/>
                <w:sz w:val="24"/>
                <w:szCs w:val="24"/>
              </w:rPr>
            </w:pPr>
            <w:r w:rsidRPr="00CF70CF">
              <w:rPr>
                <w:rFonts w:ascii="Times New Roman" w:hAnsi="Times New Roman" w:cs="Times New Roman"/>
                <w:sz w:val="24"/>
                <w:szCs w:val="24"/>
              </w:rPr>
              <w:t>Podwykonawca/</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imię,</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nazwisko</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lub</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nazwa</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firmy,</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adres</w:t>
            </w:r>
            <w:r w:rsidR="006E0DAA" w:rsidRPr="00CF70CF">
              <w:rPr>
                <w:rFonts w:ascii="Times New Roman" w:hAnsi="Times New Roman" w:cs="Times New Roman"/>
                <w:sz w:val="24"/>
                <w:szCs w:val="24"/>
              </w:rPr>
              <w:t xml:space="preserve"> </w:t>
            </w:r>
          </w:p>
        </w:tc>
        <w:tc>
          <w:tcPr>
            <w:tcW w:w="3261" w:type="dxa"/>
          </w:tcPr>
          <w:p w14:paraId="17ED016F" w14:textId="77777777" w:rsidR="00AC6339" w:rsidRPr="00CF70CF" w:rsidRDefault="00AC6339" w:rsidP="00607ECF">
            <w:pPr>
              <w:spacing w:after="0"/>
              <w:jc w:val="both"/>
              <w:rPr>
                <w:rFonts w:ascii="Times New Roman" w:hAnsi="Times New Roman" w:cs="Times New Roman"/>
                <w:sz w:val="24"/>
                <w:szCs w:val="24"/>
              </w:rPr>
            </w:pPr>
            <w:r w:rsidRPr="00CF70CF">
              <w:rPr>
                <w:rFonts w:ascii="Times New Roman" w:hAnsi="Times New Roman" w:cs="Times New Roman"/>
                <w:sz w:val="24"/>
                <w:szCs w:val="24"/>
              </w:rPr>
              <w:t>Uprawnienia</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podwykonawcy</w:t>
            </w:r>
            <w:r w:rsidR="006E0DAA" w:rsidRPr="00CF70CF">
              <w:rPr>
                <w:rFonts w:ascii="Times New Roman" w:hAnsi="Times New Roman" w:cs="Times New Roman"/>
                <w:sz w:val="24"/>
                <w:szCs w:val="24"/>
              </w:rPr>
              <w:t xml:space="preserve"> </w:t>
            </w:r>
          </w:p>
          <w:p w14:paraId="7A5CB891" w14:textId="77777777" w:rsidR="00AC6339" w:rsidRPr="00CF70CF" w:rsidRDefault="00AC6339" w:rsidP="00607ECF">
            <w:pPr>
              <w:spacing w:after="0"/>
              <w:jc w:val="both"/>
              <w:rPr>
                <w:rFonts w:ascii="Times New Roman" w:hAnsi="Times New Roman" w:cs="Times New Roman"/>
                <w:sz w:val="24"/>
                <w:szCs w:val="24"/>
              </w:rPr>
            </w:pPr>
            <w:r w:rsidRPr="00CF70CF">
              <w:rPr>
                <w:rFonts w:ascii="Times New Roman" w:hAnsi="Times New Roman" w:cs="Times New Roman"/>
                <w:sz w:val="24"/>
                <w:szCs w:val="24"/>
              </w:rPr>
              <w:t>do</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wykonania</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zamówienia</w:t>
            </w:r>
            <w:r w:rsidR="006E0DAA" w:rsidRPr="00CF70CF">
              <w:rPr>
                <w:rFonts w:ascii="Times New Roman" w:hAnsi="Times New Roman" w:cs="Times New Roman"/>
                <w:sz w:val="24"/>
                <w:szCs w:val="24"/>
              </w:rPr>
              <w:t xml:space="preserve"> </w:t>
            </w:r>
          </w:p>
        </w:tc>
        <w:tc>
          <w:tcPr>
            <w:tcW w:w="2268" w:type="dxa"/>
          </w:tcPr>
          <w:p w14:paraId="52218A30" w14:textId="77777777" w:rsidR="00AC6339" w:rsidRPr="00CF70CF" w:rsidRDefault="00AC6339" w:rsidP="00607ECF">
            <w:pPr>
              <w:spacing w:after="0"/>
              <w:jc w:val="both"/>
              <w:rPr>
                <w:rFonts w:ascii="Times New Roman" w:hAnsi="Times New Roman" w:cs="Times New Roman"/>
                <w:sz w:val="24"/>
                <w:szCs w:val="24"/>
              </w:rPr>
            </w:pPr>
            <w:r w:rsidRPr="00CF70CF">
              <w:rPr>
                <w:rFonts w:ascii="Times New Roman" w:hAnsi="Times New Roman" w:cs="Times New Roman"/>
                <w:sz w:val="24"/>
                <w:szCs w:val="24"/>
              </w:rPr>
              <w:t>Części</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zamówienia</w:t>
            </w:r>
            <w:r w:rsidR="006E0DAA" w:rsidRPr="00CF70CF">
              <w:rPr>
                <w:rFonts w:ascii="Times New Roman" w:hAnsi="Times New Roman" w:cs="Times New Roman"/>
                <w:sz w:val="24"/>
                <w:szCs w:val="24"/>
              </w:rPr>
              <w:t xml:space="preserve"> </w:t>
            </w:r>
          </w:p>
        </w:tc>
      </w:tr>
      <w:tr w:rsidR="00AC6339" w:rsidRPr="00CF70CF" w14:paraId="1CEE019E" w14:textId="77777777" w:rsidTr="000622D4">
        <w:trPr>
          <w:trHeight w:val="309"/>
          <w:jc w:val="right"/>
        </w:trPr>
        <w:tc>
          <w:tcPr>
            <w:tcW w:w="677" w:type="dxa"/>
          </w:tcPr>
          <w:p w14:paraId="1E9AE117" w14:textId="77777777" w:rsidR="00AC6339" w:rsidRPr="00CF70CF" w:rsidRDefault="00AC6339" w:rsidP="00607ECF">
            <w:pPr>
              <w:spacing w:after="0"/>
              <w:jc w:val="both"/>
              <w:rPr>
                <w:rFonts w:ascii="Times New Roman" w:hAnsi="Times New Roman" w:cs="Times New Roman"/>
                <w:sz w:val="24"/>
                <w:szCs w:val="24"/>
              </w:rPr>
            </w:pPr>
          </w:p>
        </w:tc>
        <w:tc>
          <w:tcPr>
            <w:tcW w:w="3400" w:type="dxa"/>
          </w:tcPr>
          <w:p w14:paraId="36B9F484" w14:textId="77777777" w:rsidR="00AC6339" w:rsidRPr="00CF70CF" w:rsidRDefault="00AC6339" w:rsidP="00607ECF">
            <w:pPr>
              <w:spacing w:after="0"/>
              <w:jc w:val="both"/>
              <w:rPr>
                <w:rFonts w:ascii="Times New Roman" w:hAnsi="Times New Roman" w:cs="Times New Roman"/>
                <w:sz w:val="24"/>
                <w:szCs w:val="24"/>
              </w:rPr>
            </w:pPr>
          </w:p>
        </w:tc>
        <w:tc>
          <w:tcPr>
            <w:tcW w:w="3261" w:type="dxa"/>
          </w:tcPr>
          <w:p w14:paraId="16E63888" w14:textId="77777777" w:rsidR="00AC6339" w:rsidRPr="00CF70CF" w:rsidRDefault="00AC6339" w:rsidP="00607ECF">
            <w:pPr>
              <w:spacing w:after="0"/>
              <w:jc w:val="both"/>
              <w:rPr>
                <w:rFonts w:ascii="Times New Roman" w:hAnsi="Times New Roman" w:cs="Times New Roman"/>
                <w:sz w:val="24"/>
                <w:szCs w:val="24"/>
              </w:rPr>
            </w:pPr>
          </w:p>
        </w:tc>
        <w:tc>
          <w:tcPr>
            <w:tcW w:w="2268" w:type="dxa"/>
          </w:tcPr>
          <w:p w14:paraId="19138550" w14:textId="77777777" w:rsidR="00AC6339" w:rsidRPr="00CF70CF" w:rsidRDefault="00AC6339" w:rsidP="00607ECF">
            <w:pPr>
              <w:spacing w:after="0"/>
              <w:jc w:val="both"/>
              <w:rPr>
                <w:rFonts w:ascii="Times New Roman" w:hAnsi="Times New Roman" w:cs="Times New Roman"/>
                <w:sz w:val="24"/>
                <w:szCs w:val="24"/>
              </w:rPr>
            </w:pPr>
          </w:p>
        </w:tc>
      </w:tr>
    </w:tbl>
    <w:p w14:paraId="71C0BCAC" w14:textId="77777777" w:rsidR="00AC6339" w:rsidRPr="00CF70CF" w:rsidRDefault="00AC6339" w:rsidP="00607ECF">
      <w:pPr>
        <w:spacing w:after="0"/>
        <w:ind w:firstLine="284"/>
        <w:jc w:val="both"/>
        <w:rPr>
          <w:rFonts w:ascii="Times New Roman" w:hAnsi="Times New Roman" w:cs="Times New Roman"/>
          <w:sz w:val="24"/>
          <w:szCs w:val="24"/>
        </w:rPr>
      </w:pPr>
      <w:r w:rsidRPr="00CF70CF">
        <w:rPr>
          <w:rFonts w:ascii="Times New Roman" w:hAnsi="Times New Roman" w:cs="Times New Roman"/>
          <w:sz w:val="24"/>
          <w:szCs w:val="24"/>
        </w:rPr>
        <w:t>Oświadczam,</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że</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całość</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zamówienia</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wykonam</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samodzielnie.*</w:t>
      </w:r>
    </w:p>
    <w:p w14:paraId="0A130E1F" w14:textId="77777777" w:rsidR="006F25EF" w:rsidRPr="00CF70CF" w:rsidRDefault="006F25EF" w:rsidP="00885433">
      <w:pPr>
        <w:numPr>
          <w:ilvl w:val="2"/>
          <w:numId w:val="28"/>
        </w:numPr>
        <w:tabs>
          <w:tab w:val="clear" w:pos="1800"/>
          <w:tab w:val="num" w:pos="284"/>
        </w:tabs>
        <w:spacing w:after="0"/>
        <w:ind w:left="284" w:hanging="284"/>
        <w:jc w:val="both"/>
        <w:rPr>
          <w:rFonts w:ascii="Times New Roman" w:hAnsi="Times New Roman" w:cs="Times New Roman"/>
          <w:b/>
        </w:rPr>
      </w:pPr>
      <w:r w:rsidRPr="00CF70CF">
        <w:rPr>
          <w:rFonts w:ascii="Times New Roman" w:hAnsi="Times New Roman" w:cs="Times New Roman"/>
          <w:b/>
          <w:bCs/>
        </w:rPr>
        <w:t>Oświadczam</w:t>
      </w:r>
      <w:r w:rsidRPr="00CF70CF">
        <w:rPr>
          <w:rFonts w:ascii="Times New Roman" w:hAnsi="Times New Roman" w:cs="Times New Roman"/>
        </w:rPr>
        <w:t>,</w:t>
      </w:r>
      <w:r w:rsidR="006E0DAA" w:rsidRPr="00CF70CF">
        <w:rPr>
          <w:rFonts w:ascii="Times New Roman" w:hAnsi="Times New Roman" w:cs="Times New Roman"/>
        </w:rPr>
        <w:t xml:space="preserve"> </w:t>
      </w:r>
      <w:r w:rsidRPr="00CF70CF">
        <w:rPr>
          <w:rFonts w:ascii="Times New Roman" w:hAnsi="Times New Roman" w:cs="Times New Roman"/>
        </w:rPr>
        <w:t>że</w:t>
      </w:r>
      <w:r w:rsidR="006E0DAA" w:rsidRPr="00CF70CF">
        <w:rPr>
          <w:rFonts w:ascii="Times New Roman" w:hAnsi="Times New Roman" w:cs="Times New Roman"/>
        </w:rPr>
        <w:t xml:space="preserve"> </w:t>
      </w:r>
      <w:r w:rsidRPr="00CF70CF">
        <w:rPr>
          <w:rFonts w:ascii="Times New Roman" w:hAnsi="Times New Roman" w:cs="Times New Roman"/>
        </w:rPr>
        <w:t>wypełniłem</w:t>
      </w:r>
      <w:r w:rsidR="006E0DAA" w:rsidRPr="00CF70CF">
        <w:rPr>
          <w:rFonts w:ascii="Times New Roman" w:hAnsi="Times New Roman" w:cs="Times New Roman"/>
        </w:rPr>
        <w:t xml:space="preserve"> </w:t>
      </w:r>
      <w:r w:rsidRPr="00CF70CF">
        <w:rPr>
          <w:rFonts w:ascii="Times New Roman" w:hAnsi="Times New Roman" w:cs="Times New Roman"/>
        </w:rPr>
        <w:t>obowiązki</w:t>
      </w:r>
      <w:r w:rsidR="006E0DAA" w:rsidRPr="00CF70CF">
        <w:rPr>
          <w:rFonts w:ascii="Times New Roman" w:hAnsi="Times New Roman" w:cs="Times New Roman"/>
        </w:rPr>
        <w:t xml:space="preserve"> </w:t>
      </w:r>
      <w:r w:rsidRPr="00CF70CF">
        <w:rPr>
          <w:rFonts w:ascii="Times New Roman" w:hAnsi="Times New Roman" w:cs="Times New Roman"/>
        </w:rPr>
        <w:t>informacyjne</w:t>
      </w:r>
      <w:r w:rsidR="006E0DAA" w:rsidRPr="00CF70CF">
        <w:rPr>
          <w:rFonts w:ascii="Times New Roman" w:hAnsi="Times New Roman" w:cs="Times New Roman"/>
        </w:rPr>
        <w:t xml:space="preserve"> </w:t>
      </w:r>
      <w:r w:rsidRPr="00CF70CF">
        <w:rPr>
          <w:rFonts w:ascii="Times New Roman" w:hAnsi="Times New Roman" w:cs="Times New Roman"/>
        </w:rPr>
        <w:t>przewidziane</w:t>
      </w:r>
      <w:r w:rsidR="006E0DAA" w:rsidRPr="00CF70CF">
        <w:rPr>
          <w:rFonts w:ascii="Times New Roman" w:hAnsi="Times New Roman" w:cs="Times New Roman"/>
        </w:rPr>
        <w:t xml:space="preserve"> </w:t>
      </w:r>
      <w:r w:rsidRPr="00CF70CF">
        <w:rPr>
          <w:rFonts w:ascii="Times New Roman" w:hAnsi="Times New Roman" w:cs="Times New Roman"/>
        </w:rPr>
        <w:t>w</w:t>
      </w:r>
      <w:r w:rsidR="006E0DAA" w:rsidRPr="00CF70CF">
        <w:rPr>
          <w:rFonts w:ascii="Times New Roman" w:hAnsi="Times New Roman" w:cs="Times New Roman"/>
        </w:rPr>
        <w:t xml:space="preserve"> </w:t>
      </w:r>
      <w:r w:rsidRPr="00CF70CF">
        <w:rPr>
          <w:rFonts w:ascii="Times New Roman" w:hAnsi="Times New Roman" w:cs="Times New Roman"/>
        </w:rPr>
        <w:t>art.</w:t>
      </w:r>
      <w:r w:rsidR="006E0DAA" w:rsidRPr="00CF70CF">
        <w:rPr>
          <w:rFonts w:ascii="Times New Roman" w:hAnsi="Times New Roman" w:cs="Times New Roman"/>
        </w:rPr>
        <w:t xml:space="preserve"> </w:t>
      </w:r>
      <w:r w:rsidRPr="00CF70CF">
        <w:rPr>
          <w:rFonts w:ascii="Times New Roman" w:hAnsi="Times New Roman" w:cs="Times New Roman"/>
        </w:rPr>
        <w:t>13</w:t>
      </w:r>
      <w:r w:rsidR="006E0DAA" w:rsidRPr="00CF70CF">
        <w:rPr>
          <w:rFonts w:ascii="Times New Roman" w:hAnsi="Times New Roman" w:cs="Times New Roman"/>
        </w:rPr>
        <w:t xml:space="preserve"> </w:t>
      </w:r>
      <w:r w:rsidRPr="00CF70CF">
        <w:rPr>
          <w:rFonts w:ascii="Times New Roman" w:hAnsi="Times New Roman" w:cs="Times New Roman"/>
        </w:rPr>
        <w:t>lub</w:t>
      </w:r>
      <w:r w:rsidR="006E0DAA" w:rsidRPr="00CF70CF">
        <w:rPr>
          <w:rFonts w:ascii="Times New Roman" w:hAnsi="Times New Roman" w:cs="Times New Roman"/>
        </w:rPr>
        <w:t xml:space="preserve"> </w:t>
      </w:r>
      <w:r w:rsidRPr="00CF70CF">
        <w:rPr>
          <w:rFonts w:ascii="Times New Roman" w:hAnsi="Times New Roman" w:cs="Times New Roman"/>
        </w:rPr>
        <w:t>art.</w:t>
      </w:r>
      <w:r w:rsidR="006E0DAA" w:rsidRPr="00CF70CF">
        <w:rPr>
          <w:rFonts w:ascii="Times New Roman" w:hAnsi="Times New Roman" w:cs="Times New Roman"/>
        </w:rPr>
        <w:t xml:space="preserve"> </w:t>
      </w:r>
      <w:r w:rsidRPr="00CF70CF">
        <w:rPr>
          <w:rFonts w:ascii="Times New Roman" w:hAnsi="Times New Roman" w:cs="Times New Roman"/>
        </w:rPr>
        <w:t>14</w:t>
      </w:r>
      <w:r w:rsidR="006E0DAA" w:rsidRPr="00CF70CF">
        <w:rPr>
          <w:rFonts w:ascii="Times New Roman" w:hAnsi="Times New Roman" w:cs="Times New Roman"/>
        </w:rPr>
        <w:t xml:space="preserve"> </w:t>
      </w:r>
      <w:r w:rsidRPr="00CF70CF">
        <w:rPr>
          <w:rFonts w:ascii="Times New Roman" w:hAnsi="Times New Roman" w:cs="Times New Roman"/>
        </w:rPr>
        <w:t>RODO</w:t>
      </w:r>
      <w:r w:rsidR="00632782" w:rsidRPr="00CF70CF">
        <w:rPr>
          <w:rStyle w:val="Odwoanieprzypisudolnego"/>
          <w:rFonts w:ascii="Times New Roman" w:hAnsi="Times New Roman" w:cs="Times New Roman"/>
        </w:rPr>
        <w:footnoteReference w:id="2"/>
      </w:r>
      <w:r w:rsidR="006E0DAA" w:rsidRPr="00CF70CF">
        <w:rPr>
          <w:rFonts w:ascii="Times New Roman" w:hAnsi="Times New Roman" w:cs="Times New Roman"/>
        </w:rPr>
        <w:t xml:space="preserve"> </w:t>
      </w:r>
      <w:r w:rsidRPr="00CF70CF">
        <w:rPr>
          <w:rFonts w:ascii="Times New Roman" w:hAnsi="Times New Roman" w:cs="Times New Roman"/>
        </w:rPr>
        <w:t>wobec</w:t>
      </w:r>
      <w:r w:rsidR="006E0DAA" w:rsidRPr="00CF70CF">
        <w:rPr>
          <w:rFonts w:ascii="Times New Roman" w:hAnsi="Times New Roman" w:cs="Times New Roman"/>
        </w:rPr>
        <w:t xml:space="preserve"> </w:t>
      </w:r>
      <w:r w:rsidRPr="00CF70CF">
        <w:rPr>
          <w:rFonts w:ascii="Times New Roman" w:hAnsi="Times New Roman" w:cs="Times New Roman"/>
        </w:rPr>
        <w:t>osób</w:t>
      </w:r>
      <w:r w:rsidR="006E0DAA" w:rsidRPr="00CF70CF">
        <w:rPr>
          <w:rFonts w:ascii="Times New Roman" w:hAnsi="Times New Roman" w:cs="Times New Roman"/>
        </w:rPr>
        <w:t xml:space="preserve"> </w:t>
      </w:r>
      <w:r w:rsidRPr="00CF70CF">
        <w:rPr>
          <w:rFonts w:ascii="Times New Roman" w:hAnsi="Times New Roman" w:cs="Times New Roman"/>
        </w:rPr>
        <w:t>fizycznych,</w:t>
      </w:r>
      <w:r w:rsidR="006E0DAA" w:rsidRPr="00CF70CF">
        <w:rPr>
          <w:rFonts w:ascii="Times New Roman" w:hAnsi="Times New Roman" w:cs="Times New Roman"/>
        </w:rPr>
        <w:t xml:space="preserve"> </w:t>
      </w:r>
      <w:r w:rsidRPr="00CF70CF">
        <w:rPr>
          <w:rFonts w:ascii="Times New Roman" w:hAnsi="Times New Roman" w:cs="Times New Roman"/>
        </w:rPr>
        <w:t>od</w:t>
      </w:r>
      <w:r w:rsidR="006E0DAA" w:rsidRPr="00CF70CF">
        <w:rPr>
          <w:rFonts w:ascii="Times New Roman" w:hAnsi="Times New Roman" w:cs="Times New Roman"/>
        </w:rPr>
        <w:t xml:space="preserve"> </w:t>
      </w:r>
      <w:r w:rsidRPr="00CF70CF">
        <w:rPr>
          <w:rFonts w:ascii="Times New Roman" w:hAnsi="Times New Roman" w:cs="Times New Roman"/>
        </w:rPr>
        <w:t>których</w:t>
      </w:r>
      <w:r w:rsidR="006E0DAA" w:rsidRPr="00CF70CF">
        <w:rPr>
          <w:rFonts w:ascii="Times New Roman" w:hAnsi="Times New Roman" w:cs="Times New Roman"/>
        </w:rPr>
        <w:t xml:space="preserve"> </w:t>
      </w:r>
      <w:r w:rsidRPr="00CF70CF">
        <w:rPr>
          <w:rFonts w:ascii="Times New Roman" w:hAnsi="Times New Roman" w:cs="Times New Roman"/>
        </w:rPr>
        <w:t>dane</w:t>
      </w:r>
      <w:r w:rsidR="006E0DAA" w:rsidRPr="00CF70CF">
        <w:rPr>
          <w:rFonts w:ascii="Times New Roman" w:hAnsi="Times New Roman" w:cs="Times New Roman"/>
        </w:rPr>
        <w:t xml:space="preserve"> </w:t>
      </w:r>
      <w:r w:rsidRPr="00CF70CF">
        <w:rPr>
          <w:rFonts w:ascii="Times New Roman" w:hAnsi="Times New Roman" w:cs="Times New Roman"/>
        </w:rPr>
        <w:t>osobowe</w:t>
      </w:r>
      <w:r w:rsidR="006E0DAA" w:rsidRPr="00CF70CF">
        <w:rPr>
          <w:rFonts w:ascii="Times New Roman" w:hAnsi="Times New Roman" w:cs="Times New Roman"/>
        </w:rPr>
        <w:t xml:space="preserve"> </w:t>
      </w:r>
      <w:r w:rsidRPr="00CF70CF">
        <w:rPr>
          <w:rFonts w:ascii="Times New Roman" w:hAnsi="Times New Roman" w:cs="Times New Roman"/>
        </w:rPr>
        <w:t>bezpośrednio</w:t>
      </w:r>
      <w:r w:rsidR="006E0DAA" w:rsidRPr="00CF70CF">
        <w:rPr>
          <w:rFonts w:ascii="Times New Roman" w:hAnsi="Times New Roman" w:cs="Times New Roman"/>
        </w:rPr>
        <w:t xml:space="preserve"> </w:t>
      </w:r>
      <w:r w:rsidRPr="00CF70CF">
        <w:rPr>
          <w:rFonts w:ascii="Times New Roman" w:hAnsi="Times New Roman" w:cs="Times New Roman"/>
        </w:rPr>
        <w:t>lub</w:t>
      </w:r>
      <w:r w:rsidR="006E0DAA" w:rsidRPr="00CF70CF">
        <w:rPr>
          <w:rFonts w:ascii="Times New Roman" w:hAnsi="Times New Roman" w:cs="Times New Roman"/>
        </w:rPr>
        <w:t xml:space="preserve"> </w:t>
      </w:r>
      <w:r w:rsidRPr="00CF70CF">
        <w:rPr>
          <w:rFonts w:ascii="Times New Roman" w:hAnsi="Times New Roman" w:cs="Times New Roman"/>
        </w:rPr>
        <w:t>pośrednio</w:t>
      </w:r>
      <w:r w:rsidR="006E0DAA" w:rsidRPr="00CF70CF">
        <w:rPr>
          <w:rFonts w:ascii="Times New Roman" w:hAnsi="Times New Roman" w:cs="Times New Roman"/>
        </w:rPr>
        <w:t xml:space="preserve"> </w:t>
      </w:r>
      <w:r w:rsidRPr="00CF70CF">
        <w:rPr>
          <w:rFonts w:ascii="Times New Roman" w:hAnsi="Times New Roman" w:cs="Times New Roman"/>
        </w:rPr>
        <w:t>pozyskałem</w:t>
      </w:r>
      <w:r w:rsidR="006E0DAA" w:rsidRPr="00CF70CF">
        <w:rPr>
          <w:rFonts w:ascii="Times New Roman" w:hAnsi="Times New Roman" w:cs="Times New Roman"/>
        </w:rPr>
        <w:t xml:space="preserve"> </w:t>
      </w:r>
      <w:r w:rsidRPr="00CF70CF">
        <w:rPr>
          <w:rFonts w:ascii="Times New Roman" w:hAnsi="Times New Roman" w:cs="Times New Roman"/>
        </w:rPr>
        <w:t>w</w:t>
      </w:r>
      <w:r w:rsidR="006E0DAA" w:rsidRPr="00CF70CF">
        <w:rPr>
          <w:rFonts w:ascii="Times New Roman" w:hAnsi="Times New Roman" w:cs="Times New Roman"/>
        </w:rPr>
        <w:t xml:space="preserve"> </w:t>
      </w:r>
      <w:r w:rsidRPr="00CF70CF">
        <w:rPr>
          <w:rFonts w:ascii="Times New Roman" w:hAnsi="Times New Roman" w:cs="Times New Roman"/>
        </w:rPr>
        <w:t>celu</w:t>
      </w:r>
      <w:r w:rsidR="006E0DAA" w:rsidRPr="00CF70CF">
        <w:rPr>
          <w:rFonts w:ascii="Times New Roman" w:hAnsi="Times New Roman" w:cs="Times New Roman"/>
        </w:rPr>
        <w:t xml:space="preserve"> </w:t>
      </w:r>
      <w:r w:rsidRPr="00CF70CF">
        <w:rPr>
          <w:rFonts w:ascii="Times New Roman" w:hAnsi="Times New Roman" w:cs="Times New Roman"/>
        </w:rPr>
        <w:t>ubiegania</w:t>
      </w:r>
      <w:r w:rsidR="006E0DAA" w:rsidRPr="00CF70CF">
        <w:rPr>
          <w:rFonts w:ascii="Times New Roman" w:hAnsi="Times New Roman" w:cs="Times New Roman"/>
        </w:rPr>
        <w:t xml:space="preserve"> </w:t>
      </w:r>
      <w:r w:rsidRPr="00CF70CF">
        <w:rPr>
          <w:rFonts w:ascii="Times New Roman" w:hAnsi="Times New Roman" w:cs="Times New Roman"/>
        </w:rPr>
        <w:t>się</w:t>
      </w:r>
      <w:r w:rsidR="006E0DAA" w:rsidRPr="00CF70CF">
        <w:rPr>
          <w:rFonts w:ascii="Times New Roman" w:hAnsi="Times New Roman" w:cs="Times New Roman"/>
        </w:rPr>
        <w:t xml:space="preserve"> </w:t>
      </w:r>
      <w:r w:rsidR="009403F1" w:rsidRPr="00CF70CF">
        <w:rPr>
          <w:rFonts w:ascii="Times New Roman" w:hAnsi="Times New Roman" w:cs="Times New Roman"/>
        </w:rPr>
        <w:br/>
      </w:r>
      <w:r w:rsidRPr="00CF70CF">
        <w:rPr>
          <w:rFonts w:ascii="Times New Roman" w:hAnsi="Times New Roman" w:cs="Times New Roman"/>
        </w:rPr>
        <w:t>o</w:t>
      </w:r>
      <w:r w:rsidR="006E0DAA" w:rsidRPr="00CF70CF">
        <w:rPr>
          <w:rFonts w:ascii="Times New Roman" w:hAnsi="Times New Roman" w:cs="Times New Roman"/>
        </w:rPr>
        <w:t xml:space="preserve"> </w:t>
      </w:r>
      <w:r w:rsidRPr="00CF70CF">
        <w:rPr>
          <w:rFonts w:ascii="Times New Roman" w:hAnsi="Times New Roman" w:cs="Times New Roman"/>
        </w:rPr>
        <w:t>udzielenie</w:t>
      </w:r>
      <w:r w:rsidR="006E0DAA" w:rsidRPr="00CF70CF">
        <w:rPr>
          <w:rFonts w:ascii="Times New Roman" w:hAnsi="Times New Roman" w:cs="Times New Roman"/>
        </w:rPr>
        <w:t xml:space="preserve"> </w:t>
      </w:r>
      <w:r w:rsidRPr="00CF70CF">
        <w:rPr>
          <w:rFonts w:ascii="Times New Roman" w:hAnsi="Times New Roman" w:cs="Times New Roman"/>
        </w:rPr>
        <w:t>zamówienia</w:t>
      </w:r>
      <w:r w:rsidR="006E0DAA" w:rsidRPr="00CF70CF">
        <w:rPr>
          <w:rFonts w:ascii="Times New Roman" w:hAnsi="Times New Roman" w:cs="Times New Roman"/>
        </w:rPr>
        <w:t xml:space="preserve"> </w:t>
      </w:r>
      <w:r w:rsidRPr="00CF70CF">
        <w:rPr>
          <w:rFonts w:ascii="Times New Roman" w:hAnsi="Times New Roman" w:cs="Times New Roman"/>
        </w:rPr>
        <w:t>publicznego</w:t>
      </w:r>
      <w:r w:rsidR="006E0DAA" w:rsidRPr="00CF70CF">
        <w:rPr>
          <w:rFonts w:ascii="Times New Roman" w:hAnsi="Times New Roman" w:cs="Times New Roman"/>
        </w:rPr>
        <w:t xml:space="preserve"> </w:t>
      </w:r>
      <w:r w:rsidRPr="00CF70CF">
        <w:rPr>
          <w:rFonts w:ascii="Times New Roman" w:hAnsi="Times New Roman" w:cs="Times New Roman"/>
        </w:rPr>
        <w:t>w</w:t>
      </w:r>
      <w:r w:rsidR="006E0DAA" w:rsidRPr="00CF70CF">
        <w:rPr>
          <w:rFonts w:ascii="Times New Roman" w:hAnsi="Times New Roman" w:cs="Times New Roman"/>
        </w:rPr>
        <w:t xml:space="preserve"> </w:t>
      </w:r>
      <w:r w:rsidRPr="00CF70CF">
        <w:rPr>
          <w:rFonts w:ascii="Times New Roman" w:hAnsi="Times New Roman" w:cs="Times New Roman"/>
        </w:rPr>
        <w:t>niniejszym</w:t>
      </w:r>
      <w:r w:rsidR="006E0DAA" w:rsidRPr="00CF70CF">
        <w:rPr>
          <w:rFonts w:ascii="Times New Roman" w:hAnsi="Times New Roman" w:cs="Times New Roman"/>
        </w:rPr>
        <w:t xml:space="preserve"> </w:t>
      </w:r>
      <w:r w:rsidRPr="00CF70CF">
        <w:rPr>
          <w:rFonts w:ascii="Times New Roman" w:hAnsi="Times New Roman" w:cs="Times New Roman"/>
        </w:rPr>
        <w:t>postępowaniu.**</w:t>
      </w:r>
    </w:p>
    <w:p w14:paraId="181163A7" w14:textId="77777777" w:rsidR="006F25EF" w:rsidRPr="00CF70CF" w:rsidRDefault="006F25EF" w:rsidP="00607ECF">
      <w:pPr>
        <w:spacing w:after="0"/>
        <w:ind w:left="284"/>
        <w:jc w:val="both"/>
        <w:rPr>
          <w:rFonts w:ascii="Times New Roman" w:hAnsi="Times New Roman" w:cs="Times New Roman"/>
          <w:i/>
          <w:iCs/>
        </w:rPr>
      </w:pPr>
      <w:r w:rsidRPr="00CF70CF">
        <w:rPr>
          <w:rFonts w:ascii="Times New Roman" w:hAnsi="Times New Roman" w:cs="Times New Roman"/>
          <w:i/>
          <w:iCs/>
        </w:rPr>
        <w:t>**</w:t>
      </w:r>
      <w:r w:rsidR="006E0DAA" w:rsidRPr="00CF70CF">
        <w:rPr>
          <w:rFonts w:ascii="Times New Roman" w:hAnsi="Times New Roman" w:cs="Times New Roman"/>
          <w:i/>
          <w:iCs/>
        </w:rPr>
        <w:t xml:space="preserve"> </w:t>
      </w:r>
      <w:r w:rsidRPr="00CF70CF">
        <w:rPr>
          <w:rFonts w:ascii="Times New Roman" w:hAnsi="Times New Roman" w:cs="Times New Roman"/>
          <w:i/>
          <w:iCs/>
        </w:rPr>
        <w:t>W</w:t>
      </w:r>
      <w:r w:rsidR="006E0DAA" w:rsidRPr="00CF70CF">
        <w:rPr>
          <w:rFonts w:ascii="Times New Roman" w:hAnsi="Times New Roman" w:cs="Times New Roman"/>
          <w:i/>
          <w:iCs/>
        </w:rPr>
        <w:t xml:space="preserve"> </w:t>
      </w:r>
      <w:r w:rsidR="00A509F6" w:rsidRPr="00CF70CF">
        <w:rPr>
          <w:rFonts w:ascii="Times New Roman" w:hAnsi="Times New Roman" w:cs="Times New Roman"/>
          <w:i/>
          <w:iCs/>
        </w:rPr>
        <w:t>przypadku,</w:t>
      </w:r>
      <w:r w:rsidR="006E0DAA" w:rsidRPr="00CF70CF">
        <w:rPr>
          <w:rFonts w:ascii="Times New Roman" w:hAnsi="Times New Roman" w:cs="Times New Roman"/>
          <w:i/>
          <w:iCs/>
        </w:rPr>
        <w:t xml:space="preserve"> </w:t>
      </w:r>
      <w:r w:rsidRPr="00CF70CF">
        <w:rPr>
          <w:rFonts w:ascii="Times New Roman" w:hAnsi="Times New Roman" w:cs="Times New Roman"/>
          <w:i/>
          <w:iCs/>
        </w:rPr>
        <w:t>gdy</w:t>
      </w:r>
      <w:r w:rsidR="006E0DAA" w:rsidRPr="00CF70CF">
        <w:rPr>
          <w:rFonts w:ascii="Times New Roman" w:hAnsi="Times New Roman" w:cs="Times New Roman"/>
          <w:i/>
          <w:iCs/>
        </w:rPr>
        <w:t xml:space="preserve"> </w:t>
      </w:r>
      <w:r w:rsidRPr="00CF70CF">
        <w:rPr>
          <w:rFonts w:ascii="Times New Roman" w:hAnsi="Times New Roman" w:cs="Times New Roman"/>
          <w:i/>
          <w:iCs/>
        </w:rPr>
        <w:t>wykonawca</w:t>
      </w:r>
      <w:r w:rsidR="006E0DAA" w:rsidRPr="00CF70CF">
        <w:rPr>
          <w:rFonts w:ascii="Times New Roman" w:hAnsi="Times New Roman" w:cs="Times New Roman"/>
          <w:i/>
          <w:iCs/>
        </w:rPr>
        <w:t xml:space="preserve"> </w:t>
      </w:r>
      <w:r w:rsidRPr="00CF70CF">
        <w:rPr>
          <w:rFonts w:ascii="Times New Roman" w:hAnsi="Times New Roman" w:cs="Times New Roman"/>
          <w:i/>
          <w:iCs/>
        </w:rPr>
        <w:t>nie</w:t>
      </w:r>
      <w:r w:rsidR="006E0DAA" w:rsidRPr="00CF70CF">
        <w:rPr>
          <w:rFonts w:ascii="Times New Roman" w:hAnsi="Times New Roman" w:cs="Times New Roman"/>
          <w:i/>
          <w:iCs/>
        </w:rPr>
        <w:t xml:space="preserve"> </w:t>
      </w:r>
      <w:r w:rsidRPr="00CF70CF">
        <w:rPr>
          <w:rFonts w:ascii="Times New Roman" w:hAnsi="Times New Roman" w:cs="Times New Roman"/>
          <w:i/>
          <w:iCs/>
        </w:rPr>
        <w:t>przekazuje</w:t>
      </w:r>
      <w:r w:rsidR="006E0DAA" w:rsidRPr="00CF70CF">
        <w:rPr>
          <w:rFonts w:ascii="Times New Roman" w:hAnsi="Times New Roman" w:cs="Times New Roman"/>
          <w:i/>
          <w:iCs/>
        </w:rPr>
        <w:t xml:space="preserve"> </w:t>
      </w:r>
      <w:r w:rsidRPr="00CF70CF">
        <w:rPr>
          <w:rFonts w:ascii="Times New Roman" w:hAnsi="Times New Roman" w:cs="Times New Roman"/>
          <w:i/>
          <w:iCs/>
        </w:rPr>
        <w:t>danych</w:t>
      </w:r>
      <w:r w:rsidR="006E0DAA" w:rsidRPr="00CF70CF">
        <w:rPr>
          <w:rFonts w:ascii="Times New Roman" w:hAnsi="Times New Roman" w:cs="Times New Roman"/>
          <w:i/>
          <w:iCs/>
        </w:rPr>
        <w:t xml:space="preserve"> </w:t>
      </w:r>
      <w:r w:rsidRPr="00CF70CF">
        <w:rPr>
          <w:rFonts w:ascii="Times New Roman" w:hAnsi="Times New Roman" w:cs="Times New Roman"/>
          <w:i/>
          <w:iCs/>
        </w:rPr>
        <w:t>osobowych</w:t>
      </w:r>
      <w:r w:rsidR="006E0DAA" w:rsidRPr="00CF70CF">
        <w:rPr>
          <w:rFonts w:ascii="Times New Roman" w:hAnsi="Times New Roman" w:cs="Times New Roman"/>
          <w:i/>
          <w:iCs/>
        </w:rPr>
        <w:t xml:space="preserve"> </w:t>
      </w:r>
      <w:r w:rsidRPr="00CF70CF">
        <w:rPr>
          <w:rFonts w:ascii="Times New Roman" w:hAnsi="Times New Roman" w:cs="Times New Roman"/>
          <w:i/>
          <w:iCs/>
        </w:rPr>
        <w:t>innych</w:t>
      </w:r>
      <w:r w:rsidR="006E0DAA" w:rsidRPr="00CF70CF">
        <w:rPr>
          <w:rFonts w:ascii="Times New Roman" w:hAnsi="Times New Roman" w:cs="Times New Roman"/>
          <w:i/>
          <w:iCs/>
        </w:rPr>
        <w:t xml:space="preserve"> </w:t>
      </w:r>
      <w:r w:rsidRPr="00CF70CF">
        <w:rPr>
          <w:rFonts w:ascii="Times New Roman" w:hAnsi="Times New Roman" w:cs="Times New Roman"/>
          <w:i/>
          <w:iCs/>
        </w:rPr>
        <w:t>niż</w:t>
      </w:r>
      <w:r w:rsidR="006E0DAA" w:rsidRPr="00CF70CF">
        <w:rPr>
          <w:rFonts w:ascii="Times New Roman" w:hAnsi="Times New Roman" w:cs="Times New Roman"/>
          <w:i/>
          <w:iCs/>
        </w:rPr>
        <w:t xml:space="preserve"> </w:t>
      </w:r>
      <w:r w:rsidRPr="00CF70CF">
        <w:rPr>
          <w:rFonts w:ascii="Times New Roman" w:hAnsi="Times New Roman" w:cs="Times New Roman"/>
          <w:i/>
          <w:iCs/>
        </w:rPr>
        <w:t>bezpośrednio</w:t>
      </w:r>
      <w:r w:rsidR="006E0DAA" w:rsidRPr="00CF70CF">
        <w:rPr>
          <w:rFonts w:ascii="Times New Roman" w:hAnsi="Times New Roman" w:cs="Times New Roman"/>
          <w:i/>
          <w:iCs/>
        </w:rPr>
        <w:t xml:space="preserve"> </w:t>
      </w:r>
      <w:r w:rsidRPr="00CF70CF">
        <w:rPr>
          <w:rFonts w:ascii="Times New Roman" w:hAnsi="Times New Roman" w:cs="Times New Roman"/>
          <w:i/>
          <w:iCs/>
        </w:rPr>
        <w:t>jego</w:t>
      </w:r>
      <w:r w:rsidR="006E0DAA" w:rsidRPr="00CF70CF">
        <w:rPr>
          <w:rFonts w:ascii="Times New Roman" w:hAnsi="Times New Roman" w:cs="Times New Roman"/>
          <w:i/>
          <w:iCs/>
        </w:rPr>
        <w:t xml:space="preserve"> </w:t>
      </w:r>
      <w:r w:rsidRPr="00CF70CF">
        <w:rPr>
          <w:rFonts w:ascii="Times New Roman" w:hAnsi="Times New Roman" w:cs="Times New Roman"/>
          <w:i/>
          <w:iCs/>
        </w:rPr>
        <w:t>dotyczących</w:t>
      </w:r>
      <w:r w:rsidR="006E0DAA" w:rsidRPr="00CF70CF">
        <w:rPr>
          <w:rFonts w:ascii="Times New Roman" w:hAnsi="Times New Roman" w:cs="Times New Roman"/>
          <w:i/>
          <w:iCs/>
        </w:rPr>
        <w:t xml:space="preserve"> </w:t>
      </w:r>
      <w:r w:rsidRPr="00CF70CF">
        <w:rPr>
          <w:rFonts w:ascii="Times New Roman" w:hAnsi="Times New Roman" w:cs="Times New Roman"/>
          <w:i/>
          <w:iCs/>
        </w:rPr>
        <w:t>lub</w:t>
      </w:r>
      <w:r w:rsidR="006E0DAA" w:rsidRPr="00CF70CF">
        <w:rPr>
          <w:rFonts w:ascii="Times New Roman" w:hAnsi="Times New Roman" w:cs="Times New Roman"/>
          <w:i/>
          <w:iCs/>
        </w:rPr>
        <w:t xml:space="preserve"> </w:t>
      </w:r>
      <w:r w:rsidRPr="00CF70CF">
        <w:rPr>
          <w:rFonts w:ascii="Times New Roman" w:hAnsi="Times New Roman" w:cs="Times New Roman"/>
          <w:i/>
          <w:iCs/>
        </w:rPr>
        <w:t>zachodzi</w:t>
      </w:r>
      <w:r w:rsidR="006E0DAA" w:rsidRPr="00CF70CF">
        <w:rPr>
          <w:rFonts w:ascii="Times New Roman" w:hAnsi="Times New Roman" w:cs="Times New Roman"/>
          <w:i/>
          <w:iCs/>
        </w:rPr>
        <w:t xml:space="preserve"> </w:t>
      </w:r>
      <w:r w:rsidRPr="00CF70CF">
        <w:rPr>
          <w:rFonts w:ascii="Times New Roman" w:hAnsi="Times New Roman" w:cs="Times New Roman"/>
          <w:i/>
          <w:iCs/>
        </w:rPr>
        <w:t>wyłączenie</w:t>
      </w:r>
      <w:r w:rsidR="006E0DAA" w:rsidRPr="00CF70CF">
        <w:rPr>
          <w:rFonts w:ascii="Times New Roman" w:hAnsi="Times New Roman" w:cs="Times New Roman"/>
          <w:i/>
          <w:iCs/>
        </w:rPr>
        <w:t xml:space="preserve"> </w:t>
      </w:r>
      <w:r w:rsidRPr="00CF70CF">
        <w:rPr>
          <w:rFonts w:ascii="Times New Roman" w:hAnsi="Times New Roman" w:cs="Times New Roman"/>
          <w:i/>
          <w:iCs/>
        </w:rPr>
        <w:t>stosowania</w:t>
      </w:r>
      <w:r w:rsidR="006E0DAA" w:rsidRPr="00CF70CF">
        <w:rPr>
          <w:rFonts w:ascii="Times New Roman" w:hAnsi="Times New Roman" w:cs="Times New Roman"/>
          <w:i/>
          <w:iCs/>
        </w:rPr>
        <w:t xml:space="preserve"> </w:t>
      </w:r>
      <w:r w:rsidRPr="00CF70CF">
        <w:rPr>
          <w:rFonts w:ascii="Times New Roman" w:hAnsi="Times New Roman" w:cs="Times New Roman"/>
          <w:i/>
          <w:iCs/>
        </w:rPr>
        <w:t>obowiązku</w:t>
      </w:r>
      <w:r w:rsidR="006E0DAA" w:rsidRPr="00CF70CF">
        <w:rPr>
          <w:rFonts w:ascii="Times New Roman" w:hAnsi="Times New Roman" w:cs="Times New Roman"/>
          <w:i/>
          <w:iCs/>
        </w:rPr>
        <w:t xml:space="preserve"> </w:t>
      </w:r>
      <w:r w:rsidRPr="00CF70CF">
        <w:rPr>
          <w:rFonts w:ascii="Times New Roman" w:hAnsi="Times New Roman" w:cs="Times New Roman"/>
          <w:i/>
          <w:iCs/>
        </w:rPr>
        <w:t>informacyjnego,</w:t>
      </w:r>
      <w:r w:rsidR="006E0DAA" w:rsidRPr="00CF70CF">
        <w:rPr>
          <w:rFonts w:ascii="Times New Roman" w:hAnsi="Times New Roman" w:cs="Times New Roman"/>
          <w:i/>
          <w:iCs/>
        </w:rPr>
        <w:t xml:space="preserve"> </w:t>
      </w:r>
      <w:r w:rsidRPr="00CF70CF">
        <w:rPr>
          <w:rFonts w:ascii="Times New Roman" w:hAnsi="Times New Roman" w:cs="Times New Roman"/>
          <w:i/>
          <w:iCs/>
        </w:rPr>
        <w:t>stosownie</w:t>
      </w:r>
      <w:r w:rsidR="006E0DAA" w:rsidRPr="00CF70CF">
        <w:rPr>
          <w:rFonts w:ascii="Times New Roman" w:hAnsi="Times New Roman" w:cs="Times New Roman"/>
          <w:i/>
          <w:iCs/>
        </w:rPr>
        <w:t xml:space="preserve"> </w:t>
      </w:r>
      <w:r w:rsidRPr="00CF70CF">
        <w:rPr>
          <w:rFonts w:ascii="Times New Roman" w:hAnsi="Times New Roman" w:cs="Times New Roman"/>
          <w:i/>
          <w:iCs/>
        </w:rPr>
        <w:t>do</w:t>
      </w:r>
      <w:r w:rsidR="006E0DAA" w:rsidRPr="00CF70CF">
        <w:rPr>
          <w:rFonts w:ascii="Times New Roman" w:hAnsi="Times New Roman" w:cs="Times New Roman"/>
          <w:i/>
          <w:iCs/>
        </w:rPr>
        <w:t xml:space="preserve"> </w:t>
      </w:r>
      <w:r w:rsidRPr="00CF70CF">
        <w:rPr>
          <w:rFonts w:ascii="Times New Roman" w:hAnsi="Times New Roman" w:cs="Times New Roman"/>
          <w:i/>
          <w:iCs/>
        </w:rPr>
        <w:t>art.</w:t>
      </w:r>
      <w:r w:rsidR="006E0DAA" w:rsidRPr="00CF70CF">
        <w:rPr>
          <w:rFonts w:ascii="Times New Roman" w:hAnsi="Times New Roman" w:cs="Times New Roman"/>
          <w:i/>
          <w:iCs/>
        </w:rPr>
        <w:t xml:space="preserve"> </w:t>
      </w:r>
      <w:r w:rsidRPr="00CF70CF">
        <w:rPr>
          <w:rFonts w:ascii="Times New Roman" w:hAnsi="Times New Roman" w:cs="Times New Roman"/>
          <w:i/>
          <w:iCs/>
        </w:rPr>
        <w:t>13</w:t>
      </w:r>
      <w:r w:rsidR="006E0DAA" w:rsidRPr="00CF70CF">
        <w:rPr>
          <w:rFonts w:ascii="Times New Roman" w:hAnsi="Times New Roman" w:cs="Times New Roman"/>
          <w:i/>
          <w:iCs/>
        </w:rPr>
        <w:t xml:space="preserve"> </w:t>
      </w:r>
      <w:r w:rsidRPr="00CF70CF">
        <w:rPr>
          <w:rFonts w:ascii="Times New Roman" w:hAnsi="Times New Roman" w:cs="Times New Roman"/>
          <w:i/>
          <w:iCs/>
        </w:rPr>
        <w:t>ust.</w:t>
      </w:r>
      <w:r w:rsidR="006E0DAA" w:rsidRPr="00CF70CF">
        <w:rPr>
          <w:rFonts w:ascii="Times New Roman" w:hAnsi="Times New Roman" w:cs="Times New Roman"/>
          <w:i/>
          <w:iCs/>
        </w:rPr>
        <w:t xml:space="preserve"> </w:t>
      </w:r>
      <w:r w:rsidRPr="00CF70CF">
        <w:rPr>
          <w:rFonts w:ascii="Times New Roman" w:hAnsi="Times New Roman" w:cs="Times New Roman"/>
          <w:i/>
          <w:iCs/>
        </w:rPr>
        <w:t>4</w:t>
      </w:r>
      <w:r w:rsidR="006E0DAA" w:rsidRPr="00CF70CF">
        <w:rPr>
          <w:rFonts w:ascii="Times New Roman" w:hAnsi="Times New Roman" w:cs="Times New Roman"/>
          <w:i/>
          <w:iCs/>
        </w:rPr>
        <w:t xml:space="preserve"> </w:t>
      </w:r>
      <w:r w:rsidRPr="00CF70CF">
        <w:rPr>
          <w:rFonts w:ascii="Times New Roman" w:hAnsi="Times New Roman" w:cs="Times New Roman"/>
          <w:i/>
          <w:iCs/>
        </w:rPr>
        <w:t>lub</w:t>
      </w:r>
      <w:r w:rsidR="006E0DAA" w:rsidRPr="00CF70CF">
        <w:rPr>
          <w:rFonts w:ascii="Times New Roman" w:hAnsi="Times New Roman" w:cs="Times New Roman"/>
          <w:i/>
          <w:iCs/>
        </w:rPr>
        <w:t xml:space="preserve"> </w:t>
      </w:r>
      <w:r w:rsidRPr="00CF70CF">
        <w:rPr>
          <w:rFonts w:ascii="Times New Roman" w:hAnsi="Times New Roman" w:cs="Times New Roman"/>
          <w:i/>
          <w:iCs/>
        </w:rPr>
        <w:t>art.</w:t>
      </w:r>
      <w:r w:rsidR="006E0DAA" w:rsidRPr="00CF70CF">
        <w:rPr>
          <w:rFonts w:ascii="Times New Roman" w:hAnsi="Times New Roman" w:cs="Times New Roman"/>
          <w:i/>
          <w:iCs/>
        </w:rPr>
        <w:t xml:space="preserve"> </w:t>
      </w:r>
      <w:r w:rsidRPr="00CF70CF">
        <w:rPr>
          <w:rFonts w:ascii="Times New Roman" w:hAnsi="Times New Roman" w:cs="Times New Roman"/>
          <w:i/>
          <w:iCs/>
        </w:rPr>
        <w:t>14</w:t>
      </w:r>
      <w:r w:rsidR="006E0DAA" w:rsidRPr="00CF70CF">
        <w:rPr>
          <w:rFonts w:ascii="Times New Roman" w:hAnsi="Times New Roman" w:cs="Times New Roman"/>
          <w:i/>
          <w:iCs/>
        </w:rPr>
        <w:t xml:space="preserve"> </w:t>
      </w:r>
      <w:r w:rsidRPr="00CF70CF">
        <w:rPr>
          <w:rFonts w:ascii="Times New Roman" w:hAnsi="Times New Roman" w:cs="Times New Roman"/>
          <w:i/>
          <w:iCs/>
        </w:rPr>
        <w:t>ust.</w:t>
      </w:r>
      <w:r w:rsidR="006E0DAA" w:rsidRPr="00CF70CF">
        <w:rPr>
          <w:rFonts w:ascii="Times New Roman" w:hAnsi="Times New Roman" w:cs="Times New Roman"/>
          <w:i/>
          <w:iCs/>
        </w:rPr>
        <w:t xml:space="preserve"> </w:t>
      </w:r>
      <w:r w:rsidRPr="00CF70CF">
        <w:rPr>
          <w:rFonts w:ascii="Times New Roman" w:hAnsi="Times New Roman" w:cs="Times New Roman"/>
          <w:i/>
          <w:iCs/>
        </w:rPr>
        <w:t>5</w:t>
      </w:r>
      <w:r w:rsidR="006E0DAA" w:rsidRPr="00CF70CF">
        <w:rPr>
          <w:rFonts w:ascii="Times New Roman" w:hAnsi="Times New Roman" w:cs="Times New Roman"/>
          <w:i/>
          <w:iCs/>
        </w:rPr>
        <w:t xml:space="preserve"> </w:t>
      </w:r>
      <w:r w:rsidRPr="00CF70CF">
        <w:rPr>
          <w:rFonts w:ascii="Times New Roman" w:hAnsi="Times New Roman" w:cs="Times New Roman"/>
          <w:i/>
          <w:iCs/>
        </w:rPr>
        <w:t>RODO</w:t>
      </w:r>
      <w:r w:rsidR="006E0DAA" w:rsidRPr="00CF70CF">
        <w:rPr>
          <w:rFonts w:ascii="Times New Roman" w:hAnsi="Times New Roman" w:cs="Times New Roman"/>
          <w:i/>
          <w:iCs/>
        </w:rPr>
        <w:t xml:space="preserve"> </w:t>
      </w:r>
      <w:r w:rsidRPr="00CF70CF">
        <w:rPr>
          <w:rFonts w:ascii="Times New Roman" w:hAnsi="Times New Roman" w:cs="Times New Roman"/>
          <w:i/>
          <w:iCs/>
        </w:rPr>
        <w:t>treści</w:t>
      </w:r>
      <w:r w:rsidR="006E0DAA" w:rsidRPr="00CF70CF">
        <w:rPr>
          <w:rFonts w:ascii="Times New Roman" w:hAnsi="Times New Roman" w:cs="Times New Roman"/>
          <w:i/>
          <w:iCs/>
        </w:rPr>
        <w:t xml:space="preserve"> </w:t>
      </w:r>
      <w:r w:rsidRPr="00CF70CF">
        <w:rPr>
          <w:rFonts w:ascii="Times New Roman" w:hAnsi="Times New Roman" w:cs="Times New Roman"/>
          <w:i/>
          <w:iCs/>
        </w:rPr>
        <w:t>oświadczenia</w:t>
      </w:r>
      <w:r w:rsidR="006E0DAA" w:rsidRPr="00CF70CF">
        <w:rPr>
          <w:rFonts w:ascii="Times New Roman" w:hAnsi="Times New Roman" w:cs="Times New Roman"/>
          <w:i/>
          <w:iCs/>
        </w:rPr>
        <w:t xml:space="preserve"> </w:t>
      </w:r>
      <w:r w:rsidRPr="00CF70CF">
        <w:rPr>
          <w:rFonts w:ascii="Times New Roman" w:hAnsi="Times New Roman" w:cs="Times New Roman"/>
          <w:i/>
          <w:iCs/>
        </w:rPr>
        <w:t>wykonawca</w:t>
      </w:r>
      <w:r w:rsidR="006E0DAA" w:rsidRPr="00CF70CF">
        <w:rPr>
          <w:rFonts w:ascii="Times New Roman" w:hAnsi="Times New Roman" w:cs="Times New Roman"/>
          <w:i/>
          <w:iCs/>
        </w:rPr>
        <w:t xml:space="preserve"> </w:t>
      </w:r>
      <w:r w:rsidRPr="00CF70CF">
        <w:rPr>
          <w:rFonts w:ascii="Times New Roman" w:hAnsi="Times New Roman" w:cs="Times New Roman"/>
          <w:i/>
          <w:iCs/>
        </w:rPr>
        <w:t>nie</w:t>
      </w:r>
      <w:r w:rsidR="006E0DAA" w:rsidRPr="00CF70CF">
        <w:rPr>
          <w:rFonts w:ascii="Times New Roman" w:hAnsi="Times New Roman" w:cs="Times New Roman"/>
          <w:i/>
          <w:iCs/>
        </w:rPr>
        <w:t xml:space="preserve"> </w:t>
      </w:r>
      <w:r w:rsidRPr="00CF70CF">
        <w:rPr>
          <w:rFonts w:ascii="Times New Roman" w:hAnsi="Times New Roman" w:cs="Times New Roman"/>
          <w:i/>
          <w:iCs/>
        </w:rPr>
        <w:t>składa</w:t>
      </w:r>
      <w:r w:rsidR="006E0DAA" w:rsidRPr="00CF70CF">
        <w:rPr>
          <w:rFonts w:ascii="Times New Roman" w:hAnsi="Times New Roman" w:cs="Times New Roman"/>
          <w:i/>
          <w:iCs/>
        </w:rPr>
        <w:t xml:space="preserve"> </w:t>
      </w:r>
      <w:r w:rsidRPr="00CF70CF">
        <w:rPr>
          <w:rFonts w:ascii="Times New Roman" w:hAnsi="Times New Roman" w:cs="Times New Roman"/>
          <w:i/>
          <w:iCs/>
        </w:rPr>
        <w:t>(usunięcie</w:t>
      </w:r>
      <w:r w:rsidR="006E0DAA" w:rsidRPr="00CF70CF">
        <w:rPr>
          <w:rFonts w:ascii="Times New Roman" w:hAnsi="Times New Roman" w:cs="Times New Roman"/>
          <w:i/>
          <w:iCs/>
        </w:rPr>
        <w:t xml:space="preserve"> </w:t>
      </w:r>
      <w:r w:rsidRPr="00CF70CF">
        <w:rPr>
          <w:rFonts w:ascii="Times New Roman" w:hAnsi="Times New Roman" w:cs="Times New Roman"/>
          <w:i/>
          <w:iCs/>
        </w:rPr>
        <w:t>treści</w:t>
      </w:r>
      <w:r w:rsidR="006E0DAA" w:rsidRPr="00CF70CF">
        <w:rPr>
          <w:rFonts w:ascii="Times New Roman" w:hAnsi="Times New Roman" w:cs="Times New Roman"/>
          <w:i/>
          <w:iCs/>
        </w:rPr>
        <w:t xml:space="preserve"> </w:t>
      </w:r>
      <w:r w:rsidRPr="00CF70CF">
        <w:rPr>
          <w:rFonts w:ascii="Times New Roman" w:hAnsi="Times New Roman" w:cs="Times New Roman"/>
          <w:i/>
          <w:iCs/>
        </w:rPr>
        <w:t>oświadczenia</w:t>
      </w:r>
      <w:r w:rsidR="006E0DAA" w:rsidRPr="00CF70CF">
        <w:rPr>
          <w:rFonts w:ascii="Times New Roman" w:hAnsi="Times New Roman" w:cs="Times New Roman"/>
          <w:i/>
          <w:iCs/>
        </w:rPr>
        <w:t xml:space="preserve"> </w:t>
      </w:r>
      <w:r w:rsidRPr="00CF70CF">
        <w:rPr>
          <w:rFonts w:ascii="Times New Roman" w:hAnsi="Times New Roman" w:cs="Times New Roman"/>
          <w:i/>
          <w:iCs/>
        </w:rPr>
        <w:t>np.</w:t>
      </w:r>
      <w:r w:rsidR="006E0DAA" w:rsidRPr="00CF70CF">
        <w:rPr>
          <w:rFonts w:ascii="Times New Roman" w:hAnsi="Times New Roman" w:cs="Times New Roman"/>
          <w:i/>
          <w:iCs/>
        </w:rPr>
        <w:t xml:space="preserve"> </w:t>
      </w:r>
      <w:r w:rsidRPr="00CF70CF">
        <w:rPr>
          <w:rFonts w:ascii="Times New Roman" w:hAnsi="Times New Roman" w:cs="Times New Roman"/>
          <w:i/>
          <w:iCs/>
        </w:rPr>
        <w:t>przez</w:t>
      </w:r>
      <w:r w:rsidR="006E0DAA" w:rsidRPr="00CF70CF">
        <w:rPr>
          <w:rFonts w:ascii="Times New Roman" w:hAnsi="Times New Roman" w:cs="Times New Roman"/>
          <w:i/>
          <w:iCs/>
        </w:rPr>
        <w:t xml:space="preserve"> </w:t>
      </w:r>
      <w:r w:rsidRPr="00CF70CF">
        <w:rPr>
          <w:rFonts w:ascii="Times New Roman" w:hAnsi="Times New Roman" w:cs="Times New Roman"/>
          <w:i/>
          <w:iCs/>
        </w:rPr>
        <w:t>jego</w:t>
      </w:r>
      <w:r w:rsidR="006E0DAA" w:rsidRPr="00CF70CF">
        <w:rPr>
          <w:rFonts w:ascii="Times New Roman" w:hAnsi="Times New Roman" w:cs="Times New Roman"/>
          <w:i/>
          <w:iCs/>
        </w:rPr>
        <w:t xml:space="preserve"> </w:t>
      </w:r>
      <w:r w:rsidRPr="00CF70CF">
        <w:rPr>
          <w:rFonts w:ascii="Times New Roman" w:hAnsi="Times New Roman" w:cs="Times New Roman"/>
          <w:i/>
          <w:iCs/>
        </w:rPr>
        <w:t>wykreślenie).</w:t>
      </w:r>
    </w:p>
    <w:p w14:paraId="6E28AD78" w14:textId="77777777" w:rsidR="00A509F6" w:rsidRPr="00CF70CF" w:rsidRDefault="00A509F6" w:rsidP="00885433">
      <w:pPr>
        <w:numPr>
          <w:ilvl w:val="2"/>
          <w:numId w:val="28"/>
        </w:numPr>
        <w:tabs>
          <w:tab w:val="clear" w:pos="1800"/>
          <w:tab w:val="num" w:pos="284"/>
        </w:tabs>
        <w:spacing w:after="0"/>
        <w:ind w:left="284" w:hanging="284"/>
        <w:jc w:val="both"/>
        <w:rPr>
          <w:rFonts w:ascii="Times New Roman" w:hAnsi="Times New Roman" w:cs="Times New Roman"/>
        </w:rPr>
      </w:pPr>
      <w:r w:rsidRPr="00CF70CF">
        <w:rPr>
          <w:rFonts w:ascii="Times New Roman" w:hAnsi="Times New Roman" w:cs="Times New Roman"/>
        </w:rPr>
        <w:t>Zgodnie z treścią art. 225 ust.2 ustawy PZP oraz treścią SWZ oświadczam, że wybór oferty</w:t>
      </w:r>
      <w:r w:rsidR="00340210" w:rsidRPr="00CF70CF">
        <w:rPr>
          <w:rFonts w:ascii="Times New Roman" w:hAnsi="Times New Roman" w:cs="Times New Roman"/>
        </w:rPr>
        <w:t xml:space="preserve"> będzie/nie będzie* prowadził do powstania u Zamawiającego obowiązku podatkowego zgodnie z przepisami o podatku od towarów i usług</w:t>
      </w:r>
      <w:r w:rsidRPr="00CF70CF">
        <w:rPr>
          <w:rFonts w:ascii="Times New Roman" w:hAnsi="Times New Roman" w:cs="Times New Roman"/>
        </w:rPr>
        <w:t>:</w:t>
      </w:r>
    </w:p>
    <w:p w14:paraId="2993D074" w14:textId="77777777" w:rsidR="00340210" w:rsidRPr="00B07BDD" w:rsidRDefault="00A509F6" w:rsidP="00885433">
      <w:pPr>
        <w:numPr>
          <w:ilvl w:val="2"/>
          <w:numId w:val="28"/>
        </w:numPr>
        <w:tabs>
          <w:tab w:val="clear" w:pos="1800"/>
          <w:tab w:val="num" w:pos="284"/>
        </w:tabs>
        <w:spacing w:after="0"/>
        <w:ind w:left="284" w:hanging="284"/>
        <w:jc w:val="both"/>
        <w:rPr>
          <w:rFonts w:ascii="Times New Roman" w:hAnsi="Times New Roman" w:cs="Times New Roman"/>
        </w:rPr>
      </w:pPr>
      <w:r w:rsidRPr="00CF70CF">
        <w:rPr>
          <w:rFonts w:ascii="Times New Roman" w:hAnsi="Times New Roman" w:cs="Times New Roman"/>
          <w:b/>
        </w:rPr>
        <w:t>Zastrzegam</w:t>
      </w:r>
      <w:r w:rsidRPr="00CF70CF">
        <w:rPr>
          <w:rFonts w:ascii="Times New Roman" w:hAnsi="Times New Roman" w:cs="Times New Roman"/>
        </w:rPr>
        <w:t xml:space="preserve">, że nie mogą być udostępniane </w:t>
      </w:r>
      <w:r w:rsidRPr="00CF70CF">
        <w:rPr>
          <w:rFonts w:ascii="Times New Roman" w:hAnsi="Times New Roman" w:cs="Times New Roman"/>
          <w:b/>
          <w:bCs/>
        </w:rPr>
        <w:t xml:space="preserve">znajdujące się w plikach ……………………………………** </w:t>
      </w:r>
      <w:r w:rsidRPr="00CF70CF">
        <w:rPr>
          <w:rFonts w:ascii="Times New Roman" w:hAnsi="Times New Roman" w:cs="Times New Roman"/>
        </w:rPr>
        <w:t xml:space="preserve">informacje stanowiące tajemnicę przedsiębiorstwa w rozumieniu przepisów o zwalczaniu nieuczciwej konkurencji (Dz. U. 2022 poz. 1233 ze zm.). </w:t>
      </w:r>
      <w:r w:rsidRPr="00CF70CF">
        <w:rPr>
          <w:rFonts w:ascii="Times New Roman" w:hAnsi="Times New Roman" w:cs="Times New Roman"/>
          <w:b/>
          <w:bCs/>
        </w:rPr>
        <w:t>Uzasadnienie, w którym wykazano, iż zastrzeżone informacje stanowią tajemnicę przedsiębiorstwa załączamy do oferty jako część jawną</w:t>
      </w:r>
      <w:r w:rsidRPr="00CF70CF">
        <w:rPr>
          <w:rFonts w:ascii="Times New Roman" w:hAnsi="Times New Roman" w:cs="Times New Roman"/>
        </w:rPr>
        <w:t xml:space="preserve">. </w:t>
      </w:r>
      <w:r w:rsidRPr="00CF70CF">
        <w:rPr>
          <w:rFonts w:ascii="Times New Roman" w:hAnsi="Times New Roman" w:cs="Times New Roman"/>
          <w:i/>
        </w:rPr>
        <w:t>Brak wypełnienia oznacza, że oferta nie zawiera tajemnicy przedsiębiorstwa</w:t>
      </w:r>
    </w:p>
    <w:p w14:paraId="26B0AF5C" w14:textId="77777777" w:rsidR="00B07BDD" w:rsidRPr="00CF70CF" w:rsidRDefault="00B07BDD" w:rsidP="00607ECF">
      <w:pPr>
        <w:spacing w:after="0"/>
        <w:ind w:left="284"/>
        <w:jc w:val="both"/>
        <w:rPr>
          <w:rFonts w:ascii="Times New Roman" w:hAnsi="Times New Roman" w:cs="Times New Roman"/>
        </w:rPr>
      </w:pPr>
    </w:p>
    <w:p w14:paraId="63441F42" w14:textId="77777777" w:rsidR="00340210" w:rsidRPr="00CF70CF" w:rsidRDefault="00340210" w:rsidP="00885433">
      <w:pPr>
        <w:numPr>
          <w:ilvl w:val="2"/>
          <w:numId w:val="28"/>
        </w:numPr>
        <w:tabs>
          <w:tab w:val="clear" w:pos="1800"/>
          <w:tab w:val="num" w:pos="284"/>
        </w:tabs>
        <w:spacing w:after="0"/>
        <w:ind w:left="284" w:hanging="284"/>
        <w:jc w:val="both"/>
        <w:rPr>
          <w:rFonts w:ascii="Times New Roman" w:hAnsi="Times New Roman" w:cs="Times New Roman"/>
        </w:rPr>
      </w:pPr>
      <w:r w:rsidRPr="00CF70CF">
        <w:rPr>
          <w:rFonts w:ascii="Times New Roman" w:eastAsia="Times New Roman" w:hAnsi="Times New Roman"/>
          <w:b/>
          <w:lang w:eastAsia="pl-PL"/>
        </w:rPr>
        <w:lastRenderedPageBreak/>
        <w:t>Oświadczam, że:</w:t>
      </w:r>
    </w:p>
    <w:p w14:paraId="477001B7" w14:textId="77777777" w:rsidR="00340210" w:rsidRPr="00CF70CF" w:rsidRDefault="00340210" w:rsidP="00885433">
      <w:pPr>
        <w:numPr>
          <w:ilvl w:val="0"/>
          <w:numId w:val="152"/>
        </w:numPr>
        <w:spacing w:after="0"/>
        <w:jc w:val="both"/>
        <w:rPr>
          <w:rFonts w:ascii="Times New Roman" w:hAnsi="Times New Roman" w:cs="Times New Roman"/>
        </w:rPr>
      </w:pPr>
      <w:r w:rsidRPr="00CF70CF">
        <w:rPr>
          <w:rFonts w:ascii="Times New Roman" w:hAnsi="Times New Roman" w:cs="Times New Roman"/>
        </w:rPr>
        <w:t>Nie prowadzę działalności gospodarczej oraz nie mam siedziby albo miejsca zamieszkania w państwie trzecim niebędącym stroną umów międzynarodowych, o których mowa w przepisach art. 16 b ustawy Prawo zamówień publicznych</w:t>
      </w:r>
    </w:p>
    <w:p w14:paraId="2EFEA20C" w14:textId="77777777" w:rsidR="00340210" w:rsidRPr="00CF70CF" w:rsidRDefault="00340210" w:rsidP="00885433">
      <w:pPr>
        <w:numPr>
          <w:ilvl w:val="0"/>
          <w:numId w:val="152"/>
        </w:numPr>
        <w:spacing w:after="0"/>
        <w:jc w:val="both"/>
        <w:rPr>
          <w:rFonts w:ascii="Times New Roman" w:hAnsi="Times New Roman" w:cs="Times New Roman"/>
        </w:rPr>
      </w:pPr>
      <w:r w:rsidRPr="00CF70CF">
        <w:rPr>
          <w:rFonts w:ascii="Times New Roman" w:hAnsi="Times New Roman" w:cs="Times New Roman"/>
        </w:rPr>
        <w:t>Nie ubiegam się o udzielenie zamówienia wspólnie z wykonawcami pochodzącymi z państw trzecich niebędących stronami umów międzynarodowych, o których mowa w przepisach art. 16 b ustawy Prawo zamówień publicznych</w:t>
      </w:r>
    </w:p>
    <w:p w14:paraId="799B74A8" w14:textId="77777777" w:rsidR="00340210" w:rsidRPr="00CF70CF" w:rsidRDefault="00340210" w:rsidP="00885433">
      <w:pPr>
        <w:numPr>
          <w:ilvl w:val="0"/>
          <w:numId w:val="152"/>
        </w:numPr>
        <w:spacing w:after="0"/>
        <w:jc w:val="both"/>
        <w:rPr>
          <w:rFonts w:ascii="Times New Roman" w:hAnsi="Times New Roman" w:cs="Times New Roman"/>
        </w:rPr>
      </w:pPr>
      <w:r w:rsidRPr="00CF70CF">
        <w:rPr>
          <w:rFonts w:ascii="Times New Roman" w:hAnsi="Times New Roman" w:cs="Times New Roman"/>
        </w:rPr>
        <w:t>Nie polegam na zdolnościach lub sytuacji podmiotów udostępniających zasoby pochodzących z państw trzecich niebędących stronami umów międzynarodowych, o których mowa w przepisach art. 16 b ustawy Prawo zamówień publicznych</w:t>
      </w:r>
    </w:p>
    <w:p w14:paraId="5BD74A1D" w14:textId="77777777" w:rsidR="00340210" w:rsidRPr="00CF70CF" w:rsidRDefault="00340210" w:rsidP="00885433">
      <w:pPr>
        <w:numPr>
          <w:ilvl w:val="0"/>
          <w:numId w:val="152"/>
        </w:numPr>
        <w:spacing w:after="0"/>
        <w:jc w:val="both"/>
        <w:rPr>
          <w:rFonts w:ascii="Times New Roman" w:hAnsi="Times New Roman" w:cs="Times New Roman"/>
        </w:rPr>
      </w:pPr>
      <w:r w:rsidRPr="00CF70CF">
        <w:rPr>
          <w:rFonts w:ascii="Times New Roman" w:hAnsi="Times New Roman" w:cs="Times New Roman"/>
        </w:rPr>
        <w:t>Nie powierzę wykonanie części zamówienia podwykonawcom pochodzącym z państw trzecich niebędących stronami umów międzynarodowych, o których mowa w przepisach art. 16 b ustawy Prawo zamówień publicznych</w:t>
      </w:r>
    </w:p>
    <w:p w14:paraId="6D4328C1" w14:textId="77777777" w:rsidR="00340210" w:rsidRPr="00CF70CF" w:rsidRDefault="00340210" w:rsidP="00885433">
      <w:pPr>
        <w:numPr>
          <w:ilvl w:val="0"/>
          <w:numId w:val="152"/>
        </w:numPr>
        <w:spacing w:after="0"/>
        <w:jc w:val="both"/>
        <w:rPr>
          <w:rFonts w:ascii="Times New Roman" w:hAnsi="Times New Roman" w:cs="Times New Roman"/>
        </w:rPr>
      </w:pPr>
      <w:r w:rsidRPr="00CF70CF">
        <w:rPr>
          <w:rFonts w:ascii="Times New Roman" w:hAnsi="Times New Roman" w:cs="Times New Roman"/>
        </w:rPr>
        <w:t>Podwykonawcy, którym powierzę wykonanie części zamówienia, nie powierzą wykonanie części zamówienia dalszym podwykonawcom pochodzącym z państw trzecich niebędących stronami umów międzynarodowych, o których mowa w przepisach art. 16 b ustawy Prawo zamówień publicznych.</w:t>
      </w:r>
    </w:p>
    <w:p w14:paraId="447F555F" w14:textId="77777777" w:rsidR="00137968" w:rsidRPr="00CF70CF" w:rsidRDefault="00137968" w:rsidP="00885433">
      <w:pPr>
        <w:numPr>
          <w:ilvl w:val="2"/>
          <w:numId w:val="28"/>
        </w:numPr>
        <w:tabs>
          <w:tab w:val="clear" w:pos="1800"/>
          <w:tab w:val="num" w:pos="284"/>
        </w:tabs>
        <w:spacing w:after="0"/>
        <w:ind w:left="284" w:hanging="284"/>
        <w:jc w:val="both"/>
        <w:rPr>
          <w:rFonts w:ascii="Times New Roman" w:hAnsi="Times New Roman" w:cs="Times New Roman"/>
        </w:rPr>
      </w:pPr>
      <w:r w:rsidRPr="00CF70CF">
        <w:rPr>
          <w:rFonts w:ascii="Times New Roman" w:eastAsia="Times New Roman" w:hAnsi="Times New Roman"/>
          <w:b/>
          <w:lang w:eastAsia="pl-PL"/>
        </w:rPr>
        <w:t>Oświadczam,</w:t>
      </w:r>
      <w:r w:rsidR="006E0DAA" w:rsidRPr="00CF70CF">
        <w:rPr>
          <w:rFonts w:ascii="Times New Roman" w:eastAsia="Times New Roman" w:hAnsi="Times New Roman"/>
          <w:b/>
          <w:lang w:eastAsia="pl-PL"/>
        </w:rPr>
        <w:t xml:space="preserve"> </w:t>
      </w:r>
      <w:r w:rsidRPr="00CF70CF">
        <w:rPr>
          <w:rFonts w:ascii="Times New Roman" w:eastAsia="Times New Roman" w:hAnsi="Times New Roman"/>
          <w:b/>
          <w:lang w:eastAsia="pl-PL"/>
        </w:rPr>
        <w:t>że</w:t>
      </w:r>
      <w:r w:rsidR="006E0DAA" w:rsidRPr="00CF70CF">
        <w:rPr>
          <w:rFonts w:ascii="Times New Roman" w:eastAsia="Times New Roman" w:hAnsi="Times New Roman"/>
          <w:lang w:eastAsia="pl-PL"/>
        </w:rPr>
        <w:t xml:space="preserve"> </w:t>
      </w:r>
      <w:r w:rsidRPr="00CF70CF">
        <w:rPr>
          <w:rFonts w:ascii="Times New Roman" w:eastAsia="Times New Roman" w:hAnsi="Times New Roman"/>
          <w:lang w:eastAsia="pl-PL"/>
        </w:rPr>
        <w:t>nie</w:t>
      </w:r>
      <w:r w:rsidR="006E0DAA" w:rsidRPr="00CF70CF">
        <w:rPr>
          <w:rFonts w:ascii="Times New Roman" w:eastAsia="Times New Roman" w:hAnsi="Times New Roman"/>
          <w:lang w:eastAsia="pl-PL"/>
        </w:rPr>
        <w:t xml:space="preserve"> </w:t>
      </w:r>
      <w:r w:rsidRPr="00CF70CF">
        <w:rPr>
          <w:rFonts w:ascii="Times New Roman" w:eastAsia="Times New Roman" w:hAnsi="Times New Roman"/>
          <w:lang w:eastAsia="pl-PL"/>
        </w:rPr>
        <w:t>podlegam</w:t>
      </w:r>
      <w:r w:rsidR="006E0DAA" w:rsidRPr="00CF70CF">
        <w:rPr>
          <w:rFonts w:ascii="Times New Roman" w:eastAsia="Times New Roman" w:hAnsi="Times New Roman"/>
          <w:lang w:eastAsia="pl-PL"/>
        </w:rPr>
        <w:t xml:space="preserve"> </w:t>
      </w:r>
      <w:r w:rsidRPr="00CF70CF">
        <w:rPr>
          <w:rFonts w:ascii="Times New Roman" w:eastAsia="Times New Roman" w:hAnsi="Times New Roman"/>
          <w:lang w:eastAsia="pl-PL"/>
        </w:rPr>
        <w:t>wykluczeniu</w:t>
      </w:r>
      <w:r w:rsidR="006E0DAA" w:rsidRPr="00CF70CF">
        <w:rPr>
          <w:rFonts w:ascii="Times New Roman" w:hAnsi="Times New Roman" w:cs="Times New Roman"/>
        </w:rPr>
        <w:t xml:space="preserve"> </w:t>
      </w:r>
      <w:r w:rsidRPr="00CF70CF">
        <w:rPr>
          <w:rFonts w:ascii="Times New Roman" w:hAnsi="Times New Roman" w:cs="Times New Roman"/>
        </w:rPr>
        <w:t>na</w:t>
      </w:r>
      <w:r w:rsidR="006E0DAA" w:rsidRPr="00CF70CF">
        <w:rPr>
          <w:rFonts w:ascii="Times New Roman" w:hAnsi="Times New Roman" w:cs="Times New Roman"/>
        </w:rPr>
        <w:t xml:space="preserve"> </w:t>
      </w:r>
      <w:r w:rsidRPr="00CF70CF">
        <w:rPr>
          <w:rFonts w:ascii="Times New Roman" w:hAnsi="Times New Roman" w:cs="Times New Roman"/>
        </w:rPr>
        <w:t>podstawie</w:t>
      </w:r>
      <w:r w:rsidR="006E0DAA" w:rsidRPr="00CF70CF">
        <w:rPr>
          <w:rFonts w:ascii="Times New Roman" w:hAnsi="Times New Roman" w:cs="Times New Roman"/>
        </w:rPr>
        <w:t xml:space="preserve"> </w:t>
      </w:r>
      <w:r w:rsidRPr="00CF70CF">
        <w:rPr>
          <w:rFonts w:ascii="Times New Roman" w:hAnsi="Times New Roman" w:cs="Times New Roman"/>
        </w:rPr>
        <w:t>art.</w:t>
      </w:r>
      <w:r w:rsidR="006E0DAA" w:rsidRPr="00CF70CF">
        <w:rPr>
          <w:rFonts w:ascii="Times New Roman" w:hAnsi="Times New Roman" w:cs="Times New Roman"/>
        </w:rPr>
        <w:t xml:space="preserve"> </w:t>
      </w:r>
      <w:r w:rsidRPr="00CF70CF">
        <w:rPr>
          <w:rFonts w:ascii="Times New Roman" w:hAnsi="Times New Roman" w:cs="Times New Roman"/>
        </w:rPr>
        <w:t>7</w:t>
      </w:r>
      <w:r w:rsidR="006E0DAA" w:rsidRPr="00CF70CF">
        <w:rPr>
          <w:rFonts w:ascii="Times New Roman" w:hAnsi="Times New Roman" w:cs="Times New Roman"/>
        </w:rPr>
        <w:t xml:space="preserve"> </w:t>
      </w:r>
      <w:r w:rsidRPr="00CF70CF">
        <w:rPr>
          <w:rFonts w:ascii="Times New Roman" w:hAnsi="Times New Roman" w:cs="Times New Roman"/>
        </w:rPr>
        <w:t>ust.</w:t>
      </w:r>
      <w:r w:rsidR="006E0DAA" w:rsidRPr="00CF70CF">
        <w:rPr>
          <w:rFonts w:ascii="Times New Roman" w:hAnsi="Times New Roman" w:cs="Times New Roman"/>
        </w:rPr>
        <w:t xml:space="preserve"> </w:t>
      </w:r>
      <w:r w:rsidRPr="00CF70CF">
        <w:rPr>
          <w:rFonts w:ascii="Times New Roman" w:hAnsi="Times New Roman" w:cs="Times New Roman"/>
        </w:rPr>
        <w:t>1</w:t>
      </w:r>
      <w:r w:rsidR="006E0DAA" w:rsidRPr="00CF70CF">
        <w:rPr>
          <w:rFonts w:ascii="Times New Roman" w:hAnsi="Times New Roman" w:cs="Times New Roman"/>
        </w:rPr>
        <w:t xml:space="preserve"> </w:t>
      </w:r>
      <w:r w:rsidRPr="00CF70CF">
        <w:rPr>
          <w:rFonts w:ascii="Times New Roman" w:hAnsi="Times New Roman" w:cs="Times New Roman"/>
        </w:rPr>
        <w:t>ustawy</w:t>
      </w:r>
      <w:r w:rsidR="006E0DAA" w:rsidRPr="00CF70CF">
        <w:rPr>
          <w:rFonts w:ascii="Times New Roman" w:hAnsi="Times New Roman"/>
        </w:rPr>
        <w:t xml:space="preserve"> </w:t>
      </w:r>
      <w:r w:rsidRPr="00CF70CF">
        <w:rPr>
          <w:rFonts w:ascii="Times New Roman" w:hAnsi="Times New Roman" w:cs="Times New Roman"/>
        </w:rPr>
        <w:t>z</w:t>
      </w:r>
      <w:r w:rsidR="006E0DAA" w:rsidRPr="00CF70CF">
        <w:rPr>
          <w:rFonts w:ascii="Times New Roman" w:hAnsi="Times New Roman" w:cs="Times New Roman"/>
        </w:rPr>
        <w:t xml:space="preserve"> </w:t>
      </w:r>
      <w:r w:rsidRPr="00CF70CF">
        <w:rPr>
          <w:rFonts w:ascii="Times New Roman" w:hAnsi="Times New Roman" w:cs="Times New Roman"/>
        </w:rPr>
        <w:t>dnia</w:t>
      </w:r>
      <w:r w:rsidR="006E0DAA" w:rsidRPr="00CF70CF">
        <w:rPr>
          <w:rFonts w:ascii="Times New Roman" w:hAnsi="Times New Roman" w:cs="Times New Roman"/>
        </w:rPr>
        <w:t xml:space="preserve"> </w:t>
      </w:r>
      <w:r w:rsidRPr="00CF70CF">
        <w:rPr>
          <w:rFonts w:ascii="Times New Roman" w:hAnsi="Times New Roman" w:cs="Times New Roman"/>
        </w:rPr>
        <w:t>13</w:t>
      </w:r>
      <w:r w:rsidR="006E0DAA" w:rsidRPr="00CF70CF">
        <w:rPr>
          <w:rFonts w:ascii="Times New Roman" w:hAnsi="Times New Roman" w:cs="Times New Roman"/>
        </w:rPr>
        <w:t xml:space="preserve"> </w:t>
      </w:r>
      <w:r w:rsidRPr="00CF70CF">
        <w:rPr>
          <w:rFonts w:ascii="Times New Roman" w:hAnsi="Times New Roman" w:cs="Times New Roman"/>
        </w:rPr>
        <w:t>kwietnia</w:t>
      </w:r>
      <w:r w:rsidR="006E0DAA" w:rsidRPr="00CF70CF">
        <w:rPr>
          <w:rFonts w:ascii="Times New Roman" w:hAnsi="Times New Roman" w:cs="Times New Roman"/>
        </w:rPr>
        <w:t xml:space="preserve"> </w:t>
      </w:r>
      <w:r w:rsidRPr="00CF70CF">
        <w:rPr>
          <w:rFonts w:ascii="Times New Roman" w:hAnsi="Times New Roman" w:cs="Times New Roman"/>
        </w:rPr>
        <w:t>2022</w:t>
      </w:r>
      <w:r w:rsidR="006E0DAA" w:rsidRPr="00CF70CF">
        <w:rPr>
          <w:rFonts w:ascii="Times New Roman" w:hAnsi="Times New Roman" w:cs="Times New Roman"/>
        </w:rPr>
        <w:t xml:space="preserve"> </w:t>
      </w:r>
      <w:r w:rsidRPr="00CF70CF">
        <w:rPr>
          <w:rFonts w:ascii="Times New Roman" w:hAnsi="Times New Roman" w:cs="Times New Roman"/>
        </w:rPr>
        <w:t>r.</w:t>
      </w:r>
      <w:r w:rsidR="006E0DAA" w:rsidRPr="00CF70CF">
        <w:rPr>
          <w:rFonts w:ascii="Times New Roman" w:hAnsi="Times New Roman" w:cs="Times New Roman"/>
        </w:rPr>
        <w:t xml:space="preserve"> </w:t>
      </w:r>
      <w:r w:rsidR="009403F1" w:rsidRPr="00CF70CF">
        <w:rPr>
          <w:rFonts w:ascii="Times New Roman" w:hAnsi="Times New Roman" w:cs="Times New Roman"/>
        </w:rPr>
        <w:br/>
      </w:r>
      <w:r w:rsidRPr="00CF70CF">
        <w:rPr>
          <w:rFonts w:ascii="Times New Roman" w:hAnsi="Times New Roman" w:cs="Times New Roman"/>
        </w:rPr>
        <w:t>o</w:t>
      </w:r>
      <w:r w:rsidR="006E0DAA" w:rsidRPr="00CF70CF">
        <w:rPr>
          <w:rFonts w:ascii="Times New Roman" w:hAnsi="Times New Roman" w:cs="Times New Roman"/>
        </w:rPr>
        <w:t xml:space="preserve"> </w:t>
      </w:r>
      <w:r w:rsidRPr="00CF70CF">
        <w:rPr>
          <w:rFonts w:ascii="Times New Roman" w:hAnsi="Times New Roman" w:cs="Times New Roman"/>
        </w:rPr>
        <w:t>szczególnych</w:t>
      </w:r>
      <w:r w:rsidR="006E0DAA" w:rsidRPr="00CF70CF">
        <w:rPr>
          <w:rFonts w:ascii="Times New Roman" w:hAnsi="Times New Roman" w:cs="Times New Roman"/>
        </w:rPr>
        <w:t xml:space="preserve"> </w:t>
      </w:r>
      <w:r w:rsidRPr="00CF70CF">
        <w:rPr>
          <w:rFonts w:ascii="Times New Roman" w:hAnsi="Times New Roman" w:cs="Times New Roman"/>
        </w:rPr>
        <w:t>rozwiązaniach</w:t>
      </w:r>
      <w:r w:rsidR="006E0DAA" w:rsidRPr="00CF70CF">
        <w:rPr>
          <w:rFonts w:ascii="Times New Roman" w:hAnsi="Times New Roman" w:cs="Times New Roman"/>
        </w:rPr>
        <w:t xml:space="preserve"> </w:t>
      </w:r>
      <w:r w:rsidRPr="00CF70CF">
        <w:rPr>
          <w:rFonts w:ascii="Times New Roman" w:hAnsi="Times New Roman" w:cs="Times New Roman"/>
        </w:rPr>
        <w:t>w</w:t>
      </w:r>
      <w:r w:rsidR="006E0DAA" w:rsidRPr="00CF70CF">
        <w:rPr>
          <w:rFonts w:ascii="Times New Roman" w:hAnsi="Times New Roman" w:cs="Times New Roman"/>
        </w:rPr>
        <w:t xml:space="preserve"> </w:t>
      </w:r>
      <w:r w:rsidRPr="00CF70CF">
        <w:rPr>
          <w:rFonts w:ascii="Times New Roman" w:hAnsi="Times New Roman" w:cs="Times New Roman"/>
        </w:rPr>
        <w:t>zakresie</w:t>
      </w:r>
      <w:r w:rsidR="006E0DAA" w:rsidRPr="00CF70CF">
        <w:rPr>
          <w:rFonts w:ascii="Times New Roman" w:hAnsi="Times New Roman" w:cs="Times New Roman"/>
        </w:rPr>
        <w:t xml:space="preserve"> </w:t>
      </w:r>
      <w:r w:rsidRPr="00CF70CF">
        <w:rPr>
          <w:rFonts w:ascii="Times New Roman" w:hAnsi="Times New Roman" w:cs="Times New Roman"/>
        </w:rPr>
        <w:t>przeciwdziałania</w:t>
      </w:r>
      <w:r w:rsidR="006E0DAA" w:rsidRPr="00CF70CF">
        <w:rPr>
          <w:rFonts w:ascii="Times New Roman" w:hAnsi="Times New Roman" w:cs="Times New Roman"/>
        </w:rPr>
        <w:t xml:space="preserve"> </w:t>
      </w:r>
      <w:r w:rsidRPr="00CF70CF">
        <w:rPr>
          <w:rFonts w:ascii="Times New Roman" w:hAnsi="Times New Roman" w:cs="Times New Roman"/>
        </w:rPr>
        <w:t>wspieraniu</w:t>
      </w:r>
      <w:r w:rsidR="006E0DAA" w:rsidRPr="00CF70CF">
        <w:rPr>
          <w:rFonts w:ascii="Times New Roman" w:hAnsi="Times New Roman" w:cs="Times New Roman"/>
        </w:rPr>
        <w:t xml:space="preserve"> </w:t>
      </w:r>
      <w:r w:rsidRPr="00CF70CF">
        <w:rPr>
          <w:rFonts w:ascii="Times New Roman" w:hAnsi="Times New Roman" w:cs="Times New Roman"/>
        </w:rPr>
        <w:t>agresji</w:t>
      </w:r>
      <w:r w:rsidR="006E0DAA" w:rsidRPr="00CF70CF">
        <w:rPr>
          <w:rFonts w:ascii="Times New Roman" w:hAnsi="Times New Roman" w:cs="Times New Roman"/>
        </w:rPr>
        <w:t xml:space="preserve"> </w:t>
      </w:r>
      <w:r w:rsidRPr="00CF70CF">
        <w:rPr>
          <w:rFonts w:ascii="Times New Roman" w:hAnsi="Times New Roman" w:cs="Times New Roman"/>
        </w:rPr>
        <w:t>na</w:t>
      </w:r>
      <w:r w:rsidR="006E0DAA" w:rsidRPr="00CF70CF">
        <w:rPr>
          <w:rFonts w:ascii="Times New Roman" w:hAnsi="Times New Roman" w:cs="Times New Roman"/>
        </w:rPr>
        <w:t xml:space="preserve"> </w:t>
      </w:r>
      <w:r w:rsidRPr="00CF70CF">
        <w:rPr>
          <w:rFonts w:ascii="Times New Roman" w:hAnsi="Times New Roman" w:cs="Times New Roman"/>
        </w:rPr>
        <w:t>Ukrainę</w:t>
      </w:r>
      <w:r w:rsidR="006E0DAA" w:rsidRPr="00CF70CF">
        <w:rPr>
          <w:rFonts w:ascii="Times New Roman" w:hAnsi="Times New Roman" w:cs="Times New Roman"/>
        </w:rPr>
        <w:t xml:space="preserve"> </w:t>
      </w:r>
      <w:r w:rsidRPr="00CF70CF">
        <w:rPr>
          <w:rFonts w:ascii="Times New Roman" w:hAnsi="Times New Roman" w:cs="Times New Roman"/>
        </w:rPr>
        <w:t>oraz</w:t>
      </w:r>
      <w:r w:rsidR="006E0DAA" w:rsidRPr="00CF70CF">
        <w:rPr>
          <w:rFonts w:ascii="Times New Roman" w:hAnsi="Times New Roman" w:cs="Times New Roman"/>
        </w:rPr>
        <w:t xml:space="preserve"> </w:t>
      </w:r>
      <w:r w:rsidRPr="00CF70CF">
        <w:rPr>
          <w:rFonts w:ascii="Times New Roman" w:hAnsi="Times New Roman" w:cs="Times New Roman"/>
        </w:rPr>
        <w:t>służących</w:t>
      </w:r>
      <w:r w:rsidR="006E0DAA" w:rsidRPr="00CF70CF">
        <w:rPr>
          <w:rFonts w:ascii="Times New Roman" w:hAnsi="Times New Roman" w:cs="Times New Roman"/>
        </w:rPr>
        <w:t xml:space="preserve"> </w:t>
      </w:r>
      <w:r w:rsidRPr="00CF70CF">
        <w:rPr>
          <w:rFonts w:ascii="Times New Roman" w:hAnsi="Times New Roman" w:cs="Times New Roman"/>
        </w:rPr>
        <w:t>ochronie</w:t>
      </w:r>
      <w:r w:rsidR="006E0DAA" w:rsidRPr="00CF70CF">
        <w:rPr>
          <w:rFonts w:ascii="Times New Roman" w:hAnsi="Times New Roman" w:cs="Times New Roman"/>
        </w:rPr>
        <w:t xml:space="preserve"> </w:t>
      </w:r>
      <w:r w:rsidRPr="00CF70CF">
        <w:rPr>
          <w:rFonts w:ascii="Times New Roman" w:hAnsi="Times New Roman" w:cs="Times New Roman"/>
        </w:rPr>
        <w:t>bezpieczeństwa</w:t>
      </w:r>
      <w:r w:rsidR="006E0DAA" w:rsidRPr="00CF70CF">
        <w:rPr>
          <w:rFonts w:ascii="Times New Roman" w:hAnsi="Times New Roman" w:cs="Times New Roman"/>
        </w:rPr>
        <w:t xml:space="preserve"> </w:t>
      </w:r>
      <w:r w:rsidRPr="00CF70CF">
        <w:rPr>
          <w:rFonts w:ascii="Times New Roman" w:hAnsi="Times New Roman" w:cs="Times New Roman"/>
        </w:rPr>
        <w:t>narodowego.</w:t>
      </w:r>
      <w:r w:rsidR="006E0DAA" w:rsidRPr="00CF70CF">
        <w:rPr>
          <w:rFonts w:ascii="Times New Roman" w:hAnsi="Times New Roman" w:cs="Times New Roman"/>
        </w:rPr>
        <w:t xml:space="preserve"> </w:t>
      </w:r>
      <w:r w:rsidRPr="00CF70CF">
        <w:rPr>
          <w:rFonts w:ascii="Times New Roman" w:hAnsi="Times New Roman" w:cs="Times New Roman"/>
        </w:rPr>
        <w:t>Na</w:t>
      </w:r>
      <w:r w:rsidR="006E0DAA" w:rsidRPr="00CF70CF">
        <w:rPr>
          <w:rFonts w:ascii="Times New Roman" w:hAnsi="Times New Roman" w:cs="Times New Roman"/>
        </w:rPr>
        <w:t xml:space="preserve"> </w:t>
      </w:r>
      <w:r w:rsidRPr="00CF70CF">
        <w:rPr>
          <w:rFonts w:ascii="Times New Roman" w:hAnsi="Times New Roman" w:cs="Times New Roman"/>
        </w:rPr>
        <w:t>podstawie</w:t>
      </w:r>
      <w:r w:rsidR="006E0DAA" w:rsidRPr="00CF70CF">
        <w:rPr>
          <w:rFonts w:ascii="Times New Roman" w:hAnsi="Times New Roman" w:cs="Times New Roman"/>
        </w:rPr>
        <w:t xml:space="preserve"> </w:t>
      </w:r>
      <w:r w:rsidRPr="00CF70CF">
        <w:rPr>
          <w:rFonts w:ascii="Times New Roman" w:hAnsi="Times New Roman" w:cs="Times New Roman"/>
        </w:rPr>
        <w:t>art.</w:t>
      </w:r>
      <w:r w:rsidR="006E0DAA" w:rsidRPr="00CF70CF">
        <w:rPr>
          <w:rFonts w:ascii="Times New Roman" w:hAnsi="Times New Roman" w:cs="Times New Roman"/>
        </w:rPr>
        <w:t xml:space="preserve"> </w:t>
      </w:r>
      <w:r w:rsidRPr="00CF70CF">
        <w:rPr>
          <w:rFonts w:ascii="Times New Roman" w:hAnsi="Times New Roman" w:cs="Times New Roman"/>
        </w:rPr>
        <w:t>7</w:t>
      </w:r>
      <w:r w:rsidR="006E0DAA" w:rsidRPr="00CF70CF">
        <w:rPr>
          <w:rFonts w:ascii="Times New Roman" w:hAnsi="Times New Roman" w:cs="Times New Roman"/>
        </w:rPr>
        <w:t xml:space="preserve"> </w:t>
      </w:r>
      <w:r w:rsidRPr="00CF70CF">
        <w:rPr>
          <w:rFonts w:ascii="Times New Roman" w:hAnsi="Times New Roman" w:cs="Times New Roman"/>
        </w:rPr>
        <w:t>ust.</w:t>
      </w:r>
      <w:r w:rsidR="006E0DAA" w:rsidRPr="00CF70CF">
        <w:rPr>
          <w:rFonts w:ascii="Times New Roman" w:hAnsi="Times New Roman" w:cs="Times New Roman"/>
        </w:rPr>
        <w:t xml:space="preserve"> </w:t>
      </w:r>
      <w:r w:rsidRPr="00CF70CF">
        <w:rPr>
          <w:rFonts w:ascii="Times New Roman" w:hAnsi="Times New Roman" w:cs="Times New Roman"/>
        </w:rPr>
        <w:t>1</w:t>
      </w:r>
      <w:r w:rsidR="006E0DAA" w:rsidRPr="00CF70CF">
        <w:rPr>
          <w:rFonts w:ascii="Times New Roman" w:hAnsi="Times New Roman" w:cs="Times New Roman"/>
        </w:rPr>
        <w:t xml:space="preserve"> </w:t>
      </w:r>
      <w:r w:rsidRPr="00CF70CF">
        <w:rPr>
          <w:rFonts w:ascii="Times New Roman" w:hAnsi="Times New Roman" w:cs="Times New Roman"/>
        </w:rPr>
        <w:t>ustawy</w:t>
      </w:r>
      <w:r w:rsidR="006E0DAA" w:rsidRPr="00CF70CF">
        <w:rPr>
          <w:rFonts w:ascii="Times New Roman" w:hAnsi="Times New Roman" w:cs="Times New Roman"/>
        </w:rPr>
        <w:t xml:space="preserve"> </w:t>
      </w:r>
      <w:r w:rsidRPr="00CF70CF">
        <w:rPr>
          <w:rFonts w:ascii="Times New Roman" w:hAnsi="Times New Roman" w:cs="Times New Roman"/>
        </w:rPr>
        <w:t>z</w:t>
      </w:r>
      <w:r w:rsidR="006E0DAA" w:rsidRPr="00CF70CF">
        <w:rPr>
          <w:rFonts w:ascii="Times New Roman" w:hAnsi="Times New Roman" w:cs="Times New Roman"/>
        </w:rPr>
        <w:t xml:space="preserve"> </w:t>
      </w:r>
      <w:r w:rsidRPr="00CF70CF">
        <w:rPr>
          <w:rFonts w:ascii="Times New Roman" w:hAnsi="Times New Roman" w:cs="Times New Roman"/>
        </w:rPr>
        <w:t>postępowania</w:t>
      </w:r>
      <w:r w:rsidR="006E0DAA" w:rsidRPr="00CF70CF">
        <w:rPr>
          <w:rFonts w:ascii="Times New Roman" w:hAnsi="Times New Roman" w:cs="Times New Roman"/>
        </w:rPr>
        <w:t xml:space="preserve"> </w:t>
      </w:r>
      <w:r w:rsidRPr="00CF70CF">
        <w:rPr>
          <w:rFonts w:ascii="Times New Roman" w:hAnsi="Times New Roman" w:cs="Times New Roman"/>
        </w:rPr>
        <w:t>o</w:t>
      </w:r>
      <w:r w:rsidR="006E0DAA" w:rsidRPr="00CF70CF">
        <w:rPr>
          <w:rFonts w:ascii="Times New Roman" w:hAnsi="Times New Roman" w:cs="Times New Roman"/>
        </w:rPr>
        <w:t xml:space="preserve"> </w:t>
      </w:r>
      <w:r w:rsidRPr="00CF70CF">
        <w:rPr>
          <w:rFonts w:ascii="Times New Roman" w:hAnsi="Times New Roman" w:cs="Times New Roman"/>
        </w:rPr>
        <w:t>udzielenie</w:t>
      </w:r>
      <w:r w:rsidR="006E0DAA" w:rsidRPr="00CF70CF">
        <w:rPr>
          <w:rFonts w:ascii="Times New Roman" w:hAnsi="Times New Roman" w:cs="Times New Roman"/>
        </w:rPr>
        <w:t xml:space="preserve"> </w:t>
      </w:r>
      <w:r w:rsidRPr="00CF70CF">
        <w:rPr>
          <w:rFonts w:ascii="Times New Roman" w:hAnsi="Times New Roman" w:cs="Times New Roman"/>
        </w:rPr>
        <w:t>zamówienia</w:t>
      </w:r>
      <w:r w:rsidR="006E0DAA" w:rsidRPr="00CF70CF">
        <w:rPr>
          <w:rFonts w:ascii="Times New Roman" w:hAnsi="Times New Roman" w:cs="Times New Roman"/>
        </w:rPr>
        <w:t xml:space="preserve"> </w:t>
      </w:r>
      <w:r w:rsidRPr="00CF70CF">
        <w:rPr>
          <w:rFonts w:ascii="Times New Roman" w:hAnsi="Times New Roman" w:cs="Times New Roman"/>
        </w:rPr>
        <w:t>publicznego</w:t>
      </w:r>
      <w:r w:rsidR="006E0DAA" w:rsidRPr="00CF70CF">
        <w:rPr>
          <w:rFonts w:ascii="Times New Roman" w:hAnsi="Times New Roman" w:cs="Times New Roman"/>
        </w:rPr>
        <w:t xml:space="preserve"> </w:t>
      </w:r>
      <w:r w:rsidRPr="00CF70CF">
        <w:rPr>
          <w:rFonts w:ascii="Times New Roman" w:hAnsi="Times New Roman" w:cs="Times New Roman"/>
        </w:rPr>
        <w:t>lub</w:t>
      </w:r>
      <w:r w:rsidR="006E0DAA" w:rsidRPr="00CF70CF">
        <w:rPr>
          <w:rFonts w:ascii="Times New Roman" w:hAnsi="Times New Roman" w:cs="Times New Roman"/>
        </w:rPr>
        <w:t xml:space="preserve"> </w:t>
      </w:r>
      <w:r w:rsidRPr="00CF70CF">
        <w:rPr>
          <w:rFonts w:ascii="Times New Roman" w:hAnsi="Times New Roman" w:cs="Times New Roman"/>
        </w:rPr>
        <w:t>konkursu</w:t>
      </w:r>
      <w:r w:rsidR="006E0DAA" w:rsidRPr="00CF70CF">
        <w:rPr>
          <w:rFonts w:ascii="Times New Roman" w:hAnsi="Times New Roman" w:cs="Times New Roman"/>
        </w:rPr>
        <w:t xml:space="preserve"> </w:t>
      </w:r>
      <w:r w:rsidRPr="00CF70CF">
        <w:rPr>
          <w:rFonts w:ascii="Times New Roman" w:hAnsi="Times New Roman" w:cs="Times New Roman"/>
        </w:rPr>
        <w:t>prowadzonego</w:t>
      </w:r>
      <w:r w:rsidR="006E0DAA" w:rsidRPr="00CF70CF">
        <w:rPr>
          <w:rFonts w:ascii="Times New Roman" w:hAnsi="Times New Roman" w:cs="Times New Roman"/>
        </w:rPr>
        <w:t xml:space="preserve"> </w:t>
      </w:r>
      <w:r w:rsidRPr="00CF70CF">
        <w:rPr>
          <w:rFonts w:ascii="Times New Roman" w:hAnsi="Times New Roman" w:cs="Times New Roman"/>
        </w:rPr>
        <w:t>na</w:t>
      </w:r>
      <w:r w:rsidR="006E0DAA" w:rsidRPr="00CF70CF">
        <w:rPr>
          <w:rFonts w:ascii="Times New Roman" w:hAnsi="Times New Roman" w:cs="Times New Roman"/>
        </w:rPr>
        <w:t xml:space="preserve"> </w:t>
      </w:r>
      <w:r w:rsidRPr="00CF70CF">
        <w:rPr>
          <w:rFonts w:ascii="Times New Roman" w:hAnsi="Times New Roman" w:cs="Times New Roman"/>
        </w:rPr>
        <w:t>podstawie</w:t>
      </w:r>
      <w:r w:rsidR="006E0DAA" w:rsidRPr="00CF70CF">
        <w:rPr>
          <w:rFonts w:ascii="Times New Roman" w:hAnsi="Times New Roman" w:cs="Times New Roman"/>
        </w:rPr>
        <w:t xml:space="preserve"> </w:t>
      </w:r>
      <w:r w:rsidRPr="00CF70CF">
        <w:rPr>
          <w:rFonts w:ascii="Times New Roman" w:hAnsi="Times New Roman" w:cs="Times New Roman"/>
        </w:rPr>
        <w:t>ustawy</w:t>
      </w:r>
      <w:r w:rsidR="006E0DAA" w:rsidRPr="00CF70CF">
        <w:rPr>
          <w:rFonts w:ascii="Times New Roman" w:hAnsi="Times New Roman" w:cs="Times New Roman"/>
        </w:rPr>
        <w:t xml:space="preserve"> </w:t>
      </w:r>
      <w:proofErr w:type="spellStart"/>
      <w:r w:rsidRPr="00CF70CF">
        <w:rPr>
          <w:rFonts w:ascii="Times New Roman" w:hAnsi="Times New Roman" w:cs="Times New Roman"/>
        </w:rPr>
        <w:t>Pzp</w:t>
      </w:r>
      <w:proofErr w:type="spellEnd"/>
      <w:r w:rsidR="006E0DAA" w:rsidRPr="00CF70CF">
        <w:rPr>
          <w:rFonts w:ascii="Times New Roman" w:hAnsi="Times New Roman" w:cs="Times New Roman"/>
        </w:rPr>
        <w:t xml:space="preserve"> </w:t>
      </w:r>
      <w:r w:rsidRPr="00CF70CF">
        <w:rPr>
          <w:rFonts w:ascii="Times New Roman" w:hAnsi="Times New Roman" w:cs="Times New Roman"/>
        </w:rPr>
        <w:t>wyklucza</w:t>
      </w:r>
      <w:r w:rsidR="006E0DAA" w:rsidRPr="00CF70CF">
        <w:rPr>
          <w:rFonts w:ascii="Times New Roman" w:hAnsi="Times New Roman" w:cs="Times New Roman"/>
        </w:rPr>
        <w:t xml:space="preserve"> </w:t>
      </w:r>
      <w:r w:rsidRPr="00CF70CF">
        <w:rPr>
          <w:rFonts w:ascii="Times New Roman" w:hAnsi="Times New Roman" w:cs="Times New Roman"/>
        </w:rPr>
        <w:t>się:</w:t>
      </w:r>
    </w:p>
    <w:p w14:paraId="63FAEEA8" w14:textId="77777777" w:rsidR="00137968" w:rsidRPr="00CF70CF" w:rsidRDefault="00137968" w:rsidP="00885433">
      <w:pPr>
        <w:numPr>
          <w:ilvl w:val="0"/>
          <w:numId w:val="25"/>
        </w:numPr>
        <w:spacing w:after="0"/>
        <w:jc w:val="both"/>
        <w:rPr>
          <w:rFonts w:ascii="Times New Roman" w:hAnsi="Times New Roman" w:cs="Times New Roman"/>
        </w:rPr>
      </w:pPr>
      <w:r w:rsidRPr="00CF70CF">
        <w:rPr>
          <w:rFonts w:ascii="Times New Roman" w:hAnsi="Times New Roman" w:cs="Times New Roman"/>
        </w:rPr>
        <w:t>wykonawcę</w:t>
      </w:r>
      <w:r w:rsidR="006E0DAA" w:rsidRPr="00CF70CF">
        <w:rPr>
          <w:rFonts w:ascii="Times New Roman" w:hAnsi="Times New Roman" w:cs="Times New Roman"/>
        </w:rPr>
        <w:t xml:space="preserve"> </w:t>
      </w:r>
      <w:r w:rsidRPr="00CF70CF">
        <w:rPr>
          <w:rFonts w:ascii="Times New Roman" w:hAnsi="Times New Roman" w:cs="Times New Roman"/>
        </w:rPr>
        <w:t>oraz</w:t>
      </w:r>
      <w:r w:rsidR="006E0DAA" w:rsidRPr="00CF70CF">
        <w:rPr>
          <w:rFonts w:ascii="Times New Roman" w:hAnsi="Times New Roman" w:cs="Times New Roman"/>
        </w:rPr>
        <w:t xml:space="preserve"> </w:t>
      </w:r>
      <w:r w:rsidRPr="00CF70CF">
        <w:rPr>
          <w:rFonts w:ascii="Times New Roman" w:hAnsi="Times New Roman" w:cs="Times New Roman"/>
        </w:rPr>
        <w:t>uczestnika</w:t>
      </w:r>
      <w:r w:rsidR="006E0DAA" w:rsidRPr="00CF70CF">
        <w:rPr>
          <w:rFonts w:ascii="Times New Roman" w:hAnsi="Times New Roman" w:cs="Times New Roman"/>
        </w:rPr>
        <w:t xml:space="preserve"> </w:t>
      </w:r>
      <w:r w:rsidRPr="00CF70CF">
        <w:rPr>
          <w:rFonts w:ascii="Times New Roman" w:hAnsi="Times New Roman" w:cs="Times New Roman"/>
        </w:rPr>
        <w:t>konkursu</w:t>
      </w:r>
      <w:r w:rsidR="006E0DAA" w:rsidRPr="00CF70CF">
        <w:rPr>
          <w:rFonts w:ascii="Times New Roman" w:hAnsi="Times New Roman" w:cs="Times New Roman"/>
        </w:rPr>
        <w:t xml:space="preserve"> </w:t>
      </w:r>
      <w:r w:rsidRPr="00CF70CF">
        <w:rPr>
          <w:rFonts w:ascii="Times New Roman" w:hAnsi="Times New Roman" w:cs="Times New Roman"/>
        </w:rPr>
        <w:t>wymienionego</w:t>
      </w:r>
      <w:r w:rsidR="006E0DAA" w:rsidRPr="00CF70CF">
        <w:rPr>
          <w:rFonts w:ascii="Times New Roman" w:hAnsi="Times New Roman" w:cs="Times New Roman"/>
        </w:rPr>
        <w:t xml:space="preserve"> </w:t>
      </w:r>
      <w:r w:rsidRPr="00CF70CF">
        <w:rPr>
          <w:rFonts w:ascii="Times New Roman" w:hAnsi="Times New Roman" w:cs="Times New Roman"/>
        </w:rPr>
        <w:t>w</w:t>
      </w:r>
      <w:r w:rsidR="006E0DAA" w:rsidRPr="00CF70CF">
        <w:rPr>
          <w:rFonts w:ascii="Times New Roman" w:hAnsi="Times New Roman" w:cs="Times New Roman"/>
        </w:rPr>
        <w:t xml:space="preserve"> </w:t>
      </w:r>
      <w:r w:rsidRPr="00CF70CF">
        <w:rPr>
          <w:rFonts w:ascii="Times New Roman" w:hAnsi="Times New Roman" w:cs="Times New Roman"/>
        </w:rPr>
        <w:t>wykazach</w:t>
      </w:r>
      <w:r w:rsidR="006E0DAA" w:rsidRPr="00CF70CF">
        <w:rPr>
          <w:rFonts w:ascii="Times New Roman" w:hAnsi="Times New Roman" w:cs="Times New Roman"/>
        </w:rPr>
        <w:t xml:space="preserve"> </w:t>
      </w:r>
      <w:r w:rsidRPr="00CF70CF">
        <w:rPr>
          <w:rFonts w:ascii="Times New Roman" w:hAnsi="Times New Roman" w:cs="Times New Roman"/>
        </w:rPr>
        <w:t>określonych</w:t>
      </w:r>
      <w:r w:rsidR="006E0DAA" w:rsidRPr="00CF70CF">
        <w:rPr>
          <w:rFonts w:ascii="Times New Roman" w:hAnsi="Times New Roman" w:cs="Times New Roman"/>
        </w:rPr>
        <w:t xml:space="preserve"> </w:t>
      </w:r>
      <w:r w:rsidRPr="00CF70CF">
        <w:rPr>
          <w:rFonts w:ascii="Times New Roman" w:hAnsi="Times New Roman" w:cs="Times New Roman"/>
        </w:rPr>
        <w:t>w</w:t>
      </w:r>
      <w:r w:rsidR="006E0DAA" w:rsidRPr="00CF70CF">
        <w:rPr>
          <w:rFonts w:ascii="Times New Roman" w:hAnsi="Times New Roman" w:cs="Times New Roman"/>
        </w:rPr>
        <w:t xml:space="preserve"> </w:t>
      </w:r>
      <w:r w:rsidRPr="00CF70CF">
        <w:rPr>
          <w:rFonts w:ascii="Times New Roman" w:hAnsi="Times New Roman" w:cs="Times New Roman"/>
        </w:rPr>
        <w:t>rozporządzeniu</w:t>
      </w:r>
      <w:r w:rsidR="006E0DAA" w:rsidRPr="00CF70CF">
        <w:rPr>
          <w:rFonts w:ascii="Times New Roman" w:hAnsi="Times New Roman" w:cs="Times New Roman"/>
        </w:rPr>
        <w:t xml:space="preserve"> </w:t>
      </w:r>
      <w:r w:rsidRPr="00CF70CF">
        <w:rPr>
          <w:rFonts w:ascii="Times New Roman" w:hAnsi="Times New Roman" w:cs="Times New Roman"/>
        </w:rPr>
        <w:t>765/2006</w:t>
      </w:r>
      <w:r w:rsidR="006E0DAA" w:rsidRPr="00CF70CF">
        <w:rPr>
          <w:rFonts w:ascii="Times New Roman" w:hAnsi="Times New Roman" w:cs="Times New Roman"/>
        </w:rPr>
        <w:t xml:space="preserve"> </w:t>
      </w:r>
      <w:r w:rsidRPr="00CF70CF">
        <w:rPr>
          <w:rFonts w:ascii="Times New Roman" w:hAnsi="Times New Roman" w:cs="Times New Roman"/>
        </w:rPr>
        <w:t>i</w:t>
      </w:r>
      <w:r w:rsidR="006E0DAA" w:rsidRPr="00CF70CF">
        <w:rPr>
          <w:rFonts w:ascii="Times New Roman" w:hAnsi="Times New Roman" w:cs="Times New Roman"/>
        </w:rPr>
        <w:t xml:space="preserve"> </w:t>
      </w:r>
      <w:r w:rsidRPr="00CF70CF">
        <w:rPr>
          <w:rFonts w:ascii="Times New Roman" w:hAnsi="Times New Roman" w:cs="Times New Roman"/>
        </w:rPr>
        <w:t>rozporządzeniu</w:t>
      </w:r>
      <w:r w:rsidR="006E0DAA" w:rsidRPr="00CF70CF">
        <w:rPr>
          <w:rFonts w:ascii="Times New Roman" w:hAnsi="Times New Roman" w:cs="Times New Roman"/>
        </w:rPr>
        <w:t xml:space="preserve"> </w:t>
      </w:r>
      <w:r w:rsidRPr="00CF70CF">
        <w:rPr>
          <w:rFonts w:ascii="Times New Roman" w:hAnsi="Times New Roman" w:cs="Times New Roman"/>
        </w:rPr>
        <w:t>269/2014</w:t>
      </w:r>
      <w:r w:rsidR="006E0DAA" w:rsidRPr="00CF70CF">
        <w:rPr>
          <w:rFonts w:ascii="Times New Roman" w:hAnsi="Times New Roman" w:cs="Times New Roman"/>
        </w:rPr>
        <w:t xml:space="preserve"> </w:t>
      </w:r>
      <w:r w:rsidRPr="00CF70CF">
        <w:rPr>
          <w:rFonts w:ascii="Times New Roman" w:hAnsi="Times New Roman" w:cs="Times New Roman"/>
        </w:rPr>
        <w:t>albo</w:t>
      </w:r>
      <w:r w:rsidR="006E0DAA" w:rsidRPr="00CF70CF">
        <w:rPr>
          <w:rFonts w:ascii="Times New Roman" w:hAnsi="Times New Roman" w:cs="Times New Roman"/>
        </w:rPr>
        <w:t xml:space="preserve"> </w:t>
      </w:r>
      <w:r w:rsidRPr="00CF70CF">
        <w:rPr>
          <w:rFonts w:ascii="Times New Roman" w:hAnsi="Times New Roman" w:cs="Times New Roman"/>
        </w:rPr>
        <w:t>wpisanego</w:t>
      </w:r>
      <w:r w:rsidR="006E0DAA" w:rsidRPr="00CF70CF">
        <w:rPr>
          <w:rFonts w:ascii="Times New Roman" w:hAnsi="Times New Roman" w:cs="Times New Roman"/>
        </w:rPr>
        <w:t xml:space="preserve"> </w:t>
      </w:r>
      <w:r w:rsidRPr="00CF70CF">
        <w:rPr>
          <w:rFonts w:ascii="Times New Roman" w:hAnsi="Times New Roman" w:cs="Times New Roman"/>
        </w:rPr>
        <w:t>na</w:t>
      </w:r>
      <w:r w:rsidR="006E0DAA" w:rsidRPr="00CF70CF">
        <w:rPr>
          <w:rFonts w:ascii="Times New Roman" w:hAnsi="Times New Roman" w:cs="Times New Roman"/>
        </w:rPr>
        <w:t xml:space="preserve"> </w:t>
      </w:r>
      <w:r w:rsidRPr="00CF70CF">
        <w:rPr>
          <w:rFonts w:ascii="Times New Roman" w:hAnsi="Times New Roman" w:cs="Times New Roman"/>
        </w:rPr>
        <w:t>listę</w:t>
      </w:r>
      <w:r w:rsidR="006E0DAA" w:rsidRPr="00CF70CF">
        <w:rPr>
          <w:rFonts w:ascii="Times New Roman" w:hAnsi="Times New Roman" w:cs="Times New Roman"/>
        </w:rPr>
        <w:t xml:space="preserve"> </w:t>
      </w:r>
      <w:r w:rsidRPr="00CF70CF">
        <w:rPr>
          <w:rFonts w:ascii="Times New Roman" w:hAnsi="Times New Roman" w:cs="Times New Roman"/>
        </w:rPr>
        <w:t>na</w:t>
      </w:r>
      <w:r w:rsidR="006E0DAA" w:rsidRPr="00CF70CF">
        <w:rPr>
          <w:rFonts w:ascii="Times New Roman" w:hAnsi="Times New Roman" w:cs="Times New Roman"/>
        </w:rPr>
        <w:t xml:space="preserve"> </w:t>
      </w:r>
      <w:r w:rsidRPr="00CF70CF">
        <w:rPr>
          <w:rFonts w:ascii="Times New Roman" w:hAnsi="Times New Roman" w:cs="Times New Roman"/>
        </w:rPr>
        <w:t>podstawie</w:t>
      </w:r>
      <w:r w:rsidR="006E0DAA" w:rsidRPr="00CF70CF">
        <w:rPr>
          <w:rFonts w:ascii="Times New Roman" w:hAnsi="Times New Roman" w:cs="Times New Roman"/>
        </w:rPr>
        <w:t xml:space="preserve"> </w:t>
      </w:r>
      <w:r w:rsidRPr="00CF70CF">
        <w:rPr>
          <w:rFonts w:ascii="Times New Roman" w:hAnsi="Times New Roman" w:cs="Times New Roman"/>
        </w:rPr>
        <w:t>decyzji</w:t>
      </w:r>
      <w:r w:rsidR="006E0DAA" w:rsidRPr="00CF70CF">
        <w:rPr>
          <w:rFonts w:ascii="Times New Roman" w:hAnsi="Times New Roman" w:cs="Times New Roman"/>
        </w:rPr>
        <w:t xml:space="preserve"> </w:t>
      </w:r>
      <w:r w:rsidRPr="00CF70CF">
        <w:rPr>
          <w:rFonts w:ascii="Times New Roman" w:hAnsi="Times New Roman" w:cs="Times New Roman"/>
        </w:rPr>
        <w:t>w</w:t>
      </w:r>
      <w:r w:rsidR="006E0DAA" w:rsidRPr="00CF70CF">
        <w:rPr>
          <w:rFonts w:ascii="Times New Roman" w:hAnsi="Times New Roman" w:cs="Times New Roman"/>
        </w:rPr>
        <w:t xml:space="preserve"> </w:t>
      </w:r>
      <w:r w:rsidRPr="00CF70CF">
        <w:rPr>
          <w:rFonts w:ascii="Times New Roman" w:hAnsi="Times New Roman" w:cs="Times New Roman"/>
        </w:rPr>
        <w:t>sprawie</w:t>
      </w:r>
      <w:r w:rsidR="006E0DAA" w:rsidRPr="00CF70CF">
        <w:rPr>
          <w:rFonts w:ascii="Times New Roman" w:hAnsi="Times New Roman" w:cs="Times New Roman"/>
        </w:rPr>
        <w:t xml:space="preserve"> </w:t>
      </w:r>
      <w:r w:rsidRPr="00CF70CF">
        <w:rPr>
          <w:rFonts w:ascii="Times New Roman" w:hAnsi="Times New Roman" w:cs="Times New Roman"/>
        </w:rPr>
        <w:t>wpisu</w:t>
      </w:r>
      <w:r w:rsidR="006E0DAA" w:rsidRPr="00CF70CF">
        <w:rPr>
          <w:rFonts w:ascii="Times New Roman" w:hAnsi="Times New Roman" w:cs="Times New Roman"/>
        </w:rPr>
        <w:t xml:space="preserve"> </w:t>
      </w:r>
      <w:r w:rsidRPr="00CF70CF">
        <w:rPr>
          <w:rFonts w:ascii="Times New Roman" w:hAnsi="Times New Roman" w:cs="Times New Roman"/>
        </w:rPr>
        <w:t>na</w:t>
      </w:r>
      <w:r w:rsidR="006E0DAA" w:rsidRPr="00CF70CF">
        <w:rPr>
          <w:rFonts w:ascii="Times New Roman" w:hAnsi="Times New Roman" w:cs="Times New Roman"/>
        </w:rPr>
        <w:t xml:space="preserve"> </w:t>
      </w:r>
      <w:r w:rsidRPr="00CF70CF">
        <w:rPr>
          <w:rFonts w:ascii="Times New Roman" w:hAnsi="Times New Roman" w:cs="Times New Roman"/>
        </w:rPr>
        <w:t>listę</w:t>
      </w:r>
      <w:r w:rsidR="006E0DAA" w:rsidRPr="00CF70CF">
        <w:rPr>
          <w:rFonts w:ascii="Times New Roman" w:hAnsi="Times New Roman" w:cs="Times New Roman"/>
        </w:rPr>
        <w:t xml:space="preserve"> </w:t>
      </w:r>
      <w:r w:rsidRPr="00CF70CF">
        <w:rPr>
          <w:rFonts w:ascii="Times New Roman" w:hAnsi="Times New Roman" w:cs="Times New Roman"/>
        </w:rPr>
        <w:t>rozstrzygającej</w:t>
      </w:r>
      <w:r w:rsidR="006E0DAA" w:rsidRPr="00CF70CF">
        <w:rPr>
          <w:rFonts w:ascii="Times New Roman" w:hAnsi="Times New Roman" w:cs="Times New Roman"/>
        </w:rPr>
        <w:t xml:space="preserve"> </w:t>
      </w:r>
      <w:r w:rsidRPr="00CF70CF">
        <w:rPr>
          <w:rFonts w:ascii="Times New Roman" w:hAnsi="Times New Roman" w:cs="Times New Roman"/>
        </w:rPr>
        <w:t>o</w:t>
      </w:r>
      <w:r w:rsidR="006E0DAA" w:rsidRPr="00CF70CF">
        <w:rPr>
          <w:rFonts w:ascii="Times New Roman" w:hAnsi="Times New Roman" w:cs="Times New Roman"/>
        </w:rPr>
        <w:t xml:space="preserve"> </w:t>
      </w:r>
      <w:r w:rsidRPr="00CF70CF">
        <w:rPr>
          <w:rFonts w:ascii="Times New Roman" w:hAnsi="Times New Roman" w:cs="Times New Roman"/>
        </w:rPr>
        <w:t>zastosowaniu</w:t>
      </w:r>
      <w:r w:rsidR="006E0DAA" w:rsidRPr="00CF70CF">
        <w:rPr>
          <w:rFonts w:ascii="Times New Roman" w:hAnsi="Times New Roman" w:cs="Times New Roman"/>
        </w:rPr>
        <w:t xml:space="preserve"> </w:t>
      </w:r>
      <w:r w:rsidRPr="00CF70CF">
        <w:rPr>
          <w:rFonts w:ascii="Times New Roman" w:hAnsi="Times New Roman" w:cs="Times New Roman"/>
        </w:rPr>
        <w:t>środka,</w:t>
      </w:r>
      <w:r w:rsidR="006E0DAA" w:rsidRPr="00CF70CF">
        <w:rPr>
          <w:rFonts w:ascii="Times New Roman" w:hAnsi="Times New Roman" w:cs="Times New Roman"/>
        </w:rPr>
        <w:t xml:space="preserve"> </w:t>
      </w:r>
      <w:r w:rsidRPr="00CF70CF">
        <w:rPr>
          <w:rFonts w:ascii="Times New Roman" w:hAnsi="Times New Roman" w:cs="Times New Roman"/>
        </w:rPr>
        <w:t>o</w:t>
      </w:r>
      <w:r w:rsidR="006E0DAA" w:rsidRPr="00CF70CF">
        <w:rPr>
          <w:rFonts w:ascii="Times New Roman" w:hAnsi="Times New Roman" w:cs="Times New Roman"/>
        </w:rPr>
        <w:t xml:space="preserve"> </w:t>
      </w:r>
      <w:r w:rsidRPr="00CF70CF">
        <w:rPr>
          <w:rFonts w:ascii="Times New Roman" w:hAnsi="Times New Roman" w:cs="Times New Roman"/>
        </w:rPr>
        <w:t>którym</w:t>
      </w:r>
      <w:r w:rsidR="006E0DAA" w:rsidRPr="00CF70CF">
        <w:rPr>
          <w:rFonts w:ascii="Times New Roman" w:hAnsi="Times New Roman" w:cs="Times New Roman"/>
        </w:rPr>
        <w:t xml:space="preserve"> </w:t>
      </w:r>
      <w:r w:rsidRPr="00CF70CF">
        <w:rPr>
          <w:rFonts w:ascii="Times New Roman" w:hAnsi="Times New Roman" w:cs="Times New Roman"/>
        </w:rPr>
        <w:t>mowa</w:t>
      </w:r>
      <w:r w:rsidR="006E0DAA" w:rsidRPr="00CF70CF">
        <w:rPr>
          <w:rFonts w:ascii="Times New Roman" w:hAnsi="Times New Roman" w:cs="Times New Roman"/>
        </w:rPr>
        <w:t xml:space="preserve"> </w:t>
      </w:r>
      <w:r w:rsidRPr="00CF70CF">
        <w:rPr>
          <w:rFonts w:ascii="Times New Roman" w:hAnsi="Times New Roman" w:cs="Times New Roman"/>
        </w:rPr>
        <w:t>w</w:t>
      </w:r>
      <w:r w:rsidR="006E0DAA" w:rsidRPr="00CF70CF">
        <w:rPr>
          <w:rFonts w:ascii="Times New Roman" w:hAnsi="Times New Roman" w:cs="Times New Roman"/>
        </w:rPr>
        <w:t xml:space="preserve"> </w:t>
      </w:r>
      <w:r w:rsidRPr="00CF70CF">
        <w:rPr>
          <w:rFonts w:ascii="Times New Roman" w:hAnsi="Times New Roman" w:cs="Times New Roman"/>
        </w:rPr>
        <w:t>art.</w:t>
      </w:r>
      <w:r w:rsidR="006E0DAA" w:rsidRPr="00CF70CF">
        <w:rPr>
          <w:rFonts w:ascii="Times New Roman" w:hAnsi="Times New Roman" w:cs="Times New Roman"/>
        </w:rPr>
        <w:t xml:space="preserve"> </w:t>
      </w:r>
      <w:r w:rsidRPr="00CF70CF">
        <w:rPr>
          <w:rFonts w:ascii="Times New Roman" w:hAnsi="Times New Roman" w:cs="Times New Roman"/>
        </w:rPr>
        <w:t>1</w:t>
      </w:r>
      <w:r w:rsidR="006E0DAA" w:rsidRPr="00CF70CF">
        <w:rPr>
          <w:rFonts w:ascii="Times New Roman" w:hAnsi="Times New Roman" w:cs="Times New Roman"/>
        </w:rPr>
        <w:t xml:space="preserve"> </w:t>
      </w:r>
      <w:r w:rsidRPr="00CF70CF">
        <w:rPr>
          <w:rFonts w:ascii="Times New Roman" w:hAnsi="Times New Roman" w:cs="Times New Roman"/>
        </w:rPr>
        <w:t>pkt</w:t>
      </w:r>
      <w:r w:rsidR="006E0DAA" w:rsidRPr="00CF70CF">
        <w:rPr>
          <w:rFonts w:ascii="Times New Roman" w:hAnsi="Times New Roman" w:cs="Times New Roman"/>
        </w:rPr>
        <w:t xml:space="preserve"> </w:t>
      </w:r>
      <w:r w:rsidRPr="00CF70CF">
        <w:rPr>
          <w:rFonts w:ascii="Times New Roman" w:hAnsi="Times New Roman" w:cs="Times New Roman"/>
        </w:rPr>
        <w:t>3</w:t>
      </w:r>
      <w:r w:rsidR="006E0DAA" w:rsidRPr="00CF70CF">
        <w:rPr>
          <w:rFonts w:ascii="Times New Roman" w:hAnsi="Times New Roman" w:cs="Times New Roman"/>
        </w:rPr>
        <w:t xml:space="preserve"> </w:t>
      </w:r>
      <w:r w:rsidRPr="00CF70CF">
        <w:rPr>
          <w:rFonts w:ascii="Times New Roman" w:hAnsi="Times New Roman" w:cs="Times New Roman"/>
        </w:rPr>
        <w:t>ustawy;</w:t>
      </w:r>
    </w:p>
    <w:p w14:paraId="2CA2985F" w14:textId="77777777" w:rsidR="00137968" w:rsidRPr="00CF70CF" w:rsidRDefault="00137968" w:rsidP="00885433">
      <w:pPr>
        <w:numPr>
          <w:ilvl w:val="0"/>
          <w:numId w:val="25"/>
        </w:numPr>
        <w:spacing w:after="0"/>
        <w:jc w:val="both"/>
        <w:rPr>
          <w:rFonts w:ascii="Times New Roman" w:hAnsi="Times New Roman" w:cs="Times New Roman"/>
        </w:rPr>
      </w:pPr>
      <w:r w:rsidRPr="00CF70CF">
        <w:rPr>
          <w:rFonts w:ascii="Times New Roman" w:hAnsi="Times New Roman" w:cs="Times New Roman"/>
        </w:rPr>
        <w:t>wykonawcę</w:t>
      </w:r>
      <w:r w:rsidR="006E0DAA" w:rsidRPr="00CF70CF">
        <w:rPr>
          <w:rFonts w:ascii="Times New Roman" w:hAnsi="Times New Roman" w:cs="Times New Roman"/>
        </w:rPr>
        <w:t xml:space="preserve"> </w:t>
      </w:r>
      <w:r w:rsidRPr="00CF70CF">
        <w:rPr>
          <w:rFonts w:ascii="Times New Roman" w:hAnsi="Times New Roman" w:cs="Times New Roman"/>
        </w:rPr>
        <w:t>oraz</w:t>
      </w:r>
      <w:r w:rsidR="006E0DAA" w:rsidRPr="00CF70CF">
        <w:rPr>
          <w:rFonts w:ascii="Times New Roman" w:hAnsi="Times New Roman" w:cs="Times New Roman"/>
        </w:rPr>
        <w:t xml:space="preserve"> </w:t>
      </w:r>
      <w:r w:rsidRPr="00CF70CF">
        <w:rPr>
          <w:rFonts w:ascii="Times New Roman" w:hAnsi="Times New Roman" w:cs="Times New Roman"/>
        </w:rPr>
        <w:t>uczestnika</w:t>
      </w:r>
      <w:r w:rsidR="006E0DAA" w:rsidRPr="00CF70CF">
        <w:rPr>
          <w:rFonts w:ascii="Times New Roman" w:hAnsi="Times New Roman" w:cs="Times New Roman"/>
        </w:rPr>
        <w:t xml:space="preserve"> </w:t>
      </w:r>
      <w:r w:rsidRPr="00CF70CF">
        <w:rPr>
          <w:rFonts w:ascii="Times New Roman" w:hAnsi="Times New Roman" w:cs="Times New Roman"/>
        </w:rPr>
        <w:t>konkursu,</w:t>
      </w:r>
      <w:r w:rsidR="006E0DAA" w:rsidRPr="00CF70CF">
        <w:rPr>
          <w:rFonts w:ascii="Times New Roman" w:hAnsi="Times New Roman" w:cs="Times New Roman"/>
        </w:rPr>
        <w:t xml:space="preserve"> </w:t>
      </w:r>
      <w:r w:rsidRPr="00CF70CF">
        <w:rPr>
          <w:rFonts w:ascii="Times New Roman" w:hAnsi="Times New Roman" w:cs="Times New Roman"/>
        </w:rPr>
        <w:t>którego</w:t>
      </w:r>
      <w:r w:rsidR="006E0DAA" w:rsidRPr="00CF70CF">
        <w:rPr>
          <w:rFonts w:ascii="Times New Roman" w:hAnsi="Times New Roman" w:cs="Times New Roman"/>
        </w:rPr>
        <w:t xml:space="preserve"> </w:t>
      </w:r>
      <w:r w:rsidRPr="00CF70CF">
        <w:rPr>
          <w:rFonts w:ascii="Times New Roman" w:hAnsi="Times New Roman" w:cs="Times New Roman"/>
        </w:rPr>
        <w:t>beneficjentem</w:t>
      </w:r>
      <w:r w:rsidR="006E0DAA" w:rsidRPr="00CF70CF">
        <w:rPr>
          <w:rFonts w:ascii="Times New Roman" w:hAnsi="Times New Roman" w:cs="Times New Roman"/>
        </w:rPr>
        <w:t xml:space="preserve"> </w:t>
      </w:r>
      <w:r w:rsidRPr="00CF70CF">
        <w:rPr>
          <w:rFonts w:ascii="Times New Roman" w:hAnsi="Times New Roman" w:cs="Times New Roman"/>
        </w:rPr>
        <w:t>rzeczywistym</w:t>
      </w:r>
      <w:r w:rsidR="006E0DAA" w:rsidRPr="00CF70CF">
        <w:rPr>
          <w:rFonts w:ascii="Times New Roman" w:hAnsi="Times New Roman" w:cs="Times New Roman"/>
        </w:rPr>
        <w:t xml:space="preserve"> </w:t>
      </w:r>
      <w:r w:rsidRPr="00CF70CF">
        <w:rPr>
          <w:rFonts w:ascii="Times New Roman" w:hAnsi="Times New Roman" w:cs="Times New Roman"/>
        </w:rPr>
        <w:t>w</w:t>
      </w:r>
      <w:r w:rsidR="006E0DAA" w:rsidRPr="00CF70CF">
        <w:rPr>
          <w:rFonts w:ascii="Times New Roman" w:hAnsi="Times New Roman" w:cs="Times New Roman"/>
        </w:rPr>
        <w:t xml:space="preserve"> </w:t>
      </w:r>
      <w:r w:rsidRPr="00CF70CF">
        <w:rPr>
          <w:rFonts w:ascii="Times New Roman" w:hAnsi="Times New Roman" w:cs="Times New Roman"/>
        </w:rPr>
        <w:t>rozumieniu</w:t>
      </w:r>
      <w:r w:rsidR="006E0DAA" w:rsidRPr="00CF70CF">
        <w:rPr>
          <w:rFonts w:ascii="Times New Roman" w:hAnsi="Times New Roman" w:cs="Times New Roman"/>
        </w:rPr>
        <w:t xml:space="preserve"> </w:t>
      </w:r>
      <w:r w:rsidRPr="00CF70CF">
        <w:rPr>
          <w:rFonts w:ascii="Times New Roman" w:hAnsi="Times New Roman" w:cs="Times New Roman"/>
        </w:rPr>
        <w:t>ustawy</w:t>
      </w:r>
      <w:r w:rsidR="006E0DAA" w:rsidRPr="00CF70CF">
        <w:rPr>
          <w:rFonts w:ascii="Times New Roman" w:hAnsi="Times New Roman" w:cs="Times New Roman"/>
        </w:rPr>
        <w:t xml:space="preserve"> </w:t>
      </w:r>
      <w:r w:rsidRPr="00CF70CF">
        <w:rPr>
          <w:rFonts w:ascii="Times New Roman" w:hAnsi="Times New Roman" w:cs="Times New Roman"/>
        </w:rPr>
        <w:t>z</w:t>
      </w:r>
      <w:r w:rsidR="006E0DAA" w:rsidRPr="00CF70CF">
        <w:rPr>
          <w:rFonts w:ascii="Times New Roman" w:hAnsi="Times New Roman" w:cs="Times New Roman"/>
        </w:rPr>
        <w:t xml:space="preserve"> </w:t>
      </w:r>
      <w:r w:rsidRPr="00CF70CF">
        <w:rPr>
          <w:rFonts w:ascii="Times New Roman" w:hAnsi="Times New Roman" w:cs="Times New Roman"/>
        </w:rPr>
        <w:t>dnia</w:t>
      </w:r>
      <w:r w:rsidR="006E0DAA" w:rsidRPr="00CF70CF">
        <w:rPr>
          <w:rFonts w:ascii="Times New Roman" w:hAnsi="Times New Roman" w:cs="Times New Roman"/>
        </w:rPr>
        <w:t xml:space="preserve"> </w:t>
      </w:r>
      <w:r w:rsidRPr="00CF70CF">
        <w:rPr>
          <w:rFonts w:ascii="Times New Roman" w:hAnsi="Times New Roman" w:cs="Times New Roman"/>
        </w:rPr>
        <w:t>1</w:t>
      </w:r>
      <w:r w:rsidR="006E0DAA" w:rsidRPr="00CF70CF">
        <w:rPr>
          <w:rFonts w:ascii="Times New Roman" w:hAnsi="Times New Roman" w:cs="Times New Roman"/>
        </w:rPr>
        <w:t xml:space="preserve"> </w:t>
      </w:r>
      <w:r w:rsidRPr="00CF70CF">
        <w:rPr>
          <w:rFonts w:ascii="Times New Roman" w:hAnsi="Times New Roman" w:cs="Times New Roman"/>
        </w:rPr>
        <w:t>marca</w:t>
      </w:r>
      <w:r w:rsidR="006E0DAA" w:rsidRPr="00CF70CF">
        <w:rPr>
          <w:rFonts w:ascii="Times New Roman" w:hAnsi="Times New Roman" w:cs="Times New Roman"/>
        </w:rPr>
        <w:t xml:space="preserve"> </w:t>
      </w:r>
      <w:r w:rsidRPr="00CF70CF">
        <w:rPr>
          <w:rFonts w:ascii="Times New Roman" w:hAnsi="Times New Roman" w:cs="Times New Roman"/>
        </w:rPr>
        <w:t>2018</w:t>
      </w:r>
      <w:r w:rsidR="006E0DAA" w:rsidRPr="00CF70CF">
        <w:rPr>
          <w:rFonts w:ascii="Times New Roman" w:hAnsi="Times New Roman" w:cs="Times New Roman"/>
        </w:rPr>
        <w:t xml:space="preserve"> </w:t>
      </w:r>
      <w:r w:rsidRPr="00CF70CF">
        <w:rPr>
          <w:rFonts w:ascii="Times New Roman" w:hAnsi="Times New Roman" w:cs="Times New Roman"/>
        </w:rPr>
        <w:t>r.</w:t>
      </w:r>
      <w:r w:rsidR="006E0DAA" w:rsidRPr="00CF70CF">
        <w:rPr>
          <w:rFonts w:ascii="Times New Roman" w:hAnsi="Times New Roman" w:cs="Times New Roman"/>
        </w:rPr>
        <w:t xml:space="preserve"> </w:t>
      </w:r>
      <w:r w:rsidRPr="00CF70CF">
        <w:rPr>
          <w:rFonts w:ascii="Times New Roman" w:hAnsi="Times New Roman" w:cs="Times New Roman"/>
        </w:rPr>
        <w:t>o</w:t>
      </w:r>
      <w:r w:rsidR="006E0DAA" w:rsidRPr="00CF70CF">
        <w:rPr>
          <w:rFonts w:ascii="Times New Roman" w:hAnsi="Times New Roman" w:cs="Times New Roman"/>
        </w:rPr>
        <w:t xml:space="preserve"> </w:t>
      </w:r>
      <w:r w:rsidRPr="00CF70CF">
        <w:rPr>
          <w:rFonts w:ascii="Times New Roman" w:hAnsi="Times New Roman" w:cs="Times New Roman"/>
        </w:rPr>
        <w:t>przeciwdziałaniu</w:t>
      </w:r>
      <w:r w:rsidR="006E0DAA" w:rsidRPr="00CF70CF">
        <w:rPr>
          <w:rFonts w:ascii="Times New Roman" w:hAnsi="Times New Roman" w:cs="Times New Roman"/>
        </w:rPr>
        <w:t xml:space="preserve"> </w:t>
      </w:r>
      <w:r w:rsidRPr="00CF70CF">
        <w:rPr>
          <w:rFonts w:ascii="Times New Roman" w:hAnsi="Times New Roman" w:cs="Times New Roman"/>
        </w:rPr>
        <w:t>praniu</w:t>
      </w:r>
      <w:r w:rsidR="006E0DAA" w:rsidRPr="00CF70CF">
        <w:rPr>
          <w:rFonts w:ascii="Times New Roman" w:hAnsi="Times New Roman" w:cs="Times New Roman"/>
        </w:rPr>
        <w:t xml:space="preserve"> </w:t>
      </w:r>
      <w:r w:rsidRPr="00CF70CF">
        <w:rPr>
          <w:rFonts w:ascii="Times New Roman" w:hAnsi="Times New Roman" w:cs="Times New Roman"/>
        </w:rPr>
        <w:t>pieniędzy</w:t>
      </w:r>
      <w:r w:rsidR="006E0DAA" w:rsidRPr="00CF70CF">
        <w:rPr>
          <w:rFonts w:ascii="Times New Roman" w:hAnsi="Times New Roman" w:cs="Times New Roman"/>
        </w:rPr>
        <w:t xml:space="preserve"> </w:t>
      </w:r>
      <w:r w:rsidRPr="00CF70CF">
        <w:rPr>
          <w:rFonts w:ascii="Times New Roman" w:hAnsi="Times New Roman" w:cs="Times New Roman"/>
        </w:rPr>
        <w:t>oraz</w:t>
      </w:r>
      <w:r w:rsidR="006E0DAA" w:rsidRPr="00CF70CF">
        <w:rPr>
          <w:rFonts w:ascii="Times New Roman" w:hAnsi="Times New Roman" w:cs="Times New Roman"/>
        </w:rPr>
        <w:t xml:space="preserve"> </w:t>
      </w:r>
      <w:r w:rsidRPr="00CF70CF">
        <w:rPr>
          <w:rFonts w:ascii="Times New Roman" w:hAnsi="Times New Roman" w:cs="Times New Roman"/>
        </w:rPr>
        <w:t>finansowaniu</w:t>
      </w:r>
      <w:r w:rsidR="006E0DAA" w:rsidRPr="00CF70CF">
        <w:rPr>
          <w:rFonts w:ascii="Times New Roman" w:hAnsi="Times New Roman" w:cs="Times New Roman"/>
        </w:rPr>
        <w:t xml:space="preserve"> </w:t>
      </w:r>
      <w:r w:rsidRPr="00CF70CF">
        <w:rPr>
          <w:rFonts w:ascii="Times New Roman" w:hAnsi="Times New Roman" w:cs="Times New Roman"/>
        </w:rPr>
        <w:t>terroryzmu</w:t>
      </w:r>
      <w:r w:rsidR="006E0DAA" w:rsidRPr="00CF70CF">
        <w:rPr>
          <w:rFonts w:ascii="Times New Roman" w:hAnsi="Times New Roman" w:cs="Times New Roman"/>
        </w:rPr>
        <w:t xml:space="preserve"> </w:t>
      </w:r>
      <w:r w:rsidRPr="00CF70CF">
        <w:rPr>
          <w:rFonts w:ascii="Times New Roman" w:hAnsi="Times New Roman" w:cs="Times New Roman"/>
        </w:rPr>
        <w:t>(</w:t>
      </w:r>
      <w:r w:rsidR="00915400" w:rsidRPr="00CF70CF">
        <w:rPr>
          <w:rFonts w:ascii="Times New Roman" w:hAnsi="Times New Roman" w:cs="Times New Roman"/>
        </w:rPr>
        <w:t>Dz.U. 2025 poz. 644</w:t>
      </w:r>
      <w:r w:rsidRPr="00CF70CF">
        <w:rPr>
          <w:rFonts w:ascii="Times New Roman" w:hAnsi="Times New Roman" w:cs="Times New Roman"/>
        </w:rPr>
        <w:t>)</w:t>
      </w:r>
      <w:r w:rsidR="006E0DAA" w:rsidRPr="00CF70CF">
        <w:rPr>
          <w:rFonts w:ascii="Times New Roman" w:hAnsi="Times New Roman" w:cs="Times New Roman"/>
        </w:rPr>
        <w:t xml:space="preserve"> </w:t>
      </w:r>
      <w:r w:rsidRPr="00CF70CF">
        <w:rPr>
          <w:rFonts w:ascii="Times New Roman" w:hAnsi="Times New Roman" w:cs="Times New Roman"/>
        </w:rPr>
        <w:t>jest</w:t>
      </w:r>
      <w:r w:rsidR="006E0DAA" w:rsidRPr="00CF70CF">
        <w:rPr>
          <w:rFonts w:ascii="Times New Roman" w:hAnsi="Times New Roman" w:cs="Times New Roman"/>
        </w:rPr>
        <w:t xml:space="preserve"> </w:t>
      </w:r>
      <w:r w:rsidRPr="00CF70CF">
        <w:rPr>
          <w:rFonts w:ascii="Times New Roman" w:hAnsi="Times New Roman" w:cs="Times New Roman"/>
        </w:rPr>
        <w:t>osoba</w:t>
      </w:r>
      <w:r w:rsidR="006E0DAA" w:rsidRPr="00CF70CF">
        <w:rPr>
          <w:rFonts w:ascii="Times New Roman" w:hAnsi="Times New Roman" w:cs="Times New Roman"/>
        </w:rPr>
        <w:t xml:space="preserve"> </w:t>
      </w:r>
      <w:r w:rsidRPr="00CF70CF">
        <w:rPr>
          <w:rFonts w:ascii="Times New Roman" w:hAnsi="Times New Roman" w:cs="Times New Roman"/>
        </w:rPr>
        <w:t>wymieniona</w:t>
      </w:r>
      <w:r w:rsidR="006E0DAA" w:rsidRPr="00CF70CF">
        <w:rPr>
          <w:rFonts w:ascii="Times New Roman" w:hAnsi="Times New Roman" w:cs="Times New Roman"/>
        </w:rPr>
        <w:t xml:space="preserve"> </w:t>
      </w:r>
      <w:r w:rsidRPr="00CF70CF">
        <w:rPr>
          <w:rFonts w:ascii="Times New Roman" w:hAnsi="Times New Roman" w:cs="Times New Roman"/>
        </w:rPr>
        <w:t>w</w:t>
      </w:r>
      <w:r w:rsidR="006E0DAA" w:rsidRPr="00CF70CF">
        <w:rPr>
          <w:rFonts w:ascii="Times New Roman" w:hAnsi="Times New Roman" w:cs="Times New Roman"/>
        </w:rPr>
        <w:t xml:space="preserve"> </w:t>
      </w:r>
      <w:r w:rsidRPr="00CF70CF">
        <w:rPr>
          <w:rFonts w:ascii="Times New Roman" w:hAnsi="Times New Roman" w:cs="Times New Roman"/>
        </w:rPr>
        <w:t>wykazach</w:t>
      </w:r>
      <w:r w:rsidR="006E0DAA" w:rsidRPr="00CF70CF">
        <w:rPr>
          <w:rFonts w:ascii="Times New Roman" w:hAnsi="Times New Roman" w:cs="Times New Roman"/>
        </w:rPr>
        <w:t xml:space="preserve"> </w:t>
      </w:r>
      <w:r w:rsidRPr="00CF70CF">
        <w:rPr>
          <w:rFonts w:ascii="Times New Roman" w:hAnsi="Times New Roman" w:cs="Times New Roman"/>
        </w:rPr>
        <w:t>określonych</w:t>
      </w:r>
      <w:r w:rsidR="006E0DAA" w:rsidRPr="00CF70CF">
        <w:rPr>
          <w:rFonts w:ascii="Times New Roman" w:hAnsi="Times New Roman" w:cs="Times New Roman"/>
        </w:rPr>
        <w:t xml:space="preserve"> </w:t>
      </w:r>
      <w:r w:rsidRPr="00CF70CF">
        <w:rPr>
          <w:rFonts w:ascii="Times New Roman" w:hAnsi="Times New Roman" w:cs="Times New Roman"/>
        </w:rPr>
        <w:t>w</w:t>
      </w:r>
      <w:r w:rsidR="006E0DAA" w:rsidRPr="00CF70CF">
        <w:rPr>
          <w:rFonts w:ascii="Times New Roman" w:hAnsi="Times New Roman" w:cs="Times New Roman"/>
        </w:rPr>
        <w:t xml:space="preserve"> </w:t>
      </w:r>
      <w:r w:rsidRPr="00CF70CF">
        <w:rPr>
          <w:rFonts w:ascii="Times New Roman" w:hAnsi="Times New Roman" w:cs="Times New Roman"/>
        </w:rPr>
        <w:t>rozporządzeniu</w:t>
      </w:r>
      <w:r w:rsidR="006E0DAA" w:rsidRPr="00CF70CF">
        <w:rPr>
          <w:rFonts w:ascii="Times New Roman" w:hAnsi="Times New Roman" w:cs="Times New Roman"/>
        </w:rPr>
        <w:t xml:space="preserve"> </w:t>
      </w:r>
      <w:r w:rsidRPr="00CF70CF">
        <w:rPr>
          <w:rFonts w:ascii="Times New Roman" w:hAnsi="Times New Roman" w:cs="Times New Roman"/>
        </w:rPr>
        <w:t>765/2006</w:t>
      </w:r>
      <w:r w:rsidR="006E0DAA" w:rsidRPr="00CF70CF">
        <w:rPr>
          <w:rFonts w:ascii="Times New Roman" w:hAnsi="Times New Roman" w:cs="Times New Roman"/>
        </w:rPr>
        <w:t xml:space="preserve"> </w:t>
      </w:r>
      <w:r w:rsidRPr="00CF70CF">
        <w:rPr>
          <w:rFonts w:ascii="Times New Roman" w:hAnsi="Times New Roman" w:cs="Times New Roman"/>
        </w:rPr>
        <w:t>i</w:t>
      </w:r>
      <w:r w:rsidR="006E0DAA" w:rsidRPr="00CF70CF">
        <w:rPr>
          <w:rFonts w:ascii="Times New Roman" w:hAnsi="Times New Roman" w:cs="Times New Roman"/>
        </w:rPr>
        <w:t xml:space="preserve"> </w:t>
      </w:r>
      <w:r w:rsidRPr="00CF70CF">
        <w:rPr>
          <w:rFonts w:ascii="Times New Roman" w:hAnsi="Times New Roman" w:cs="Times New Roman"/>
        </w:rPr>
        <w:t>rozporządzeniu</w:t>
      </w:r>
      <w:r w:rsidR="006E0DAA" w:rsidRPr="00CF70CF">
        <w:rPr>
          <w:rFonts w:ascii="Times New Roman" w:hAnsi="Times New Roman" w:cs="Times New Roman"/>
        </w:rPr>
        <w:t xml:space="preserve"> </w:t>
      </w:r>
      <w:r w:rsidRPr="00CF70CF">
        <w:rPr>
          <w:rFonts w:ascii="Times New Roman" w:hAnsi="Times New Roman" w:cs="Times New Roman"/>
        </w:rPr>
        <w:t>269/2014</w:t>
      </w:r>
      <w:r w:rsidR="006E0DAA" w:rsidRPr="00CF70CF">
        <w:rPr>
          <w:rFonts w:ascii="Times New Roman" w:hAnsi="Times New Roman" w:cs="Times New Roman"/>
        </w:rPr>
        <w:t xml:space="preserve"> </w:t>
      </w:r>
      <w:r w:rsidRPr="00CF70CF">
        <w:rPr>
          <w:rFonts w:ascii="Times New Roman" w:hAnsi="Times New Roman" w:cs="Times New Roman"/>
        </w:rPr>
        <w:t>albo</w:t>
      </w:r>
      <w:r w:rsidR="006E0DAA" w:rsidRPr="00CF70CF">
        <w:rPr>
          <w:rFonts w:ascii="Times New Roman" w:hAnsi="Times New Roman" w:cs="Times New Roman"/>
        </w:rPr>
        <w:t xml:space="preserve"> </w:t>
      </w:r>
      <w:r w:rsidRPr="00CF70CF">
        <w:rPr>
          <w:rFonts w:ascii="Times New Roman" w:hAnsi="Times New Roman" w:cs="Times New Roman"/>
        </w:rPr>
        <w:t>wpisana</w:t>
      </w:r>
      <w:r w:rsidR="006E0DAA" w:rsidRPr="00CF70CF">
        <w:rPr>
          <w:rFonts w:ascii="Times New Roman" w:hAnsi="Times New Roman" w:cs="Times New Roman"/>
        </w:rPr>
        <w:t xml:space="preserve"> </w:t>
      </w:r>
      <w:r w:rsidRPr="00CF70CF">
        <w:rPr>
          <w:rFonts w:ascii="Times New Roman" w:hAnsi="Times New Roman" w:cs="Times New Roman"/>
        </w:rPr>
        <w:t>na</w:t>
      </w:r>
      <w:r w:rsidR="006E0DAA" w:rsidRPr="00CF70CF">
        <w:rPr>
          <w:rFonts w:ascii="Times New Roman" w:hAnsi="Times New Roman" w:cs="Times New Roman"/>
        </w:rPr>
        <w:t xml:space="preserve"> </w:t>
      </w:r>
      <w:r w:rsidRPr="00CF70CF">
        <w:rPr>
          <w:rFonts w:ascii="Times New Roman" w:hAnsi="Times New Roman" w:cs="Times New Roman"/>
        </w:rPr>
        <w:t>listę</w:t>
      </w:r>
      <w:r w:rsidR="006E0DAA" w:rsidRPr="00CF70CF">
        <w:rPr>
          <w:rFonts w:ascii="Times New Roman" w:hAnsi="Times New Roman" w:cs="Times New Roman"/>
        </w:rPr>
        <w:t xml:space="preserve"> </w:t>
      </w:r>
      <w:r w:rsidRPr="00CF70CF">
        <w:rPr>
          <w:rFonts w:ascii="Times New Roman" w:hAnsi="Times New Roman" w:cs="Times New Roman"/>
        </w:rPr>
        <w:t>lub</w:t>
      </w:r>
      <w:r w:rsidR="006E0DAA" w:rsidRPr="00CF70CF">
        <w:rPr>
          <w:rFonts w:ascii="Times New Roman" w:hAnsi="Times New Roman" w:cs="Times New Roman"/>
        </w:rPr>
        <w:t xml:space="preserve"> </w:t>
      </w:r>
      <w:r w:rsidRPr="00CF70CF">
        <w:rPr>
          <w:rFonts w:ascii="Times New Roman" w:hAnsi="Times New Roman" w:cs="Times New Roman"/>
        </w:rPr>
        <w:t>będąca</w:t>
      </w:r>
      <w:r w:rsidR="006E0DAA" w:rsidRPr="00CF70CF">
        <w:rPr>
          <w:rFonts w:ascii="Times New Roman" w:hAnsi="Times New Roman" w:cs="Times New Roman"/>
        </w:rPr>
        <w:t xml:space="preserve"> </w:t>
      </w:r>
      <w:r w:rsidRPr="00CF70CF">
        <w:rPr>
          <w:rFonts w:ascii="Times New Roman" w:hAnsi="Times New Roman" w:cs="Times New Roman"/>
        </w:rPr>
        <w:t>takim</w:t>
      </w:r>
      <w:r w:rsidR="006E0DAA" w:rsidRPr="00CF70CF">
        <w:rPr>
          <w:rFonts w:ascii="Times New Roman" w:hAnsi="Times New Roman" w:cs="Times New Roman"/>
        </w:rPr>
        <w:t xml:space="preserve"> </w:t>
      </w:r>
      <w:r w:rsidRPr="00CF70CF">
        <w:rPr>
          <w:rFonts w:ascii="Times New Roman" w:hAnsi="Times New Roman" w:cs="Times New Roman"/>
        </w:rPr>
        <w:t>beneficjentem</w:t>
      </w:r>
      <w:r w:rsidR="006E0DAA" w:rsidRPr="00CF70CF">
        <w:rPr>
          <w:rFonts w:ascii="Times New Roman" w:hAnsi="Times New Roman" w:cs="Times New Roman"/>
        </w:rPr>
        <w:t xml:space="preserve"> </w:t>
      </w:r>
      <w:r w:rsidRPr="00CF70CF">
        <w:rPr>
          <w:rFonts w:ascii="Times New Roman" w:hAnsi="Times New Roman" w:cs="Times New Roman"/>
        </w:rPr>
        <w:t>rzeczywistym</w:t>
      </w:r>
      <w:r w:rsidR="006E0DAA" w:rsidRPr="00CF70CF">
        <w:rPr>
          <w:rFonts w:ascii="Times New Roman" w:hAnsi="Times New Roman" w:cs="Times New Roman"/>
        </w:rPr>
        <w:t xml:space="preserve"> </w:t>
      </w:r>
      <w:r w:rsidRPr="00CF70CF">
        <w:rPr>
          <w:rFonts w:ascii="Times New Roman" w:hAnsi="Times New Roman" w:cs="Times New Roman"/>
        </w:rPr>
        <w:t>od</w:t>
      </w:r>
      <w:r w:rsidR="006E0DAA" w:rsidRPr="00CF70CF">
        <w:rPr>
          <w:rFonts w:ascii="Times New Roman" w:hAnsi="Times New Roman" w:cs="Times New Roman"/>
        </w:rPr>
        <w:t xml:space="preserve"> </w:t>
      </w:r>
      <w:r w:rsidRPr="00CF70CF">
        <w:rPr>
          <w:rFonts w:ascii="Times New Roman" w:hAnsi="Times New Roman" w:cs="Times New Roman"/>
        </w:rPr>
        <w:t>dnia</w:t>
      </w:r>
      <w:r w:rsidR="006E0DAA" w:rsidRPr="00CF70CF">
        <w:rPr>
          <w:rFonts w:ascii="Times New Roman" w:hAnsi="Times New Roman" w:cs="Times New Roman"/>
        </w:rPr>
        <w:t xml:space="preserve"> </w:t>
      </w:r>
      <w:r w:rsidRPr="00CF70CF">
        <w:rPr>
          <w:rFonts w:ascii="Times New Roman" w:hAnsi="Times New Roman" w:cs="Times New Roman"/>
        </w:rPr>
        <w:t>24</w:t>
      </w:r>
      <w:r w:rsidR="006E0DAA" w:rsidRPr="00CF70CF">
        <w:rPr>
          <w:rFonts w:ascii="Times New Roman" w:hAnsi="Times New Roman" w:cs="Times New Roman"/>
        </w:rPr>
        <w:t xml:space="preserve"> </w:t>
      </w:r>
      <w:r w:rsidRPr="00CF70CF">
        <w:rPr>
          <w:rFonts w:ascii="Times New Roman" w:hAnsi="Times New Roman" w:cs="Times New Roman"/>
        </w:rPr>
        <w:t>lutego</w:t>
      </w:r>
      <w:r w:rsidR="006E0DAA" w:rsidRPr="00CF70CF">
        <w:rPr>
          <w:rFonts w:ascii="Times New Roman" w:hAnsi="Times New Roman" w:cs="Times New Roman"/>
        </w:rPr>
        <w:t xml:space="preserve"> </w:t>
      </w:r>
      <w:r w:rsidRPr="00CF70CF">
        <w:rPr>
          <w:rFonts w:ascii="Times New Roman" w:hAnsi="Times New Roman" w:cs="Times New Roman"/>
        </w:rPr>
        <w:t>2022</w:t>
      </w:r>
      <w:r w:rsidR="006E0DAA" w:rsidRPr="00CF70CF">
        <w:rPr>
          <w:rFonts w:ascii="Times New Roman" w:hAnsi="Times New Roman" w:cs="Times New Roman"/>
        </w:rPr>
        <w:t xml:space="preserve"> </w:t>
      </w:r>
      <w:r w:rsidRPr="00CF70CF">
        <w:rPr>
          <w:rFonts w:ascii="Times New Roman" w:hAnsi="Times New Roman" w:cs="Times New Roman"/>
        </w:rPr>
        <w:t>r.,</w:t>
      </w:r>
      <w:r w:rsidR="006E0DAA" w:rsidRPr="00CF70CF">
        <w:rPr>
          <w:rFonts w:ascii="Times New Roman" w:hAnsi="Times New Roman" w:cs="Times New Roman"/>
        </w:rPr>
        <w:t xml:space="preserve"> </w:t>
      </w:r>
      <w:r w:rsidRPr="00CF70CF">
        <w:rPr>
          <w:rFonts w:ascii="Times New Roman" w:hAnsi="Times New Roman" w:cs="Times New Roman"/>
        </w:rPr>
        <w:t>o</w:t>
      </w:r>
      <w:r w:rsidR="006E0DAA" w:rsidRPr="00CF70CF">
        <w:rPr>
          <w:rFonts w:ascii="Times New Roman" w:hAnsi="Times New Roman" w:cs="Times New Roman"/>
        </w:rPr>
        <w:t xml:space="preserve"> </w:t>
      </w:r>
      <w:r w:rsidRPr="00CF70CF">
        <w:rPr>
          <w:rFonts w:ascii="Times New Roman" w:hAnsi="Times New Roman" w:cs="Times New Roman"/>
        </w:rPr>
        <w:t>ile</w:t>
      </w:r>
      <w:r w:rsidR="006E0DAA" w:rsidRPr="00CF70CF">
        <w:rPr>
          <w:rFonts w:ascii="Times New Roman" w:hAnsi="Times New Roman" w:cs="Times New Roman"/>
        </w:rPr>
        <w:t xml:space="preserve"> </w:t>
      </w:r>
      <w:r w:rsidRPr="00CF70CF">
        <w:rPr>
          <w:rFonts w:ascii="Times New Roman" w:hAnsi="Times New Roman" w:cs="Times New Roman"/>
        </w:rPr>
        <w:t>została</w:t>
      </w:r>
      <w:r w:rsidR="006E0DAA" w:rsidRPr="00CF70CF">
        <w:rPr>
          <w:rFonts w:ascii="Times New Roman" w:hAnsi="Times New Roman" w:cs="Times New Roman"/>
        </w:rPr>
        <w:t xml:space="preserve"> </w:t>
      </w:r>
      <w:r w:rsidRPr="00CF70CF">
        <w:rPr>
          <w:rFonts w:ascii="Times New Roman" w:hAnsi="Times New Roman" w:cs="Times New Roman"/>
        </w:rPr>
        <w:t>wpisana</w:t>
      </w:r>
      <w:r w:rsidR="006E0DAA" w:rsidRPr="00CF70CF">
        <w:rPr>
          <w:rFonts w:ascii="Times New Roman" w:hAnsi="Times New Roman" w:cs="Times New Roman"/>
        </w:rPr>
        <w:t xml:space="preserve"> </w:t>
      </w:r>
      <w:r w:rsidRPr="00CF70CF">
        <w:rPr>
          <w:rFonts w:ascii="Times New Roman" w:hAnsi="Times New Roman" w:cs="Times New Roman"/>
        </w:rPr>
        <w:t>na</w:t>
      </w:r>
      <w:r w:rsidR="006E0DAA" w:rsidRPr="00CF70CF">
        <w:rPr>
          <w:rFonts w:ascii="Times New Roman" w:hAnsi="Times New Roman" w:cs="Times New Roman"/>
        </w:rPr>
        <w:t xml:space="preserve"> </w:t>
      </w:r>
      <w:r w:rsidRPr="00CF70CF">
        <w:rPr>
          <w:rFonts w:ascii="Times New Roman" w:hAnsi="Times New Roman" w:cs="Times New Roman"/>
        </w:rPr>
        <w:t>listę</w:t>
      </w:r>
      <w:r w:rsidR="006E0DAA" w:rsidRPr="00CF70CF">
        <w:rPr>
          <w:rFonts w:ascii="Times New Roman" w:hAnsi="Times New Roman" w:cs="Times New Roman"/>
        </w:rPr>
        <w:t xml:space="preserve"> </w:t>
      </w:r>
      <w:r w:rsidRPr="00CF70CF">
        <w:rPr>
          <w:rFonts w:ascii="Times New Roman" w:hAnsi="Times New Roman" w:cs="Times New Roman"/>
        </w:rPr>
        <w:t>na</w:t>
      </w:r>
      <w:r w:rsidR="006E0DAA" w:rsidRPr="00CF70CF">
        <w:rPr>
          <w:rFonts w:ascii="Times New Roman" w:hAnsi="Times New Roman" w:cs="Times New Roman"/>
        </w:rPr>
        <w:t xml:space="preserve"> </w:t>
      </w:r>
      <w:r w:rsidRPr="00CF70CF">
        <w:rPr>
          <w:rFonts w:ascii="Times New Roman" w:hAnsi="Times New Roman" w:cs="Times New Roman"/>
        </w:rPr>
        <w:t>podstawie</w:t>
      </w:r>
      <w:r w:rsidR="006E0DAA" w:rsidRPr="00CF70CF">
        <w:rPr>
          <w:rFonts w:ascii="Times New Roman" w:hAnsi="Times New Roman" w:cs="Times New Roman"/>
        </w:rPr>
        <w:t xml:space="preserve"> </w:t>
      </w:r>
      <w:r w:rsidRPr="00CF70CF">
        <w:rPr>
          <w:rFonts w:ascii="Times New Roman" w:hAnsi="Times New Roman" w:cs="Times New Roman"/>
        </w:rPr>
        <w:t>decyzji</w:t>
      </w:r>
      <w:r w:rsidR="006E0DAA" w:rsidRPr="00CF70CF">
        <w:rPr>
          <w:rFonts w:ascii="Times New Roman" w:hAnsi="Times New Roman" w:cs="Times New Roman"/>
        </w:rPr>
        <w:t xml:space="preserve"> </w:t>
      </w:r>
      <w:r w:rsidRPr="00CF70CF">
        <w:rPr>
          <w:rFonts w:ascii="Times New Roman" w:hAnsi="Times New Roman" w:cs="Times New Roman"/>
        </w:rPr>
        <w:t>w</w:t>
      </w:r>
      <w:r w:rsidR="006E0DAA" w:rsidRPr="00CF70CF">
        <w:rPr>
          <w:rFonts w:ascii="Times New Roman" w:hAnsi="Times New Roman" w:cs="Times New Roman"/>
        </w:rPr>
        <w:t xml:space="preserve"> </w:t>
      </w:r>
      <w:r w:rsidRPr="00CF70CF">
        <w:rPr>
          <w:rFonts w:ascii="Times New Roman" w:hAnsi="Times New Roman" w:cs="Times New Roman"/>
        </w:rPr>
        <w:t>sprawie</w:t>
      </w:r>
      <w:r w:rsidR="006E0DAA" w:rsidRPr="00CF70CF">
        <w:rPr>
          <w:rFonts w:ascii="Times New Roman" w:hAnsi="Times New Roman" w:cs="Times New Roman"/>
        </w:rPr>
        <w:t xml:space="preserve"> </w:t>
      </w:r>
      <w:r w:rsidRPr="00CF70CF">
        <w:rPr>
          <w:rFonts w:ascii="Times New Roman" w:hAnsi="Times New Roman" w:cs="Times New Roman"/>
        </w:rPr>
        <w:t>wpisu</w:t>
      </w:r>
      <w:r w:rsidR="006E0DAA" w:rsidRPr="00CF70CF">
        <w:rPr>
          <w:rFonts w:ascii="Times New Roman" w:hAnsi="Times New Roman" w:cs="Times New Roman"/>
        </w:rPr>
        <w:t xml:space="preserve"> </w:t>
      </w:r>
      <w:r w:rsidRPr="00CF70CF">
        <w:rPr>
          <w:rFonts w:ascii="Times New Roman" w:hAnsi="Times New Roman" w:cs="Times New Roman"/>
        </w:rPr>
        <w:t>na</w:t>
      </w:r>
      <w:r w:rsidR="006E0DAA" w:rsidRPr="00CF70CF">
        <w:rPr>
          <w:rFonts w:ascii="Times New Roman" w:hAnsi="Times New Roman" w:cs="Times New Roman"/>
        </w:rPr>
        <w:t xml:space="preserve"> </w:t>
      </w:r>
      <w:r w:rsidRPr="00CF70CF">
        <w:rPr>
          <w:rFonts w:ascii="Times New Roman" w:hAnsi="Times New Roman" w:cs="Times New Roman"/>
        </w:rPr>
        <w:t>listę</w:t>
      </w:r>
      <w:r w:rsidR="006E0DAA" w:rsidRPr="00CF70CF">
        <w:rPr>
          <w:rFonts w:ascii="Times New Roman" w:hAnsi="Times New Roman" w:cs="Times New Roman"/>
        </w:rPr>
        <w:t xml:space="preserve"> </w:t>
      </w:r>
      <w:r w:rsidRPr="00CF70CF">
        <w:rPr>
          <w:rFonts w:ascii="Times New Roman" w:hAnsi="Times New Roman" w:cs="Times New Roman"/>
        </w:rPr>
        <w:t>rozstrzygającej</w:t>
      </w:r>
      <w:r w:rsidR="006E0DAA" w:rsidRPr="00CF70CF">
        <w:rPr>
          <w:rFonts w:ascii="Times New Roman" w:hAnsi="Times New Roman" w:cs="Times New Roman"/>
        </w:rPr>
        <w:t xml:space="preserve"> </w:t>
      </w:r>
      <w:r w:rsidRPr="00CF70CF">
        <w:rPr>
          <w:rFonts w:ascii="Times New Roman" w:hAnsi="Times New Roman" w:cs="Times New Roman"/>
        </w:rPr>
        <w:t>o</w:t>
      </w:r>
      <w:r w:rsidR="006E0DAA" w:rsidRPr="00CF70CF">
        <w:rPr>
          <w:rFonts w:ascii="Times New Roman" w:hAnsi="Times New Roman" w:cs="Times New Roman"/>
        </w:rPr>
        <w:t xml:space="preserve"> </w:t>
      </w:r>
      <w:r w:rsidRPr="00CF70CF">
        <w:rPr>
          <w:rFonts w:ascii="Times New Roman" w:hAnsi="Times New Roman" w:cs="Times New Roman"/>
        </w:rPr>
        <w:t>zastosowaniu</w:t>
      </w:r>
      <w:r w:rsidR="006E0DAA" w:rsidRPr="00CF70CF">
        <w:rPr>
          <w:rFonts w:ascii="Times New Roman" w:hAnsi="Times New Roman" w:cs="Times New Roman"/>
        </w:rPr>
        <w:t xml:space="preserve"> </w:t>
      </w:r>
      <w:r w:rsidRPr="00CF70CF">
        <w:rPr>
          <w:rFonts w:ascii="Times New Roman" w:hAnsi="Times New Roman" w:cs="Times New Roman"/>
        </w:rPr>
        <w:t>środka,</w:t>
      </w:r>
      <w:r w:rsidR="006E0DAA" w:rsidRPr="00CF70CF">
        <w:rPr>
          <w:rFonts w:ascii="Times New Roman" w:hAnsi="Times New Roman" w:cs="Times New Roman"/>
        </w:rPr>
        <w:t xml:space="preserve"> </w:t>
      </w:r>
      <w:r w:rsidRPr="00CF70CF">
        <w:rPr>
          <w:rFonts w:ascii="Times New Roman" w:hAnsi="Times New Roman" w:cs="Times New Roman"/>
        </w:rPr>
        <w:t>o</w:t>
      </w:r>
      <w:r w:rsidR="006E0DAA" w:rsidRPr="00CF70CF">
        <w:rPr>
          <w:rFonts w:ascii="Times New Roman" w:hAnsi="Times New Roman" w:cs="Times New Roman"/>
        </w:rPr>
        <w:t xml:space="preserve"> </w:t>
      </w:r>
      <w:r w:rsidRPr="00CF70CF">
        <w:rPr>
          <w:rFonts w:ascii="Times New Roman" w:hAnsi="Times New Roman" w:cs="Times New Roman"/>
        </w:rPr>
        <w:t>którym</w:t>
      </w:r>
      <w:r w:rsidR="006E0DAA" w:rsidRPr="00CF70CF">
        <w:rPr>
          <w:rFonts w:ascii="Times New Roman" w:hAnsi="Times New Roman" w:cs="Times New Roman"/>
        </w:rPr>
        <w:t xml:space="preserve"> </w:t>
      </w:r>
      <w:r w:rsidRPr="00CF70CF">
        <w:rPr>
          <w:rFonts w:ascii="Times New Roman" w:hAnsi="Times New Roman" w:cs="Times New Roman"/>
        </w:rPr>
        <w:t>mowa</w:t>
      </w:r>
      <w:r w:rsidR="006E0DAA" w:rsidRPr="00CF70CF">
        <w:rPr>
          <w:rFonts w:ascii="Times New Roman" w:hAnsi="Times New Roman" w:cs="Times New Roman"/>
        </w:rPr>
        <w:t xml:space="preserve"> </w:t>
      </w:r>
      <w:r w:rsidRPr="00CF70CF">
        <w:rPr>
          <w:rFonts w:ascii="Times New Roman" w:hAnsi="Times New Roman" w:cs="Times New Roman"/>
        </w:rPr>
        <w:t>w</w:t>
      </w:r>
      <w:r w:rsidR="006E0DAA" w:rsidRPr="00CF70CF">
        <w:rPr>
          <w:rFonts w:ascii="Times New Roman" w:hAnsi="Times New Roman" w:cs="Times New Roman"/>
        </w:rPr>
        <w:t xml:space="preserve"> </w:t>
      </w:r>
      <w:r w:rsidRPr="00CF70CF">
        <w:rPr>
          <w:rFonts w:ascii="Times New Roman" w:hAnsi="Times New Roman" w:cs="Times New Roman"/>
        </w:rPr>
        <w:t>art.</w:t>
      </w:r>
      <w:r w:rsidR="006E0DAA" w:rsidRPr="00CF70CF">
        <w:rPr>
          <w:rFonts w:ascii="Times New Roman" w:hAnsi="Times New Roman" w:cs="Times New Roman"/>
        </w:rPr>
        <w:t xml:space="preserve"> </w:t>
      </w:r>
      <w:r w:rsidRPr="00CF70CF">
        <w:rPr>
          <w:rFonts w:ascii="Times New Roman" w:hAnsi="Times New Roman" w:cs="Times New Roman"/>
        </w:rPr>
        <w:t>1</w:t>
      </w:r>
      <w:r w:rsidR="006E0DAA" w:rsidRPr="00CF70CF">
        <w:rPr>
          <w:rFonts w:ascii="Times New Roman" w:hAnsi="Times New Roman" w:cs="Times New Roman"/>
        </w:rPr>
        <w:t xml:space="preserve"> </w:t>
      </w:r>
      <w:r w:rsidRPr="00CF70CF">
        <w:rPr>
          <w:rFonts w:ascii="Times New Roman" w:hAnsi="Times New Roman" w:cs="Times New Roman"/>
        </w:rPr>
        <w:t>pkt</w:t>
      </w:r>
      <w:r w:rsidR="006E0DAA" w:rsidRPr="00CF70CF">
        <w:rPr>
          <w:rFonts w:ascii="Times New Roman" w:hAnsi="Times New Roman" w:cs="Times New Roman"/>
        </w:rPr>
        <w:t xml:space="preserve"> </w:t>
      </w:r>
      <w:r w:rsidRPr="00CF70CF">
        <w:rPr>
          <w:rFonts w:ascii="Times New Roman" w:hAnsi="Times New Roman" w:cs="Times New Roman"/>
        </w:rPr>
        <w:t>3</w:t>
      </w:r>
      <w:r w:rsidR="006E0DAA" w:rsidRPr="00CF70CF">
        <w:rPr>
          <w:rFonts w:ascii="Times New Roman" w:hAnsi="Times New Roman" w:cs="Times New Roman"/>
        </w:rPr>
        <w:t xml:space="preserve"> </w:t>
      </w:r>
      <w:r w:rsidRPr="00CF70CF">
        <w:rPr>
          <w:rFonts w:ascii="Times New Roman" w:hAnsi="Times New Roman" w:cs="Times New Roman"/>
        </w:rPr>
        <w:t>ustawy;</w:t>
      </w:r>
    </w:p>
    <w:p w14:paraId="74BC3938" w14:textId="77777777" w:rsidR="00137968" w:rsidRPr="00CF70CF" w:rsidRDefault="00137968" w:rsidP="00885433">
      <w:pPr>
        <w:numPr>
          <w:ilvl w:val="0"/>
          <w:numId w:val="25"/>
        </w:numPr>
        <w:spacing w:after="0"/>
        <w:jc w:val="both"/>
        <w:rPr>
          <w:rFonts w:ascii="Times New Roman" w:hAnsi="Times New Roman" w:cs="Times New Roman"/>
        </w:rPr>
      </w:pPr>
      <w:r w:rsidRPr="00CF70CF">
        <w:rPr>
          <w:rFonts w:ascii="Times New Roman" w:hAnsi="Times New Roman" w:cs="Times New Roman"/>
        </w:rPr>
        <w:t>wykonawcę</w:t>
      </w:r>
      <w:r w:rsidR="006E0DAA" w:rsidRPr="00CF70CF">
        <w:rPr>
          <w:rFonts w:ascii="Times New Roman" w:hAnsi="Times New Roman" w:cs="Times New Roman"/>
        </w:rPr>
        <w:t xml:space="preserve"> </w:t>
      </w:r>
      <w:r w:rsidRPr="00CF70CF">
        <w:rPr>
          <w:rFonts w:ascii="Times New Roman" w:hAnsi="Times New Roman" w:cs="Times New Roman"/>
        </w:rPr>
        <w:t>oraz</w:t>
      </w:r>
      <w:r w:rsidR="006E0DAA" w:rsidRPr="00CF70CF">
        <w:rPr>
          <w:rFonts w:ascii="Times New Roman" w:hAnsi="Times New Roman" w:cs="Times New Roman"/>
        </w:rPr>
        <w:t xml:space="preserve"> </w:t>
      </w:r>
      <w:r w:rsidRPr="00CF70CF">
        <w:rPr>
          <w:rFonts w:ascii="Times New Roman" w:hAnsi="Times New Roman" w:cs="Times New Roman"/>
        </w:rPr>
        <w:t>uczestnika</w:t>
      </w:r>
      <w:r w:rsidR="006E0DAA" w:rsidRPr="00CF70CF">
        <w:rPr>
          <w:rFonts w:ascii="Times New Roman" w:hAnsi="Times New Roman" w:cs="Times New Roman"/>
        </w:rPr>
        <w:t xml:space="preserve"> </w:t>
      </w:r>
      <w:r w:rsidRPr="00CF70CF">
        <w:rPr>
          <w:rFonts w:ascii="Times New Roman" w:hAnsi="Times New Roman" w:cs="Times New Roman"/>
        </w:rPr>
        <w:t>konkursu,</w:t>
      </w:r>
      <w:r w:rsidR="006E0DAA" w:rsidRPr="00CF70CF">
        <w:rPr>
          <w:rFonts w:ascii="Times New Roman" w:hAnsi="Times New Roman" w:cs="Times New Roman"/>
        </w:rPr>
        <w:t xml:space="preserve"> </w:t>
      </w:r>
      <w:r w:rsidRPr="00CF70CF">
        <w:rPr>
          <w:rFonts w:ascii="Times New Roman" w:hAnsi="Times New Roman" w:cs="Times New Roman"/>
        </w:rPr>
        <w:t>którego</w:t>
      </w:r>
      <w:r w:rsidR="006E0DAA" w:rsidRPr="00CF70CF">
        <w:rPr>
          <w:rFonts w:ascii="Times New Roman" w:hAnsi="Times New Roman" w:cs="Times New Roman"/>
        </w:rPr>
        <w:t xml:space="preserve"> </w:t>
      </w:r>
      <w:r w:rsidRPr="00CF70CF">
        <w:rPr>
          <w:rFonts w:ascii="Times New Roman" w:hAnsi="Times New Roman" w:cs="Times New Roman"/>
        </w:rPr>
        <w:t>jednostką</w:t>
      </w:r>
      <w:r w:rsidR="006E0DAA" w:rsidRPr="00CF70CF">
        <w:rPr>
          <w:rFonts w:ascii="Times New Roman" w:hAnsi="Times New Roman" w:cs="Times New Roman"/>
        </w:rPr>
        <w:t xml:space="preserve"> </w:t>
      </w:r>
      <w:r w:rsidRPr="00CF70CF">
        <w:rPr>
          <w:rFonts w:ascii="Times New Roman" w:hAnsi="Times New Roman" w:cs="Times New Roman"/>
        </w:rPr>
        <w:t>dominującą</w:t>
      </w:r>
      <w:r w:rsidR="006E0DAA" w:rsidRPr="00CF70CF">
        <w:rPr>
          <w:rFonts w:ascii="Times New Roman" w:hAnsi="Times New Roman" w:cs="Times New Roman"/>
        </w:rPr>
        <w:t xml:space="preserve"> </w:t>
      </w:r>
      <w:r w:rsidRPr="00CF70CF">
        <w:rPr>
          <w:rFonts w:ascii="Times New Roman" w:hAnsi="Times New Roman" w:cs="Times New Roman"/>
        </w:rPr>
        <w:t>w</w:t>
      </w:r>
      <w:r w:rsidR="006E0DAA" w:rsidRPr="00CF70CF">
        <w:rPr>
          <w:rFonts w:ascii="Times New Roman" w:hAnsi="Times New Roman" w:cs="Times New Roman"/>
        </w:rPr>
        <w:t xml:space="preserve"> </w:t>
      </w:r>
      <w:r w:rsidRPr="00CF70CF">
        <w:rPr>
          <w:rFonts w:ascii="Times New Roman" w:hAnsi="Times New Roman" w:cs="Times New Roman"/>
        </w:rPr>
        <w:t>rozumieniu</w:t>
      </w:r>
      <w:r w:rsidR="006E0DAA" w:rsidRPr="00CF70CF">
        <w:rPr>
          <w:rFonts w:ascii="Times New Roman" w:hAnsi="Times New Roman" w:cs="Times New Roman"/>
        </w:rPr>
        <w:t xml:space="preserve"> </w:t>
      </w:r>
      <w:r w:rsidRPr="00CF70CF">
        <w:rPr>
          <w:rFonts w:ascii="Times New Roman" w:hAnsi="Times New Roman" w:cs="Times New Roman"/>
        </w:rPr>
        <w:t>art.</w:t>
      </w:r>
      <w:r w:rsidR="006E0DAA" w:rsidRPr="00CF70CF">
        <w:rPr>
          <w:rFonts w:ascii="Times New Roman" w:hAnsi="Times New Roman" w:cs="Times New Roman"/>
        </w:rPr>
        <w:t xml:space="preserve"> </w:t>
      </w:r>
      <w:r w:rsidRPr="00CF70CF">
        <w:rPr>
          <w:rFonts w:ascii="Times New Roman" w:hAnsi="Times New Roman" w:cs="Times New Roman"/>
        </w:rPr>
        <w:t>3</w:t>
      </w:r>
      <w:r w:rsidR="006E0DAA" w:rsidRPr="00CF70CF">
        <w:rPr>
          <w:rFonts w:ascii="Times New Roman" w:hAnsi="Times New Roman" w:cs="Times New Roman"/>
        </w:rPr>
        <w:t xml:space="preserve"> </w:t>
      </w:r>
      <w:r w:rsidRPr="00CF70CF">
        <w:rPr>
          <w:rFonts w:ascii="Times New Roman" w:hAnsi="Times New Roman" w:cs="Times New Roman"/>
        </w:rPr>
        <w:t>ust.</w:t>
      </w:r>
      <w:r w:rsidR="006E0DAA" w:rsidRPr="00CF70CF">
        <w:rPr>
          <w:rFonts w:ascii="Times New Roman" w:hAnsi="Times New Roman" w:cs="Times New Roman"/>
        </w:rPr>
        <w:t xml:space="preserve"> </w:t>
      </w:r>
      <w:r w:rsidRPr="00CF70CF">
        <w:rPr>
          <w:rFonts w:ascii="Times New Roman" w:hAnsi="Times New Roman" w:cs="Times New Roman"/>
        </w:rPr>
        <w:t>1</w:t>
      </w:r>
      <w:r w:rsidR="006E0DAA" w:rsidRPr="00CF70CF">
        <w:rPr>
          <w:rFonts w:ascii="Times New Roman" w:hAnsi="Times New Roman" w:cs="Times New Roman"/>
        </w:rPr>
        <w:t xml:space="preserve"> </w:t>
      </w:r>
      <w:r w:rsidRPr="00CF70CF">
        <w:rPr>
          <w:rFonts w:ascii="Times New Roman" w:hAnsi="Times New Roman" w:cs="Times New Roman"/>
        </w:rPr>
        <w:t>pkt</w:t>
      </w:r>
      <w:r w:rsidR="006E0DAA" w:rsidRPr="00CF70CF">
        <w:rPr>
          <w:rFonts w:ascii="Times New Roman" w:hAnsi="Times New Roman" w:cs="Times New Roman"/>
        </w:rPr>
        <w:t xml:space="preserve"> </w:t>
      </w:r>
      <w:r w:rsidRPr="00CF70CF">
        <w:rPr>
          <w:rFonts w:ascii="Times New Roman" w:hAnsi="Times New Roman" w:cs="Times New Roman"/>
        </w:rPr>
        <w:t>37</w:t>
      </w:r>
      <w:r w:rsidR="006E0DAA" w:rsidRPr="00CF70CF">
        <w:rPr>
          <w:rFonts w:ascii="Times New Roman" w:hAnsi="Times New Roman" w:cs="Times New Roman"/>
        </w:rPr>
        <w:t xml:space="preserve"> </w:t>
      </w:r>
      <w:r w:rsidRPr="00CF70CF">
        <w:rPr>
          <w:rFonts w:ascii="Times New Roman" w:hAnsi="Times New Roman" w:cs="Times New Roman"/>
        </w:rPr>
        <w:t>ustawy</w:t>
      </w:r>
      <w:r w:rsidR="006E0DAA" w:rsidRPr="00CF70CF">
        <w:rPr>
          <w:rFonts w:ascii="Times New Roman" w:hAnsi="Times New Roman" w:cs="Times New Roman"/>
        </w:rPr>
        <w:t xml:space="preserve"> </w:t>
      </w:r>
      <w:r w:rsidRPr="00CF70CF">
        <w:rPr>
          <w:rFonts w:ascii="Times New Roman" w:hAnsi="Times New Roman" w:cs="Times New Roman"/>
        </w:rPr>
        <w:t>z</w:t>
      </w:r>
      <w:r w:rsidR="006E0DAA" w:rsidRPr="00CF70CF">
        <w:rPr>
          <w:rFonts w:ascii="Times New Roman" w:hAnsi="Times New Roman" w:cs="Times New Roman"/>
        </w:rPr>
        <w:t xml:space="preserve"> </w:t>
      </w:r>
      <w:r w:rsidRPr="00CF70CF">
        <w:rPr>
          <w:rFonts w:ascii="Times New Roman" w:hAnsi="Times New Roman" w:cs="Times New Roman"/>
        </w:rPr>
        <w:t>dnia</w:t>
      </w:r>
      <w:r w:rsidR="006E0DAA" w:rsidRPr="00CF70CF">
        <w:rPr>
          <w:rFonts w:ascii="Times New Roman" w:hAnsi="Times New Roman" w:cs="Times New Roman"/>
        </w:rPr>
        <w:t xml:space="preserve"> </w:t>
      </w:r>
      <w:r w:rsidRPr="00CF70CF">
        <w:rPr>
          <w:rFonts w:ascii="Times New Roman" w:hAnsi="Times New Roman" w:cs="Times New Roman"/>
        </w:rPr>
        <w:t>29</w:t>
      </w:r>
      <w:r w:rsidR="006E0DAA" w:rsidRPr="00CF70CF">
        <w:rPr>
          <w:rFonts w:ascii="Times New Roman" w:hAnsi="Times New Roman" w:cs="Times New Roman"/>
        </w:rPr>
        <w:t xml:space="preserve"> </w:t>
      </w:r>
      <w:r w:rsidRPr="00CF70CF">
        <w:rPr>
          <w:rFonts w:ascii="Times New Roman" w:hAnsi="Times New Roman" w:cs="Times New Roman"/>
        </w:rPr>
        <w:t>września</w:t>
      </w:r>
      <w:r w:rsidR="006E0DAA" w:rsidRPr="00CF70CF">
        <w:rPr>
          <w:rFonts w:ascii="Times New Roman" w:hAnsi="Times New Roman" w:cs="Times New Roman"/>
        </w:rPr>
        <w:t xml:space="preserve"> </w:t>
      </w:r>
      <w:r w:rsidRPr="00CF70CF">
        <w:rPr>
          <w:rFonts w:ascii="Times New Roman" w:hAnsi="Times New Roman" w:cs="Times New Roman"/>
        </w:rPr>
        <w:t>1994</w:t>
      </w:r>
      <w:r w:rsidR="006E0DAA" w:rsidRPr="00CF70CF">
        <w:rPr>
          <w:rFonts w:ascii="Times New Roman" w:hAnsi="Times New Roman" w:cs="Times New Roman"/>
        </w:rPr>
        <w:t xml:space="preserve"> </w:t>
      </w:r>
      <w:r w:rsidRPr="00CF70CF">
        <w:rPr>
          <w:rFonts w:ascii="Times New Roman" w:hAnsi="Times New Roman" w:cs="Times New Roman"/>
        </w:rPr>
        <w:t>r.</w:t>
      </w:r>
      <w:r w:rsidR="006E0DAA" w:rsidRPr="00CF70CF">
        <w:rPr>
          <w:rFonts w:ascii="Times New Roman" w:hAnsi="Times New Roman" w:cs="Times New Roman"/>
        </w:rPr>
        <w:t xml:space="preserve"> </w:t>
      </w:r>
      <w:r w:rsidRPr="00CF70CF">
        <w:rPr>
          <w:rFonts w:ascii="Times New Roman" w:hAnsi="Times New Roman" w:cs="Times New Roman"/>
        </w:rPr>
        <w:t>o</w:t>
      </w:r>
      <w:r w:rsidR="006E0DAA" w:rsidRPr="00CF70CF">
        <w:rPr>
          <w:rFonts w:ascii="Times New Roman" w:hAnsi="Times New Roman" w:cs="Times New Roman"/>
        </w:rPr>
        <w:t xml:space="preserve"> </w:t>
      </w:r>
      <w:r w:rsidRPr="00CF70CF">
        <w:rPr>
          <w:rFonts w:ascii="Times New Roman" w:hAnsi="Times New Roman" w:cs="Times New Roman"/>
        </w:rPr>
        <w:t>rachunkowości</w:t>
      </w:r>
      <w:r w:rsidR="006E0DAA" w:rsidRPr="00CF70CF">
        <w:rPr>
          <w:rFonts w:ascii="Times New Roman" w:hAnsi="Times New Roman" w:cs="Times New Roman"/>
        </w:rPr>
        <w:t xml:space="preserve"> </w:t>
      </w:r>
      <w:r w:rsidRPr="00CF70CF">
        <w:rPr>
          <w:rFonts w:ascii="Times New Roman" w:hAnsi="Times New Roman" w:cs="Times New Roman"/>
        </w:rPr>
        <w:t>(</w:t>
      </w:r>
      <w:r w:rsidR="00915400" w:rsidRPr="00CF70CF">
        <w:rPr>
          <w:rFonts w:ascii="Times New Roman" w:hAnsi="Times New Roman" w:cs="Times New Roman"/>
        </w:rPr>
        <w:t>Dz. U. 2023</w:t>
      </w:r>
      <w:r w:rsidR="006E0DAA" w:rsidRPr="00CF70CF">
        <w:rPr>
          <w:rFonts w:ascii="Times New Roman" w:hAnsi="Times New Roman" w:cs="Times New Roman"/>
        </w:rPr>
        <w:t xml:space="preserve"> </w:t>
      </w:r>
      <w:r w:rsidRPr="00CF70CF">
        <w:rPr>
          <w:rFonts w:ascii="Times New Roman" w:hAnsi="Times New Roman" w:cs="Times New Roman"/>
        </w:rPr>
        <w:t>poz.</w:t>
      </w:r>
      <w:r w:rsidR="006E0DAA" w:rsidRPr="00CF70CF">
        <w:rPr>
          <w:rFonts w:ascii="Times New Roman" w:hAnsi="Times New Roman" w:cs="Times New Roman"/>
        </w:rPr>
        <w:t xml:space="preserve"> </w:t>
      </w:r>
      <w:r w:rsidRPr="00CF70CF">
        <w:rPr>
          <w:rFonts w:ascii="Times New Roman" w:hAnsi="Times New Roman" w:cs="Times New Roman"/>
        </w:rPr>
        <w:t>120</w:t>
      </w:r>
      <w:r w:rsidR="006E0DAA" w:rsidRPr="00CF70CF">
        <w:rPr>
          <w:rFonts w:ascii="Times New Roman" w:hAnsi="Times New Roman" w:cs="Times New Roman"/>
        </w:rPr>
        <w:t xml:space="preserve"> </w:t>
      </w:r>
      <w:r w:rsidR="00915400" w:rsidRPr="00CF70CF">
        <w:rPr>
          <w:rFonts w:ascii="Times New Roman" w:hAnsi="Times New Roman" w:cs="Times New Roman"/>
        </w:rPr>
        <w:t>ze zm.</w:t>
      </w:r>
      <w:r w:rsidRPr="00CF70CF">
        <w:rPr>
          <w:rFonts w:ascii="Times New Roman" w:hAnsi="Times New Roman" w:cs="Times New Roman"/>
        </w:rPr>
        <w:t>),</w:t>
      </w:r>
      <w:r w:rsidR="006E0DAA" w:rsidRPr="00CF70CF">
        <w:rPr>
          <w:rFonts w:ascii="Times New Roman" w:hAnsi="Times New Roman" w:cs="Times New Roman"/>
        </w:rPr>
        <w:t xml:space="preserve"> </w:t>
      </w:r>
      <w:r w:rsidRPr="00CF70CF">
        <w:rPr>
          <w:rFonts w:ascii="Times New Roman" w:hAnsi="Times New Roman" w:cs="Times New Roman"/>
        </w:rPr>
        <w:t>jest</w:t>
      </w:r>
      <w:r w:rsidR="006E0DAA" w:rsidRPr="00CF70CF">
        <w:rPr>
          <w:rFonts w:ascii="Times New Roman" w:hAnsi="Times New Roman" w:cs="Times New Roman"/>
        </w:rPr>
        <w:t xml:space="preserve"> </w:t>
      </w:r>
      <w:r w:rsidRPr="00CF70CF">
        <w:rPr>
          <w:rFonts w:ascii="Times New Roman" w:hAnsi="Times New Roman" w:cs="Times New Roman"/>
        </w:rPr>
        <w:t>podmiot</w:t>
      </w:r>
      <w:r w:rsidR="006E0DAA" w:rsidRPr="00CF70CF">
        <w:rPr>
          <w:rFonts w:ascii="Times New Roman" w:hAnsi="Times New Roman" w:cs="Times New Roman"/>
        </w:rPr>
        <w:t xml:space="preserve"> </w:t>
      </w:r>
      <w:r w:rsidRPr="00CF70CF">
        <w:rPr>
          <w:rFonts w:ascii="Times New Roman" w:hAnsi="Times New Roman" w:cs="Times New Roman"/>
        </w:rPr>
        <w:t>wymieniony</w:t>
      </w:r>
      <w:r w:rsidR="006E0DAA" w:rsidRPr="00CF70CF">
        <w:rPr>
          <w:rFonts w:ascii="Times New Roman" w:hAnsi="Times New Roman" w:cs="Times New Roman"/>
        </w:rPr>
        <w:t xml:space="preserve"> </w:t>
      </w:r>
      <w:r w:rsidRPr="00CF70CF">
        <w:rPr>
          <w:rFonts w:ascii="Times New Roman" w:hAnsi="Times New Roman" w:cs="Times New Roman"/>
        </w:rPr>
        <w:t>w</w:t>
      </w:r>
      <w:r w:rsidR="006E0DAA" w:rsidRPr="00CF70CF">
        <w:rPr>
          <w:rFonts w:ascii="Times New Roman" w:hAnsi="Times New Roman" w:cs="Times New Roman"/>
        </w:rPr>
        <w:t xml:space="preserve"> </w:t>
      </w:r>
      <w:r w:rsidRPr="00CF70CF">
        <w:rPr>
          <w:rFonts w:ascii="Times New Roman" w:hAnsi="Times New Roman" w:cs="Times New Roman"/>
        </w:rPr>
        <w:t>wykazach</w:t>
      </w:r>
      <w:r w:rsidR="006E0DAA" w:rsidRPr="00CF70CF">
        <w:rPr>
          <w:rFonts w:ascii="Times New Roman" w:hAnsi="Times New Roman" w:cs="Times New Roman"/>
        </w:rPr>
        <w:t xml:space="preserve"> </w:t>
      </w:r>
      <w:r w:rsidRPr="00CF70CF">
        <w:rPr>
          <w:rFonts w:ascii="Times New Roman" w:hAnsi="Times New Roman" w:cs="Times New Roman"/>
        </w:rPr>
        <w:t>określonych</w:t>
      </w:r>
      <w:r w:rsidR="006E0DAA" w:rsidRPr="00CF70CF">
        <w:rPr>
          <w:rFonts w:ascii="Times New Roman" w:hAnsi="Times New Roman" w:cs="Times New Roman"/>
        </w:rPr>
        <w:t xml:space="preserve"> </w:t>
      </w:r>
      <w:r w:rsidRPr="00CF70CF">
        <w:rPr>
          <w:rFonts w:ascii="Times New Roman" w:hAnsi="Times New Roman" w:cs="Times New Roman"/>
        </w:rPr>
        <w:t>w</w:t>
      </w:r>
      <w:r w:rsidR="006E0DAA" w:rsidRPr="00CF70CF">
        <w:rPr>
          <w:rFonts w:ascii="Times New Roman" w:hAnsi="Times New Roman" w:cs="Times New Roman"/>
        </w:rPr>
        <w:t xml:space="preserve"> </w:t>
      </w:r>
      <w:r w:rsidRPr="00CF70CF">
        <w:rPr>
          <w:rFonts w:ascii="Times New Roman" w:hAnsi="Times New Roman" w:cs="Times New Roman"/>
        </w:rPr>
        <w:t>rozporządzeniu</w:t>
      </w:r>
      <w:r w:rsidR="006E0DAA" w:rsidRPr="00CF70CF">
        <w:rPr>
          <w:rFonts w:ascii="Times New Roman" w:hAnsi="Times New Roman" w:cs="Times New Roman"/>
        </w:rPr>
        <w:t xml:space="preserve"> </w:t>
      </w:r>
      <w:r w:rsidRPr="00CF70CF">
        <w:rPr>
          <w:rFonts w:ascii="Times New Roman" w:hAnsi="Times New Roman" w:cs="Times New Roman"/>
        </w:rPr>
        <w:t>765/2006</w:t>
      </w:r>
      <w:r w:rsidR="006E0DAA" w:rsidRPr="00CF70CF">
        <w:rPr>
          <w:rFonts w:ascii="Times New Roman" w:hAnsi="Times New Roman" w:cs="Times New Roman"/>
        </w:rPr>
        <w:t xml:space="preserve"> </w:t>
      </w:r>
      <w:r w:rsidRPr="00CF70CF">
        <w:rPr>
          <w:rFonts w:ascii="Times New Roman" w:hAnsi="Times New Roman" w:cs="Times New Roman"/>
        </w:rPr>
        <w:t>i</w:t>
      </w:r>
      <w:r w:rsidR="006E0DAA" w:rsidRPr="00CF70CF">
        <w:rPr>
          <w:rFonts w:ascii="Times New Roman" w:hAnsi="Times New Roman" w:cs="Times New Roman"/>
        </w:rPr>
        <w:t xml:space="preserve"> </w:t>
      </w:r>
      <w:r w:rsidRPr="00CF70CF">
        <w:rPr>
          <w:rFonts w:ascii="Times New Roman" w:hAnsi="Times New Roman" w:cs="Times New Roman"/>
        </w:rPr>
        <w:t>rozporządzeniu</w:t>
      </w:r>
      <w:r w:rsidR="006E0DAA" w:rsidRPr="00CF70CF">
        <w:rPr>
          <w:rFonts w:ascii="Times New Roman" w:hAnsi="Times New Roman" w:cs="Times New Roman"/>
        </w:rPr>
        <w:t xml:space="preserve"> </w:t>
      </w:r>
      <w:r w:rsidRPr="00CF70CF">
        <w:rPr>
          <w:rFonts w:ascii="Times New Roman" w:hAnsi="Times New Roman" w:cs="Times New Roman"/>
        </w:rPr>
        <w:t>269/2014</w:t>
      </w:r>
      <w:r w:rsidR="006E0DAA" w:rsidRPr="00CF70CF">
        <w:rPr>
          <w:rFonts w:ascii="Times New Roman" w:hAnsi="Times New Roman" w:cs="Times New Roman"/>
        </w:rPr>
        <w:t xml:space="preserve"> </w:t>
      </w:r>
      <w:r w:rsidRPr="00CF70CF">
        <w:rPr>
          <w:rFonts w:ascii="Times New Roman" w:hAnsi="Times New Roman" w:cs="Times New Roman"/>
        </w:rPr>
        <w:t>albo</w:t>
      </w:r>
      <w:r w:rsidR="006E0DAA" w:rsidRPr="00CF70CF">
        <w:rPr>
          <w:rFonts w:ascii="Times New Roman" w:hAnsi="Times New Roman" w:cs="Times New Roman"/>
        </w:rPr>
        <w:t xml:space="preserve"> </w:t>
      </w:r>
      <w:r w:rsidRPr="00CF70CF">
        <w:rPr>
          <w:rFonts w:ascii="Times New Roman" w:hAnsi="Times New Roman" w:cs="Times New Roman"/>
        </w:rPr>
        <w:t>wpisany</w:t>
      </w:r>
      <w:r w:rsidR="006E0DAA" w:rsidRPr="00CF70CF">
        <w:rPr>
          <w:rFonts w:ascii="Times New Roman" w:hAnsi="Times New Roman" w:cs="Times New Roman"/>
        </w:rPr>
        <w:t xml:space="preserve"> </w:t>
      </w:r>
      <w:r w:rsidRPr="00CF70CF">
        <w:rPr>
          <w:rFonts w:ascii="Times New Roman" w:hAnsi="Times New Roman" w:cs="Times New Roman"/>
        </w:rPr>
        <w:t>na</w:t>
      </w:r>
      <w:r w:rsidR="006E0DAA" w:rsidRPr="00CF70CF">
        <w:rPr>
          <w:rFonts w:ascii="Times New Roman" w:hAnsi="Times New Roman" w:cs="Times New Roman"/>
        </w:rPr>
        <w:t xml:space="preserve"> </w:t>
      </w:r>
      <w:r w:rsidRPr="00CF70CF">
        <w:rPr>
          <w:rFonts w:ascii="Times New Roman" w:hAnsi="Times New Roman" w:cs="Times New Roman"/>
        </w:rPr>
        <w:t>listę</w:t>
      </w:r>
      <w:r w:rsidR="006E0DAA" w:rsidRPr="00CF70CF">
        <w:rPr>
          <w:rFonts w:ascii="Times New Roman" w:hAnsi="Times New Roman" w:cs="Times New Roman"/>
        </w:rPr>
        <w:t xml:space="preserve"> </w:t>
      </w:r>
      <w:r w:rsidRPr="00CF70CF">
        <w:rPr>
          <w:rFonts w:ascii="Times New Roman" w:hAnsi="Times New Roman" w:cs="Times New Roman"/>
        </w:rPr>
        <w:t>lub</w:t>
      </w:r>
      <w:r w:rsidR="006E0DAA" w:rsidRPr="00CF70CF">
        <w:rPr>
          <w:rFonts w:ascii="Times New Roman" w:hAnsi="Times New Roman" w:cs="Times New Roman"/>
        </w:rPr>
        <w:t xml:space="preserve"> </w:t>
      </w:r>
      <w:r w:rsidRPr="00CF70CF">
        <w:rPr>
          <w:rFonts w:ascii="Times New Roman" w:hAnsi="Times New Roman" w:cs="Times New Roman"/>
        </w:rPr>
        <w:t>będący</w:t>
      </w:r>
      <w:r w:rsidR="006E0DAA" w:rsidRPr="00CF70CF">
        <w:rPr>
          <w:rFonts w:ascii="Times New Roman" w:hAnsi="Times New Roman" w:cs="Times New Roman"/>
        </w:rPr>
        <w:t xml:space="preserve"> </w:t>
      </w:r>
      <w:r w:rsidRPr="00CF70CF">
        <w:rPr>
          <w:rFonts w:ascii="Times New Roman" w:hAnsi="Times New Roman" w:cs="Times New Roman"/>
        </w:rPr>
        <w:t>taką</w:t>
      </w:r>
      <w:r w:rsidR="006E0DAA" w:rsidRPr="00CF70CF">
        <w:rPr>
          <w:rFonts w:ascii="Times New Roman" w:hAnsi="Times New Roman" w:cs="Times New Roman"/>
        </w:rPr>
        <w:t xml:space="preserve"> </w:t>
      </w:r>
      <w:r w:rsidRPr="00CF70CF">
        <w:rPr>
          <w:rFonts w:ascii="Times New Roman" w:hAnsi="Times New Roman" w:cs="Times New Roman"/>
        </w:rPr>
        <w:t>jednostką</w:t>
      </w:r>
      <w:r w:rsidR="006E0DAA" w:rsidRPr="00CF70CF">
        <w:rPr>
          <w:rFonts w:ascii="Times New Roman" w:hAnsi="Times New Roman" w:cs="Times New Roman"/>
        </w:rPr>
        <w:t xml:space="preserve"> </w:t>
      </w:r>
      <w:r w:rsidRPr="00CF70CF">
        <w:rPr>
          <w:rFonts w:ascii="Times New Roman" w:hAnsi="Times New Roman" w:cs="Times New Roman"/>
        </w:rPr>
        <w:t>dominującą</w:t>
      </w:r>
      <w:r w:rsidR="006E0DAA" w:rsidRPr="00CF70CF">
        <w:rPr>
          <w:rFonts w:ascii="Times New Roman" w:hAnsi="Times New Roman" w:cs="Times New Roman"/>
        </w:rPr>
        <w:t xml:space="preserve"> </w:t>
      </w:r>
      <w:r w:rsidRPr="00CF70CF">
        <w:rPr>
          <w:rFonts w:ascii="Times New Roman" w:hAnsi="Times New Roman" w:cs="Times New Roman"/>
        </w:rPr>
        <w:t>od</w:t>
      </w:r>
      <w:r w:rsidR="006E0DAA" w:rsidRPr="00CF70CF">
        <w:rPr>
          <w:rFonts w:ascii="Times New Roman" w:hAnsi="Times New Roman" w:cs="Times New Roman"/>
        </w:rPr>
        <w:t xml:space="preserve"> </w:t>
      </w:r>
      <w:r w:rsidRPr="00CF70CF">
        <w:rPr>
          <w:rFonts w:ascii="Times New Roman" w:hAnsi="Times New Roman" w:cs="Times New Roman"/>
        </w:rPr>
        <w:t>dnia</w:t>
      </w:r>
      <w:r w:rsidR="006E0DAA" w:rsidRPr="00CF70CF">
        <w:rPr>
          <w:rFonts w:ascii="Times New Roman" w:hAnsi="Times New Roman" w:cs="Times New Roman"/>
        </w:rPr>
        <w:t xml:space="preserve"> </w:t>
      </w:r>
      <w:r w:rsidRPr="00CF70CF">
        <w:rPr>
          <w:rFonts w:ascii="Times New Roman" w:hAnsi="Times New Roman" w:cs="Times New Roman"/>
        </w:rPr>
        <w:t>24</w:t>
      </w:r>
      <w:r w:rsidR="006E0DAA" w:rsidRPr="00CF70CF">
        <w:rPr>
          <w:rFonts w:ascii="Times New Roman" w:hAnsi="Times New Roman" w:cs="Times New Roman"/>
        </w:rPr>
        <w:t xml:space="preserve"> </w:t>
      </w:r>
      <w:r w:rsidRPr="00CF70CF">
        <w:rPr>
          <w:rFonts w:ascii="Times New Roman" w:hAnsi="Times New Roman" w:cs="Times New Roman"/>
        </w:rPr>
        <w:t>lutego</w:t>
      </w:r>
      <w:r w:rsidR="006E0DAA" w:rsidRPr="00CF70CF">
        <w:rPr>
          <w:rFonts w:ascii="Times New Roman" w:hAnsi="Times New Roman" w:cs="Times New Roman"/>
        </w:rPr>
        <w:t xml:space="preserve"> </w:t>
      </w:r>
      <w:r w:rsidRPr="00CF70CF">
        <w:rPr>
          <w:rFonts w:ascii="Times New Roman" w:hAnsi="Times New Roman" w:cs="Times New Roman"/>
        </w:rPr>
        <w:t>2022</w:t>
      </w:r>
      <w:r w:rsidR="006E0DAA" w:rsidRPr="00CF70CF">
        <w:rPr>
          <w:rFonts w:ascii="Times New Roman" w:hAnsi="Times New Roman" w:cs="Times New Roman"/>
        </w:rPr>
        <w:t xml:space="preserve"> </w:t>
      </w:r>
      <w:r w:rsidRPr="00CF70CF">
        <w:rPr>
          <w:rFonts w:ascii="Times New Roman" w:hAnsi="Times New Roman" w:cs="Times New Roman"/>
        </w:rPr>
        <w:t>r.,</w:t>
      </w:r>
      <w:r w:rsidR="006E0DAA" w:rsidRPr="00CF70CF">
        <w:rPr>
          <w:rFonts w:ascii="Times New Roman" w:hAnsi="Times New Roman" w:cs="Times New Roman"/>
        </w:rPr>
        <w:t xml:space="preserve"> </w:t>
      </w:r>
      <w:r w:rsidRPr="00CF70CF">
        <w:rPr>
          <w:rFonts w:ascii="Times New Roman" w:hAnsi="Times New Roman" w:cs="Times New Roman"/>
        </w:rPr>
        <w:t>o</w:t>
      </w:r>
      <w:r w:rsidR="006E0DAA" w:rsidRPr="00CF70CF">
        <w:rPr>
          <w:rFonts w:ascii="Times New Roman" w:hAnsi="Times New Roman" w:cs="Times New Roman"/>
        </w:rPr>
        <w:t xml:space="preserve"> </w:t>
      </w:r>
      <w:r w:rsidRPr="00CF70CF">
        <w:rPr>
          <w:rFonts w:ascii="Times New Roman" w:hAnsi="Times New Roman" w:cs="Times New Roman"/>
        </w:rPr>
        <w:t>ile</w:t>
      </w:r>
      <w:r w:rsidR="006E0DAA" w:rsidRPr="00CF70CF">
        <w:rPr>
          <w:rFonts w:ascii="Times New Roman" w:hAnsi="Times New Roman" w:cs="Times New Roman"/>
        </w:rPr>
        <w:t xml:space="preserve"> </w:t>
      </w:r>
      <w:r w:rsidRPr="00CF70CF">
        <w:rPr>
          <w:rFonts w:ascii="Times New Roman" w:hAnsi="Times New Roman" w:cs="Times New Roman"/>
        </w:rPr>
        <w:t>został</w:t>
      </w:r>
      <w:r w:rsidR="006E0DAA" w:rsidRPr="00CF70CF">
        <w:rPr>
          <w:rFonts w:ascii="Times New Roman" w:hAnsi="Times New Roman" w:cs="Times New Roman"/>
        </w:rPr>
        <w:t xml:space="preserve"> </w:t>
      </w:r>
      <w:r w:rsidRPr="00CF70CF">
        <w:rPr>
          <w:rFonts w:ascii="Times New Roman" w:hAnsi="Times New Roman" w:cs="Times New Roman"/>
        </w:rPr>
        <w:t>wpisany</w:t>
      </w:r>
      <w:r w:rsidR="006E0DAA" w:rsidRPr="00CF70CF">
        <w:rPr>
          <w:rFonts w:ascii="Times New Roman" w:hAnsi="Times New Roman" w:cs="Times New Roman"/>
        </w:rPr>
        <w:t xml:space="preserve"> </w:t>
      </w:r>
      <w:r w:rsidRPr="00CF70CF">
        <w:rPr>
          <w:rFonts w:ascii="Times New Roman" w:hAnsi="Times New Roman" w:cs="Times New Roman"/>
        </w:rPr>
        <w:t>na</w:t>
      </w:r>
      <w:r w:rsidR="006E0DAA" w:rsidRPr="00CF70CF">
        <w:rPr>
          <w:rFonts w:ascii="Times New Roman" w:hAnsi="Times New Roman" w:cs="Times New Roman"/>
        </w:rPr>
        <w:t xml:space="preserve"> </w:t>
      </w:r>
      <w:r w:rsidRPr="00CF70CF">
        <w:rPr>
          <w:rFonts w:ascii="Times New Roman" w:hAnsi="Times New Roman" w:cs="Times New Roman"/>
        </w:rPr>
        <w:t>listę</w:t>
      </w:r>
      <w:r w:rsidR="006E0DAA" w:rsidRPr="00CF70CF">
        <w:rPr>
          <w:rFonts w:ascii="Times New Roman" w:hAnsi="Times New Roman" w:cs="Times New Roman"/>
        </w:rPr>
        <w:t xml:space="preserve"> </w:t>
      </w:r>
      <w:r w:rsidRPr="00CF70CF">
        <w:rPr>
          <w:rFonts w:ascii="Times New Roman" w:hAnsi="Times New Roman" w:cs="Times New Roman"/>
        </w:rPr>
        <w:t>na</w:t>
      </w:r>
      <w:r w:rsidR="006E0DAA" w:rsidRPr="00CF70CF">
        <w:rPr>
          <w:rFonts w:ascii="Times New Roman" w:hAnsi="Times New Roman" w:cs="Times New Roman"/>
        </w:rPr>
        <w:t xml:space="preserve"> </w:t>
      </w:r>
      <w:r w:rsidRPr="00CF70CF">
        <w:rPr>
          <w:rFonts w:ascii="Times New Roman" w:hAnsi="Times New Roman" w:cs="Times New Roman"/>
        </w:rPr>
        <w:t>podstawie</w:t>
      </w:r>
      <w:r w:rsidR="006E0DAA" w:rsidRPr="00CF70CF">
        <w:rPr>
          <w:rFonts w:ascii="Times New Roman" w:hAnsi="Times New Roman" w:cs="Times New Roman"/>
        </w:rPr>
        <w:t xml:space="preserve"> </w:t>
      </w:r>
      <w:r w:rsidRPr="00CF70CF">
        <w:rPr>
          <w:rFonts w:ascii="Times New Roman" w:hAnsi="Times New Roman" w:cs="Times New Roman"/>
        </w:rPr>
        <w:t>decyzji</w:t>
      </w:r>
      <w:r w:rsidR="006E0DAA" w:rsidRPr="00CF70CF">
        <w:rPr>
          <w:rFonts w:ascii="Times New Roman" w:hAnsi="Times New Roman" w:cs="Times New Roman"/>
        </w:rPr>
        <w:t xml:space="preserve"> </w:t>
      </w:r>
      <w:r w:rsidRPr="00CF70CF">
        <w:rPr>
          <w:rFonts w:ascii="Times New Roman" w:hAnsi="Times New Roman" w:cs="Times New Roman"/>
        </w:rPr>
        <w:t>w</w:t>
      </w:r>
      <w:r w:rsidR="006E0DAA" w:rsidRPr="00CF70CF">
        <w:rPr>
          <w:rFonts w:ascii="Times New Roman" w:hAnsi="Times New Roman" w:cs="Times New Roman"/>
        </w:rPr>
        <w:t xml:space="preserve"> </w:t>
      </w:r>
      <w:r w:rsidRPr="00CF70CF">
        <w:rPr>
          <w:rFonts w:ascii="Times New Roman" w:hAnsi="Times New Roman" w:cs="Times New Roman"/>
        </w:rPr>
        <w:t>sprawie</w:t>
      </w:r>
      <w:r w:rsidR="006E0DAA" w:rsidRPr="00CF70CF">
        <w:rPr>
          <w:rFonts w:ascii="Times New Roman" w:hAnsi="Times New Roman" w:cs="Times New Roman"/>
        </w:rPr>
        <w:t xml:space="preserve"> </w:t>
      </w:r>
      <w:r w:rsidRPr="00CF70CF">
        <w:rPr>
          <w:rFonts w:ascii="Times New Roman" w:hAnsi="Times New Roman" w:cs="Times New Roman"/>
        </w:rPr>
        <w:t>wpisu</w:t>
      </w:r>
      <w:r w:rsidR="006E0DAA" w:rsidRPr="00CF70CF">
        <w:rPr>
          <w:rFonts w:ascii="Times New Roman" w:hAnsi="Times New Roman" w:cs="Times New Roman"/>
        </w:rPr>
        <w:t xml:space="preserve"> </w:t>
      </w:r>
      <w:r w:rsidRPr="00CF70CF">
        <w:rPr>
          <w:rFonts w:ascii="Times New Roman" w:hAnsi="Times New Roman" w:cs="Times New Roman"/>
        </w:rPr>
        <w:t>na</w:t>
      </w:r>
      <w:r w:rsidR="006E0DAA" w:rsidRPr="00CF70CF">
        <w:rPr>
          <w:rFonts w:ascii="Times New Roman" w:hAnsi="Times New Roman" w:cs="Times New Roman"/>
        </w:rPr>
        <w:t xml:space="preserve"> </w:t>
      </w:r>
      <w:r w:rsidRPr="00CF70CF">
        <w:rPr>
          <w:rFonts w:ascii="Times New Roman" w:hAnsi="Times New Roman" w:cs="Times New Roman"/>
        </w:rPr>
        <w:t>listę</w:t>
      </w:r>
      <w:r w:rsidR="006E0DAA" w:rsidRPr="00CF70CF">
        <w:rPr>
          <w:rFonts w:ascii="Times New Roman" w:hAnsi="Times New Roman" w:cs="Times New Roman"/>
        </w:rPr>
        <w:t xml:space="preserve"> </w:t>
      </w:r>
      <w:r w:rsidRPr="00CF70CF">
        <w:rPr>
          <w:rFonts w:ascii="Times New Roman" w:hAnsi="Times New Roman" w:cs="Times New Roman"/>
        </w:rPr>
        <w:t>rozstrzygającej</w:t>
      </w:r>
      <w:r w:rsidR="006E0DAA" w:rsidRPr="00CF70CF">
        <w:rPr>
          <w:rFonts w:ascii="Times New Roman" w:hAnsi="Times New Roman" w:cs="Times New Roman"/>
        </w:rPr>
        <w:t xml:space="preserve"> </w:t>
      </w:r>
      <w:r w:rsidRPr="00CF70CF">
        <w:rPr>
          <w:rFonts w:ascii="Times New Roman" w:hAnsi="Times New Roman" w:cs="Times New Roman"/>
        </w:rPr>
        <w:t>o</w:t>
      </w:r>
      <w:r w:rsidR="006E0DAA" w:rsidRPr="00CF70CF">
        <w:rPr>
          <w:rFonts w:ascii="Times New Roman" w:hAnsi="Times New Roman" w:cs="Times New Roman"/>
        </w:rPr>
        <w:t xml:space="preserve"> </w:t>
      </w:r>
      <w:r w:rsidRPr="00CF70CF">
        <w:rPr>
          <w:rFonts w:ascii="Times New Roman" w:hAnsi="Times New Roman" w:cs="Times New Roman"/>
        </w:rPr>
        <w:t>zastosowaniu</w:t>
      </w:r>
      <w:r w:rsidR="006E0DAA" w:rsidRPr="00CF70CF">
        <w:rPr>
          <w:rFonts w:ascii="Times New Roman" w:hAnsi="Times New Roman" w:cs="Times New Roman"/>
        </w:rPr>
        <w:t xml:space="preserve"> </w:t>
      </w:r>
      <w:r w:rsidRPr="00CF70CF">
        <w:rPr>
          <w:rFonts w:ascii="Times New Roman" w:hAnsi="Times New Roman" w:cs="Times New Roman"/>
        </w:rPr>
        <w:t>środka,</w:t>
      </w:r>
      <w:r w:rsidR="006E0DAA" w:rsidRPr="00CF70CF">
        <w:rPr>
          <w:rFonts w:ascii="Times New Roman" w:hAnsi="Times New Roman" w:cs="Times New Roman"/>
        </w:rPr>
        <w:t xml:space="preserve"> </w:t>
      </w:r>
      <w:r w:rsidRPr="00CF70CF">
        <w:rPr>
          <w:rFonts w:ascii="Times New Roman" w:hAnsi="Times New Roman" w:cs="Times New Roman"/>
        </w:rPr>
        <w:t>o</w:t>
      </w:r>
      <w:r w:rsidR="006E0DAA" w:rsidRPr="00CF70CF">
        <w:rPr>
          <w:rFonts w:ascii="Times New Roman" w:hAnsi="Times New Roman" w:cs="Times New Roman"/>
        </w:rPr>
        <w:t xml:space="preserve"> </w:t>
      </w:r>
      <w:r w:rsidRPr="00CF70CF">
        <w:rPr>
          <w:rFonts w:ascii="Times New Roman" w:hAnsi="Times New Roman" w:cs="Times New Roman"/>
        </w:rPr>
        <w:t>którym</w:t>
      </w:r>
      <w:r w:rsidR="006E0DAA" w:rsidRPr="00CF70CF">
        <w:rPr>
          <w:rFonts w:ascii="Times New Roman" w:hAnsi="Times New Roman" w:cs="Times New Roman"/>
        </w:rPr>
        <w:t xml:space="preserve"> </w:t>
      </w:r>
      <w:r w:rsidRPr="00CF70CF">
        <w:rPr>
          <w:rFonts w:ascii="Times New Roman" w:hAnsi="Times New Roman" w:cs="Times New Roman"/>
        </w:rPr>
        <w:t>mowa</w:t>
      </w:r>
      <w:r w:rsidR="006E0DAA" w:rsidRPr="00CF70CF">
        <w:rPr>
          <w:rFonts w:ascii="Times New Roman" w:hAnsi="Times New Roman" w:cs="Times New Roman"/>
        </w:rPr>
        <w:t xml:space="preserve"> </w:t>
      </w:r>
      <w:r w:rsidRPr="00CF70CF">
        <w:rPr>
          <w:rFonts w:ascii="Times New Roman" w:hAnsi="Times New Roman" w:cs="Times New Roman"/>
        </w:rPr>
        <w:t>w</w:t>
      </w:r>
      <w:r w:rsidR="006E0DAA" w:rsidRPr="00CF70CF">
        <w:rPr>
          <w:rFonts w:ascii="Times New Roman" w:hAnsi="Times New Roman" w:cs="Times New Roman"/>
        </w:rPr>
        <w:t xml:space="preserve"> </w:t>
      </w:r>
      <w:r w:rsidRPr="00CF70CF">
        <w:rPr>
          <w:rFonts w:ascii="Times New Roman" w:hAnsi="Times New Roman" w:cs="Times New Roman"/>
        </w:rPr>
        <w:t>art.</w:t>
      </w:r>
      <w:r w:rsidR="006E0DAA" w:rsidRPr="00CF70CF">
        <w:rPr>
          <w:rFonts w:ascii="Times New Roman" w:hAnsi="Times New Roman" w:cs="Times New Roman"/>
        </w:rPr>
        <w:t xml:space="preserve"> </w:t>
      </w:r>
      <w:r w:rsidRPr="00CF70CF">
        <w:rPr>
          <w:rFonts w:ascii="Times New Roman" w:hAnsi="Times New Roman" w:cs="Times New Roman"/>
        </w:rPr>
        <w:t>1</w:t>
      </w:r>
      <w:r w:rsidR="006E0DAA" w:rsidRPr="00CF70CF">
        <w:rPr>
          <w:rFonts w:ascii="Times New Roman" w:hAnsi="Times New Roman" w:cs="Times New Roman"/>
        </w:rPr>
        <w:t xml:space="preserve"> </w:t>
      </w:r>
      <w:r w:rsidRPr="00CF70CF">
        <w:rPr>
          <w:rFonts w:ascii="Times New Roman" w:hAnsi="Times New Roman" w:cs="Times New Roman"/>
        </w:rPr>
        <w:t>pkt</w:t>
      </w:r>
      <w:r w:rsidR="006E0DAA" w:rsidRPr="00CF70CF">
        <w:rPr>
          <w:rFonts w:ascii="Times New Roman" w:hAnsi="Times New Roman" w:cs="Times New Roman"/>
        </w:rPr>
        <w:t xml:space="preserve"> </w:t>
      </w:r>
      <w:r w:rsidRPr="00CF70CF">
        <w:rPr>
          <w:rFonts w:ascii="Times New Roman" w:hAnsi="Times New Roman" w:cs="Times New Roman"/>
        </w:rPr>
        <w:t>3</w:t>
      </w:r>
      <w:r w:rsidR="006E0DAA" w:rsidRPr="00CF70CF">
        <w:rPr>
          <w:rFonts w:ascii="Times New Roman" w:hAnsi="Times New Roman" w:cs="Times New Roman"/>
        </w:rPr>
        <w:t xml:space="preserve"> </w:t>
      </w:r>
      <w:r w:rsidRPr="00CF70CF">
        <w:rPr>
          <w:rFonts w:ascii="Times New Roman" w:hAnsi="Times New Roman" w:cs="Times New Roman"/>
        </w:rPr>
        <w:t>ustawy</w:t>
      </w:r>
    </w:p>
    <w:p w14:paraId="73EC08D6" w14:textId="77777777" w:rsidR="00137968" w:rsidRPr="00CF70CF" w:rsidRDefault="00137968" w:rsidP="00607ECF">
      <w:pPr>
        <w:autoSpaceDE w:val="0"/>
        <w:autoSpaceDN w:val="0"/>
        <w:adjustRightInd w:val="0"/>
        <w:spacing w:after="0"/>
        <w:ind w:left="360"/>
        <w:jc w:val="both"/>
        <w:rPr>
          <w:rFonts w:ascii="Times New Roman" w:eastAsia="Calibri" w:hAnsi="Times New Roman" w:cs="Times New Roman"/>
        </w:rPr>
      </w:pPr>
      <w:r w:rsidRPr="00CF70CF">
        <w:rPr>
          <w:rFonts w:ascii="Times New Roman" w:eastAsia="Calibri" w:hAnsi="Times New Roman" w:cs="Times New Roman"/>
        </w:rPr>
        <w:t>oraz</w:t>
      </w:r>
      <w:r w:rsidR="006E0DAA" w:rsidRPr="00CF70CF">
        <w:rPr>
          <w:rFonts w:ascii="Times New Roman" w:eastAsia="Calibri" w:hAnsi="Times New Roman" w:cs="Times New Roman"/>
        </w:rPr>
        <w:t xml:space="preserve"> </w:t>
      </w:r>
      <w:r w:rsidRPr="00CF70CF">
        <w:rPr>
          <w:rFonts w:ascii="Times New Roman" w:eastAsia="Times New Roman" w:hAnsi="Times New Roman"/>
          <w:lang w:eastAsia="pl-PL"/>
        </w:rPr>
        <w:t>nie</w:t>
      </w:r>
      <w:r w:rsidR="006E0DAA" w:rsidRPr="00CF70CF">
        <w:rPr>
          <w:rFonts w:ascii="Times New Roman" w:eastAsia="Times New Roman" w:hAnsi="Times New Roman"/>
          <w:lang w:eastAsia="pl-PL"/>
        </w:rPr>
        <w:t xml:space="preserve"> </w:t>
      </w:r>
      <w:r w:rsidRPr="00CF70CF">
        <w:rPr>
          <w:rFonts w:ascii="Times New Roman" w:eastAsia="Times New Roman" w:hAnsi="Times New Roman"/>
          <w:lang w:eastAsia="pl-PL"/>
        </w:rPr>
        <w:t>podlegam</w:t>
      </w:r>
      <w:r w:rsidR="006E0DAA" w:rsidRPr="00CF70CF">
        <w:rPr>
          <w:rFonts w:ascii="Times New Roman" w:eastAsia="Times New Roman" w:hAnsi="Times New Roman"/>
          <w:lang w:eastAsia="pl-PL"/>
        </w:rPr>
        <w:t xml:space="preserve"> </w:t>
      </w:r>
      <w:r w:rsidRPr="00CF70CF">
        <w:rPr>
          <w:rFonts w:ascii="Times New Roman" w:eastAsia="Calibri" w:hAnsi="Times New Roman" w:cs="Times New Roman"/>
        </w:rPr>
        <w:t>w</w:t>
      </w:r>
      <w:r w:rsidR="006E0DAA" w:rsidRPr="00CF70CF">
        <w:rPr>
          <w:rFonts w:ascii="Times New Roman" w:eastAsia="Calibri" w:hAnsi="Times New Roman" w:cs="Times New Roman"/>
        </w:rPr>
        <w:t xml:space="preserve"> </w:t>
      </w:r>
      <w:r w:rsidRPr="00CF70CF">
        <w:rPr>
          <w:rFonts w:ascii="Times New Roman" w:eastAsia="Calibri" w:hAnsi="Times New Roman" w:cs="Times New Roman"/>
        </w:rPr>
        <w:t>przypadkach,</w:t>
      </w:r>
      <w:r w:rsidR="006E0DAA" w:rsidRPr="00CF70CF">
        <w:rPr>
          <w:rFonts w:ascii="Times New Roman" w:eastAsia="Calibri" w:hAnsi="Times New Roman" w:cs="Times New Roman"/>
        </w:rPr>
        <w:t xml:space="preserve"> </w:t>
      </w:r>
      <w:r w:rsidRPr="00CF70CF">
        <w:rPr>
          <w:rFonts w:ascii="Times New Roman" w:eastAsia="Calibri" w:hAnsi="Times New Roman" w:cs="Times New Roman"/>
        </w:rPr>
        <w:t>o</w:t>
      </w:r>
      <w:r w:rsidR="006E0DAA" w:rsidRPr="00CF70CF">
        <w:rPr>
          <w:rFonts w:ascii="Times New Roman" w:eastAsia="Calibri" w:hAnsi="Times New Roman" w:cs="Times New Roman"/>
        </w:rPr>
        <w:t xml:space="preserve"> </w:t>
      </w:r>
      <w:r w:rsidRPr="00CF70CF">
        <w:rPr>
          <w:rFonts w:ascii="Times New Roman" w:eastAsia="Calibri" w:hAnsi="Times New Roman" w:cs="Times New Roman"/>
        </w:rPr>
        <w:t>których</w:t>
      </w:r>
      <w:r w:rsidR="006E0DAA" w:rsidRPr="00CF70CF">
        <w:rPr>
          <w:rFonts w:ascii="Times New Roman" w:eastAsia="Calibri" w:hAnsi="Times New Roman" w:cs="Times New Roman"/>
        </w:rPr>
        <w:t xml:space="preserve"> </w:t>
      </w:r>
      <w:r w:rsidRPr="00CF70CF">
        <w:rPr>
          <w:rFonts w:ascii="Times New Roman" w:eastAsia="Calibri" w:hAnsi="Times New Roman" w:cs="Times New Roman"/>
        </w:rPr>
        <w:t>mowa</w:t>
      </w:r>
      <w:r w:rsidR="006E0DAA" w:rsidRPr="00CF70CF">
        <w:rPr>
          <w:rFonts w:ascii="Times New Roman" w:eastAsia="Calibri" w:hAnsi="Times New Roman" w:cs="Times New Roman"/>
        </w:rPr>
        <w:t xml:space="preserve"> </w:t>
      </w:r>
      <w:r w:rsidRPr="00CF70CF">
        <w:rPr>
          <w:rFonts w:ascii="Times New Roman" w:eastAsia="Calibri" w:hAnsi="Times New Roman" w:cs="Times New Roman"/>
        </w:rPr>
        <w:t>w</w:t>
      </w:r>
      <w:r w:rsidR="006E0DAA" w:rsidRPr="00CF70CF">
        <w:rPr>
          <w:rFonts w:ascii="Times New Roman" w:eastAsia="Calibri" w:hAnsi="Times New Roman" w:cs="Times New Roman"/>
        </w:rPr>
        <w:t xml:space="preserve"> </w:t>
      </w:r>
      <w:r w:rsidRPr="00CF70CF">
        <w:rPr>
          <w:rFonts w:ascii="Times New Roman" w:eastAsia="Calibri" w:hAnsi="Times New Roman" w:cs="Times New Roman"/>
        </w:rPr>
        <w:t>rozporządzeniu</w:t>
      </w:r>
      <w:r w:rsidR="006E0DAA" w:rsidRPr="00CF70CF">
        <w:rPr>
          <w:rFonts w:ascii="Times New Roman" w:eastAsia="Calibri" w:hAnsi="Times New Roman" w:cs="Times New Roman"/>
        </w:rPr>
        <w:t xml:space="preserve"> </w:t>
      </w:r>
      <w:r w:rsidRPr="00CF70CF">
        <w:rPr>
          <w:rFonts w:ascii="Times New Roman" w:eastAsia="Calibri" w:hAnsi="Times New Roman" w:cs="Times New Roman"/>
        </w:rPr>
        <w:t>(UE)</w:t>
      </w:r>
      <w:r w:rsidR="006E0DAA" w:rsidRPr="00CF70CF">
        <w:rPr>
          <w:rFonts w:ascii="Times New Roman" w:eastAsia="Calibri" w:hAnsi="Times New Roman" w:cs="Times New Roman"/>
        </w:rPr>
        <w:t xml:space="preserve"> </w:t>
      </w:r>
      <w:r w:rsidRPr="00CF70CF">
        <w:rPr>
          <w:rFonts w:ascii="Times New Roman" w:eastAsia="Calibri" w:hAnsi="Times New Roman" w:cs="Times New Roman"/>
        </w:rPr>
        <w:t>2022/576</w:t>
      </w:r>
      <w:r w:rsidR="006E0DAA" w:rsidRPr="00CF70CF">
        <w:rPr>
          <w:rFonts w:ascii="Times New Roman" w:eastAsia="Calibri" w:hAnsi="Times New Roman" w:cs="Times New Roman"/>
        </w:rPr>
        <w:t xml:space="preserve"> </w:t>
      </w:r>
      <w:r w:rsidRPr="00CF70CF">
        <w:rPr>
          <w:rFonts w:ascii="Times New Roman" w:eastAsia="Calibri" w:hAnsi="Times New Roman" w:cs="Times New Roman"/>
        </w:rPr>
        <w:t>w</w:t>
      </w:r>
      <w:r w:rsidR="006E0DAA" w:rsidRPr="00CF70CF">
        <w:rPr>
          <w:rFonts w:ascii="Times New Roman" w:eastAsia="Calibri" w:hAnsi="Times New Roman" w:cs="Times New Roman"/>
        </w:rPr>
        <w:t xml:space="preserve"> </w:t>
      </w:r>
      <w:r w:rsidRPr="00CF70CF">
        <w:rPr>
          <w:rFonts w:ascii="Times New Roman" w:eastAsia="Calibri" w:hAnsi="Times New Roman" w:cs="Times New Roman"/>
        </w:rPr>
        <w:t>sprawie</w:t>
      </w:r>
      <w:r w:rsidR="006E0DAA" w:rsidRPr="00CF70CF">
        <w:rPr>
          <w:rFonts w:ascii="Times New Roman" w:eastAsia="Calibri" w:hAnsi="Times New Roman" w:cs="Times New Roman"/>
        </w:rPr>
        <w:t xml:space="preserve"> </w:t>
      </w:r>
      <w:r w:rsidRPr="00CF70CF">
        <w:rPr>
          <w:rFonts w:ascii="Times New Roman" w:eastAsia="Calibri" w:hAnsi="Times New Roman" w:cs="Times New Roman"/>
        </w:rPr>
        <w:t>zmiany</w:t>
      </w:r>
      <w:r w:rsidR="006E0DAA" w:rsidRPr="00CF70CF">
        <w:rPr>
          <w:rFonts w:ascii="Times New Roman" w:eastAsia="Calibri" w:hAnsi="Times New Roman" w:cs="Times New Roman"/>
        </w:rPr>
        <w:t xml:space="preserve"> </w:t>
      </w:r>
      <w:r w:rsidRPr="00CF70CF">
        <w:rPr>
          <w:rFonts w:ascii="Times New Roman" w:eastAsia="Calibri" w:hAnsi="Times New Roman" w:cs="Times New Roman"/>
        </w:rPr>
        <w:t>rozporządzenia</w:t>
      </w:r>
      <w:r w:rsidR="006E0DAA" w:rsidRPr="00CF70CF">
        <w:rPr>
          <w:rFonts w:ascii="Times New Roman" w:eastAsia="Calibri" w:hAnsi="Times New Roman" w:cs="Times New Roman"/>
        </w:rPr>
        <w:t xml:space="preserve"> </w:t>
      </w:r>
      <w:r w:rsidRPr="00CF70CF">
        <w:rPr>
          <w:rFonts w:ascii="Times New Roman" w:eastAsia="Calibri" w:hAnsi="Times New Roman" w:cs="Times New Roman"/>
        </w:rPr>
        <w:t>(UE)</w:t>
      </w:r>
      <w:r w:rsidR="006E0DAA" w:rsidRPr="00CF70CF">
        <w:rPr>
          <w:rFonts w:ascii="Times New Roman" w:eastAsia="Calibri" w:hAnsi="Times New Roman" w:cs="Times New Roman"/>
        </w:rPr>
        <w:t xml:space="preserve"> </w:t>
      </w:r>
      <w:r w:rsidRPr="00CF70CF">
        <w:rPr>
          <w:rFonts w:ascii="Times New Roman" w:eastAsia="Calibri" w:hAnsi="Times New Roman" w:cs="Times New Roman"/>
        </w:rPr>
        <w:t>nr</w:t>
      </w:r>
      <w:r w:rsidR="006E0DAA" w:rsidRPr="00CF70CF">
        <w:rPr>
          <w:rFonts w:ascii="Times New Roman" w:eastAsia="Calibri" w:hAnsi="Times New Roman" w:cs="Times New Roman"/>
        </w:rPr>
        <w:t xml:space="preserve"> </w:t>
      </w:r>
      <w:r w:rsidRPr="00CF70CF">
        <w:rPr>
          <w:rFonts w:ascii="Times New Roman" w:eastAsia="Calibri" w:hAnsi="Times New Roman" w:cs="Times New Roman"/>
        </w:rPr>
        <w:t>833/2014</w:t>
      </w:r>
      <w:r w:rsidR="006E0DAA" w:rsidRPr="00CF70CF">
        <w:rPr>
          <w:rFonts w:ascii="Times New Roman" w:eastAsia="Calibri" w:hAnsi="Times New Roman" w:cs="Times New Roman"/>
        </w:rPr>
        <w:t xml:space="preserve"> </w:t>
      </w:r>
      <w:r w:rsidRPr="00CF70CF">
        <w:rPr>
          <w:rFonts w:ascii="Times New Roman" w:eastAsia="Calibri" w:hAnsi="Times New Roman" w:cs="Times New Roman"/>
        </w:rPr>
        <w:t>dotyczącego</w:t>
      </w:r>
      <w:r w:rsidR="006E0DAA" w:rsidRPr="00CF70CF">
        <w:rPr>
          <w:rFonts w:ascii="Times New Roman" w:eastAsia="Calibri" w:hAnsi="Times New Roman" w:cs="Times New Roman"/>
        </w:rPr>
        <w:t xml:space="preserve"> </w:t>
      </w:r>
      <w:r w:rsidRPr="00CF70CF">
        <w:rPr>
          <w:rFonts w:ascii="Times New Roman" w:eastAsia="Calibri" w:hAnsi="Times New Roman" w:cs="Times New Roman"/>
        </w:rPr>
        <w:t>środków</w:t>
      </w:r>
      <w:r w:rsidR="006E0DAA" w:rsidRPr="00CF70CF">
        <w:rPr>
          <w:rFonts w:ascii="Times New Roman" w:eastAsia="Calibri" w:hAnsi="Times New Roman" w:cs="Times New Roman"/>
        </w:rPr>
        <w:t xml:space="preserve"> </w:t>
      </w:r>
      <w:r w:rsidRPr="00CF70CF">
        <w:rPr>
          <w:rFonts w:ascii="Times New Roman" w:eastAsia="Calibri" w:hAnsi="Times New Roman" w:cs="Times New Roman"/>
        </w:rPr>
        <w:t>ograniczających</w:t>
      </w:r>
      <w:r w:rsidR="006E0DAA" w:rsidRPr="00CF70CF">
        <w:rPr>
          <w:rFonts w:ascii="Times New Roman" w:eastAsia="Calibri" w:hAnsi="Times New Roman" w:cs="Times New Roman"/>
        </w:rPr>
        <w:t xml:space="preserve"> </w:t>
      </w:r>
      <w:r w:rsidRPr="00CF70CF">
        <w:rPr>
          <w:rFonts w:ascii="Times New Roman" w:eastAsia="Calibri" w:hAnsi="Times New Roman" w:cs="Times New Roman"/>
        </w:rPr>
        <w:t>w</w:t>
      </w:r>
      <w:r w:rsidR="006E0DAA" w:rsidRPr="00CF70CF">
        <w:rPr>
          <w:rFonts w:ascii="Times New Roman" w:eastAsia="Calibri" w:hAnsi="Times New Roman" w:cs="Times New Roman"/>
        </w:rPr>
        <w:t xml:space="preserve"> </w:t>
      </w:r>
      <w:r w:rsidRPr="00CF70CF">
        <w:rPr>
          <w:rFonts w:ascii="Times New Roman" w:eastAsia="Calibri" w:hAnsi="Times New Roman" w:cs="Times New Roman"/>
        </w:rPr>
        <w:t>związku</w:t>
      </w:r>
      <w:r w:rsidR="006E0DAA" w:rsidRPr="00CF70CF">
        <w:rPr>
          <w:rFonts w:ascii="Times New Roman" w:eastAsia="Calibri" w:hAnsi="Times New Roman" w:cs="Times New Roman"/>
        </w:rPr>
        <w:t xml:space="preserve"> </w:t>
      </w:r>
      <w:r w:rsidRPr="00CF70CF">
        <w:rPr>
          <w:rFonts w:ascii="Times New Roman" w:eastAsia="Calibri" w:hAnsi="Times New Roman" w:cs="Times New Roman"/>
        </w:rPr>
        <w:t>z</w:t>
      </w:r>
      <w:r w:rsidR="006E0DAA" w:rsidRPr="00CF70CF">
        <w:rPr>
          <w:rFonts w:ascii="Times New Roman" w:eastAsia="Calibri" w:hAnsi="Times New Roman" w:cs="Times New Roman"/>
        </w:rPr>
        <w:t xml:space="preserve"> </w:t>
      </w:r>
      <w:r w:rsidRPr="00CF70CF">
        <w:rPr>
          <w:rFonts w:ascii="Times New Roman" w:eastAsia="Calibri" w:hAnsi="Times New Roman" w:cs="Times New Roman"/>
        </w:rPr>
        <w:t>działaniami</w:t>
      </w:r>
      <w:r w:rsidR="006E0DAA" w:rsidRPr="00CF70CF">
        <w:rPr>
          <w:rFonts w:ascii="Times New Roman" w:eastAsia="Calibri" w:hAnsi="Times New Roman" w:cs="Times New Roman"/>
        </w:rPr>
        <w:t xml:space="preserve"> </w:t>
      </w:r>
      <w:r w:rsidRPr="00CF70CF">
        <w:rPr>
          <w:rFonts w:ascii="Times New Roman" w:eastAsia="Calibri" w:hAnsi="Times New Roman" w:cs="Times New Roman"/>
        </w:rPr>
        <w:t>Rosji</w:t>
      </w:r>
      <w:r w:rsidR="006E0DAA" w:rsidRPr="00CF70CF">
        <w:rPr>
          <w:rFonts w:ascii="Times New Roman" w:eastAsia="Calibri" w:hAnsi="Times New Roman" w:cs="Times New Roman"/>
        </w:rPr>
        <w:t xml:space="preserve"> </w:t>
      </w:r>
      <w:r w:rsidRPr="00CF70CF">
        <w:rPr>
          <w:rFonts w:ascii="Times New Roman" w:eastAsia="Calibri" w:hAnsi="Times New Roman" w:cs="Times New Roman"/>
        </w:rPr>
        <w:t>destabilizującymi</w:t>
      </w:r>
      <w:r w:rsidR="006E0DAA" w:rsidRPr="00CF70CF">
        <w:rPr>
          <w:rFonts w:ascii="Times New Roman" w:eastAsia="Calibri" w:hAnsi="Times New Roman" w:cs="Times New Roman"/>
        </w:rPr>
        <w:t xml:space="preserve"> </w:t>
      </w:r>
      <w:r w:rsidRPr="00CF70CF">
        <w:rPr>
          <w:rFonts w:ascii="Times New Roman" w:eastAsia="Calibri" w:hAnsi="Times New Roman" w:cs="Times New Roman"/>
        </w:rPr>
        <w:t>sytuację</w:t>
      </w:r>
      <w:r w:rsidR="006E0DAA" w:rsidRPr="00CF70CF">
        <w:rPr>
          <w:rFonts w:ascii="Times New Roman" w:eastAsia="Calibri" w:hAnsi="Times New Roman" w:cs="Times New Roman"/>
        </w:rPr>
        <w:t xml:space="preserve"> </w:t>
      </w:r>
      <w:r w:rsidRPr="00CF70CF">
        <w:rPr>
          <w:rFonts w:ascii="Times New Roman" w:eastAsia="Calibri" w:hAnsi="Times New Roman" w:cs="Times New Roman"/>
        </w:rPr>
        <w:t>na</w:t>
      </w:r>
      <w:r w:rsidR="006E0DAA" w:rsidRPr="00CF70CF">
        <w:rPr>
          <w:rFonts w:ascii="Times New Roman" w:eastAsia="Calibri" w:hAnsi="Times New Roman" w:cs="Times New Roman"/>
        </w:rPr>
        <w:t xml:space="preserve"> </w:t>
      </w:r>
      <w:r w:rsidRPr="00CF70CF">
        <w:rPr>
          <w:rFonts w:ascii="Times New Roman" w:eastAsia="Calibri" w:hAnsi="Times New Roman" w:cs="Times New Roman"/>
        </w:rPr>
        <w:t>Ukrainie</w:t>
      </w:r>
      <w:r w:rsidR="006E0DAA" w:rsidRPr="00CF70CF">
        <w:rPr>
          <w:rFonts w:ascii="Times New Roman" w:eastAsia="Calibri" w:hAnsi="Times New Roman" w:cs="Times New Roman"/>
        </w:rPr>
        <w:t xml:space="preserve"> </w:t>
      </w:r>
      <w:r w:rsidRPr="00CF70CF">
        <w:rPr>
          <w:rFonts w:ascii="Times New Roman" w:eastAsia="Calibri" w:hAnsi="Times New Roman" w:cs="Times New Roman"/>
        </w:rPr>
        <w:t>(Dz.</w:t>
      </w:r>
      <w:r w:rsidR="006E0DAA" w:rsidRPr="00CF70CF">
        <w:rPr>
          <w:rFonts w:ascii="Times New Roman" w:eastAsia="Calibri" w:hAnsi="Times New Roman" w:cs="Times New Roman"/>
        </w:rPr>
        <w:t xml:space="preserve"> </w:t>
      </w:r>
      <w:r w:rsidRPr="00CF70CF">
        <w:rPr>
          <w:rFonts w:ascii="Times New Roman" w:eastAsia="Calibri" w:hAnsi="Times New Roman" w:cs="Times New Roman"/>
        </w:rPr>
        <w:t>Urz.</w:t>
      </w:r>
      <w:r w:rsidR="006E0DAA" w:rsidRPr="00CF70CF">
        <w:rPr>
          <w:rFonts w:ascii="Times New Roman" w:eastAsia="Calibri" w:hAnsi="Times New Roman" w:cs="Times New Roman"/>
        </w:rPr>
        <w:t xml:space="preserve"> </w:t>
      </w:r>
      <w:r w:rsidRPr="00CF70CF">
        <w:rPr>
          <w:rFonts w:ascii="Times New Roman" w:eastAsia="Calibri" w:hAnsi="Times New Roman" w:cs="Times New Roman"/>
        </w:rPr>
        <w:t>UE</w:t>
      </w:r>
      <w:r w:rsidR="006E0DAA" w:rsidRPr="00CF70CF">
        <w:rPr>
          <w:rFonts w:ascii="Times New Roman" w:eastAsia="Calibri" w:hAnsi="Times New Roman" w:cs="Times New Roman"/>
        </w:rPr>
        <w:t xml:space="preserve"> </w:t>
      </w:r>
      <w:r w:rsidRPr="00CF70CF">
        <w:rPr>
          <w:rFonts w:ascii="Times New Roman" w:eastAsia="Calibri" w:hAnsi="Times New Roman" w:cs="Times New Roman"/>
        </w:rPr>
        <w:t>nr</w:t>
      </w:r>
      <w:r w:rsidR="006E0DAA" w:rsidRPr="00CF70CF">
        <w:rPr>
          <w:rFonts w:ascii="Times New Roman" w:eastAsia="Calibri" w:hAnsi="Times New Roman" w:cs="Times New Roman"/>
        </w:rPr>
        <w:t xml:space="preserve"> </w:t>
      </w:r>
      <w:r w:rsidRPr="00CF70CF">
        <w:rPr>
          <w:rFonts w:ascii="Times New Roman" w:eastAsia="Calibri" w:hAnsi="Times New Roman" w:cs="Times New Roman"/>
        </w:rPr>
        <w:t>L</w:t>
      </w:r>
      <w:r w:rsidR="006E0DAA" w:rsidRPr="00CF70CF">
        <w:rPr>
          <w:rFonts w:ascii="Times New Roman" w:eastAsia="Calibri" w:hAnsi="Times New Roman" w:cs="Times New Roman"/>
        </w:rPr>
        <w:t xml:space="preserve"> </w:t>
      </w:r>
      <w:r w:rsidRPr="00CF70CF">
        <w:rPr>
          <w:rFonts w:ascii="Times New Roman" w:eastAsia="Calibri" w:hAnsi="Times New Roman" w:cs="Times New Roman"/>
        </w:rPr>
        <w:t>111</w:t>
      </w:r>
      <w:r w:rsidR="006E0DAA" w:rsidRPr="00CF70CF">
        <w:rPr>
          <w:rFonts w:ascii="Times New Roman" w:eastAsia="Calibri" w:hAnsi="Times New Roman" w:cs="Times New Roman"/>
        </w:rPr>
        <w:t xml:space="preserve"> </w:t>
      </w:r>
      <w:r w:rsidRPr="00CF70CF">
        <w:rPr>
          <w:rFonts w:ascii="Times New Roman" w:eastAsia="Calibri" w:hAnsi="Times New Roman" w:cs="Times New Roman"/>
        </w:rPr>
        <w:t>z</w:t>
      </w:r>
      <w:r w:rsidR="006E0DAA" w:rsidRPr="00CF70CF">
        <w:rPr>
          <w:rFonts w:ascii="Times New Roman" w:eastAsia="Calibri" w:hAnsi="Times New Roman" w:cs="Times New Roman"/>
        </w:rPr>
        <w:t xml:space="preserve"> </w:t>
      </w:r>
      <w:r w:rsidRPr="00CF70CF">
        <w:rPr>
          <w:rFonts w:ascii="Times New Roman" w:eastAsia="Calibri" w:hAnsi="Times New Roman" w:cs="Times New Roman"/>
        </w:rPr>
        <w:t>8.4.2022,</w:t>
      </w:r>
      <w:r w:rsidR="006E0DAA" w:rsidRPr="00CF70CF">
        <w:rPr>
          <w:rFonts w:ascii="Times New Roman" w:eastAsia="Calibri" w:hAnsi="Times New Roman" w:cs="Times New Roman"/>
        </w:rPr>
        <w:t xml:space="preserve"> </w:t>
      </w:r>
      <w:r w:rsidRPr="00CF70CF">
        <w:rPr>
          <w:rFonts w:ascii="Times New Roman" w:eastAsia="Calibri" w:hAnsi="Times New Roman" w:cs="Times New Roman"/>
        </w:rPr>
        <w:t>str.</w:t>
      </w:r>
      <w:r w:rsidR="006E0DAA" w:rsidRPr="00CF70CF">
        <w:rPr>
          <w:rFonts w:ascii="Times New Roman" w:eastAsia="Calibri" w:hAnsi="Times New Roman" w:cs="Times New Roman"/>
        </w:rPr>
        <w:t xml:space="preserve"> </w:t>
      </w:r>
      <w:r w:rsidRPr="00CF70CF">
        <w:rPr>
          <w:rFonts w:ascii="Times New Roman" w:eastAsia="Calibri" w:hAnsi="Times New Roman" w:cs="Times New Roman"/>
        </w:rPr>
        <w:t>1)</w:t>
      </w:r>
      <w:r w:rsidR="006E0DAA" w:rsidRPr="00CF70CF">
        <w:rPr>
          <w:rFonts w:ascii="Times New Roman" w:eastAsia="Calibri" w:hAnsi="Times New Roman" w:cs="Times New Roman"/>
        </w:rPr>
        <w:t xml:space="preserve"> </w:t>
      </w:r>
      <w:r w:rsidRPr="00CF70CF">
        <w:rPr>
          <w:rFonts w:ascii="Times New Roman" w:eastAsia="Calibri" w:hAnsi="Times New Roman" w:cs="Times New Roman"/>
        </w:rPr>
        <w:t>-</w:t>
      </w:r>
      <w:r w:rsidR="006E0DAA" w:rsidRPr="00CF70CF">
        <w:rPr>
          <w:rFonts w:ascii="Times New Roman" w:eastAsia="Calibri" w:hAnsi="Times New Roman" w:cs="Times New Roman"/>
        </w:rPr>
        <w:t xml:space="preserve"> </w:t>
      </w:r>
      <w:r w:rsidRPr="00CF70CF">
        <w:rPr>
          <w:rFonts w:ascii="Times New Roman" w:eastAsia="Calibri" w:hAnsi="Times New Roman" w:cs="Times New Roman"/>
        </w:rPr>
        <w:t>art.</w:t>
      </w:r>
      <w:r w:rsidR="006E0DAA" w:rsidRPr="00CF70CF">
        <w:rPr>
          <w:rFonts w:ascii="Times New Roman" w:eastAsia="Calibri" w:hAnsi="Times New Roman" w:cs="Times New Roman"/>
        </w:rPr>
        <w:t xml:space="preserve"> </w:t>
      </w:r>
      <w:r w:rsidRPr="00CF70CF">
        <w:rPr>
          <w:rFonts w:ascii="Times New Roman" w:eastAsia="Calibri" w:hAnsi="Times New Roman" w:cs="Times New Roman"/>
        </w:rPr>
        <w:t>5k</w:t>
      </w:r>
      <w:r w:rsidR="006E0DAA" w:rsidRPr="00CF70CF">
        <w:rPr>
          <w:rFonts w:ascii="Times New Roman" w:eastAsia="Calibri" w:hAnsi="Times New Roman" w:cs="Times New Roman"/>
        </w:rPr>
        <w:t xml:space="preserve"> </w:t>
      </w:r>
      <w:r w:rsidRPr="00CF70CF">
        <w:rPr>
          <w:rFonts w:ascii="Times New Roman" w:eastAsia="Calibri" w:hAnsi="Times New Roman" w:cs="Times New Roman"/>
        </w:rPr>
        <w:t>ww.</w:t>
      </w:r>
      <w:r w:rsidR="006E0DAA" w:rsidRPr="00CF70CF">
        <w:rPr>
          <w:rFonts w:ascii="Times New Roman" w:eastAsia="Calibri" w:hAnsi="Times New Roman" w:cs="Times New Roman"/>
        </w:rPr>
        <w:t xml:space="preserve"> </w:t>
      </w:r>
      <w:r w:rsidRPr="00CF70CF">
        <w:rPr>
          <w:rFonts w:ascii="Times New Roman" w:eastAsia="Calibri" w:hAnsi="Times New Roman" w:cs="Times New Roman"/>
        </w:rPr>
        <w:t>Rozporządzenia.</w:t>
      </w:r>
      <w:r w:rsidR="006E0DAA" w:rsidRPr="00CF70CF">
        <w:rPr>
          <w:rFonts w:ascii="Times New Roman" w:eastAsia="Calibri" w:hAnsi="Times New Roman" w:cs="Times New Roman"/>
        </w:rPr>
        <w:t xml:space="preserve"> </w:t>
      </w:r>
    </w:p>
    <w:p w14:paraId="411BDE5F" w14:textId="77777777" w:rsidR="00A509F6" w:rsidRPr="00CF70CF" w:rsidRDefault="00A509F6" w:rsidP="00607ECF">
      <w:pPr>
        <w:spacing w:after="0"/>
        <w:ind w:right="47"/>
        <w:jc w:val="both"/>
        <w:rPr>
          <w:rFonts w:ascii="Times New Roman" w:hAnsi="Times New Roman" w:cs="Times New Roman"/>
          <w:b/>
          <w:bCs/>
          <w:sz w:val="20"/>
          <w:szCs w:val="20"/>
        </w:rPr>
      </w:pPr>
    </w:p>
    <w:p w14:paraId="652EBA40" w14:textId="77777777" w:rsidR="00630C35" w:rsidRPr="00CF70CF" w:rsidRDefault="00630C35" w:rsidP="00607ECF">
      <w:pPr>
        <w:spacing w:after="0"/>
        <w:ind w:right="47"/>
        <w:jc w:val="both"/>
        <w:rPr>
          <w:rFonts w:ascii="Times New Roman" w:hAnsi="Times New Roman" w:cs="Times New Roman"/>
          <w:b/>
          <w:bCs/>
          <w:sz w:val="20"/>
          <w:szCs w:val="20"/>
        </w:rPr>
      </w:pPr>
      <w:r w:rsidRPr="00CF70CF">
        <w:rPr>
          <w:rFonts w:ascii="Times New Roman" w:hAnsi="Times New Roman" w:cs="Times New Roman"/>
          <w:b/>
          <w:bCs/>
          <w:sz w:val="20"/>
          <w:szCs w:val="20"/>
        </w:rPr>
        <w:t>*</w:t>
      </w:r>
      <w:r w:rsidR="006E0DAA" w:rsidRPr="00CF70CF">
        <w:rPr>
          <w:rFonts w:ascii="Times New Roman" w:hAnsi="Times New Roman" w:cs="Times New Roman"/>
          <w:b/>
          <w:bCs/>
          <w:sz w:val="20"/>
          <w:szCs w:val="20"/>
        </w:rPr>
        <w:t xml:space="preserve"> </w:t>
      </w:r>
      <w:r w:rsidRPr="00CF70CF">
        <w:rPr>
          <w:rFonts w:ascii="Times New Roman" w:hAnsi="Times New Roman" w:cs="Times New Roman"/>
          <w:b/>
          <w:bCs/>
          <w:sz w:val="20"/>
          <w:szCs w:val="20"/>
        </w:rPr>
        <w:t>wypełnić/</w:t>
      </w:r>
      <w:r w:rsidR="006E0DAA" w:rsidRPr="00CF70CF">
        <w:rPr>
          <w:rFonts w:ascii="Times New Roman" w:hAnsi="Times New Roman" w:cs="Times New Roman"/>
          <w:b/>
          <w:bCs/>
          <w:sz w:val="20"/>
          <w:szCs w:val="20"/>
        </w:rPr>
        <w:t xml:space="preserve"> </w:t>
      </w:r>
      <w:r w:rsidRPr="00CF70CF">
        <w:rPr>
          <w:rFonts w:ascii="Times New Roman" w:hAnsi="Times New Roman" w:cs="Times New Roman"/>
          <w:b/>
          <w:bCs/>
          <w:sz w:val="20"/>
          <w:szCs w:val="20"/>
        </w:rPr>
        <w:t>skreślić</w:t>
      </w:r>
    </w:p>
    <w:p w14:paraId="4CAC1DFD" w14:textId="77777777" w:rsidR="00630C35" w:rsidRPr="00CF70CF" w:rsidRDefault="00630C35" w:rsidP="00607ECF">
      <w:pPr>
        <w:spacing w:after="0"/>
        <w:rPr>
          <w:rFonts w:ascii="Times New Roman" w:hAnsi="Times New Roman" w:cs="Times New Roman"/>
          <w:sz w:val="20"/>
          <w:szCs w:val="20"/>
        </w:rPr>
      </w:pPr>
      <w:r w:rsidRPr="00CF70CF">
        <w:rPr>
          <w:rFonts w:ascii="Times New Roman" w:hAnsi="Times New Roman" w:cs="Times New Roman"/>
          <w:b/>
          <w:bCs/>
          <w:sz w:val="20"/>
          <w:szCs w:val="20"/>
        </w:rPr>
        <w:t>**</w:t>
      </w:r>
      <w:r w:rsidR="006E0DAA" w:rsidRPr="00CF70CF">
        <w:rPr>
          <w:rFonts w:ascii="Times New Roman" w:hAnsi="Times New Roman" w:cs="Times New Roman"/>
          <w:b/>
          <w:bCs/>
          <w:sz w:val="20"/>
          <w:szCs w:val="20"/>
        </w:rPr>
        <w:t xml:space="preserve"> </w:t>
      </w:r>
      <w:r w:rsidRPr="00CF70CF">
        <w:rPr>
          <w:rFonts w:ascii="Times New Roman" w:hAnsi="Times New Roman" w:cs="Times New Roman"/>
          <w:b/>
          <w:bCs/>
          <w:sz w:val="20"/>
          <w:szCs w:val="20"/>
        </w:rPr>
        <w:t>skreślić</w:t>
      </w:r>
      <w:r w:rsidR="006E0DAA" w:rsidRPr="00CF70CF">
        <w:rPr>
          <w:rFonts w:ascii="Times New Roman" w:hAnsi="Times New Roman" w:cs="Times New Roman"/>
          <w:b/>
          <w:bCs/>
          <w:sz w:val="20"/>
          <w:szCs w:val="20"/>
        </w:rPr>
        <w:t xml:space="preserve"> </w:t>
      </w:r>
      <w:r w:rsidRPr="00CF70CF">
        <w:rPr>
          <w:rFonts w:ascii="Times New Roman" w:hAnsi="Times New Roman" w:cs="Times New Roman"/>
          <w:b/>
          <w:bCs/>
          <w:sz w:val="20"/>
          <w:szCs w:val="20"/>
        </w:rPr>
        <w:t>jeśli</w:t>
      </w:r>
      <w:r w:rsidR="006E0DAA" w:rsidRPr="00CF70CF">
        <w:rPr>
          <w:rFonts w:ascii="Times New Roman" w:hAnsi="Times New Roman" w:cs="Times New Roman"/>
          <w:b/>
          <w:bCs/>
          <w:sz w:val="20"/>
          <w:szCs w:val="20"/>
        </w:rPr>
        <w:t xml:space="preserve"> </w:t>
      </w:r>
      <w:r w:rsidRPr="00CF70CF">
        <w:rPr>
          <w:rFonts w:ascii="Times New Roman" w:hAnsi="Times New Roman" w:cs="Times New Roman"/>
          <w:b/>
          <w:bCs/>
          <w:sz w:val="20"/>
          <w:szCs w:val="20"/>
        </w:rPr>
        <w:t>nie</w:t>
      </w:r>
      <w:r w:rsidR="006E0DAA" w:rsidRPr="00CF70CF">
        <w:rPr>
          <w:rFonts w:ascii="Times New Roman" w:hAnsi="Times New Roman" w:cs="Times New Roman"/>
          <w:b/>
          <w:bCs/>
          <w:sz w:val="20"/>
          <w:szCs w:val="20"/>
        </w:rPr>
        <w:t xml:space="preserve"> </w:t>
      </w:r>
      <w:r w:rsidRPr="00CF70CF">
        <w:rPr>
          <w:rFonts w:ascii="Times New Roman" w:hAnsi="Times New Roman" w:cs="Times New Roman"/>
          <w:b/>
          <w:bCs/>
          <w:sz w:val="20"/>
          <w:szCs w:val="20"/>
        </w:rPr>
        <w:t>dotyczy</w:t>
      </w:r>
      <w:r w:rsidR="006E0DAA" w:rsidRPr="00CF70CF">
        <w:rPr>
          <w:rFonts w:ascii="Times New Roman" w:hAnsi="Times New Roman" w:cs="Times New Roman"/>
          <w:sz w:val="20"/>
          <w:szCs w:val="20"/>
        </w:rPr>
        <w:t xml:space="preserve"> </w:t>
      </w:r>
    </w:p>
    <w:p w14:paraId="02074C9A" w14:textId="77777777" w:rsidR="00DB0860" w:rsidRPr="00CF70CF" w:rsidRDefault="00AC6339" w:rsidP="00607ECF">
      <w:pPr>
        <w:spacing w:after="0"/>
        <w:jc w:val="center"/>
        <w:rPr>
          <w:rFonts w:ascii="Times New Roman" w:hAnsi="Times New Roman" w:cs="Times New Roman"/>
          <w:b/>
        </w:rPr>
      </w:pPr>
      <w:r w:rsidRPr="00CF70CF">
        <w:rPr>
          <w:rFonts w:ascii="Times New Roman" w:hAnsi="Times New Roman" w:cs="Times New Roman"/>
          <w:b/>
          <w:i/>
          <w:iCs/>
        </w:rPr>
        <w:t>Dokument</w:t>
      </w:r>
      <w:r w:rsidR="006E0DAA" w:rsidRPr="00CF70CF">
        <w:rPr>
          <w:rFonts w:ascii="Times New Roman" w:hAnsi="Times New Roman" w:cs="Times New Roman"/>
          <w:b/>
          <w:i/>
          <w:iCs/>
        </w:rPr>
        <w:t xml:space="preserve"> </w:t>
      </w:r>
      <w:r w:rsidRPr="00CF70CF">
        <w:rPr>
          <w:rFonts w:ascii="Times New Roman" w:hAnsi="Times New Roman" w:cs="Times New Roman"/>
          <w:b/>
          <w:i/>
          <w:iCs/>
        </w:rPr>
        <w:t>składany</w:t>
      </w:r>
      <w:r w:rsidR="006E0DAA" w:rsidRPr="00CF70CF">
        <w:rPr>
          <w:rFonts w:ascii="Times New Roman" w:hAnsi="Times New Roman" w:cs="Times New Roman"/>
          <w:b/>
          <w:i/>
          <w:iCs/>
        </w:rPr>
        <w:t xml:space="preserve"> </w:t>
      </w:r>
      <w:r w:rsidRPr="00CF70CF">
        <w:rPr>
          <w:rFonts w:ascii="Times New Roman" w:hAnsi="Times New Roman" w:cs="Times New Roman"/>
          <w:b/>
          <w:i/>
          <w:iCs/>
        </w:rPr>
        <w:t>w</w:t>
      </w:r>
      <w:r w:rsidR="006E0DAA" w:rsidRPr="00CF70CF">
        <w:rPr>
          <w:rFonts w:ascii="Times New Roman" w:hAnsi="Times New Roman" w:cs="Times New Roman"/>
          <w:b/>
          <w:i/>
          <w:iCs/>
        </w:rPr>
        <w:t xml:space="preserve"> </w:t>
      </w:r>
      <w:r w:rsidRPr="00CF70CF">
        <w:rPr>
          <w:rFonts w:ascii="Times New Roman" w:hAnsi="Times New Roman" w:cs="Times New Roman"/>
          <w:b/>
          <w:i/>
          <w:iCs/>
        </w:rPr>
        <w:t>postaci</w:t>
      </w:r>
      <w:r w:rsidR="006E0DAA" w:rsidRPr="00CF70CF">
        <w:rPr>
          <w:rFonts w:ascii="Times New Roman" w:hAnsi="Times New Roman" w:cs="Times New Roman"/>
          <w:b/>
          <w:i/>
          <w:iCs/>
        </w:rPr>
        <w:t xml:space="preserve"> </w:t>
      </w:r>
      <w:r w:rsidRPr="00CF70CF">
        <w:rPr>
          <w:rFonts w:ascii="Times New Roman" w:hAnsi="Times New Roman" w:cs="Times New Roman"/>
          <w:b/>
          <w:i/>
          <w:iCs/>
        </w:rPr>
        <w:t>elektronicznej</w:t>
      </w:r>
      <w:r w:rsidR="006E0DAA" w:rsidRPr="00CF70CF">
        <w:rPr>
          <w:rFonts w:ascii="Times New Roman" w:hAnsi="Times New Roman" w:cs="Times New Roman"/>
          <w:b/>
          <w:i/>
          <w:iCs/>
        </w:rPr>
        <w:t xml:space="preserve"> </w:t>
      </w:r>
      <w:r w:rsidRPr="00CF70CF">
        <w:rPr>
          <w:rFonts w:ascii="Times New Roman" w:hAnsi="Times New Roman" w:cs="Times New Roman"/>
          <w:b/>
          <w:i/>
          <w:iCs/>
        </w:rPr>
        <w:t>opatrzonej</w:t>
      </w:r>
      <w:r w:rsidR="006E0DAA" w:rsidRPr="00CF70CF">
        <w:rPr>
          <w:rFonts w:ascii="Times New Roman" w:hAnsi="Times New Roman" w:cs="Times New Roman"/>
          <w:b/>
          <w:i/>
          <w:iCs/>
        </w:rPr>
        <w:t xml:space="preserve"> </w:t>
      </w:r>
      <w:r w:rsidRPr="00CF70CF">
        <w:rPr>
          <w:rFonts w:ascii="Times New Roman" w:hAnsi="Times New Roman" w:cs="Times New Roman"/>
          <w:b/>
          <w:i/>
          <w:iCs/>
        </w:rPr>
        <w:t>kwalifikowanym</w:t>
      </w:r>
      <w:r w:rsidR="006E0DAA" w:rsidRPr="00CF70CF">
        <w:rPr>
          <w:rFonts w:ascii="Times New Roman" w:hAnsi="Times New Roman" w:cs="Times New Roman"/>
          <w:b/>
          <w:i/>
          <w:iCs/>
        </w:rPr>
        <w:t xml:space="preserve"> </w:t>
      </w:r>
      <w:r w:rsidRPr="00CF70CF">
        <w:rPr>
          <w:rFonts w:ascii="Times New Roman" w:hAnsi="Times New Roman" w:cs="Times New Roman"/>
          <w:b/>
          <w:i/>
          <w:iCs/>
        </w:rPr>
        <w:t>podpisem</w:t>
      </w:r>
      <w:r w:rsidR="006E0DAA" w:rsidRPr="00CF70CF">
        <w:rPr>
          <w:rFonts w:ascii="Times New Roman" w:hAnsi="Times New Roman" w:cs="Times New Roman"/>
          <w:b/>
          <w:i/>
          <w:iCs/>
        </w:rPr>
        <w:t xml:space="preserve"> </w:t>
      </w:r>
      <w:r w:rsidRPr="00CF70CF">
        <w:rPr>
          <w:rFonts w:ascii="Times New Roman" w:hAnsi="Times New Roman" w:cs="Times New Roman"/>
          <w:b/>
          <w:i/>
          <w:iCs/>
        </w:rPr>
        <w:t>elektronicznym</w:t>
      </w:r>
    </w:p>
    <w:p w14:paraId="6D1273AE" w14:textId="77777777" w:rsidR="00AC6339" w:rsidRPr="00CF70CF" w:rsidRDefault="006E0DAA" w:rsidP="00607ECF">
      <w:pPr>
        <w:spacing w:after="0"/>
        <w:jc w:val="center"/>
        <w:rPr>
          <w:rFonts w:ascii="Times New Roman" w:hAnsi="Times New Roman" w:cs="Times New Roman"/>
          <w:b/>
        </w:rPr>
      </w:pPr>
      <w:r w:rsidRPr="00CF70CF">
        <w:rPr>
          <w:rFonts w:ascii="Times New Roman" w:hAnsi="Times New Roman" w:cs="Times New Roman"/>
          <w:b/>
        </w:rPr>
        <w:t xml:space="preserve"> </w:t>
      </w:r>
    </w:p>
    <w:p w14:paraId="77ECBBD7" w14:textId="77777777" w:rsidR="00605FEA" w:rsidRPr="00CF70CF" w:rsidRDefault="00632782" w:rsidP="00607ECF">
      <w:pPr>
        <w:pStyle w:val="Nagwek5"/>
        <w:spacing w:before="0" w:after="0" w:line="276" w:lineRule="auto"/>
        <w:rPr>
          <w:rFonts w:ascii="Times New Roman" w:eastAsia="Times New Roman" w:hAnsi="Times New Roman" w:cs="Times New Roman"/>
          <w:i w:val="0"/>
          <w:sz w:val="24"/>
          <w:szCs w:val="24"/>
          <w:lang w:eastAsia="pl-PL"/>
        </w:rPr>
      </w:pPr>
      <w:bookmarkStart w:id="9" w:name="_heading=h.gjdgxs" w:colFirst="0" w:colLast="0"/>
      <w:bookmarkEnd w:id="9"/>
      <w:r w:rsidRPr="00CF70CF">
        <w:rPr>
          <w:rFonts w:ascii="Times New Roman" w:eastAsia="Times New Roman" w:hAnsi="Times New Roman" w:cs="Times New Roman"/>
          <w:b w:val="0"/>
          <w:sz w:val="24"/>
          <w:szCs w:val="24"/>
          <w:lang w:eastAsia="pl-PL"/>
        </w:rPr>
        <w:br w:type="page"/>
      </w:r>
      <w:r w:rsidR="00605FEA" w:rsidRPr="00CF70CF">
        <w:rPr>
          <w:rFonts w:ascii="Times New Roman" w:eastAsia="Times New Roman" w:hAnsi="Times New Roman" w:cs="Times New Roman"/>
          <w:i w:val="0"/>
          <w:sz w:val="24"/>
          <w:szCs w:val="24"/>
          <w:lang w:eastAsia="pl-PL"/>
        </w:rPr>
        <w:lastRenderedPageBreak/>
        <w:t>Załącznik</w:t>
      </w:r>
      <w:r w:rsidR="006E0DAA" w:rsidRPr="00CF70CF">
        <w:rPr>
          <w:rFonts w:ascii="Times New Roman" w:eastAsia="Times New Roman" w:hAnsi="Times New Roman" w:cs="Times New Roman"/>
          <w:i w:val="0"/>
          <w:sz w:val="24"/>
          <w:szCs w:val="24"/>
          <w:lang w:eastAsia="pl-PL"/>
        </w:rPr>
        <w:t xml:space="preserve"> </w:t>
      </w:r>
      <w:r w:rsidR="00605FEA" w:rsidRPr="00CF70CF">
        <w:rPr>
          <w:rFonts w:ascii="Times New Roman" w:eastAsia="Times New Roman" w:hAnsi="Times New Roman" w:cs="Times New Roman"/>
          <w:i w:val="0"/>
          <w:sz w:val="24"/>
          <w:szCs w:val="24"/>
          <w:lang w:eastAsia="pl-PL"/>
        </w:rPr>
        <w:t>Nr</w:t>
      </w:r>
      <w:r w:rsidR="006E0DAA" w:rsidRPr="00CF70CF">
        <w:rPr>
          <w:rFonts w:ascii="Times New Roman" w:eastAsia="Times New Roman" w:hAnsi="Times New Roman" w:cs="Times New Roman"/>
          <w:i w:val="0"/>
          <w:sz w:val="24"/>
          <w:szCs w:val="24"/>
          <w:lang w:eastAsia="pl-PL"/>
        </w:rPr>
        <w:t xml:space="preserve"> </w:t>
      </w:r>
      <w:r w:rsidR="009D0772" w:rsidRPr="00CF70CF">
        <w:rPr>
          <w:rFonts w:ascii="Times New Roman" w:eastAsia="Times New Roman" w:hAnsi="Times New Roman" w:cs="Times New Roman"/>
          <w:i w:val="0"/>
          <w:sz w:val="24"/>
          <w:szCs w:val="24"/>
          <w:lang w:eastAsia="pl-PL"/>
        </w:rPr>
        <w:t>2</w:t>
      </w:r>
      <w:r w:rsidR="006E0DAA" w:rsidRPr="00CF70CF">
        <w:rPr>
          <w:rFonts w:ascii="Times New Roman" w:eastAsia="Times New Roman" w:hAnsi="Times New Roman" w:cs="Times New Roman"/>
          <w:i w:val="0"/>
          <w:sz w:val="24"/>
          <w:szCs w:val="24"/>
          <w:lang w:eastAsia="pl-PL"/>
        </w:rPr>
        <w:t xml:space="preserve"> </w:t>
      </w:r>
      <w:r w:rsidR="00605FEA" w:rsidRPr="00CF70CF">
        <w:rPr>
          <w:rFonts w:ascii="Times New Roman" w:eastAsia="Times New Roman" w:hAnsi="Times New Roman" w:cs="Times New Roman"/>
          <w:i w:val="0"/>
          <w:sz w:val="24"/>
          <w:szCs w:val="24"/>
          <w:lang w:eastAsia="pl-PL"/>
        </w:rPr>
        <w:t>do</w:t>
      </w:r>
      <w:r w:rsidR="006E0DAA" w:rsidRPr="00CF70CF">
        <w:rPr>
          <w:rFonts w:ascii="Times New Roman" w:eastAsia="Times New Roman" w:hAnsi="Times New Roman" w:cs="Times New Roman"/>
          <w:i w:val="0"/>
          <w:sz w:val="24"/>
          <w:szCs w:val="24"/>
          <w:lang w:eastAsia="pl-PL"/>
        </w:rPr>
        <w:t xml:space="preserve"> </w:t>
      </w:r>
      <w:r w:rsidR="00605FEA" w:rsidRPr="00CF70CF">
        <w:rPr>
          <w:rFonts w:ascii="Times New Roman" w:eastAsia="Times New Roman" w:hAnsi="Times New Roman" w:cs="Times New Roman"/>
          <w:i w:val="0"/>
          <w:sz w:val="24"/>
          <w:szCs w:val="24"/>
          <w:lang w:eastAsia="pl-PL"/>
        </w:rPr>
        <w:t>SWZ</w:t>
      </w:r>
      <w:r w:rsidR="006E0DAA" w:rsidRPr="00CF70CF">
        <w:rPr>
          <w:rFonts w:ascii="Times New Roman" w:eastAsia="Times New Roman" w:hAnsi="Times New Roman" w:cs="Times New Roman"/>
          <w:i w:val="0"/>
          <w:sz w:val="24"/>
          <w:szCs w:val="24"/>
          <w:lang w:eastAsia="pl-PL"/>
        </w:rPr>
        <w:t xml:space="preserve"> </w:t>
      </w:r>
      <w:r w:rsidR="005A212A" w:rsidRPr="00CF70CF">
        <w:rPr>
          <w:rFonts w:ascii="Times New Roman" w:eastAsia="Times New Roman" w:hAnsi="Times New Roman" w:cs="Times New Roman"/>
          <w:i w:val="0"/>
          <w:sz w:val="24"/>
          <w:szCs w:val="24"/>
          <w:lang w:eastAsia="pl-PL"/>
        </w:rPr>
        <w:t>– pakiet 1</w:t>
      </w:r>
    </w:p>
    <w:p w14:paraId="4FEF31F2" w14:textId="77777777" w:rsidR="00605FEA" w:rsidRPr="00CF70CF" w:rsidRDefault="00605FEA" w:rsidP="00607ECF">
      <w:pPr>
        <w:pBdr>
          <w:top w:val="nil"/>
          <w:left w:val="nil"/>
          <w:bottom w:val="nil"/>
          <w:right w:val="nil"/>
          <w:between w:val="nil"/>
        </w:pBdr>
        <w:tabs>
          <w:tab w:val="center" w:pos="8364"/>
        </w:tabs>
        <w:spacing w:after="0"/>
        <w:rPr>
          <w:rFonts w:ascii="Times New Roman" w:eastAsia="Times New Roman" w:hAnsi="Times New Roman" w:cs="Times New Roman"/>
          <w:b/>
          <w:sz w:val="24"/>
          <w:szCs w:val="24"/>
          <w:lang w:eastAsia="pl-PL"/>
        </w:rPr>
      </w:pPr>
      <w:r w:rsidRPr="00CF70CF">
        <w:rPr>
          <w:rFonts w:ascii="Times New Roman" w:eastAsia="Times New Roman" w:hAnsi="Times New Roman" w:cs="Times New Roman"/>
          <w:b/>
          <w:sz w:val="24"/>
          <w:szCs w:val="24"/>
          <w:lang w:eastAsia="pl-PL"/>
        </w:rPr>
        <w:tab/>
        <w:t>….…….……………………..</w:t>
      </w:r>
    </w:p>
    <w:p w14:paraId="265C0115" w14:textId="77777777" w:rsidR="00605FEA" w:rsidRPr="00CF70CF" w:rsidRDefault="00605FEA" w:rsidP="00607ECF">
      <w:pPr>
        <w:pBdr>
          <w:top w:val="nil"/>
          <w:left w:val="nil"/>
          <w:bottom w:val="nil"/>
          <w:right w:val="nil"/>
          <w:between w:val="nil"/>
        </w:pBdr>
        <w:tabs>
          <w:tab w:val="center" w:pos="8364"/>
        </w:tabs>
        <w:spacing w:after="0"/>
        <w:rPr>
          <w:rFonts w:ascii="Times New Roman" w:eastAsia="Times New Roman" w:hAnsi="Times New Roman" w:cs="Times New Roman"/>
          <w:sz w:val="24"/>
          <w:szCs w:val="24"/>
          <w:lang w:eastAsia="pl-PL"/>
        </w:rPr>
      </w:pPr>
      <w:r w:rsidRPr="00CF70CF">
        <w:rPr>
          <w:rFonts w:ascii="Times New Roman" w:eastAsia="Times New Roman" w:hAnsi="Times New Roman" w:cs="Times New Roman"/>
          <w:sz w:val="24"/>
          <w:szCs w:val="24"/>
          <w:lang w:eastAsia="pl-PL"/>
        </w:rPr>
        <w:tab/>
        <w:t>nazwa</w:t>
      </w:r>
      <w:r w:rsidR="006E0DAA" w:rsidRPr="00CF70CF">
        <w:rPr>
          <w:rFonts w:ascii="Times New Roman" w:eastAsia="Times New Roman" w:hAnsi="Times New Roman" w:cs="Times New Roman"/>
          <w:sz w:val="24"/>
          <w:szCs w:val="24"/>
          <w:lang w:eastAsia="pl-PL"/>
        </w:rPr>
        <w:t xml:space="preserve"> </w:t>
      </w:r>
      <w:r w:rsidRPr="00CF70CF">
        <w:rPr>
          <w:rFonts w:ascii="Times New Roman" w:eastAsia="Times New Roman" w:hAnsi="Times New Roman" w:cs="Times New Roman"/>
          <w:sz w:val="24"/>
          <w:szCs w:val="24"/>
          <w:lang w:eastAsia="pl-PL"/>
        </w:rPr>
        <w:t>i</w:t>
      </w:r>
      <w:r w:rsidR="006E0DAA" w:rsidRPr="00CF70CF">
        <w:rPr>
          <w:rFonts w:ascii="Times New Roman" w:eastAsia="Times New Roman" w:hAnsi="Times New Roman" w:cs="Times New Roman"/>
          <w:sz w:val="24"/>
          <w:szCs w:val="24"/>
          <w:lang w:eastAsia="pl-PL"/>
        </w:rPr>
        <w:t xml:space="preserve"> </w:t>
      </w:r>
      <w:r w:rsidRPr="00CF70CF">
        <w:rPr>
          <w:rFonts w:ascii="Times New Roman" w:eastAsia="Times New Roman" w:hAnsi="Times New Roman" w:cs="Times New Roman"/>
          <w:sz w:val="24"/>
          <w:szCs w:val="24"/>
          <w:lang w:eastAsia="pl-PL"/>
        </w:rPr>
        <w:t>adres</w:t>
      </w:r>
      <w:r w:rsidR="006E0DAA" w:rsidRPr="00CF70CF">
        <w:rPr>
          <w:rFonts w:ascii="Times New Roman" w:eastAsia="Times New Roman" w:hAnsi="Times New Roman" w:cs="Times New Roman"/>
          <w:sz w:val="24"/>
          <w:szCs w:val="24"/>
          <w:lang w:eastAsia="pl-PL"/>
        </w:rPr>
        <w:t xml:space="preserve"> </w:t>
      </w:r>
      <w:r w:rsidRPr="00CF70CF">
        <w:rPr>
          <w:rFonts w:ascii="Times New Roman" w:eastAsia="Times New Roman" w:hAnsi="Times New Roman" w:cs="Times New Roman"/>
          <w:sz w:val="24"/>
          <w:szCs w:val="24"/>
          <w:lang w:eastAsia="pl-PL"/>
        </w:rPr>
        <w:t>Wykonawcy</w:t>
      </w:r>
    </w:p>
    <w:p w14:paraId="32A2593F" w14:textId="77777777" w:rsidR="00AC6339" w:rsidRPr="00CF70CF" w:rsidRDefault="00605FEA" w:rsidP="00607ECF">
      <w:pPr>
        <w:pBdr>
          <w:top w:val="nil"/>
          <w:left w:val="nil"/>
          <w:bottom w:val="nil"/>
          <w:right w:val="nil"/>
          <w:between w:val="nil"/>
        </w:pBdr>
        <w:tabs>
          <w:tab w:val="center" w:pos="8364"/>
        </w:tabs>
        <w:spacing w:after="0"/>
        <w:rPr>
          <w:rFonts w:ascii="Times New Roman" w:eastAsia="Times New Roman" w:hAnsi="Times New Roman" w:cs="Times New Roman"/>
          <w:b/>
          <w:sz w:val="24"/>
          <w:szCs w:val="24"/>
          <w:lang w:eastAsia="pl-PL"/>
        </w:rPr>
      </w:pPr>
      <w:r w:rsidRPr="00CF70CF">
        <w:rPr>
          <w:rFonts w:ascii="Times New Roman" w:eastAsia="Times New Roman" w:hAnsi="Times New Roman" w:cs="Times New Roman"/>
          <w:b/>
          <w:sz w:val="24"/>
          <w:szCs w:val="24"/>
          <w:lang w:eastAsia="pl-PL"/>
        </w:rPr>
        <w:tab/>
        <w:t>pieczęć</w:t>
      </w:r>
      <w:r w:rsidR="006E0DAA" w:rsidRPr="00CF70CF">
        <w:rPr>
          <w:rFonts w:ascii="Times New Roman" w:eastAsia="Times New Roman" w:hAnsi="Times New Roman" w:cs="Times New Roman"/>
          <w:b/>
          <w:sz w:val="24"/>
          <w:szCs w:val="24"/>
          <w:lang w:eastAsia="pl-PL"/>
        </w:rPr>
        <w:t xml:space="preserve"> </w:t>
      </w:r>
      <w:r w:rsidRPr="00CF70CF">
        <w:rPr>
          <w:rFonts w:ascii="Times New Roman" w:eastAsia="Times New Roman" w:hAnsi="Times New Roman" w:cs="Times New Roman"/>
          <w:b/>
          <w:sz w:val="24"/>
          <w:szCs w:val="24"/>
          <w:lang w:eastAsia="pl-PL"/>
        </w:rPr>
        <w:t>firmowa</w:t>
      </w:r>
    </w:p>
    <w:p w14:paraId="19469ED4" w14:textId="77777777" w:rsidR="00432C39" w:rsidRPr="00CF70CF" w:rsidRDefault="00432C39" w:rsidP="00607ECF">
      <w:pPr>
        <w:pBdr>
          <w:top w:val="nil"/>
          <w:left w:val="nil"/>
          <w:bottom w:val="nil"/>
          <w:right w:val="nil"/>
          <w:between w:val="nil"/>
        </w:pBdr>
        <w:tabs>
          <w:tab w:val="center" w:pos="8364"/>
        </w:tabs>
        <w:spacing w:after="0"/>
        <w:jc w:val="center"/>
        <w:rPr>
          <w:rFonts w:ascii="Times New Roman" w:eastAsia="Times New Roman" w:hAnsi="Times New Roman" w:cs="Times New Roman"/>
          <w:b/>
          <w:lang w:eastAsia="pl-PL"/>
        </w:rPr>
      </w:pPr>
    </w:p>
    <w:p w14:paraId="4547F5CB" w14:textId="77777777" w:rsidR="00432C39" w:rsidRPr="00CF70CF" w:rsidRDefault="00432C39" w:rsidP="00607ECF">
      <w:pPr>
        <w:spacing w:after="0"/>
        <w:jc w:val="center"/>
        <w:rPr>
          <w:rStyle w:val="Numerstrony1"/>
          <w:rFonts w:ascii="Times New Roman" w:hAnsi="Times New Roman" w:cs="Times New Roman"/>
          <w:b/>
          <w:bCs/>
        </w:rPr>
      </w:pPr>
      <w:r w:rsidRPr="00CF70CF">
        <w:rPr>
          <w:rStyle w:val="Numerstrony1"/>
          <w:rFonts w:ascii="Times New Roman" w:hAnsi="Times New Roman" w:cs="Times New Roman"/>
          <w:b/>
          <w:bCs/>
        </w:rPr>
        <w:t>OFERTA CENOWA- PAKIET NR 1</w:t>
      </w:r>
    </w:p>
    <w:tbl>
      <w:tblPr>
        <w:tblW w:w="10173" w:type="dxa"/>
        <w:tblBorders>
          <w:top w:val="single" w:sz="18" w:space="0" w:color="000000"/>
          <w:left w:val="single" w:sz="18" w:space="0" w:color="000000"/>
          <w:bottom w:val="single" w:sz="18" w:space="0" w:color="000000"/>
          <w:right w:val="single" w:sz="18" w:space="0" w:color="000000"/>
          <w:insideH w:val="single" w:sz="18" w:space="0" w:color="000000"/>
          <w:insideV w:val="single" w:sz="18" w:space="0" w:color="000000"/>
        </w:tblBorders>
        <w:tblLayout w:type="fixed"/>
        <w:tblLook w:val="0000" w:firstRow="0" w:lastRow="0" w:firstColumn="0" w:lastColumn="0" w:noHBand="0" w:noVBand="0"/>
      </w:tblPr>
      <w:tblGrid>
        <w:gridCol w:w="682"/>
        <w:gridCol w:w="3254"/>
        <w:gridCol w:w="1842"/>
        <w:gridCol w:w="993"/>
        <w:gridCol w:w="1695"/>
        <w:gridCol w:w="1707"/>
      </w:tblGrid>
      <w:tr w:rsidR="00432C39" w:rsidRPr="00CF70CF" w14:paraId="4B80476D" w14:textId="77777777" w:rsidTr="00C97513">
        <w:trPr>
          <w:trHeight w:val="421"/>
        </w:trPr>
        <w:tc>
          <w:tcPr>
            <w:tcW w:w="682" w:type="dxa"/>
            <w:vAlign w:val="center"/>
          </w:tcPr>
          <w:p w14:paraId="74AD5139" w14:textId="77777777" w:rsidR="00432C39" w:rsidRPr="00CF70CF" w:rsidRDefault="00432C39" w:rsidP="00607ECF">
            <w:pPr>
              <w:spacing w:after="0"/>
              <w:jc w:val="center"/>
              <w:rPr>
                <w:rStyle w:val="Numerstrony3"/>
                <w:rFonts w:ascii="Times New Roman" w:hAnsi="Times New Roman" w:cs="Times New Roman"/>
                <w:b/>
                <w:bCs/>
              </w:rPr>
            </w:pPr>
            <w:r w:rsidRPr="00CF70CF">
              <w:rPr>
                <w:rStyle w:val="Numerstrony3"/>
                <w:rFonts w:ascii="Times New Roman" w:hAnsi="Times New Roman" w:cs="Times New Roman"/>
                <w:b/>
                <w:bCs/>
              </w:rPr>
              <w:t>LP</w:t>
            </w:r>
          </w:p>
        </w:tc>
        <w:tc>
          <w:tcPr>
            <w:tcW w:w="3254" w:type="dxa"/>
            <w:vAlign w:val="center"/>
          </w:tcPr>
          <w:p w14:paraId="3811E7CD" w14:textId="77777777" w:rsidR="00432C39" w:rsidRPr="00CF70CF" w:rsidRDefault="00432C39" w:rsidP="00607ECF">
            <w:pPr>
              <w:spacing w:after="0"/>
              <w:jc w:val="center"/>
              <w:rPr>
                <w:rFonts w:ascii="Times New Roman" w:hAnsi="Times New Roman" w:cs="Times New Roman"/>
                <w:b/>
              </w:rPr>
            </w:pPr>
            <w:r w:rsidRPr="00CF70CF">
              <w:rPr>
                <w:rFonts w:ascii="Times New Roman" w:hAnsi="Times New Roman" w:cs="Times New Roman"/>
                <w:b/>
              </w:rPr>
              <w:t>Przedmiot zamówienia</w:t>
            </w:r>
          </w:p>
        </w:tc>
        <w:tc>
          <w:tcPr>
            <w:tcW w:w="1842" w:type="dxa"/>
            <w:vAlign w:val="center"/>
          </w:tcPr>
          <w:p w14:paraId="21F67320" w14:textId="77777777" w:rsidR="00432C39" w:rsidRPr="00CF70CF" w:rsidRDefault="00432C39" w:rsidP="00607ECF">
            <w:pPr>
              <w:spacing w:after="0"/>
              <w:jc w:val="center"/>
              <w:rPr>
                <w:rStyle w:val="Numerstrony3"/>
                <w:rFonts w:ascii="Times New Roman" w:hAnsi="Times New Roman" w:cs="Times New Roman"/>
                <w:b/>
                <w:bCs/>
              </w:rPr>
            </w:pPr>
            <w:r w:rsidRPr="00CF70CF">
              <w:rPr>
                <w:rStyle w:val="Numerstrony3"/>
                <w:rFonts w:ascii="Times New Roman" w:hAnsi="Times New Roman" w:cs="Times New Roman"/>
                <w:b/>
                <w:bCs/>
              </w:rPr>
              <w:t>ogółem</w:t>
            </w:r>
          </w:p>
          <w:p w14:paraId="06AB4954" w14:textId="77777777" w:rsidR="00432C39" w:rsidRPr="00CF70CF" w:rsidRDefault="00432C39" w:rsidP="00607ECF">
            <w:pPr>
              <w:spacing w:after="0"/>
              <w:jc w:val="center"/>
              <w:rPr>
                <w:rStyle w:val="Numerstrony3"/>
                <w:rFonts w:ascii="Times New Roman" w:hAnsi="Times New Roman" w:cs="Times New Roman"/>
                <w:b/>
                <w:bCs/>
              </w:rPr>
            </w:pPr>
            <w:r w:rsidRPr="00CF70CF">
              <w:rPr>
                <w:rStyle w:val="Numerstrony3"/>
                <w:rFonts w:ascii="Times New Roman" w:hAnsi="Times New Roman" w:cs="Times New Roman"/>
                <w:b/>
                <w:bCs/>
              </w:rPr>
              <w:t>netto</w:t>
            </w:r>
          </w:p>
        </w:tc>
        <w:tc>
          <w:tcPr>
            <w:tcW w:w="993" w:type="dxa"/>
            <w:vAlign w:val="center"/>
          </w:tcPr>
          <w:p w14:paraId="7428BF8E" w14:textId="77777777" w:rsidR="00432C39" w:rsidRPr="00CF70CF" w:rsidRDefault="00432C39" w:rsidP="00607ECF">
            <w:pPr>
              <w:spacing w:after="0"/>
              <w:jc w:val="center"/>
              <w:rPr>
                <w:rStyle w:val="Numerstrony3"/>
                <w:rFonts w:ascii="Times New Roman" w:hAnsi="Times New Roman" w:cs="Times New Roman"/>
                <w:b/>
                <w:bCs/>
              </w:rPr>
            </w:pPr>
            <w:r w:rsidRPr="00CF70CF">
              <w:rPr>
                <w:rStyle w:val="Numerstrony3"/>
                <w:rFonts w:ascii="Times New Roman" w:hAnsi="Times New Roman" w:cs="Times New Roman"/>
                <w:b/>
                <w:bCs/>
              </w:rPr>
              <w:t>VAT</w:t>
            </w:r>
          </w:p>
          <w:p w14:paraId="5A499296" w14:textId="77777777" w:rsidR="00432C39" w:rsidRPr="00CF70CF" w:rsidRDefault="00432C39" w:rsidP="00607ECF">
            <w:pPr>
              <w:spacing w:after="0"/>
              <w:jc w:val="center"/>
              <w:rPr>
                <w:rStyle w:val="Numerstrony3"/>
                <w:rFonts w:ascii="Times New Roman" w:hAnsi="Times New Roman" w:cs="Times New Roman"/>
                <w:b/>
                <w:bCs/>
              </w:rPr>
            </w:pPr>
            <w:r w:rsidRPr="00CF70CF">
              <w:rPr>
                <w:rStyle w:val="Numerstrony3"/>
                <w:rFonts w:ascii="Times New Roman" w:hAnsi="Times New Roman" w:cs="Times New Roman"/>
                <w:b/>
                <w:bCs/>
              </w:rPr>
              <w:t>%</w:t>
            </w:r>
          </w:p>
        </w:tc>
        <w:tc>
          <w:tcPr>
            <w:tcW w:w="1695" w:type="dxa"/>
            <w:vAlign w:val="center"/>
          </w:tcPr>
          <w:p w14:paraId="538962D3" w14:textId="77777777" w:rsidR="00432C39" w:rsidRPr="00CF70CF" w:rsidRDefault="00432C39" w:rsidP="00607ECF">
            <w:pPr>
              <w:spacing w:after="0"/>
              <w:jc w:val="center"/>
              <w:rPr>
                <w:rStyle w:val="Numerstrony3"/>
                <w:rFonts w:ascii="Times New Roman" w:hAnsi="Times New Roman" w:cs="Times New Roman"/>
                <w:b/>
                <w:bCs/>
              </w:rPr>
            </w:pPr>
            <w:r w:rsidRPr="00CF70CF">
              <w:rPr>
                <w:rStyle w:val="Numerstrony3"/>
                <w:rFonts w:ascii="Times New Roman" w:hAnsi="Times New Roman" w:cs="Times New Roman"/>
                <w:b/>
                <w:bCs/>
              </w:rPr>
              <w:t>ogółem</w:t>
            </w:r>
          </w:p>
          <w:p w14:paraId="58A12CCA" w14:textId="77777777" w:rsidR="00432C39" w:rsidRPr="00CF70CF" w:rsidRDefault="00432C39" w:rsidP="00607ECF">
            <w:pPr>
              <w:spacing w:after="0"/>
              <w:jc w:val="center"/>
              <w:rPr>
                <w:rStyle w:val="Numerstrony3"/>
                <w:rFonts w:ascii="Times New Roman" w:hAnsi="Times New Roman" w:cs="Times New Roman"/>
                <w:b/>
                <w:bCs/>
              </w:rPr>
            </w:pPr>
            <w:r w:rsidRPr="00CF70CF">
              <w:rPr>
                <w:rStyle w:val="Numerstrony3"/>
                <w:rFonts w:ascii="Times New Roman" w:hAnsi="Times New Roman" w:cs="Times New Roman"/>
                <w:b/>
                <w:bCs/>
              </w:rPr>
              <w:t>brutto</w:t>
            </w:r>
          </w:p>
        </w:tc>
        <w:tc>
          <w:tcPr>
            <w:tcW w:w="1707" w:type="dxa"/>
          </w:tcPr>
          <w:p w14:paraId="3A40300D" w14:textId="77777777" w:rsidR="00432C39" w:rsidRPr="00CF70CF" w:rsidRDefault="00432C39" w:rsidP="00607ECF">
            <w:pPr>
              <w:spacing w:after="0"/>
              <w:jc w:val="center"/>
              <w:rPr>
                <w:rStyle w:val="Numerstrony3"/>
                <w:rFonts w:ascii="Times New Roman" w:hAnsi="Times New Roman" w:cs="Times New Roman"/>
                <w:b/>
                <w:bCs/>
              </w:rPr>
            </w:pPr>
            <w:r w:rsidRPr="00CF70CF">
              <w:rPr>
                <w:rStyle w:val="Numerstrony3"/>
                <w:rFonts w:ascii="Times New Roman" w:hAnsi="Times New Roman" w:cs="Times New Roman"/>
                <w:b/>
                <w:bCs/>
              </w:rPr>
              <w:t>nazwa handlowa, nazwa producenta, nr katalogowy producenta*</w:t>
            </w:r>
          </w:p>
        </w:tc>
      </w:tr>
      <w:tr w:rsidR="00A10917" w:rsidRPr="00CF70CF" w14:paraId="55BEED90" w14:textId="77777777" w:rsidTr="00C97513">
        <w:trPr>
          <w:trHeight w:val="2061"/>
        </w:trPr>
        <w:tc>
          <w:tcPr>
            <w:tcW w:w="682" w:type="dxa"/>
            <w:vAlign w:val="center"/>
          </w:tcPr>
          <w:p w14:paraId="1340FF3C" w14:textId="77777777" w:rsidR="00A10917" w:rsidRPr="00CF70CF" w:rsidRDefault="00A10917" w:rsidP="00607ECF">
            <w:pPr>
              <w:spacing w:after="0"/>
              <w:jc w:val="center"/>
              <w:rPr>
                <w:rStyle w:val="Numerstrony3"/>
                <w:rFonts w:ascii="Times New Roman" w:hAnsi="Times New Roman" w:cs="Times New Roman"/>
              </w:rPr>
            </w:pPr>
            <w:r w:rsidRPr="00CF70CF">
              <w:rPr>
                <w:rStyle w:val="Numerstrony3"/>
                <w:rFonts w:ascii="Times New Roman" w:hAnsi="Times New Roman" w:cs="Times New Roman"/>
              </w:rPr>
              <w:t>1.</w:t>
            </w:r>
          </w:p>
        </w:tc>
        <w:tc>
          <w:tcPr>
            <w:tcW w:w="3254" w:type="dxa"/>
            <w:vAlign w:val="center"/>
          </w:tcPr>
          <w:p w14:paraId="3F8C6415" w14:textId="77777777" w:rsidR="00AC1F34" w:rsidRPr="00CF70CF" w:rsidRDefault="00AC1F34" w:rsidP="00607ECF">
            <w:pPr>
              <w:pBdr>
                <w:top w:val="nil"/>
                <w:left w:val="nil"/>
                <w:bottom w:val="nil"/>
                <w:right w:val="nil"/>
                <w:between w:val="nil"/>
                <w:bar w:val="nil"/>
              </w:pBdr>
              <w:spacing w:after="0"/>
              <w:jc w:val="both"/>
              <w:rPr>
                <w:rStyle w:val="Brak"/>
                <w:rFonts w:ascii="Times New Roman" w:hAnsi="Times New Roman" w:cs="Times New Roman"/>
                <w:bCs/>
              </w:rPr>
            </w:pPr>
            <w:r w:rsidRPr="00CF70CF">
              <w:rPr>
                <w:rStyle w:val="Brak"/>
                <w:rFonts w:ascii="Times New Roman" w:hAnsi="Times New Roman" w:cs="Times New Roman"/>
                <w:bCs/>
              </w:rPr>
              <w:t>Wdrożenie mechanizmów umożliwiających wysłanie EDM od 2023 - doprowadzenie do wyprodukowania takich EDM - 1 komplet.</w:t>
            </w:r>
          </w:p>
          <w:p w14:paraId="07E857D1" w14:textId="77777777" w:rsidR="00A10917" w:rsidRPr="00CF70CF" w:rsidRDefault="00A10917" w:rsidP="00607ECF">
            <w:pPr>
              <w:pBdr>
                <w:top w:val="nil"/>
                <w:left w:val="nil"/>
                <w:bottom w:val="nil"/>
                <w:right w:val="nil"/>
                <w:between w:val="nil"/>
                <w:bar w:val="nil"/>
              </w:pBdr>
              <w:spacing w:after="0"/>
              <w:jc w:val="both"/>
              <w:rPr>
                <w:rStyle w:val="Numerstrony3"/>
                <w:rFonts w:ascii="Times New Roman" w:hAnsi="Times New Roman" w:cs="Times New Roman"/>
                <w:b/>
                <w:bCs/>
                <w:i/>
                <w:iCs/>
              </w:rPr>
            </w:pPr>
            <w:r w:rsidRPr="00CF70CF">
              <w:rPr>
                <w:rStyle w:val="Brak"/>
                <w:rFonts w:ascii="Times New Roman" w:hAnsi="Times New Roman" w:cs="Times New Roman"/>
              </w:rPr>
              <w:t xml:space="preserve">zgodnie z </w:t>
            </w:r>
            <w:r w:rsidRPr="00CF70CF">
              <w:rPr>
                <w:rStyle w:val="Brak"/>
                <w:rFonts w:ascii="Times New Roman" w:hAnsi="Times New Roman" w:cs="Times New Roman"/>
                <w:bCs/>
              </w:rPr>
              <w:t>SWZ, w tym z</w:t>
            </w:r>
            <w:r w:rsidRPr="00CF70CF">
              <w:rPr>
                <w:rStyle w:val="Brak"/>
                <w:rFonts w:ascii="Times New Roman" w:hAnsi="Times New Roman" w:cs="Times New Roman"/>
              </w:rPr>
              <w:t xml:space="preserve"> </w:t>
            </w:r>
            <w:r w:rsidRPr="00CF70CF">
              <w:rPr>
                <w:rStyle w:val="Brak"/>
                <w:rFonts w:ascii="Times New Roman" w:hAnsi="Times New Roman" w:cs="Times New Roman"/>
                <w:bCs/>
              </w:rPr>
              <w:t>Załącznikiem Nr 4 do SWZ</w:t>
            </w:r>
          </w:p>
        </w:tc>
        <w:tc>
          <w:tcPr>
            <w:tcW w:w="1842" w:type="dxa"/>
            <w:vAlign w:val="center"/>
          </w:tcPr>
          <w:p w14:paraId="777DACC3" w14:textId="77777777" w:rsidR="00A10917" w:rsidRPr="00CF70CF" w:rsidRDefault="00A10917" w:rsidP="00607ECF">
            <w:pPr>
              <w:spacing w:after="0"/>
              <w:jc w:val="both"/>
              <w:rPr>
                <w:rStyle w:val="Numerstrony3"/>
                <w:rFonts w:ascii="Times New Roman" w:hAnsi="Times New Roman" w:cs="Times New Roman"/>
              </w:rPr>
            </w:pPr>
            <w:r w:rsidRPr="00CF70CF">
              <w:rPr>
                <w:rStyle w:val="Numerstrony3"/>
                <w:rFonts w:ascii="Times New Roman" w:hAnsi="Times New Roman" w:cs="Times New Roman"/>
              </w:rPr>
              <w:t>………………..zł</w:t>
            </w:r>
          </w:p>
        </w:tc>
        <w:tc>
          <w:tcPr>
            <w:tcW w:w="993" w:type="dxa"/>
            <w:vAlign w:val="center"/>
          </w:tcPr>
          <w:p w14:paraId="2B59ABC1" w14:textId="77777777" w:rsidR="00A10917" w:rsidRPr="00CF70CF" w:rsidRDefault="00A10917" w:rsidP="00607ECF">
            <w:pPr>
              <w:spacing w:after="0"/>
              <w:jc w:val="both"/>
              <w:rPr>
                <w:rFonts w:ascii="Times New Roman" w:hAnsi="Times New Roman" w:cs="Times New Roman"/>
              </w:rPr>
            </w:pPr>
            <w:r w:rsidRPr="00CF70CF">
              <w:rPr>
                <w:rFonts w:ascii="Times New Roman" w:hAnsi="Times New Roman" w:cs="Times New Roman"/>
              </w:rPr>
              <w:t>………</w:t>
            </w:r>
          </w:p>
        </w:tc>
        <w:tc>
          <w:tcPr>
            <w:tcW w:w="1695" w:type="dxa"/>
            <w:vAlign w:val="center"/>
          </w:tcPr>
          <w:p w14:paraId="2A1EC8C8" w14:textId="77777777" w:rsidR="00A10917" w:rsidRPr="00CF70CF" w:rsidRDefault="00A10917" w:rsidP="00607ECF">
            <w:pPr>
              <w:spacing w:after="0"/>
              <w:jc w:val="both"/>
              <w:rPr>
                <w:rStyle w:val="Numerstrony3"/>
                <w:rFonts w:ascii="Times New Roman" w:hAnsi="Times New Roman" w:cs="Times New Roman"/>
              </w:rPr>
            </w:pPr>
            <w:r w:rsidRPr="00CF70CF">
              <w:rPr>
                <w:rStyle w:val="Numerstrony3"/>
                <w:rFonts w:ascii="Times New Roman" w:hAnsi="Times New Roman" w:cs="Times New Roman"/>
              </w:rPr>
              <w:t>………………..zł</w:t>
            </w:r>
          </w:p>
        </w:tc>
        <w:tc>
          <w:tcPr>
            <w:tcW w:w="1707" w:type="dxa"/>
          </w:tcPr>
          <w:p w14:paraId="7A0966F0" w14:textId="77777777" w:rsidR="00A10917" w:rsidRPr="00CF70CF" w:rsidRDefault="00A10917" w:rsidP="00607ECF">
            <w:pPr>
              <w:spacing w:after="0"/>
              <w:jc w:val="both"/>
              <w:rPr>
                <w:rStyle w:val="Numerstrony3"/>
                <w:rFonts w:ascii="Times New Roman" w:hAnsi="Times New Roman" w:cs="Times New Roman"/>
              </w:rPr>
            </w:pPr>
          </w:p>
        </w:tc>
      </w:tr>
    </w:tbl>
    <w:p w14:paraId="18AC8834" w14:textId="77777777" w:rsidR="00432C39" w:rsidRPr="00CF70CF" w:rsidRDefault="00432C39" w:rsidP="00607ECF">
      <w:pPr>
        <w:spacing w:after="0"/>
        <w:jc w:val="both"/>
        <w:rPr>
          <w:rStyle w:val="Numerstrony3"/>
          <w:rFonts w:ascii="Times New Roman" w:hAnsi="Times New Roman" w:cs="Times New Roman"/>
          <w:b/>
          <w:bCs/>
        </w:rPr>
      </w:pPr>
      <w:r w:rsidRPr="00CF70CF">
        <w:rPr>
          <w:rStyle w:val="Numerstrony3"/>
          <w:rFonts w:ascii="Times New Roman" w:hAnsi="Times New Roman" w:cs="Times New Roman"/>
          <w:b/>
          <w:bCs/>
        </w:rPr>
        <w:t>*W przypadku, gdy przedmiot zamówienia oznaczony jest jedynie jedną z wymaganych informacji wykonawca podaje tę informację.</w:t>
      </w:r>
    </w:p>
    <w:p w14:paraId="2DF1F308" w14:textId="77777777" w:rsidR="0038454C" w:rsidRPr="00CF70CF" w:rsidRDefault="0038454C" w:rsidP="00607ECF">
      <w:pPr>
        <w:spacing w:after="0"/>
        <w:jc w:val="both"/>
        <w:rPr>
          <w:rStyle w:val="Numerstrony1"/>
          <w:rFonts w:ascii="Times New Roman" w:hAnsi="Times New Roman" w:cs="Times New Roman"/>
          <w:b/>
          <w:bCs/>
        </w:rPr>
      </w:pPr>
    </w:p>
    <w:p w14:paraId="36053FF7" w14:textId="77777777" w:rsidR="00556097" w:rsidRPr="00CF70CF" w:rsidRDefault="00556097" w:rsidP="00607ECF">
      <w:pPr>
        <w:spacing w:after="0"/>
        <w:jc w:val="both"/>
        <w:rPr>
          <w:rStyle w:val="Numerstrony1"/>
          <w:rFonts w:ascii="Times New Roman" w:hAnsi="Times New Roman" w:cs="Times New Roman"/>
          <w:b/>
          <w:bCs/>
        </w:rPr>
      </w:pPr>
    </w:p>
    <w:p w14:paraId="0273BA34" w14:textId="77777777" w:rsidR="0038454C" w:rsidRPr="00CF70CF" w:rsidRDefault="0038454C" w:rsidP="00607ECF">
      <w:pPr>
        <w:spacing w:after="0"/>
        <w:jc w:val="both"/>
        <w:rPr>
          <w:rStyle w:val="Numerstrony3"/>
          <w:rFonts w:ascii="Times New Roman" w:hAnsi="Times New Roman" w:cs="Times New Roman"/>
          <w:b/>
          <w:bCs/>
        </w:rPr>
      </w:pPr>
      <w:r w:rsidRPr="00CF70CF">
        <w:rPr>
          <w:rStyle w:val="Numerstrony3"/>
          <w:rFonts w:ascii="Times New Roman" w:hAnsi="Times New Roman" w:cs="Times New Roman"/>
          <w:b/>
          <w:bCs/>
        </w:rPr>
        <w:t xml:space="preserve"> Oferowana cena ( z VAT) za wykonanie przedmiotu zamówienia</w:t>
      </w:r>
    </w:p>
    <w:p w14:paraId="2CBB1DB5" w14:textId="77777777" w:rsidR="0038454C" w:rsidRPr="00CF70CF" w:rsidRDefault="0038454C" w:rsidP="00607ECF">
      <w:pPr>
        <w:spacing w:after="0"/>
        <w:jc w:val="both"/>
        <w:rPr>
          <w:rStyle w:val="Numerstrony3"/>
          <w:rFonts w:ascii="Times New Roman" w:hAnsi="Times New Roman" w:cs="Times New Roman"/>
        </w:rPr>
      </w:pPr>
      <w:r w:rsidRPr="00CF70CF">
        <w:rPr>
          <w:rStyle w:val="Numerstrony3"/>
          <w:rFonts w:ascii="Times New Roman" w:hAnsi="Times New Roman" w:cs="Times New Roman"/>
        </w:rPr>
        <w:t>słownie:………………………………………………………………………………………..</w:t>
      </w:r>
    </w:p>
    <w:p w14:paraId="216F60CE" w14:textId="77777777" w:rsidR="00A10917" w:rsidRPr="00CF70CF" w:rsidRDefault="00A10917" w:rsidP="00607ECF">
      <w:pPr>
        <w:spacing w:after="0"/>
        <w:jc w:val="both"/>
        <w:rPr>
          <w:rStyle w:val="Numerstrony3"/>
          <w:rFonts w:ascii="Times New Roman" w:hAnsi="Times New Roman" w:cs="Times New Roman"/>
        </w:rPr>
      </w:pPr>
    </w:p>
    <w:p w14:paraId="48E18438" w14:textId="77777777" w:rsidR="00A10917" w:rsidRPr="00CF70CF" w:rsidRDefault="00A10917" w:rsidP="00607ECF">
      <w:pPr>
        <w:spacing w:after="0"/>
        <w:jc w:val="both"/>
        <w:rPr>
          <w:rFonts w:ascii="Times New Roman" w:hAnsi="Times New Roman" w:cs="Times New Roman"/>
        </w:rPr>
      </w:pPr>
    </w:p>
    <w:p w14:paraId="0E9A39D4" w14:textId="77777777" w:rsidR="0038454C" w:rsidRPr="00CF70CF" w:rsidRDefault="0038454C" w:rsidP="00607ECF">
      <w:pPr>
        <w:spacing w:after="0"/>
        <w:jc w:val="center"/>
        <w:rPr>
          <w:rFonts w:ascii="Times New Roman" w:hAnsi="Times New Roman" w:cs="Times New Roman"/>
          <w:b/>
          <w:i/>
          <w:iCs/>
        </w:rPr>
      </w:pPr>
      <w:r w:rsidRPr="00CF70CF">
        <w:rPr>
          <w:rFonts w:ascii="Times New Roman" w:hAnsi="Times New Roman" w:cs="Times New Roman"/>
          <w:b/>
          <w:i/>
          <w:iCs/>
        </w:rPr>
        <w:t>Dokument składany w postaci elektronicznej opatrzonej kwalifikowanym podpisem elektronicznym</w:t>
      </w:r>
    </w:p>
    <w:p w14:paraId="4DA9398E" w14:textId="77777777" w:rsidR="00432C39" w:rsidRPr="00CF70CF" w:rsidRDefault="00432C39" w:rsidP="00607ECF">
      <w:pPr>
        <w:pStyle w:val="Nagwek5"/>
        <w:spacing w:before="0" w:after="0" w:line="276" w:lineRule="auto"/>
        <w:rPr>
          <w:rFonts w:ascii="Times New Roman" w:hAnsi="Times New Roman" w:cs="Times New Roman"/>
          <w:b w:val="0"/>
          <w:bCs w:val="0"/>
        </w:rPr>
      </w:pPr>
      <w:r w:rsidRPr="00CF70CF">
        <w:rPr>
          <w:rFonts w:ascii="Times New Roman" w:hAnsi="Times New Roman" w:cs="Times New Roman"/>
          <w:i w:val="0"/>
          <w:iCs w:val="0"/>
          <w:sz w:val="24"/>
          <w:szCs w:val="24"/>
        </w:rPr>
        <w:br w:type="page"/>
      </w:r>
      <w:r w:rsidR="005A212A" w:rsidRPr="00CF70CF">
        <w:rPr>
          <w:rFonts w:ascii="Times New Roman" w:eastAsia="Times New Roman" w:hAnsi="Times New Roman" w:cs="Times New Roman"/>
          <w:i w:val="0"/>
          <w:sz w:val="24"/>
          <w:szCs w:val="24"/>
          <w:lang w:eastAsia="pl-PL"/>
        </w:rPr>
        <w:lastRenderedPageBreak/>
        <w:t>Załącznik Nr 2 do SWZ – pakiet 2</w:t>
      </w:r>
    </w:p>
    <w:p w14:paraId="7011D79F" w14:textId="77777777" w:rsidR="00432C39" w:rsidRPr="00CF70CF" w:rsidRDefault="00432C39" w:rsidP="00607ECF">
      <w:pPr>
        <w:pBdr>
          <w:top w:val="nil"/>
          <w:left w:val="nil"/>
          <w:bottom w:val="nil"/>
          <w:right w:val="nil"/>
          <w:between w:val="nil"/>
        </w:pBdr>
        <w:tabs>
          <w:tab w:val="center" w:pos="8364"/>
        </w:tabs>
        <w:spacing w:after="0"/>
        <w:jc w:val="right"/>
        <w:rPr>
          <w:rFonts w:ascii="Times New Roman" w:eastAsia="Times New Roman" w:hAnsi="Times New Roman" w:cs="Times New Roman"/>
          <w:b/>
          <w:lang w:eastAsia="pl-PL"/>
        </w:rPr>
      </w:pPr>
      <w:r w:rsidRPr="00CF70CF">
        <w:rPr>
          <w:rFonts w:ascii="Times New Roman" w:eastAsia="Times New Roman" w:hAnsi="Times New Roman" w:cs="Times New Roman"/>
          <w:b/>
          <w:lang w:eastAsia="pl-PL"/>
        </w:rPr>
        <w:t>….…….……………………..</w:t>
      </w:r>
    </w:p>
    <w:p w14:paraId="7789E332" w14:textId="77777777" w:rsidR="00432C39" w:rsidRPr="00CF70CF" w:rsidRDefault="00432C39" w:rsidP="00607ECF">
      <w:pPr>
        <w:pBdr>
          <w:top w:val="nil"/>
          <w:left w:val="nil"/>
          <w:bottom w:val="nil"/>
          <w:right w:val="nil"/>
          <w:between w:val="nil"/>
        </w:pBdr>
        <w:tabs>
          <w:tab w:val="center" w:pos="8364"/>
        </w:tabs>
        <w:spacing w:after="0"/>
        <w:jc w:val="right"/>
        <w:rPr>
          <w:rFonts w:ascii="Times New Roman" w:eastAsia="Times New Roman" w:hAnsi="Times New Roman" w:cs="Times New Roman"/>
          <w:lang w:eastAsia="pl-PL"/>
        </w:rPr>
      </w:pPr>
      <w:r w:rsidRPr="00CF70CF">
        <w:rPr>
          <w:rFonts w:ascii="Times New Roman" w:eastAsia="Times New Roman" w:hAnsi="Times New Roman" w:cs="Times New Roman"/>
          <w:lang w:eastAsia="pl-PL"/>
        </w:rPr>
        <w:t>nazwa i adres Wykonawcy</w:t>
      </w:r>
    </w:p>
    <w:p w14:paraId="7FDDFFDA" w14:textId="77777777" w:rsidR="00432C39" w:rsidRPr="00CF70CF" w:rsidRDefault="00432C39" w:rsidP="00607ECF">
      <w:pPr>
        <w:pBdr>
          <w:top w:val="nil"/>
          <w:left w:val="nil"/>
          <w:bottom w:val="nil"/>
          <w:right w:val="nil"/>
          <w:between w:val="nil"/>
        </w:pBdr>
        <w:tabs>
          <w:tab w:val="center" w:pos="8364"/>
        </w:tabs>
        <w:spacing w:after="0"/>
        <w:rPr>
          <w:rFonts w:ascii="Times New Roman" w:eastAsia="Times New Roman" w:hAnsi="Times New Roman" w:cs="Times New Roman"/>
          <w:b/>
          <w:lang w:eastAsia="pl-PL"/>
        </w:rPr>
      </w:pPr>
      <w:r w:rsidRPr="00CF70CF">
        <w:rPr>
          <w:rFonts w:ascii="Times New Roman" w:eastAsia="Times New Roman" w:hAnsi="Times New Roman" w:cs="Times New Roman"/>
          <w:b/>
          <w:lang w:eastAsia="pl-PL"/>
        </w:rPr>
        <w:tab/>
        <w:t>pieczęć firmowa</w:t>
      </w:r>
    </w:p>
    <w:p w14:paraId="02AD56CB" w14:textId="77777777" w:rsidR="00432C39" w:rsidRPr="00CF70CF" w:rsidRDefault="00432C39" w:rsidP="00607ECF">
      <w:pPr>
        <w:spacing w:after="0"/>
        <w:jc w:val="both"/>
        <w:rPr>
          <w:rStyle w:val="Numerstrony1"/>
          <w:rFonts w:ascii="Times New Roman" w:hAnsi="Times New Roman" w:cs="Times New Roman"/>
          <w:b/>
          <w:bCs/>
        </w:rPr>
      </w:pPr>
      <w:r w:rsidRPr="00CF70CF">
        <w:rPr>
          <w:rStyle w:val="Numerstrony1"/>
          <w:rFonts w:ascii="Times New Roman" w:hAnsi="Times New Roman" w:cs="Times New Roman"/>
          <w:b/>
          <w:bCs/>
        </w:rPr>
        <w:t xml:space="preserve"> </w:t>
      </w:r>
    </w:p>
    <w:p w14:paraId="4EE76251" w14:textId="77777777" w:rsidR="00432C39" w:rsidRPr="00CF70CF" w:rsidRDefault="00432C39" w:rsidP="00607ECF">
      <w:pPr>
        <w:spacing w:after="0"/>
        <w:jc w:val="center"/>
        <w:rPr>
          <w:rStyle w:val="Numerstrony1"/>
          <w:rFonts w:ascii="Times New Roman" w:hAnsi="Times New Roman" w:cs="Times New Roman"/>
          <w:b/>
          <w:bCs/>
        </w:rPr>
      </w:pPr>
      <w:r w:rsidRPr="00CF70CF">
        <w:rPr>
          <w:rStyle w:val="Numerstrony1"/>
          <w:rFonts w:ascii="Times New Roman" w:hAnsi="Times New Roman" w:cs="Times New Roman"/>
          <w:b/>
          <w:bCs/>
        </w:rPr>
        <w:t>OFERTA CENOWA- PAKIET NR 2</w:t>
      </w:r>
    </w:p>
    <w:tbl>
      <w:tblPr>
        <w:tblW w:w="10173" w:type="dxa"/>
        <w:tblBorders>
          <w:top w:val="single" w:sz="18" w:space="0" w:color="000000"/>
          <w:left w:val="single" w:sz="18" w:space="0" w:color="000000"/>
          <w:bottom w:val="single" w:sz="18" w:space="0" w:color="000000"/>
          <w:right w:val="single" w:sz="18" w:space="0" w:color="000000"/>
          <w:insideH w:val="single" w:sz="18" w:space="0" w:color="000000"/>
          <w:insideV w:val="single" w:sz="18" w:space="0" w:color="000000"/>
        </w:tblBorders>
        <w:tblLayout w:type="fixed"/>
        <w:tblLook w:val="0000" w:firstRow="0" w:lastRow="0" w:firstColumn="0" w:lastColumn="0" w:noHBand="0" w:noVBand="0"/>
      </w:tblPr>
      <w:tblGrid>
        <w:gridCol w:w="682"/>
        <w:gridCol w:w="3254"/>
        <w:gridCol w:w="1842"/>
        <w:gridCol w:w="993"/>
        <w:gridCol w:w="1695"/>
        <w:gridCol w:w="1707"/>
      </w:tblGrid>
      <w:tr w:rsidR="00432C39" w:rsidRPr="00CF70CF" w14:paraId="10E8DA92" w14:textId="77777777" w:rsidTr="00C97513">
        <w:trPr>
          <w:trHeight w:val="421"/>
        </w:trPr>
        <w:tc>
          <w:tcPr>
            <w:tcW w:w="682" w:type="dxa"/>
            <w:vAlign w:val="center"/>
          </w:tcPr>
          <w:p w14:paraId="1DB39C97" w14:textId="77777777" w:rsidR="00432C39" w:rsidRPr="00CF70CF" w:rsidRDefault="00432C39" w:rsidP="00607ECF">
            <w:pPr>
              <w:spacing w:after="0"/>
              <w:jc w:val="center"/>
              <w:rPr>
                <w:rStyle w:val="Numerstrony3"/>
                <w:rFonts w:ascii="Times New Roman" w:hAnsi="Times New Roman" w:cs="Times New Roman"/>
                <w:b/>
                <w:bCs/>
              </w:rPr>
            </w:pPr>
            <w:r w:rsidRPr="00CF70CF">
              <w:rPr>
                <w:rStyle w:val="Numerstrony3"/>
                <w:rFonts w:ascii="Times New Roman" w:hAnsi="Times New Roman" w:cs="Times New Roman"/>
                <w:b/>
                <w:bCs/>
              </w:rPr>
              <w:t>LP</w:t>
            </w:r>
          </w:p>
        </w:tc>
        <w:tc>
          <w:tcPr>
            <w:tcW w:w="3254" w:type="dxa"/>
            <w:vAlign w:val="center"/>
          </w:tcPr>
          <w:p w14:paraId="0E8B0B33" w14:textId="77777777" w:rsidR="00432C39" w:rsidRPr="00CF70CF" w:rsidRDefault="00432C39" w:rsidP="00607ECF">
            <w:pPr>
              <w:spacing w:after="0"/>
              <w:jc w:val="center"/>
              <w:rPr>
                <w:rFonts w:ascii="Times New Roman" w:hAnsi="Times New Roman" w:cs="Times New Roman"/>
                <w:b/>
              </w:rPr>
            </w:pPr>
            <w:r w:rsidRPr="00CF70CF">
              <w:rPr>
                <w:rFonts w:ascii="Times New Roman" w:hAnsi="Times New Roman" w:cs="Times New Roman"/>
                <w:b/>
              </w:rPr>
              <w:t>Przedmiot zamówienia</w:t>
            </w:r>
          </w:p>
        </w:tc>
        <w:tc>
          <w:tcPr>
            <w:tcW w:w="1842" w:type="dxa"/>
            <w:vAlign w:val="center"/>
          </w:tcPr>
          <w:p w14:paraId="07395BCD" w14:textId="77777777" w:rsidR="00432C39" w:rsidRPr="00CF70CF" w:rsidRDefault="00432C39" w:rsidP="00607ECF">
            <w:pPr>
              <w:spacing w:after="0"/>
              <w:jc w:val="center"/>
              <w:rPr>
                <w:rStyle w:val="Numerstrony3"/>
                <w:rFonts w:ascii="Times New Roman" w:hAnsi="Times New Roman" w:cs="Times New Roman"/>
                <w:b/>
                <w:bCs/>
              </w:rPr>
            </w:pPr>
            <w:r w:rsidRPr="00CF70CF">
              <w:rPr>
                <w:rStyle w:val="Numerstrony3"/>
                <w:rFonts w:ascii="Times New Roman" w:hAnsi="Times New Roman" w:cs="Times New Roman"/>
                <w:b/>
                <w:bCs/>
              </w:rPr>
              <w:t>ogółem</w:t>
            </w:r>
          </w:p>
          <w:p w14:paraId="3E838AC2" w14:textId="77777777" w:rsidR="00432C39" w:rsidRPr="00CF70CF" w:rsidRDefault="00432C39" w:rsidP="00607ECF">
            <w:pPr>
              <w:spacing w:after="0"/>
              <w:jc w:val="center"/>
              <w:rPr>
                <w:rStyle w:val="Numerstrony3"/>
                <w:rFonts w:ascii="Times New Roman" w:hAnsi="Times New Roman" w:cs="Times New Roman"/>
                <w:b/>
                <w:bCs/>
              </w:rPr>
            </w:pPr>
            <w:r w:rsidRPr="00CF70CF">
              <w:rPr>
                <w:rStyle w:val="Numerstrony3"/>
                <w:rFonts w:ascii="Times New Roman" w:hAnsi="Times New Roman" w:cs="Times New Roman"/>
                <w:b/>
                <w:bCs/>
              </w:rPr>
              <w:t>netto</w:t>
            </w:r>
          </w:p>
        </w:tc>
        <w:tc>
          <w:tcPr>
            <w:tcW w:w="993" w:type="dxa"/>
            <w:vAlign w:val="center"/>
          </w:tcPr>
          <w:p w14:paraId="576F12A9" w14:textId="77777777" w:rsidR="00432C39" w:rsidRPr="00CF70CF" w:rsidRDefault="00432C39" w:rsidP="00607ECF">
            <w:pPr>
              <w:spacing w:after="0"/>
              <w:jc w:val="center"/>
              <w:rPr>
                <w:rStyle w:val="Numerstrony3"/>
                <w:rFonts w:ascii="Times New Roman" w:hAnsi="Times New Roman" w:cs="Times New Roman"/>
                <w:b/>
                <w:bCs/>
              </w:rPr>
            </w:pPr>
            <w:r w:rsidRPr="00CF70CF">
              <w:rPr>
                <w:rStyle w:val="Numerstrony3"/>
                <w:rFonts w:ascii="Times New Roman" w:hAnsi="Times New Roman" w:cs="Times New Roman"/>
                <w:b/>
                <w:bCs/>
              </w:rPr>
              <w:t>VAT</w:t>
            </w:r>
          </w:p>
          <w:p w14:paraId="5B2BC398" w14:textId="77777777" w:rsidR="00432C39" w:rsidRPr="00CF70CF" w:rsidRDefault="00432C39" w:rsidP="00607ECF">
            <w:pPr>
              <w:spacing w:after="0"/>
              <w:jc w:val="center"/>
              <w:rPr>
                <w:rStyle w:val="Numerstrony3"/>
                <w:rFonts w:ascii="Times New Roman" w:hAnsi="Times New Roman" w:cs="Times New Roman"/>
                <w:b/>
                <w:bCs/>
              </w:rPr>
            </w:pPr>
            <w:r w:rsidRPr="00CF70CF">
              <w:rPr>
                <w:rStyle w:val="Numerstrony3"/>
                <w:rFonts w:ascii="Times New Roman" w:hAnsi="Times New Roman" w:cs="Times New Roman"/>
                <w:b/>
                <w:bCs/>
              </w:rPr>
              <w:t>%</w:t>
            </w:r>
          </w:p>
        </w:tc>
        <w:tc>
          <w:tcPr>
            <w:tcW w:w="1695" w:type="dxa"/>
            <w:vAlign w:val="center"/>
          </w:tcPr>
          <w:p w14:paraId="38FB9521" w14:textId="77777777" w:rsidR="00432C39" w:rsidRPr="00CF70CF" w:rsidRDefault="00432C39" w:rsidP="00607ECF">
            <w:pPr>
              <w:spacing w:after="0"/>
              <w:jc w:val="center"/>
              <w:rPr>
                <w:rStyle w:val="Numerstrony3"/>
                <w:rFonts w:ascii="Times New Roman" w:hAnsi="Times New Roman" w:cs="Times New Roman"/>
                <w:b/>
                <w:bCs/>
              </w:rPr>
            </w:pPr>
            <w:r w:rsidRPr="00CF70CF">
              <w:rPr>
                <w:rStyle w:val="Numerstrony3"/>
                <w:rFonts w:ascii="Times New Roman" w:hAnsi="Times New Roman" w:cs="Times New Roman"/>
                <w:b/>
                <w:bCs/>
              </w:rPr>
              <w:t>ogółem</w:t>
            </w:r>
          </w:p>
          <w:p w14:paraId="2694F6F2" w14:textId="77777777" w:rsidR="00432C39" w:rsidRPr="00CF70CF" w:rsidRDefault="00432C39" w:rsidP="00607ECF">
            <w:pPr>
              <w:spacing w:after="0"/>
              <w:jc w:val="center"/>
              <w:rPr>
                <w:rStyle w:val="Numerstrony3"/>
                <w:rFonts w:ascii="Times New Roman" w:hAnsi="Times New Roman" w:cs="Times New Roman"/>
                <w:b/>
                <w:bCs/>
              </w:rPr>
            </w:pPr>
            <w:r w:rsidRPr="00CF70CF">
              <w:rPr>
                <w:rStyle w:val="Numerstrony3"/>
                <w:rFonts w:ascii="Times New Roman" w:hAnsi="Times New Roman" w:cs="Times New Roman"/>
                <w:b/>
                <w:bCs/>
              </w:rPr>
              <w:t>brutto</w:t>
            </w:r>
          </w:p>
        </w:tc>
        <w:tc>
          <w:tcPr>
            <w:tcW w:w="1707" w:type="dxa"/>
          </w:tcPr>
          <w:p w14:paraId="3BD2613B" w14:textId="77777777" w:rsidR="00432C39" w:rsidRPr="00CF70CF" w:rsidRDefault="00432C39" w:rsidP="00607ECF">
            <w:pPr>
              <w:spacing w:after="0"/>
              <w:jc w:val="center"/>
              <w:rPr>
                <w:rStyle w:val="Numerstrony3"/>
                <w:rFonts w:ascii="Times New Roman" w:hAnsi="Times New Roman" w:cs="Times New Roman"/>
                <w:b/>
                <w:bCs/>
              </w:rPr>
            </w:pPr>
            <w:r w:rsidRPr="00CF70CF">
              <w:rPr>
                <w:rStyle w:val="Numerstrony3"/>
                <w:rFonts w:ascii="Times New Roman" w:hAnsi="Times New Roman" w:cs="Times New Roman"/>
                <w:b/>
                <w:bCs/>
              </w:rPr>
              <w:t>nazwa handlowa, nazwa producenta, nr katalogowy producenta*</w:t>
            </w:r>
          </w:p>
        </w:tc>
      </w:tr>
      <w:tr w:rsidR="00A10917" w:rsidRPr="00CF70CF" w14:paraId="6C66C130" w14:textId="77777777" w:rsidTr="00C97513">
        <w:trPr>
          <w:trHeight w:val="2061"/>
        </w:trPr>
        <w:tc>
          <w:tcPr>
            <w:tcW w:w="682" w:type="dxa"/>
            <w:vAlign w:val="center"/>
          </w:tcPr>
          <w:p w14:paraId="5015C71D" w14:textId="77777777" w:rsidR="00A10917" w:rsidRPr="00CF70CF" w:rsidRDefault="00A10917" w:rsidP="00607ECF">
            <w:pPr>
              <w:spacing w:after="0"/>
              <w:jc w:val="center"/>
              <w:rPr>
                <w:rStyle w:val="Numerstrony3"/>
                <w:rFonts w:ascii="Times New Roman" w:hAnsi="Times New Roman" w:cs="Times New Roman"/>
              </w:rPr>
            </w:pPr>
            <w:r w:rsidRPr="00CF70CF">
              <w:rPr>
                <w:rStyle w:val="Numerstrony3"/>
                <w:rFonts w:ascii="Times New Roman" w:hAnsi="Times New Roman" w:cs="Times New Roman"/>
              </w:rPr>
              <w:t>1.</w:t>
            </w:r>
          </w:p>
        </w:tc>
        <w:tc>
          <w:tcPr>
            <w:tcW w:w="3254" w:type="dxa"/>
            <w:vAlign w:val="center"/>
          </w:tcPr>
          <w:p w14:paraId="6E848696" w14:textId="77777777" w:rsidR="00AC1F34" w:rsidRPr="00CF70CF" w:rsidRDefault="00AC1F34" w:rsidP="00607ECF">
            <w:pPr>
              <w:pBdr>
                <w:top w:val="nil"/>
                <w:left w:val="nil"/>
                <w:bottom w:val="nil"/>
                <w:right w:val="nil"/>
                <w:between w:val="nil"/>
                <w:bar w:val="nil"/>
              </w:pBdr>
              <w:spacing w:after="0"/>
              <w:jc w:val="both"/>
              <w:rPr>
                <w:rStyle w:val="Brak"/>
                <w:rFonts w:ascii="Times New Roman" w:hAnsi="Times New Roman" w:cs="Times New Roman"/>
                <w:bCs/>
              </w:rPr>
            </w:pPr>
            <w:r w:rsidRPr="00CF70CF">
              <w:rPr>
                <w:rStyle w:val="Brak"/>
                <w:rFonts w:ascii="Times New Roman" w:hAnsi="Times New Roman" w:cs="Times New Roman"/>
                <w:bCs/>
              </w:rPr>
              <w:t xml:space="preserve">Moduł integracji z oprogramowaniem udostępnionym przez </w:t>
            </w:r>
            <w:proofErr w:type="spellStart"/>
            <w:r w:rsidRPr="00CF70CF">
              <w:rPr>
                <w:rStyle w:val="Brak"/>
                <w:rFonts w:ascii="Times New Roman" w:hAnsi="Times New Roman" w:cs="Times New Roman"/>
                <w:bCs/>
              </w:rPr>
              <w:t>CeZ</w:t>
            </w:r>
            <w:proofErr w:type="spellEnd"/>
            <w:r w:rsidRPr="00CF70CF">
              <w:rPr>
                <w:rStyle w:val="Brak"/>
                <w:rFonts w:ascii="Times New Roman" w:hAnsi="Times New Roman" w:cs="Times New Roman"/>
                <w:bCs/>
              </w:rPr>
              <w:t xml:space="preserve"> (licencja oraz wykonanie modyfikacji HIS zgodnie z wymaganiami </w:t>
            </w:r>
            <w:proofErr w:type="spellStart"/>
            <w:r w:rsidRPr="00CF70CF">
              <w:rPr>
                <w:rStyle w:val="Brak"/>
                <w:rFonts w:ascii="Times New Roman" w:hAnsi="Times New Roman" w:cs="Times New Roman"/>
                <w:bCs/>
              </w:rPr>
              <w:t>CeZ</w:t>
            </w:r>
            <w:proofErr w:type="spellEnd"/>
            <w:r w:rsidRPr="00CF70CF">
              <w:rPr>
                <w:rStyle w:val="Brak"/>
                <w:rFonts w:ascii="Times New Roman" w:hAnsi="Times New Roman" w:cs="Times New Roman"/>
                <w:bCs/>
              </w:rPr>
              <w:t xml:space="preserve">, bez usług wsparcia skanowania) - Integracja z centralnym repozytorium danych medycznych dla </w:t>
            </w:r>
            <w:proofErr w:type="spellStart"/>
            <w:r w:rsidRPr="00CF70CF">
              <w:rPr>
                <w:rStyle w:val="Brak"/>
                <w:rFonts w:ascii="Times New Roman" w:hAnsi="Times New Roman" w:cs="Times New Roman"/>
                <w:bCs/>
              </w:rPr>
              <w:t>zdigitalizowanej</w:t>
            </w:r>
            <w:proofErr w:type="spellEnd"/>
            <w:r w:rsidRPr="00CF70CF">
              <w:rPr>
                <w:rStyle w:val="Brak"/>
                <w:rFonts w:ascii="Times New Roman" w:hAnsi="Times New Roman" w:cs="Times New Roman"/>
                <w:bCs/>
              </w:rPr>
              <w:t xml:space="preserve"> dokumentacji medycznej - 1komplet.</w:t>
            </w:r>
          </w:p>
          <w:p w14:paraId="6D2C2DA3" w14:textId="77777777" w:rsidR="00A10917" w:rsidRPr="00CF70CF" w:rsidRDefault="00A10917" w:rsidP="00607ECF">
            <w:pPr>
              <w:pBdr>
                <w:top w:val="nil"/>
                <w:left w:val="nil"/>
                <w:bottom w:val="nil"/>
                <w:right w:val="nil"/>
                <w:between w:val="nil"/>
                <w:bar w:val="nil"/>
              </w:pBdr>
              <w:spacing w:after="0"/>
              <w:jc w:val="both"/>
              <w:rPr>
                <w:rStyle w:val="Numerstrony3"/>
                <w:rFonts w:ascii="Times New Roman" w:hAnsi="Times New Roman" w:cs="Times New Roman"/>
                <w:b/>
                <w:bCs/>
                <w:i/>
                <w:iCs/>
              </w:rPr>
            </w:pPr>
            <w:r w:rsidRPr="00CF70CF">
              <w:rPr>
                <w:rStyle w:val="Brak"/>
                <w:rFonts w:ascii="Times New Roman" w:hAnsi="Times New Roman" w:cs="Times New Roman"/>
              </w:rPr>
              <w:t xml:space="preserve">zgodnie z </w:t>
            </w:r>
            <w:r w:rsidRPr="00CF70CF">
              <w:rPr>
                <w:rStyle w:val="Brak"/>
                <w:rFonts w:ascii="Times New Roman" w:hAnsi="Times New Roman" w:cs="Times New Roman"/>
                <w:bCs/>
              </w:rPr>
              <w:t>SWZ, w tym z</w:t>
            </w:r>
            <w:r w:rsidRPr="00CF70CF">
              <w:rPr>
                <w:rStyle w:val="Brak"/>
                <w:rFonts w:ascii="Times New Roman" w:hAnsi="Times New Roman" w:cs="Times New Roman"/>
              </w:rPr>
              <w:t xml:space="preserve"> </w:t>
            </w:r>
            <w:r w:rsidRPr="00CF70CF">
              <w:rPr>
                <w:rStyle w:val="Brak"/>
                <w:rFonts w:ascii="Times New Roman" w:hAnsi="Times New Roman" w:cs="Times New Roman"/>
                <w:bCs/>
              </w:rPr>
              <w:t>Załącznikiem Nr 4 do SWZ</w:t>
            </w:r>
          </w:p>
        </w:tc>
        <w:tc>
          <w:tcPr>
            <w:tcW w:w="1842" w:type="dxa"/>
            <w:vAlign w:val="center"/>
          </w:tcPr>
          <w:p w14:paraId="52DFBDE0" w14:textId="77777777" w:rsidR="00A10917" w:rsidRPr="00CF70CF" w:rsidRDefault="00A10917" w:rsidP="00607ECF">
            <w:pPr>
              <w:spacing w:after="0"/>
              <w:jc w:val="both"/>
              <w:rPr>
                <w:rStyle w:val="Numerstrony3"/>
                <w:rFonts w:ascii="Times New Roman" w:hAnsi="Times New Roman" w:cs="Times New Roman"/>
              </w:rPr>
            </w:pPr>
            <w:r w:rsidRPr="00CF70CF">
              <w:rPr>
                <w:rStyle w:val="Numerstrony3"/>
                <w:rFonts w:ascii="Times New Roman" w:hAnsi="Times New Roman" w:cs="Times New Roman"/>
              </w:rPr>
              <w:t>………………..zł</w:t>
            </w:r>
          </w:p>
        </w:tc>
        <w:tc>
          <w:tcPr>
            <w:tcW w:w="993" w:type="dxa"/>
            <w:vAlign w:val="center"/>
          </w:tcPr>
          <w:p w14:paraId="6C84175C" w14:textId="77777777" w:rsidR="00A10917" w:rsidRPr="00CF70CF" w:rsidRDefault="00A10917" w:rsidP="00607ECF">
            <w:pPr>
              <w:spacing w:after="0"/>
              <w:jc w:val="both"/>
              <w:rPr>
                <w:rFonts w:ascii="Times New Roman" w:hAnsi="Times New Roman" w:cs="Times New Roman"/>
              </w:rPr>
            </w:pPr>
            <w:r w:rsidRPr="00CF70CF">
              <w:rPr>
                <w:rFonts w:ascii="Times New Roman" w:hAnsi="Times New Roman" w:cs="Times New Roman"/>
              </w:rPr>
              <w:t>………</w:t>
            </w:r>
          </w:p>
        </w:tc>
        <w:tc>
          <w:tcPr>
            <w:tcW w:w="1695" w:type="dxa"/>
            <w:vAlign w:val="center"/>
          </w:tcPr>
          <w:p w14:paraId="22810E39" w14:textId="77777777" w:rsidR="00A10917" w:rsidRPr="00CF70CF" w:rsidRDefault="00A10917" w:rsidP="00607ECF">
            <w:pPr>
              <w:spacing w:after="0"/>
              <w:jc w:val="both"/>
              <w:rPr>
                <w:rStyle w:val="Numerstrony3"/>
                <w:rFonts w:ascii="Times New Roman" w:hAnsi="Times New Roman" w:cs="Times New Roman"/>
              </w:rPr>
            </w:pPr>
            <w:r w:rsidRPr="00CF70CF">
              <w:rPr>
                <w:rStyle w:val="Numerstrony3"/>
                <w:rFonts w:ascii="Times New Roman" w:hAnsi="Times New Roman" w:cs="Times New Roman"/>
              </w:rPr>
              <w:t>………………..zł</w:t>
            </w:r>
          </w:p>
        </w:tc>
        <w:tc>
          <w:tcPr>
            <w:tcW w:w="1707" w:type="dxa"/>
          </w:tcPr>
          <w:p w14:paraId="4C0B6677" w14:textId="77777777" w:rsidR="00A10917" w:rsidRPr="00CF70CF" w:rsidRDefault="00A10917" w:rsidP="00607ECF">
            <w:pPr>
              <w:spacing w:after="0"/>
              <w:jc w:val="both"/>
              <w:rPr>
                <w:rStyle w:val="Numerstrony3"/>
                <w:rFonts w:ascii="Times New Roman" w:hAnsi="Times New Roman" w:cs="Times New Roman"/>
              </w:rPr>
            </w:pPr>
          </w:p>
        </w:tc>
      </w:tr>
    </w:tbl>
    <w:p w14:paraId="3D0E4619" w14:textId="77777777" w:rsidR="00432C39" w:rsidRPr="00CF70CF" w:rsidRDefault="00432C39" w:rsidP="00607ECF">
      <w:pPr>
        <w:spacing w:after="0"/>
        <w:jc w:val="both"/>
        <w:rPr>
          <w:rStyle w:val="Numerstrony3"/>
          <w:rFonts w:ascii="Times New Roman" w:hAnsi="Times New Roman" w:cs="Times New Roman"/>
          <w:b/>
          <w:bCs/>
        </w:rPr>
      </w:pPr>
      <w:r w:rsidRPr="00CF70CF">
        <w:rPr>
          <w:rStyle w:val="Numerstrony3"/>
          <w:rFonts w:ascii="Times New Roman" w:hAnsi="Times New Roman" w:cs="Times New Roman"/>
          <w:b/>
          <w:bCs/>
        </w:rPr>
        <w:t>*W przypadku, gdy przedmiot zamówienia oznaczony jest jedynie jedną z wymaganych informacji wykonawca podaje tę informację.</w:t>
      </w:r>
    </w:p>
    <w:p w14:paraId="67A40A11" w14:textId="77777777" w:rsidR="00556097" w:rsidRPr="00CF70CF" w:rsidRDefault="00556097" w:rsidP="00607ECF">
      <w:pPr>
        <w:spacing w:after="0"/>
        <w:jc w:val="both"/>
        <w:rPr>
          <w:rStyle w:val="Numerstrony3"/>
          <w:rFonts w:ascii="Times New Roman" w:hAnsi="Times New Roman" w:cs="Times New Roman"/>
          <w:b/>
          <w:bCs/>
        </w:rPr>
      </w:pPr>
    </w:p>
    <w:p w14:paraId="1B2317FA" w14:textId="77777777" w:rsidR="00556097" w:rsidRPr="00CF70CF" w:rsidRDefault="00556097" w:rsidP="00607ECF">
      <w:pPr>
        <w:spacing w:after="0"/>
        <w:jc w:val="both"/>
        <w:rPr>
          <w:rStyle w:val="Numerstrony3"/>
          <w:rFonts w:ascii="Times New Roman" w:hAnsi="Times New Roman" w:cs="Times New Roman"/>
          <w:b/>
          <w:bCs/>
        </w:rPr>
      </w:pPr>
    </w:p>
    <w:p w14:paraId="2C5B9795" w14:textId="77777777" w:rsidR="00432C39" w:rsidRPr="00CF70CF" w:rsidRDefault="00432C39" w:rsidP="00607ECF">
      <w:pPr>
        <w:spacing w:after="0"/>
        <w:jc w:val="both"/>
        <w:rPr>
          <w:rStyle w:val="Numerstrony3"/>
          <w:rFonts w:ascii="Times New Roman" w:hAnsi="Times New Roman" w:cs="Times New Roman"/>
          <w:b/>
          <w:bCs/>
        </w:rPr>
      </w:pPr>
      <w:r w:rsidRPr="00CF70CF">
        <w:rPr>
          <w:rStyle w:val="Numerstrony3"/>
          <w:rFonts w:ascii="Times New Roman" w:hAnsi="Times New Roman" w:cs="Times New Roman"/>
          <w:b/>
          <w:bCs/>
        </w:rPr>
        <w:t xml:space="preserve"> Oferowana cena ( z VAT) za wykonanie przedmiotu zamówienia</w:t>
      </w:r>
    </w:p>
    <w:p w14:paraId="50D2E6BA" w14:textId="77777777" w:rsidR="00432C39" w:rsidRPr="00CF70CF" w:rsidRDefault="00432C39" w:rsidP="00607ECF">
      <w:pPr>
        <w:spacing w:after="0"/>
        <w:jc w:val="both"/>
        <w:rPr>
          <w:rStyle w:val="Numerstrony3"/>
          <w:rFonts w:ascii="Times New Roman" w:hAnsi="Times New Roman" w:cs="Times New Roman"/>
        </w:rPr>
      </w:pPr>
      <w:r w:rsidRPr="00CF70CF">
        <w:rPr>
          <w:rStyle w:val="Numerstrony3"/>
          <w:rFonts w:ascii="Times New Roman" w:hAnsi="Times New Roman" w:cs="Times New Roman"/>
        </w:rPr>
        <w:t>słownie:………………………………………………………………………………………..</w:t>
      </w:r>
    </w:p>
    <w:p w14:paraId="45EA3EDE" w14:textId="77777777" w:rsidR="00432C39" w:rsidRPr="00CF70CF" w:rsidRDefault="00432C39" w:rsidP="00607ECF">
      <w:pPr>
        <w:spacing w:after="0"/>
        <w:rPr>
          <w:rStyle w:val="Numerstrony3"/>
          <w:rFonts w:ascii="Times New Roman" w:hAnsi="Times New Roman" w:cs="Times New Roman"/>
          <w:b/>
          <w:bCs/>
        </w:rPr>
      </w:pPr>
    </w:p>
    <w:p w14:paraId="467AA78F" w14:textId="77777777" w:rsidR="00D83980" w:rsidRPr="00CF70CF" w:rsidRDefault="00D83980" w:rsidP="00607ECF">
      <w:pPr>
        <w:spacing w:after="0"/>
        <w:rPr>
          <w:rStyle w:val="Numerstrony3"/>
          <w:rFonts w:ascii="Times New Roman" w:hAnsi="Times New Roman" w:cs="Times New Roman"/>
          <w:b/>
          <w:bCs/>
        </w:rPr>
      </w:pPr>
    </w:p>
    <w:p w14:paraId="6A7AFBC7" w14:textId="77777777" w:rsidR="00D83980" w:rsidRPr="00CF70CF" w:rsidRDefault="00D83980" w:rsidP="00607ECF">
      <w:pPr>
        <w:spacing w:after="0"/>
        <w:rPr>
          <w:rStyle w:val="Numerstrony3"/>
          <w:rFonts w:ascii="Times New Roman" w:hAnsi="Times New Roman" w:cs="Times New Roman"/>
          <w:b/>
          <w:bCs/>
        </w:rPr>
      </w:pPr>
    </w:p>
    <w:p w14:paraId="0B19F18A" w14:textId="77777777" w:rsidR="00A10917" w:rsidRPr="00CF70CF" w:rsidRDefault="00A10917" w:rsidP="00607ECF">
      <w:pPr>
        <w:spacing w:after="0"/>
        <w:rPr>
          <w:rStyle w:val="Numerstrony3"/>
          <w:rFonts w:ascii="Times New Roman" w:hAnsi="Times New Roman" w:cs="Times New Roman"/>
          <w:b/>
          <w:bCs/>
        </w:rPr>
      </w:pPr>
    </w:p>
    <w:p w14:paraId="7D53F25A" w14:textId="77777777" w:rsidR="00432C39" w:rsidRPr="00CF70CF" w:rsidRDefault="00432C39" w:rsidP="00607ECF">
      <w:pPr>
        <w:spacing w:after="0"/>
        <w:jc w:val="center"/>
        <w:rPr>
          <w:rFonts w:ascii="Times New Roman" w:hAnsi="Times New Roman" w:cs="Times New Roman"/>
          <w:b/>
          <w:i/>
          <w:iCs/>
        </w:rPr>
      </w:pPr>
      <w:r w:rsidRPr="00CF70CF">
        <w:rPr>
          <w:rFonts w:ascii="Times New Roman" w:hAnsi="Times New Roman" w:cs="Times New Roman"/>
          <w:b/>
          <w:i/>
          <w:iCs/>
        </w:rPr>
        <w:t>Dokument składany w postaci elektronicznej opatrzonej kwalifikowanym podpisem elektronicznym</w:t>
      </w:r>
    </w:p>
    <w:p w14:paraId="188561E1" w14:textId="77777777" w:rsidR="00432C39" w:rsidRPr="00CF70CF" w:rsidRDefault="00432C39" w:rsidP="00607ECF">
      <w:pPr>
        <w:spacing w:after="0"/>
        <w:rPr>
          <w:rFonts w:ascii="Times New Roman" w:hAnsi="Times New Roman" w:cs="Times New Roman"/>
          <w:b/>
          <w:i/>
        </w:rPr>
      </w:pPr>
    </w:p>
    <w:p w14:paraId="5008BFE4" w14:textId="77777777" w:rsidR="00556097" w:rsidRPr="00CF70CF" w:rsidRDefault="00556097" w:rsidP="00607ECF">
      <w:pPr>
        <w:pStyle w:val="Nagwek5"/>
        <w:spacing w:before="0" w:after="0" w:line="276" w:lineRule="auto"/>
        <w:rPr>
          <w:rFonts w:ascii="Times New Roman" w:hAnsi="Times New Roman" w:cs="Times New Roman"/>
          <w:b w:val="0"/>
          <w:bCs w:val="0"/>
        </w:rPr>
      </w:pPr>
      <w:r w:rsidRPr="00CF70CF">
        <w:rPr>
          <w:rFonts w:ascii="Times New Roman" w:hAnsi="Times New Roman" w:cs="Times New Roman"/>
          <w:i w:val="0"/>
          <w:iCs w:val="0"/>
          <w:sz w:val="24"/>
          <w:szCs w:val="24"/>
        </w:rPr>
        <w:br w:type="page"/>
      </w:r>
      <w:r w:rsidRPr="00CF70CF">
        <w:rPr>
          <w:rFonts w:ascii="Times New Roman" w:eastAsia="Times New Roman" w:hAnsi="Times New Roman" w:cs="Times New Roman"/>
          <w:i w:val="0"/>
          <w:sz w:val="24"/>
          <w:szCs w:val="24"/>
          <w:lang w:eastAsia="pl-PL"/>
        </w:rPr>
        <w:lastRenderedPageBreak/>
        <w:t>Załącznik Nr 2 do SWZ – pakiet 3</w:t>
      </w:r>
    </w:p>
    <w:p w14:paraId="7AB66EC8" w14:textId="77777777" w:rsidR="00556097" w:rsidRPr="00CF70CF" w:rsidRDefault="00556097" w:rsidP="00607ECF">
      <w:pPr>
        <w:pBdr>
          <w:top w:val="nil"/>
          <w:left w:val="nil"/>
          <w:bottom w:val="nil"/>
          <w:right w:val="nil"/>
          <w:between w:val="nil"/>
        </w:pBdr>
        <w:tabs>
          <w:tab w:val="center" w:pos="8364"/>
        </w:tabs>
        <w:spacing w:after="0"/>
        <w:jc w:val="right"/>
        <w:rPr>
          <w:rFonts w:ascii="Times New Roman" w:eastAsia="Times New Roman" w:hAnsi="Times New Roman" w:cs="Times New Roman"/>
          <w:b/>
          <w:lang w:eastAsia="pl-PL"/>
        </w:rPr>
      </w:pPr>
      <w:r w:rsidRPr="00CF70CF">
        <w:rPr>
          <w:rFonts w:ascii="Times New Roman" w:eastAsia="Times New Roman" w:hAnsi="Times New Roman" w:cs="Times New Roman"/>
          <w:b/>
          <w:lang w:eastAsia="pl-PL"/>
        </w:rPr>
        <w:t>….…….……………………..</w:t>
      </w:r>
    </w:p>
    <w:p w14:paraId="43C4F082" w14:textId="77777777" w:rsidR="00556097" w:rsidRPr="00CF70CF" w:rsidRDefault="00556097" w:rsidP="00607ECF">
      <w:pPr>
        <w:pBdr>
          <w:top w:val="nil"/>
          <w:left w:val="nil"/>
          <w:bottom w:val="nil"/>
          <w:right w:val="nil"/>
          <w:between w:val="nil"/>
        </w:pBdr>
        <w:tabs>
          <w:tab w:val="center" w:pos="8364"/>
        </w:tabs>
        <w:spacing w:after="0"/>
        <w:jc w:val="right"/>
        <w:rPr>
          <w:rFonts w:ascii="Times New Roman" w:eastAsia="Times New Roman" w:hAnsi="Times New Roman" w:cs="Times New Roman"/>
          <w:lang w:eastAsia="pl-PL"/>
        </w:rPr>
      </w:pPr>
      <w:r w:rsidRPr="00CF70CF">
        <w:rPr>
          <w:rFonts w:ascii="Times New Roman" w:eastAsia="Times New Roman" w:hAnsi="Times New Roman" w:cs="Times New Roman"/>
          <w:lang w:eastAsia="pl-PL"/>
        </w:rPr>
        <w:t>nazwa i adres Wykonawcy</w:t>
      </w:r>
    </w:p>
    <w:p w14:paraId="754B7CD2" w14:textId="77777777" w:rsidR="00556097" w:rsidRPr="00CF70CF" w:rsidRDefault="00556097" w:rsidP="00607ECF">
      <w:pPr>
        <w:pBdr>
          <w:top w:val="nil"/>
          <w:left w:val="nil"/>
          <w:bottom w:val="nil"/>
          <w:right w:val="nil"/>
          <w:between w:val="nil"/>
        </w:pBdr>
        <w:tabs>
          <w:tab w:val="center" w:pos="8364"/>
        </w:tabs>
        <w:spacing w:after="0"/>
        <w:rPr>
          <w:rFonts w:ascii="Times New Roman" w:eastAsia="Times New Roman" w:hAnsi="Times New Roman" w:cs="Times New Roman"/>
          <w:b/>
          <w:lang w:eastAsia="pl-PL"/>
        </w:rPr>
      </w:pPr>
      <w:r w:rsidRPr="00CF70CF">
        <w:rPr>
          <w:rFonts w:ascii="Times New Roman" w:eastAsia="Times New Roman" w:hAnsi="Times New Roman" w:cs="Times New Roman"/>
          <w:b/>
          <w:lang w:eastAsia="pl-PL"/>
        </w:rPr>
        <w:tab/>
        <w:t>pieczęć firmowa</w:t>
      </w:r>
    </w:p>
    <w:p w14:paraId="6C007D12" w14:textId="77777777" w:rsidR="00556097" w:rsidRPr="00CF70CF" w:rsidRDefault="00556097" w:rsidP="00607ECF">
      <w:pPr>
        <w:spacing w:after="0"/>
        <w:jc w:val="both"/>
        <w:rPr>
          <w:rStyle w:val="Numerstrony1"/>
          <w:rFonts w:ascii="Times New Roman" w:hAnsi="Times New Roman" w:cs="Times New Roman"/>
          <w:b/>
          <w:bCs/>
        </w:rPr>
      </w:pPr>
      <w:r w:rsidRPr="00CF70CF">
        <w:rPr>
          <w:rStyle w:val="Numerstrony1"/>
          <w:rFonts w:ascii="Times New Roman" w:hAnsi="Times New Roman" w:cs="Times New Roman"/>
          <w:b/>
          <w:bCs/>
        </w:rPr>
        <w:t xml:space="preserve"> </w:t>
      </w:r>
    </w:p>
    <w:p w14:paraId="69CB143F" w14:textId="658353CA" w:rsidR="00556097" w:rsidRPr="00CF70CF" w:rsidRDefault="007D5913" w:rsidP="00607ECF">
      <w:pPr>
        <w:spacing w:after="0"/>
        <w:jc w:val="center"/>
        <w:rPr>
          <w:rStyle w:val="Numerstrony1"/>
          <w:rFonts w:ascii="Times New Roman" w:hAnsi="Times New Roman" w:cs="Times New Roman"/>
          <w:b/>
          <w:bCs/>
        </w:rPr>
      </w:pPr>
      <w:r>
        <w:rPr>
          <w:rStyle w:val="Numerstrony1"/>
          <w:rFonts w:ascii="Times New Roman" w:hAnsi="Times New Roman" w:cs="Times New Roman"/>
          <w:b/>
          <w:bCs/>
        </w:rPr>
        <w:t>OFERTA CENOWA- PAKIET NR 3</w:t>
      </w:r>
    </w:p>
    <w:tbl>
      <w:tblPr>
        <w:tblW w:w="10173" w:type="dxa"/>
        <w:tblBorders>
          <w:top w:val="single" w:sz="18" w:space="0" w:color="000000"/>
          <w:left w:val="single" w:sz="18" w:space="0" w:color="000000"/>
          <w:bottom w:val="single" w:sz="18" w:space="0" w:color="000000"/>
          <w:right w:val="single" w:sz="18" w:space="0" w:color="000000"/>
          <w:insideH w:val="single" w:sz="18" w:space="0" w:color="000000"/>
          <w:insideV w:val="single" w:sz="18" w:space="0" w:color="000000"/>
        </w:tblBorders>
        <w:tblLayout w:type="fixed"/>
        <w:tblLook w:val="0000" w:firstRow="0" w:lastRow="0" w:firstColumn="0" w:lastColumn="0" w:noHBand="0" w:noVBand="0"/>
      </w:tblPr>
      <w:tblGrid>
        <w:gridCol w:w="682"/>
        <w:gridCol w:w="3254"/>
        <w:gridCol w:w="1842"/>
        <w:gridCol w:w="993"/>
        <w:gridCol w:w="1695"/>
        <w:gridCol w:w="1707"/>
      </w:tblGrid>
      <w:tr w:rsidR="00556097" w:rsidRPr="00CF70CF" w14:paraId="2AE40DA1" w14:textId="77777777" w:rsidTr="002D2ACA">
        <w:trPr>
          <w:trHeight w:val="421"/>
        </w:trPr>
        <w:tc>
          <w:tcPr>
            <w:tcW w:w="682" w:type="dxa"/>
            <w:vAlign w:val="center"/>
          </w:tcPr>
          <w:p w14:paraId="2ED4A6B4" w14:textId="77777777" w:rsidR="00556097" w:rsidRPr="00CF70CF" w:rsidRDefault="00556097" w:rsidP="00607ECF">
            <w:pPr>
              <w:spacing w:after="0"/>
              <w:jc w:val="center"/>
              <w:rPr>
                <w:rStyle w:val="Numerstrony3"/>
                <w:rFonts w:ascii="Times New Roman" w:hAnsi="Times New Roman" w:cs="Times New Roman"/>
                <w:b/>
                <w:bCs/>
              </w:rPr>
            </w:pPr>
            <w:r w:rsidRPr="00CF70CF">
              <w:rPr>
                <w:rStyle w:val="Numerstrony3"/>
                <w:rFonts w:ascii="Times New Roman" w:hAnsi="Times New Roman" w:cs="Times New Roman"/>
                <w:b/>
                <w:bCs/>
              </w:rPr>
              <w:t>LP</w:t>
            </w:r>
          </w:p>
        </w:tc>
        <w:tc>
          <w:tcPr>
            <w:tcW w:w="3254" w:type="dxa"/>
            <w:vAlign w:val="center"/>
          </w:tcPr>
          <w:p w14:paraId="2F0C1DDC" w14:textId="77777777" w:rsidR="00556097" w:rsidRPr="00CF70CF" w:rsidRDefault="00556097" w:rsidP="00607ECF">
            <w:pPr>
              <w:spacing w:after="0"/>
              <w:jc w:val="center"/>
              <w:rPr>
                <w:rFonts w:ascii="Times New Roman" w:hAnsi="Times New Roman" w:cs="Times New Roman"/>
                <w:b/>
              </w:rPr>
            </w:pPr>
            <w:r w:rsidRPr="00CF70CF">
              <w:rPr>
                <w:rFonts w:ascii="Times New Roman" w:hAnsi="Times New Roman" w:cs="Times New Roman"/>
                <w:b/>
              </w:rPr>
              <w:t>Przedmiot zamówienia</w:t>
            </w:r>
          </w:p>
        </w:tc>
        <w:tc>
          <w:tcPr>
            <w:tcW w:w="1842" w:type="dxa"/>
            <w:vAlign w:val="center"/>
          </w:tcPr>
          <w:p w14:paraId="7EE24BEC" w14:textId="77777777" w:rsidR="00556097" w:rsidRPr="00CF70CF" w:rsidRDefault="00556097" w:rsidP="00607ECF">
            <w:pPr>
              <w:spacing w:after="0"/>
              <w:jc w:val="center"/>
              <w:rPr>
                <w:rStyle w:val="Numerstrony3"/>
                <w:rFonts w:ascii="Times New Roman" w:hAnsi="Times New Roman" w:cs="Times New Roman"/>
                <w:b/>
                <w:bCs/>
              </w:rPr>
            </w:pPr>
            <w:r w:rsidRPr="00CF70CF">
              <w:rPr>
                <w:rStyle w:val="Numerstrony3"/>
                <w:rFonts w:ascii="Times New Roman" w:hAnsi="Times New Roman" w:cs="Times New Roman"/>
                <w:b/>
                <w:bCs/>
              </w:rPr>
              <w:t>ogółem</w:t>
            </w:r>
          </w:p>
          <w:p w14:paraId="4A87961E" w14:textId="77777777" w:rsidR="00556097" w:rsidRPr="00CF70CF" w:rsidRDefault="00556097" w:rsidP="00607ECF">
            <w:pPr>
              <w:spacing w:after="0"/>
              <w:jc w:val="center"/>
              <w:rPr>
                <w:rStyle w:val="Numerstrony3"/>
                <w:rFonts w:ascii="Times New Roman" w:hAnsi="Times New Roman" w:cs="Times New Roman"/>
                <w:b/>
                <w:bCs/>
              </w:rPr>
            </w:pPr>
            <w:r w:rsidRPr="00CF70CF">
              <w:rPr>
                <w:rStyle w:val="Numerstrony3"/>
                <w:rFonts w:ascii="Times New Roman" w:hAnsi="Times New Roman" w:cs="Times New Roman"/>
                <w:b/>
                <w:bCs/>
              </w:rPr>
              <w:t>netto</w:t>
            </w:r>
          </w:p>
        </w:tc>
        <w:tc>
          <w:tcPr>
            <w:tcW w:w="993" w:type="dxa"/>
            <w:vAlign w:val="center"/>
          </w:tcPr>
          <w:p w14:paraId="4E96E0A1" w14:textId="77777777" w:rsidR="00556097" w:rsidRPr="00CF70CF" w:rsidRDefault="00556097" w:rsidP="00607ECF">
            <w:pPr>
              <w:spacing w:after="0"/>
              <w:jc w:val="center"/>
              <w:rPr>
                <w:rStyle w:val="Numerstrony3"/>
                <w:rFonts w:ascii="Times New Roman" w:hAnsi="Times New Roman" w:cs="Times New Roman"/>
                <w:b/>
                <w:bCs/>
              </w:rPr>
            </w:pPr>
            <w:r w:rsidRPr="00CF70CF">
              <w:rPr>
                <w:rStyle w:val="Numerstrony3"/>
                <w:rFonts w:ascii="Times New Roman" w:hAnsi="Times New Roman" w:cs="Times New Roman"/>
                <w:b/>
                <w:bCs/>
              </w:rPr>
              <w:t>VAT</w:t>
            </w:r>
          </w:p>
          <w:p w14:paraId="0D345144" w14:textId="77777777" w:rsidR="00556097" w:rsidRPr="00CF70CF" w:rsidRDefault="00556097" w:rsidP="00607ECF">
            <w:pPr>
              <w:spacing w:after="0"/>
              <w:jc w:val="center"/>
              <w:rPr>
                <w:rStyle w:val="Numerstrony3"/>
                <w:rFonts w:ascii="Times New Roman" w:hAnsi="Times New Roman" w:cs="Times New Roman"/>
                <w:b/>
                <w:bCs/>
              </w:rPr>
            </w:pPr>
            <w:r w:rsidRPr="00CF70CF">
              <w:rPr>
                <w:rStyle w:val="Numerstrony3"/>
                <w:rFonts w:ascii="Times New Roman" w:hAnsi="Times New Roman" w:cs="Times New Roman"/>
                <w:b/>
                <w:bCs/>
              </w:rPr>
              <w:t>%</w:t>
            </w:r>
          </w:p>
        </w:tc>
        <w:tc>
          <w:tcPr>
            <w:tcW w:w="1695" w:type="dxa"/>
            <w:vAlign w:val="center"/>
          </w:tcPr>
          <w:p w14:paraId="2B1E49D6" w14:textId="77777777" w:rsidR="00556097" w:rsidRPr="00CF70CF" w:rsidRDefault="00556097" w:rsidP="00607ECF">
            <w:pPr>
              <w:spacing w:after="0"/>
              <w:jc w:val="center"/>
              <w:rPr>
                <w:rStyle w:val="Numerstrony3"/>
                <w:rFonts w:ascii="Times New Roman" w:hAnsi="Times New Roman" w:cs="Times New Roman"/>
                <w:b/>
                <w:bCs/>
              </w:rPr>
            </w:pPr>
            <w:r w:rsidRPr="00CF70CF">
              <w:rPr>
                <w:rStyle w:val="Numerstrony3"/>
                <w:rFonts w:ascii="Times New Roman" w:hAnsi="Times New Roman" w:cs="Times New Roman"/>
                <w:b/>
                <w:bCs/>
              </w:rPr>
              <w:t>ogółem</w:t>
            </w:r>
          </w:p>
          <w:p w14:paraId="4403700F" w14:textId="77777777" w:rsidR="00556097" w:rsidRPr="00CF70CF" w:rsidRDefault="00556097" w:rsidP="00607ECF">
            <w:pPr>
              <w:spacing w:after="0"/>
              <w:jc w:val="center"/>
              <w:rPr>
                <w:rStyle w:val="Numerstrony3"/>
                <w:rFonts w:ascii="Times New Roman" w:hAnsi="Times New Roman" w:cs="Times New Roman"/>
                <w:b/>
                <w:bCs/>
              </w:rPr>
            </w:pPr>
            <w:r w:rsidRPr="00CF70CF">
              <w:rPr>
                <w:rStyle w:val="Numerstrony3"/>
                <w:rFonts w:ascii="Times New Roman" w:hAnsi="Times New Roman" w:cs="Times New Roman"/>
                <w:b/>
                <w:bCs/>
              </w:rPr>
              <w:t>brutto</w:t>
            </w:r>
          </w:p>
        </w:tc>
        <w:tc>
          <w:tcPr>
            <w:tcW w:w="1707" w:type="dxa"/>
          </w:tcPr>
          <w:p w14:paraId="52EEB6B5" w14:textId="77777777" w:rsidR="00556097" w:rsidRPr="00CF70CF" w:rsidRDefault="00556097" w:rsidP="00607ECF">
            <w:pPr>
              <w:spacing w:after="0"/>
              <w:jc w:val="center"/>
              <w:rPr>
                <w:rStyle w:val="Numerstrony3"/>
                <w:rFonts w:ascii="Times New Roman" w:hAnsi="Times New Roman" w:cs="Times New Roman"/>
                <w:b/>
                <w:bCs/>
              </w:rPr>
            </w:pPr>
            <w:r w:rsidRPr="00CF70CF">
              <w:rPr>
                <w:rStyle w:val="Numerstrony3"/>
                <w:rFonts w:ascii="Times New Roman" w:hAnsi="Times New Roman" w:cs="Times New Roman"/>
                <w:b/>
                <w:bCs/>
              </w:rPr>
              <w:t>nazwa handlowa, nazwa producenta, nr katalogowy producenta*</w:t>
            </w:r>
          </w:p>
        </w:tc>
      </w:tr>
      <w:tr w:rsidR="00556097" w:rsidRPr="00CF70CF" w14:paraId="3D40E1CC" w14:textId="77777777" w:rsidTr="002D2ACA">
        <w:trPr>
          <w:trHeight w:val="2061"/>
        </w:trPr>
        <w:tc>
          <w:tcPr>
            <w:tcW w:w="682" w:type="dxa"/>
            <w:vAlign w:val="center"/>
          </w:tcPr>
          <w:p w14:paraId="09EBA518" w14:textId="77777777" w:rsidR="00556097" w:rsidRPr="00CF70CF" w:rsidRDefault="00556097" w:rsidP="00607ECF">
            <w:pPr>
              <w:spacing w:after="0"/>
              <w:jc w:val="center"/>
              <w:rPr>
                <w:rStyle w:val="Numerstrony3"/>
                <w:rFonts w:ascii="Times New Roman" w:hAnsi="Times New Roman" w:cs="Times New Roman"/>
              </w:rPr>
            </w:pPr>
            <w:r w:rsidRPr="00CF70CF">
              <w:rPr>
                <w:rStyle w:val="Numerstrony3"/>
                <w:rFonts w:ascii="Times New Roman" w:hAnsi="Times New Roman" w:cs="Times New Roman"/>
              </w:rPr>
              <w:t>1.</w:t>
            </w:r>
          </w:p>
        </w:tc>
        <w:tc>
          <w:tcPr>
            <w:tcW w:w="3254" w:type="dxa"/>
            <w:vAlign w:val="center"/>
          </w:tcPr>
          <w:p w14:paraId="302947C3" w14:textId="77777777" w:rsidR="00AC1F34" w:rsidRPr="00CF70CF" w:rsidRDefault="00AC1F34" w:rsidP="00607ECF">
            <w:pPr>
              <w:pBdr>
                <w:top w:val="nil"/>
                <w:left w:val="nil"/>
                <w:bottom w:val="nil"/>
                <w:right w:val="nil"/>
                <w:between w:val="nil"/>
                <w:bar w:val="nil"/>
              </w:pBdr>
              <w:spacing w:after="0"/>
              <w:jc w:val="both"/>
              <w:rPr>
                <w:rStyle w:val="Brak"/>
                <w:rFonts w:ascii="Times New Roman" w:hAnsi="Times New Roman" w:cs="Times New Roman"/>
                <w:bCs/>
              </w:rPr>
            </w:pPr>
            <w:r w:rsidRPr="00CF70CF">
              <w:rPr>
                <w:rStyle w:val="Brak"/>
                <w:rFonts w:ascii="Times New Roman" w:hAnsi="Times New Roman" w:cs="Times New Roman"/>
                <w:bCs/>
              </w:rPr>
              <w:t xml:space="preserve">Licencja - Moduł skanowania dokumentacji medycznej dla obecnie posiadanej licencji na 36 miesięcy - 1 komplet </w:t>
            </w:r>
          </w:p>
          <w:p w14:paraId="3AB2C69A" w14:textId="77777777" w:rsidR="00556097" w:rsidRPr="00CF70CF" w:rsidRDefault="00556097" w:rsidP="00607ECF">
            <w:pPr>
              <w:pBdr>
                <w:top w:val="nil"/>
                <w:left w:val="nil"/>
                <w:bottom w:val="nil"/>
                <w:right w:val="nil"/>
                <w:between w:val="nil"/>
                <w:bar w:val="nil"/>
              </w:pBdr>
              <w:spacing w:after="0"/>
              <w:jc w:val="both"/>
              <w:rPr>
                <w:rStyle w:val="Numerstrony3"/>
                <w:rFonts w:ascii="Times New Roman" w:hAnsi="Times New Roman" w:cs="Times New Roman"/>
                <w:b/>
                <w:bCs/>
                <w:i/>
                <w:iCs/>
              </w:rPr>
            </w:pPr>
            <w:r w:rsidRPr="00CF70CF">
              <w:rPr>
                <w:rStyle w:val="Brak"/>
                <w:rFonts w:ascii="Times New Roman" w:hAnsi="Times New Roman" w:cs="Times New Roman"/>
              </w:rPr>
              <w:t xml:space="preserve">zgodnie z </w:t>
            </w:r>
            <w:r w:rsidRPr="00CF70CF">
              <w:rPr>
                <w:rStyle w:val="Brak"/>
                <w:rFonts w:ascii="Times New Roman" w:hAnsi="Times New Roman" w:cs="Times New Roman"/>
                <w:bCs/>
              </w:rPr>
              <w:t>SWZ, w tym z</w:t>
            </w:r>
            <w:r w:rsidRPr="00CF70CF">
              <w:rPr>
                <w:rStyle w:val="Brak"/>
                <w:rFonts w:ascii="Times New Roman" w:hAnsi="Times New Roman" w:cs="Times New Roman"/>
              </w:rPr>
              <w:t xml:space="preserve"> </w:t>
            </w:r>
            <w:r w:rsidRPr="00CF70CF">
              <w:rPr>
                <w:rStyle w:val="Brak"/>
                <w:rFonts w:ascii="Times New Roman" w:hAnsi="Times New Roman" w:cs="Times New Roman"/>
                <w:bCs/>
              </w:rPr>
              <w:t>Załącznikiem Nr 4 do SWZ</w:t>
            </w:r>
          </w:p>
        </w:tc>
        <w:tc>
          <w:tcPr>
            <w:tcW w:w="1842" w:type="dxa"/>
            <w:vAlign w:val="center"/>
          </w:tcPr>
          <w:p w14:paraId="7779D5B6" w14:textId="77777777" w:rsidR="00556097" w:rsidRPr="00CF70CF" w:rsidRDefault="00556097" w:rsidP="00607ECF">
            <w:pPr>
              <w:spacing w:after="0"/>
              <w:jc w:val="both"/>
              <w:rPr>
                <w:rStyle w:val="Numerstrony3"/>
                <w:rFonts w:ascii="Times New Roman" w:hAnsi="Times New Roman" w:cs="Times New Roman"/>
              </w:rPr>
            </w:pPr>
            <w:r w:rsidRPr="00CF70CF">
              <w:rPr>
                <w:rStyle w:val="Numerstrony3"/>
                <w:rFonts w:ascii="Times New Roman" w:hAnsi="Times New Roman" w:cs="Times New Roman"/>
              </w:rPr>
              <w:t>………………..zł</w:t>
            </w:r>
          </w:p>
        </w:tc>
        <w:tc>
          <w:tcPr>
            <w:tcW w:w="993" w:type="dxa"/>
            <w:vAlign w:val="center"/>
          </w:tcPr>
          <w:p w14:paraId="1808AA2B" w14:textId="77777777" w:rsidR="00556097" w:rsidRPr="00CF70CF" w:rsidRDefault="00556097" w:rsidP="00607ECF">
            <w:pPr>
              <w:spacing w:after="0"/>
              <w:jc w:val="both"/>
              <w:rPr>
                <w:rFonts w:ascii="Times New Roman" w:hAnsi="Times New Roman" w:cs="Times New Roman"/>
              </w:rPr>
            </w:pPr>
            <w:r w:rsidRPr="00CF70CF">
              <w:rPr>
                <w:rFonts w:ascii="Times New Roman" w:hAnsi="Times New Roman" w:cs="Times New Roman"/>
              </w:rPr>
              <w:t>………</w:t>
            </w:r>
          </w:p>
        </w:tc>
        <w:tc>
          <w:tcPr>
            <w:tcW w:w="1695" w:type="dxa"/>
            <w:vAlign w:val="center"/>
          </w:tcPr>
          <w:p w14:paraId="1F7501A0" w14:textId="77777777" w:rsidR="00556097" w:rsidRPr="00CF70CF" w:rsidRDefault="00556097" w:rsidP="00607ECF">
            <w:pPr>
              <w:spacing w:after="0"/>
              <w:jc w:val="both"/>
              <w:rPr>
                <w:rStyle w:val="Numerstrony3"/>
                <w:rFonts w:ascii="Times New Roman" w:hAnsi="Times New Roman" w:cs="Times New Roman"/>
              </w:rPr>
            </w:pPr>
            <w:r w:rsidRPr="00CF70CF">
              <w:rPr>
                <w:rStyle w:val="Numerstrony3"/>
                <w:rFonts w:ascii="Times New Roman" w:hAnsi="Times New Roman" w:cs="Times New Roman"/>
              </w:rPr>
              <w:t>………………..zł</w:t>
            </w:r>
          </w:p>
        </w:tc>
        <w:tc>
          <w:tcPr>
            <w:tcW w:w="1707" w:type="dxa"/>
          </w:tcPr>
          <w:p w14:paraId="66CC0DF8" w14:textId="77777777" w:rsidR="00556097" w:rsidRPr="00CF70CF" w:rsidRDefault="00556097" w:rsidP="00607ECF">
            <w:pPr>
              <w:spacing w:after="0"/>
              <w:jc w:val="both"/>
              <w:rPr>
                <w:rStyle w:val="Numerstrony3"/>
                <w:rFonts w:ascii="Times New Roman" w:hAnsi="Times New Roman" w:cs="Times New Roman"/>
              </w:rPr>
            </w:pPr>
          </w:p>
        </w:tc>
      </w:tr>
    </w:tbl>
    <w:p w14:paraId="7D232EDD" w14:textId="77777777" w:rsidR="00556097" w:rsidRPr="00CF70CF" w:rsidRDefault="00556097" w:rsidP="00607ECF">
      <w:pPr>
        <w:spacing w:after="0"/>
        <w:jc w:val="both"/>
        <w:rPr>
          <w:rStyle w:val="Numerstrony3"/>
          <w:rFonts w:ascii="Times New Roman" w:hAnsi="Times New Roman" w:cs="Times New Roman"/>
          <w:b/>
          <w:bCs/>
        </w:rPr>
      </w:pPr>
      <w:r w:rsidRPr="00CF70CF">
        <w:rPr>
          <w:rStyle w:val="Numerstrony3"/>
          <w:rFonts w:ascii="Times New Roman" w:hAnsi="Times New Roman" w:cs="Times New Roman"/>
          <w:b/>
          <w:bCs/>
        </w:rPr>
        <w:t>*W przypadku, gdy przedmiot zamówienia oznaczony jest jedynie jedną z wymaganych informacji wykonawca podaje tę informację.</w:t>
      </w:r>
    </w:p>
    <w:p w14:paraId="49C9D9BB" w14:textId="77777777" w:rsidR="00556097" w:rsidRPr="00CF70CF" w:rsidRDefault="00556097" w:rsidP="00607ECF">
      <w:pPr>
        <w:spacing w:after="0"/>
        <w:jc w:val="both"/>
        <w:rPr>
          <w:rStyle w:val="Numerstrony3"/>
          <w:rFonts w:ascii="Times New Roman" w:hAnsi="Times New Roman" w:cs="Times New Roman"/>
          <w:b/>
          <w:bCs/>
        </w:rPr>
      </w:pPr>
    </w:p>
    <w:p w14:paraId="5FB2C81A" w14:textId="77777777" w:rsidR="00556097" w:rsidRPr="00CF70CF" w:rsidRDefault="00556097" w:rsidP="00607ECF">
      <w:pPr>
        <w:spacing w:after="0"/>
        <w:jc w:val="both"/>
        <w:rPr>
          <w:rStyle w:val="Numerstrony3"/>
          <w:rFonts w:ascii="Times New Roman" w:hAnsi="Times New Roman" w:cs="Times New Roman"/>
          <w:b/>
          <w:bCs/>
        </w:rPr>
      </w:pPr>
    </w:p>
    <w:p w14:paraId="68B3803C" w14:textId="77777777" w:rsidR="00556097" w:rsidRPr="00CF70CF" w:rsidRDefault="00556097" w:rsidP="00607ECF">
      <w:pPr>
        <w:spacing w:after="0"/>
        <w:jc w:val="both"/>
        <w:rPr>
          <w:rStyle w:val="Numerstrony3"/>
          <w:rFonts w:ascii="Times New Roman" w:hAnsi="Times New Roman" w:cs="Times New Roman"/>
          <w:b/>
          <w:bCs/>
        </w:rPr>
      </w:pPr>
      <w:r w:rsidRPr="00CF70CF">
        <w:rPr>
          <w:rStyle w:val="Numerstrony3"/>
          <w:rFonts w:ascii="Times New Roman" w:hAnsi="Times New Roman" w:cs="Times New Roman"/>
          <w:b/>
          <w:bCs/>
        </w:rPr>
        <w:t xml:space="preserve"> Oferowana cena ( z VAT) za wykonanie przedmiotu zamówienia</w:t>
      </w:r>
    </w:p>
    <w:p w14:paraId="494B6220" w14:textId="77777777" w:rsidR="00556097" w:rsidRPr="00CF70CF" w:rsidRDefault="00556097" w:rsidP="00607ECF">
      <w:pPr>
        <w:spacing w:after="0"/>
        <w:jc w:val="both"/>
        <w:rPr>
          <w:rStyle w:val="Numerstrony3"/>
          <w:rFonts w:ascii="Times New Roman" w:hAnsi="Times New Roman" w:cs="Times New Roman"/>
        </w:rPr>
      </w:pPr>
      <w:r w:rsidRPr="00CF70CF">
        <w:rPr>
          <w:rStyle w:val="Numerstrony3"/>
          <w:rFonts w:ascii="Times New Roman" w:hAnsi="Times New Roman" w:cs="Times New Roman"/>
        </w:rPr>
        <w:t>słownie:………………………………………………………………………………………..</w:t>
      </w:r>
    </w:p>
    <w:p w14:paraId="6C0047C7" w14:textId="77777777" w:rsidR="00556097" w:rsidRPr="00CF70CF" w:rsidRDefault="00556097" w:rsidP="00607ECF">
      <w:pPr>
        <w:spacing w:after="0"/>
        <w:rPr>
          <w:rStyle w:val="Numerstrony3"/>
          <w:rFonts w:ascii="Times New Roman" w:hAnsi="Times New Roman" w:cs="Times New Roman"/>
          <w:b/>
          <w:bCs/>
        </w:rPr>
      </w:pPr>
    </w:p>
    <w:p w14:paraId="61CE9B8C" w14:textId="77777777" w:rsidR="00D83980" w:rsidRPr="00CF70CF" w:rsidRDefault="00D83980" w:rsidP="00607ECF">
      <w:pPr>
        <w:spacing w:after="0"/>
        <w:rPr>
          <w:rStyle w:val="Numerstrony3"/>
          <w:rFonts w:ascii="Times New Roman" w:hAnsi="Times New Roman" w:cs="Times New Roman"/>
          <w:b/>
          <w:bCs/>
        </w:rPr>
      </w:pPr>
    </w:p>
    <w:p w14:paraId="4E32263F" w14:textId="77777777" w:rsidR="00D83980" w:rsidRPr="00CF70CF" w:rsidRDefault="00D83980" w:rsidP="00607ECF">
      <w:pPr>
        <w:spacing w:after="0"/>
        <w:rPr>
          <w:rStyle w:val="Numerstrony3"/>
          <w:rFonts w:ascii="Times New Roman" w:hAnsi="Times New Roman" w:cs="Times New Roman"/>
          <w:b/>
          <w:bCs/>
        </w:rPr>
      </w:pPr>
    </w:p>
    <w:p w14:paraId="74F2174D" w14:textId="77777777" w:rsidR="00D83980" w:rsidRPr="00CF70CF" w:rsidRDefault="00D83980" w:rsidP="00607ECF">
      <w:pPr>
        <w:spacing w:after="0"/>
        <w:rPr>
          <w:rStyle w:val="Numerstrony3"/>
          <w:rFonts w:ascii="Times New Roman" w:hAnsi="Times New Roman" w:cs="Times New Roman"/>
          <w:b/>
          <w:bCs/>
        </w:rPr>
      </w:pPr>
    </w:p>
    <w:p w14:paraId="0674CBB4" w14:textId="77777777" w:rsidR="009D0772" w:rsidRPr="00CF70CF" w:rsidRDefault="002A0491" w:rsidP="00607ECF">
      <w:pPr>
        <w:pStyle w:val="Nagwek5"/>
        <w:spacing w:before="0" w:after="0" w:line="276" w:lineRule="auto"/>
        <w:rPr>
          <w:rFonts w:ascii="Times New Roman" w:hAnsi="Times New Roman" w:cs="Times New Roman"/>
          <w:i w:val="0"/>
          <w:sz w:val="24"/>
          <w:szCs w:val="24"/>
        </w:rPr>
      </w:pPr>
      <w:r w:rsidRPr="00CF70CF">
        <w:rPr>
          <w:rFonts w:ascii="Times New Roman" w:hAnsi="Times New Roman" w:cs="Times New Roman"/>
          <w:i w:val="0"/>
          <w:iCs w:val="0"/>
          <w:sz w:val="24"/>
          <w:szCs w:val="24"/>
        </w:rPr>
        <w:br w:type="page"/>
      </w:r>
      <w:r w:rsidR="009D0772" w:rsidRPr="00CF70CF">
        <w:rPr>
          <w:rFonts w:ascii="Times New Roman" w:hAnsi="Times New Roman" w:cs="Times New Roman"/>
          <w:i w:val="0"/>
          <w:iCs w:val="0"/>
          <w:sz w:val="24"/>
          <w:szCs w:val="24"/>
        </w:rPr>
        <w:lastRenderedPageBreak/>
        <w:t>Załącznik</w:t>
      </w:r>
      <w:r w:rsidR="006E0DAA" w:rsidRPr="00CF70CF">
        <w:rPr>
          <w:rFonts w:ascii="Times New Roman" w:hAnsi="Times New Roman" w:cs="Times New Roman"/>
          <w:i w:val="0"/>
          <w:iCs w:val="0"/>
          <w:sz w:val="24"/>
          <w:szCs w:val="24"/>
        </w:rPr>
        <w:t xml:space="preserve"> </w:t>
      </w:r>
      <w:r w:rsidR="009D0772" w:rsidRPr="00CF70CF">
        <w:rPr>
          <w:rFonts w:ascii="Times New Roman" w:hAnsi="Times New Roman" w:cs="Times New Roman"/>
          <w:i w:val="0"/>
          <w:iCs w:val="0"/>
          <w:sz w:val="24"/>
          <w:szCs w:val="24"/>
        </w:rPr>
        <w:t>Nr</w:t>
      </w:r>
      <w:r w:rsidR="006E0DAA" w:rsidRPr="00CF70CF">
        <w:rPr>
          <w:rFonts w:ascii="Times New Roman" w:hAnsi="Times New Roman" w:cs="Times New Roman"/>
          <w:i w:val="0"/>
          <w:iCs w:val="0"/>
          <w:sz w:val="24"/>
          <w:szCs w:val="24"/>
        </w:rPr>
        <w:t xml:space="preserve"> </w:t>
      </w:r>
      <w:r w:rsidR="009D0772" w:rsidRPr="00CF70CF">
        <w:rPr>
          <w:rFonts w:ascii="Times New Roman" w:hAnsi="Times New Roman" w:cs="Times New Roman"/>
          <w:i w:val="0"/>
          <w:iCs w:val="0"/>
          <w:sz w:val="24"/>
          <w:szCs w:val="24"/>
        </w:rPr>
        <w:t>3</w:t>
      </w:r>
      <w:r w:rsidR="006E0DAA" w:rsidRPr="00CF70CF">
        <w:rPr>
          <w:rFonts w:ascii="Times New Roman" w:hAnsi="Times New Roman" w:cs="Times New Roman"/>
          <w:i w:val="0"/>
          <w:iCs w:val="0"/>
          <w:sz w:val="24"/>
          <w:szCs w:val="24"/>
        </w:rPr>
        <w:t xml:space="preserve"> </w:t>
      </w:r>
      <w:r w:rsidR="009D0772" w:rsidRPr="00CF70CF">
        <w:rPr>
          <w:rFonts w:ascii="Times New Roman" w:hAnsi="Times New Roman" w:cs="Times New Roman"/>
          <w:i w:val="0"/>
          <w:iCs w:val="0"/>
          <w:sz w:val="24"/>
          <w:szCs w:val="24"/>
        </w:rPr>
        <w:t>do</w:t>
      </w:r>
      <w:r w:rsidR="006E0DAA" w:rsidRPr="00CF70CF">
        <w:rPr>
          <w:rFonts w:ascii="Times New Roman" w:hAnsi="Times New Roman" w:cs="Times New Roman"/>
          <w:i w:val="0"/>
          <w:iCs w:val="0"/>
          <w:sz w:val="24"/>
          <w:szCs w:val="24"/>
        </w:rPr>
        <w:t xml:space="preserve"> </w:t>
      </w:r>
      <w:r w:rsidR="009D0772" w:rsidRPr="00CF70CF">
        <w:rPr>
          <w:rFonts w:ascii="Times New Roman" w:hAnsi="Times New Roman" w:cs="Times New Roman"/>
          <w:i w:val="0"/>
          <w:iCs w:val="0"/>
          <w:sz w:val="24"/>
          <w:szCs w:val="24"/>
        </w:rPr>
        <w:t>SWZ</w:t>
      </w:r>
    </w:p>
    <w:p w14:paraId="49B76D11" w14:textId="77777777" w:rsidR="009D0772" w:rsidRPr="00CF70CF" w:rsidRDefault="009D0772" w:rsidP="00607ECF">
      <w:pPr>
        <w:spacing w:after="0"/>
        <w:ind w:left="5664"/>
        <w:jc w:val="both"/>
      </w:pPr>
    </w:p>
    <w:p w14:paraId="1CDFF341" w14:textId="77777777" w:rsidR="009D0772" w:rsidRPr="00CF70CF" w:rsidRDefault="009D0772" w:rsidP="00607ECF">
      <w:pPr>
        <w:spacing w:after="0"/>
        <w:jc w:val="center"/>
        <w:rPr>
          <w:b/>
          <w:caps/>
          <w:sz w:val="20"/>
          <w:szCs w:val="20"/>
          <w:lang w:eastAsia="en-GB"/>
        </w:rPr>
      </w:pPr>
      <w:r w:rsidRPr="00CF70CF">
        <w:rPr>
          <w:b/>
          <w:caps/>
          <w:sz w:val="20"/>
          <w:szCs w:val="20"/>
          <w:lang w:eastAsia="en-GB"/>
        </w:rPr>
        <w:t>Standardowy</w:t>
      </w:r>
      <w:r w:rsidR="006E0DAA" w:rsidRPr="00CF70CF">
        <w:rPr>
          <w:b/>
          <w:caps/>
          <w:sz w:val="20"/>
          <w:szCs w:val="20"/>
          <w:lang w:eastAsia="en-GB"/>
        </w:rPr>
        <w:t xml:space="preserve"> </w:t>
      </w:r>
      <w:r w:rsidRPr="00CF70CF">
        <w:rPr>
          <w:b/>
          <w:caps/>
          <w:sz w:val="20"/>
          <w:szCs w:val="20"/>
          <w:lang w:eastAsia="en-GB"/>
        </w:rPr>
        <w:t>formularz</w:t>
      </w:r>
      <w:r w:rsidR="006E0DAA" w:rsidRPr="00CF70CF">
        <w:rPr>
          <w:b/>
          <w:caps/>
          <w:sz w:val="20"/>
          <w:szCs w:val="20"/>
          <w:lang w:eastAsia="en-GB"/>
        </w:rPr>
        <w:t xml:space="preserve"> </w:t>
      </w:r>
      <w:r w:rsidRPr="00CF70CF">
        <w:rPr>
          <w:b/>
          <w:caps/>
          <w:sz w:val="20"/>
          <w:szCs w:val="20"/>
          <w:lang w:eastAsia="en-GB"/>
        </w:rPr>
        <w:t>jednolitego</w:t>
      </w:r>
      <w:r w:rsidR="006E0DAA" w:rsidRPr="00CF70CF">
        <w:rPr>
          <w:b/>
          <w:caps/>
          <w:sz w:val="20"/>
          <w:szCs w:val="20"/>
          <w:lang w:eastAsia="en-GB"/>
        </w:rPr>
        <w:t xml:space="preserve"> </w:t>
      </w:r>
      <w:r w:rsidRPr="00CF70CF">
        <w:rPr>
          <w:b/>
          <w:caps/>
          <w:sz w:val="20"/>
          <w:szCs w:val="20"/>
          <w:lang w:eastAsia="en-GB"/>
        </w:rPr>
        <w:t>europejskiego</w:t>
      </w:r>
      <w:r w:rsidR="006E0DAA" w:rsidRPr="00CF70CF">
        <w:rPr>
          <w:b/>
          <w:caps/>
          <w:sz w:val="20"/>
          <w:szCs w:val="20"/>
          <w:lang w:eastAsia="en-GB"/>
        </w:rPr>
        <w:t xml:space="preserve"> </w:t>
      </w:r>
      <w:r w:rsidRPr="00CF70CF">
        <w:rPr>
          <w:b/>
          <w:caps/>
          <w:sz w:val="20"/>
          <w:szCs w:val="20"/>
          <w:lang w:eastAsia="en-GB"/>
        </w:rPr>
        <w:t>dokumentu</w:t>
      </w:r>
      <w:r w:rsidR="006E0DAA" w:rsidRPr="00CF70CF">
        <w:rPr>
          <w:b/>
          <w:caps/>
          <w:sz w:val="20"/>
          <w:szCs w:val="20"/>
          <w:lang w:eastAsia="en-GB"/>
        </w:rPr>
        <w:t xml:space="preserve"> </w:t>
      </w:r>
      <w:r w:rsidRPr="00CF70CF">
        <w:rPr>
          <w:b/>
          <w:caps/>
          <w:sz w:val="20"/>
          <w:szCs w:val="20"/>
          <w:lang w:eastAsia="en-GB"/>
        </w:rPr>
        <w:t>zamówienia</w:t>
      </w:r>
    </w:p>
    <w:p w14:paraId="5683C26E" w14:textId="77777777" w:rsidR="009D0772" w:rsidRPr="00CF70CF" w:rsidRDefault="009D0772" w:rsidP="00607ECF">
      <w:pPr>
        <w:spacing w:after="0"/>
        <w:jc w:val="center"/>
        <w:rPr>
          <w:b/>
          <w:sz w:val="20"/>
          <w:szCs w:val="20"/>
          <w:lang w:eastAsia="en-GB"/>
        </w:rPr>
      </w:pPr>
      <w:r w:rsidRPr="00CF70CF">
        <w:rPr>
          <w:b/>
          <w:sz w:val="20"/>
          <w:szCs w:val="20"/>
          <w:lang w:eastAsia="en-GB"/>
        </w:rPr>
        <w:t>Część</w:t>
      </w:r>
      <w:r w:rsidR="006E0DAA" w:rsidRPr="00CF70CF">
        <w:rPr>
          <w:b/>
          <w:sz w:val="20"/>
          <w:szCs w:val="20"/>
          <w:lang w:eastAsia="en-GB"/>
        </w:rPr>
        <w:t xml:space="preserve"> </w:t>
      </w:r>
      <w:r w:rsidRPr="00CF70CF">
        <w:rPr>
          <w:b/>
          <w:sz w:val="20"/>
          <w:szCs w:val="20"/>
          <w:lang w:eastAsia="en-GB"/>
        </w:rPr>
        <w:t>I:</w:t>
      </w:r>
      <w:r w:rsidR="006E0DAA" w:rsidRPr="00CF70CF">
        <w:rPr>
          <w:b/>
          <w:sz w:val="20"/>
          <w:szCs w:val="20"/>
          <w:lang w:eastAsia="en-GB"/>
        </w:rPr>
        <w:t xml:space="preserve"> </w:t>
      </w:r>
      <w:r w:rsidRPr="00CF70CF">
        <w:rPr>
          <w:b/>
          <w:sz w:val="20"/>
          <w:szCs w:val="20"/>
          <w:lang w:eastAsia="en-GB"/>
        </w:rPr>
        <w:t>Informacje</w:t>
      </w:r>
      <w:r w:rsidR="006E0DAA" w:rsidRPr="00CF70CF">
        <w:rPr>
          <w:b/>
          <w:sz w:val="20"/>
          <w:szCs w:val="20"/>
          <w:lang w:eastAsia="en-GB"/>
        </w:rPr>
        <w:t xml:space="preserve"> </w:t>
      </w:r>
      <w:r w:rsidRPr="00CF70CF">
        <w:rPr>
          <w:b/>
          <w:sz w:val="20"/>
          <w:szCs w:val="20"/>
          <w:lang w:eastAsia="en-GB"/>
        </w:rPr>
        <w:t>dotyczące</w:t>
      </w:r>
      <w:r w:rsidR="006E0DAA" w:rsidRPr="00CF70CF">
        <w:rPr>
          <w:b/>
          <w:sz w:val="20"/>
          <w:szCs w:val="20"/>
          <w:lang w:eastAsia="en-GB"/>
        </w:rPr>
        <w:t xml:space="preserve"> </w:t>
      </w:r>
      <w:r w:rsidRPr="00CF70CF">
        <w:rPr>
          <w:b/>
          <w:sz w:val="20"/>
          <w:szCs w:val="20"/>
          <w:lang w:eastAsia="en-GB"/>
        </w:rPr>
        <w:t>postępowania</w:t>
      </w:r>
      <w:r w:rsidR="006E0DAA" w:rsidRPr="00CF70CF">
        <w:rPr>
          <w:b/>
          <w:sz w:val="20"/>
          <w:szCs w:val="20"/>
          <w:lang w:eastAsia="en-GB"/>
        </w:rPr>
        <w:t xml:space="preserve"> </w:t>
      </w:r>
      <w:r w:rsidRPr="00CF70CF">
        <w:rPr>
          <w:b/>
          <w:sz w:val="20"/>
          <w:szCs w:val="20"/>
          <w:lang w:eastAsia="en-GB"/>
        </w:rPr>
        <w:t>o</w:t>
      </w:r>
      <w:r w:rsidR="006E0DAA" w:rsidRPr="00CF70CF">
        <w:rPr>
          <w:b/>
          <w:sz w:val="20"/>
          <w:szCs w:val="20"/>
          <w:lang w:eastAsia="en-GB"/>
        </w:rPr>
        <w:t xml:space="preserve"> </w:t>
      </w:r>
      <w:r w:rsidRPr="00CF70CF">
        <w:rPr>
          <w:b/>
          <w:sz w:val="20"/>
          <w:szCs w:val="20"/>
          <w:lang w:eastAsia="en-GB"/>
        </w:rPr>
        <w:t>udzielenie</w:t>
      </w:r>
      <w:r w:rsidR="006E0DAA" w:rsidRPr="00CF70CF">
        <w:rPr>
          <w:b/>
          <w:sz w:val="20"/>
          <w:szCs w:val="20"/>
          <w:lang w:eastAsia="en-GB"/>
        </w:rPr>
        <w:t xml:space="preserve"> </w:t>
      </w:r>
      <w:r w:rsidRPr="00CF70CF">
        <w:rPr>
          <w:b/>
          <w:sz w:val="20"/>
          <w:szCs w:val="20"/>
          <w:lang w:eastAsia="en-GB"/>
        </w:rPr>
        <w:t>zamówienia</w:t>
      </w:r>
      <w:r w:rsidR="006E0DAA" w:rsidRPr="00CF70CF">
        <w:rPr>
          <w:b/>
          <w:sz w:val="20"/>
          <w:szCs w:val="20"/>
          <w:lang w:eastAsia="en-GB"/>
        </w:rPr>
        <w:t xml:space="preserve"> </w:t>
      </w:r>
      <w:r w:rsidRPr="00CF70CF">
        <w:rPr>
          <w:b/>
          <w:sz w:val="20"/>
          <w:szCs w:val="20"/>
          <w:lang w:eastAsia="en-GB"/>
        </w:rPr>
        <w:t>oraz</w:t>
      </w:r>
      <w:r w:rsidR="006E0DAA" w:rsidRPr="00CF70CF">
        <w:rPr>
          <w:b/>
          <w:sz w:val="20"/>
          <w:szCs w:val="20"/>
          <w:lang w:eastAsia="en-GB"/>
        </w:rPr>
        <w:t xml:space="preserve"> </w:t>
      </w:r>
      <w:r w:rsidRPr="00CF70CF">
        <w:rPr>
          <w:b/>
          <w:sz w:val="20"/>
          <w:szCs w:val="20"/>
          <w:lang w:eastAsia="en-GB"/>
        </w:rPr>
        <w:t>instytucji</w:t>
      </w:r>
      <w:r w:rsidR="006E0DAA" w:rsidRPr="00CF70CF">
        <w:rPr>
          <w:b/>
          <w:sz w:val="20"/>
          <w:szCs w:val="20"/>
          <w:lang w:eastAsia="en-GB"/>
        </w:rPr>
        <w:t xml:space="preserve"> </w:t>
      </w:r>
      <w:r w:rsidRPr="00CF70CF">
        <w:rPr>
          <w:b/>
          <w:sz w:val="20"/>
          <w:szCs w:val="20"/>
          <w:lang w:eastAsia="en-GB"/>
        </w:rPr>
        <w:t>zamawiającej</w:t>
      </w:r>
      <w:r w:rsidR="006E0DAA" w:rsidRPr="00CF70CF">
        <w:rPr>
          <w:b/>
          <w:sz w:val="20"/>
          <w:szCs w:val="20"/>
          <w:lang w:eastAsia="en-GB"/>
        </w:rPr>
        <w:t xml:space="preserve"> </w:t>
      </w:r>
      <w:r w:rsidRPr="00CF70CF">
        <w:rPr>
          <w:b/>
          <w:sz w:val="20"/>
          <w:szCs w:val="20"/>
          <w:lang w:eastAsia="en-GB"/>
        </w:rPr>
        <w:t>lub</w:t>
      </w:r>
      <w:r w:rsidR="006E0DAA" w:rsidRPr="00CF70CF">
        <w:rPr>
          <w:b/>
          <w:sz w:val="20"/>
          <w:szCs w:val="20"/>
          <w:lang w:eastAsia="en-GB"/>
        </w:rPr>
        <w:t xml:space="preserve"> </w:t>
      </w:r>
      <w:r w:rsidRPr="00CF70CF">
        <w:rPr>
          <w:b/>
          <w:sz w:val="20"/>
          <w:szCs w:val="20"/>
          <w:lang w:eastAsia="en-GB"/>
        </w:rPr>
        <w:t>podmiotu</w:t>
      </w:r>
      <w:r w:rsidR="006E0DAA" w:rsidRPr="00CF70CF">
        <w:rPr>
          <w:b/>
          <w:sz w:val="20"/>
          <w:szCs w:val="20"/>
          <w:lang w:eastAsia="en-GB"/>
        </w:rPr>
        <w:t xml:space="preserve"> </w:t>
      </w:r>
      <w:r w:rsidRPr="00CF70CF">
        <w:rPr>
          <w:b/>
          <w:sz w:val="20"/>
          <w:szCs w:val="20"/>
          <w:lang w:eastAsia="en-GB"/>
        </w:rPr>
        <w:t>zamawiającego</w:t>
      </w:r>
    </w:p>
    <w:p w14:paraId="17C6CA2F" w14:textId="77777777" w:rsidR="009D0772" w:rsidRPr="00CF70CF" w:rsidRDefault="006E0DAA" w:rsidP="00607ECF">
      <w:pPr>
        <w:pBdr>
          <w:top w:val="single" w:sz="4" w:space="1" w:color="auto"/>
          <w:left w:val="single" w:sz="4" w:space="4" w:color="auto"/>
          <w:bottom w:val="single" w:sz="4" w:space="1" w:color="auto"/>
          <w:right w:val="single" w:sz="4" w:space="4" w:color="auto"/>
        </w:pBdr>
        <w:shd w:val="clear" w:color="auto" w:fill="BFBFBF"/>
        <w:spacing w:after="0"/>
        <w:rPr>
          <w:b/>
          <w:sz w:val="20"/>
          <w:szCs w:val="20"/>
        </w:rPr>
      </w:pPr>
      <w:r w:rsidRPr="00CF70CF">
        <w:rPr>
          <w:w w:val="0"/>
          <w:sz w:val="20"/>
          <w:szCs w:val="20"/>
        </w:rPr>
        <w:t xml:space="preserve"> </w:t>
      </w:r>
      <w:r w:rsidR="009D0772" w:rsidRPr="00CF70CF">
        <w:rPr>
          <w:b/>
          <w:i/>
          <w:w w:val="0"/>
          <w:sz w:val="20"/>
          <w:szCs w:val="20"/>
        </w:rPr>
        <w:t>W</w:t>
      </w:r>
      <w:r w:rsidRPr="00CF70CF">
        <w:rPr>
          <w:b/>
          <w:i/>
          <w:w w:val="0"/>
          <w:sz w:val="20"/>
          <w:szCs w:val="20"/>
        </w:rPr>
        <w:t xml:space="preserve"> </w:t>
      </w:r>
      <w:r w:rsidR="009D0772" w:rsidRPr="00CF70CF">
        <w:rPr>
          <w:b/>
          <w:i/>
          <w:w w:val="0"/>
          <w:sz w:val="20"/>
          <w:szCs w:val="20"/>
        </w:rPr>
        <w:t>przypadku</w:t>
      </w:r>
      <w:r w:rsidRPr="00CF70CF">
        <w:rPr>
          <w:b/>
          <w:i/>
          <w:w w:val="0"/>
          <w:sz w:val="20"/>
          <w:szCs w:val="20"/>
        </w:rPr>
        <w:t xml:space="preserve"> </w:t>
      </w:r>
      <w:r w:rsidR="009D0772" w:rsidRPr="00CF70CF">
        <w:rPr>
          <w:b/>
          <w:i/>
          <w:w w:val="0"/>
          <w:sz w:val="20"/>
          <w:szCs w:val="20"/>
        </w:rPr>
        <w:t>postępowań</w:t>
      </w:r>
      <w:r w:rsidRPr="00CF70CF">
        <w:rPr>
          <w:b/>
          <w:i/>
          <w:w w:val="0"/>
          <w:sz w:val="20"/>
          <w:szCs w:val="20"/>
        </w:rPr>
        <w:t xml:space="preserve"> </w:t>
      </w:r>
      <w:r w:rsidR="009D0772" w:rsidRPr="00CF70CF">
        <w:rPr>
          <w:b/>
          <w:i/>
          <w:w w:val="0"/>
          <w:sz w:val="20"/>
          <w:szCs w:val="20"/>
        </w:rPr>
        <w:t>o</w:t>
      </w:r>
      <w:r w:rsidRPr="00CF70CF">
        <w:rPr>
          <w:b/>
          <w:i/>
          <w:w w:val="0"/>
          <w:sz w:val="20"/>
          <w:szCs w:val="20"/>
        </w:rPr>
        <w:t xml:space="preserve"> </w:t>
      </w:r>
      <w:r w:rsidR="009D0772" w:rsidRPr="00CF70CF">
        <w:rPr>
          <w:b/>
          <w:i/>
          <w:w w:val="0"/>
          <w:sz w:val="20"/>
          <w:szCs w:val="20"/>
        </w:rPr>
        <w:t>udzielenie</w:t>
      </w:r>
      <w:r w:rsidRPr="00CF70CF">
        <w:rPr>
          <w:b/>
          <w:i/>
          <w:w w:val="0"/>
          <w:sz w:val="20"/>
          <w:szCs w:val="20"/>
        </w:rPr>
        <w:t xml:space="preserve"> </w:t>
      </w:r>
      <w:r w:rsidR="009D0772" w:rsidRPr="00CF70CF">
        <w:rPr>
          <w:b/>
          <w:i/>
          <w:w w:val="0"/>
          <w:sz w:val="20"/>
          <w:szCs w:val="20"/>
        </w:rPr>
        <w:t>zamówienia,</w:t>
      </w:r>
      <w:r w:rsidRPr="00CF70CF">
        <w:rPr>
          <w:b/>
          <w:i/>
          <w:w w:val="0"/>
          <w:sz w:val="20"/>
          <w:szCs w:val="20"/>
        </w:rPr>
        <w:t xml:space="preserve"> </w:t>
      </w:r>
      <w:r w:rsidR="009D0772" w:rsidRPr="00CF70CF">
        <w:rPr>
          <w:b/>
          <w:i/>
          <w:w w:val="0"/>
          <w:sz w:val="20"/>
          <w:szCs w:val="20"/>
        </w:rPr>
        <w:t>w</w:t>
      </w:r>
      <w:r w:rsidRPr="00CF70CF">
        <w:rPr>
          <w:b/>
          <w:i/>
          <w:w w:val="0"/>
          <w:sz w:val="20"/>
          <w:szCs w:val="20"/>
        </w:rPr>
        <w:t xml:space="preserve"> </w:t>
      </w:r>
      <w:r w:rsidR="009D0772" w:rsidRPr="00CF70CF">
        <w:rPr>
          <w:b/>
          <w:i/>
          <w:w w:val="0"/>
          <w:sz w:val="20"/>
          <w:szCs w:val="20"/>
        </w:rPr>
        <w:t>ramach</w:t>
      </w:r>
      <w:r w:rsidRPr="00CF70CF">
        <w:rPr>
          <w:b/>
          <w:i/>
          <w:w w:val="0"/>
          <w:sz w:val="20"/>
          <w:szCs w:val="20"/>
        </w:rPr>
        <w:t xml:space="preserve"> </w:t>
      </w:r>
      <w:r w:rsidR="009D0772" w:rsidRPr="00CF70CF">
        <w:rPr>
          <w:b/>
          <w:i/>
          <w:w w:val="0"/>
          <w:sz w:val="20"/>
          <w:szCs w:val="20"/>
        </w:rPr>
        <w:t>których</w:t>
      </w:r>
      <w:r w:rsidRPr="00CF70CF">
        <w:rPr>
          <w:b/>
          <w:i/>
          <w:w w:val="0"/>
          <w:sz w:val="20"/>
          <w:szCs w:val="20"/>
        </w:rPr>
        <w:t xml:space="preserve"> </w:t>
      </w:r>
      <w:r w:rsidR="009D0772" w:rsidRPr="00CF70CF">
        <w:rPr>
          <w:b/>
          <w:i/>
          <w:w w:val="0"/>
          <w:sz w:val="20"/>
          <w:szCs w:val="20"/>
        </w:rPr>
        <w:t>zaproszenie</w:t>
      </w:r>
      <w:r w:rsidRPr="00CF70CF">
        <w:rPr>
          <w:b/>
          <w:i/>
          <w:w w:val="0"/>
          <w:sz w:val="20"/>
          <w:szCs w:val="20"/>
        </w:rPr>
        <w:t xml:space="preserve"> </w:t>
      </w:r>
      <w:r w:rsidR="009D0772" w:rsidRPr="00CF70CF">
        <w:rPr>
          <w:b/>
          <w:i/>
          <w:w w:val="0"/>
          <w:sz w:val="20"/>
          <w:szCs w:val="20"/>
        </w:rPr>
        <w:t>do</w:t>
      </w:r>
      <w:r w:rsidRPr="00CF70CF">
        <w:rPr>
          <w:b/>
          <w:i/>
          <w:w w:val="0"/>
          <w:sz w:val="20"/>
          <w:szCs w:val="20"/>
        </w:rPr>
        <w:t xml:space="preserve"> </w:t>
      </w:r>
      <w:r w:rsidR="009D0772" w:rsidRPr="00CF70CF">
        <w:rPr>
          <w:b/>
          <w:i/>
          <w:w w:val="0"/>
          <w:sz w:val="20"/>
          <w:szCs w:val="20"/>
        </w:rPr>
        <w:t>ubiegania</w:t>
      </w:r>
      <w:r w:rsidRPr="00CF70CF">
        <w:rPr>
          <w:b/>
          <w:i/>
          <w:w w:val="0"/>
          <w:sz w:val="20"/>
          <w:szCs w:val="20"/>
        </w:rPr>
        <w:t xml:space="preserve"> </w:t>
      </w:r>
      <w:r w:rsidR="009D0772" w:rsidRPr="00CF70CF">
        <w:rPr>
          <w:b/>
          <w:i/>
          <w:w w:val="0"/>
          <w:sz w:val="20"/>
          <w:szCs w:val="20"/>
        </w:rPr>
        <w:t>się</w:t>
      </w:r>
      <w:r w:rsidRPr="00CF70CF">
        <w:rPr>
          <w:b/>
          <w:i/>
          <w:w w:val="0"/>
          <w:sz w:val="20"/>
          <w:szCs w:val="20"/>
        </w:rPr>
        <w:t xml:space="preserve"> </w:t>
      </w:r>
      <w:r w:rsidR="009D0772" w:rsidRPr="00CF70CF">
        <w:rPr>
          <w:b/>
          <w:i/>
          <w:w w:val="0"/>
          <w:sz w:val="20"/>
          <w:szCs w:val="20"/>
        </w:rPr>
        <w:t>o</w:t>
      </w:r>
      <w:r w:rsidRPr="00CF70CF">
        <w:rPr>
          <w:b/>
          <w:i/>
          <w:w w:val="0"/>
          <w:sz w:val="20"/>
          <w:szCs w:val="20"/>
        </w:rPr>
        <w:t xml:space="preserve"> </w:t>
      </w:r>
      <w:r w:rsidR="009D0772" w:rsidRPr="00CF70CF">
        <w:rPr>
          <w:b/>
          <w:i/>
          <w:w w:val="0"/>
          <w:sz w:val="20"/>
          <w:szCs w:val="20"/>
        </w:rPr>
        <w:t>zamówienie</w:t>
      </w:r>
      <w:r w:rsidRPr="00CF70CF">
        <w:rPr>
          <w:b/>
          <w:i/>
          <w:w w:val="0"/>
          <w:sz w:val="20"/>
          <w:szCs w:val="20"/>
        </w:rPr>
        <w:t xml:space="preserve"> </w:t>
      </w:r>
      <w:r w:rsidR="009D0772" w:rsidRPr="00CF70CF">
        <w:rPr>
          <w:b/>
          <w:i/>
          <w:w w:val="0"/>
          <w:sz w:val="20"/>
          <w:szCs w:val="20"/>
        </w:rPr>
        <w:t>opublikowano</w:t>
      </w:r>
      <w:r w:rsidRPr="00CF70CF">
        <w:rPr>
          <w:b/>
          <w:i/>
          <w:w w:val="0"/>
          <w:sz w:val="20"/>
          <w:szCs w:val="20"/>
        </w:rPr>
        <w:t xml:space="preserve"> </w:t>
      </w:r>
      <w:r w:rsidR="009D0772" w:rsidRPr="00CF70CF">
        <w:rPr>
          <w:b/>
          <w:i/>
          <w:w w:val="0"/>
          <w:sz w:val="20"/>
          <w:szCs w:val="20"/>
        </w:rPr>
        <w:t>w</w:t>
      </w:r>
      <w:r w:rsidRPr="00CF70CF">
        <w:rPr>
          <w:b/>
          <w:i/>
          <w:w w:val="0"/>
          <w:sz w:val="20"/>
          <w:szCs w:val="20"/>
        </w:rPr>
        <w:t xml:space="preserve"> </w:t>
      </w:r>
      <w:r w:rsidR="009D0772" w:rsidRPr="00CF70CF">
        <w:rPr>
          <w:b/>
          <w:i/>
          <w:w w:val="0"/>
          <w:sz w:val="20"/>
          <w:szCs w:val="20"/>
        </w:rPr>
        <w:t>Dzienniku</w:t>
      </w:r>
      <w:r w:rsidRPr="00CF70CF">
        <w:rPr>
          <w:b/>
          <w:i/>
          <w:w w:val="0"/>
          <w:sz w:val="20"/>
          <w:szCs w:val="20"/>
        </w:rPr>
        <w:t xml:space="preserve"> </w:t>
      </w:r>
      <w:r w:rsidR="009D0772" w:rsidRPr="00CF70CF">
        <w:rPr>
          <w:b/>
          <w:i/>
          <w:w w:val="0"/>
          <w:sz w:val="20"/>
          <w:szCs w:val="20"/>
        </w:rPr>
        <w:t>Urzędowym</w:t>
      </w:r>
      <w:r w:rsidRPr="00CF70CF">
        <w:rPr>
          <w:b/>
          <w:i/>
          <w:w w:val="0"/>
          <w:sz w:val="20"/>
          <w:szCs w:val="20"/>
        </w:rPr>
        <w:t xml:space="preserve"> </w:t>
      </w:r>
      <w:r w:rsidR="009D0772" w:rsidRPr="00CF70CF">
        <w:rPr>
          <w:b/>
          <w:i/>
          <w:w w:val="0"/>
          <w:sz w:val="20"/>
          <w:szCs w:val="20"/>
        </w:rPr>
        <w:t>Unii</w:t>
      </w:r>
      <w:r w:rsidRPr="00CF70CF">
        <w:rPr>
          <w:b/>
          <w:i/>
          <w:w w:val="0"/>
          <w:sz w:val="20"/>
          <w:szCs w:val="20"/>
        </w:rPr>
        <w:t xml:space="preserve"> </w:t>
      </w:r>
      <w:r w:rsidR="009D0772" w:rsidRPr="00CF70CF">
        <w:rPr>
          <w:b/>
          <w:i/>
          <w:w w:val="0"/>
          <w:sz w:val="20"/>
          <w:szCs w:val="20"/>
        </w:rPr>
        <w:t>Europejskiej,</w:t>
      </w:r>
      <w:r w:rsidRPr="00CF70CF">
        <w:rPr>
          <w:b/>
          <w:i/>
          <w:w w:val="0"/>
          <w:sz w:val="20"/>
          <w:szCs w:val="20"/>
        </w:rPr>
        <w:t xml:space="preserve"> </w:t>
      </w:r>
      <w:r w:rsidR="009D0772" w:rsidRPr="00CF70CF">
        <w:rPr>
          <w:b/>
          <w:i/>
          <w:w w:val="0"/>
          <w:sz w:val="20"/>
          <w:szCs w:val="20"/>
        </w:rPr>
        <w:t>informacje</w:t>
      </w:r>
      <w:r w:rsidRPr="00CF70CF">
        <w:rPr>
          <w:b/>
          <w:i/>
          <w:w w:val="0"/>
          <w:sz w:val="20"/>
          <w:szCs w:val="20"/>
        </w:rPr>
        <w:t xml:space="preserve"> </w:t>
      </w:r>
      <w:r w:rsidR="009D0772" w:rsidRPr="00CF70CF">
        <w:rPr>
          <w:b/>
          <w:i/>
          <w:w w:val="0"/>
          <w:sz w:val="20"/>
          <w:szCs w:val="20"/>
        </w:rPr>
        <w:t>wymagane</w:t>
      </w:r>
      <w:r w:rsidRPr="00CF70CF">
        <w:rPr>
          <w:b/>
          <w:i/>
          <w:w w:val="0"/>
          <w:sz w:val="20"/>
          <w:szCs w:val="20"/>
        </w:rPr>
        <w:t xml:space="preserve"> </w:t>
      </w:r>
      <w:r w:rsidR="009D0772" w:rsidRPr="00CF70CF">
        <w:rPr>
          <w:b/>
          <w:i/>
          <w:w w:val="0"/>
          <w:sz w:val="20"/>
          <w:szCs w:val="20"/>
        </w:rPr>
        <w:t>w</w:t>
      </w:r>
      <w:r w:rsidRPr="00CF70CF">
        <w:rPr>
          <w:b/>
          <w:i/>
          <w:w w:val="0"/>
          <w:sz w:val="20"/>
          <w:szCs w:val="20"/>
        </w:rPr>
        <w:t xml:space="preserve"> </w:t>
      </w:r>
      <w:r w:rsidR="009D0772" w:rsidRPr="00CF70CF">
        <w:rPr>
          <w:b/>
          <w:i/>
          <w:w w:val="0"/>
          <w:sz w:val="20"/>
          <w:szCs w:val="20"/>
        </w:rPr>
        <w:t>części</w:t>
      </w:r>
      <w:r w:rsidRPr="00CF70CF">
        <w:rPr>
          <w:b/>
          <w:i/>
          <w:w w:val="0"/>
          <w:sz w:val="20"/>
          <w:szCs w:val="20"/>
        </w:rPr>
        <w:t xml:space="preserve"> </w:t>
      </w:r>
      <w:r w:rsidR="009D0772" w:rsidRPr="00CF70CF">
        <w:rPr>
          <w:b/>
          <w:i/>
          <w:w w:val="0"/>
          <w:sz w:val="20"/>
          <w:szCs w:val="20"/>
        </w:rPr>
        <w:t>I</w:t>
      </w:r>
      <w:r w:rsidRPr="00CF70CF">
        <w:rPr>
          <w:b/>
          <w:i/>
          <w:w w:val="0"/>
          <w:sz w:val="20"/>
          <w:szCs w:val="20"/>
        </w:rPr>
        <w:t xml:space="preserve"> </w:t>
      </w:r>
      <w:r w:rsidR="009D0772" w:rsidRPr="00CF70CF">
        <w:rPr>
          <w:b/>
          <w:i/>
          <w:w w:val="0"/>
          <w:sz w:val="20"/>
          <w:szCs w:val="20"/>
        </w:rPr>
        <w:t>zostaną</w:t>
      </w:r>
      <w:r w:rsidRPr="00CF70CF">
        <w:rPr>
          <w:b/>
          <w:i/>
          <w:w w:val="0"/>
          <w:sz w:val="20"/>
          <w:szCs w:val="20"/>
        </w:rPr>
        <w:t xml:space="preserve"> </w:t>
      </w:r>
      <w:r w:rsidR="009D0772" w:rsidRPr="00CF70CF">
        <w:rPr>
          <w:b/>
          <w:i/>
          <w:w w:val="0"/>
          <w:sz w:val="20"/>
          <w:szCs w:val="20"/>
        </w:rPr>
        <w:t>automatycznie</w:t>
      </w:r>
      <w:r w:rsidRPr="00CF70CF">
        <w:rPr>
          <w:b/>
          <w:i/>
          <w:w w:val="0"/>
          <w:sz w:val="20"/>
          <w:szCs w:val="20"/>
        </w:rPr>
        <w:t xml:space="preserve"> </w:t>
      </w:r>
      <w:r w:rsidR="009D0772" w:rsidRPr="00CF70CF">
        <w:rPr>
          <w:b/>
          <w:i/>
          <w:w w:val="0"/>
          <w:sz w:val="20"/>
          <w:szCs w:val="20"/>
        </w:rPr>
        <w:t>wyszukane,</w:t>
      </w:r>
      <w:r w:rsidRPr="00CF70CF">
        <w:rPr>
          <w:b/>
          <w:i/>
          <w:w w:val="0"/>
          <w:sz w:val="20"/>
          <w:szCs w:val="20"/>
        </w:rPr>
        <w:t xml:space="preserve"> </w:t>
      </w:r>
      <w:r w:rsidR="009D0772" w:rsidRPr="00CF70CF">
        <w:rPr>
          <w:b/>
          <w:i/>
          <w:w w:val="0"/>
          <w:sz w:val="20"/>
          <w:szCs w:val="20"/>
        </w:rPr>
        <w:t>pod</w:t>
      </w:r>
      <w:r w:rsidRPr="00CF70CF">
        <w:rPr>
          <w:b/>
          <w:i/>
          <w:w w:val="0"/>
          <w:sz w:val="20"/>
          <w:szCs w:val="20"/>
        </w:rPr>
        <w:t xml:space="preserve"> </w:t>
      </w:r>
      <w:r w:rsidR="009D0772" w:rsidRPr="00CF70CF">
        <w:rPr>
          <w:b/>
          <w:i/>
          <w:w w:val="0"/>
          <w:sz w:val="20"/>
          <w:szCs w:val="20"/>
        </w:rPr>
        <w:t>warunkiem</w:t>
      </w:r>
      <w:r w:rsidRPr="00CF70CF">
        <w:rPr>
          <w:b/>
          <w:i/>
          <w:w w:val="0"/>
          <w:sz w:val="20"/>
          <w:szCs w:val="20"/>
        </w:rPr>
        <w:t xml:space="preserve"> </w:t>
      </w:r>
      <w:r w:rsidR="009D0772" w:rsidRPr="00CF70CF">
        <w:rPr>
          <w:b/>
          <w:i/>
          <w:w w:val="0"/>
          <w:sz w:val="20"/>
          <w:szCs w:val="20"/>
        </w:rPr>
        <w:t>że</w:t>
      </w:r>
      <w:r w:rsidRPr="00CF70CF">
        <w:rPr>
          <w:b/>
          <w:i/>
          <w:w w:val="0"/>
          <w:sz w:val="20"/>
          <w:szCs w:val="20"/>
        </w:rPr>
        <w:t xml:space="preserve"> </w:t>
      </w:r>
      <w:r w:rsidR="009D0772" w:rsidRPr="00CF70CF">
        <w:rPr>
          <w:b/>
          <w:i/>
          <w:w w:val="0"/>
          <w:sz w:val="20"/>
          <w:szCs w:val="20"/>
        </w:rPr>
        <w:t>do</w:t>
      </w:r>
      <w:r w:rsidRPr="00CF70CF">
        <w:rPr>
          <w:b/>
          <w:i/>
          <w:w w:val="0"/>
          <w:sz w:val="20"/>
          <w:szCs w:val="20"/>
        </w:rPr>
        <w:t xml:space="preserve"> </w:t>
      </w:r>
      <w:r w:rsidR="009D0772" w:rsidRPr="00CF70CF">
        <w:rPr>
          <w:b/>
          <w:i/>
          <w:w w:val="0"/>
          <w:sz w:val="20"/>
          <w:szCs w:val="20"/>
        </w:rPr>
        <w:t>utworzenia</w:t>
      </w:r>
      <w:r w:rsidRPr="00CF70CF">
        <w:rPr>
          <w:b/>
          <w:i/>
          <w:w w:val="0"/>
          <w:sz w:val="20"/>
          <w:szCs w:val="20"/>
        </w:rPr>
        <w:t xml:space="preserve"> </w:t>
      </w:r>
      <w:r w:rsidR="009D0772" w:rsidRPr="00CF70CF">
        <w:rPr>
          <w:b/>
          <w:i/>
          <w:w w:val="0"/>
          <w:sz w:val="20"/>
          <w:szCs w:val="20"/>
        </w:rPr>
        <w:t>i</w:t>
      </w:r>
      <w:r w:rsidRPr="00CF70CF">
        <w:rPr>
          <w:b/>
          <w:i/>
          <w:w w:val="0"/>
          <w:sz w:val="20"/>
          <w:szCs w:val="20"/>
        </w:rPr>
        <w:t xml:space="preserve"> </w:t>
      </w:r>
      <w:r w:rsidR="009D0772" w:rsidRPr="00CF70CF">
        <w:rPr>
          <w:b/>
          <w:i/>
          <w:w w:val="0"/>
          <w:sz w:val="20"/>
          <w:szCs w:val="20"/>
        </w:rPr>
        <w:t>wypełnienia</w:t>
      </w:r>
      <w:r w:rsidRPr="00CF70CF">
        <w:rPr>
          <w:b/>
          <w:i/>
          <w:w w:val="0"/>
          <w:sz w:val="20"/>
          <w:szCs w:val="20"/>
        </w:rPr>
        <w:t xml:space="preserve"> </w:t>
      </w:r>
      <w:r w:rsidR="009D0772" w:rsidRPr="00CF70CF">
        <w:rPr>
          <w:b/>
          <w:i/>
          <w:w w:val="0"/>
          <w:sz w:val="20"/>
          <w:szCs w:val="20"/>
        </w:rPr>
        <w:t>jednolitego</w:t>
      </w:r>
      <w:r w:rsidRPr="00CF70CF">
        <w:rPr>
          <w:b/>
          <w:i/>
          <w:w w:val="0"/>
          <w:sz w:val="20"/>
          <w:szCs w:val="20"/>
        </w:rPr>
        <w:t xml:space="preserve"> </w:t>
      </w:r>
      <w:r w:rsidR="009D0772" w:rsidRPr="00CF70CF">
        <w:rPr>
          <w:b/>
          <w:i/>
          <w:w w:val="0"/>
          <w:sz w:val="20"/>
          <w:szCs w:val="20"/>
        </w:rPr>
        <w:t>europejskiego</w:t>
      </w:r>
      <w:r w:rsidRPr="00CF70CF">
        <w:rPr>
          <w:b/>
          <w:i/>
          <w:w w:val="0"/>
          <w:sz w:val="20"/>
          <w:szCs w:val="20"/>
        </w:rPr>
        <w:t xml:space="preserve"> </w:t>
      </w:r>
      <w:r w:rsidR="009D0772" w:rsidRPr="00CF70CF">
        <w:rPr>
          <w:b/>
          <w:i/>
          <w:w w:val="0"/>
          <w:sz w:val="20"/>
          <w:szCs w:val="20"/>
        </w:rPr>
        <w:t>dokumentu</w:t>
      </w:r>
      <w:r w:rsidRPr="00CF70CF">
        <w:rPr>
          <w:b/>
          <w:i/>
          <w:w w:val="0"/>
          <w:sz w:val="20"/>
          <w:szCs w:val="20"/>
        </w:rPr>
        <w:t xml:space="preserve"> </w:t>
      </w:r>
      <w:r w:rsidR="009D0772" w:rsidRPr="00CF70CF">
        <w:rPr>
          <w:b/>
          <w:i/>
          <w:w w:val="0"/>
          <w:sz w:val="20"/>
          <w:szCs w:val="20"/>
        </w:rPr>
        <w:t>zamówienia</w:t>
      </w:r>
      <w:r w:rsidRPr="00CF70CF">
        <w:rPr>
          <w:b/>
          <w:i/>
          <w:w w:val="0"/>
          <w:sz w:val="20"/>
          <w:szCs w:val="20"/>
        </w:rPr>
        <w:t xml:space="preserve"> </w:t>
      </w:r>
      <w:r w:rsidR="009D0772" w:rsidRPr="00CF70CF">
        <w:rPr>
          <w:b/>
          <w:i/>
          <w:w w:val="0"/>
          <w:sz w:val="20"/>
          <w:szCs w:val="20"/>
        </w:rPr>
        <w:t>wykorzystany</w:t>
      </w:r>
      <w:r w:rsidRPr="00CF70CF">
        <w:rPr>
          <w:b/>
          <w:i/>
          <w:w w:val="0"/>
          <w:sz w:val="20"/>
          <w:szCs w:val="20"/>
        </w:rPr>
        <w:t xml:space="preserve"> </w:t>
      </w:r>
      <w:r w:rsidR="009D0772" w:rsidRPr="00CF70CF">
        <w:rPr>
          <w:b/>
          <w:i/>
          <w:w w:val="0"/>
          <w:sz w:val="20"/>
          <w:szCs w:val="20"/>
        </w:rPr>
        <w:t>zostanie</w:t>
      </w:r>
      <w:r w:rsidRPr="00CF70CF">
        <w:rPr>
          <w:b/>
          <w:i/>
          <w:w w:val="0"/>
          <w:sz w:val="20"/>
          <w:szCs w:val="20"/>
        </w:rPr>
        <w:t xml:space="preserve"> </w:t>
      </w:r>
      <w:r w:rsidR="009D0772" w:rsidRPr="00CF70CF">
        <w:rPr>
          <w:b/>
          <w:i/>
          <w:w w:val="0"/>
          <w:sz w:val="20"/>
          <w:szCs w:val="20"/>
        </w:rPr>
        <w:t>elektroniczny</w:t>
      </w:r>
      <w:r w:rsidRPr="00CF70CF">
        <w:rPr>
          <w:b/>
          <w:i/>
          <w:w w:val="0"/>
          <w:sz w:val="20"/>
          <w:szCs w:val="20"/>
        </w:rPr>
        <w:t xml:space="preserve"> </w:t>
      </w:r>
      <w:r w:rsidR="009D0772" w:rsidRPr="00CF70CF">
        <w:rPr>
          <w:b/>
          <w:i/>
          <w:w w:val="0"/>
          <w:sz w:val="20"/>
          <w:szCs w:val="20"/>
        </w:rPr>
        <w:t>serwis</w:t>
      </w:r>
      <w:r w:rsidRPr="00CF70CF">
        <w:rPr>
          <w:b/>
          <w:i/>
          <w:w w:val="0"/>
          <w:sz w:val="20"/>
          <w:szCs w:val="20"/>
        </w:rPr>
        <w:t xml:space="preserve"> </w:t>
      </w:r>
      <w:r w:rsidR="009D0772" w:rsidRPr="00CF70CF">
        <w:rPr>
          <w:b/>
          <w:i/>
          <w:w w:val="0"/>
          <w:sz w:val="20"/>
          <w:szCs w:val="20"/>
        </w:rPr>
        <w:t>poświęcony</w:t>
      </w:r>
      <w:r w:rsidRPr="00CF70CF">
        <w:rPr>
          <w:b/>
          <w:i/>
          <w:w w:val="0"/>
          <w:sz w:val="20"/>
          <w:szCs w:val="20"/>
        </w:rPr>
        <w:t xml:space="preserve"> </w:t>
      </w:r>
      <w:r w:rsidR="009D0772" w:rsidRPr="00CF70CF">
        <w:rPr>
          <w:b/>
          <w:i/>
          <w:w w:val="0"/>
          <w:sz w:val="20"/>
          <w:szCs w:val="20"/>
        </w:rPr>
        <w:t>jednolitemu</w:t>
      </w:r>
      <w:r w:rsidRPr="00CF70CF">
        <w:rPr>
          <w:b/>
          <w:i/>
          <w:w w:val="0"/>
          <w:sz w:val="20"/>
          <w:szCs w:val="20"/>
        </w:rPr>
        <w:t xml:space="preserve"> </w:t>
      </w:r>
      <w:r w:rsidR="009D0772" w:rsidRPr="00CF70CF">
        <w:rPr>
          <w:b/>
          <w:i/>
          <w:w w:val="0"/>
          <w:sz w:val="20"/>
          <w:szCs w:val="20"/>
        </w:rPr>
        <w:t>europejskiemu</w:t>
      </w:r>
      <w:r w:rsidRPr="00CF70CF">
        <w:rPr>
          <w:b/>
          <w:i/>
          <w:w w:val="0"/>
          <w:sz w:val="20"/>
          <w:szCs w:val="20"/>
        </w:rPr>
        <w:t xml:space="preserve"> </w:t>
      </w:r>
      <w:r w:rsidR="009D0772" w:rsidRPr="00CF70CF">
        <w:rPr>
          <w:b/>
          <w:i/>
          <w:w w:val="0"/>
          <w:sz w:val="20"/>
          <w:szCs w:val="20"/>
        </w:rPr>
        <w:t>dokumentowi</w:t>
      </w:r>
      <w:r w:rsidRPr="00CF70CF">
        <w:rPr>
          <w:b/>
          <w:i/>
          <w:w w:val="0"/>
          <w:sz w:val="20"/>
          <w:szCs w:val="20"/>
        </w:rPr>
        <w:t xml:space="preserve"> </w:t>
      </w:r>
      <w:r w:rsidR="009D0772" w:rsidRPr="00CF70CF">
        <w:rPr>
          <w:b/>
          <w:i/>
          <w:w w:val="0"/>
          <w:sz w:val="20"/>
          <w:szCs w:val="20"/>
        </w:rPr>
        <w:t>zamówienia</w:t>
      </w:r>
      <w:r w:rsidR="009D0772" w:rsidRPr="00CF70CF">
        <w:rPr>
          <w:b/>
          <w:i/>
          <w:w w:val="0"/>
          <w:sz w:val="20"/>
          <w:szCs w:val="20"/>
          <w:vertAlign w:val="superscript"/>
        </w:rPr>
        <w:footnoteReference w:id="3"/>
      </w:r>
      <w:r w:rsidR="009D0772" w:rsidRPr="00CF70CF">
        <w:rPr>
          <w:b/>
          <w:i/>
          <w:w w:val="0"/>
          <w:sz w:val="20"/>
          <w:szCs w:val="20"/>
        </w:rPr>
        <w:t>.</w:t>
      </w:r>
      <w:r w:rsidRPr="00CF70CF">
        <w:rPr>
          <w:b/>
          <w:w w:val="0"/>
          <w:sz w:val="20"/>
          <w:szCs w:val="20"/>
        </w:rPr>
        <w:t xml:space="preserve"> </w:t>
      </w:r>
      <w:r w:rsidR="009D0772" w:rsidRPr="00CF70CF">
        <w:rPr>
          <w:b/>
          <w:sz w:val="20"/>
          <w:szCs w:val="20"/>
        </w:rPr>
        <w:t>Adres</w:t>
      </w:r>
      <w:r w:rsidRPr="00CF70CF">
        <w:rPr>
          <w:b/>
          <w:sz w:val="20"/>
          <w:szCs w:val="20"/>
        </w:rPr>
        <w:t xml:space="preserve"> </w:t>
      </w:r>
      <w:r w:rsidR="009D0772" w:rsidRPr="00CF70CF">
        <w:rPr>
          <w:b/>
          <w:sz w:val="20"/>
          <w:szCs w:val="20"/>
        </w:rPr>
        <w:t>publikacyjny</w:t>
      </w:r>
      <w:r w:rsidRPr="00CF70CF">
        <w:rPr>
          <w:b/>
          <w:sz w:val="20"/>
          <w:szCs w:val="20"/>
        </w:rPr>
        <w:t xml:space="preserve"> </w:t>
      </w:r>
      <w:r w:rsidR="009D0772" w:rsidRPr="00CF70CF">
        <w:rPr>
          <w:b/>
          <w:sz w:val="20"/>
          <w:szCs w:val="20"/>
        </w:rPr>
        <w:t>stosownego</w:t>
      </w:r>
      <w:r w:rsidRPr="00CF70CF">
        <w:rPr>
          <w:b/>
          <w:sz w:val="20"/>
          <w:szCs w:val="20"/>
        </w:rPr>
        <w:t xml:space="preserve"> </w:t>
      </w:r>
      <w:r w:rsidR="009D0772" w:rsidRPr="00CF70CF">
        <w:rPr>
          <w:b/>
          <w:sz w:val="20"/>
          <w:szCs w:val="20"/>
        </w:rPr>
        <w:t>ogłoszenia</w:t>
      </w:r>
      <w:r w:rsidR="009D0772" w:rsidRPr="00CF70CF">
        <w:rPr>
          <w:b/>
          <w:i/>
          <w:sz w:val="20"/>
          <w:szCs w:val="20"/>
          <w:vertAlign w:val="superscript"/>
        </w:rPr>
        <w:footnoteReference w:id="4"/>
      </w:r>
      <w:r w:rsidRPr="00CF70CF">
        <w:rPr>
          <w:b/>
          <w:sz w:val="20"/>
          <w:szCs w:val="20"/>
        </w:rPr>
        <w:t xml:space="preserve"> </w:t>
      </w:r>
      <w:r w:rsidR="009D0772" w:rsidRPr="00CF70CF">
        <w:rPr>
          <w:b/>
          <w:sz w:val="20"/>
          <w:szCs w:val="20"/>
        </w:rPr>
        <w:t>w</w:t>
      </w:r>
      <w:r w:rsidRPr="00CF70CF">
        <w:rPr>
          <w:b/>
          <w:sz w:val="20"/>
          <w:szCs w:val="20"/>
        </w:rPr>
        <w:t xml:space="preserve"> </w:t>
      </w:r>
      <w:r w:rsidR="009D0772" w:rsidRPr="00CF70CF">
        <w:rPr>
          <w:b/>
          <w:sz w:val="20"/>
          <w:szCs w:val="20"/>
        </w:rPr>
        <w:t>Dzienniku</w:t>
      </w:r>
      <w:r w:rsidRPr="00CF70CF">
        <w:rPr>
          <w:b/>
          <w:sz w:val="20"/>
          <w:szCs w:val="20"/>
        </w:rPr>
        <w:t xml:space="preserve"> </w:t>
      </w:r>
      <w:r w:rsidR="009D0772" w:rsidRPr="00CF70CF">
        <w:rPr>
          <w:b/>
          <w:sz w:val="20"/>
          <w:szCs w:val="20"/>
        </w:rPr>
        <w:t>Urzędowym</w:t>
      </w:r>
      <w:r w:rsidRPr="00CF70CF">
        <w:rPr>
          <w:b/>
          <w:sz w:val="20"/>
          <w:szCs w:val="20"/>
        </w:rPr>
        <w:t xml:space="preserve"> </w:t>
      </w:r>
      <w:r w:rsidR="009D0772" w:rsidRPr="00CF70CF">
        <w:rPr>
          <w:b/>
          <w:sz w:val="20"/>
          <w:szCs w:val="20"/>
        </w:rPr>
        <w:t>Unii</w:t>
      </w:r>
      <w:r w:rsidRPr="00CF70CF">
        <w:rPr>
          <w:b/>
          <w:sz w:val="20"/>
          <w:szCs w:val="20"/>
        </w:rPr>
        <w:t xml:space="preserve"> </w:t>
      </w:r>
      <w:r w:rsidR="009D0772" w:rsidRPr="00CF70CF">
        <w:rPr>
          <w:b/>
          <w:sz w:val="20"/>
          <w:szCs w:val="20"/>
        </w:rPr>
        <w:t>Europejskiej:</w:t>
      </w:r>
    </w:p>
    <w:p w14:paraId="404726D8" w14:textId="73205E88" w:rsidR="009D169F" w:rsidRPr="00CF70CF" w:rsidRDefault="009D169F" w:rsidP="00607ECF">
      <w:pPr>
        <w:pBdr>
          <w:top w:val="single" w:sz="4" w:space="1" w:color="auto"/>
          <w:left w:val="single" w:sz="4" w:space="4" w:color="auto"/>
          <w:bottom w:val="single" w:sz="4" w:space="1" w:color="auto"/>
          <w:right w:val="single" w:sz="4" w:space="4" w:color="auto"/>
        </w:pBdr>
        <w:shd w:val="clear" w:color="auto" w:fill="BFBFBF"/>
        <w:spacing w:after="0"/>
        <w:rPr>
          <w:b/>
          <w:sz w:val="20"/>
          <w:szCs w:val="20"/>
        </w:rPr>
      </w:pPr>
      <w:r w:rsidRPr="00CF70CF">
        <w:rPr>
          <w:b/>
          <w:sz w:val="20"/>
          <w:szCs w:val="20"/>
        </w:rPr>
        <w:t>Dz.U.</w:t>
      </w:r>
      <w:r w:rsidR="006E0DAA" w:rsidRPr="00CF70CF">
        <w:rPr>
          <w:b/>
          <w:sz w:val="20"/>
          <w:szCs w:val="20"/>
        </w:rPr>
        <w:t xml:space="preserve"> </w:t>
      </w:r>
      <w:r w:rsidRPr="00CF70CF">
        <w:rPr>
          <w:b/>
          <w:sz w:val="20"/>
          <w:szCs w:val="20"/>
        </w:rPr>
        <w:t>UE</w:t>
      </w:r>
      <w:r w:rsidR="006E0DAA" w:rsidRPr="00CF70CF">
        <w:rPr>
          <w:b/>
          <w:sz w:val="20"/>
          <w:szCs w:val="20"/>
        </w:rPr>
        <w:t xml:space="preserve"> </w:t>
      </w:r>
      <w:r w:rsidRPr="00CF70CF">
        <w:rPr>
          <w:b/>
          <w:sz w:val="20"/>
          <w:szCs w:val="20"/>
        </w:rPr>
        <w:t>S</w:t>
      </w:r>
      <w:r w:rsidR="006E0DAA" w:rsidRPr="00CF70CF">
        <w:rPr>
          <w:b/>
          <w:sz w:val="20"/>
          <w:szCs w:val="20"/>
        </w:rPr>
        <w:t xml:space="preserve"> </w:t>
      </w:r>
      <w:r w:rsidRPr="00CF70CF">
        <w:rPr>
          <w:b/>
          <w:sz w:val="20"/>
          <w:szCs w:val="20"/>
        </w:rPr>
        <w:t>numer</w:t>
      </w:r>
      <w:r w:rsidR="006E0DAA" w:rsidRPr="00CF70CF">
        <w:rPr>
          <w:b/>
          <w:sz w:val="20"/>
          <w:szCs w:val="20"/>
        </w:rPr>
        <w:t xml:space="preserve"> </w:t>
      </w:r>
      <w:r w:rsidRPr="00CF70CF">
        <w:rPr>
          <w:b/>
          <w:sz w:val="20"/>
          <w:szCs w:val="20"/>
        </w:rPr>
        <w:t>202</w:t>
      </w:r>
      <w:r w:rsidR="007525B7" w:rsidRPr="00CF70CF">
        <w:rPr>
          <w:b/>
          <w:sz w:val="20"/>
          <w:szCs w:val="20"/>
        </w:rPr>
        <w:t>6</w:t>
      </w:r>
      <w:r w:rsidRPr="00CF70CF">
        <w:rPr>
          <w:b/>
          <w:sz w:val="20"/>
          <w:szCs w:val="20"/>
        </w:rPr>
        <w:t>/S</w:t>
      </w:r>
      <w:r w:rsidR="006E0DAA" w:rsidRPr="00CF70CF">
        <w:rPr>
          <w:b/>
          <w:sz w:val="20"/>
          <w:szCs w:val="20"/>
        </w:rPr>
        <w:t xml:space="preserve"> </w:t>
      </w:r>
      <w:r w:rsidRPr="00CF70CF">
        <w:rPr>
          <w:b/>
          <w:sz w:val="20"/>
          <w:szCs w:val="20"/>
        </w:rPr>
        <w:t>-</w:t>
      </w:r>
      <w:r w:rsidR="00C73AC0">
        <w:rPr>
          <w:b/>
          <w:sz w:val="20"/>
          <w:szCs w:val="20"/>
        </w:rPr>
        <w:t xml:space="preserve"> 73</w:t>
      </w:r>
      <w:r w:rsidRPr="00CF70CF">
        <w:rPr>
          <w:b/>
          <w:sz w:val="20"/>
          <w:szCs w:val="20"/>
        </w:rPr>
        <w:t>,</w:t>
      </w:r>
      <w:r w:rsidR="006E0DAA" w:rsidRPr="00CF70CF">
        <w:rPr>
          <w:b/>
          <w:sz w:val="20"/>
          <w:szCs w:val="20"/>
        </w:rPr>
        <w:t xml:space="preserve"> </w:t>
      </w:r>
      <w:r w:rsidRPr="00CF70CF">
        <w:rPr>
          <w:b/>
          <w:sz w:val="20"/>
          <w:szCs w:val="20"/>
        </w:rPr>
        <w:t>data</w:t>
      </w:r>
      <w:r w:rsidR="00C73AC0">
        <w:rPr>
          <w:b/>
          <w:sz w:val="20"/>
          <w:szCs w:val="20"/>
        </w:rPr>
        <w:t xml:space="preserve"> 15/04/</w:t>
      </w:r>
      <w:r w:rsidRPr="00CF70CF">
        <w:rPr>
          <w:b/>
          <w:sz w:val="20"/>
          <w:szCs w:val="20"/>
        </w:rPr>
        <w:t>202</w:t>
      </w:r>
      <w:r w:rsidR="007525B7" w:rsidRPr="00CF70CF">
        <w:rPr>
          <w:b/>
          <w:sz w:val="20"/>
          <w:szCs w:val="20"/>
        </w:rPr>
        <w:t>6</w:t>
      </w:r>
    </w:p>
    <w:p w14:paraId="04AA0809" w14:textId="310A507D" w:rsidR="009D169F" w:rsidRPr="00CF70CF" w:rsidRDefault="009D169F" w:rsidP="00607ECF">
      <w:pPr>
        <w:pBdr>
          <w:top w:val="single" w:sz="4" w:space="1" w:color="auto"/>
          <w:left w:val="single" w:sz="4" w:space="4" w:color="auto"/>
          <w:bottom w:val="single" w:sz="4" w:space="1" w:color="auto"/>
          <w:right w:val="single" w:sz="4" w:space="4" w:color="auto"/>
        </w:pBdr>
        <w:shd w:val="clear" w:color="auto" w:fill="BFBFBF"/>
        <w:spacing w:after="0"/>
        <w:rPr>
          <w:b/>
          <w:sz w:val="20"/>
          <w:szCs w:val="20"/>
        </w:rPr>
      </w:pPr>
      <w:r w:rsidRPr="00CF70CF">
        <w:rPr>
          <w:b/>
          <w:sz w:val="20"/>
          <w:szCs w:val="20"/>
        </w:rPr>
        <w:t>Numer</w:t>
      </w:r>
      <w:r w:rsidR="006E0DAA" w:rsidRPr="00CF70CF">
        <w:rPr>
          <w:b/>
          <w:sz w:val="20"/>
          <w:szCs w:val="20"/>
        </w:rPr>
        <w:t xml:space="preserve"> </w:t>
      </w:r>
      <w:r w:rsidRPr="00CF70CF">
        <w:rPr>
          <w:b/>
          <w:sz w:val="20"/>
          <w:szCs w:val="20"/>
        </w:rPr>
        <w:t>ogłoszenia</w:t>
      </w:r>
      <w:r w:rsidR="006E0DAA" w:rsidRPr="00CF70CF">
        <w:rPr>
          <w:b/>
          <w:sz w:val="20"/>
          <w:szCs w:val="20"/>
        </w:rPr>
        <w:t xml:space="preserve"> </w:t>
      </w:r>
      <w:r w:rsidRPr="00CF70CF">
        <w:rPr>
          <w:b/>
          <w:sz w:val="20"/>
          <w:szCs w:val="20"/>
        </w:rPr>
        <w:t>w</w:t>
      </w:r>
      <w:r w:rsidR="006E0DAA" w:rsidRPr="00CF70CF">
        <w:rPr>
          <w:b/>
          <w:sz w:val="20"/>
          <w:szCs w:val="20"/>
        </w:rPr>
        <w:t xml:space="preserve"> </w:t>
      </w:r>
      <w:r w:rsidRPr="00CF70CF">
        <w:rPr>
          <w:b/>
          <w:sz w:val="20"/>
          <w:szCs w:val="20"/>
        </w:rPr>
        <w:t>Dz.U.</w:t>
      </w:r>
      <w:r w:rsidR="006E0DAA" w:rsidRPr="00CF70CF">
        <w:rPr>
          <w:b/>
          <w:sz w:val="20"/>
          <w:szCs w:val="20"/>
        </w:rPr>
        <w:t xml:space="preserve"> </w:t>
      </w:r>
      <w:r w:rsidRPr="00CF70CF">
        <w:rPr>
          <w:b/>
          <w:sz w:val="20"/>
          <w:szCs w:val="20"/>
        </w:rPr>
        <w:t>S:</w:t>
      </w:r>
      <w:r w:rsidR="006E0DAA" w:rsidRPr="00CF70CF">
        <w:rPr>
          <w:b/>
          <w:sz w:val="20"/>
          <w:szCs w:val="20"/>
        </w:rPr>
        <w:t xml:space="preserve"> </w:t>
      </w:r>
      <w:r w:rsidR="004C2801" w:rsidRPr="00CF70CF">
        <w:rPr>
          <w:b/>
          <w:sz w:val="20"/>
          <w:szCs w:val="20"/>
        </w:rPr>
        <w:t>2026</w:t>
      </w:r>
      <w:r w:rsidRPr="00CF70CF">
        <w:rPr>
          <w:b/>
          <w:sz w:val="20"/>
          <w:szCs w:val="20"/>
        </w:rPr>
        <w:t>/</w:t>
      </w:r>
      <w:r w:rsidR="00B07BDD">
        <w:rPr>
          <w:b/>
          <w:sz w:val="20"/>
          <w:szCs w:val="20"/>
        </w:rPr>
        <w:t>S</w:t>
      </w:r>
      <w:r w:rsidR="00C73AC0">
        <w:rPr>
          <w:b/>
          <w:sz w:val="20"/>
          <w:szCs w:val="20"/>
        </w:rPr>
        <w:t xml:space="preserve"> 73</w:t>
      </w:r>
      <w:r w:rsidR="00B07BDD">
        <w:rPr>
          <w:b/>
          <w:sz w:val="20"/>
          <w:szCs w:val="20"/>
        </w:rPr>
        <w:t xml:space="preserve"> -</w:t>
      </w:r>
      <w:r w:rsidR="00C73AC0">
        <w:rPr>
          <w:b/>
          <w:sz w:val="20"/>
          <w:szCs w:val="20"/>
        </w:rPr>
        <w:t xml:space="preserve"> 257105</w:t>
      </w:r>
      <w:r w:rsidR="00B07BDD">
        <w:rPr>
          <w:b/>
          <w:sz w:val="20"/>
          <w:szCs w:val="20"/>
        </w:rPr>
        <w:t xml:space="preserve"> </w:t>
      </w:r>
      <w:r w:rsidR="00C73AC0">
        <w:rPr>
          <w:b/>
          <w:sz w:val="20"/>
          <w:szCs w:val="20"/>
        </w:rPr>
        <w:t xml:space="preserve"> </w:t>
      </w:r>
    </w:p>
    <w:p w14:paraId="0A02F366" w14:textId="77777777" w:rsidR="009D0772" w:rsidRPr="00CF70CF" w:rsidRDefault="009D0772" w:rsidP="00607ECF">
      <w:pPr>
        <w:pBdr>
          <w:top w:val="single" w:sz="4" w:space="1" w:color="auto"/>
          <w:left w:val="single" w:sz="4" w:space="4" w:color="auto"/>
          <w:bottom w:val="single" w:sz="4" w:space="1" w:color="auto"/>
          <w:right w:val="single" w:sz="4" w:space="4" w:color="auto"/>
        </w:pBdr>
        <w:shd w:val="clear" w:color="auto" w:fill="BFBFBF"/>
        <w:spacing w:after="0"/>
        <w:rPr>
          <w:b/>
          <w:sz w:val="20"/>
          <w:szCs w:val="20"/>
        </w:rPr>
      </w:pPr>
      <w:r w:rsidRPr="00CF70CF">
        <w:rPr>
          <w:b/>
          <w:w w:val="0"/>
          <w:sz w:val="20"/>
          <w:szCs w:val="20"/>
        </w:rPr>
        <w:t>Jeżeli</w:t>
      </w:r>
      <w:r w:rsidR="006E0DAA" w:rsidRPr="00CF70CF">
        <w:rPr>
          <w:b/>
          <w:w w:val="0"/>
          <w:sz w:val="20"/>
          <w:szCs w:val="20"/>
        </w:rPr>
        <w:t xml:space="preserve"> </w:t>
      </w:r>
      <w:r w:rsidRPr="00CF70CF">
        <w:rPr>
          <w:b/>
          <w:w w:val="0"/>
          <w:sz w:val="20"/>
          <w:szCs w:val="20"/>
        </w:rPr>
        <w:t>nie</w:t>
      </w:r>
      <w:r w:rsidR="006E0DAA" w:rsidRPr="00CF70CF">
        <w:rPr>
          <w:b/>
          <w:w w:val="0"/>
          <w:sz w:val="20"/>
          <w:szCs w:val="20"/>
        </w:rPr>
        <w:t xml:space="preserve"> </w:t>
      </w:r>
      <w:r w:rsidRPr="00CF70CF">
        <w:rPr>
          <w:b/>
          <w:w w:val="0"/>
          <w:sz w:val="20"/>
          <w:szCs w:val="20"/>
        </w:rPr>
        <w:t>opublikowano</w:t>
      </w:r>
      <w:r w:rsidR="006E0DAA" w:rsidRPr="00CF70CF">
        <w:rPr>
          <w:b/>
          <w:w w:val="0"/>
          <w:sz w:val="20"/>
          <w:szCs w:val="20"/>
        </w:rPr>
        <w:t xml:space="preserve"> </w:t>
      </w:r>
      <w:r w:rsidRPr="00CF70CF">
        <w:rPr>
          <w:b/>
          <w:w w:val="0"/>
          <w:sz w:val="20"/>
          <w:szCs w:val="20"/>
        </w:rPr>
        <w:t>zaproszenia</w:t>
      </w:r>
      <w:r w:rsidR="006E0DAA" w:rsidRPr="00CF70CF">
        <w:rPr>
          <w:b/>
          <w:w w:val="0"/>
          <w:sz w:val="20"/>
          <w:szCs w:val="20"/>
        </w:rPr>
        <w:t xml:space="preserve"> </w:t>
      </w:r>
      <w:r w:rsidRPr="00CF70CF">
        <w:rPr>
          <w:b/>
          <w:w w:val="0"/>
          <w:sz w:val="20"/>
          <w:szCs w:val="20"/>
        </w:rPr>
        <w:t>do</w:t>
      </w:r>
      <w:r w:rsidR="006E0DAA" w:rsidRPr="00CF70CF">
        <w:rPr>
          <w:b/>
          <w:w w:val="0"/>
          <w:sz w:val="20"/>
          <w:szCs w:val="20"/>
        </w:rPr>
        <w:t xml:space="preserve"> </w:t>
      </w:r>
      <w:r w:rsidRPr="00CF70CF">
        <w:rPr>
          <w:b/>
          <w:w w:val="0"/>
          <w:sz w:val="20"/>
          <w:szCs w:val="20"/>
        </w:rPr>
        <w:t>ubiegania</w:t>
      </w:r>
      <w:r w:rsidR="006E0DAA" w:rsidRPr="00CF70CF">
        <w:rPr>
          <w:b/>
          <w:w w:val="0"/>
          <w:sz w:val="20"/>
          <w:szCs w:val="20"/>
        </w:rPr>
        <w:t xml:space="preserve"> </w:t>
      </w:r>
      <w:r w:rsidRPr="00CF70CF">
        <w:rPr>
          <w:b/>
          <w:w w:val="0"/>
          <w:sz w:val="20"/>
          <w:szCs w:val="20"/>
        </w:rPr>
        <w:t>się</w:t>
      </w:r>
      <w:r w:rsidR="006E0DAA" w:rsidRPr="00CF70CF">
        <w:rPr>
          <w:b/>
          <w:w w:val="0"/>
          <w:sz w:val="20"/>
          <w:szCs w:val="20"/>
        </w:rPr>
        <w:t xml:space="preserve"> </w:t>
      </w:r>
      <w:r w:rsidRPr="00CF70CF">
        <w:rPr>
          <w:b/>
          <w:w w:val="0"/>
          <w:sz w:val="20"/>
          <w:szCs w:val="20"/>
        </w:rPr>
        <w:t>o</w:t>
      </w:r>
      <w:r w:rsidR="006E0DAA" w:rsidRPr="00CF70CF">
        <w:rPr>
          <w:b/>
          <w:w w:val="0"/>
          <w:sz w:val="20"/>
          <w:szCs w:val="20"/>
        </w:rPr>
        <w:t xml:space="preserve"> </w:t>
      </w:r>
      <w:r w:rsidRPr="00CF70CF">
        <w:rPr>
          <w:b/>
          <w:w w:val="0"/>
          <w:sz w:val="20"/>
          <w:szCs w:val="20"/>
        </w:rPr>
        <w:t>zamówienie</w:t>
      </w:r>
      <w:r w:rsidR="006E0DAA" w:rsidRPr="00CF70CF">
        <w:rPr>
          <w:b/>
          <w:w w:val="0"/>
          <w:sz w:val="20"/>
          <w:szCs w:val="20"/>
        </w:rPr>
        <w:t xml:space="preserve"> </w:t>
      </w:r>
      <w:r w:rsidRPr="00CF70CF">
        <w:rPr>
          <w:b/>
          <w:w w:val="0"/>
          <w:sz w:val="20"/>
          <w:szCs w:val="20"/>
        </w:rPr>
        <w:t>w</w:t>
      </w:r>
      <w:r w:rsidR="006E0DAA" w:rsidRPr="00CF70CF">
        <w:rPr>
          <w:b/>
          <w:w w:val="0"/>
          <w:sz w:val="20"/>
          <w:szCs w:val="20"/>
        </w:rPr>
        <w:t xml:space="preserve"> </w:t>
      </w:r>
      <w:r w:rsidRPr="00CF70CF">
        <w:rPr>
          <w:b/>
          <w:w w:val="0"/>
          <w:sz w:val="20"/>
          <w:szCs w:val="20"/>
        </w:rPr>
        <w:t>Dz.U.,</w:t>
      </w:r>
      <w:r w:rsidR="006E0DAA" w:rsidRPr="00CF70CF">
        <w:rPr>
          <w:b/>
          <w:w w:val="0"/>
          <w:sz w:val="20"/>
          <w:szCs w:val="20"/>
        </w:rPr>
        <w:t xml:space="preserve"> </w:t>
      </w:r>
      <w:r w:rsidRPr="00CF70CF">
        <w:rPr>
          <w:b/>
          <w:w w:val="0"/>
          <w:sz w:val="20"/>
          <w:szCs w:val="20"/>
        </w:rPr>
        <w:t>instytucja</w:t>
      </w:r>
      <w:r w:rsidR="006E0DAA" w:rsidRPr="00CF70CF">
        <w:rPr>
          <w:b/>
          <w:w w:val="0"/>
          <w:sz w:val="20"/>
          <w:szCs w:val="20"/>
        </w:rPr>
        <w:t xml:space="preserve"> </w:t>
      </w:r>
      <w:r w:rsidRPr="00CF70CF">
        <w:rPr>
          <w:b/>
          <w:w w:val="0"/>
          <w:sz w:val="20"/>
          <w:szCs w:val="20"/>
        </w:rPr>
        <w:t>zamawiająca</w:t>
      </w:r>
      <w:r w:rsidR="006E0DAA" w:rsidRPr="00CF70CF">
        <w:rPr>
          <w:b/>
          <w:w w:val="0"/>
          <w:sz w:val="20"/>
          <w:szCs w:val="20"/>
        </w:rPr>
        <w:t xml:space="preserve"> </w:t>
      </w:r>
      <w:r w:rsidRPr="00CF70CF">
        <w:rPr>
          <w:b/>
          <w:w w:val="0"/>
          <w:sz w:val="20"/>
          <w:szCs w:val="20"/>
        </w:rPr>
        <w:t>lub</w:t>
      </w:r>
      <w:r w:rsidR="006E0DAA" w:rsidRPr="00CF70CF">
        <w:rPr>
          <w:b/>
          <w:w w:val="0"/>
          <w:sz w:val="20"/>
          <w:szCs w:val="20"/>
        </w:rPr>
        <w:t xml:space="preserve"> </w:t>
      </w:r>
      <w:r w:rsidRPr="00CF70CF">
        <w:rPr>
          <w:b/>
          <w:w w:val="0"/>
          <w:sz w:val="20"/>
          <w:szCs w:val="20"/>
        </w:rPr>
        <w:t>podmiot</w:t>
      </w:r>
      <w:r w:rsidR="006E0DAA" w:rsidRPr="00CF70CF">
        <w:rPr>
          <w:b/>
          <w:w w:val="0"/>
          <w:sz w:val="20"/>
          <w:szCs w:val="20"/>
        </w:rPr>
        <w:t xml:space="preserve"> </w:t>
      </w:r>
      <w:r w:rsidRPr="00CF70CF">
        <w:rPr>
          <w:b/>
          <w:w w:val="0"/>
          <w:sz w:val="20"/>
          <w:szCs w:val="20"/>
        </w:rPr>
        <w:t>zamawiający</w:t>
      </w:r>
      <w:r w:rsidR="006E0DAA" w:rsidRPr="00CF70CF">
        <w:rPr>
          <w:b/>
          <w:w w:val="0"/>
          <w:sz w:val="20"/>
          <w:szCs w:val="20"/>
        </w:rPr>
        <w:t xml:space="preserve"> </w:t>
      </w:r>
      <w:r w:rsidRPr="00CF70CF">
        <w:rPr>
          <w:b/>
          <w:w w:val="0"/>
          <w:sz w:val="20"/>
          <w:szCs w:val="20"/>
        </w:rPr>
        <w:t>muszą</w:t>
      </w:r>
      <w:r w:rsidR="006E0DAA" w:rsidRPr="00CF70CF">
        <w:rPr>
          <w:b/>
          <w:w w:val="0"/>
          <w:sz w:val="20"/>
          <w:szCs w:val="20"/>
        </w:rPr>
        <w:t xml:space="preserve"> </w:t>
      </w:r>
      <w:r w:rsidRPr="00CF70CF">
        <w:rPr>
          <w:b/>
          <w:w w:val="0"/>
          <w:sz w:val="20"/>
          <w:szCs w:val="20"/>
        </w:rPr>
        <w:t>wypełnić</w:t>
      </w:r>
      <w:r w:rsidR="006E0DAA" w:rsidRPr="00CF70CF">
        <w:rPr>
          <w:b/>
          <w:w w:val="0"/>
          <w:sz w:val="20"/>
          <w:szCs w:val="20"/>
        </w:rPr>
        <w:t xml:space="preserve"> </w:t>
      </w:r>
      <w:r w:rsidRPr="00CF70CF">
        <w:rPr>
          <w:b/>
          <w:w w:val="0"/>
          <w:sz w:val="20"/>
          <w:szCs w:val="20"/>
        </w:rPr>
        <w:t>informacje</w:t>
      </w:r>
      <w:r w:rsidR="006E0DAA" w:rsidRPr="00CF70CF">
        <w:rPr>
          <w:b/>
          <w:w w:val="0"/>
          <w:sz w:val="20"/>
          <w:szCs w:val="20"/>
        </w:rPr>
        <w:t xml:space="preserve"> </w:t>
      </w:r>
      <w:r w:rsidRPr="00CF70CF">
        <w:rPr>
          <w:b/>
          <w:w w:val="0"/>
          <w:sz w:val="20"/>
          <w:szCs w:val="20"/>
        </w:rPr>
        <w:t>umożliwiające</w:t>
      </w:r>
      <w:r w:rsidR="006E0DAA" w:rsidRPr="00CF70CF">
        <w:rPr>
          <w:b/>
          <w:w w:val="0"/>
          <w:sz w:val="20"/>
          <w:szCs w:val="20"/>
        </w:rPr>
        <w:t xml:space="preserve"> </w:t>
      </w:r>
      <w:r w:rsidRPr="00CF70CF">
        <w:rPr>
          <w:b/>
          <w:w w:val="0"/>
          <w:sz w:val="20"/>
          <w:szCs w:val="20"/>
        </w:rPr>
        <w:t>jednoznaczne</w:t>
      </w:r>
      <w:r w:rsidR="006E0DAA" w:rsidRPr="00CF70CF">
        <w:rPr>
          <w:b/>
          <w:w w:val="0"/>
          <w:sz w:val="20"/>
          <w:szCs w:val="20"/>
        </w:rPr>
        <w:t xml:space="preserve"> </w:t>
      </w:r>
      <w:r w:rsidRPr="00CF70CF">
        <w:rPr>
          <w:b/>
          <w:w w:val="0"/>
          <w:sz w:val="20"/>
          <w:szCs w:val="20"/>
        </w:rPr>
        <w:t>zidentyfikowanie</w:t>
      </w:r>
      <w:r w:rsidR="006E0DAA" w:rsidRPr="00CF70CF">
        <w:rPr>
          <w:b/>
          <w:w w:val="0"/>
          <w:sz w:val="20"/>
          <w:szCs w:val="20"/>
        </w:rPr>
        <w:t xml:space="preserve"> </w:t>
      </w:r>
      <w:r w:rsidRPr="00CF70CF">
        <w:rPr>
          <w:b/>
          <w:w w:val="0"/>
          <w:sz w:val="20"/>
          <w:szCs w:val="20"/>
        </w:rPr>
        <w:t>postępowania</w:t>
      </w:r>
      <w:r w:rsidR="006E0DAA" w:rsidRPr="00CF70CF">
        <w:rPr>
          <w:b/>
          <w:w w:val="0"/>
          <w:sz w:val="20"/>
          <w:szCs w:val="20"/>
        </w:rPr>
        <w:t xml:space="preserve"> </w:t>
      </w:r>
      <w:r w:rsidRPr="00CF70CF">
        <w:rPr>
          <w:b/>
          <w:w w:val="0"/>
          <w:sz w:val="20"/>
          <w:szCs w:val="20"/>
        </w:rPr>
        <w:t>o</w:t>
      </w:r>
      <w:r w:rsidR="006E0DAA" w:rsidRPr="00CF70CF">
        <w:rPr>
          <w:b/>
          <w:w w:val="0"/>
          <w:sz w:val="20"/>
          <w:szCs w:val="20"/>
        </w:rPr>
        <w:t xml:space="preserve"> </w:t>
      </w:r>
      <w:r w:rsidRPr="00CF70CF">
        <w:rPr>
          <w:b/>
          <w:w w:val="0"/>
          <w:sz w:val="20"/>
          <w:szCs w:val="20"/>
        </w:rPr>
        <w:t>udzielenie</w:t>
      </w:r>
      <w:r w:rsidR="006E0DAA" w:rsidRPr="00CF70CF">
        <w:rPr>
          <w:b/>
          <w:w w:val="0"/>
          <w:sz w:val="20"/>
          <w:szCs w:val="20"/>
        </w:rPr>
        <w:t xml:space="preserve"> </w:t>
      </w:r>
      <w:r w:rsidRPr="00CF70CF">
        <w:rPr>
          <w:b/>
          <w:w w:val="0"/>
          <w:sz w:val="20"/>
          <w:szCs w:val="20"/>
        </w:rPr>
        <w:t>zamówienia:</w:t>
      </w:r>
    </w:p>
    <w:p w14:paraId="2E405763" w14:textId="77777777" w:rsidR="009D0772" w:rsidRPr="00CF70CF" w:rsidRDefault="009D0772" w:rsidP="00607ECF">
      <w:pPr>
        <w:pBdr>
          <w:top w:val="single" w:sz="4" w:space="1" w:color="auto"/>
          <w:left w:val="single" w:sz="4" w:space="4" w:color="auto"/>
          <w:bottom w:val="single" w:sz="4" w:space="1" w:color="auto"/>
          <w:right w:val="single" w:sz="4" w:space="4" w:color="auto"/>
        </w:pBdr>
        <w:shd w:val="clear" w:color="auto" w:fill="BFBFBF"/>
        <w:spacing w:after="0"/>
        <w:rPr>
          <w:b/>
          <w:sz w:val="20"/>
          <w:szCs w:val="20"/>
        </w:rPr>
      </w:pPr>
      <w:r w:rsidRPr="00CF70CF">
        <w:rPr>
          <w:b/>
          <w:sz w:val="20"/>
          <w:szCs w:val="20"/>
        </w:rPr>
        <w:t>W</w:t>
      </w:r>
      <w:r w:rsidR="006E0DAA" w:rsidRPr="00CF70CF">
        <w:rPr>
          <w:b/>
          <w:sz w:val="20"/>
          <w:szCs w:val="20"/>
        </w:rPr>
        <w:t xml:space="preserve"> </w:t>
      </w:r>
      <w:r w:rsidRPr="00CF70CF">
        <w:rPr>
          <w:b/>
          <w:sz w:val="20"/>
          <w:szCs w:val="20"/>
        </w:rPr>
        <w:t>przypadku</w:t>
      </w:r>
      <w:r w:rsidR="006E0DAA" w:rsidRPr="00CF70CF">
        <w:rPr>
          <w:b/>
          <w:sz w:val="20"/>
          <w:szCs w:val="20"/>
        </w:rPr>
        <w:t xml:space="preserve"> </w:t>
      </w:r>
      <w:r w:rsidRPr="00CF70CF">
        <w:rPr>
          <w:b/>
          <w:sz w:val="20"/>
          <w:szCs w:val="20"/>
        </w:rPr>
        <w:t>gdy</w:t>
      </w:r>
      <w:r w:rsidR="006E0DAA" w:rsidRPr="00CF70CF">
        <w:rPr>
          <w:b/>
          <w:sz w:val="20"/>
          <w:szCs w:val="20"/>
        </w:rPr>
        <w:t xml:space="preserve"> </w:t>
      </w:r>
      <w:r w:rsidRPr="00CF70CF">
        <w:rPr>
          <w:b/>
          <w:sz w:val="20"/>
          <w:szCs w:val="20"/>
        </w:rPr>
        <w:t>publikacja</w:t>
      </w:r>
      <w:r w:rsidR="006E0DAA" w:rsidRPr="00CF70CF">
        <w:rPr>
          <w:b/>
          <w:sz w:val="20"/>
          <w:szCs w:val="20"/>
        </w:rPr>
        <w:t xml:space="preserve"> </w:t>
      </w:r>
      <w:r w:rsidRPr="00CF70CF">
        <w:rPr>
          <w:b/>
          <w:sz w:val="20"/>
          <w:szCs w:val="20"/>
        </w:rPr>
        <w:t>ogłoszenia</w:t>
      </w:r>
      <w:r w:rsidR="006E0DAA" w:rsidRPr="00CF70CF">
        <w:rPr>
          <w:b/>
          <w:sz w:val="20"/>
          <w:szCs w:val="20"/>
        </w:rPr>
        <w:t xml:space="preserve"> </w:t>
      </w:r>
      <w:r w:rsidRPr="00CF70CF">
        <w:rPr>
          <w:b/>
          <w:sz w:val="20"/>
          <w:szCs w:val="20"/>
        </w:rPr>
        <w:t>w</w:t>
      </w:r>
      <w:r w:rsidR="006E0DAA" w:rsidRPr="00CF70CF">
        <w:rPr>
          <w:b/>
          <w:sz w:val="20"/>
          <w:szCs w:val="20"/>
        </w:rPr>
        <w:t xml:space="preserve"> </w:t>
      </w:r>
      <w:r w:rsidRPr="00CF70CF">
        <w:rPr>
          <w:b/>
          <w:sz w:val="20"/>
          <w:szCs w:val="20"/>
        </w:rPr>
        <w:t>Dzienniku</w:t>
      </w:r>
      <w:r w:rsidR="006E0DAA" w:rsidRPr="00CF70CF">
        <w:rPr>
          <w:b/>
          <w:sz w:val="20"/>
          <w:szCs w:val="20"/>
        </w:rPr>
        <w:t xml:space="preserve"> </w:t>
      </w:r>
      <w:r w:rsidRPr="00CF70CF">
        <w:rPr>
          <w:b/>
          <w:sz w:val="20"/>
          <w:szCs w:val="20"/>
        </w:rPr>
        <w:t>Urzędowym</w:t>
      </w:r>
      <w:r w:rsidR="006E0DAA" w:rsidRPr="00CF70CF">
        <w:rPr>
          <w:b/>
          <w:sz w:val="20"/>
          <w:szCs w:val="20"/>
        </w:rPr>
        <w:t xml:space="preserve"> </w:t>
      </w:r>
      <w:r w:rsidRPr="00CF70CF">
        <w:rPr>
          <w:b/>
          <w:sz w:val="20"/>
          <w:szCs w:val="20"/>
        </w:rPr>
        <w:t>Unii</w:t>
      </w:r>
      <w:r w:rsidR="006E0DAA" w:rsidRPr="00CF70CF">
        <w:rPr>
          <w:b/>
          <w:sz w:val="20"/>
          <w:szCs w:val="20"/>
        </w:rPr>
        <w:t xml:space="preserve"> </w:t>
      </w:r>
      <w:r w:rsidRPr="00CF70CF">
        <w:rPr>
          <w:b/>
          <w:sz w:val="20"/>
          <w:szCs w:val="20"/>
        </w:rPr>
        <w:t>Europejskiej</w:t>
      </w:r>
      <w:r w:rsidR="006E0DAA" w:rsidRPr="00CF70CF">
        <w:rPr>
          <w:b/>
          <w:sz w:val="20"/>
          <w:szCs w:val="20"/>
        </w:rPr>
        <w:t xml:space="preserve"> </w:t>
      </w:r>
      <w:r w:rsidRPr="00CF70CF">
        <w:rPr>
          <w:b/>
          <w:sz w:val="20"/>
          <w:szCs w:val="20"/>
        </w:rPr>
        <w:t>nie</w:t>
      </w:r>
      <w:r w:rsidR="006E0DAA" w:rsidRPr="00CF70CF">
        <w:rPr>
          <w:b/>
          <w:sz w:val="20"/>
          <w:szCs w:val="20"/>
        </w:rPr>
        <w:t xml:space="preserve"> </w:t>
      </w:r>
      <w:r w:rsidRPr="00CF70CF">
        <w:rPr>
          <w:b/>
          <w:sz w:val="20"/>
          <w:szCs w:val="20"/>
        </w:rPr>
        <w:t>jest</w:t>
      </w:r>
      <w:r w:rsidR="006E0DAA" w:rsidRPr="00CF70CF">
        <w:rPr>
          <w:b/>
          <w:sz w:val="20"/>
          <w:szCs w:val="20"/>
        </w:rPr>
        <w:t xml:space="preserve"> </w:t>
      </w:r>
      <w:r w:rsidRPr="00CF70CF">
        <w:rPr>
          <w:b/>
          <w:sz w:val="20"/>
          <w:szCs w:val="20"/>
        </w:rPr>
        <w:t>wymagana,</w:t>
      </w:r>
      <w:r w:rsidR="006E0DAA" w:rsidRPr="00CF70CF">
        <w:rPr>
          <w:b/>
          <w:sz w:val="20"/>
          <w:szCs w:val="20"/>
        </w:rPr>
        <w:t xml:space="preserve"> </w:t>
      </w:r>
      <w:r w:rsidRPr="00CF70CF">
        <w:rPr>
          <w:b/>
          <w:sz w:val="20"/>
          <w:szCs w:val="20"/>
        </w:rPr>
        <w:t>proszę</w:t>
      </w:r>
      <w:r w:rsidR="006E0DAA" w:rsidRPr="00CF70CF">
        <w:rPr>
          <w:b/>
          <w:sz w:val="20"/>
          <w:szCs w:val="20"/>
        </w:rPr>
        <w:t xml:space="preserve"> </w:t>
      </w:r>
      <w:r w:rsidRPr="00CF70CF">
        <w:rPr>
          <w:b/>
          <w:sz w:val="20"/>
          <w:szCs w:val="20"/>
        </w:rPr>
        <w:t>podać</w:t>
      </w:r>
      <w:r w:rsidR="006E0DAA" w:rsidRPr="00CF70CF">
        <w:rPr>
          <w:b/>
          <w:sz w:val="20"/>
          <w:szCs w:val="20"/>
        </w:rPr>
        <w:t xml:space="preserve"> </w:t>
      </w:r>
      <w:r w:rsidRPr="00CF70CF">
        <w:rPr>
          <w:b/>
          <w:sz w:val="20"/>
          <w:szCs w:val="20"/>
        </w:rPr>
        <w:t>inne</w:t>
      </w:r>
      <w:r w:rsidR="006E0DAA" w:rsidRPr="00CF70CF">
        <w:rPr>
          <w:b/>
          <w:sz w:val="20"/>
          <w:szCs w:val="20"/>
        </w:rPr>
        <w:t xml:space="preserve"> </w:t>
      </w:r>
      <w:r w:rsidRPr="00CF70CF">
        <w:rPr>
          <w:b/>
          <w:sz w:val="20"/>
          <w:szCs w:val="20"/>
        </w:rPr>
        <w:t>informacje</w:t>
      </w:r>
      <w:r w:rsidR="006E0DAA" w:rsidRPr="00CF70CF">
        <w:rPr>
          <w:b/>
          <w:sz w:val="20"/>
          <w:szCs w:val="20"/>
        </w:rPr>
        <w:t xml:space="preserve"> </w:t>
      </w:r>
      <w:r w:rsidRPr="00CF70CF">
        <w:rPr>
          <w:b/>
          <w:sz w:val="20"/>
          <w:szCs w:val="20"/>
        </w:rPr>
        <w:t>umożliwiające</w:t>
      </w:r>
      <w:r w:rsidR="006E0DAA" w:rsidRPr="00CF70CF">
        <w:rPr>
          <w:b/>
          <w:sz w:val="20"/>
          <w:szCs w:val="20"/>
        </w:rPr>
        <w:t xml:space="preserve"> </w:t>
      </w:r>
      <w:r w:rsidRPr="00CF70CF">
        <w:rPr>
          <w:b/>
          <w:sz w:val="20"/>
          <w:szCs w:val="20"/>
        </w:rPr>
        <w:t>jednoznaczne</w:t>
      </w:r>
      <w:r w:rsidR="006E0DAA" w:rsidRPr="00CF70CF">
        <w:rPr>
          <w:b/>
          <w:sz w:val="20"/>
          <w:szCs w:val="20"/>
        </w:rPr>
        <w:t xml:space="preserve"> </w:t>
      </w:r>
      <w:r w:rsidRPr="00CF70CF">
        <w:rPr>
          <w:b/>
          <w:sz w:val="20"/>
          <w:szCs w:val="20"/>
        </w:rPr>
        <w:t>zidentyfikowanie</w:t>
      </w:r>
      <w:r w:rsidR="006E0DAA" w:rsidRPr="00CF70CF">
        <w:rPr>
          <w:b/>
          <w:sz w:val="20"/>
          <w:szCs w:val="20"/>
        </w:rPr>
        <w:t xml:space="preserve"> </w:t>
      </w:r>
      <w:r w:rsidRPr="00CF70CF">
        <w:rPr>
          <w:b/>
          <w:sz w:val="20"/>
          <w:szCs w:val="20"/>
        </w:rPr>
        <w:t>postępowania</w:t>
      </w:r>
      <w:r w:rsidR="006E0DAA" w:rsidRPr="00CF70CF">
        <w:rPr>
          <w:b/>
          <w:sz w:val="20"/>
          <w:szCs w:val="20"/>
        </w:rPr>
        <w:t xml:space="preserve"> </w:t>
      </w:r>
      <w:r w:rsidRPr="00CF70CF">
        <w:rPr>
          <w:b/>
          <w:sz w:val="20"/>
          <w:szCs w:val="20"/>
        </w:rPr>
        <w:t>o</w:t>
      </w:r>
      <w:r w:rsidR="006E0DAA" w:rsidRPr="00CF70CF">
        <w:rPr>
          <w:b/>
          <w:sz w:val="20"/>
          <w:szCs w:val="20"/>
        </w:rPr>
        <w:t xml:space="preserve"> </w:t>
      </w:r>
      <w:r w:rsidRPr="00CF70CF">
        <w:rPr>
          <w:b/>
          <w:sz w:val="20"/>
          <w:szCs w:val="20"/>
        </w:rPr>
        <w:t>udzielenie</w:t>
      </w:r>
      <w:r w:rsidR="006E0DAA" w:rsidRPr="00CF70CF">
        <w:rPr>
          <w:b/>
          <w:sz w:val="20"/>
          <w:szCs w:val="20"/>
        </w:rPr>
        <w:t xml:space="preserve"> </w:t>
      </w:r>
      <w:r w:rsidRPr="00CF70CF">
        <w:rPr>
          <w:b/>
          <w:sz w:val="20"/>
          <w:szCs w:val="20"/>
        </w:rPr>
        <w:t>zamówienia</w:t>
      </w:r>
      <w:r w:rsidR="006E0DAA" w:rsidRPr="00CF70CF">
        <w:rPr>
          <w:b/>
          <w:sz w:val="20"/>
          <w:szCs w:val="20"/>
        </w:rPr>
        <w:t xml:space="preserve"> </w:t>
      </w:r>
      <w:r w:rsidRPr="00CF70CF">
        <w:rPr>
          <w:b/>
          <w:sz w:val="20"/>
          <w:szCs w:val="20"/>
        </w:rPr>
        <w:t>(np.</w:t>
      </w:r>
      <w:r w:rsidR="006E0DAA" w:rsidRPr="00CF70CF">
        <w:rPr>
          <w:b/>
          <w:sz w:val="20"/>
          <w:szCs w:val="20"/>
        </w:rPr>
        <w:t xml:space="preserve"> </w:t>
      </w:r>
      <w:r w:rsidRPr="00CF70CF">
        <w:rPr>
          <w:b/>
          <w:sz w:val="20"/>
          <w:szCs w:val="20"/>
        </w:rPr>
        <w:t>adres</w:t>
      </w:r>
      <w:r w:rsidR="006E0DAA" w:rsidRPr="00CF70CF">
        <w:rPr>
          <w:b/>
          <w:sz w:val="20"/>
          <w:szCs w:val="20"/>
        </w:rPr>
        <w:t xml:space="preserve"> </w:t>
      </w:r>
      <w:r w:rsidRPr="00CF70CF">
        <w:rPr>
          <w:b/>
          <w:sz w:val="20"/>
          <w:szCs w:val="20"/>
        </w:rPr>
        <w:t>publikacyjny</w:t>
      </w:r>
      <w:r w:rsidR="006E0DAA" w:rsidRPr="00CF70CF">
        <w:rPr>
          <w:b/>
          <w:sz w:val="20"/>
          <w:szCs w:val="20"/>
        </w:rPr>
        <w:t xml:space="preserve"> </w:t>
      </w:r>
      <w:r w:rsidRPr="00CF70CF">
        <w:rPr>
          <w:b/>
          <w:sz w:val="20"/>
          <w:szCs w:val="20"/>
        </w:rPr>
        <w:t>na</w:t>
      </w:r>
      <w:r w:rsidR="006E0DAA" w:rsidRPr="00CF70CF">
        <w:rPr>
          <w:b/>
          <w:sz w:val="20"/>
          <w:szCs w:val="20"/>
        </w:rPr>
        <w:t xml:space="preserve"> </w:t>
      </w:r>
      <w:r w:rsidRPr="00CF70CF">
        <w:rPr>
          <w:b/>
          <w:sz w:val="20"/>
          <w:szCs w:val="20"/>
        </w:rPr>
        <w:t>poziomie</w:t>
      </w:r>
      <w:r w:rsidR="006E0DAA" w:rsidRPr="00CF70CF">
        <w:rPr>
          <w:b/>
          <w:sz w:val="20"/>
          <w:szCs w:val="20"/>
        </w:rPr>
        <w:t xml:space="preserve"> </w:t>
      </w:r>
      <w:r w:rsidRPr="00CF70CF">
        <w:rPr>
          <w:b/>
          <w:sz w:val="20"/>
          <w:szCs w:val="20"/>
        </w:rPr>
        <w:t>krajowym):</w:t>
      </w:r>
      <w:r w:rsidR="006E0DAA" w:rsidRPr="00CF70CF">
        <w:rPr>
          <w:b/>
          <w:sz w:val="20"/>
          <w:szCs w:val="20"/>
        </w:rPr>
        <w:t xml:space="preserve"> </w:t>
      </w:r>
      <w:r w:rsidRPr="00CF70CF">
        <w:rPr>
          <w:b/>
          <w:sz w:val="20"/>
          <w:szCs w:val="20"/>
        </w:rPr>
        <w:t>[….]</w:t>
      </w:r>
    </w:p>
    <w:p w14:paraId="756547CE" w14:textId="77777777" w:rsidR="009D0772" w:rsidRPr="00CF70CF" w:rsidRDefault="009D0772" w:rsidP="00607ECF">
      <w:pPr>
        <w:spacing w:after="0"/>
        <w:jc w:val="center"/>
        <w:rPr>
          <w:smallCaps/>
          <w:sz w:val="20"/>
          <w:szCs w:val="20"/>
          <w:lang w:eastAsia="en-GB"/>
        </w:rPr>
      </w:pPr>
      <w:r w:rsidRPr="00CF70CF">
        <w:rPr>
          <w:smallCaps/>
          <w:sz w:val="20"/>
          <w:szCs w:val="20"/>
          <w:lang w:eastAsia="en-GB"/>
        </w:rPr>
        <w:t>Informacje</w:t>
      </w:r>
      <w:r w:rsidR="006E0DAA" w:rsidRPr="00CF70CF">
        <w:rPr>
          <w:smallCaps/>
          <w:sz w:val="20"/>
          <w:szCs w:val="20"/>
          <w:lang w:eastAsia="en-GB"/>
        </w:rPr>
        <w:t xml:space="preserve"> </w:t>
      </w:r>
      <w:r w:rsidRPr="00CF70CF">
        <w:rPr>
          <w:smallCaps/>
          <w:sz w:val="20"/>
          <w:szCs w:val="20"/>
          <w:lang w:eastAsia="en-GB"/>
        </w:rPr>
        <w:t>na</w:t>
      </w:r>
      <w:r w:rsidR="006E0DAA" w:rsidRPr="00CF70CF">
        <w:rPr>
          <w:smallCaps/>
          <w:sz w:val="20"/>
          <w:szCs w:val="20"/>
          <w:lang w:eastAsia="en-GB"/>
        </w:rPr>
        <w:t xml:space="preserve"> </w:t>
      </w:r>
      <w:r w:rsidRPr="00CF70CF">
        <w:rPr>
          <w:smallCaps/>
          <w:sz w:val="20"/>
          <w:szCs w:val="20"/>
          <w:lang w:eastAsia="en-GB"/>
        </w:rPr>
        <w:t>temat</w:t>
      </w:r>
      <w:r w:rsidR="006E0DAA" w:rsidRPr="00CF70CF">
        <w:rPr>
          <w:smallCaps/>
          <w:sz w:val="20"/>
          <w:szCs w:val="20"/>
          <w:lang w:eastAsia="en-GB"/>
        </w:rPr>
        <w:t xml:space="preserve"> </w:t>
      </w:r>
      <w:r w:rsidRPr="00CF70CF">
        <w:rPr>
          <w:smallCaps/>
          <w:sz w:val="20"/>
          <w:szCs w:val="20"/>
          <w:lang w:eastAsia="en-GB"/>
        </w:rPr>
        <w:t>postępowania</w:t>
      </w:r>
      <w:r w:rsidR="006E0DAA" w:rsidRPr="00CF70CF">
        <w:rPr>
          <w:smallCaps/>
          <w:sz w:val="20"/>
          <w:szCs w:val="20"/>
          <w:lang w:eastAsia="en-GB"/>
        </w:rPr>
        <w:t xml:space="preserve"> </w:t>
      </w:r>
      <w:r w:rsidRPr="00CF70CF">
        <w:rPr>
          <w:smallCaps/>
          <w:sz w:val="20"/>
          <w:szCs w:val="20"/>
          <w:lang w:eastAsia="en-GB"/>
        </w:rPr>
        <w:t>o</w:t>
      </w:r>
      <w:r w:rsidR="006E0DAA" w:rsidRPr="00CF70CF">
        <w:rPr>
          <w:smallCaps/>
          <w:sz w:val="20"/>
          <w:szCs w:val="20"/>
          <w:lang w:eastAsia="en-GB"/>
        </w:rPr>
        <w:t xml:space="preserve"> </w:t>
      </w:r>
      <w:r w:rsidRPr="00CF70CF">
        <w:rPr>
          <w:smallCaps/>
          <w:sz w:val="20"/>
          <w:szCs w:val="20"/>
          <w:lang w:eastAsia="en-GB"/>
        </w:rPr>
        <w:t>udzielenie</w:t>
      </w:r>
      <w:r w:rsidR="006E0DAA" w:rsidRPr="00CF70CF">
        <w:rPr>
          <w:smallCaps/>
          <w:sz w:val="20"/>
          <w:szCs w:val="20"/>
          <w:lang w:eastAsia="en-GB"/>
        </w:rPr>
        <w:t xml:space="preserve"> </w:t>
      </w:r>
      <w:r w:rsidRPr="00CF70CF">
        <w:rPr>
          <w:smallCaps/>
          <w:sz w:val="20"/>
          <w:szCs w:val="20"/>
          <w:lang w:eastAsia="en-GB"/>
        </w:rPr>
        <w:t>zamówienia</w:t>
      </w:r>
    </w:p>
    <w:p w14:paraId="498097AE" w14:textId="77777777" w:rsidR="009D0772" w:rsidRPr="00CF70CF" w:rsidRDefault="009D0772" w:rsidP="00607ECF">
      <w:pPr>
        <w:pBdr>
          <w:top w:val="single" w:sz="4" w:space="1" w:color="auto"/>
          <w:left w:val="single" w:sz="4" w:space="4" w:color="auto"/>
          <w:bottom w:val="single" w:sz="4" w:space="1" w:color="auto"/>
          <w:right w:val="single" w:sz="4" w:space="4" w:color="auto"/>
        </w:pBdr>
        <w:shd w:val="clear" w:color="auto" w:fill="BFBFBF"/>
        <w:spacing w:after="0"/>
        <w:rPr>
          <w:sz w:val="20"/>
          <w:szCs w:val="20"/>
        </w:rPr>
      </w:pPr>
      <w:r w:rsidRPr="00CF70CF">
        <w:rPr>
          <w:b/>
          <w:w w:val="0"/>
          <w:sz w:val="20"/>
          <w:szCs w:val="20"/>
        </w:rPr>
        <w:t>Informacje</w:t>
      </w:r>
      <w:r w:rsidR="006E0DAA" w:rsidRPr="00CF70CF">
        <w:rPr>
          <w:b/>
          <w:w w:val="0"/>
          <w:sz w:val="20"/>
          <w:szCs w:val="20"/>
        </w:rPr>
        <w:t xml:space="preserve"> </w:t>
      </w:r>
      <w:r w:rsidRPr="00CF70CF">
        <w:rPr>
          <w:b/>
          <w:w w:val="0"/>
          <w:sz w:val="20"/>
          <w:szCs w:val="20"/>
        </w:rPr>
        <w:t>wymagane</w:t>
      </w:r>
      <w:r w:rsidR="006E0DAA" w:rsidRPr="00CF70CF">
        <w:rPr>
          <w:b/>
          <w:w w:val="0"/>
          <w:sz w:val="20"/>
          <w:szCs w:val="20"/>
        </w:rPr>
        <w:t xml:space="preserve"> </w:t>
      </w:r>
      <w:r w:rsidRPr="00CF70CF">
        <w:rPr>
          <w:b/>
          <w:w w:val="0"/>
          <w:sz w:val="20"/>
          <w:szCs w:val="20"/>
        </w:rPr>
        <w:t>w</w:t>
      </w:r>
      <w:r w:rsidR="006E0DAA" w:rsidRPr="00CF70CF">
        <w:rPr>
          <w:b/>
          <w:w w:val="0"/>
          <w:sz w:val="20"/>
          <w:szCs w:val="20"/>
        </w:rPr>
        <w:t xml:space="preserve"> </w:t>
      </w:r>
      <w:r w:rsidRPr="00CF70CF">
        <w:rPr>
          <w:b/>
          <w:w w:val="0"/>
          <w:sz w:val="20"/>
          <w:szCs w:val="20"/>
        </w:rPr>
        <w:t>części</w:t>
      </w:r>
      <w:r w:rsidR="006E0DAA" w:rsidRPr="00CF70CF">
        <w:rPr>
          <w:b/>
          <w:w w:val="0"/>
          <w:sz w:val="20"/>
          <w:szCs w:val="20"/>
        </w:rPr>
        <w:t xml:space="preserve"> </w:t>
      </w:r>
      <w:r w:rsidRPr="00CF70CF">
        <w:rPr>
          <w:b/>
          <w:w w:val="0"/>
          <w:sz w:val="20"/>
          <w:szCs w:val="20"/>
        </w:rPr>
        <w:t>I</w:t>
      </w:r>
      <w:r w:rsidR="006E0DAA" w:rsidRPr="00CF70CF">
        <w:rPr>
          <w:b/>
          <w:w w:val="0"/>
          <w:sz w:val="20"/>
          <w:szCs w:val="20"/>
        </w:rPr>
        <w:t xml:space="preserve"> </w:t>
      </w:r>
      <w:r w:rsidRPr="00CF70CF">
        <w:rPr>
          <w:b/>
          <w:w w:val="0"/>
          <w:sz w:val="20"/>
          <w:szCs w:val="20"/>
        </w:rPr>
        <w:t>zostaną</w:t>
      </w:r>
      <w:r w:rsidR="006E0DAA" w:rsidRPr="00CF70CF">
        <w:rPr>
          <w:b/>
          <w:w w:val="0"/>
          <w:sz w:val="20"/>
          <w:szCs w:val="20"/>
        </w:rPr>
        <w:t xml:space="preserve"> </w:t>
      </w:r>
      <w:r w:rsidRPr="00CF70CF">
        <w:rPr>
          <w:b/>
          <w:w w:val="0"/>
          <w:sz w:val="20"/>
          <w:szCs w:val="20"/>
        </w:rPr>
        <w:t>automatycznie</w:t>
      </w:r>
      <w:r w:rsidR="006E0DAA" w:rsidRPr="00CF70CF">
        <w:rPr>
          <w:b/>
          <w:w w:val="0"/>
          <w:sz w:val="20"/>
          <w:szCs w:val="20"/>
        </w:rPr>
        <w:t xml:space="preserve"> </w:t>
      </w:r>
      <w:r w:rsidRPr="00CF70CF">
        <w:rPr>
          <w:b/>
          <w:w w:val="0"/>
          <w:sz w:val="20"/>
          <w:szCs w:val="20"/>
        </w:rPr>
        <w:t>wyszukane,</w:t>
      </w:r>
      <w:r w:rsidR="006E0DAA" w:rsidRPr="00CF70CF">
        <w:rPr>
          <w:b/>
          <w:w w:val="0"/>
          <w:sz w:val="20"/>
          <w:szCs w:val="20"/>
        </w:rPr>
        <w:t xml:space="preserve"> </w:t>
      </w:r>
      <w:r w:rsidRPr="00CF70CF">
        <w:rPr>
          <w:b/>
          <w:w w:val="0"/>
          <w:sz w:val="20"/>
          <w:szCs w:val="20"/>
        </w:rPr>
        <w:t>pod</w:t>
      </w:r>
      <w:r w:rsidR="006E0DAA" w:rsidRPr="00CF70CF">
        <w:rPr>
          <w:b/>
          <w:w w:val="0"/>
          <w:sz w:val="20"/>
          <w:szCs w:val="20"/>
        </w:rPr>
        <w:t xml:space="preserve"> </w:t>
      </w:r>
      <w:r w:rsidRPr="00CF70CF">
        <w:rPr>
          <w:b/>
          <w:w w:val="0"/>
          <w:sz w:val="20"/>
          <w:szCs w:val="20"/>
        </w:rPr>
        <w:t>warunkiem</w:t>
      </w:r>
      <w:r w:rsidR="006E0DAA" w:rsidRPr="00CF70CF">
        <w:rPr>
          <w:b/>
          <w:w w:val="0"/>
          <w:sz w:val="20"/>
          <w:szCs w:val="20"/>
        </w:rPr>
        <w:t xml:space="preserve"> </w:t>
      </w:r>
      <w:r w:rsidRPr="00CF70CF">
        <w:rPr>
          <w:b/>
          <w:w w:val="0"/>
          <w:sz w:val="20"/>
          <w:szCs w:val="20"/>
        </w:rPr>
        <w:t>że</w:t>
      </w:r>
      <w:r w:rsidR="006E0DAA" w:rsidRPr="00CF70CF">
        <w:rPr>
          <w:b/>
          <w:w w:val="0"/>
          <w:sz w:val="20"/>
          <w:szCs w:val="20"/>
        </w:rPr>
        <w:t xml:space="preserve"> </w:t>
      </w:r>
      <w:r w:rsidRPr="00CF70CF">
        <w:rPr>
          <w:b/>
          <w:w w:val="0"/>
          <w:sz w:val="20"/>
          <w:szCs w:val="20"/>
        </w:rPr>
        <w:t>wyżej</w:t>
      </w:r>
      <w:r w:rsidR="006E0DAA" w:rsidRPr="00CF70CF">
        <w:rPr>
          <w:b/>
          <w:w w:val="0"/>
          <w:sz w:val="20"/>
          <w:szCs w:val="20"/>
        </w:rPr>
        <w:t xml:space="preserve"> </w:t>
      </w:r>
      <w:r w:rsidRPr="00CF70CF">
        <w:rPr>
          <w:b/>
          <w:w w:val="0"/>
          <w:sz w:val="20"/>
          <w:szCs w:val="20"/>
        </w:rPr>
        <w:t>wymieniony</w:t>
      </w:r>
      <w:r w:rsidR="006E0DAA" w:rsidRPr="00CF70CF">
        <w:rPr>
          <w:b/>
          <w:w w:val="0"/>
          <w:sz w:val="20"/>
          <w:szCs w:val="20"/>
        </w:rPr>
        <w:t xml:space="preserve"> </w:t>
      </w:r>
      <w:r w:rsidRPr="00CF70CF">
        <w:rPr>
          <w:b/>
          <w:w w:val="0"/>
          <w:sz w:val="20"/>
          <w:szCs w:val="20"/>
        </w:rPr>
        <w:t>elektroniczny</w:t>
      </w:r>
      <w:r w:rsidR="006E0DAA" w:rsidRPr="00CF70CF">
        <w:rPr>
          <w:b/>
          <w:w w:val="0"/>
          <w:sz w:val="20"/>
          <w:szCs w:val="20"/>
        </w:rPr>
        <w:t xml:space="preserve"> </w:t>
      </w:r>
      <w:r w:rsidRPr="00CF70CF">
        <w:rPr>
          <w:b/>
          <w:w w:val="0"/>
          <w:sz w:val="20"/>
          <w:szCs w:val="20"/>
        </w:rPr>
        <w:t>serwis</w:t>
      </w:r>
      <w:r w:rsidR="006E0DAA" w:rsidRPr="00CF70CF">
        <w:rPr>
          <w:b/>
          <w:w w:val="0"/>
          <w:sz w:val="20"/>
          <w:szCs w:val="20"/>
        </w:rPr>
        <w:t xml:space="preserve"> </w:t>
      </w:r>
      <w:r w:rsidRPr="00CF70CF">
        <w:rPr>
          <w:b/>
          <w:w w:val="0"/>
          <w:sz w:val="20"/>
          <w:szCs w:val="20"/>
        </w:rPr>
        <w:t>poświęcony</w:t>
      </w:r>
      <w:r w:rsidR="006E0DAA" w:rsidRPr="00CF70CF">
        <w:rPr>
          <w:b/>
          <w:w w:val="0"/>
          <w:sz w:val="20"/>
          <w:szCs w:val="20"/>
        </w:rPr>
        <w:t xml:space="preserve"> </w:t>
      </w:r>
      <w:r w:rsidRPr="00CF70CF">
        <w:rPr>
          <w:b/>
          <w:w w:val="0"/>
          <w:sz w:val="20"/>
          <w:szCs w:val="20"/>
        </w:rPr>
        <w:t>jednolitemu</w:t>
      </w:r>
      <w:r w:rsidR="006E0DAA" w:rsidRPr="00CF70CF">
        <w:rPr>
          <w:b/>
          <w:w w:val="0"/>
          <w:sz w:val="20"/>
          <w:szCs w:val="20"/>
        </w:rPr>
        <w:t xml:space="preserve"> </w:t>
      </w:r>
      <w:r w:rsidRPr="00CF70CF">
        <w:rPr>
          <w:b/>
          <w:w w:val="0"/>
          <w:sz w:val="20"/>
          <w:szCs w:val="20"/>
        </w:rPr>
        <w:t>europejskiemu</w:t>
      </w:r>
      <w:r w:rsidR="006E0DAA" w:rsidRPr="00CF70CF">
        <w:rPr>
          <w:b/>
          <w:w w:val="0"/>
          <w:sz w:val="20"/>
          <w:szCs w:val="20"/>
        </w:rPr>
        <w:t xml:space="preserve"> </w:t>
      </w:r>
      <w:r w:rsidRPr="00CF70CF">
        <w:rPr>
          <w:b/>
          <w:w w:val="0"/>
          <w:sz w:val="20"/>
          <w:szCs w:val="20"/>
        </w:rPr>
        <w:t>dokumentowi</w:t>
      </w:r>
      <w:r w:rsidR="006E0DAA" w:rsidRPr="00CF70CF">
        <w:rPr>
          <w:b/>
          <w:w w:val="0"/>
          <w:sz w:val="20"/>
          <w:szCs w:val="20"/>
        </w:rPr>
        <w:t xml:space="preserve"> </w:t>
      </w:r>
      <w:r w:rsidRPr="00CF70CF">
        <w:rPr>
          <w:b/>
          <w:w w:val="0"/>
          <w:sz w:val="20"/>
          <w:szCs w:val="20"/>
        </w:rPr>
        <w:t>zamówienia</w:t>
      </w:r>
      <w:r w:rsidR="006E0DAA" w:rsidRPr="00CF70CF">
        <w:rPr>
          <w:b/>
          <w:w w:val="0"/>
          <w:sz w:val="20"/>
          <w:szCs w:val="20"/>
        </w:rPr>
        <w:t xml:space="preserve"> </w:t>
      </w:r>
      <w:r w:rsidRPr="00CF70CF">
        <w:rPr>
          <w:b/>
          <w:w w:val="0"/>
          <w:sz w:val="20"/>
          <w:szCs w:val="20"/>
        </w:rPr>
        <w:t>zostanie</w:t>
      </w:r>
      <w:r w:rsidR="006E0DAA" w:rsidRPr="00CF70CF">
        <w:rPr>
          <w:b/>
          <w:w w:val="0"/>
          <w:sz w:val="20"/>
          <w:szCs w:val="20"/>
        </w:rPr>
        <w:t xml:space="preserve"> </w:t>
      </w:r>
      <w:r w:rsidRPr="00CF70CF">
        <w:rPr>
          <w:b/>
          <w:w w:val="0"/>
          <w:sz w:val="20"/>
          <w:szCs w:val="20"/>
        </w:rPr>
        <w:t>wykorzystany</w:t>
      </w:r>
      <w:r w:rsidR="006E0DAA" w:rsidRPr="00CF70CF">
        <w:rPr>
          <w:b/>
          <w:w w:val="0"/>
          <w:sz w:val="20"/>
          <w:szCs w:val="20"/>
        </w:rPr>
        <w:t xml:space="preserve"> </w:t>
      </w:r>
      <w:r w:rsidRPr="00CF70CF">
        <w:rPr>
          <w:b/>
          <w:w w:val="0"/>
          <w:sz w:val="20"/>
          <w:szCs w:val="20"/>
        </w:rPr>
        <w:t>do</w:t>
      </w:r>
      <w:r w:rsidR="006E0DAA" w:rsidRPr="00CF70CF">
        <w:rPr>
          <w:b/>
          <w:w w:val="0"/>
          <w:sz w:val="20"/>
          <w:szCs w:val="20"/>
        </w:rPr>
        <w:t xml:space="preserve"> </w:t>
      </w:r>
      <w:r w:rsidRPr="00CF70CF">
        <w:rPr>
          <w:b/>
          <w:w w:val="0"/>
          <w:sz w:val="20"/>
          <w:szCs w:val="20"/>
        </w:rPr>
        <w:t>utworzenia</w:t>
      </w:r>
      <w:r w:rsidR="006E0DAA" w:rsidRPr="00CF70CF">
        <w:rPr>
          <w:b/>
          <w:w w:val="0"/>
          <w:sz w:val="20"/>
          <w:szCs w:val="20"/>
        </w:rPr>
        <w:t xml:space="preserve"> </w:t>
      </w:r>
      <w:r w:rsidRPr="00CF70CF">
        <w:rPr>
          <w:b/>
          <w:w w:val="0"/>
          <w:sz w:val="20"/>
          <w:szCs w:val="20"/>
        </w:rPr>
        <w:t>i</w:t>
      </w:r>
      <w:r w:rsidR="006E0DAA" w:rsidRPr="00CF70CF">
        <w:rPr>
          <w:b/>
          <w:w w:val="0"/>
          <w:sz w:val="20"/>
          <w:szCs w:val="20"/>
        </w:rPr>
        <w:t xml:space="preserve"> </w:t>
      </w:r>
      <w:r w:rsidRPr="00CF70CF">
        <w:rPr>
          <w:b/>
          <w:w w:val="0"/>
          <w:sz w:val="20"/>
          <w:szCs w:val="20"/>
        </w:rPr>
        <w:t>wypełnienia</w:t>
      </w:r>
      <w:r w:rsidR="006E0DAA" w:rsidRPr="00CF70CF">
        <w:rPr>
          <w:b/>
          <w:w w:val="0"/>
          <w:sz w:val="20"/>
          <w:szCs w:val="20"/>
        </w:rPr>
        <w:t xml:space="preserve"> </w:t>
      </w:r>
      <w:r w:rsidRPr="00CF70CF">
        <w:rPr>
          <w:b/>
          <w:w w:val="0"/>
          <w:sz w:val="20"/>
          <w:szCs w:val="20"/>
        </w:rPr>
        <w:t>tego</w:t>
      </w:r>
      <w:r w:rsidR="006E0DAA" w:rsidRPr="00CF70CF">
        <w:rPr>
          <w:b/>
          <w:w w:val="0"/>
          <w:sz w:val="20"/>
          <w:szCs w:val="20"/>
        </w:rPr>
        <w:t xml:space="preserve"> </w:t>
      </w:r>
      <w:r w:rsidRPr="00CF70CF">
        <w:rPr>
          <w:b/>
          <w:w w:val="0"/>
          <w:sz w:val="20"/>
          <w:szCs w:val="20"/>
        </w:rPr>
        <w:t>dokumentu.</w:t>
      </w:r>
      <w:r w:rsidR="006E0DAA" w:rsidRPr="00CF70CF">
        <w:rPr>
          <w:b/>
          <w:w w:val="0"/>
          <w:sz w:val="20"/>
          <w:szCs w:val="20"/>
        </w:rPr>
        <w:t xml:space="preserve"> </w:t>
      </w:r>
      <w:r w:rsidRPr="00CF70CF">
        <w:rPr>
          <w:b/>
          <w:w w:val="0"/>
          <w:sz w:val="20"/>
          <w:szCs w:val="20"/>
        </w:rPr>
        <w:t>W</w:t>
      </w:r>
      <w:r w:rsidR="006E0DAA" w:rsidRPr="00CF70CF">
        <w:rPr>
          <w:b/>
          <w:w w:val="0"/>
          <w:sz w:val="20"/>
          <w:szCs w:val="20"/>
        </w:rPr>
        <w:t xml:space="preserve"> </w:t>
      </w:r>
      <w:r w:rsidRPr="00CF70CF">
        <w:rPr>
          <w:b/>
          <w:w w:val="0"/>
          <w:sz w:val="20"/>
          <w:szCs w:val="20"/>
        </w:rPr>
        <w:t>przeciwnym</w:t>
      </w:r>
      <w:r w:rsidR="006E0DAA" w:rsidRPr="00CF70CF">
        <w:rPr>
          <w:b/>
          <w:w w:val="0"/>
          <w:sz w:val="20"/>
          <w:szCs w:val="20"/>
        </w:rPr>
        <w:t xml:space="preserve"> </w:t>
      </w:r>
      <w:r w:rsidRPr="00CF70CF">
        <w:rPr>
          <w:b/>
          <w:w w:val="0"/>
          <w:sz w:val="20"/>
          <w:szCs w:val="20"/>
        </w:rPr>
        <w:t>przypadku</w:t>
      </w:r>
      <w:r w:rsidR="006E0DAA" w:rsidRPr="00CF70CF">
        <w:rPr>
          <w:b/>
          <w:w w:val="0"/>
          <w:sz w:val="20"/>
          <w:szCs w:val="20"/>
        </w:rPr>
        <w:t xml:space="preserve"> </w:t>
      </w:r>
      <w:r w:rsidRPr="00CF70CF">
        <w:rPr>
          <w:b/>
          <w:w w:val="0"/>
          <w:sz w:val="20"/>
          <w:szCs w:val="20"/>
        </w:rPr>
        <w:t>informacje</w:t>
      </w:r>
      <w:r w:rsidR="006E0DAA" w:rsidRPr="00CF70CF">
        <w:rPr>
          <w:b/>
          <w:w w:val="0"/>
          <w:sz w:val="20"/>
          <w:szCs w:val="20"/>
        </w:rPr>
        <w:t xml:space="preserve"> </w:t>
      </w:r>
      <w:r w:rsidRPr="00CF70CF">
        <w:rPr>
          <w:b/>
          <w:w w:val="0"/>
          <w:sz w:val="20"/>
          <w:szCs w:val="20"/>
        </w:rPr>
        <w:t>te</w:t>
      </w:r>
      <w:r w:rsidR="006E0DAA" w:rsidRPr="00CF70CF">
        <w:rPr>
          <w:b/>
          <w:w w:val="0"/>
          <w:sz w:val="20"/>
          <w:szCs w:val="20"/>
        </w:rPr>
        <w:t xml:space="preserve"> </w:t>
      </w:r>
      <w:r w:rsidRPr="00CF70CF">
        <w:rPr>
          <w:b/>
          <w:w w:val="0"/>
          <w:sz w:val="20"/>
          <w:szCs w:val="20"/>
        </w:rPr>
        <w:t>musi</w:t>
      </w:r>
      <w:r w:rsidR="006E0DAA" w:rsidRPr="00CF70CF">
        <w:rPr>
          <w:b/>
          <w:w w:val="0"/>
          <w:sz w:val="20"/>
          <w:szCs w:val="20"/>
        </w:rPr>
        <w:t xml:space="preserve"> </w:t>
      </w:r>
      <w:r w:rsidRPr="00CF70CF">
        <w:rPr>
          <w:b/>
          <w:w w:val="0"/>
          <w:sz w:val="20"/>
          <w:szCs w:val="20"/>
        </w:rPr>
        <w:t>wypełnić</w:t>
      </w:r>
      <w:r w:rsidR="006E0DAA" w:rsidRPr="00CF70CF">
        <w:rPr>
          <w:b/>
          <w:w w:val="0"/>
          <w:sz w:val="20"/>
          <w:szCs w:val="20"/>
        </w:rPr>
        <w:t xml:space="preserve"> </w:t>
      </w:r>
      <w:r w:rsidRPr="00CF70CF">
        <w:rPr>
          <w:b/>
          <w:w w:val="0"/>
          <w:sz w:val="20"/>
          <w:szCs w:val="20"/>
        </w:rPr>
        <w:t>wykonawca.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10"/>
        <w:gridCol w:w="5627"/>
      </w:tblGrid>
      <w:tr w:rsidR="009D0772" w:rsidRPr="00CF70CF" w14:paraId="1D4A6FE7" w14:textId="77777777" w:rsidTr="009D0772">
        <w:trPr>
          <w:trHeight w:val="349"/>
        </w:trPr>
        <w:tc>
          <w:tcPr>
            <w:tcW w:w="4644" w:type="dxa"/>
          </w:tcPr>
          <w:p w14:paraId="6547D323" w14:textId="77777777" w:rsidR="009D0772" w:rsidRPr="00CF70CF" w:rsidRDefault="009D0772" w:rsidP="00607ECF">
            <w:pPr>
              <w:spacing w:after="0"/>
              <w:rPr>
                <w:b/>
                <w:i/>
                <w:sz w:val="20"/>
                <w:szCs w:val="20"/>
              </w:rPr>
            </w:pPr>
            <w:r w:rsidRPr="00CF70CF">
              <w:rPr>
                <w:b/>
                <w:sz w:val="20"/>
                <w:szCs w:val="20"/>
              </w:rPr>
              <w:t>Tożsamość</w:t>
            </w:r>
            <w:r w:rsidR="006E0DAA" w:rsidRPr="00CF70CF">
              <w:rPr>
                <w:b/>
                <w:sz w:val="20"/>
                <w:szCs w:val="20"/>
              </w:rPr>
              <w:t xml:space="preserve"> </w:t>
            </w:r>
            <w:r w:rsidRPr="00CF70CF">
              <w:rPr>
                <w:b/>
                <w:sz w:val="20"/>
                <w:szCs w:val="20"/>
              </w:rPr>
              <w:t>zamawiającego</w:t>
            </w:r>
            <w:r w:rsidRPr="00CF70CF">
              <w:rPr>
                <w:b/>
                <w:i/>
                <w:sz w:val="20"/>
                <w:szCs w:val="20"/>
                <w:vertAlign w:val="superscript"/>
              </w:rPr>
              <w:footnoteReference w:id="5"/>
            </w:r>
          </w:p>
        </w:tc>
        <w:tc>
          <w:tcPr>
            <w:tcW w:w="5812" w:type="dxa"/>
          </w:tcPr>
          <w:p w14:paraId="0F7BD942" w14:textId="77777777" w:rsidR="009D0772" w:rsidRPr="00CF70CF" w:rsidRDefault="009D0772" w:rsidP="00607ECF">
            <w:pPr>
              <w:spacing w:after="0"/>
              <w:rPr>
                <w:b/>
                <w:i/>
                <w:sz w:val="20"/>
                <w:szCs w:val="20"/>
              </w:rPr>
            </w:pPr>
            <w:r w:rsidRPr="00CF70CF">
              <w:rPr>
                <w:b/>
                <w:sz w:val="20"/>
                <w:szCs w:val="20"/>
              </w:rPr>
              <w:t>Odpowiedź:</w:t>
            </w:r>
          </w:p>
        </w:tc>
      </w:tr>
      <w:tr w:rsidR="009D0772" w:rsidRPr="00CF70CF" w14:paraId="78AE6331" w14:textId="77777777" w:rsidTr="009D0772">
        <w:trPr>
          <w:trHeight w:val="349"/>
        </w:trPr>
        <w:tc>
          <w:tcPr>
            <w:tcW w:w="4644" w:type="dxa"/>
          </w:tcPr>
          <w:p w14:paraId="4BB3A9DD" w14:textId="77777777" w:rsidR="009D0772" w:rsidRPr="00CF70CF" w:rsidRDefault="009D0772" w:rsidP="00607ECF">
            <w:pPr>
              <w:spacing w:after="0"/>
              <w:rPr>
                <w:sz w:val="20"/>
                <w:szCs w:val="20"/>
              </w:rPr>
            </w:pPr>
            <w:r w:rsidRPr="00CF70CF">
              <w:rPr>
                <w:sz w:val="20"/>
                <w:szCs w:val="20"/>
              </w:rPr>
              <w:t>Nazwa:</w:t>
            </w:r>
            <w:r w:rsidR="006E0DAA" w:rsidRPr="00CF70CF">
              <w:rPr>
                <w:sz w:val="20"/>
                <w:szCs w:val="20"/>
              </w:rPr>
              <w:t xml:space="preserve"> </w:t>
            </w:r>
          </w:p>
        </w:tc>
        <w:tc>
          <w:tcPr>
            <w:tcW w:w="5812" w:type="dxa"/>
          </w:tcPr>
          <w:p w14:paraId="46885EEC" w14:textId="77777777" w:rsidR="009D0772" w:rsidRPr="00CF70CF" w:rsidRDefault="009D0772" w:rsidP="00607ECF">
            <w:pPr>
              <w:spacing w:after="0"/>
              <w:rPr>
                <w:sz w:val="20"/>
                <w:szCs w:val="20"/>
              </w:rPr>
            </w:pPr>
            <w:r w:rsidRPr="00CF70CF">
              <w:rPr>
                <w:sz w:val="20"/>
                <w:szCs w:val="20"/>
              </w:rPr>
              <w:t>Katowickie</w:t>
            </w:r>
            <w:r w:rsidR="006E0DAA" w:rsidRPr="00CF70CF">
              <w:rPr>
                <w:sz w:val="20"/>
                <w:szCs w:val="20"/>
              </w:rPr>
              <w:t xml:space="preserve"> </w:t>
            </w:r>
            <w:r w:rsidRPr="00CF70CF">
              <w:rPr>
                <w:sz w:val="20"/>
                <w:szCs w:val="20"/>
              </w:rPr>
              <w:t>Centrum</w:t>
            </w:r>
            <w:r w:rsidR="006E0DAA" w:rsidRPr="00CF70CF">
              <w:rPr>
                <w:sz w:val="20"/>
                <w:szCs w:val="20"/>
              </w:rPr>
              <w:t xml:space="preserve"> </w:t>
            </w:r>
            <w:r w:rsidRPr="00CF70CF">
              <w:rPr>
                <w:sz w:val="20"/>
                <w:szCs w:val="20"/>
              </w:rPr>
              <w:t>Onkologii</w:t>
            </w:r>
          </w:p>
        </w:tc>
      </w:tr>
      <w:tr w:rsidR="009D0772" w:rsidRPr="00CF70CF" w14:paraId="6637468C" w14:textId="77777777" w:rsidTr="009D0772">
        <w:trPr>
          <w:trHeight w:val="485"/>
        </w:trPr>
        <w:tc>
          <w:tcPr>
            <w:tcW w:w="4644" w:type="dxa"/>
          </w:tcPr>
          <w:p w14:paraId="55203860" w14:textId="77777777" w:rsidR="009D0772" w:rsidRPr="00CF70CF" w:rsidRDefault="009D0772" w:rsidP="00607ECF">
            <w:pPr>
              <w:spacing w:after="0"/>
              <w:rPr>
                <w:b/>
                <w:i/>
                <w:sz w:val="20"/>
                <w:szCs w:val="20"/>
              </w:rPr>
            </w:pPr>
            <w:r w:rsidRPr="00CF70CF">
              <w:rPr>
                <w:b/>
                <w:i/>
                <w:sz w:val="20"/>
                <w:szCs w:val="20"/>
              </w:rPr>
              <w:t>Jakiego</w:t>
            </w:r>
            <w:r w:rsidR="006E0DAA" w:rsidRPr="00CF70CF">
              <w:rPr>
                <w:b/>
                <w:i/>
                <w:sz w:val="20"/>
                <w:szCs w:val="20"/>
              </w:rPr>
              <w:t xml:space="preserve"> </w:t>
            </w:r>
            <w:r w:rsidRPr="00CF70CF">
              <w:rPr>
                <w:b/>
                <w:i/>
                <w:sz w:val="20"/>
                <w:szCs w:val="20"/>
              </w:rPr>
              <w:t>zamówienia</w:t>
            </w:r>
            <w:r w:rsidR="006E0DAA" w:rsidRPr="00CF70CF">
              <w:rPr>
                <w:b/>
                <w:i/>
                <w:sz w:val="20"/>
                <w:szCs w:val="20"/>
              </w:rPr>
              <w:t xml:space="preserve"> </w:t>
            </w:r>
            <w:r w:rsidRPr="00CF70CF">
              <w:rPr>
                <w:b/>
                <w:i/>
                <w:sz w:val="20"/>
                <w:szCs w:val="20"/>
              </w:rPr>
              <w:t>dotyczy</w:t>
            </w:r>
            <w:r w:rsidR="006E0DAA" w:rsidRPr="00CF70CF">
              <w:rPr>
                <w:b/>
                <w:i/>
                <w:sz w:val="20"/>
                <w:szCs w:val="20"/>
              </w:rPr>
              <w:t xml:space="preserve"> </w:t>
            </w:r>
            <w:r w:rsidRPr="00CF70CF">
              <w:rPr>
                <w:b/>
                <w:i/>
                <w:sz w:val="20"/>
                <w:szCs w:val="20"/>
              </w:rPr>
              <w:t>niniejszy</w:t>
            </w:r>
            <w:r w:rsidR="006E0DAA" w:rsidRPr="00CF70CF">
              <w:rPr>
                <w:b/>
                <w:i/>
                <w:sz w:val="20"/>
                <w:szCs w:val="20"/>
              </w:rPr>
              <w:t xml:space="preserve"> </w:t>
            </w:r>
            <w:r w:rsidRPr="00CF70CF">
              <w:rPr>
                <w:b/>
                <w:i/>
                <w:sz w:val="20"/>
                <w:szCs w:val="20"/>
              </w:rPr>
              <w:t>dokument?</w:t>
            </w:r>
          </w:p>
        </w:tc>
        <w:tc>
          <w:tcPr>
            <w:tcW w:w="5812" w:type="dxa"/>
          </w:tcPr>
          <w:p w14:paraId="501F922A" w14:textId="77777777" w:rsidR="009D0772" w:rsidRPr="00CF70CF" w:rsidRDefault="009D0772" w:rsidP="00607ECF">
            <w:pPr>
              <w:spacing w:after="0"/>
              <w:rPr>
                <w:bCs/>
                <w:i/>
                <w:sz w:val="20"/>
                <w:szCs w:val="20"/>
              </w:rPr>
            </w:pPr>
            <w:r w:rsidRPr="00CF70CF">
              <w:rPr>
                <w:bCs/>
                <w:i/>
                <w:sz w:val="20"/>
                <w:szCs w:val="20"/>
              </w:rPr>
              <w:t>Przetarg</w:t>
            </w:r>
            <w:r w:rsidR="006E0DAA" w:rsidRPr="00CF70CF">
              <w:rPr>
                <w:bCs/>
                <w:i/>
                <w:sz w:val="20"/>
                <w:szCs w:val="20"/>
              </w:rPr>
              <w:t xml:space="preserve"> </w:t>
            </w:r>
            <w:r w:rsidRPr="00CF70CF">
              <w:rPr>
                <w:bCs/>
                <w:i/>
                <w:sz w:val="20"/>
                <w:szCs w:val="20"/>
              </w:rPr>
              <w:t>nieograniczony</w:t>
            </w:r>
            <w:r w:rsidR="006E0DAA" w:rsidRPr="00CF70CF">
              <w:rPr>
                <w:bCs/>
                <w:i/>
                <w:sz w:val="20"/>
                <w:szCs w:val="20"/>
              </w:rPr>
              <w:t xml:space="preserve"> </w:t>
            </w:r>
            <w:r w:rsidRPr="00CF70CF">
              <w:rPr>
                <w:bCs/>
                <w:i/>
                <w:sz w:val="20"/>
                <w:szCs w:val="20"/>
              </w:rPr>
              <w:t>o</w:t>
            </w:r>
            <w:r w:rsidR="006E0DAA" w:rsidRPr="00CF70CF">
              <w:rPr>
                <w:bCs/>
                <w:i/>
                <w:sz w:val="20"/>
                <w:szCs w:val="20"/>
              </w:rPr>
              <w:t xml:space="preserve"> </w:t>
            </w:r>
            <w:r w:rsidRPr="00CF70CF">
              <w:rPr>
                <w:bCs/>
                <w:i/>
                <w:sz w:val="20"/>
                <w:szCs w:val="20"/>
              </w:rPr>
              <w:t>wartości</w:t>
            </w:r>
            <w:r w:rsidR="006E0DAA" w:rsidRPr="00CF70CF">
              <w:rPr>
                <w:bCs/>
                <w:i/>
                <w:sz w:val="20"/>
                <w:szCs w:val="20"/>
              </w:rPr>
              <w:t xml:space="preserve"> </w:t>
            </w:r>
            <w:r w:rsidRPr="00CF70CF">
              <w:rPr>
                <w:bCs/>
                <w:i/>
                <w:sz w:val="20"/>
                <w:szCs w:val="20"/>
              </w:rPr>
              <w:t>szacunkowej</w:t>
            </w:r>
            <w:r w:rsidR="006E0DAA" w:rsidRPr="00CF70CF">
              <w:rPr>
                <w:bCs/>
                <w:i/>
                <w:sz w:val="20"/>
                <w:szCs w:val="20"/>
              </w:rPr>
              <w:t xml:space="preserve"> </w:t>
            </w:r>
            <w:r w:rsidRPr="00CF70CF">
              <w:rPr>
                <w:bCs/>
                <w:i/>
                <w:sz w:val="20"/>
                <w:szCs w:val="20"/>
              </w:rPr>
              <w:t>zamówienia</w:t>
            </w:r>
            <w:r w:rsidR="006E0DAA" w:rsidRPr="00CF70CF">
              <w:rPr>
                <w:bCs/>
                <w:i/>
                <w:sz w:val="20"/>
                <w:szCs w:val="20"/>
              </w:rPr>
              <w:t xml:space="preserve"> </w:t>
            </w:r>
            <w:r w:rsidRPr="00CF70CF">
              <w:rPr>
                <w:bCs/>
                <w:i/>
                <w:sz w:val="20"/>
                <w:szCs w:val="20"/>
              </w:rPr>
              <w:t>powyżej</w:t>
            </w:r>
            <w:r w:rsidR="006E0DAA" w:rsidRPr="00CF70CF">
              <w:rPr>
                <w:bCs/>
                <w:i/>
                <w:sz w:val="20"/>
                <w:szCs w:val="20"/>
              </w:rPr>
              <w:t xml:space="preserve"> </w:t>
            </w:r>
            <w:r w:rsidRPr="00CF70CF">
              <w:rPr>
                <w:bCs/>
                <w:i/>
                <w:sz w:val="20"/>
                <w:szCs w:val="20"/>
              </w:rPr>
              <w:t>2</w:t>
            </w:r>
            <w:r w:rsidR="002A0491" w:rsidRPr="00CF70CF">
              <w:rPr>
                <w:bCs/>
                <w:i/>
                <w:sz w:val="20"/>
                <w:szCs w:val="20"/>
              </w:rPr>
              <w:t>16</w:t>
            </w:r>
            <w:r w:rsidR="006E0DAA" w:rsidRPr="00CF70CF">
              <w:rPr>
                <w:bCs/>
                <w:i/>
                <w:sz w:val="20"/>
                <w:szCs w:val="20"/>
              </w:rPr>
              <w:t xml:space="preserve"> </w:t>
            </w:r>
            <w:r w:rsidRPr="00CF70CF">
              <w:rPr>
                <w:bCs/>
                <w:i/>
                <w:sz w:val="20"/>
                <w:szCs w:val="20"/>
              </w:rPr>
              <w:t>000</w:t>
            </w:r>
            <w:r w:rsidR="006E0DAA" w:rsidRPr="00CF70CF">
              <w:rPr>
                <w:bCs/>
                <w:i/>
                <w:sz w:val="20"/>
                <w:szCs w:val="20"/>
              </w:rPr>
              <w:t xml:space="preserve"> </w:t>
            </w:r>
            <w:r w:rsidRPr="00CF70CF">
              <w:rPr>
                <w:bCs/>
                <w:i/>
                <w:sz w:val="20"/>
                <w:szCs w:val="20"/>
              </w:rPr>
              <w:t>euro</w:t>
            </w:r>
            <w:r w:rsidR="006E0DAA" w:rsidRPr="00CF70CF">
              <w:rPr>
                <w:bCs/>
                <w:i/>
                <w:sz w:val="20"/>
                <w:szCs w:val="20"/>
              </w:rPr>
              <w:t xml:space="preserve"> </w:t>
            </w:r>
          </w:p>
        </w:tc>
      </w:tr>
      <w:tr w:rsidR="009D0772" w:rsidRPr="00CF70CF" w14:paraId="77F5BEB3" w14:textId="77777777" w:rsidTr="009D0772">
        <w:trPr>
          <w:trHeight w:val="484"/>
        </w:trPr>
        <w:tc>
          <w:tcPr>
            <w:tcW w:w="4644" w:type="dxa"/>
          </w:tcPr>
          <w:p w14:paraId="719A5B46" w14:textId="77777777" w:rsidR="009D0772" w:rsidRPr="00CF70CF" w:rsidRDefault="009D0772" w:rsidP="00607ECF">
            <w:pPr>
              <w:spacing w:after="0"/>
              <w:rPr>
                <w:sz w:val="20"/>
                <w:szCs w:val="20"/>
              </w:rPr>
            </w:pPr>
            <w:r w:rsidRPr="00CF70CF">
              <w:rPr>
                <w:sz w:val="20"/>
                <w:szCs w:val="20"/>
              </w:rPr>
              <w:t>Tytuł</w:t>
            </w:r>
            <w:r w:rsidR="006E0DAA" w:rsidRPr="00CF70CF">
              <w:rPr>
                <w:sz w:val="20"/>
                <w:szCs w:val="20"/>
              </w:rPr>
              <w:t xml:space="preserve"> </w:t>
            </w:r>
            <w:r w:rsidRPr="00CF70CF">
              <w:rPr>
                <w:sz w:val="20"/>
                <w:szCs w:val="20"/>
              </w:rPr>
              <w:t>lub</w:t>
            </w:r>
            <w:r w:rsidR="006E0DAA" w:rsidRPr="00CF70CF">
              <w:rPr>
                <w:sz w:val="20"/>
                <w:szCs w:val="20"/>
              </w:rPr>
              <w:t xml:space="preserve"> </w:t>
            </w:r>
            <w:r w:rsidRPr="00CF70CF">
              <w:rPr>
                <w:sz w:val="20"/>
                <w:szCs w:val="20"/>
              </w:rPr>
              <w:t>krótki</w:t>
            </w:r>
            <w:r w:rsidR="006E0DAA" w:rsidRPr="00CF70CF">
              <w:rPr>
                <w:sz w:val="20"/>
                <w:szCs w:val="20"/>
              </w:rPr>
              <w:t xml:space="preserve"> </w:t>
            </w:r>
            <w:r w:rsidRPr="00CF70CF">
              <w:rPr>
                <w:sz w:val="20"/>
                <w:szCs w:val="20"/>
              </w:rPr>
              <w:t>opis</w:t>
            </w:r>
            <w:r w:rsidR="006E0DAA" w:rsidRPr="00CF70CF">
              <w:rPr>
                <w:sz w:val="20"/>
                <w:szCs w:val="20"/>
              </w:rPr>
              <w:t xml:space="preserve"> </w:t>
            </w:r>
            <w:r w:rsidRPr="00CF70CF">
              <w:rPr>
                <w:sz w:val="20"/>
                <w:szCs w:val="20"/>
              </w:rPr>
              <w:t>udzielanego</w:t>
            </w:r>
            <w:r w:rsidR="006E0DAA" w:rsidRPr="00CF70CF">
              <w:rPr>
                <w:sz w:val="20"/>
                <w:szCs w:val="20"/>
              </w:rPr>
              <w:t xml:space="preserve"> </w:t>
            </w:r>
            <w:r w:rsidRPr="00CF70CF">
              <w:rPr>
                <w:sz w:val="20"/>
                <w:szCs w:val="20"/>
              </w:rPr>
              <w:t>zamówienia</w:t>
            </w:r>
            <w:r w:rsidRPr="00CF70CF">
              <w:rPr>
                <w:sz w:val="20"/>
                <w:szCs w:val="20"/>
                <w:vertAlign w:val="superscript"/>
              </w:rPr>
              <w:footnoteReference w:id="6"/>
            </w:r>
            <w:r w:rsidRPr="00CF70CF">
              <w:rPr>
                <w:sz w:val="20"/>
                <w:szCs w:val="20"/>
              </w:rPr>
              <w:t>:</w:t>
            </w:r>
          </w:p>
        </w:tc>
        <w:tc>
          <w:tcPr>
            <w:tcW w:w="5812" w:type="dxa"/>
          </w:tcPr>
          <w:p w14:paraId="49AC7448" w14:textId="77777777" w:rsidR="009D0772" w:rsidRPr="00CF70CF" w:rsidRDefault="001055BE" w:rsidP="00607ECF">
            <w:pPr>
              <w:spacing w:after="0"/>
              <w:rPr>
                <w:rFonts w:ascii="Arial" w:hAnsi="Arial" w:cs="Arial"/>
                <w:sz w:val="20"/>
                <w:szCs w:val="20"/>
              </w:rPr>
            </w:pPr>
            <w:r w:rsidRPr="00CF70CF">
              <w:rPr>
                <w:rFonts w:ascii="Times New Roman" w:hAnsi="Times New Roman" w:cs="Times New Roman"/>
                <w:b/>
                <w:szCs w:val="24"/>
              </w:rPr>
              <w:t>Wdrożenie rozwiązań umożliwiających zasilenie P1 danymi medycznymi oraz usługi wsparcia w trakcie digitalizacji</w:t>
            </w:r>
          </w:p>
        </w:tc>
      </w:tr>
      <w:tr w:rsidR="009D0772" w:rsidRPr="00CF70CF" w14:paraId="6475422D" w14:textId="77777777" w:rsidTr="009D0772">
        <w:trPr>
          <w:trHeight w:val="484"/>
        </w:trPr>
        <w:tc>
          <w:tcPr>
            <w:tcW w:w="4644" w:type="dxa"/>
          </w:tcPr>
          <w:p w14:paraId="29A1E359" w14:textId="77777777" w:rsidR="009D0772" w:rsidRPr="00CF70CF" w:rsidRDefault="009D0772" w:rsidP="00607ECF">
            <w:pPr>
              <w:spacing w:after="0"/>
              <w:rPr>
                <w:sz w:val="20"/>
                <w:szCs w:val="20"/>
              </w:rPr>
            </w:pPr>
            <w:r w:rsidRPr="00CF70CF">
              <w:rPr>
                <w:sz w:val="20"/>
                <w:szCs w:val="20"/>
              </w:rPr>
              <w:t>Numer</w:t>
            </w:r>
            <w:r w:rsidR="006E0DAA" w:rsidRPr="00CF70CF">
              <w:rPr>
                <w:sz w:val="20"/>
                <w:szCs w:val="20"/>
              </w:rPr>
              <w:t xml:space="preserve"> </w:t>
            </w:r>
            <w:r w:rsidRPr="00CF70CF">
              <w:rPr>
                <w:sz w:val="20"/>
                <w:szCs w:val="20"/>
              </w:rPr>
              <w:t>referencyjny</w:t>
            </w:r>
            <w:r w:rsidR="006E0DAA" w:rsidRPr="00CF70CF">
              <w:rPr>
                <w:sz w:val="20"/>
                <w:szCs w:val="20"/>
              </w:rPr>
              <w:t xml:space="preserve"> </w:t>
            </w:r>
            <w:r w:rsidRPr="00CF70CF">
              <w:rPr>
                <w:sz w:val="20"/>
                <w:szCs w:val="20"/>
              </w:rPr>
              <w:t>nadany</w:t>
            </w:r>
            <w:r w:rsidR="006E0DAA" w:rsidRPr="00CF70CF">
              <w:rPr>
                <w:sz w:val="20"/>
                <w:szCs w:val="20"/>
              </w:rPr>
              <w:t xml:space="preserve"> </w:t>
            </w:r>
            <w:r w:rsidRPr="00CF70CF">
              <w:rPr>
                <w:sz w:val="20"/>
                <w:szCs w:val="20"/>
              </w:rPr>
              <w:t>sprawie</w:t>
            </w:r>
            <w:r w:rsidR="006E0DAA" w:rsidRPr="00CF70CF">
              <w:rPr>
                <w:sz w:val="20"/>
                <w:szCs w:val="20"/>
              </w:rPr>
              <w:t xml:space="preserve"> </w:t>
            </w:r>
            <w:r w:rsidRPr="00CF70CF">
              <w:rPr>
                <w:sz w:val="20"/>
                <w:szCs w:val="20"/>
              </w:rPr>
              <w:t>przez</w:t>
            </w:r>
            <w:r w:rsidR="006E0DAA" w:rsidRPr="00CF70CF">
              <w:rPr>
                <w:sz w:val="20"/>
                <w:szCs w:val="20"/>
              </w:rPr>
              <w:t xml:space="preserve"> </w:t>
            </w:r>
            <w:r w:rsidRPr="00CF70CF">
              <w:rPr>
                <w:sz w:val="20"/>
                <w:szCs w:val="20"/>
              </w:rPr>
              <w:t>instytucję</w:t>
            </w:r>
            <w:r w:rsidR="006E0DAA" w:rsidRPr="00CF70CF">
              <w:rPr>
                <w:sz w:val="20"/>
                <w:szCs w:val="20"/>
              </w:rPr>
              <w:t xml:space="preserve"> </w:t>
            </w:r>
            <w:r w:rsidRPr="00CF70CF">
              <w:rPr>
                <w:sz w:val="20"/>
                <w:szCs w:val="20"/>
              </w:rPr>
              <w:t>zamawiającą</w:t>
            </w:r>
            <w:r w:rsidR="006E0DAA" w:rsidRPr="00CF70CF">
              <w:rPr>
                <w:sz w:val="20"/>
                <w:szCs w:val="20"/>
              </w:rPr>
              <w:t xml:space="preserve"> </w:t>
            </w:r>
            <w:r w:rsidRPr="00CF70CF">
              <w:rPr>
                <w:sz w:val="20"/>
                <w:szCs w:val="20"/>
              </w:rPr>
              <w:t>lub</w:t>
            </w:r>
            <w:r w:rsidR="006E0DAA" w:rsidRPr="00CF70CF">
              <w:rPr>
                <w:sz w:val="20"/>
                <w:szCs w:val="20"/>
              </w:rPr>
              <w:t xml:space="preserve"> </w:t>
            </w:r>
            <w:r w:rsidRPr="00CF70CF">
              <w:rPr>
                <w:sz w:val="20"/>
                <w:szCs w:val="20"/>
              </w:rPr>
              <w:t>podmiot</w:t>
            </w:r>
            <w:r w:rsidR="006E0DAA" w:rsidRPr="00CF70CF">
              <w:rPr>
                <w:sz w:val="20"/>
                <w:szCs w:val="20"/>
              </w:rPr>
              <w:t xml:space="preserve"> </w:t>
            </w:r>
            <w:r w:rsidRPr="00CF70CF">
              <w:rPr>
                <w:sz w:val="20"/>
                <w:szCs w:val="20"/>
              </w:rPr>
              <w:t>zamawiający</w:t>
            </w:r>
            <w:r w:rsidR="006E0DAA" w:rsidRPr="00CF70CF">
              <w:rPr>
                <w:sz w:val="20"/>
                <w:szCs w:val="20"/>
              </w:rPr>
              <w:t xml:space="preserve"> </w:t>
            </w:r>
            <w:r w:rsidRPr="00CF70CF">
              <w:rPr>
                <w:sz w:val="20"/>
                <w:szCs w:val="20"/>
              </w:rPr>
              <w:t>(</w:t>
            </w:r>
            <w:r w:rsidRPr="00CF70CF">
              <w:rPr>
                <w:i/>
                <w:sz w:val="20"/>
                <w:szCs w:val="20"/>
              </w:rPr>
              <w:t>jeżeli</w:t>
            </w:r>
            <w:r w:rsidR="006E0DAA" w:rsidRPr="00CF70CF">
              <w:rPr>
                <w:i/>
                <w:sz w:val="20"/>
                <w:szCs w:val="20"/>
              </w:rPr>
              <w:t xml:space="preserve"> </w:t>
            </w:r>
            <w:r w:rsidRPr="00CF70CF">
              <w:rPr>
                <w:i/>
                <w:sz w:val="20"/>
                <w:szCs w:val="20"/>
              </w:rPr>
              <w:t>dotyczy</w:t>
            </w:r>
            <w:r w:rsidRPr="00CF70CF">
              <w:rPr>
                <w:sz w:val="20"/>
                <w:szCs w:val="20"/>
              </w:rPr>
              <w:t>)</w:t>
            </w:r>
            <w:r w:rsidRPr="00CF70CF">
              <w:rPr>
                <w:sz w:val="20"/>
                <w:szCs w:val="20"/>
                <w:vertAlign w:val="superscript"/>
              </w:rPr>
              <w:footnoteReference w:id="7"/>
            </w:r>
            <w:r w:rsidRPr="00CF70CF">
              <w:rPr>
                <w:sz w:val="20"/>
                <w:szCs w:val="20"/>
              </w:rPr>
              <w:t>:</w:t>
            </w:r>
          </w:p>
        </w:tc>
        <w:tc>
          <w:tcPr>
            <w:tcW w:w="5812" w:type="dxa"/>
          </w:tcPr>
          <w:p w14:paraId="429B8CCC" w14:textId="77777777" w:rsidR="009D0772" w:rsidRPr="00CF70CF" w:rsidRDefault="00B07BDD" w:rsidP="00607ECF">
            <w:pPr>
              <w:spacing w:after="0"/>
              <w:rPr>
                <w:b/>
                <w:bCs/>
                <w:sz w:val="20"/>
                <w:szCs w:val="20"/>
              </w:rPr>
            </w:pPr>
            <w:r>
              <w:rPr>
                <w:b/>
                <w:bCs/>
                <w:sz w:val="20"/>
                <w:szCs w:val="20"/>
              </w:rPr>
              <w:t>KCO/PN/45/2026</w:t>
            </w:r>
          </w:p>
        </w:tc>
      </w:tr>
    </w:tbl>
    <w:p w14:paraId="0178B0E9" w14:textId="77777777" w:rsidR="009D0772" w:rsidRPr="00CF70CF" w:rsidRDefault="009D0772" w:rsidP="00607ECF">
      <w:pPr>
        <w:pBdr>
          <w:top w:val="single" w:sz="4" w:space="1" w:color="auto"/>
          <w:left w:val="single" w:sz="4" w:space="4" w:color="auto"/>
          <w:bottom w:val="single" w:sz="4" w:space="1" w:color="auto"/>
          <w:right w:val="single" w:sz="4" w:space="4" w:color="auto"/>
        </w:pBdr>
        <w:shd w:val="clear" w:color="auto" w:fill="BFBFBF"/>
        <w:tabs>
          <w:tab w:val="left" w:pos="4644"/>
        </w:tabs>
        <w:spacing w:after="0"/>
        <w:rPr>
          <w:sz w:val="20"/>
          <w:szCs w:val="20"/>
        </w:rPr>
      </w:pPr>
      <w:r w:rsidRPr="00CF70CF">
        <w:rPr>
          <w:b/>
          <w:sz w:val="20"/>
          <w:szCs w:val="20"/>
        </w:rPr>
        <w:t>Wszystkie</w:t>
      </w:r>
      <w:r w:rsidR="006E0DAA" w:rsidRPr="00CF70CF">
        <w:rPr>
          <w:b/>
          <w:sz w:val="20"/>
          <w:szCs w:val="20"/>
        </w:rPr>
        <w:t xml:space="preserve"> </w:t>
      </w:r>
      <w:r w:rsidRPr="00CF70CF">
        <w:rPr>
          <w:b/>
          <w:sz w:val="20"/>
          <w:szCs w:val="20"/>
        </w:rPr>
        <w:t>pozostałe</w:t>
      </w:r>
      <w:r w:rsidR="006E0DAA" w:rsidRPr="00CF70CF">
        <w:rPr>
          <w:b/>
          <w:sz w:val="20"/>
          <w:szCs w:val="20"/>
        </w:rPr>
        <w:t xml:space="preserve"> </w:t>
      </w:r>
      <w:r w:rsidRPr="00CF70CF">
        <w:rPr>
          <w:b/>
          <w:sz w:val="20"/>
          <w:szCs w:val="20"/>
        </w:rPr>
        <w:t>informacje</w:t>
      </w:r>
      <w:r w:rsidR="006E0DAA" w:rsidRPr="00CF70CF">
        <w:rPr>
          <w:b/>
          <w:sz w:val="20"/>
          <w:szCs w:val="20"/>
        </w:rPr>
        <w:t xml:space="preserve"> </w:t>
      </w:r>
      <w:r w:rsidRPr="00CF70CF">
        <w:rPr>
          <w:b/>
          <w:sz w:val="20"/>
          <w:szCs w:val="20"/>
        </w:rPr>
        <w:t>we</w:t>
      </w:r>
      <w:r w:rsidR="006E0DAA" w:rsidRPr="00CF70CF">
        <w:rPr>
          <w:b/>
          <w:sz w:val="20"/>
          <w:szCs w:val="20"/>
        </w:rPr>
        <w:t xml:space="preserve"> </w:t>
      </w:r>
      <w:r w:rsidRPr="00CF70CF">
        <w:rPr>
          <w:b/>
          <w:sz w:val="20"/>
          <w:szCs w:val="20"/>
        </w:rPr>
        <w:t>wszystkich</w:t>
      </w:r>
      <w:r w:rsidR="006E0DAA" w:rsidRPr="00CF70CF">
        <w:rPr>
          <w:b/>
          <w:sz w:val="20"/>
          <w:szCs w:val="20"/>
        </w:rPr>
        <w:t xml:space="preserve"> </w:t>
      </w:r>
      <w:r w:rsidRPr="00CF70CF">
        <w:rPr>
          <w:b/>
          <w:sz w:val="20"/>
          <w:szCs w:val="20"/>
        </w:rPr>
        <w:t>sekcjach</w:t>
      </w:r>
      <w:r w:rsidR="006E0DAA" w:rsidRPr="00CF70CF">
        <w:rPr>
          <w:b/>
          <w:sz w:val="20"/>
          <w:szCs w:val="20"/>
        </w:rPr>
        <w:t xml:space="preserve"> </w:t>
      </w:r>
      <w:r w:rsidRPr="00CF70CF">
        <w:rPr>
          <w:b/>
          <w:sz w:val="20"/>
          <w:szCs w:val="20"/>
        </w:rPr>
        <w:t>jednolitego</w:t>
      </w:r>
      <w:r w:rsidR="006E0DAA" w:rsidRPr="00CF70CF">
        <w:rPr>
          <w:b/>
          <w:sz w:val="20"/>
          <w:szCs w:val="20"/>
        </w:rPr>
        <w:t xml:space="preserve"> </w:t>
      </w:r>
      <w:r w:rsidRPr="00CF70CF">
        <w:rPr>
          <w:b/>
          <w:sz w:val="20"/>
          <w:szCs w:val="20"/>
        </w:rPr>
        <w:t>europejskiego</w:t>
      </w:r>
      <w:r w:rsidR="006E0DAA" w:rsidRPr="00CF70CF">
        <w:rPr>
          <w:b/>
          <w:sz w:val="20"/>
          <w:szCs w:val="20"/>
        </w:rPr>
        <w:t xml:space="preserve"> </w:t>
      </w:r>
      <w:r w:rsidRPr="00CF70CF">
        <w:rPr>
          <w:b/>
          <w:sz w:val="20"/>
          <w:szCs w:val="20"/>
        </w:rPr>
        <w:t>dokumentu</w:t>
      </w:r>
      <w:r w:rsidR="006E0DAA" w:rsidRPr="00CF70CF">
        <w:rPr>
          <w:b/>
          <w:sz w:val="20"/>
          <w:szCs w:val="20"/>
        </w:rPr>
        <w:t xml:space="preserve"> </w:t>
      </w:r>
      <w:r w:rsidRPr="00CF70CF">
        <w:rPr>
          <w:b/>
          <w:sz w:val="20"/>
          <w:szCs w:val="20"/>
        </w:rPr>
        <w:t>zamówienia</w:t>
      </w:r>
      <w:r w:rsidR="006E0DAA" w:rsidRPr="00CF70CF">
        <w:rPr>
          <w:b/>
          <w:sz w:val="20"/>
          <w:szCs w:val="20"/>
        </w:rPr>
        <w:t xml:space="preserve"> </w:t>
      </w:r>
      <w:r w:rsidRPr="00CF70CF">
        <w:rPr>
          <w:b/>
          <w:sz w:val="20"/>
          <w:szCs w:val="20"/>
        </w:rPr>
        <w:t>powinien</w:t>
      </w:r>
      <w:r w:rsidR="006E0DAA" w:rsidRPr="00CF70CF">
        <w:rPr>
          <w:b/>
          <w:sz w:val="20"/>
          <w:szCs w:val="20"/>
        </w:rPr>
        <w:t xml:space="preserve"> </w:t>
      </w:r>
      <w:r w:rsidRPr="00CF70CF">
        <w:rPr>
          <w:b/>
          <w:sz w:val="20"/>
          <w:szCs w:val="20"/>
        </w:rPr>
        <w:t>wypełnić</w:t>
      </w:r>
      <w:r w:rsidR="006E0DAA" w:rsidRPr="00CF70CF">
        <w:rPr>
          <w:b/>
          <w:sz w:val="20"/>
          <w:szCs w:val="20"/>
        </w:rPr>
        <w:t xml:space="preserve"> </w:t>
      </w:r>
      <w:r w:rsidRPr="00CF70CF">
        <w:rPr>
          <w:b/>
          <w:sz w:val="20"/>
          <w:szCs w:val="20"/>
        </w:rPr>
        <w:t>wykonawca</w:t>
      </w:r>
      <w:r w:rsidRPr="00CF70CF">
        <w:rPr>
          <w:b/>
          <w:i/>
          <w:sz w:val="20"/>
          <w:szCs w:val="20"/>
        </w:rPr>
        <w:t>.</w:t>
      </w:r>
    </w:p>
    <w:p w14:paraId="0E279817" w14:textId="77777777" w:rsidR="009D0772" w:rsidRPr="00CF70CF" w:rsidRDefault="009D0772" w:rsidP="00607ECF">
      <w:pPr>
        <w:spacing w:after="0"/>
        <w:jc w:val="center"/>
        <w:rPr>
          <w:b/>
          <w:sz w:val="20"/>
          <w:szCs w:val="20"/>
          <w:lang w:eastAsia="en-GB"/>
        </w:rPr>
      </w:pPr>
      <w:r w:rsidRPr="00CF70CF">
        <w:rPr>
          <w:b/>
          <w:sz w:val="20"/>
          <w:szCs w:val="20"/>
          <w:lang w:eastAsia="en-GB"/>
        </w:rPr>
        <w:t>Część</w:t>
      </w:r>
      <w:r w:rsidR="006E0DAA" w:rsidRPr="00CF70CF">
        <w:rPr>
          <w:b/>
          <w:sz w:val="20"/>
          <w:szCs w:val="20"/>
          <w:lang w:eastAsia="en-GB"/>
        </w:rPr>
        <w:t xml:space="preserve"> </w:t>
      </w:r>
      <w:r w:rsidRPr="00CF70CF">
        <w:rPr>
          <w:b/>
          <w:sz w:val="20"/>
          <w:szCs w:val="20"/>
          <w:lang w:eastAsia="en-GB"/>
        </w:rPr>
        <w:t>II:</w:t>
      </w:r>
      <w:r w:rsidR="006E0DAA" w:rsidRPr="00CF70CF">
        <w:rPr>
          <w:b/>
          <w:sz w:val="20"/>
          <w:szCs w:val="20"/>
          <w:lang w:eastAsia="en-GB"/>
        </w:rPr>
        <w:t xml:space="preserve"> </w:t>
      </w:r>
      <w:r w:rsidRPr="00CF70CF">
        <w:rPr>
          <w:b/>
          <w:sz w:val="20"/>
          <w:szCs w:val="20"/>
          <w:lang w:eastAsia="en-GB"/>
        </w:rPr>
        <w:t>Informacje</w:t>
      </w:r>
      <w:r w:rsidR="006E0DAA" w:rsidRPr="00CF70CF">
        <w:rPr>
          <w:b/>
          <w:sz w:val="20"/>
          <w:szCs w:val="20"/>
          <w:lang w:eastAsia="en-GB"/>
        </w:rPr>
        <w:t xml:space="preserve"> </w:t>
      </w:r>
      <w:r w:rsidRPr="00CF70CF">
        <w:rPr>
          <w:b/>
          <w:sz w:val="20"/>
          <w:szCs w:val="20"/>
          <w:lang w:eastAsia="en-GB"/>
        </w:rPr>
        <w:t>dotyczące</w:t>
      </w:r>
      <w:r w:rsidR="006E0DAA" w:rsidRPr="00CF70CF">
        <w:rPr>
          <w:b/>
          <w:sz w:val="20"/>
          <w:szCs w:val="20"/>
          <w:lang w:eastAsia="en-GB"/>
        </w:rPr>
        <w:t xml:space="preserve"> </w:t>
      </w:r>
      <w:r w:rsidRPr="00CF70CF">
        <w:rPr>
          <w:b/>
          <w:sz w:val="20"/>
          <w:szCs w:val="20"/>
          <w:lang w:eastAsia="en-GB"/>
        </w:rPr>
        <w:t>wykonawcy</w:t>
      </w:r>
    </w:p>
    <w:p w14:paraId="20025BBD" w14:textId="77777777" w:rsidR="009D0772" w:rsidRPr="00CF70CF" w:rsidRDefault="009D0772" w:rsidP="00607ECF">
      <w:pPr>
        <w:spacing w:after="0"/>
        <w:jc w:val="center"/>
        <w:rPr>
          <w:smallCaps/>
          <w:sz w:val="20"/>
          <w:szCs w:val="20"/>
          <w:lang w:eastAsia="en-GB"/>
        </w:rPr>
      </w:pPr>
      <w:r w:rsidRPr="00CF70CF">
        <w:rPr>
          <w:smallCaps/>
          <w:sz w:val="20"/>
          <w:szCs w:val="20"/>
          <w:lang w:eastAsia="en-GB"/>
        </w:rPr>
        <w:t>A:</w:t>
      </w:r>
      <w:r w:rsidR="006E0DAA" w:rsidRPr="00CF70CF">
        <w:rPr>
          <w:smallCaps/>
          <w:sz w:val="20"/>
          <w:szCs w:val="20"/>
          <w:lang w:eastAsia="en-GB"/>
        </w:rPr>
        <w:t xml:space="preserve"> </w:t>
      </w:r>
      <w:r w:rsidRPr="00CF70CF">
        <w:rPr>
          <w:smallCaps/>
          <w:sz w:val="20"/>
          <w:szCs w:val="20"/>
          <w:lang w:eastAsia="en-GB"/>
        </w:rPr>
        <w:t>Informacje</w:t>
      </w:r>
      <w:r w:rsidR="006E0DAA" w:rsidRPr="00CF70CF">
        <w:rPr>
          <w:smallCaps/>
          <w:sz w:val="20"/>
          <w:szCs w:val="20"/>
          <w:lang w:eastAsia="en-GB"/>
        </w:rPr>
        <w:t xml:space="preserve"> </w:t>
      </w:r>
      <w:r w:rsidRPr="00CF70CF">
        <w:rPr>
          <w:smallCaps/>
          <w:sz w:val="20"/>
          <w:szCs w:val="20"/>
          <w:lang w:eastAsia="en-GB"/>
        </w:rPr>
        <w:t>na</w:t>
      </w:r>
      <w:r w:rsidR="006E0DAA" w:rsidRPr="00CF70CF">
        <w:rPr>
          <w:smallCaps/>
          <w:sz w:val="20"/>
          <w:szCs w:val="20"/>
          <w:lang w:eastAsia="en-GB"/>
        </w:rPr>
        <w:t xml:space="preserve"> </w:t>
      </w:r>
      <w:r w:rsidRPr="00CF70CF">
        <w:rPr>
          <w:smallCaps/>
          <w:sz w:val="20"/>
          <w:szCs w:val="20"/>
          <w:lang w:eastAsia="en-GB"/>
        </w:rPr>
        <w:t>temat</w:t>
      </w:r>
      <w:r w:rsidR="006E0DAA" w:rsidRPr="00CF70CF">
        <w:rPr>
          <w:smallCaps/>
          <w:sz w:val="20"/>
          <w:szCs w:val="20"/>
          <w:lang w:eastAsia="en-GB"/>
        </w:rPr>
        <w:t xml:space="preserve"> </w:t>
      </w:r>
      <w:r w:rsidRPr="00CF70CF">
        <w:rPr>
          <w:smallCaps/>
          <w:sz w:val="20"/>
          <w:szCs w:val="20"/>
          <w:lang w:eastAsia="en-GB"/>
        </w:rPr>
        <w:t>wykonawcy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20"/>
        <w:gridCol w:w="5617"/>
      </w:tblGrid>
      <w:tr w:rsidR="009D0772" w:rsidRPr="00CF70CF" w14:paraId="64F6314C" w14:textId="77777777" w:rsidTr="009D0772">
        <w:tc>
          <w:tcPr>
            <w:tcW w:w="4644" w:type="dxa"/>
          </w:tcPr>
          <w:p w14:paraId="1586152D" w14:textId="77777777" w:rsidR="009D0772" w:rsidRPr="00CF70CF" w:rsidRDefault="009D0772" w:rsidP="00607ECF">
            <w:pPr>
              <w:spacing w:after="0"/>
              <w:rPr>
                <w:b/>
                <w:sz w:val="20"/>
                <w:szCs w:val="20"/>
              </w:rPr>
            </w:pPr>
            <w:r w:rsidRPr="00CF70CF">
              <w:rPr>
                <w:b/>
                <w:sz w:val="20"/>
                <w:szCs w:val="20"/>
              </w:rPr>
              <w:t>Identyfikacja:</w:t>
            </w:r>
          </w:p>
        </w:tc>
        <w:tc>
          <w:tcPr>
            <w:tcW w:w="5812" w:type="dxa"/>
          </w:tcPr>
          <w:p w14:paraId="53E72152" w14:textId="77777777" w:rsidR="009D0772" w:rsidRPr="00CF70CF" w:rsidRDefault="009D0772" w:rsidP="00607ECF">
            <w:pPr>
              <w:spacing w:after="0"/>
              <w:jc w:val="both"/>
              <w:rPr>
                <w:b/>
                <w:sz w:val="20"/>
                <w:szCs w:val="20"/>
                <w:lang w:eastAsia="en-GB"/>
              </w:rPr>
            </w:pPr>
            <w:r w:rsidRPr="00CF70CF">
              <w:rPr>
                <w:b/>
                <w:sz w:val="20"/>
                <w:szCs w:val="20"/>
                <w:lang w:eastAsia="en-GB"/>
              </w:rPr>
              <w:t>Odpowiedź:</w:t>
            </w:r>
          </w:p>
        </w:tc>
      </w:tr>
      <w:tr w:rsidR="009D0772" w:rsidRPr="00CF70CF" w14:paraId="6FDD26EA" w14:textId="77777777" w:rsidTr="009D0772">
        <w:tc>
          <w:tcPr>
            <w:tcW w:w="4644" w:type="dxa"/>
          </w:tcPr>
          <w:p w14:paraId="53CE2559" w14:textId="77777777" w:rsidR="009D0772" w:rsidRPr="00CF70CF" w:rsidRDefault="009D0772" w:rsidP="00607ECF">
            <w:pPr>
              <w:spacing w:after="0"/>
              <w:ind w:left="850" w:hanging="850"/>
              <w:jc w:val="both"/>
              <w:rPr>
                <w:sz w:val="20"/>
                <w:szCs w:val="20"/>
                <w:lang w:eastAsia="en-GB"/>
              </w:rPr>
            </w:pPr>
            <w:r w:rsidRPr="00CF70CF">
              <w:rPr>
                <w:sz w:val="20"/>
                <w:szCs w:val="20"/>
                <w:lang w:eastAsia="en-GB"/>
              </w:rPr>
              <w:t>Nazwa:</w:t>
            </w:r>
          </w:p>
        </w:tc>
        <w:tc>
          <w:tcPr>
            <w:tcW w:w="5812" w:type="dxa"/>
          </w:tcPr>
          <w:p w14:paraId="267BA106" w14:textId="77777777" w:rsidR="009D0772" w:rsidRPr="00CF70CF" w:rsidRDefault="009D0772" w:rsidP="00607ECF">
            <w:pPr>
              <w:spacing w:after="0"/>
              <w:jc w:val="both"/>
              <w:rPr>
                <w:sz w:val="20"/>
                <w:szCs w:val="20"/>
                <w:lang w:eastAsia="en-GB"/>
              </w:rPr>
            </w:pPr>
            <w:r w:rsidRPr="00CF70CF">
              <w:rPr>
                <w:sz w:val="20"/>
                <w:szCs w:val="20"/>
                <w:lang w:eastAsia="en-GB"/>
              </w:rPr>
              <w:t>[</w:t>
            </w:r>
            <w:r w:rsidR="006E0DAA" w:rsidRPr="00CF70CF">
              <w:rPr>
                <w:sz w:val="20"/>
                <w:szCs w:val="20"/>
                <w:lang w:eastAsia="en-GB"/>
              </w:rPr>
              <w:t xml:space="preserve"> </w:t>
            </w:r>
            <w:r w:rsidRPr="00CF70CF">
              <w:rPr>
                <w:sz w:val="20"/>
                <w:szCs w:val="20"/>
                <w:lang w:eastAsia="en-GB"/>
              </w:rPr>
              <w:t>]</w:t>
            </w:r>
          </w:p>
        </w:tc>
      </w:tr>
      <w:tr w:rsidR="009D0772" w:rsidRPr="00CF70CF" w14:paraId="39D85570" w14:textId="77777777" w:rsidTr="009D0772">
        <w:trPr>
          <w:trHeight w:val="1372"/>
        </w:trPr>
        <w:tc>
          <w:tcPr>
            <w:tcW w:w="4644" w:type="dxa"/>
          </w:tcPr>
          <w:p w14:paraId="122AC0A4" w14:textId="77777777" w:rsidR="009D0772" w:rsidRPr="00CF70CF" w:rsidRDefault="009D0772" w:rsidP="00607ECF">
            <w:pPr>
              <w:spacing w:after="0"/>
              <w:jc w:val="both"/>
              <w:rPr>
                <w:sz w:val="20"/>
                <w:szCs w:val="20"/>
                <w:lang w:eastAsia="en-GB"/>
              </w:rPr>
            </w:pPr>
            <w:r w:rsidRPr="00CF70CF">
              <w:rPr>
                <w:sz w:val="20"/>
                <w:szCs w:val="20"/>
                <w:lang w:eastAsia="en-GB"/>
              </w:rPr>
              <w:lastRenderedPageBreak/>
              <w:t>Numer</w:t>
            </w:r>
            <w:r w:rsidR="006E0DAA" w:rsidRPr="00CF70CF">
              <w:rPr>
                <w:sz w:val="20"/>
                <w:szCs w:val="20"/>
                <w:lang w:eastAsia="en-GB"/>
              </w:rPr>
              <w:t xml:space="preserve"> </w:t>
            </w:r>
            <w:r w:rsidRPr="00CF70CF">
              <w:rPr>
                <w:sz w:val="20"/>
                <w:szCs w:val="20"/>
                <w:lang w:eastAsia="en-GB"/>
              </w:rPr>
              <w:t>VAT,</w:t>
            </w:r>
            <w:r w:rsidR="006E0DAA" w:rsidRPr="00CF70CF">
              <w:rPr>
                <w:sz w:val="20"/>
                <w:szCs w:val="20"/>
                <w:lang w:eastAsia="en-GB"/>
              </w:rPr>
              <w:t xml:space="preserve"> </w:t>
            </w:r>
            <w:r w:rsidRPr="00CF70CF">
              <w:rPr>
                <w:sz w:val="20"/>
                <w:szCs w:val="20"/>
                <w:lang w:eastAsia="en-GB"/>
              </w:rPr>
              <w:t>jeżeli</w:t>
            </w:r>
            <w:r w:rsidR="006E0DAA" w:rsidRPr="00CF70CF">
              <w:rPr>
                <w:sz w:val="20"/>
                <w:szCs w:val="20"/>
                <w:lang w:eastAsia="en-GB"/>
              </w:rPr>
              <w:t xml:space="preserve"> </w:t>
            </w:r>
            <w:r w:rsidRPr="00CF70CF">
              <w:rPr>
                <w:sz w:val="20"/>
                <w:szCs w:val="20"/>
                <w:lang w:eastAsia="en-GB"/>
              </w:rPr>
              <w:t>dotyczy:</w:t>
            </w:r>
          </w:p>
          <w:p w14:paraId="0D2D2122" w14:textId="77777777" w:rsidR="009D0772" w:rsidRPr="00CF70CF" w:rsidRDefault="009D0772" w:rsidP="00607ECF">
            <w:pPr>
              <w:spacing w:after="0"/>
              <w:jc w:val="both"/>
              <w:rPr>
                <w:sz w:val="20"/>
                <w:szCs w:val="20"/>
                <w:lang w:eastAsia="en-GB"/>
              </w:rPr>
            </w:pPr>
            <w:r w:rsidRPr="00CF70CF">
              <w:rPr>
                <w:sz w:val="20"/>
                <w:szCs w:val="20"/>
                <w:lang w:eastAsia="en-GB"/>
              </w:rPr>
              <w:t>Jeżeli</w:t>
            </w:r>
            <w:r w:rsidR="006E0DAA" w:rsidRPr="00CF70CF">
              <w:rPr>
                <w:sz w:val="20"/>
                <w:szCs w:val="20"/>
                <w:lang w:eastAsia="en-GB"/>
              </w:rPr>
              <w:t xml:space="preserve"> </w:t>
            </w:r>
            <w:r w:rsidRPr="00CF70CF">
              <w:rPr>
                <w:sz w:val="20"/>
                <w:szCs w:val="20"/>
                <w:lang w:eastAsia="en-GB"/>
              </w:rPr>
              <w:t>numer</w:t>
            </w:r>
            <w:r w:rsidR="006E0DAA" w:rsidRPr="00CF70CF">
              <w:rPr>
                <w:sz w:val="20"/>
                <w:szCs w:val="20"/>
                <w:lang w:eastAsia="en-GB"/>
              </w:rPr>
              <w:t xml:space="preserve"> </w:t>
            </w:r>
            <w:r w:rsidRPr="00CF70CF">
              <w:rPr>
                <w:sz w:val="20"/>
                <w:szCs w:val="20"/>
                <w:lang w:eastAsia="en-GB"/>
              </w:rPr>
              <w:t>VAT</w:t>
            </w:r>
            <w:r w:rsidR="006E0DAA" w:rsidRPr="00CF70CF">
              <w:rPr>
                <w:sz w:val="20"/>
                <w:szCs w:val="20"/>
                <w:lang w:eastAsia="en-GB"/>
              </w:rPr>
              <w:t xml:space="preserve"> </w:t>
            </w:r>
            <w:r w:rsidRPr="00CF70CF">
              <w:rPr>
                <w:sz w:val="20"/>
                <w:szCs w:val="20"/>
                <w:lang w:eastAsia="en-GB"/>
              </w:rPr>
              <w:t>nie</w:t>
            </w:r>
            <w:r w:rsidR="006E0DAA" w:rsidRPr="00CF70CF">
              <w:rPr>
                <w:sz w:val="20"/>
                <w:szCs w:val="20"/>
                <w:lang w:eastAsia="en-GB"/>
              </w:rPr>
              <w:t xml:space="preserve"> </w:t>
            </w:r>
            <w:r w:rsidRPr="00CF70CF">
              <w:rPr>
                <w:sz w:val="20"/>
                <w:szCs w:val="20"/>
                <w:lang w:eastAsia="en-GB"/>
              </w:rPr>
              <w:t>ma</w:t>
            </w:r>
            <w:r w:rsidR="006E0DAA" w:rsidRPr="00CF70CF">
              <w:rPr>
                <w:sz w:val="20"/>
                <w:szCs w:val="20"/>
                <w:lang w:eastAsia="en-GB"/>
              </w:rPr>
              <w:t xml:space="preserve"> </w:t>
            </w:r>
            <w:r w:rsidRPr="00CF70CF">
              <w:rPr>
                <w:sz w:val="20"/>
                <w:szCs w:val="20"/>
                <w:lang w:eastAsia="en-GB"/>
              </w:rPr>
              <w:t>zastosowania,</w:t>
            </w:r>
            <w:r w:rsidR="006E0DAA" w:rsidRPr="00CF70CF">
              <w:rPr>
                <w:sz w:val="20"/>
                <w:szCs w:val="20"/>
                <w:lang w:eastAsia="en-GB"/>
              </w:rPr>
              <w:t xml:space="preserve"> </w:t>
            </w:r>
            <w:r w:rsidRPr="00CF70CF">
              <w:rPr>
                <w:sz w:val="20"/>
                <w:szCs w:val="20"/>
                <w:lang w:eastAsia="en-GB"/>
              </w:rPr>
              <w:t>proszę</w:t>
            </w:r>
            <w:r w:rsidR="006E0DAA" w:rsidRPr="00CF70CF">
              <w:rPr>
                <w:sz w:val="20"/>
                <w:szCs w:val="20"/>
                <w:lang w:eastAsia="en-GB"/>
              </w:rPr>
              <w:t xml:space="preserve"> </w:t>
            </w:r>
            <w:r w:rsidRPr="00CF70CF">
              <w:rPr>
                <w:sz w:val="20"/>
                <w:szCs w:val="20"/>
                <w:lang w:eastAsia="en-GB"/>
              </w:rPr>
              <w:t>podać</w:t>
            </w:r>
            <w:r w:rsidR="006E0DAA" w:rsidRPr="00CF70CF">
              <w:rPr>
                <w:sz w:val="20"/>
                <w:szCs w:val="20"/>
                <w:lang w:eastAsia="en-GB"/>
              </w:rPr>
              <w:t xml:space="preserve"> </w:t>
            </w:r>
            <w:r w:rsidRPr="00CF70CF">
              <w:rPr>
                <w:sz w:val="20"/>
                <w:szCs w:val="20"/>
                <w:lang w:eastAsia="en-GB"/>
              </w:rPr>
              <w:t>inny</w:t>
            </w:r>
            <w:r w:rsidR="006E0DAA" w:rsidRPr="00CF70CF">
              <w:rPr>
                <w:sz w:val="20"/>
                <w:szCs w:val="20"/>
                <w:lang w:eastAsia="en-GB"/>
              </w:rPr>
              <w:t xml:space="preserve"> </w:t>
            </w:r>
            <w:r w:rsidRPr="00CF70CF">
              <w:rPr>
                <w:sz w:val="20"/>
                <w:szCs w:val="20"/>
                <w:lang w:eastAsia="en-GB"/>
              </w:rPr>
              <w:t>krajowy</w:t>
            </w:r>
            <w:r w:rsidR="006E0DAA" w:rsidRPr="00CF70CF">
              <w:rPr>
                <w:sz w:val="20"/>
                <w:szCs w:val="20"/>
                <w:lang w:eastAsia="en-GB"/>
              </w:rPr>
              <w:t xml:space="preserve"> </w:t>
            </w:r>
            <w:r w:rsidRPr="00CF70CF">
              <w:rPr>
                <w:sz w:val="20"/>
                <w:szCs w:val="20"/>
                <w:lang w:eastAsia="en-GB"/>
              </w:rPr>
              <w:t>numer</w:t>
            </w:r>
            <w:r w:rsidR="006E0DAA" w:rsidRPr="00CF70CF">
              <w:rPr>
                <w:sz w:val="20"/>
                <w:szCs w:val="20"/>
                <w:lang w:eastAsia="en-GB"/>
              </w:rPr>
              <w:t xml:space="preserve"> </w:t>
            </w:r>
            <w:r w:rsidRPr="00CF70CF">
              <w:rPr>
                <w:sz w:val="20"/>
                <w:szCs w:val="20"/>
                <w:lang w:eastAsia="en-GB"/>
              </w:rPr>
              <w:t>identyfikacyjny,</w:t>
            </w:r>
            <w:r w:rsidR="006E0DAA" w:rsidRPr="00CF70CF">
              <w:rPr>
                <w:sz w:val="20"/>
                <w:szCs w:val="20"/>
                <w:lang w:eastAsia="en-GB"/>
              </w:rPr>
              <w:t xml:space="preserve"> </w:t>
            </w:r>
            <w:r w:rsidRPr="00CF70CF">
              <w:rPr>
                <w:sz w:val="20"/>
                <w:szCs w:val="20"/>
                <w:lang w:eastAsia="en-GB"/>
              </w:rPr>
              <w:t>jeżeli</w:t>
            </w:r>
            <w:r w:rsidR="006E0DAA" w:rsidRPr="00CF70CF">
              <w:rPr>
                <w:sz w:val="20"/>
                <w:szCs w:val="20"/>
                <w:lang w:eastAsia="en-GB"/>
              </w:rPr>
              <w:t xml:space="preserve"> </w:t>
            </w:r>
            <w:r w:rsidRPr="00CF70CF">
              <w:rPr>
                <w:sz w:val="20"/>
                <w:szCs w:val="20"/>
                <w:lang w:eastAsia="en-GB"/>
              </w:rPr>
              <w:t>jest</w:t>
            </w:r>
            <w:r w:rsidR="006E0DAA" w:rsidRPr="00CF70CF">
              <w:rPr>
                <w:sz w:val="20"/>
                <w:szCs w:val="20"/>
                <w:lang w:eastAsia="en-GB"/>
              </w:rPr>
              <w:t xml:space="preserve"> </w:t>
            </w:r>
            <w:r w:rsidRPr="00CF70CF">
              <w:rPr>
                <w:sz w:val="20"/>
                <w:szCs w:val="20"/>
                <w:lang w:eastAsia="en-GB"/>
              </w:rPr>
              <w:t>wymagany</w:t>
            </w:r>
            <w:r w:rsidR="006E0DAA" w:rsidRPr="00CF70CF">
              <w:rPr>
                <w:sz w:val="20"/>
                <w:szCs w:val="20"/>
                <w:lang w:eastAsia="en-GB"/>
              </w:rPr>
              <w:t xml:space="preserve"> </w:t>
            </w:r>
            <w:r w:rsidRPr="00CF70CF">
              <w:rPr>
                <w:sz w:val="20"/>
                <w:szCs w:val="20"/>
                <w:lang w:eastAsia="en-GB"/>
              </w:rPr>
              <w:t>i</w:t>
            </w:r>
            <w:r w:rsidR="006E0DAA" w:rsidRPr="00CF70CF">
              <w:rPr>
                <w:sz w:val="20"/>
                <w:szCs w:val="20"/>
                <w:lang w:eastAsia="en-GB"/>
              </w:rPr>
              <w:t xml:space="preserve"> </w:t>
            </w:r>
            <w:r w:rsidRPr="00CF70CF">
              <w:rPr>
                <w:sz w:val="20"/>
                <w:szCs w:val="20"/>
                <w:lang w:eastAsia="en-GB"/>
              </w:rPr>
              <w:t>ma</w:t>
            </w:r>
            <w:r w:rsidR="006E0DAA" w:rsidRPr="00CF70CF">
              <w:rPr>
                <w:sz w:val="20"/>
                <w:szCs w:val="20"/>
                <w:lang w:eastAsia="en-GB"/>
              </w:rPr>
              <w:t xml:space="preserve"> </w:t>
            </w:r>
            <w:r w:rsidRPr="00CF70CF">
              <w:rPr>
                <w:sz w:val="20"/>
                <w:szCs w:val="20"/>
                <w:lang w:eastAsia="en-GB"/>
              </w:rPr>
              <w:t>zastosowanie.</w:t>
            </w:r>
          </w:p>
        </w:tc>
        <w:tc>
          <w:tcPr>
            <w:tcW w:w="5812" w:type="dxa"/>
          </w:tcPr>
          <w:p w14:paraId="175CC8C1" w14:textId="77777777" w:rsidR="009D0772" w:rsidRPr="00CF70CF" w:rsidRDefault="009D0772" w:rsidP="00607ECF">
            <w:pPr>
              <w:spacing w:after="0"/>
              <w:jc w:val="both"/>
              <w:rPr>
                <w:sz w:val="20"/>
                <w:szCs w:val="20"/>
                <w:lang w:eastAsia="en-GB"/>
              </w:rPr>
            </w:pPr>
            <w:r w:rsidRPr="00CF70CF">
              <w:rPr>
                <w:sz w:val="20"/>
                <w:szCs w:val="20"/>
                <w:lang w:eastAsia="en-GB"/>
              </w:rPr>
              <w:t>[</w:t>
            </w:r>
            <w:r w:rsidR="006E0DAA" w:rsidRPr="00CF70CF">
              <w:rPr>
                <w:sz w:val="20"/>
                <w:szCs w:val="20"/>
                <w:lang w:eastAsia="en-GB"/>
              </w:rPr>
              <w:t xml:space="preserve"> </w:t>
            </w:r>
            <w:r w:rsidRPr="00CF70CF">
              <w:rPr>
                <w:sz w:val="20"/>
                <w:szCs w:val="20"/>
                <w:lang w:eastAsia="en-GB"/>
              </w:rPr>
              <w:t>]</w:t>
            </w:r>
          </w:p>
          <w:p w14:paraId="5D8E5ED1" w14:textId="77777777" w:rsidR="009D0772" w:rsidRPr="00CF70CF" w:rsidRDefault="009D0772" w:rsidP="00607ECF">
            <w:pPr>
              <w:spacing w:after="0"/>
              <w:jc w:val="both"/>
              <w:rPr>
                <w:sz w:val="20"/>
                <w:szCs w:val="20"/>
                <w:lang w:eastAsia="en-GB"/>
              </w:rPr>
            </w:pPr>
            <w:r w:rsidRPr="00CF70CF">
              <w:rPr>
                <w:sz w:val="20"/>
                <w:szCs w:val="20"/>
                <w:lang w:eastAsia="en-GB"/>
              </w:rPr>
              <w:t>[</w:t>
            </w:r>
            <w:r w:rsidR="006E0DAA" w:rsidRPr="00CF70CF">
              <w:rPr>
                <w:sz w:val="20"/>
                <w:szCs w:val="20"/>
                <w:lang w:eastAsia="en-GB"/>
              </w:rPr>
              <w:t xml:space="preserve"> </w:t>
            </w:r>
            <w:r w:rsidRPr="00CF70CF">
              <w:rPr>
                <w:sz w:val="20"/>
                <w:szCs w:val="20"/>
                <w:lang w:eastAsia="en-GB"/>
              </w:rPr>
              <w:t>]</w:t>
            </w:r>
          </w:p>
        </w:tc>
      </w:tr>
      <w:tr w:rsidR="009D0772" w:rsidRPr="00CF70CF" w14:paraId="2D6F4E5E" w14:textId="77777777" w:rsidTr="009D0772">
        <w:tc>
          <w:tcPr>
            <w:tcW w:w="4644" w:type="dxa"/>
          </w:tcPr>
          <w:p w14:paraId="3B52778A" w14:textId="77777777" w:rsidR="009D0772" w:rsidRPr="00CF70CF" w:rsidRDefault="009D0772" w:rsidP="00607ECF">
            <w:pPr>
              <w:spacing w:after="0"/>
              <w:jc w:val="both"/>
              <w:rPr>
                <w:sz w:val="20"/>
                <w:szCs w:val="20"/>
                <w:lang w:eastAsia="en-GB"/>
              </w:rPr>
            </w:pPr>
            <w:r w:rsidRPr="00CF70CF">
              <w:rPr>
                <w:sz w:val="20"/>
                <w:szCs w:val="20"/>
                <w:lang w:eastAsia="en-GB"/>
              </w:rPr>
              <w:t>Adres</w:t>
            </w:r>
            <w:r w:rsidR="006E0DAA" w:rsidRPr="00CF70CF">
              <w:rPr>
                <w:sz w:val="20"/>
                <w:szCs w:val="20"/>
                <w:lang w:eastAsia="en-GB"/>
              </w:rPr>
              <w:t xml:space="preserve"> </w:t>
            </w:r>
            <w:r w:rsidRPr="00CF70CF">
              <w:rPr>
                <w:sz w:val="20"/>
                <w:szCs w:val="20"/>
                <w:lang w:eastAsia="en-GB"/>
              </w:rPr>
              <w:t>pocztowy:</w:t>
            </w:r>
            <w:r w:rsidR="006E0DAA" w:rsidRPr="00CF70CF">
              <w:rPr>
                <w:sz w:val="20"/>
                <w:szCs w:val="20"/>
                <w:lang w:eastAsia="en-GB"/>
              </w:rPr>
              <w:t xml:space="preserve"> </w:t>
            </w:r>
          </w:p>
        </w:tc>
        <w:tc>
          <w:tcPr>
            <w:tcW w:w="5812" w:type="dxa"/>
          </w:tcPr>
          <w:p w14:paraId="65C0B868" w14:textId="77777777" w:rsidR="009D0772" w:rsidRPr="00CF70CF" w:rsidRDefault="009D0772" w:rsidP="00607ECF">
            <w:pPr>
              <w:spacing w:after="0"/>
              <w:jc w:val="both"/>
              <w:rPr>
                <w:sz w:val="20"/>
                <w:szCs w:val="20"/>
                <w:lang w:eastAsia="en-GB"/>
              </w:rPr>
            </w:pPr>
            <w:r w:rsidRPr="00CF70CF">
              <w:rPr>
                <w:sz w:val="20"/>
                <w:szCs w:val="20"/>
                <w:lang w:eastAsia="en-GB"/>
              </w:rPr>
              <w:t>[……]</w:t>
            </w:r>
          </w:p>
        </w:tc>
      </w:tr>
      <w:tr w:rsidR="009D0772" w:rsidRPr="00CF70CF" w14:paraId="54BABE51" w14:textId="77777777" w:rsidTr="009D0772">
        <w:trPr>
          <w:trHeight w:val="2002"/>
        </w:trPr>
        <w:tc>
          <w:tcPr>
            <w:tcW w:w="4644" w:type="dxa"/>
          </w:tcPr>
          <w:p w14:paraId="221E24CC" w14:textId="77777777" w:rsidR="009D0772" w:rsidRPr="00CF70CF" w:rsidRDefault="009D0772" w:rsidP="00607ECF">
            <w:pPr>
              <w:spacing w:after="0"/>
              <w:jc w:val="both"/>
              <w:rPr>
                <w:sz w:val="20"/>
                <w:szCs w:val="20"/>
                <w:lang w:eastAsia="en-GB"/>
              </w:rPr>
            </w:pPr>
            <w:r w:rsidRPr="00CF70CF">
              <w:rPr>
                <w:sz w:val="20"/>
                <w:szCs w:val="20"/>
                <w:lang w:eastAsia="en-GB"/>
              </w:rPr>
              <w:t>Osoba</w:t>
            </w:r>
            <w:r w:rsidR="006E0DAA" w:rsidRPr="00CF70CF">
              <w:rPr>
                <w:sz w:val="20"/>
                <w:szCs w:val="20"/>
                <w:lang w:eastAsia="en-GB"/>
              </w:rPr>
              <w:t xml:space="preserve"> </w:t>
            </w:r>
            <w:r w:rsidRPr="00CF70CF">
              <w:rPr>
                <w:sz w:val="20"/>
                <w:szCs w:val="20"/>
                <w:lang w:eastAsia="en-GB"/>
              </w:rPr>
              <w:t>lub</w:t>
            </w:r>
            <w:r w:rsidR="006E0DAA" w:rsidRPr="00CF70CF">
              <w:rPr>
                <w:sz w:val="20"/>
                <w:szCs w:val="20"/>
                <w:lang w:eastAsia="en-GB"/>
              </w:rPr>
              <w:t xml:space="preserve"> </w:t>
            </w:r>
            <w:r w:rsidRPr="00CF70CF">
              <w:rPr>
                <w:sz w:val="20"/>
                <w:szCs w:val="20"/>
                <w:lang w:eastAsia="en-GB"/>
              </w:rPr>
              <w:t>osoby</w:t>
            </w:r>
            <w:r w:rsidR="006E0DAA" w:rsidRPr="00CF70CF">
              <w:rPr>
                <w:sz w:val="20"/>
                <w:szCs w:val="20"/>
                <w:lang w:eastAsia="en-GB"/>
              </w:rPr>
              <w:t xml:space="preserve"> </w:t>
            </w:r>
            <w:r w:rsidRPr="00CF70CF">
              <w:rPr>
                <w:sz w:val="20"/>
                <w:szCs w:val="20"/>
                <w:lang w:eastAsia="en-GB"/>
              </w:rPr>
              <w:t>wyznaczone</w:t>
            </w:r>
            <w:r w:rsidR="006E0DAA" w:rsidRPr="00CF70CF">
              <w:rPr>
                <w:sz w:val="20"/>
                <w:szCs w:val="20"/>
                <w:lang w:eastAsia="en-GB"/>
              </w:rPr>
              <w:t xml:space="preserve"> </w:t>
            </w:r>
            <w:r w:rsidRPr="00CF70CF">
              <w:rPr>
                <w:sz w:val="20"/>
                <w:szCs w:val="20"/>
                <w:lang w:eastAsia="en-GB"/>
              </w:rPr>
              <w:t>do</w:t>
            </w:r>
            <w:r w:rsidR="006E0DAA" w:rsidRPr="00CF70CF">
              <w:rPr>
                <w:sz w:val="20"/>
                <w:szCs w:val="20"/>
                <w:lang w:eastAsia="en-GB"/>
              </w:rPr>
              <w:t xml:space="preserve"> </w:t>
            </w:r>
            <w:r w:rsidRPr="00CF70CF">
              <w:rPr>
                <w:sz w:val="20"/>
                <w:szCs w:val="20"/>
                <w:lang w:eastAsia="en-GB"/>
              </w:rPr>
              <w:t>kontaktów</w:t>
            </w:r>
            <w:r w:rsidRPr="00CF70CF">
              <w:rPr>
                <w:sz w:val="20"/>
                <w:szCs w:val="20"/>
                <w:vertAlign w:val="superscript"/>
                <w:lang w:eastAsia="en-GB"/>
              </w:rPr>
              <w:footnoteReference w:id="8"/>
            </w:r>
            <w:r w:rsidRPr="00CF70CF">
              <w:rPr>
                <w:sz w:val="20"/>
                <w:szCs w:val="20"/>
                <w:lang w:eastAsia="en-GB"/>
              </w:rPr>
              <w:t>:</w:t>
            </w:r>
          </w:p>
          <w:p w14:paraId="797665DF" w14:textId="77777777" w:rsidR="009D0772" w:rsidRPr="00CF70CF" w:rsidRDefault="009D0772" w:rsidP="00607ECF">
            <w:pPr>
              <w:spacing w:after="0"/>
              <w:jc w:val="both"/>
              <w:rPr>
                <w:sz w:val="20"/>
                <w:szCs w:val="20"/>
                <w:lang w:eastAsia="en-GB"/>
              </w:rPr>
            </w:pPr>
            <w:r w:rsidRPr="00CF70CF">
              <w:rPr>
                <w:sz w:val="20"/>
                <w:szCs w:val="20"/>
                <w:lang w:eastAsia="en-GB"/>
              </w:rPr>
              <w:t>Telefon:</w:t>
            </w:r>
          </w:p>
          <w:p w14:paraId="4E2F0BF4" w14:textId="77777777" w:rsidR="009D0772" w:rsidRPr="00CF70CF" w:rsidRDefault="009D0772" w:rsidP="00607ECF">
            <w:pPr>
              <w:spacing w:after="0"/>
              <w:jc w:val="both"/>
              <w:rPr>
                <w:sz w:val="20"/>
                <w:szCs w:val="20"/>
                <w:lang w:eastAsia="en-GB"/>
              </w:rPr>
            </w:pPr>
            <w:r w:rsidRPr="00CF70CF">
              <w:rPr>
                <w:sz w:val="20"/>
                <w:szCs w:val="20"/>
                <w:lang w:eastAsia="en-GB"/>
              </w:rPr>
              <w:t>Adres</w:t>
            </w:r>
            <w:r w:rsidR="006E0DAA" w:rsidRPr="00CF70CF">
              <w:rPr>
                <w:sz w:val="20"/>
                <w:szCs w:val="20"/>
                <w:lang w:eastAsia="en-GB"/>
              </w:rPr>
              <w:t xml:space="preserve"> </w:t>
            </w:r>
            <w:r w:rsidRPr="00CF70CF">
              <w:rPr>
                <w:sz w:val="20"/>
                <w:szCs w:val="20"/>
                <w:lang w:eastAsia="en-GB"/>
              </w:rPr>
              <w:t>e-mail:</w:t>
            </w:r>
          </w:p>
          <w:p w14:paraId="7DEA77DD" w14:textId="77777777" w:rsidR="009D0772" w:rsidRPr="00CF70CF" w:rsidRDefault="009D0772" w:rsidP="00607ECF">
            <w:pPr>
              <w:spacing w:after="0"/>
              <w:jc w:val="both"/>
              <w:rPr>
                <w:sz w:val="20"/>
                <w:szCs w:val="20"/>
                <w:lang w:eastAsia="en-GB"/>
              </w:rPr>
            </w:pPr>
            <w:r w:rsidRPr="00CF70CF">
              <w:rPr>
                <w:sz w:val="20"/>
                <w:szCs w:val="20"/>
                <w:lang w:eastAsia="en-GB"/>
              </w:rPr>
              <w:t>Adres</w:t>
            </w:r>
            <w:r w:rsidR="006E0DAA" w:rsidRPr="00CF70CF">
              <w:rPr>
                <w:sz w:val="20"/>
                <w:szCs w:val="20"/>
                <w:lang w:eastAsia="en-GB"/>
              </w:rPr>
              <w:t xml:space="preserve"> </w:t>
            </w:r>
            <w:r w:rsidRPr="00CF70CF">
              <w:rPr>
                <w:sz w:val="20"/>
                <w:szCs w:val="20"/>
                <w:lang w:eastAsia="en-GB"/>
              </w:rPr>
              <w:t>internetowy</w:t>
            </w:r>
            <w:r w:rsidR="006E0DAA" w:rsidRPr="00CF70CF">
              <w:rPr>
                <w:sz w:val="20"/>
                <w:szCs w:val="20"/>
                <w:lang w:eastAsia="en-GB"/>
              </w:rPr>
              <w:t xml:space="preserve"> </w:t>
            </w:r>
            <w:r w:rsidRPr="00CF70CF">
              <w:rPr>
                <w:sz w:val="20"/>
                <w:szCs w:val="20"/>
                <w:lang w:eastAsia="en-GB"/>
              </w:rPr>
              <w:t>(adres</w:t>
            </w:r>
            <w:r w:rsidR="006E0DAA" w:rsidRPr="00CF70CF">
              <w:rPr>
                <w:sz w:val="20"/>
                <w:szCs w:val="20"/>
                <w:lang w:eastAsia="en-GB"/>
              </w:rPr>
              <w:t xml:space="preserve"> </w:t>
            </w:r>
            <w:r w:rsidRPr="00CF70CF">
              <w:rPr>
                <w:sz w:val="20"/>
                <w:szCs w:val="20"/>
                <w:lang w:eastAsia="en-GB"/>
              </w:rPr>
              <w:t>www)</w:t>
            </w:r>
            <w:r w:rsidR="006E0DAA" w:rsidRPr="00CF70CF">
              <w:rPr>
                <w:sz w:val="20"/>
                <w:szCs w:val="20"/>
                <w:lang w:eastAsia="en-GB"/>
              </w:rPr>
              <w:t xml:space="preserve"> </w:t>
            </w:r>
            <w:r w:rsidRPr="00CF70CF">
              <w:rPr>
                <w:sz w:val="20"/>
                <w:szCs w:val="20"/>
                <w:lang w:eastAsia="en-GB"/>
              </w:rPr>
              <w:t>(</w:t>
            </w:r>
            <w:r w:rsidRPr="00CF70CF">
              <w:rPr>
                <w:i/>
                <w:sz w:val="20"/>
                <w:szCs w:val="20"/>
                <w:lang w:eastAsia="en-GB"/>
              </w:rPr>
              <w:t>jeżeli</w:t>
            </w:r>
            <w:r w:rsidR="006E0DAA" w:rsidRPr="00CF70CF">
              <w:rPr>
                <w:i/>
                <w:sz w:val="20"/>
                <w:szCs w:val="20"/>
                <w:lang w:eastAsia="en-GB"/>
              </w:rPr>
              <w:t xml:space="preserve"> </w:t>
            </w:r>
            <w:r w:rsidRPr="00CF70CF">
              <w:rPr>
                <w:i/>
                <w:sz w:val="20"/>
                <w:szCs w:val="20"/>
                <w:lang w:eastAsia="en-GB"/>
              </w:rPr>
              <w:t>dotyczy</w:t>
            </w:r>
            <w:r w:rsidRPr="00CF70CF">
              <w:rPr>
                <w:sz w:val="20"/>
                <w:szCs w:val="20"/>
                <w:lang w:eastAsia="en-GB"/>
              </w:rPr>
              <w:t>):</w:t>
            </w:r>
          </w:p>
        </w:tc>
        <w:tc>
          <w:tcPr>
            <w:tcW w:w="5812" w:type="dxa"/>
          </w:tcPr>
          <w:p w14:paraId="27054C87" w14:textId="77777777" w:rsidR="009D0772" w:rsidRPr="00CF70CF" w:rsidRDefault="009D0772" w:rsidP="00607ECF">
            <w:pPr>
              <w:spacing w:after="0"/>
              <w:jc w:val="both"/>
              <w:rPr>
                <w:sz w:val="20"/>
                <w:szCs w:val="20"/>
                <w:lang w:eastAsia="en-GB"/>
              </w:rPr>
            </w:pPr>
            <w:r w:rsidRPr="00CF70CF">
              <w:rPr>
                <w:sz w:val="20"/>
                <w:szCs w:val="20"/>
                <w:lang w:eastAsia="en-GB"/>
              </w:rPr>
              <w:t>[……]</w:t>
            </w:r>
          </w:p>
          <w:p w14:paraId="1155989C" w14:textId="77777777" w:rsidR="009D0772" w:rsidRPr="00CF70CF" w:rsidRDefault="009D0772" w:rsidP="00607ECF">
            <w:pPr>
              <w:spacing w:after="0"/>
              <w:jc w:val="both"/>
              <w:rPr>
                <w:sz w:val="20"/>
                <w:szCs w:val="20"/>
                <w:lang w:eastAsia="en-GB"/>
              </w:rPr>
            </w:pPr>
            <w:r w:rsidRPr="00CF70CF">
              <w:rPr>
                <w:sz w:val="20"/>
                <w:szCs w:val="20"/>
                <w:lang w:eastAsia="en-GB"/>
              </w:rPr>
              <w:t>[……]</w:t>
            </w:r>
          </w:p>
          <w:p w14:paraId="1BCC49AD" w14:textId="77777777" w:rsidR="009D0772" w:rsidRPr="00CF70CF" w:rsidRDefault="009D0772" w:rsidP="00607ECF">
            <w:pPr>
              <w:spacing w:after="0"/>
              <w:jc w:val="both"/>
              <w:rPr>
                <w:sz w:val="20"/>
                <w:szCs w:val="20"/>
                <w:lang w:eastAsia="en-GB"/>
              </w:rPr>
            </w:pPr>
            <w:r w:rsidRPr="00CF70CF">
              <w:rPr>
                <w:sz w:val="20"/>
                <w:szCs w:val="20"/>
                <w:lang w:eastAsia="en-GB"/>
              </w:rPr>
              <w:t>[……]</w:t>
            </w:r>
          </w:p>
          <w:p w14:paraId="073343C0" w14:textId="77777777" w:rsidR="009D0772" w:rsidRPr="00CF70CF" w:rsidRDefault="009D0772" w:rsidP="00607ECF">
            <w:pPr>
              <w:spacing w:after="0"/>
              <w:jc w:val="both"/>
              <w:rPr>
                <w:sz w:val="20"/>
                <w:szCs w:val="20"/>
                <w:lang w:eastAsia="en-GB"/>
              </w:rPr>
            </w:pPr>
            <w:r w:rsidRPr="00CF70CF">
              <w:rPr>
                <w:sz w:val="20"/>
                <w:szCs w:val="20"/>
                <w:lang w:eastAsia="en-GB"/>
              </w:rPr>
              <w:t>[……]</w:t>
            </w:r>
          </w:p>
        </w:tc>
      </w:tr>
      <w:tr w:rsidR="009D0772" w:rsidRPr="00CF70CF" w14:paraId="340FBC46" w14:textId="77777777" w:rsidTr="009D0772">
        <w:tc>
          <w:tcPr>
            <w:tcW w:w="4644" w:type="dxa"/>
          </w:tcPr>
          <w:p w14:paraId="1B2411A7" w14:textId="77777777" w:rsidR="009D0772" w:rsidRPr="00CF70CF" w:rsidRDefault="009D0772" w:rsidP="00607ECF">
            <w:pPr>
              <w:spacing w:after="0"/>
              <w:jc w:val="both"/>
              <w:rPr>
                <w:b/>
                <w:sz w:val="20"/>
                <w:szCs w:val="20"/>
                <w:lang w:eastAsia="en-GB"/>
              </w:rPr>
            </w:pPr>
            <w:r w:rsidRPr="00CF70CF">
              <w:rPr>
                <w:b/>
                <w:sz w:val="20"/>
                <w:szCs w:val="20"/>
                <w:lang w:eastAsia="en-GB"/>
              </w:rPr>
              <w:t>Informacje</w:t>
            </w:r>
            <w:r w:rsidR="006E0DAA" w:rsidRPr="00CF70CF">
              <w:rPr>
                <w:b/>
                <w:sz w:val="20"/>
                <w:szCs w:val="20"/>
                <w:lang w:eastAsia="en-GB"/>
              </w:rPr>
              <w:t xml:space="preserve"> </w:t>
            </w:r>
            <w:r w:rsidRPr="00CF70CF">
              <w:rPr>
                <w:b/>
                <w:sz w:val="20"/>
                <w:szCs w:val="20"/>
                <w:lang w:eastAsia="en-GB"/>
              </w:rPr>
              <w:t>ogólne:</w:t>
            </w:r>
          </w:p>
        </w:tc>
        <w:tc>
          <w:tcPr>
            <w:tcW w:w="5812" w:type="dxa"/>
          </w:tcPr>
          <w:p w14:paraId="51C6008B" w14:textId="77777777" w:rsidR="009D0772" w:rsidRPr="00CF70CF" w:rsidRDefault="009D0772" w:rsidP="00607ECF">
            <w:pPr>
              <w:spacing w:after="0"/>
              <w:jc w:val="both"/>
              <w:rPr>
                <w:b/>
                <w:sz w:val="20"/>
                <w:szCs w:val="20"/>
                <w:lang w:eastAsia="en-GB"/>
              </w:rPr>
            </w:pPr>
            <w:r w:rsidRPr="00CF70CF">
              <w:rPr>
                <w:b/>
                <w:sz w:val="20"/>
                <w:szCs w:val="20"/>
                <w:lang w:eastAsia="en-GB"/>
              </w:rPr>
              <w:t>Odpowiedź:</w:t>
            </w:r>
          </w:p>
        </w:tc>
      </w:tr>
      <w:tr w:rsidR="009D0772" w:rsidRPr="00CF70CF" w14:paraId="390318FF" w14:textId="77777777" w:rsidTr="009D0772">
        <w:tc>
          <w:tcPr>
            <w:tcW w:w="4644" w:type="dxa"/>
          </w:tcPr>
          <w:p w14:paraId="5AB692DC" w14:textId="77777777" w:rsidR="009D0772" w:rsidRPr="00CF70CF" w:rsidRDefault="009D0772" w:rsidP="00607ECF">
            <w:pPr>
              <w:spacing w:after="0"/>
              <w:jc w:val="both"/>
              <w:rPr>
                <w:sz w:val="20"/>
                <w:szCs w:val="20"/>
                <w:lang w:eastAsia="en-GB"/>
              </w:rPr>
            </w:pPr>
            <w:r w:rsidRPr="00CF70CF">
              <w:rPr>
                <w:sz w:val="20"/>
                <w:szCs w:val="20"/>
                <w:lang w:eastAsia="en-GB"/>
              </w:rPr>
              <w:t>Czy</w:t>
            </w:r>
            <w:r w:rsidR="006E0DAA" w:rsidRPr="00CF70CF">
              <w:rPr>
                <w:sz w:val="20"/>
                <w:szCs w:val="20"/>
                <w:lang w:eastAsia="en-GB"/>
              </w:rPr>
              <w:t xml:space="preserve"> </w:t>
            </w:r>
            <w:r w:rsidRPr="00CF70CF">
              <w:rPr>
                <w:sz w:val="20"/>
                <w:szCs w:val="20"/>
                <w:lang w:eastAsia="en-GB"/>
              </w:rPr>
              <w:t>wykonawca</w:t>
            </w:r>
            <w:r w:rsidR="006E0DAA" w:rsidRPr="00CF70CF">
              <w:rPr>
                <w:sz w:val="20"/>
                <w:szCs w:val="20"/>
                <w:lang w:eastAsia="en-GB"/>
              </w:rPr>
              <w:t xml:space="preserve"> </w:t>
            </w:r>
            <w:r w:rsidRPr="00CF70CF">
              <w:rPr>
                <w:sz w:val="20"/>
                <w:szCs w:val="20"/>
                <w:lang w:eastAsia="en-GB"/>
              </w:rPr>
              <w:t>jest</w:t>
            </w:r>
            <w:r w:rsidR="006E0DAA" w:rsidRPr="00CF70CF">
              <w:rPr>
                <w:sz w:val="20"/>
                <w:szCs w:val="20"/>
                <w:lang w:eastAsia="en-GB"/>
              </w:rPr>
              <w:t xml:space="preserve"> </w:t>
            </w:r>
            <w:r w:rsidRPr="00CF70CF">
              <w:rPr>
                <w:sz w:val="20"/>
                <w:szCs w:val="20"/>
                <w:lang w:eastAsia="en-GB"/>
              </w:rPr>
              <w:t>mikroprzedsiębiorstwem</w:t>
            </w:r>
            <w:r w:rsidR="006E0DAA" w:rsidRPr="00CF70CF">
              <w:rPr>
                <w:sz w:val="20"/>
                <w:szCs w:val="20"/>
                <w:lang w:eastAsia="en-GB"/>
              </w:rPr>
              <w:t xml:space="preserve"> </w:t>
            </w:r>
            <w:r w:rsidRPr="00CF70CF">
              <w:rPr>
                <w:sz w:val="20"/>
                <w:szCs w:val="20"/>
                <w:lang w:eastAsia="en-GB"/>
              </w:rPr>
              <w:t>bądź</w:t>
            </w:r>
            <w:r w:rsidR="006E0DAA" w:rsidRPr="00CF70CF">
              <w:rPr>
                <w:sz w:val="20"/>
                <w:szCs w:val="20"/>
                <w:lang w:eastAsia="en-GB"/>
              </w:rPr>
              <w:t xml:space="preserve"> </w:t>
            </w:r>
            <w:r w:rsidRPr="00CF70CF">
              <w:rPr>
                <w:sz w:val="20"/>
                <w:szCs w:val="20"/>
                <w:lang w:eastAsia="en-GB"/>
              </w:rPr>
              <w:t>małym</w:t>
            </w:r>
            <w:r w:rsidR="006E0DAA" w:rsidRPr="00CF70CF">
              <w:rPr>
                <w:sz w:val="20"/>
                <w:szCs w:val="20"/>
                <w:lang w:eastAsia="en-GB"/>
              </w:rPr>
              <w:t xml:space="preserve"> </w:t>
            </w:r>
            <w:r w:rsidRPr="00CF70CF">
              <w:rPr>
                <w:sz w:val="20"/>
                <w:szCs w:val="20"/>
                <w:lang w:eastAsia="en-GB"/>
              </w:rPr>
              <w:t>lub</w:t>
            </w:r>
            <w:r w:rsidR="006E0DAA" w:rsidRPr="00CF70CF">
              <w:rPr>
                <w:sz w:val="20"/>
                <w:szCs w:val="20"/>
                <w:lang w:eastAsia="en-GB"/>
              </w:rPr>
              <w:t xml:space="preserve"> </w:t>
            </w:r>
            <w:r w:rsidRPr="00CF70CF">
              <w:rPr>
                <w:sz w:val="20"/>
                <w:szCs w:val="20"/>
                <w:lang w:eastAsia="en-GB"/>
              </w:rPr>
              <w:t>średnim</w:t>
            </w:r>
            <w:r w:rsidR="006E0DAA" w:rsidRPr="00CF70CF">
              <w:rPr>
                <w:sz w:val="20"/>
                <w:szCs w:val="20"/>
                <w:lang w:eastAsia="en-GB"/>
              </w:rPr>
              <w:t xml:space="preserve"> </w:t>
            </w:r>
            <w:r w:rsidRPr="00CF70CF">
              <w:rPr>
                <w:sz w:val="20"/>
                <w:szCs w:val="20"/>
                <w:lang w:eastAsia="en-GB"/>
              </w:rPr>
              <w:t>przedsiębiorstwem</w:t>
            </w:r>
            <w:r w:rsidRPr="00CF70CF">
              <w:rPr>
                <w:sz w:val="20"/>
                <w:szCs w:val="20"/>
                <w:vertAlign w:val="superscript"/>
                <w:lang w:eastAsia="en-GB"/>
              </w:rPr>
              <w:footnoteReference w:id="9"/>
            </w:r>
            <w:r w:rsidRPr="00CF70CF">
              <w:rPr>
                <w:sz w:val="20"/>
                <w:szCs w:val="20"/>
                <w:lang w:eastAsia="en-GB"/>
              </w:rPr>
              <w:t>?</w:t>
            </w:r>
          </w:p>
        </w:tc>
        <w:tc>
          <w:tcPr>
            <w:tcW w:w="5812" w:type="dxa"/>
          </w:tcPr>
          <w:p w14:paraId="292CDC10" w14:textId="77777777" w:rsidR="009D0772" w:rsidRPr="00CF70CF" w:rsidRDefault="009D0772" w:rsidP="00607ECF">
            <w:pPr>
              <w:spacing w:after="0"/>
              <w:jc w:val="both"/>
              <w:rPr>
                <w:sz w:val="20"/>
                <w:szCs w:val="20"/>
                <w:lang w:eastAsia="en-GB"/>
              </w:rPr>
            </w:pPr>
            <w:r w:rsidRPr="00CF70CF">
              <w:rPr>
                <w:sz w:val="20"/>
                <w:szCs w:val="20"/>
                <w:lang w:eastAsia="en-GB"/>
              </w:rPr>
              <w:t>[]</w:t>
            </w:r>
            <w:r w:rsidR="006E0DAA" w:rsidRPr="00CF70CF">
              <w:rPr>
                <w:sz w:val="20"/>
                <w:szCs w:val="20"/>
                <w:lang w:eastAsia="en-GB"/>
              </w:rPr>
              <w:t xml:space="preserve"> </w:t>
            </w:r>
            <w:r w:rsidRPr="00CF70CF">
              <w:rPr>
                <w:sz w:val="20"/>
                <w:szCs w:val="20"/>
                <w:lang w:eastAsia="en-GB"/>
              </w:rPr>
              <w:t>Tak</w:t>
            </w:r>
            <w:r w:rsidR="006E0DAA" w:rsidRPr="00CF70CF">
              <w:rPr>
                <w:sz w:val="20"/>
                <w:szCs w:val="20"/>
                <w:lang w:eastAsia="en-GB"/>
              </w:rPr>
              <w:t xml:space="preserve"> </w:t>
            </w:r>
            <w:r w:rsidRPr="00CF70CF">
              <w:rPr>
                <w:sz w:val="20"/>
                <w:szCs w:val="20"/>
                <w:lang w:eastAsia="en-GB"/>
              </w:rPr>
              <w:t>[]</w:t>
            </w:r>
            <w:r w:rsidR="006E0DAA" w:rsidRPr="00CF70CF">
              <w:rPr>
                <w:sz w:val="20"/>
                <w:szCs w:val="20"/>
                <w:lang w:eastAsia="en-GB"/>
              </w:rPr>
              <w:t xml:space="preserve"> </w:t>
            </w:r>
            <w:r w:rsidRPr="00CF70CF">
              <w:rPr>
                <w:sz w:val="20"/>
                <w:szCs w:val="20"/>
                <w:lang w:eastAsia="en-GB"/>
              </w:rPr>
              <w:t>Nie</w:t>
            </w:r>
          </w:p>
        </w:tc>
      </w:tr>
      <w:tr w:rsidR="009D0772" w:rsidRPr="00CF70CF" w14:paraId="06C28B60" w14:textId="77777777" w:rsidTr="009D0772">
        <w:tc>
          <w:tcPr>
            <w:tcW w:w="4644" w:type="dxa"/>
          </w:tcPr>
          <w:p w14:paraId="46E2B78B" w14:textId="77777777" w:rsidR="009D0772" w:rsidRPr="00CF70CF" w:rsidRDefault="009D0772" w:rsidP="00607ECF">
            <w:pPr>
              <w:spacing w:after="0"/>
              <w:rPr>
                <w:sz w:val="20"/>
                <w:szCs w:val="20"/>
                <w:lang w:eastAsia="en-GB"/>
              </w:rPr>
            </w:pPr>
            <w:r w:rsidRPr="00CF70CF">
              <w:rPr>
                <w:b/>
                <w:sz w:val="20"/>
                <w:szCs w:val="20"/>
                <w:u w:val="single"/>
                <w:lang w:eastAsia="en-GB"/>
              </w:rPr>
              <w:t>Jedynie</w:t>
            </w:r>
            <w:r w:rsidR="006E0DAA" w:rsidRPr="00CF70CF">
              <w:rPr>
                <w:b/>
                <w:sz w:val="20"/>
                <w:szCs w:val="20"/>
                <w:u w:val="single"/>
                <w:lang w:eastAsia="en-GB"/>
              </w:rPr>
              <w:t xml:space="preserve"> </w:t>
            </w:r>
            <w:r w:rsidRPr="00CF70CF">
              <w:rPr>
                <w:b/>
                <w:sz w:val="20"/>
                <w:szCs w:val="20"/>
                <w:u w:val="single"/>
                <w:lang w:eastAsia="en-GB"/>
              </w:rPr>
              <w:t>w</w:t>
            </w:r>
            <w:r w:rsidR="006E0DAA" w:rsidRPr="00CF70CF">
              <w:rPr>
                <w:b/>
                <w:sz w:val="20"/>
                <w:szCs w:val="20"/>
                <w:u w:val="single"/>
                <w:lang w:eastAsia="en-GB"/>
              </w:rPr>
              <w:t xml:space="preserve"> </w:t>
            </w:r>
            <w:r w:rsidRPr="00CF70CF">
              <w:rPr>
                <w:b/>
                <w:sz w:val="20"/>
                <w:szCs w:val="20"/>
                <w:u w:val="single"/>
                <w:lang w:eastAsia="en-GB"/>
              </w:rPr>
              <w:t>przypadku</w:t>
            </w:r>
            <w:r w:rsidR="006E0DAA" w:rsidRPr="00CF70CF">
              <w:rPr>
                <w:b/>
                <w:sz w:val="20"/>
                <w:szCs w:val="20"/>
                <w:u w:val="single"/>
                <w:lang w:eastAsia="en-GB"/>
              </w:rPr>
              <w:t xml:space="preserve"> </w:t>
            </w:r>
            <w:r w:rsidRPr="00CF70CF">
              <w:rPr>
                <w:b/>
                <w:sz w:val="20"/>
                <w:szCs w:val="20"/>
                <w:u w:val="single"/>
                <w:lang w:eastAsia="en-GB"/>
              </w:rPr>
              <w:t>gdy</w:t>
            </w:r>
            <w:r w:rsidR="006E0DAA" w:rsidRPr="00CF70CF">
              <w:rPr>
                <w:b/>
                <w:sz w:val="20"/>
                <w:szCs w:val="20"/>
                <w:u w:val="single"/>
                <w:lang w:eastAsia="en-GB"/>
              </w:rPr>
              <w:t xml:space="preserve"> </w:t>
            </w:r>
            <w:r w:rsidRPr="00CF70CF">
              <w:rPr>
                <w:b/>
                <w:sz w:val="20"/>
                <w:szCs w:val="20"/>
                <w:u w:val="single"/>
                <w:lang w:eastAsia="en-GB"/>
              </w:rPr>
              <w:t>zamówienie</w:t>
            </w:r>
            <w:r w:rsidR="006E0DAA" w:rsidRPr="00CF70CF">
              <w:rPr>
                <w:b/>
                <w:sz w:val="20"/>
                <w:szCs w:val="20"/>
                <w:u w:val="single"/>
                <w:lang w:eastAsia="en-GB"/>
              </w:rPr>
              <w:t xml:space="preserve"> </w:t>
            </w:r>
            <w:r w:rsidRPr="00CF70CF">
              <w:rPr>
                <w:b/>
                <w:sz w:val="20"/>
                <w:szCs w:val="20"/>
                <w:u w:val="single"/>
                <w:lang w:eastAsia="en-GB"/>
              </w:rPr>
              <w:t>jest</w:t>
            </w:r>
            <w:r w:rsidR="006E0DAA" w:rsidRPr="00CF70CF">
              <w:rPr>
                <w:b/>
                <w:sz w:val="20"/>
                <w:szCs w:val="20"/>
                <w:u w:val="single"/>
                <w:lang w:eastAsia="en-GB"/>
              </w:rPr>
              <w:t xml:space="preserve"> </w:t>
            </w:r>
            <w:r w:rsidRPr="00CF70CF">
              <w:rPr>
                <w:b/>
                <w:sz w:val="20"/>
                <w:szCs w:val="20"/>
                <w:u w:val="single"/>
                <w:lang w:eastAsia="en-GB"/>
              </w:rPr>
              <w:t>zastrzeżone</w:t>
            </w:r>
            <w:r w:rsidRPr="00CF70CF">
              <w:rPr>
                <w:b/>
                <w:sz w:val="20"/>
                <w:szCs w:val="20"/>
                <w:u w:val="single"/>
                <w:vertAlign w:val="superscript"/>
                <w:lang w:eastAsia="en-GB"/>
              </w:rPr>
              <w:footnoteReference w:id="10"/>
            </w:r>
            <w:r w:rsidRPr="00CF70CF">
              <w:rPr>
                <w:b/>
                <w:sz w:val="20"/>
                <w:szCs w:val="20"/>
                <w:u w:val="single"/>
                <w:lang w:eastAsia="en-GB"/>
              </w:rPr>
              <w:t>:</w:t>
            </w:r>
            <w:r w:rsidR="006E0DAA" w:rsidRPr="00CF70CF">
              <w:rPr>
                <w:b/>
                <w:sz w:val="20"/>
                <w:szCs w:val="20"/>
                <w:lang w:eastAsia="en-GB"/>
              </w:rPr>
              <w:t xml:space="preserve"> </w:t>
            </w:r>
            <w:r w:rsidRPr="00CF70CF">
              <w:rPr>
                <w:sz w:val="20"/>
                <w:szCs w:val="20"/>
                <w:lang w:eastAsia="en-GB"/>
              </w:rPr>
              <w:t>czy</w:t>
            </w:r>
            <w:r w:rsidR="006E0DAA" w:rsidRPr="00CF70CF">
              <w:rPr>
                <w:sz w:val="20"/>
                <w:szCs w:val="20"/>
                <w:lang w:eastAsia="en-GB"/>
              </w:rPr>
              <w:t xml:space="preserve"> </w:t>
            </w:r>
            <w:r w:rsidRPr="00CF70CF">
              <w:rPr>
                <w:sz w:val="20"/>
                <w:szCs w:val="20"/>
                <w:lang w:eastAsia="en-GB"/>
              </w:rPr>
              <w:t>wykonawca</w:t>
            </w:r>
            <w:r w:rsidR="006E0DAA" w:rsidRPr="00CF70CF">
              <w:rPr>
                <w:sz w:val="20"/>
                <w:szCs w:val="20"/>
                <w:lang w:eastAsia="en-GB"/>
              </w:rPr>
              <w:t xml:space="preserve"> </w:t>
            </w:r>
            <w:r w:rsidRPr="00CF70CF">
              <w:rPr>
                <w:sz w:val="20"/>
                <w:szCs w:val="20"/>
                <w:lang w:eastAsia="en-GB"/>
              </w:rPr>
              <w:t>jest</w:t>
            </w:r>
            <w:r w:rsidR="006E0DAA" w:rsidRPr="00CF70CF">
              <w:rPr>
                <w:sz w:val="20"/>
                <w:szCs w:val="20"/>
                <w:lang w:eastAsia="en-GB"/>
              </w:rPr>
              <w:t xml:space="preserve"> </w:t>
            </w:r>
            <w:r w:rsidRPr="00CF70CF">
              <w:rPr>
                <w:sz w:val="20"/>
                <w:szCs w:val="20"/>
                <w:lang w:eastAsia="en-GB"/>
              </w:rPr>
              <w:t>zakładem</w:t>
            </w:r>
            <w:r w:rsidR="006E0DAA" w:rsidRPr="00CF70CF">
              <w:rPr>
                <w:sz w:val="20"/>
                <w:szCs w:val="20"/>
                <w:lang w:eastAsia="en-GB"/>
              </w:rPr>
              <w:t xml:space="preserve"> </w:t>
            </w:r>
            <w:r w:rsidRPr="00CF70CF">
              <w:rPr>
                <w:sz w:val="20"/>
                <w:szCs w:val="20"/>
                <w:lang w:eastAsia="en-GB"/>
              </w:rPr>
              <w:t>pracy</w:t>
            </w:r>
            <w:r w:rsidR="006E0DAA" w:rsidRPr="00CF70CF">
              <w:rPr>
                <w:sz w:val="20"/>
                <w:szCs w:val="20"/>
                <w:lang w:eastAsia="en-GB"/>
              </w:rPr>
              <w:t xml:space="preserve"> </w:t>
            </w:r>
            <w:r w:rsidRPr="00CF70CF">
              <w:rPr>
                <w:sz w:val="20"/>
                <w:szCs w:val="20"/>
                <w:lang w:eastAsia="en-GB"/>
              </w:rPr>
              <w:t>chronionej,</w:t>
            </w:r>
            <w:r w:rsidR="006E0DAA" w:rsidRPr="00CF70CF">
              <w:rPr>
                <w:sz w:val="20"/>
                <w:szCs w:val="20"/>
                <w:lang w:eastAsia="en-GB"/>
              </w:rPr>
              <w:t xml:space="preserve"> </w:t>
            </w:r>
            <w:r w:rsidRPr="00CF70CF">
              <w:rPr>
                <w:sz w:val="20"/>
                <w:szCs w:val="20"/>
                <w:lang w:eastAsia="en-GB"/>
              </w:rPr>
              <w:t>„przedsiębiorstwem</w:t>
            </w:r>
            <w:r w:rsidR="006E0DAA" w:rsidRPr="00CF70CF">
              <w:rPr>
                <w:sz w:val="20"/>
                <w:szCs w:val="20"/>
                <w:lang w:eastAsia="en-GB"/>
              </w:rPr>
              <w:t xml:space="preserve"> </w:t>
            </w:r>
            <w:r w:rsidRPr="00CF70CF">
              <w:rPr>
                <w:sz w:val="20"/>
                <w:szCs w:val="20"/>
                <w:lang w:eastAsia="en-GB"/>
              </w:rPr>
              <w:t>społecznym”</w:t>
            </w:r>
            <w:r w:rsidRPr="00CF70CF">
              <w:rPr>
                <w:sz w:val="20"/>
                <w:szCs w:val="20"/>
                <w:vertAlign w:val="superscript"/>
                <w:lang w:eastAsia="en-GB"/>
              </w:rPr>
              <w:footnoteReference w:id="11"/>
            </w:r>
            <w:r w:rsidR="006E0DAA" w:rsidRPr="00CF70CF">
              <w:rPr>
                <w:sz w:val="20"/>
                <w:szCs w:val="20"/>
                <w:lang w:eastAsia="en-GB"/>
              </w:rPr>
              <w:t xml:space="preserve"> </w:t>
            </w:r>
            <w:r w:rsidRPr="00CF70CF">
              <w:rPr>
                <w:sz w:val="20"/>
                <w:szCs w:val="20"/>
                <w:lang w:eastAsia="en-GB"/>
              </w:rPr>
              <w:t>lub</w:t>
            </w:r>
            <w:r w:rsidR="006E0DAA" w:rsidRPr="00CF70CF">
              <w:rPr>
                <w:sz w:val="20"/>
                <w:szCs w:val="20"/>
                <w:lang w:eastAsia="en-GB"/>
              </w:rPr>
              <w:t xml:space="preserve"> </w:t>
            </w:r>
            <w:r w:rsidRPr="00CF70CF">
              <w:rPr>
                <w:sz w:val="20"/>
                <w:szCs w:val="20"/>
                <w:lang w:eastAsia="en-GB"/>
              </w:rPr>
              <w:t>czy</w:t>
            </w:r>
            <w:r w:rsidR="006E0DAA" w:rsidRPr="00CF70CF">
              <w:rPr>
                <w:sz w:val="20"/>
                <w:szCs w:val="20"/>
                <w:lang w:eastAsia="en-GB"/>
              </w:rPr>
              <w:t xml:space="preserve"> </w:t>
            </w:r>
            <w:r w:rsidRPr="00CF70CF">
              <w:rPr>
                <w:sz w:val="20"/>
                <w:szCs w:val="20"/>
                <w:lang w:eastAsia="en-GB"/>
              </w:rPr>
              <w:t>będzie</w:t>
            </w:r>
            <w:r w:rsidR="006E0DAA" w:rsidRPr="00CF70CF">
              <w:rPr>
                <w:sz w:val="20"/>
                <w:szCs w:val="20"/>
                <w:lang w:eastAsia="en-GB"/>
              </w:rPr>
              <w:t xml:space="preserve"> </w:t>
            </w:r>
            <w:r w:rsidRPr="00CF70CF">
              <w:rPr>
                <w:sz w:val="20"/>
                <w:szCs w:val="20"/>
                <w:lang w:eastAsia="en-GB"/>
              </w:rPr>
              <w:t>realizował</w:t>
            </w:r>
            <w:r w:rsidR="006E0DAA" w:rsidRPr="00CF70CF">
              <w:rPr>
                <w:sz w:val="20"/>
                <w:szCs w:val="20"/>
                <w:lang w:eastAsia="en-GB"/>
              </w:rPr>
              <w:t xml:space="preserve"> </w:t>
            </w:r>
            <w:r w:rsidRPr="00CF70CF">
              <w:rPr>
                <w:sz w:val="20"/>
                <w:szCs w:val="20"/>
                <w:lang w:eastAsia="en-GB"/>
              </w:rPr>
              <w:t>zamówienie</w:t>
            </w:r>
            <w:r w:rsidR="006E0DAA" w:rsidRPr="00CF70CF">
              <w:rPr>
                <w:sz w:val="20"/>
                <w:szCs w:val="20"/>
                <w:lang w:eastAsia="en-GB"/>
              </w:rPr>
              <w:t xml:space="preserve"> </w:t>
            </w:r>
            <w:r w:rsidRPr="00CF70CF">
              <w:rPr>
                <w:sz w:val="20"/>
                <w:szCs w:val="20"/>
                <w:lang w:eastAsia="en-GB"/>
              </w:rPr>
              <w:t>w</w:t>
            </w:r>
            <w:r w:rsidR="006E0DAA" w:rsidRPr="00CF70CF">
              <w:rPr>
                <w:sz w:val="20"/>
                <w:szCs w:val="20"/>
                <w:lang w:eastAsia="en-GB"/>
              </w:rPr>
              <w:t xml:space="preserve"> </w:t>
            </w:r>
            <w:r w:rsidRPr="00CF70CF">
              <w:rPr>
                <w:sz w:val="20"/>
                <w:szCs w:val="20"/>
                <w:lang w:eastAsia="en-GB"/>
              </w:rPr>
              <w:t>ramach</w:t>
            </w:r>
            <w:r w:rsidR="006E0DAA" w:rsidRPr="00CF70CF">
              <w:rPr>
                <w:sz w:val="20"/>
                <w:szCs w:val="20"/>
                <w:lang w:eastAsia="en-GB"/>
              </w:rPr>
              <w:t xml:space="preserve"> </w:t>
            </w:r>
            <w:r w:rsidRPr="00CF70CF">
              <w:rPr>
                <w:sz w:val="20"/>
                <w:szCs w:val="20"/>
                <w:lang w:eastAsia="en-GB"/>
              </w:rPr>
              <w:t>programów</w:t>
            </w:r>
            <w:r w:rsidR="006E0DAA" w:rsidRPr="00CF70CF">
              <w:rPr>
                <w:sz w:val="20"/>
                <w:szCs w:val="20"/>
                <w:lang w:eastAsia="en-GB"/>
              </w:rPr>
              <w:t xml:space="preserve"> </w:t>
            </w:r>
            <w:r w:rsidRPr="00CF70CF">
              <w:rPr>
                <w:sz w:val="20"/>
                <w:szCs w:val="20"/>
                <w:lang w:eastAsia="en-GB"/>
              </w:rPr>
              <w:t>zatrudnienia</w:t>
            </w:r>
            <w:r w:rsidR="006E0DAA" w:rsidRPr="00CF70CF">
              <w:rPr>
                <w:sz w:val="20"/>
                <w:szCs w:val="20"/>
                <w:lang w:eastAsia="en-GB"/>
              </w:rPr>
              <w:t xml:space="preserve"> </w:t>
            </w:r>
            <w:r w:rsidRPr="00CF70CF">
              <w:rPr>
                <w:sz w:val="20"/>
                <w:szCs w:val="20"/>
                <w:lang w:eastAsia="en-GB"/>
              </w:rPr>
              <w:t>chronionego?</w:t>
            </w:r>
            <w:r w:rsidRPr="00CF70CF">
              <w:rPr>
                <w:sz w:val="20"/>
                <w:szCs w:val="20"/>
                <w:lang w:eastAsia="en-GB"/>
              </w:rPr>
              <w:br/>
            </w:r>
            <w:r w:rsidRPr="00CF70CF">
              <w:rPr>
                <w:b/>
                <w:sz w:val="20"/>
                <w:szCs w:val="20"/>
                <w:lang w:eastAsia="en-GB"/>
              </w:rPr>
              <w:t>Jeżeli</w:t>
            </w:r>
            <w:r w:rsidR="006E0DAA" w:rsidRPr="00CF70CF">
              <w:rPr>
                <w:b/>
                <w:sz w:val="20"/>
                <w:szCs w:val="20"/>
                <w:lang w:eastAsia="en-GB"/>
              </w:rPr>
              <w:t xml:space="preserve"> </w:t>
            </w:r>
            <w:r w:rsidRPr="00CF70CF">
              <w:rPr>
                <w:b/>
                <w:sz w:val="20"/>
                <w:szCs w:val="20"/>
                <w:lang w:eastAsia="en-GB"/>
              </w:rPr>
              <w:t>tak,</w:t>
            </w:r>
            <w:r w:rsidRPr="00CF70CF">
              <w:rPr>
                <w:sz w:val="20"/>
                <w:szCs w:val="20"/>
                <w:lang w:eastAsia="en-GB"/>
              </w:rPr>
              <w:br/>
              <w:t>jaki</w:t>
            </w:r>
            <w:r w:rsidR="006E0DAA" w:rsidRPr="00CF70CF">
              <w:rPr>
                <w:sz w:val="20"/>
                <w:szCs w:val="20"/>
                <w:lang w:eastAsia="en-GB"/>
              </w:rPr>
              <w:t xml:space="preserve"> </w:t>
            </w:r>
            <w:r w:rsidRPr="00CF70CF">
              <w:rPr>
                <w:sz w:val="20"/>
                <w:szCs w:val="20"/>
                <w:lang w:eastAsia="en-GB"/>
              </w:rPr>
              <w:t>jest</w:t>
            </w:r>
            <w:r w:rsidR="006E0DAA" w:rsidRPr="00CF70CF">
              <w:rPr>
                <w:sz w:val="20"/>
                <w:szCs w:val="20"/>
                <w:lang w:eastAsia="en-GB"/>
              </w:rPr>
              <w:t xml:space="preserve"> </w:t>
            </w:r>
            <w:r w:rsidRPr="00CF70CF">
              <w:rPr>
                <w:sz w:val="20"/>
                <w:szCs w:val="20"/>
                <w:lang w:eastAsia="en-GB"/>
              </w:rPr>
              <w:t>odpowiedni</w:t>
            </w:r>
            <w:r w:rsidR="006E0DAA" w:rsidRPr="00CF70CF">
              <w:rPr>
                <w:sz w:val="20"/>
                <w:szCs w:val="20"/>
                <w:lang w:eastAsia="en-GB"/>
              </w:rPr>
              <w:t xml:space="preserve"> </w:t>
            </w:r>
            <w:r w:rsidRPr="00CF70CF">
              <w:rPr>
                <w:sz w:val="20"/>
                <w:szCs w:val="20"/>
                <w:lang w:eastAsia="en-GB"/>
              </w:rPr>
              <w:t>odsetek</w:t>
            </w:r>
            <w:r w:rsidR="006E0DAA" w:rsidRPr="00CF70CF">
              <w:rPr>
                <w:sz w:val="20"/>
                <w:szCs w:val="20"/>
                <w:lang w:eastAsia="en-GB"/>
              </w:rPr>
              <w:t xml:space="preserve"> </w:t>
            </w:r>
            <w:r w:rsidRPr="00CF70CF">
              <w:rPr>
                <w:sz w:val="20"/>
                <w:szCs w:val="20"/>
                <w:lang w:eastAsia="en-GB"/>
              </w:rPr>
              <w:t>pracowników</w:t>
            </w:r>
            <w:r w:rsidR="006E0DAA" w:rsidRPr="00CF70CF">
              <w:rPr>
                <w:sz w:val="20"/>
                <w:szCs w:val="20"/>
                <w:lang w:eastAsia="en-GB"/>
              </w:rPr>
              <w:t xml:space="preserve"> </w:t>
            </w:r>
            <w:r w:rsidRPr="00CF70CF">
              <w:rPr>
                <w:sz w:val="20"/>
                <w:szCs w:val="20"/>
                <w:lang w:eastAsia="en-GB"/>
              </w:rPr>
              <w:t>niepełnosprawnych</w:t>
            </w:r>
            <w:r w:rsidR="006E0DAA" w:rsidRPr="00CF70CF">
              <w:rPr>
                <w:sz w:val="20"/>
                <w:szCs w:val="20"/>
                <w:lang w:eastAsia="en-GB"/>
              </w:rPr>
              <w:t xml:space="preserve"> </w:t>
            </w:r>
            <w:r w:rsidRPr="00CF70CF">
              <w:rPr>
                <w:sz w:val="20"/>
                <w:szCs w:val="20"/>
                <w:lang w:eastAsia="en-GB"/>
              </w:rPr>
              <w:t>lub</w:t>
            </w:r>
            <w:r w:rsidR="006E0DAA" w:rsidRPr="00CF70CF">
              <w:rPr>
                <w:sz w:val="20"/>
                <w:szCs w:val="20"/>
                <w:lang w:eastAsia="en-GB"/>
              </w:rPr>
              <w:t xml:space="preserve"> </w:t>
            </w:r>
            <w:proofErr w:type="spellStart"/>
            <w:r w:rsidRPr="00CF70CF">
              <w:rPr>
                <w:sz w:val="20"/>
                <w:szCs w:val="20"/>
                <w:lang w:eastAsia="en-GB"/>
              </w:rPr>
              <w:t>defaworyzowanych</w:t>
            </w:r>
            <w:proofErr w:type="spellEnd"/>
            <w:r w:rsidRPr="00CF70CF">
              <w:rPr>
                <w:sz w:val="20"/>
                <w:szCs w:val="20"/>
                <w:lang w:eastAsia="en-GB"/>
              </w:rPr>
              <w:t>?</w:t>
            </w:r>
            <w:r w:rsidRPr="00CF70CF">
              <w:rPr>
                <w:sz w:val="20"/>
                <w:szCs w:val="20"/>
                <w:lang w:eastAsia="en-GB"/>
              </w:rPr>
              <w:br/>
              <w:t>Jeżeli</w:t>
            </w:r>
            <w:r w:rsidR="006E0DAA" w:rsidRPr="00CF70CF">
              <w:rPr>
                <w:sz w:val="20"/>
                <w:szCs w:val="20"/>
                <w:lang w:eastAsia="en-GB"/>
              </w:rPr>
              <w:t xml:space="preserve"> </w:t>
            </w:r>
            <w:r w:rsidRPr="00CF70CF">
              <w:rPr>
                <w:sz w:val="20"/>
                <w:szCs w:val="20"/>
                <w:lang w:eastAsia="en-GB"/>
              </w:rPr>
              <w:t>jest</w:t>
            </w:r>
            <w:r w:rsidR="006E0DAA" w:rsidRPr="00CF70CF">
              <w:rPr>
                <w:sz w:val="20"/>
                <w:szCs w:val="20"/>
                <w:lang w:eastAsia="en-GB"/>
              </w:rPr>
              <w:t xml:space="preserve"> </w:t>
            </w:r>
            <w:r w:rsidRPr="00CF70CF">
              <w:rPr>
                <w:sz w:val="20"/>
                <w:szCs w:val="20"/>
                <w:lang w:eastAsia="en-GB"/>
              </w:rPr>
              <w:t>to</w:t>
            </w:r>
            <w:r w:rsidR="006E0DAA" w:rsidRPr="00CF70CF">
              <w:rPr>
                <w:sz w:val="20"/>
                <w:szCs w:val="20"/>
                <w:lang w:eastAsia="en-GB"/>
              </w:rPr>
              <w:t xml:space="preserve"> </w:t>
            </w:r>
            <w:r w:rsidRPr="00CF70CF">
              <w:rPr>
                <w:sz w:val="20"/>
                <w:szCs w:val="20"/>
                <w:lang w:eastAsia="en-GB"/>
              </w:rPr>
              <w:t>wymagane,</w:t>
            </w:r>
            <w:r w:rsidR="006E0DAA" w:rsidRPr="00CF70CF">
              <w:rPr>
                <w:sz w:val="20"/>
                <w:szCs w:val="20"/>
                <w:lang w:eastAsia="en-GB"/>
              </w:rPr>
              <w:t xml:space="preserve"> </w:t>
            </w:r>
            <w:r w:rsidRPr="00CF70CF">
              <w:rPr>
                <w:sz w:val="20"/>
                <w:szCs w:val="20"/>
                <w:lang w:eastAsia="en-GB"/>
              </w:rPr>
              <w:t>proszę</w:t>
            </w:r>
            <w:r w:rsidR="006E0DAA" w:rsidRPr="00CF70CF">
              <w:rPr>
                <w:sz w:val="20"/>
                <w:szCs w:val="20"/>
                <w:lang w:eastAsia="en-GB"/>
              </w:rPr>
              <w:t xml:space="preserve"> </w:t>
            </w:r>
            <w:r w:rsidRPr="00CF70CF">
              <w:rPr>
                <w:sz w:val="20"/>
                <w:szCs w:val="20"/>
                <w:lang w:eastAsia="en-GB"/>
              </w:rPr>
              <w:t>określić,</w:t>
            </w:r>
            <w:r w:rsidR="006E0DAA" w:rsidRPr="00CF70CF">
              <w:rPr>
                <w:sz w:val="20"/>
                <w:szCs w:val="20"/>
                <w:lang w:eastAsia="en-GB"/>
              </w:rPr>
              <w:t xml:space="preserve"> </w:t>
            </w:r>
            <w:r w:rsidRPr="00CF70CF">
              <w:rPr>
                <w:sz w:val="20"/>
                <w:szCs w:val="20"/>
                <w:lang w:eastAsia="en-GB"/>
              </w:rPr>
              <w:t>do</w:t>
            </w:r>
            <w:r w:rsidR="006E0DAA" w:rsidRPr="00CF70CF">
              <w:rPr>
                <w:sz w:val="20"/>
                <w:szCs w:val="20"/>
                <w:lang w:eastAsia="en-GB"/>
              </w:rPr>
              <w:t xml:space="preserve"> </w:t>
            </w:r>
            <w:r w:rsidRPr="00CF70CF">
              <w:rPr>
                <w:sz w:val="20"/>
                <w:szCs w:val="20"/>
                <w:lang w:eastAsia="en-GB"/>
              </w:rPr>
              <w:t>której</w:t>
            </w:r>
            <w:r w:rsidR="006E0DAA" w:rsidRPr="00CF70CF">
              <w:rPr>
                <w:sz w:val="20"/>
                <w:szCs w:val="20"/>
                <w:lang w:eastAsia="en-GB"/>
              </w:rPr>
              <w:t xml:space="preserve"> </w:t>
            </w:r>
            <w:r w:rsidRPr="00CF70CF">
              <w:rPr>
                <w:sz w:val="20"/>
                <w:szCs w:val="20"/>
                <w:lang w:eastAsia="en-GB"/>
              </w:rPr>
              <w:t>kategorii</w:t>
            </w:r>
            <w:r w:rsidR="006E0DAA" w:rsidRPr="00CF70CF">
              <w:rPr>
                <w:sz w:val="20"/>
                <w:szCs w:val="20"/>
                <w:lang w:eastAsia="en-GB"/>
              </w:rPr>
              <w:t xml:space="preserve"> </w:t>
            </w:r>
            <w:r w:rsidRPr="00CF70CF">
              <w:rPr>
                <w:sz w:val="20"/>
                <w:szCs w:val="20"/>
                <w:lang w:eastAsia="en-GB"/>
              </w:rPr>
              <w:t>lub</w:t>
            </w:r>
            <w:r w:rsidR="006E0DAA" w:rsidRPr="00CF70CF">
              <w:rPr>
                <w:sz w:val="20"/>
                <w:szCs w:val="20"/>
                <w:lang w:eastAsia="en-GB"/>
              </w:rPr>
              <w:t xml:space="preserve"> </w:t>
            </w:r>
            <w:r w:rsidRPr="00CF70CF">
              <w:rPr>
                <w:sz w:val="20"/>
                <w:szCs w:val="20"/>
                <w:lang w:eastAsia="en-GB"/>
              </w:rPr>
              <w:t>których</w:t>
            </w:r>
            <w:r w:rsidR="006E0DAA" w:rsidRPr="00CF70CF">
              <w:rPr>
                <w:sz w:val="20"/>
                <w:szCs w:val="20"/>
                <w:lang w:eastAsia="en-GB"/>
              </w:rPr>
              <w:t xml:space="preserve"> </w:t>
            </w:r>
            <w:r w:rsidRPr="00CF70CF">
              <w:rPr>
                <w:sz w:val="20"/>
                <w:szCs w:val="20"/>
                <w:lang w:eastAsia="en-GB"/>
              </w:rPr>
              <w:t>kategorii</w:t>
            </w:r>
            <w:r w:rsidR="006E0DAA" w:rsidRPr="00CF70CF">
              <w:rPr>
                <w:sz w:val="20"/>
                <w:szCs w:val="20"/>
                <w:lang w:eastAsia="en-GB"/>
              </w:rPr>
              <w:t xml:space="preserve"> </w:t>
            </w:r>
            <w:r w:rsidRPr="00CF70CF">
              <w:rPr>
                <w:sz w:val="20"/>
                <w:szCs w:val="20"/>
                <w:lang w:eastAsia="en-GB"/>
              </w:rPr>
              <w:t>pracowników</w:t>
            </w:r>
            <w:r w:rsidR="006E0DAA" w:rsidRPr="00CF70CF">
              <w:rPr>
                <w:sz w:val="20"/>
                <w:szCs w:val="20"/>
                <w:lang w:eastAsia="en-GB"/>
              </w:rPr>
              <w:t xml:space="preserve"> </w:t>
            </w:r>
            <w:r w:rsidRPr="00CF70CF">
              <w:rPr>
                <w:sz w:val="20"/>
                <w:szCs w:val="20"/>
                <w:lang w:eastAsia="en-GB"/>
              </w:rPr>
              <w:t>niepełnosprawnych</w:t>
            </w:r>
            <w:r w:rsidR="006E0DAA" w:rsidRPr="00CF70CF">
              <w:rPr>
                <w:sz w:val="20"/>
                <w:szCs w:val="20"/>
                <w:lang w:eastAsia="en-GB"/>
              </w:rPr>
              <w:t xml:space="preserve"> </w:t>
            </w:r>
            <w:r w:rsidRPr="00CF70CF">
              <w:rPr>
                <w:sz w:val="20"/>
                <w:szCs w:val="20"/>
                <w:lang w:eastAsia="en-GB"/>
              </w:rPr>
              <w:t>lub</w:t>
            </w:r>
            <w:r w:rsidR="006E0DAA" w:rsidRPr="00CF70CF">
              <w:rPr>
                <w:sz w:val="20"/>
                <w:szCs w:val="20"/>
                <w:lang w:eastAsia="en-GB"/>
              </w:rPr>
              <w:t xml:space="preserve"> </w:t>
            </w:r>
            <w:proofErr w:type="spellStart"/>
            <w:r w:rsidRPr="00CF70CF">
              <w:rPr>
                <w:sz w:val="20"/>
                <w:szCs w:val="20"/>
                <w:lang w:eastAsia="en-GB"/>
              </w:rPr>
              <w:t>defaworyzowanych</w:t>
            </w:r>
            <w:proofErr w:type="spellEnd"/>
            <w:r w:rsidR="006E0DAA" w:rsidRPr="00CF70CF">
              <w:rPr>
                <w:sz w:val="20"/>
                <w:szCs w:val="20"/>
                <w:lang w:eastAsia="en-GB"/>
              </w:rPr>
              <w:t xml:space="preserve"> </w:t>
            </w:r>
            <w:r w:rsidRPr="00CF70CF">
              <w:rPr>
                <w:sz w:val="20"/>
                <w:szCs w:val="20"/>
                <w:lang w:eastAsia="en-GB"/>
              </w:rPr>
              <w:t>należą</w:t>
            </w:r>
            <w:r w:rsidR="006E0DAA" w:rsidRPr="00CF70CF">
              <w:rPr>
                <w:sz w:val="20"/>
                <w:szCs w:val="20"/>
                <w:lang w:eastAsia="en-GB"/>
              </w:rPr>
              <w:t xml:space="preserve"> </w:t>
            </w:r>
            <w:r w:rsidRPr="00CF70CF">
              <w:rPr>
                <w:sz w:val="20"/>
                <w:szCs w:val="20"/>
                <w:lang w:eastAsia="en-GB"/>
              </w:rPr>
              <w:t>dani</w:t>
            </w:r>
            <w:r w:rsidR="006E0DAA" w:rsidRPr="00CF70CF">
              <w:rPr>
                <w:sz w:val="20"/>
                <w:szCs w:val="20"/>
                <w:lang w:eastAsia="en-GB"/>
              </w:rPr>
              <w:t xml:space="preserve"> </w:t>
            </w:r>
            <w:r w:rsidRPr="00CF70CF">
              <w:rPr>
                <w:sz w:val="20"/>
                <w:szCs w:val="20"/>
                <w:lang w:eastAsia="en-GB"/>
              </w:rPr>
              <w:t>pracownicy.</w:t>
            </w:r>
          </w:p>
        </w:tc>
        <w:tc>
          <w:tcPr>
            <w:tcW w:w="5812" w:type="dxa"/>
          </w:tcPr>
          <w:p w14:paraId="02A81F39" w14:textId="77777777" w:rsidR="009D0772" w:rsidRPr="00CF70CF" w:rsidRDefault="009D0772" w:rsidP="00607ECF">
            <w:pPr>
              <w:spacing w:after="0"/>
              <w:rPr>
                <w:sz w:val="20"/>
                <w:szCs w:val="20"/>
                <w:lang w:eastAsia="en-GB"/>
              </w:rPr>
            </w:pPr>
            <w:r w:rsidRPr="00CF70CF">
              <w:rPr>
                <w:sz w:val="20"/>
                <w:szCs w:val="20"/>
                <w:lang w:eastAsia="en-GB"/>
              </w:rPr>
              <w:t>[]</w:t>
            </w:r>
            <w:r w:rsidR="006E0DAA" w:rsidRPr="00CF70CF">
              <w:rPr>
                <w:sz w:val="20"/>
                <w:szCs w:val="20"/>
                <w:lang w:eastAsia="en-GB"/>
              </w:rPr>
              <w:t xml:space="preserve"> </w:t>
            </w:r>
            <w:r w:rsidRPr="00CF70CF">
              <w:rPr>
                <w:sz w:val="20"/>
                <w:szCs w:val="20"/>
                <w:lang w:eastAsia="en-GB"/>
              </w:rPr>
              <w:t>Tak</w:t>
            </w:r>
            <w:r w:rsidR="006E0DAA" w:rsidRPr="00CF70CF">
              <w:rPr>
                <w:sz w:val="20"/>
                <w:szCs w:val="20"/>
                <w:lang w:eastAsia="en-GB"/>
              </w:rPr>
              <w:t xml:space="preserve"> </w:t>
            </w:r>
            <w:r w:rsidRPr="00CF70CF">
              <w:rPr>
                <w:sz w:val="20"/>
                <w:szCs w:val="20"/>
                <w:lang w:eastAsia="en-GB"/>
              </w:rPr>
              <w:t>[]</w:t>
            </w:r>
            <w:r w:rsidR="006E0DAA" w:rsidRPr="00CF70CF">
              <w:rPr>
                <w:sz w:val="20"/>
                <w:szCs w:val="20"/>
                <w:lang w:eastAsia="en-GB"/>
              </w:rPr>
              <w:t xml:space="preserve"> </w:t>
            </w:r>
            <w:r w:rsidRPr="00CF70CF">
              <w:rPr>
                <w:sz w:val="20"/>
                <w:szCs w:val="20"/>
                <w:lang w:eastAsia="en-GB"/>
              </w:rPr>
              <w:t>Nie</w:t>
            </w:r>
            <w:r w:rsidRPr="00CF70CF">
              <w:rPr>
                <w:sz w:val="20"/>
                <w:szCs w:val="20"/>
                <w:lang w:eastAsia="en-GB"/>
              </w:rPr>
              <w:br/>
            </w:r>
            <w:r w:rsidRPr="00CF70CF">
              <w:rPr>
                <w:sz w:val="20"/>
                <w:szCs w:val="20"/>
                <w:lang w:eastAsia="en-GB"/>
              </w:rPr>
              <w:br/>
            </w:r>
            <w:r w:rsidRPr="00CF70CF">
              <w:rPr>
                <w:sz w:val="20"/>
                <w:szCs w:val="20"/>
                <w:lang w:eastAsia="en-GB"/>
              </w:rPr>
              <w:br/>
            </w:r>
            <w:r w:rsidRPr="00CF70CF">
              <w:rPr>
                <w:sz w:val="20"/>
                <w:szCs w:val="20"/>
                <w:lang w:eastAsia="en-GB"/>
              </w:rPr>
              <w:br/>
            </w:r>
            <w:r w:rsidRPr="00CF70CF">
              <w:rPr>
                <w:sz w:val="20"/>
                <w:szCs w:val="20"/>
                <w:lang w:eastAsia="en-GB"/>
              </w:rPr>
              <w:br/>
            </w:r>
            <w:r w:rsidRPr="00CF70CF">
              <w:rPr>
                <w:sz w:val="20"/>
                <w:szCs w:val="20"/>
                <w:lang w:eastAsia="en-GB"/>
              </w:rPr>
              <w:br/>
              <w:t>[…]</w:t>
            </w:r>
            <w:r w:rsidRPr="00CF70CF">
              <w:rPr>
                <w:sz w:val="20"/>
                <w:szCs w:val="20"/>
                <w:lang w:eastAsia="en-GB"/>
              </w:rPr>
              <w:br/>
            </w:r>
            <w:r w:rsidRPr="00CF70CF">
              <w:rPr>
                <w:sz w:val="20"/>
                <w:szCs w:val="20"/>
                <w:lang w:eastAsia="en-GB"/>
              </w:rPr>
              <w:br/>
            </w:r>
            <w:r w:rsidRPr="00CF70CF">
              <w:rPr>
                <w:sz w:val="20"/>
                <w:szCs w:val="20"/>
                <w:lang w:eastAsia="en-GB"/>
              </w:rPr>
              <w:br/>
              <w:t>[….]</w:t>
            </w:r>
            <w:r w:rsidRPr="00CF70CF">
              <w:rPr>
                <w:sz w:val="20"/>
                <w:szCs w:val="20"/>
                <w:lang w:eastAsia="en-GB"/>
              </w:rPr>
              <w:br/>
            </w:r>
          </w:p>
        </w:tc>
      </w:tr>
      <w:tr w:rsidR="009D0772" w:rsidRPr="00CF70CF" w14:paraId="5EA03187" w14:textId="77777777" w:rsidTr="009D0772">
        <w:tc>
          <w:tcPr>
            <w:tcW w:w="4644" w:type="dxa"/>
          </w:tcPr>
          <w:p w14:paraId="7069A828" w14:textId="77777777" w:rsidR="009D0772" w:rsidRPr="00CF70CF" w:rsidRDefault="009D0772" w:rsidP="00607ECF">
            <w:pPr>
              <w:spacing w:after="0"/>
              <w:jc w:val="both"/>
              <w:rPr>
                <w:sz w:val="20"/>
                <w:szCs w:val="20"/>
                <w:lang w:eastAsia="en-GB"/>
              </w:rPr>
            </w:pPr>
            <w:r w:rsidRPr="00CF70CF">
              <w:rPr>
                <w:sz w:val="20"/>
                <w:szCs w:val="20"/>
                <w:lang w:eastAsia="en-GB"/>
              </w:rPr>
              <w:t>Jeżeli</w:t>
            </w:r>
            <w:r w:rsidR="006E0DAA" w:rsidRPr="00CF70CF">
              <w:rPr>
                <w:sz w:val="20"/>
                <w:szCs w:val="20"/>
                <w:lang w:eastAsia="en-GB"/>
              </w:rPr>
              <w:t xml:space="preserve"> </w:t>
            </w:r>
            <w:r w:rsidRPr="00CF70CF">
              <w:rPr>
                <w:sz w:val="20"/>
                <w:szCs w:val="20"/>
                <w:lang w:eastAsia="en-GB"/>
              </w:rPr>
              <w:t>dotyczy,</w:t>
            </w:r>
            <w:r w:rsidR="006E0DAA" w:rsidRPr="00CF70CF">
              <w:rPr>
                <w:sz w:val="20"/>
                <w:szCs w:val="20"/>
                <w:lang w:eastAsia="en-GB"/>
              </w:rPr>
              <w:t xml:space="preserve"> </w:t>
            </w:r>
            <w:r w:rsidRPr="00CF70CF">
              <w:rPr>
                <w:sz w:val="20"/>
                <w:szCs w:val="20"/>
                <w:lang w:eastAsia="en-GB"/>
              </w:rPr>
              <w:t>czy</w:t>
            </w:r>
            <w:r w:rsidR="006E0DAA" w:rsidRPr="00CF70CF">
              <w:rPr>
                <w:sz w:val="20"/>
                <w:szCs w:val="20"/>
                <w:lang w:eastAsia="en-GB"/>
              </w:rPr>
              <w:t xml:space="preserve"> </w:t>
            </w:r>
            <w:r w:rsidRPr="00CF70CF">
              <w:rPr>
                <w:sz w:val="20"/>
                <w:szCs w:val="20"/>
                <w:lang w:eastAsia="en-GB"/>
              </w:rPr>
              <w:t>wykonawca</w:t>
            </w:r>
            <w:r w:rsidR="006E0DAA" w:rsidRPr="00CF70CF">
              <w:rPr>
                <w:sz w:val="20"/>
                <w:szCs w:val="20"/>
                <w:lang w:eastAsia="en-GB"/>
              </w:rPr>
              <w:t xml:space="preserve"> </w:t>
            </w:r>
            <w:r w:rsidRPr="00CF70CF">
              <w:rPr>
                <w:sz w:val="20"/>
                <w:szCs w:val="20"/>
                <w:lang w:eastAsia="en-GB"/>
              </w:rPr>
              <w:t>jest</w:t>
            </w:r>
            <w:r w:rsidR="006E0DAA" w:rsidRPr="00CF70CF">
              <w:rPr>
                <w:sz w:val="20"/>
                <w:szCs w:val="20"/>
                <w:lang w:eastAsia="en-GB"/>
              </w:rPr>
              <w:t xml:space="preserve"> </w:t>
            </w:r>
            <w:r w:rsidRPr="00CF70CF">
              <w:rPr>
                <w:sz w:val="20"/>
                <w:szCs w:val="20"/>
                <w:lang w:eastAsia="en-GB"/>
              </w:rPr>
              <w:t>wpisany</w:t>
            </w:r>
            <w:r w:rsidR="006E0DAA" w:rsidRPr="00CF70CF">
              <w:rPr>
                <w:sz w:val="20"/>
                <w:szCs w:val="20"/>
                <w:lang w:eastAsia="en-GB"/>
              </w:rPr>
              <w:t xml:space="preserve"> </w:t>
            </w:r>
            <w:r w:rsidRPr="00CF70CF">
              <w:rPr>
                <w:sz w:val="20"/>
                <w:szCs w:val="20"/>
                <w:lang w:eastAsia="en-GB"/>
              </w:rPr>
              <w:t>do</w:t>
            </w:r>
            <w:r w:rsidR="006E0DAA" w:rsidRPr="00CF70CF">
              <w:rPr>
                <w:sz w:val="20"/>
                <w:szCs w:val="20"/>
                <w:lang w:eastAsia="en-GB"/>
              </w:rPr>
              <w:t xml:space="preserve"> </w:t>
            </w:r>
            <w:r w:rsidRPr="00CF70CF">
              <w:rPr>
                <w:sz w:val="20"/>
                <w:szCs w:val="20"/>
                <w:lang w:eastAsia="en-GB"/>
              </w:rPr>
              <w:t>urzędowego</w:t>
            </w:r>
            <w:r w:rsidR="006E0DAA" w:rsidRPr="00CF70CF">
              <w:rPr>
                <w:sz w:val="20"/>
                <w:szCs w:val="20"/>
                <w:lang w:eastAsia="en-GB"/>
              </w:rPr>
              <w:t xml:space="preserve"> </w:t>
            </w:r>
            <w:r w:rsidRPr="00CF70CF">
              <w:rPr>
                <w:sz w:val="20"/>
                <w:szCs w:val="20"/>
                <w:lang w:eastAsia="en-GB"/>
              </w:rPr>
              <w:t>wykazu</w:t>
            </w:r>
            <w:r w:rsidR="006E0DAA" w:rsidRPr="00CF70CF">
              <w:rPr>
                <w:sz w:val="20"/>
                <w:szCs w:val="20"/>
                <w:lang w:eastAsia="en-GB"/>
              </w:rPr>
              <w:t xml:space="preserve"> </w:t>
            </w:r>
            <w:r w:rsidRPr="00CF70CF">
              <w:rPr>
                <w:sz w:val="20"/>
                <w:szCs w:val="20"/>
                <w:lang w:eastAsia="en-GB"/>
              </w:rPr>
              <w:t>zatwierdzonych</w:t>
            </w:r>
            <w:r w:rsidR="006E0DAA" w:rsidRPr="00CF70CF">
              <w:rPr>
                <w:sz w:val="20"/>
                <w:szCs w:val="20"/>
                <w:lang w:eastAsia="en-GB"/>
              </w:rPr>
              <w:t xml:space="preserve"> </w:t>
            </w:r>
            <w:r w:rsidRPr="00CF70CF">
              <w:rPr>
                <w:sz w:val="20"/>
                <w:szCs w:val="20"/>
                <w:lang w:eastAsia="en-GB"/>
              </w:rPr>
              <w:t>wykonawców</w:t>
            </w:r>
            <w:r w:rsidR="006E0DAA" w:rsidRPr="00CF70CF">
              <w:rPr>
                <w:sz w:val="20"/>
                <w:szCs w:val="20"/>
                <w:lang w:eastAsia="en-GB"/>
              </w:rPr>
              <w:t xml:space="preserve"> </w:t>
            </w:r>
            <w:r w:rsidRPr="00CF70CF">
              <w:rPr>
                <w:sz w:val="20"/>
                <w:szCs w:val="20"/>
                <w:lang w:eastAsia="en-GB"/>
              </w:rPr>
              <w:t>lub</w:t>
            </w:r>
            <w:r w:rsidR="006E0DAA" w:rsidRPr="00CF70CF">
              <w:rPr>
                <w:sz w:val="20"/>
                <w:szCs w:val="20"/>
                <w:lang w:eastAsia="en-GB"/>
              </w:rPr>
              <w:t xml:space="preserve"> </w:t>
            </w:r>
            <w:r w:rsidRPr="00CF70CF">
              <w:rPr>
                <w:sz w:val="20"/>
                <w:szCs w:val="20"/>
                <w:lang w:eastAsia="en-GB"/>
              </w:rPr>
              <w:t>posiada</w:t>
            </w:r>
            <w:r w:rsidR="006E0DAA" w:rsidRPr="00CF70CF">
              <w:rPr>
                <w:sz w:val="20"/>
                <w:szCs w:val="20"/>
                <w:lang w:eastAsia="en-GB"/>
              </w:rPr>
              <w:t xml:space="preserve"> </w:t>
            </w:r>
            <w:r w:rsidRPr="00CF70CF">
              <w:rPr>
                <w:sz w:val="20"/>
                <w:szCs w:val="20"/>
                <w:lang w:eastAsia="en-GB"/>
              </w:rPr>
              <w:t>równoważne</w:t>
            </w:r>
            <w:r w:rsidR="006E0DAA" w:rsidRPr="00CF70CF">
              <w:rPr>
                <w:sz w:val="20"/>
                <w:szCs w:val="20"/>
                <w:lang w:eastAsia="en-GB"/>
              </w:rPr>
              <w:t xml:space="preserve"> </w:t>
            </w:r>
            <w:r w:rsidRPr="00CF70CF">
              <w:rPr>
                <w:sz w:val="20"/>
                <w:szCs w:val="20"/>
                <w:lang w:eastAsia="en-GB"/>
              </w:rPr>
              <w:t>zaświadczenie</w:t>
            </w:r>
            <w:r w:rsidR="006E0DAA" w:rsidRPr="00CF70CF">
              <w:rPr>
                <w:sz w:val="20"/>
                <w:szCs w:val="20"/>
                <w:lang w:eastAsia="en-GB"/>
              </w:rPr>
              <w:t xml:space="preserve"> </w:t>
            </w:r>
            <w:r w:rsidRPr="00CF70CF">
              <w:rPr>
                <w:sz w:val="20"/>
                <w:szCs w:val="20"/>
                <w:lang w:eastAsia="en-GB"/>
              </w:rPr>
              <w:t>(np.</w:t>
            </w:r>
            <w:r w:rsidR="006E0DAA" w:rsidRPr="00CF70CF">
              <w:rPr>
                <w:sz w:val="20"/>
                <w:szCs w:val="20"/>
                <w:lang w:eastAsia="en-GB"/>
              </w:rPr>
              <w:t xml:space="preserve"> </w:t>
            </w:r>
            <w:r w:rsidRPr="00CF70CF">
              <w:rPr>
                <w:sz w:val="20"/>
                <w:szCs w:val="20"/>
                <w:lang w:eastAsia="en-GB"/>
              </w:rPr>
              <w:t>w</w:t>
            </w:r>
            <w:r w:rsidR="006E0DAA" w:rsidRPr="00CF70CF">
              <w:rPr>
                <w:sz w:val="20"/>
                <w:szCs w:val="20"/>
                <w:lang w:eastAsia="en-GB"/>
              </w:rPr>
              <w:t xml:space="preserve"> </w:t>
            </w:r>
            <w:r w:rsidRPr="00CF70CF">
              <w:rPr>
                <w:sz w:val="20"/>
                <w:szCs w:val="20"/>
                <w:lang w:eastAsia="en-GB"/>
              </w:rPr>
              <w:t>ramach</w:t>
            </w:r>
            <w:r w:rsidR="006E0DAA" w:rsidRPr="00CF70CF">
              <w:rPr>
                <w:sz w:val="20"/>
                <w:szCs w:val="20"/>
                <w:lang w:eastAsia="en-GB"/>
              </w:rPr>
              <w:t xml:space="preserve"> </w:t>
            </w:r>
            <w:r w:rsidRPr="00CF70CF">
              <w:rPr>
                <w:sz w:val="20"/>
                <w:szCs w:val="20"/>
                <w:lang w:eastAsia="en-GB"/>
              </w:rPr>
              <w:t>krajowego</w:t>
            </w:r>
            <w:r w:rsidR="006E0DAA" w:rsidRPr="00CF70CF">
              <w:rPr>
                <w:sz w:val="20"/>
                <w:szCs w:val="20"/>
                <w:lang w:eastAsia="en-GB"/>
              </w:rPr>
              <w:t xml:space="preserve"> </w:t>
            </w:r>
            <w:r w:rsidRPr="00CF70CF">
              <w:rPr>
                <w:sz w:val="20"/>
                <w:szCs w:val="20"/>
                <w:lang w:eastAsia="en-GB"/>
              </w:rPr>
              <w:t>systemu</w:t>
            </w:r>
            <w:r w:rsidR="006E0DAA" w:rsidRPr="00CF70CF">
              <w:rPr>
                <w:sz w:val="20"/>
                <w:szCs w:val="20"/>
                <w:lang w:eastAsia="en-GB"/>
              </w:rPr>
              <w:t xml:space="preserve"> </w:t>
            </w:r>
            <w:r w:rsidRPr="00CF70CF">
              <w:rPr>
                <w:sz w:val="20"/>
                <w:szCs w:val="20"/>
                <w:lang w:eastAsia="en-GB"/>
              </w:rPr>
              <w:t>(wstępnego)</w:t>
            </w:r>
            <w:r w:rsidR="006E0DAA" w:rsidRPr="00CF70CF">
              <w:rPr>
                <w:sz w:val="20"/>
                <w:szCs w:val="20"/>
                <w:lang w:eastAsia="en-GB"/>
              </w:rPr>
              <w:t xml:space="preserve"> </w:t>
            </w:r>
            <w:r w:rsidRPr="00CF70CF">
              <w:rPr>
                <w:sz w:val="20"/>
                <w:szCs w:val="20"/>
                <w:lang w:eastAsia="en-GB"/>
              </w:rPr>
              <w:t>kwalifikowania)?</w:t>
            </w:r>
          </w:p>
        </w:tc>
        <w:tc>
          <w:tcPr>
            <w:tcW w:w="5812" w:type="dxa"/>
          </w:tcPr>
          <w:p w14:paraId="206505E7" w14:textId="77777777" w:rsidR="009D0772" w:rsidRPr="00CF70CF" w:rsidRDefault="009D0772" w:rsidP="00607ECF">
            <w:pPr>
              <w:spacing w:after="0"/>
              <w:jc w:val="both"/>
              <w:rPr>
                <w:sz w:val="20"/>
                <w:szCs w:val="20"/>
                <w:lang w:eastAsia="en-GB"/>
              </w:rPr>
            </w:pPr>
            <w:r w:rsidRPr="00CF70CF">
              <w:rPr>
                <w:sz w:val="20"/>
                <w:szCs w:val="20"/>
                <w:lang w:eastAsia="en-GB"/>
              </w:rPr>
              <w:t>[]</w:t>
            </w:r>
            <w:r w:rsidR="006E0DAA" w:rsidRPr="00CF70CF">
              <w:rPr>
                <w:sz w:val="20"/>
                <w:szCs w:val="20"/>
                <w:lang w:eastAsia="en-GB"/>
              </w:rPr>
              <w:t xml:space="preserve"> </w:t>
            </w:r>
            <w:r w:rsidRPr="00CF70CF">
              <w:rPr>
                <w:sz w:val="20"/>
                <w:szCs w:val="20"/>
                <w:lang w:eastAsia="en-GB"/>
              </w:rPr>
              <w:t>Tak</w:t>
            </w:r>
            <w:r w:rsidR="006E0DAA" w:rsidRPr="00CF70CF">
              <w:rPr>
                <w:sz w:val="20"/>
                <w:szCs w:val="20"/>
                <w:lang w:eastAsia="en-GB"/>
              </w:rPr>
              <w:t xml:space="preserve"> </w:t>
            </w:r>
            <w:r w:rsidRPr="00CF70CF">
              <w:rPr>
                <w:sz w:val="20"/>
                <w:szCs w:val="20"/>
                <w:lang w:eastAsia="en-GB"/>
              </w:rPr>
              <w:t>[]</w:t>
            </w:r>
            <w:r w:rsidR="006E0DAA" w:rsidRPr="00CF70CF">
              <w:rPr>
                <w:sz w:val="20"/>
                <w:szCs w:val="20"/>
                <w:lang w:eastAsia="en-GB"/>
              </w:rPr>
              <w:t xml:space="preserve"> </w:t>
            </w:r>
            <w:r w:rsidRPr="00CF70CF">
              <w:rPr>
                <w:sz w:val="20"/>
                <w:szCs w:val="20"/>
                <w:lang w:eastAsia="en-GB"/>
              </w:rPr>
              <w:t>Nie</w:t>
            </w:r>
            <w:r w:rsidR="006E0DAA" w:rsidRPr="00CF70CF">
              <w:rPr>
                <w:sz w:val="20"/>
                <w:szCs w:val="20"/>
                <w:lang w:eastAsia="en-GB"/>
              </w:rPr>
              <w:t xml:space="preserve"> </w:t>
            </w:r>
            <w:r w:rsidRPr="00CF70CF">
              <w:rPr>
                <w:sz w:val="20"/>
                <w:szCs w:val="20"/>
                <w:lang w:eastAsia="en-GB"/>
              </w:rPr>
              <w:t>[]</w:t>
            </w:r>
            <w:r w:rsidR="006E0DAA" w:rsidRPr="00CF70CF">
              <w:rPr>
                <w:sz w:val="20"/>
                <w:szCs w:val="20"/>
                <w:lang w:eastAsia="en-GB"/>
              </w:rPr>
              <w:t xml:space="preserve"> </w:t>
            </w:r>
            <w:r w:rsidRPr="00CF70CF">
              <w:rPr>
                <w:sz w:val="20"/>
                <w:szCs w:val="20"/>
                <w:lang w:eastAsia="en-GB"/>
              </w:rPr>
              <w:t>Nie</w:t>
            </w:r>
            <w:r w:rsidR="006E0DAA" w:rsidRPr="00CF70CF">
              <w:rPr>
                <w:sz w:val="20"/>
                <w:szCs w:val="20"/>
                <w:lang w:eastAsia="en-GB"/>
              </w:rPr>
              <w:t xml:space="preserve"> </w:t>
            </w:r>
            <w:r w:rsidRPr="00CF70CF">
              <w:rPr>
                <w:sz w:val="20"/>
                <w:szCs w:val="20"/>
                <w:lang w:eastAsia="en-GB"/>
              </w:rPr>
              <w:t>dotyczy</w:t>
            </w:r>
          </w:p>
        </w:tc>
      </w:tr>
      <w:tr w:rsidR="009D0772" w:rsidRPr="00CF70CF" w14:paraId="6630C5AC" w14:textId="77777777" w:rsidTr="009D0772">
        <w:tc>
          <w:tcPr>
            <w:tcW w:w="4644" w:type="dxa"/>
          </w:tcPr>
          <w:p w14:paraId="4298F43D" w14:textId="77777777" w:rsidR="009D0772" w:rsidRPr="00CF70CF" w:rsidRDefault="009D0772" w:rsidP="00607ECF">
            <w:pPr>
              <w:spacing w:after="0"/>
              <w:jc w:val="both"/>
              <w:rPr>
                <w:sz w:val="20"/>
                <w:szCs w:val="20"/>
                <w:lang w:eastAsia="en-GB"/>
              </w:rPr>
            </w:pPr>
            <w:r w:rsidRPr="00CF70CF">
              <w:rPr>
                <w:b/>
                <w:sz w:val="20"/>
                <w:szCs w:val="20"/>
                <w:lang w:eastAsia="en-GB"/>
              </w:rPr>
              <w:t>Jeżeli</w:t>
            </w:r>
            <w:r w:rsidR="006E0DAA" w:rsidRPr="00CF70CF">
              <w:rPr>
                <w:b/>
                <w:sz w:val="20"/>
                <w:szCs w:val="20"/>
                <w:lang w:eastAsia="en-GB"/>
              </w:rPr>
              <w:t xml:space="preserve"> </w:t>
            </w:r>
            <w:r w:rsidRPr="00CF70CF">
              <w:rPr>
                <w:b/>
                <w:sz w:val="20"/>
                <w:szCs w:val="20"/>
                <w:lang w:eastAsia="en-GB"/>
              </w:rPr>
              <w:t>tak</w:t>
            </w:r>
            <w:r w:rsidRPr="00CF70CF">
              <w:rPr>
                <w:sz w:val="20"/>
                <w:szCs w:val="20"/>
                <w:lang w:eastAsia="en-GB"/>
              </w:rPr>
              <w:t>:</w:t>
            </w:r>
          </w:p>
          <w:p w14:paraId="00DEAD18" w14:textId="77777777" w:rsidR="009D0772" w:rsidRPr="00CF70CF" w:rsidRDefault="009D0772" w:rsidP="00607ECF">
            <w:pPr>
              <w:spacing w:after="0"/>
              <w:jc w:val="both"/>
              <w:rPr>
                <w:b/>
                <w:sz w:val="20"/>
                <w:szCs w:val="20"/>
                <w:lang w:eastAsia="en-GB"/>
              </w:rPr>
            </w:pPr>
            <w:r w:rsidRPr="00CF70CF">
              <w:rPr>
                <w:b/>
                <w:sz w:val="20"/>
                <w:szCs w:val="20"/>
                <w:lang w:eastAsia="en-GB"/>
              </w:rPr>
              <w:t>Proszę</w:t>
            </w:r>
            <w:r w:rsidR="006E0DAA" w:rsidRPr="00CF70CF">
              <w:rPr>
                <w:b/>
                <w:sz w:val="20"/>
                <w:szCs w:val="20"/>
                <w:lang w:eastAsia="en-GB"/>
              </w:rPr>
              <w:t xml:space="preserve"> </w:t>
            </w:r>
            <w:r w:rsidRPr="00CF70CF">
              <w:rPr>
                <w:b/>
                <w:sz w:val="20"/>
                <w:szCs w:val="20"/>
                <w:lang w:eastAsia="en-GB"/>
              </w:rPr>
              <w:t>udzielić</w:t>
            </w:r>
            <w:r w:rsidR="006E0DAA" w:rsidRPr="00CF70CF">
              <w:rPr>
                <w:b/>
                <w:sz w:val="20"/>
                <w:szCs w:val="20"/>
                <w:lang w:eastAsia="en-GB"/>
              </w:rPr>
              <w:t xml:space="preserve"> </w:t>
            </w:r>
            <w:r w:rsidRPr="00CF70CF">
              <w:rPr>
                <w:b/>
                <w:sz w:val="20"/>
                <w:szCs w:val="20"/>
                <w:lang w:eastAsia="en-GB"/>
              </w:rPr>
              <w:t>odpowiedzi</w:t>
            </w:r>
            <w:r w:rsidR="006E0DAA" w:rsidRPr="00CF70CF">
              <w:rPr>
                <w:b/>
                <w:sz w:val="20"/>
                <w:szCs w:val="20"/>
                <w:lang w:eastAsia="en-GB"/>
              </w:rPr>
              <w:t xml:space="preserve"> </w:t>
            </w:r>
            <w:r w:rsidRPr="00CF70CF">
              <w:rPr>
                <w:b/>
                <w:sz w:val="20"/>
                <w:szCs w:val="20"/>
                <w:lang w:eastAsia="en-GB"/>
              </w:rPr>
              <w:t>w</w:t>
            </w:r>
            <w:r w:rsidR="006E0DAA" w:rsidRPr="00CF70CF">
              <w:rPr>
                <w:b/>
                <w:sz w:val="20"/>
                <w:szCs w:val="20"/>
                <w:lang w:eastAsia="en-GB"/>
              </w:rPr>
              <w:t xml:space="preserve"> </w:t>
            </w:r>
            <w:r w:rsidRPr="00CF70CF">
              <w:rPr>
                <w:b/>
                <w:sz w:val="20"/>
                <w:szCs w:val="20"/>
                <w:lang w:eastAsia="en-GB"/>
              </w:rPr>
              <w:t>pozostałych</w:t>
            </w:r>
            <w:r w:rsidR="006E0DAA" w:rsidRPr="00CF70CF">
              <w:rPr>
                <w:b/>
                <w:sz w:val="20"/>
                <w:szCs w:val="20"/>
                <w:lang w:eastAsia="en-GB"/>
              </w:rPr>
              <w:t xml:space="preserve"> </w:t>
            </w:r>
            <w:r w:rsidRPr="00CF70CF">
              <w:rPr>
                <w:b/>
                <w:sz w:val="20"/>
                <w:szCs w:val="20"/>
                <w:lang w:eastAsia="en-GB"/>
              </w:rPr>
              <w:t>fragmentach</w:t>
            </w:r>
            <w:r w:rsidR="006E0DAA" w:rsidRPr="00CF70CF">
              <w:rPr>
                <w:b/>
                <w:sz w:val="20"/>
                <w:szCs w:val="20"/>
                <w:lang w:eastAsia="en-GB"/>
              </w:rPr>
              <w:t xml:space="preserve"> </w:t>
            </w:r>
            <w:r w:rsidRPr="00CF70CF">
              <w:rPr>
                <w:b/>
                <w:sz w:val="20"/>
                <w:szCs w:val="20"/>
                <w:lang w:eastAsia="en-GB"/>
              </w:rPr>
              <w:t>niniejszej</w:t>
            </w:r>
            <w:r w:rsidR="006E0DAA" w:rsidRPr="00CF70CF">
              <w:rPr>
                <w:b/>
                <w:sz w:val="20"/>
                <w:szCs w:val="20"/>
                <w:lang w:eastAsia="en-GB"/>
              </w:rPr>
              <w:t xml:space="preserve"> </w:t>
            </w:r>
            <w:r w:rsidRPr="00CF70CF">
              <w:rPr>
                <w:b/>
                <w:sz w:val="20"/>
                <w:szCs w:val="20"/>
                <w:lang w:eastAsia="en-GB"/>
              </w:rPr>
              <w:t>sekcji,</w:t>
            </w:r>
            <w:r w:rsidR="006E0DAA" w:rsidRPr="00CF70CF">
              <w:rPr>
                <w:b/>
                <w:sz w:val="20"/>
                <w:szCs w:val="20"/>
                <w:lang w:eastAsia="en-GB"/>
              </w:rPr>
              <w:t xml:space="preserve"> </w:t>
            </w:r>
            <w:r w:rsidRPr="00CF70CF">
              <w:rPr>
                <w:b/>
                <w:sz w:val="20"/>
                <w:szCs w:val="20"/>
                <w:lang w:eastAsia="en-GB"/>
              </w:rPr>
              <w:t>w</w:t>
            </w:r>
            <w:r w:rsidR="006E0DAA" w:rsidRPr="00CF70CF">
              <w:rPr>
                <w:b/>
                <w:sz w:val="20"/>
                <w:szCs w:val="20"/>
                <w:lang w:eastAsia="en-GB"/>
              </w:rPr>
              <w:t xml:space="preserve"> </w:t>
            </w:r>
            <w:r w:rsidRPr="00CF70CF">
              <w:rPr>
                <w:b/>
                <w:sz w:val="20"/>
                <w:szCs w:val="20"/>
                <w:lang w:eastAsia="en-GB"/>
              </w:rPr>
              <w:t>sekcji</w:t>
            </w:r>
            <w:r w:rsidR="006E0DAA" w:rsidRPr="00CF70CF">
              <w:rPr>
                <w:b/>
                <w:sz w:val="20"/>
                <w:szCs w:val="20"/>
                <w:lang w:eastAsia="en-GB"/>
              </w:rPr>
              <w:t xml:space="preserve"> </w:t>
            </w:r>
            <w:r w:rsidRPr="00CF70CF">
              <w:rPr>
                <w:b/>
                <w:sz w:val="20"/>
                <w:szCs w:val="20"/>
                <w:lang w:eastAsia="en-GB"/>
              </w:rPr>
              <w:t>B</w:t>
            </w:r>
            <w:r w:rsidR="006E0DAA" w:rsidRPr="00CF70CF">
              <w:rPr>
                <w:b/>
                <w:sz w:val="20"/>
                <w:szCs w:val="20"/>
                <w:lang w:eastAsia="en-GB"/>
              </w:rPr>
              <w:t xml:space="preserve"> </w:t>
            </w:r>
            <w:r w:rsidRPr="00CF70CF">
              <w:rPr>
                <w:b/>
                <w:sz w:val="20"/>
                <w:szCs w:val="20"/>
                <w:lang w:eastAsia="en-GB"/>
              </w:rPr>
              <w:t>i,</w:t>
            </w:r>
            <w:r w:rsidR="006E0DAA" w:rsidRPr="00CF70CF">
              <w:rPr>
                <w:b/>
                <w:sz w:val="20"/>
                <w:szCs w:val="20"/>
                <w:lang w:eastAsia="en-GB"/>
              </w:rPr>
              <w:t xml:space="preserve"> </w:t>
            </w:r>
            <w:r w:rsidRPr="00CF70CF">
              <w:rPr>
                <w:b/>
                <w:sz w:val="20"/>
                <w:szCs w:val="20"/>
                <w:lang w:eastAsia="en-GB"/>
              </w:rPr>
              <w:t>w</w:t>
            </w:r>
            <w:r w:rsidR="006E0DAA" w:rsidRPr="00CF70CF">
              <w:rPr>
                <w:b/>
                <w:sz w:val="20"/>
                <w:szCs w:val="20"/>
                <w:lang w:eastAsia="en-GB"/>
              </w:rPr>
              <w:t xml:space="preserve"> </w:t>
            </w:r>
            <w:r w:rsidRPr="00CF70CF">
              <w:rPr>
                <w:b/>
                <w:sz w:val="20"/>
                <w:szCs w:val="20"/>
                <w:lang w:eastAsia="en-GB"/>
              </w:rPr>
              <w:t>odpowiednich</w:t>
            </w:r>
            <w:r w:rsidR="006E0DAA" w:rsidRPr="00CF70CF">
              <w:rPr>
                <w:b/>
                <w:sz w:val="20"/>
                <w:szCs w:val="20"/>
                <w:lang w:eastAsia="en-GB"/>
              </w:rPr>
              <w:t xml:space="preserve"> </w:t>
            </w:r>
            <w:r w:rsidRPr="00CF70CF">
              <w:rPr>
                <w:b/>
                <w:sz w:val="20"/>
                <w:szCs w:val="20"/>
                <w:lang w:eastAsia="en-GB"/>
              </w:rPr>
              <w:t>przypadkach,</w:t>
            </w:r>
            <w:r w:rsidR="006E0DAA" w:rsidRPr="00CF70CF">
              <w:rPr>
                <w:b/>
                <w:sz w:val="20"/>
                <w:szCs w:val="20"/>
                <w:lang w:eastAsia="en-GB"/>
              </w:rPr>
              <w:t xml:space="preserve"> </w:t>
            </w:r>
            <w:r w:rsidRPr="00CF70CF">
              <w:rPr>
                <w:b/>
                <w:sz w:val="20"/>
                <w:szCs w:val="20"/>
                <w:lang w:eastAsia="en-GB"/>
              </w:rPr>
              <w:t>sekcji</w:t>
            </w:r>
            <w:r w:rsidR="006E0DAA" w:rsidRPr="00CF70CF">
              <w:rPr>
                <w:b/>
                <w:sz w:val="20"/>
                <w:szCs w:val="20"/>
                <w:lang w:eastAsia="en-GB"/>
              </w:rPr>
              <w:t xml:space="preserve"> </w:t>
            </w:r>
            <w:r w:rsidRPr="00CF70CF">
              <w:rPr>
                <w:b/>
                <w:sz w:val="20"/>
                <w:szCs w:val="20"/>
                <w:lang w:eastAsia="en-GB"/>
              </w:rPr>
              <w:t>C</w:t>
            </w:r>
            <w:r w:rsidR="006E0DAA" w:rsidRPr="00CF70CF">
              <w:rPr>
                <w:b/>
                <w:sz w:val="20"/>
                <w:szCs w:val="20"/>
                <w:lang w:eastAsia="en-GB"/>
              </w:rPr>
              <w:t xml:space="preserve"> </w:t>
            </w:r>
            <w:r w:rsidRPr="00CF70CF">
              <w:rPr>
                <w:b/>
                <w:sz w:val="20"/>
                <w:szCs w:val="20"/>
                <w:lang w:eastAsia="en-GB"/>
              </w:rPr>
              <w:t>niniejszej</w:t>
            </w:r>
            <w:r w:rsidR="006E0DAA" w:rsidRPr="00CF70CF">
              <w:rPr>
                <w:b/>
                <w:sz w:val="20"/>
                <w:szCs w:val="20"/>
                <w:lang w:eastAsia="en-GB"/>
              </w:rPr>
              <w:t xml:space="preserve"> </w:t>
            </w:r>
            <w:r w:rsidRPr="00CF70CF">
              <w:rPr>
                <w:b/>
                <w:sz w:val="20"/>
                <w:szCs w:val="20"/>
                <w:lang w:eastAsia="en-GB"/>
              </w:rPr>
              <w:t>części,</w:t>
            </w:r>
            <w:r w:rsidR="006E0DAA" w:rsidRPr="00CF70CF">
              <w:rPr>
                <w:b/>
                <w:sz w:val="20"/>
                <w:szCs w:val="20"/>
                <w:lang w:eastAsia="en-GB"/>
              </w:rPr>
              <w:t xml:space="preserve"> </w:t>
            </w:r>
            <w:r w:rsidRPr="00CF70CF">
              <w:rPr>
                <w:b/>
                <w:sz w:val="20"/>
                <w:szCs w:val="20"/>
                <w:lang w:eastAsia="en-GB"/>
              </w:rPr>
              <w:t>uzupełnić</w:t>
            </w:r>
            <w:r w:rsidR="006E0DAA" w:rsidRPr="00CF70CF">
              <w:rPr>
                <w:b/>
                <w:sz w:val="20"/>
                <w:szCs w:val="20"/>
                <w:lang w:eastAsia="en-GB"/>
              </w:rPr>
              <w:t xml:space="preserve"> </w:t>
            </w:r>
            <w:r w:rsidRPr="00CF70CF">
              <w:rPr>
                <w:b/>
                <w:sz w:val="20"/>
                <w:szCs w:val="20"/>
                <w:lang w:eastAsia="en-GB"/>
              </w:rPr>
              <w:t>część</w:t>
            </w:r>
            <w:r w:rsidR="006E0DAA" w:rsidRPr="00CF70CF">
              <w:rPr>
                <w:b/>
                <w:sz w:val="20"/>
                <w:szCs w:val="20"/>
                <w:lang w:eastAsia="en-GB"/>
              </w:rPr>
              <w:t xml:space="preserve"> </w:t>
            </w:r>
            <w:r w:rsidRPr="00CF70CF">
              <w:rPr>
                <w:b/>
                <w:sz w:val="20"/>
                <w:szCs w:val="20"/>
                <w:lang w:eastAsia="en-GB"/>
              </w:rPr>
              <w:t>V</w:t>
            </w:r>
            <w:r w:rsidR="006E0DAA" w:rsidRPr="00CF70CF">
              <w:rPr>
                <w:b/>
                <w:sz w:val="20"/>
                <w:szCs w:val="20"/>
                <w:lang w:eastAsia="en-GB"/>
              </w:rPr>
              <w:t xml:space="preserve"> </w:t>
            </w:r>
            <w:r w:rsidRPr="00CF70CF">
              <w:rPr>
                <w:b/>
                <w:sz w:val="20"/>
                <w:szCs w:val="20"/>
                <w:lang w:eastAsia="en-GB"/>
              </w:rPr>
              <w:t>(w</w:t>
            </w:r>
            <w:r w:rsidR="006E0DAA" w:rsidRPr="00CF70CF">
              <w:rPr>
                <w:b/>
                <w:sz w:val="20"/>
                <w:szCs w:val="20"/>
                <w:lang w:eastAsia="en-GB"/>
              </w:rPr>
              <w:t xml:space="preserve"> </w:t>
            </w:r>
            <w:r w:rsidRPr="00CF70CF">
              <w:rPr>
                <w:b/>
                <w:sz w:val="20"/>
                <w:szCs w:val="20"/>
                <w:lang w:eastAsia="en-GB"/>
              </w:rPr>
              <w:t>stosownych</w:t>
            </w:r>
            <w:r w:rsidR="006E0DAA" w:rsidRPr="00CF70CF">
              <w:rPr>
                <w:b/>
                <w:sz w:val="20"/>
                <w:szCs w:val="20"/>
                <w:lang w:eastAsia="en-GB"/>
              </w:rPr>
              <w:t xml:space="preserve"> </w:t>
            </w:r>
            <w:r w:rsidRPr="00CF70CF">
              <w:rPr>
                <w:b/>
                <w:sz w:val="20"/>
                <w:szCs w:val="20"/>
                <w:lang w:eastAsia="en-GB"/>
              </w:rPr>
              <w:t>przypadkach)</w:t>
            </w:r>
            <w:r w:rsidR="006E0DAA" w:rsidRPr="00CF70CF">
              <w:rPr>
                <w:b/>
                <w:sz w:val="20"/>
                <w:szCs w:val="20"/>
                <w:lang w:eastAsia="en-GB"/>
              </w:rPr>
              <w:t xml:space="preserve"> </w:t>
            </w:r>
            <w:r w:rsidRPr="00CF70CF">
              <w:rPr>
                <w:b/>
                <w:sz w:val="20"/>
                <w:szCs w:val="20"/>
                <w:lang w:eastAsia="en-GB"/>
              </w:rPr>
              <w:t>oraz</w:t>
            </w:r>
            <w:r w:rsidR="006E0DAA" w:rsidRPr="00CF70CF">
              <w:rPr>
                <w:b/>
                <w:sz w:val="20"/>
                <w:szCs w:val="20"/>
                <w:lang w:eastAsia="en-GB"/>
              </w:rPr>
              <w:t xml:space="preserve"> </w:t>
            </w:r>
            <w:r w:rsidRPr="00CF70CF">
              <w:rPr>
                <w:b/>
                <w:sz w:val="20"/>
                <w:szCs w:val="20"/>
                <w:lang w:eastAsia="en-GB"/>
              </w:rPr>
              <w:t>w</w:t>
            </w:r>
            <w:r w:rsidR="006E0DAA" w:rsidRPr="00CF70CF">
              <w:rPr>
                <w:b/>
                <w:sz w:val="20"/>
                <w:szCs w:val="20"/>
                <w:lang w:eastAsia="en-GB"/>
              </w:rPr>
              <w:t xml:space="preserve"> </w:t>
            </w:r>
            <w:r w:rsidRPr="00CF70CF">
              <w:rPr>
                <w:b/>
                <w:sz w:val="20"/>
                <w:szCs w:val="20"/>
                <w:lang w:eastAsia="en-GB"/>
              </w:rPr>
              <w:t>każdym</w:t>
            </w:r>
            <w:r w:rsidR="006E0DAA" w:rsidRPr="00CF70CF">
              <w:rPr>
                <w:b/>
                <w:sz w:val="20"/>
                <w:szCs w:val="20"/>
                <w:lang w:eastAsia="en-GB"/>
              </w:rPr>
              <w:t xml:space="preserve"> </w:t>
            </w:r>
            <w:r w:rsidRPr="00CF70CF">
              <w:rPr>
                <w:b/>
                <w:sz w:val="20"/>
                <w:szCs w:val="20"/>
                <w:lang w:eastAsia="en-GB"/>
              </w:rPr>
              <w:lastRenderedPageBreak/>
              <w:t>przypadku</w:t>
            </w:r>
            <w:r w:rsidR="006E0DAA" w:rsidRPr="00CF70CF">
              <w:rPr>
                <w:b/>
                <w:sz w:val="20"/>
                <w:szCs w:val="20"/>
                <w:lang w:eastAsia="en-GB"/>
              </w:rPr>
              <w:t xml:space="preserve"> </w:t>
            </w:r>
            <w:r w:rsidRPr="00CF70CF">
              <w:rPr>
                <w:b/>
                <w:sz w:val="20"/>
                <w:szCs w:val="20"/>
                <w:lang w:eastAsia="en-GB"/>
              </w:rPr>
              <w:t>wypełnić</w:t>
            </w:r>
            <w:r w:rsidR="006E0DAA" w:rsidRPr="00CF70CF">
              <w:rPr>
                <w:b/>
                <w:sz w:val="20"/>
                <w:szCs w:val="20"/>
                <w:lang w:eastAsia="en-GB"/>
              </w:rPr>
              <w:t xml:space="preserve"> </w:t>
            </w:r>
            <w:r w:rsidRPr="00CF70CF">
              <w:rPr>
                <w:b/>
                <w:sz w:val="20"/>
                <w:szCs w:val="20"/>
                <w:lang w:eastAsia="en-GB"/>
              </w:rPr>
              <w:t>i</w:t>
            </w:r>
            <w:r w:rsidR="006E0DAA" w:rsidRPr="00CF70CF">
              <w:rPr>
                <w:b/>
                <w:sz w:val="20"/>
                <w:szCs w:val="20"/>
                <w:lang w:eastAsia="en-GB"/>
              </w:rPr>
              <w:t xml:space="preserve"> </w:t>
            </w:r>
            <w:r w:rsidRPr="00CF70CF">
              <w:rPr>
                <w:b/>
                <w:sz w:val="20"/>
                <w:szCs w:val="20"/>
                <w:lang w:eastAsia="en-GB"/>
              </w:rPr>
              <w:t>podpisać</w:t>
            </w:r>
            <w:r w:rsidR="006E0DAA" w:rsidRPr="00CF70CF">
              <w:rPr>
                <w:b/>
                <w:sz w:val="20"/>
                <w:szCs w:val="20"/>
                <w:lang w:eastAsia="en-GB"/>
              </w:rPr>
              <w:t xml:space="preserve"> </w:t>
            </w:r>
            <w:r w:rsidRPr="00CF70CF">
              <w:rPr>
                <w:b/>
                <w:sz w:val="20"/>
                <w:szCs w:val="20"/>
                <w:lang w:eastAsia="en-GB"/>
              </w:rPr>
              <w:t>część</w:t>
            </w:r>
            <w:r w:rsidR="006E0DAA" w:rsidRPr="00CF70CF">
              <w:rPr>
                <w:b/>
                <w:sz w:val="20"/>
                <w:szCs w:val="20"/>
                <w:lang w:eastAsia="en-GB"/>
              </w:rPr>
              <w:t xml:space="preserve"> </w:t>
            </w:r>
            <w:r w:rsidRPr="00CF70CF">
              <w:rPr>
                <w:b/>
                <w:sz w:val="20"/>
                <w:szCs w:val="20"/>
                <w:lang w:eastAsia="en-GB"/>
              </w:rPr>
              <w:t>VI.</w:t>
            </w:r>
            <w:r w:rsidR="006E0DAA" w:rsidRPr="00CF70CF">
              <w:rPr>
                <w:b/>
                <w:sz w:val="20"/>
                <w:szCs w:val="20"/>
                <w:lang w:eastAsia="en-GB"/>
              </w:rPr>
              <w:t xml:space="preserve"> </w:t>
            </w:r>
          </w:p>
          <w:p w14:paraId="79A31887" w14:textId="77777777" w:rsidR="009D0772" w:rsidRPr="00CF70CF" w:rsidRDefault="009D0772" w:rsidP="00607ECF">
            <w:pPr>
              <w:spacing w:after="0"/>
              <w:rPr>
                <w:sz w:val="20"/>
                <w:szCs w:val="20"/>
                <w:lang w:eastAsia="en-GB"/>
              </w:rPr>
            </w:pPr>
            <w:r w:rsidRPr="00CF70CF">
              <w:rPr>
                <w:sz w:val="20"/>
                <w:szCs w:val="20"/>
                <w:lang w:eastAsia="en-GB"/>
              </w:rPr>
              <w:t>a)</w:t>
            </w:r>
            <w:r w:rsidR="006E0DAA" w:rsidRPr="00CF70CF">
              <w:rPr>
                <w:sz w:val="20"/>
                <w:szCs w:val="20"/>
                <w:lang w:eastAsia="en-GB"/>
              </w:rPr>
              <w:t xml:space="preserve"> </w:t>
            </w:r>
            <w:r w:rsidRPr="00CF70CF">
              <w:rPr>
                <w:sz w:val="20"/>
                <w:szCs w:val="20"/>
                <w:lang w:eastAsia="en-GB"/>
              </w:rPr>
              <w:t>Proszę</w:t>
            </w:r>
            <w:r w:rsidR="006E0DAA" w:rsidRPr="00CF70CF">
              <w:rPr>
                <w:sz w:val="20"/>
                <w:szCs w:val="20"/>
                <w:lang w:eastAsia="en-GB"/>
              </w:rPr>
              <w:t xml:space="preserve"> </w:t>
            </w:r>
            <w:r w:rsidRPr="00CF70CF">
              <w:rPr>
                <w:sz w:val="20"/>
                <w:szCs w:val="20"/>
                <w:lang w:eastAsia="en-GB"/>
              </w:rPr>
              <w:t>podać</w:t>
            </w:r>
            <w:r w:rsidR="006E0DAA" w:rsidRPr="00CF70CF">
              <w:rPr>
                <w:sz w:val="20"/>
                <w:szCs w:val="20"/>
                <w:lang w:eastAsia="en-GB"/>
              </w:rPr>
              <w:t xml:space="preserve"> </w:t>
            </w:r>
            <w:r w:rsidRPr="00CF70CF">
              <w:rPr>
                <w:sz w:val="20"/>
                <w:szCs w:val="20"/>
                <w:lang w:eastAsia="en-GB"/>
              </w:rPr>
              <w:t>nazwę</w:t>
            </w:r>
            <w:r w:rsidR="006E0DAA" w:rsidRPr="00CF70CF">
              <w:rPr>
                <w:sz w:val="20"/>
                <w:szCs w:val="20"/>
                <w:lang w:eastAsia="en-GB"/>
              </w:rPr>
              <w:t xml:space="preserve"> </w:t>
            </w:r>
            <w:r w:rsidRPr="00CF70CF">
              <w:rPr>
                <w:sz w:val="20"/>
                <w:szCs w:val="20"/>
                <w:lang w:eastAsia="en-GB"/>
              </w:rPr>
              <w:t>wykazu</w:t>
            </w:r>
            <w:r w:rsidR="006E0DAA" w:rsidRPr="00CF70CF">
              <w:rPr>
                <w:sz w:val="20"/>
                <w:szCs w:val="20"/>
                <w:lang w:eastAsia="en-GB"/>
              </w:rPr>
              <w:t xml:space="preserve"> </w:t>
            </w:r>
            <w:r w:rsidRPr="00CF70CF">
              <w:rPr>
                <w:sz w:val="20"/>
                <w:szCs w:val="20"/>
                <w:lang w:eastAsia="en-GB"/>
              </w:rPr>
              <w:t>lub</w:t>
            </w:r>
            <w:r w:rsidR="006E0DAA" w:rsidRPr="00CF70CF">
              <w:rPr>
                <w:sz w:val="20"/>
                <w:szCs w:val="20"/>
                <w:lang w:eastAsia="en-GB"/>
              </w:rPr>
              <w:t xml:space="preserve"> </w:t>
            </w:r>
            <w:r w:rsidRPr="00CF70CF">
              <w:rPr>
                <w:sz w:val="20"/>
                <w:szCs w:val="20"/>
                <w:lang w:eastAsia="en-GB"/>
              </w:rPr>
              <w:t>zaświadczenia</w:t>
            </w:r>
            <w:r w:rsidR="006E0DAA" w:rsidRPr="00CF70CF">
              <w:rPr>
                <w:sz w:val="20"/>
                <w:szCs w:val="20"/>
                <w:lang w:eastAsia="en-GB"/>
              </w:rPr>
              <w:t xml:space="preserve"> </w:t>
            </w:r>
            <w:r w:rsidRPr="00CF70CF">
              <w:rPr>
                <w:sz w:val="20"/>
                <w:szCs w:val="20"/>
                <w:lang w:eastAsia="en-GB"/>
              </w:rPr>
              <w:t>i</w:t>
            </w:r>
            <w:r w:rsidR="006E0DAA" w:rsidRPr="00CF70CF">
              <w:rPr>
                <w:sz w:val="20"/>
                <w:szCs w:val="20"/>
                <w:lang w:eastAsia="en-GB"/>
              </w:rPr>
              <w:t xml:space="preserve"> </w:t>
            </w:r>
            <w:r w:rsidRPr="00CF70CF">
              <w:rPr>
                <w:sz w:val="20"/>
                <w:szCs w:val="20"/>
                <w:lang w:eastAsia="en-GB"/>
              </w:rPr>
              <w:t>odpowiedni</w:t>
            </w:r>
            <w:r w:rsidR="006E0DAA" w:rsidRPr="00CF70CF">
              <w:rPr>
                <w:sz w:val="20"/>
                <w:szCs w:val="20"/>
                <w:lang w:eastAsia="en-GB"/>
              </w:rPr>
              <w:t xml:space="preserve"> </w:t>
            </w:r>
            <w:r w:rsidRPr="00CF70CF">
              <w:rPr>
                <w:sz w:val="20"/>
                <w:szCs w:val="20"/>
                <w:lang w:eastAsia="en-GB"/>
              </w:rPr>
              <w:t>numer</w:t>
            </w:r>
            <w:r w:rsidR="006E0DAA" w:rsidRPr="00CF70CF">
              <w:rPr>
                <w:sz w:val="20"/>
                <w:szCs w:val="20"/>
                <w:lang w:eastAsia="en-GB"/>
              </w:rPr>
              <w:t xml:space="preserve"> </w:t>
            </w:r>
            <w:r w:rsidRPr="00CF70CF">
              <w:rPr>
                <w:sz w:val="20"/>
                <w:szCs w:val="20"/>
                <w:lang w:eastAsia="en-GB"/>
              </w:rPr>
              <w:t>rejestracyjny</w:t>
            </w:r>
            <w:r w:rsidR="006E0DAA" w:rsidRPr="00CF70CF">
              <w:rPr>
                <w:sz w:val="20"/>
                <w:szCs w:val="20"/>
                <w:lang w:eastAsia="en-GB"/>
              </w:rPr>
              <w:t xml:space="preserve"> </w:t>
            </w:r>
            <w:r w:rsidRPr="00CF70CF">
              <w:rPr>
                <w:sz w:val="20"/>
                <w:szCs w:val="20"/>
                <w:lang w:eastAsia="en-GB"/>
              </w:rPr>
              <w:t>lub</w:t>
            </w:r>
            <w:r w:rsidR="006E0DAA" w:rsidRPr="00CF70CF">
              <w:rPr>
                <w:sz w:val="20"/>
                <w:szCs w:val="20"/>
                <w:lang w:eastAsia="en-GB"/>
              </w:rPr>
              <w:t xml:space="preserve"> </w:t>
            </w:r>
            <w:r w:rsidRPr="00CF70CF">
              <w:rPr>
                <w:sz w:val="20"/>
                <w:szCs w:val="20"/>
                <w:lang w:eastAsia="en-GB"/>
              </w:rPr>
              <w:t>numer</w:t>
            </w:r>
            <w:r w:rsidR="006E0DAA" w:rsidRPr="00CF70CF">
              <w:rPr>
                <w:sz w:val="20"/>
                <w:szCs w:val="20"/>
                <w:lang w:eastAsia="en-GB"/>
              </w:rPr>
              <w:t xml:space="preserve"> </w:t>
            </w:r>
            <w:r w:rsidRPr="00CF70CF">
              <w:rPr>
                <w:sz w:val="20"/>
                <w:szCs w:val="20"/>
                <w:lang w:eastAsia="en-GB"/>
              </w:rPr>
              <w:t>zaświadczenia,</w:t>
            </w:r>
            <w:r w:rsidR="006E0DAA" w:rsidRPr="00CF70CF">
              <w:rPr>
                <w:sz w:val="20"/>
                <w:szCs w:val="20"/>
                <w:lang w:eastAsia="en-GB"/>
              </w:rPr>
              <w:t xml:space="preserve"> </w:t>
            </w:r>
            <w:r w:rsidRPr="00CF70CF">
              <w:rPr>
                <w:sz w:val="20"/>
                <w:szCs w:val="20"/>
                <w:lang w:eastAsia="en-GB"/>
              </w:rPr>
              <w:t>jeżeli</w:t>
            </w:r>
            <w:r w:rsidR="006E0DAA" w:rsidRPr="00CF70CF">
              <w:rPr>
                <w:sz w:val="20"/>
                <w:szCs w:val="20"/>
                <w:lang w:eastAsia="en-GB"/>
              </w:rPr>
              <w:t xml:space="preserve"> </w:t>
            </w:r>
            <w:r w:rsidRPr="00CF70CF">
              <w:rPr>
                <w:sz w:val="20"/>
                <w:szCs w:val="20"/>
                <w:lang w:eastAsia="en-GB"/>
              </w:rPr>
              <w:t>dotyczy:</w:t>
            </w:r>
            <w:r w:rsidRPr="00CF70CF">
              <w:rPr>
                <w:sz w:val="20"/>
                <w:szCs w:val="20"/>
                <w:lang w:eastAsia="en-GB"/>
              </w:rPr>
              <w:br/>
              <w:t>b)</w:t>
            </w:r>
            <w:r w:rsidR="006E0DAA" w:rsidRPr="00CF70CF">
              <w:rPr>
                <w:sz w:val="20"/>
                <w:szCs w:val="20"/>
                <w:lang w:eastAsia="en-GB"/>
              </w:rPr>
              <w:t xml:space="preserve"> </w:t>
            </w:r>
            <w:r w:rsidRPr="00CF70CF">
              <w:rPr>
                <w:sz w:val="20"/>
                <w:szCs w:val="20"/>
                <w:lang w:eastAsia="en-GB"/>
              </w:rPr>
              <w:t>Jeżeli</w:t>
            </w:r>
            <w:r w:rsidR="006E0DAA" w:rsidRPr="00CF70CF">
              <w:rPr>
                <w:sz w:val="20"/>
                <w:szCs w:val="20"/>
                <w:lang w:eastAsia="en-GB"/>
              </w:rPr>
              <w:t xml:space="preserve"> </w:t>
            </w:r>
            <w:r w:rsidRPr="00CF70CF">
              <w:rPr>
                <w:sz w:val="20"/>
                <w:szCs w:val="20"/>
                <w:lang w:eastAsia="en-GB"/>
              </w:rPr>
              <w:t>poświadczenie</w:t>
            </w:r>
            <w:r w:rsidR="006E0DAA" w:rsidRPr="00CF70CF">
              <w:rPr>
                <w:sz w:val="20"/>
                <w:szCs w:val="20"/>
                <w:lang w:eastAsia="en-GB"/>
              </w:rPr>
              <w:t xml:space="preserve"> </w:t>
            </w:r>
            <w:r w:rsidRPr="00CF70CF">
              <w:rPr>
                <w:sz w:val="20"/>
                <w:szCs w:val="20"/>
                <w:lang w:eastAsia="en-GB"/>
              </w:rPr>
              <w:t>wpisu</w:t>
            </w:r>
            <w:r w:rsidR="006E0DAA" w:rsidRPr="00CF70CF">
              <w:rPr>
                <w:sz w:val="20"/>
                <w:szCs w:val="20"/>
                <w:lang w:eastAsia="en-GB"/>
              </w:rPr>
              <w:t xml:space="preserve"> </w:t>
            </w:r>
            <w:r w:rsidRPr="00CF70CF">
              <w:rPr>
                <w:sz w:val="20"/>
                <w:szCs w:val="20"/>
                <w:lang w:eastAsia="en-GB"/>
              </w:rPr>
              <w:t>do</w:t>
            </w:r>
            <w:r w:rsidR="006E0DAA" w:rsidRPr="00CF70CF">
              <w:rPr>
                <w:sz w:val="20"/>
                <w:szCs w:val="20"/>
                <w:lang w:eastAsia="en-GB"/>
              </w:rPr>
              <w:t xml:space="preserve"> </w:t>
            </w:r>
            <w:r w:rsidRPr="00CF70CF">
              <w:rPr>
                <w:sz w:val="20"/>
                <w:szCs w:val="20"/>
                <w:lang w:eastAsia="en-GB"/>
              </w:rPr>
              <w:t>wykazu</w:t>
            </w:r>
            <w:r w:rsidR="006E0DAA" w:rsidRPr="00CF70CF">
              <w:rPr>
                <w:sz w:val="20"/>
                <w:szCs w:val="20"/>
                <w:lang w:eastAsia="en-GB"/>
              </w:rPr>
              <w:t xml:space="preserve"> </w:t>
            </w:r>
            <w:r w:rsidRPr="00CF70CF">
              <w:rPr>
                <w:sz w:val="20"/>
                <w:szCs w:val="20"/>
                <w:lang w:eastAsia="en-GB"/>
              </w:rPr>
              <w:t>lub</w:t>
            </w:r>
            <w:r w:rsidR="006E0DAA" w:rsidRPr="00CF70CF">
              <w:rPr>
                <w:sz w:val="20"/>
                <w:szCs w:val="20"/>
                <w:lang w:eastAsia="en-GB"/>
              </w:rPr>
              <w:t xml:space="preserve"> </w:t>
            </w:r>
            <w:r w:rsidRPr="00CF70CF">
              <w:rPr>
                <w:sz w:val="20"/>
                <w:szCs w:val="20"/>
                <w:lang w:eastAsia="en-GB"/>
              </w:rPr>
              <w:t>wydania</w:t>
            </w:r>
            <w:r w:rsidR="006E0DAA" w:rsidRPr="00CF70CF">
              <w:rPr>
                <w:sz w:val="20"/>
                <w:szCs w:val="20"/>
                <w:lang w:eastAsia="en-GB"/>
              </w:rPr>
              <w:t xml:space="preserve"> </w:t>
            </w:r>
            <w:r w:rsidRPr="00CF70CF">
              <w:rPr>
                <w:sz w:val="20"/>
                <w:szCs w:val="20"/>
                <w:lang w:eastAsia="en-GB"/>
              </w:rPr>
              <w:t>zaświadczenia</w:t>
            </w:r>
            <w:r w:rsidR="006E0DAA" w:rsidRPr="00CF70CF">
              <w:rPr>
                <w:sz w:val="20"/>
                <w:szCs w:val="20"/>
                <w:lang w:eastAsia="en-GB"/>
              </w:rPr>
              <w:t xml:space="preserve"> </w:t>
            </w:r>
            <w:r w:rsidRPr="00CF70CF">
              <w:rPr>
                <w:sz w:val="20"/>
                <w:szCs w:val="20"/>
                <w:lang w:eastAsia="en-GB"/>
              </w:rPr>
              <w:t>jest</w:t>
            </w:r>
            <w:r w:rsidR="006E0DAA" w:rsidRPr="00CF70CF">
              <w:rPr>
                <w:sz w:val="20"/>
                <w:szCs w:val="20"/>
                <w:lang w:eastAsia="en-GB"/>
              </w:rPr>
              <w:t xml:space="preserve"> </w:t>
            </w:r>
            <w:r w:rsidRPr="00CF70CF">
              <w:rPr>
                <w:sz w:val="20"/>
                <w:szCs w:val="20"/>
                <w:lang w:eastAsia="en-GB"/>
              </w:rPr>
              <w:t>dostępne</w:t>
            </w:r>
            <w:r w:rsidR="006E0DAA" w:rsidRPr="00CF70CF">
              <w:rPr>
                <w:sz w:val="20"/>
                <w:szCs w:val="20"/>
                <w:lang w:eastAsia="en-GB"/>
              </w:rPr>
              <w:t xml:space="preserve"> </w:t>
            </w:r>
            <w:r w:rsidRPr="00CF70CF">
              <w:rPr>
                <w:sz w:val="20"/>
                <w:szCs w:val="20"/>
                <w:lang w:eastAsia="en-GB"/>
              </w:rPr>
              <w:t>w</w:t>
            </w:r>
            <w:r w:rsidR="006E0DAA" w:rsidRPr="00CF70CF">
              <w:rPr>
                <w:sz w:val="20"/>
                <w:szCs w:val="20"/>
                <w:lang w:eastAsia="en-GB"/>
              </w:rPr>
              <w:t xml:space="preserve"> </w:t>
            </w:r>
            <w:r w:rsidRPr="00CF70CF">
              <w:rPr>
                <w:sz w:val="20"/>
                <w:szCs w:val="20"/>
                <w:lang w:eastAsia="en-GB"/>
              </w:rPr>
              <w:t>formie</w:t>
            </w:r>
            <w:r w:rsidR="006E0DAA" w:rsidRPr="00CF70CF">
              <w:rPr>
                <w:sz w:val="20"/>
                <w:szCs w:val="20"/>
                <w:lang w:eastAsia="en-GB"/>
              </w:rPr>
              <w:t xml:space="preserve"> </w:t>
            </w:r>
            <w:r w:rsidRPr="00CF70CF">
              <w:rPr>
                <w:sz w:val="20"/>
                <w:szCs w:val="20"/>
                <w:lang w:eastAsia="en-GB"/>
              </w:rPr>
              <w:t>elektronicznej,</w:t>
            </w:r>
            <w:r w:rsidR="006E0DAA" w:rsidRPr="00CF70CF">
              <w:rPr>
                <w:sz w:val="20"/>
                <w:szCs w:val="20"/>
                <w:lang w:eastAsia="en-GB"/>
              </w:rPr>
              <w:t xml:space="preserve"> </w:t>
            </w:r>
            <w:r w:rsidRPr="00CF70CF">
              <w:rPr>
                <w:sz w:val="20"/>
                <w:szCs w:val="20"/>
                <w:lang w:eastAsia="en-GB"/>
              </w:rPr>
              <w:t>proszę</w:t>
            </w:r>
            <w:r w:rsidR="006E0DAA" w:rsidRPr="00CF70CF">
              <w:rPr>
                <w:sz w:val="20"/>
                <w:szCs w:val="20"/>
                <w:lang w:eastAsia="en-GB"/>
              </w:rPr>
              <w:t xml:space="preserve"> </w:t>
            </w:r>
            <w:r w:rsidRPr="00CF70CF">
              <w:rPr>
                <w:sz w:val="20"/>
                <w:szCs w:val="20"/>
                <w:lang w:eastAsia="en-GB"/>
              </w:rPr>
              <w:t>podać:</w:t>
            </w:r>
            <w:r w:rsidRPr="00CF70CF">
              <w:rPr>
                <w:sz w:val="20"/>
                <w:szCs w:val="20"/>
                <w:lang w:eastAsia="en-GB"/>
              </w:rPr>
              <w:br/>
            </w:r>
            <w:r w:rsidRPr="00CF70CF">
              <w:rPr>
                <w:sz w:val="20"/>
                <w:szCs w:val="20"/>
                <w:lang w:eastAsia="en-GB"/>
              </w:rPr>
              <w:br/>
              <w:t>c)</w:t>
            </w:r>
            <w:r w:rsidR="006E0DAA" w:rsidRPr="00CF70CF">
              <w:rPr>
                <w:sz w:val="20"/>
                <w:szCs w:val="20"/>
                <w:lang w:eastAsia="en-GB"/>
              </w:rPr>
              <w:t xml:space="preserve"> </w:t>
            </w:r>
            <w:r w:rsidRPr="00CF70CF">
              <w:rPr>
                <w:sz w:val="20"/>
                <w:szCs w:val="20"/>
                <w:lang w:eastAsia="en-GB"/>
              </w:rPr>
              <w:t>Proszę</w:t>
            </w:r>
            <w:r w:rsidR="006E0DAA" w:rsidRPr="00CF70CF">
              <w:rPr>
                <w:sz w:val="20"/>
                <w:szCs w:val="20"/>
                <w:lang w:eastAsia="en-GB"/>
              </w:rPr>
              <w:t xml:space="preserve"> </w:t>
            </w:r>
            <w:r w:rsidRPr="00CF70CF">
              <w:rPr>
                <w:sz w:val="20"/>
                <w:szCs w:val="20"/>
                <w:lang w:eastAsia="en-GB"/>
              </w:rPr>
              <w:t>podać</w:t>
            </w:r>
            <w:r w:rsidR="006E0DAA" w:rsidRPr="00CF70CF">
              <w:rPr>
                <w:sz w:val="20"/>
                <w:szCs w:val="20"/>
                <w:lang w:eastAsia="en-GB"/>
              </w:rPr>
              <w:t xml:space="preserve"> </w:t>
            </w:r>
            <w:r w:rsidRPr="00CF70CF">
              <w:rPr>
                <w:sz w:val="20"/>
                <w:szCs w:val="20"/>
                <w:lang w:eastAsia="en-GB"/>
              </w:rPr>
              <w:t>dane</w:t>
            </w:r>
            <w:r w:rsidR="006E0DAA" w:rsidRPr="00CF70CF">
              <w:rPr>
                <w:sz w:val="20"/>
                <w:szCs w:val="20"/>
                <w:lang w:eastAsia="en-GB"/>
              </w:rPr>
              <w:t xml:space="preserve"> </w:t>
            </w:r>
            <w:r w:rsidRPr="00CF70CF">
              <w:rPr>
                <w:sz w:val="20"/>
                <w:szCs w:val="20"/>
                <w:lang w:eastAsia="en-GB"/>
              </w:rPr>
              <w:t>referencyjne</w:t>
            </w:r>
            <w:r w:rsidR="006E0DAA" w:rsidRPr="00CF70CF">
              <w:rPr>
                <w:sz w:val="20"/>
                <w:szCs w:val="20"/>
                <w:lang w:eastAsia="en-GB"/>
              </w:rPr>
              <w:t xml:space="preserve"> </w:t>
            </w:r>
            <w:r w:rsidRPr="00CF70CF">
              <w:rPr>
                <w:sz w:val="20"/>
                <w:szCs w:val="20"/>
                <w:lang w:eastAsia="en-GB"/>
              </w:rPr>
              <w:t>stanowiące</w:t>
            </w:r>
            <w:r w:rsidR="006E0DAA" w:rsidRPr="00CF70CF">
              <w:rPr>
                <w:sz w:val="20"/>
                <w:szCs w:val="20"/>
                <w:lang w:eastAsia="en-GB"/>
              </w:rPr>
              <w:t xml:space="preserve"> </w:t>
            </w:r>
            <w:r w:rsidRPr="00CF70CF">
              <w:rPr>
                <w:sz w:val="20"/>
                <w:szCs w:val="20"/>
                <w:lang w:eastAsia="en-GB"/>
              </w:rPr>
              <w:t>podstawę</w:t>
            </w:r>
            <w:r w:rsidR="006E0DAA" w:rsidRPr="00CF70CF">
              <w:rPr>
                <w:sz w:val="20"/>
                <w:szCs w:val="20"/>
                <w:lang w:eastAsia="en-GB"/>
              </w:rPr>
              <w:t xml:space="preserve"> </w:t>
            </w:r>
            <w:r w:rsidRPr="00CF70CF">
              <w:rPr>
                <w:sz w:val="20"/>
                <w:szCs w:val="20"/>
                <w:lang w:eastAsia="en-GB"/>
              </w:rPr>
              <w:t>wpisu</w:t>
            </w:r>
            <w:r w:rsidR="006E0DAA" w:rsidRPr="00CF70CF">
              <w:rPr>
                <w:sz w:val="20"/>
                <w:szCs w:val="20"/>
                <w:lang w:eastAsia="en-GB"/>
              </w:rPr>
              <w:t xml:space="preserve"> </w:t>
            </w:r>
            <w:r w:rsidRPr="00CF70CF">
              <w:rPr>
                <w:sz w:val="20"/>
                <w:szCs w:val="20"/>
                <w:lang w:eastAsia="en-GB"/>
              </w:rPr>
              <w:t>do</w:t>
            </w:r>
            <w:r w:rsidR="006E0DAA" w:rsidRPr="00CF70CF">
              <w:rPr>
                <w:sz w:val="20"/>
                <w:szCs w:val="20"/>
                <w:lang w:eastAsia="en-GB"/>
              </w:rPr>
              <w:t xml:space="preserve"> </w:t>
            </w:r>
            <w:r w:rsidRPr="00CF70CF">
              <w:rPr>
                <w:sz w:val="20"/>
                <w:szCs w:val="20"/>
                <w:lang w:eastAsia="en-GB"/>
              </w:rPr>
              <w:t>wykazu</w:t>
            </w:r>
            <w:r w:rsidR="006E0DAA" w:rsidRPr="00CF70CF">
              <w:rPr>
                <w:sz w:val="20"/>
                <w:szCs w:val="20"/>
                <w:lang w:eastAsia="en-GB"/>
              </w:rPr>
              <w:t xml:space="preserve"> </w:t>
            </w:r>
            <w:r w:rsidRPr="00CF70CF">
              <w:rPr>
                <w:sz w:val="20"/>
                <w:szCs w:val="20"/>
                <w:lang w:eastAsia="en-GB"/>
              </w:rPr>
              <w:t>lub</w:t>
            </w:r>
            <w:r w:rsidR="006E0DAA" w:rsidRPr="00CF70CF">
              <w:rPr>
                <w:sz w:val="20"/>
                <w:szCs w:val="20"/>
                <w:lang w:eastAsia="en-GB"/>
              </w:rPr>
              <w:t xml:space="preserve"> </w:t>
            </w:r>
            <w:r w:rsidRPr="00CF70CF">
              <w:rPr>
                <w:sz w:val="20"/>
                <w:szCs w:val="20"/>
                <w:lang w:eastAsia="en-GB"/>
              </w:rPr>
              <w:t>wydania</w:t>
            </w:r>
            <w:r w:rsidR="006E0DAA" w:rsidRPr="00CF70CF">
              <w:rPr>
                <w:sz w:val="20"/>
                <w:szCs w:val="20"/>
                <w:lang w:eastAsia="en-GB"/>
              </w:rPr>
              <w:t xml:space="preserve"> </w:t>
            </w:r>
            <w:r w:rsidRPr="00CF70CF">
              <w:rPr>
                <w:sz w:val="20"/>
                <w:szCs w:val="20"/>
                <w:lang w:eastAsia="en-GB"/>
              </w:rPr>
              <w:t>zaświadczenia</w:t>
            </w:r>
            <w:r w:rsidR="006E0DAA" w:rsidRPr="00CF70CF">
              <w:rPr>
                <w:sz w:val="20"/>
                <w:szCs w:val="20"/>
                <w:lang w:eastAsia="en-GB"/>
              </w:rPr>
              <w:t xml:space="preserve"> </w:t>
            </w:r>
            <w:r w:rsidRPr="00CF70CF">
              <w:rPr>
                <w:sz w:val="20"/>
                <w:szCs w:val="20"/>
                <w:lang w:eastAsia="en-GB"/>
              </w:rPr>
              <w:t>oraz,</w:t>
            </w:r>
            <w:r w:rsidR="006E0DAA" w:rsidRPr="00CF70CF">
              <w:rPr>
                <w:sz w:val="20"/>
                <w:szCs w:val="20"/>
                <w:lang w:eastAsia="en-GB"/>
              </w:rPr>
              <w:t xml:space="preserve"> </w:t>
            </w:r>
            <w:r w:rsidRPr="00CF70CF">
              <w:rPr>
                <w:sz w:val="20"/>
                <w:szCs w:val="20"/>
                <w:lang w:eastAsia="en-GB"/>
              </w:rPr>
              <w:t>w</w:t>
            </w:r>
            <w:r w:rsidR="006E0DAA" w:rsidRPr="00CF70CF">
              <w:rPr>
                <w:sz w:val="20"/>
                <w:szCs w:val="20"/>
                <w:lang w:eastAsia="en-GB"/>
              </w:rPr>
              <w:t xml:space="preserve"> </w:t>
            </w:r>
            <w:r w:rsidRPr="00CF70CF">
              <w:rPr>
                <w:sz w:val="20"/>
                <w:szCs w:val="20"/>
                <w:lang w:eastAsia="en-GB"/>
              </w:rPr>
              <w:t>stosownych</w:t>
            </w:r>
            <w:r w:rsidR="006E0DAA" w:rsidRPr="00CF70CF">
              <w:rPr>
                <w:sz w:val="20"/>
                <w:szCs w:val="20"/>
                <w:lang w:eastAsia="en-GB"/>
              </w:rPr>
              <w:t xml:space="preserve"> </w:t>
            </w:r>
            <w:r w:rsidRPr="00CF70CF">
              <w:rPr>
                <w:sz w:val="20"/>
                <w:szCs w:val="20"/>
                <w:lang w:eastAsia="en-GB"/>
              </w:rPr>
              <w:t>przypadkach,</w:t>
            </w:r>
            <w:r w:rsidR="006E0DAA" w:rsidRPr="00CF70CF">
              <w:rPr>
                <w:sz w:val="20"/>
                <w:szCs w:val="20"/>
                <w:lang w:eastAsia="en-GB"/>
              </w:rPr>
              <w:t xml:space="preserve"> </w:t>
            </w:r>
            <w:r w:rsidRPr="00CF70CF">
              <w:rPr>
                <w:sz w:val="20"/>
                <w:szCs w:val="20"/>
                <w:lang w:eastAsia="en-GB"/>
              </w:rPr>
              <w:t>klasyfikację</w:t>
            </w:r>
            <w:r w:rsidR="006E0DAA" w:rsidRPr="00CF70CF">
              <w:rPr>
                <w:sz w:val="20"/>
                <w:szCs w:val="20"/>
                <w:lang w:eastAsia="en-GB"/>
              </w:rPr>
              <w:t xml:space="preserve"> </w:t>
            </w:r>
            <w:r w:rsidRPr="00CF70CF">
              <w:rPr>
                <w:sz w:val="20"/>
                <w:szCs w:val="20"/>
                <w:lang w:eastAsia="en-GB"/>
              </w:rPr>
              <w:t>nadaną</w:t>
            </w:r>
            <w:r w:rsidR="006E0DAA" w:rsidRPr="00CF70CF">
              <w:rPr>
                <w:sz w:val="20"/>
                <w:szCs w:val="20"/>
                <w:lang w:eastAsia="en-GB"/>
              </w:rPr>
              <w:t xml:space="preserve"> </w:t>
            </w:r>
            <w:r w:rsidRPr="00CF70CF">
              <w:rPr>
                <w:sz w:val="20"/>
                <w:szCs w:val="20"/>
                <w:lang w:eastAsia="en-GB"/>
              </w:rPr>
              <w:t>w</w:t>
            </w:r>
            <w:r w:rsidR="006E0DAA" w:rsidRPr="00CF70CF">
              <w:rPr>
                <w:sz w:val="20"/>
                <w:szCs w:val="20"/>
                <w:lang w:eastAsia="en-GB"/>
              </w:rPr>
              <w:t xml:space="preserve"> </w:t>
            </w:r>
            <w:r w:rsidRPr="00CF70CF">
              <w:rPr>
                <w:sz w:val="20"/>
                <w:szCs w:val="20"/>
                <w:lang w:eastAsia="en-GB"/>
              </w:rPr>
              <w:t>urzędowym</w:t>
            </w:r>
            <w:r w:rsidR="006E0DAA" w:rsidRPr="00CF70CF">
              <w:rPr>
                <w:sz w:val="20"/>
                <w:szCs w:val="20"/>
                <w:lang w:eastAsia="en-GB"/>
              </w:rPr>
              <w:t xml:space="preserve"> </w:t>
            </w:r>
            <w:r w:rsidRPr="00CF70CF">
              <w:rPr>
                <w:sz w:val="20"/>
                <w:szCs w:val="20"/>
                <w:lang w:eastAsia="en-GB"/>
              </w:rPr>
              <w:t>wykazie</w:t>
            </w:r>
            <w:r w:rsidRPr="00CF70CF">
              <w:rPr>
                <w:sz w:val="20"/>
                <w:szCs w:val="20"/>
                <w:vertAlign w:val="superscript"/>
                <w:lang w:eastAsia="en-GB"/>
              </w:rPr>
              <w:footnoteReference w:id="12"/>
            </w:r>
            <w:r w:rsidRPr="00CF70CF">
              <w:rPr>
                <w:sz w:val="20"/>
                <w:szCs w:val="20"/>
                <w:lang w:eastAsia="en-GB"/>
              </w:rPr>
              <w:t>:</w:t>
            </w:r>
            <w:r w:rsidRPr="00CF70CF">
              <w:rPr>
                <w:sz w:val="20"/>
                <w:szCs w:val="20"/>
                <w:lang w:eastAsia="en-GB"/>
              </w:rPr>
              <w:br/>
              <w:t>d)</w:t>
            </w:r>
            <w:r w:rsidR="006E0DAA" w:rsidRPr="00CF70CF">
              <w:rPr>
                <w:sz w:val="20"/>
                <w:szCs w:val="20"/>
                <w:lang w:eastAsia="en-GB"/>
              </w:rPr>
              <w:t xml:space="preserve"> </w:t>
            </w:r>
            <w:r w:rsidRPr="00CF70CF">
              <w:rPr>
                <w:sz w:val="20"/>
                <w:szCs w:val="20"/>
                <w:lang w:eastAsia="en-GB"/>
              </w:rPr>
              <w:t>Czy</w:t>
            </w:r>
            <w:r w:rsidR="006E0DAA" w:rsidRPr="00CF70CF">
              <w:rPr>
                <w:sz w:val="20"/>
                <w:szCs w:val="20"/>
                <w:lang w:eastAsia="en-GB"/>
              </w:rPr>
              <w:t xml:space="preserve"> </w:t>
            </w:r>
            <w:r w:rsidRPr="00CF70CF">
              <w:rPr>
                <w:sz w:val="20"/>
                <w:szCs w:val="20"/>
                <w:lang w:eastAsia="en-GB"/>
              </w:rPr>
              <w:t>wpis</w:t>
            </w:r>
            <w:r w:rsidR="006E0DAA" w:rsidRPr="00CF70CF">
              <w:rPr>
                <w:sz w:val="20"/>
                <w:szCs w:val="20"/>
                <w:lang w:eastAsia="en-GB"/>
              </w:rPr>
              <w:t xml:space="preserve"> </w:t>
            </w:r>
            <w:r w:rsidRPr="00CF70CF">
              <w:rPr>
                <w:sz w:val="20"/>
                <w:szCs w:val="20"/>
                <w:lang w:eastAsia="en-GB"/>
              </w:rPr>
              <w:t>do</w:t>
            </w:r>
            <w:r w:rsidR="006E0DAA" w:rsidRPr="00CF70CF">
              <w:rPr>
                <w:sz w:val="20"/>
                <w:szCs w:val="20"/>
                <w:lang w:eastAsia="en-GB"/>
              </w:rPr>
              <w:t xml:space="preserve"> </w:t>
            </w:r>
            <w:r w:rsidRPr="00CF70CF">
              <w:rPr>
                <w:sz w:val="20"/>
                <w:szCs w:val="20"/>
                <w:lang w:eastAsia="en-GB"/>
              </w:rPr>
              <w:t>wykazu</w:t>
            </w:r>
            <w:r w:rsidR="006E0DAA" w:rsidRPr="00CF70CF">
              <w:rPr>
                <w:sz w:val="20"/>
                <w:szCs w:val="20"/>
                <w:lang w:eastAsia="en-GB"/>
              </w:rPr>
              <w:t xml:space="preserve"> </w:t>
            </w:r>
            <w:r w:rsidRPr="00CF70CF">
              <w:rPr>
                <w:sz w:val="20"/>
                <w:szCs w:val="20"/>
                <w:lang w:eastAsia="en-GB"/>
              </w:rPr>
              <w:t>lub</w:t>
            </w:r>
            <w:r w:rsidR="006E0DAA" w:rsidRPr="00CF70CF">
              <w:rPr>
                <w:sz w:val="20"/>
                <w:szCs w:val="20"/>
                <w:lang w:eastAsia="en-GB"/>
              </w:rPr>
              <w:t xml:space="preserve"> </w:t>
            </w:r>
            <w:r w:rsidRPr="00CF70CF">
              <w:rPr>
                <w:sz w:val="20"/>
                <w:szCs w:val="20"/>
                <w:lang w:eastAsia="en-GB"/>
              </w:rPr>
              <w:t>wydane</w:t>
            </w:r>
            <w:r w:rsidR="006E0DAA" w:rsidRPr="00CF70CF">
              <w:rPr>
                <w:sz w:val="20"/>
                <w:szCs w:val="20"/>
                <w:lang w:eastAsia="en-GB"/>
              </w:rPr>
              <w:t xml:space="preserve"> </w:t>
            </w:r>
            <w:r w:rsidRPr="00CF70CF">
              <w:rPr>
                <w:sz w:val="20"/>
                <w:szCs w:val="20"/>
                <w:lang w:eastAsia="en-GB"/>
              </w:rPr>
              <w:t>zaświadczenie</w:t>
            </w:r>
            <w:r w:rsidR="006E0DAA" w:rsidRPr="00CF70CF">
              <w:rPr>
                <w:sz w:val="20"/>
                <w:szCs w:val="20"/>
                <w:lang w:eastAsia="en-GB"/>
              </w:rPr>
              <w:t xml:space="preserve"> </w:t>
            </w:r>
            <w:r w:rsidRPr="00CF70CF">
              <w:rPr>
                <w:sz w:val="20"/>
                <w:szCs w:val="20"/>
                <w:lang w:eastAsia="en-GB"/>
              </w:rPr>
              <w:t>obejmują</w:t>
            </w:r>
            <w:r w:rsidR="006E0DAA" w:rsidRPr="00CF70CF">
              <w:rPr>
                <w:sz w:val="20"/>
                <w:szCs w:val="20"/>
                <w:lang w:eastAsia="en-GB"/>
              </w:rPr>
              <w:t xml:space="preserve"> </w:t>
            </w:r>
            <w:r w:rsidRPr="00CF70CF">
              <w:rPr>
                <w:sz w:val="20"/>
                <w:szCs w:val="20"/>
                <w:lang w:eastAsia="en-GB"/>
              </w:rPr>
              <w:t>wszystkie</w:t>
            </w:r>
            <w:r w:rsidR="006E0DAA" w:rsidRPr="00CF70CF">
              <w:rPr>
                <w:sz w:val="20"/>
                <w:szCs w:val="20"/>
                <w:lang w:eastAsia="en-GB"/>
              </w:rPr>
              <w:t xml:space="preserve"> </w:t>
            </w:r>
            <w:r w:rsidRPr="00CF70CF">
              <w:rPr>
                <w:sz w:val="20"/>
                <w:szCs w:val="20"/>
                <w:lang w:eastAsia="en-GB"/>
              </w:rPr>
              <w:t>wymagane</w:t>
            </w:r>
            <w:r w:rsidR="006E0DAA" w:rsidRPr="00CF70CF">
              <w:rPr>
                <w:sz w:val="20"/>
                <w:szCs w:val="20"/>
                <w:lang w:eastAsia="en-GB"/>
              </w:rPr>
              <w:t xml:space="preserve"> </w:t>
            </w:r>
            <w:r w:rsidRPr="00CF70CF">
              <w:rPr>
                <w:sz w:val="20"/>
                <w:szCs w:val="20"/>
                <w:lang w:eastAsia="en-GB"/>
              </w:rPr>
              <w:t>kryteria</w:t>
            </w:r>
            <w:r w:rsidR="006E0DAA" w:rsidRPr="00CF70CF">
              <w:rPr>
                <w:sz w:val="20"/>
                <w:szCs w:val="20"/>
                <w:lang w:eastAsia="en-GB"/>
              </w:rPr>
              <w:t xml:space="preserve"> </w:t>
            </w:r>
            <w:r w:rsidRPr="00CF70CF">
              <w:rPr>
                <w:sz w:val="20"/>
                <w:szCs w:val="20"/>
                <w:lang w:eastAsia="en-GB"/>
              </w:rPr>
              <w:t>kwalifikacji?</w:t>
            </w:r>
            <w:r w:rsidRPr="00CF70CF">
              <w:rPr>
                <w:sz w:val="20"/>
                <w:szCs w:val="20"/>
                <w:lang w:eastAsia="en-GB"/>
              </w:rPr>
              <w:br/>
            </w:r>
            <w:r w:rsidRPr="00CF70CF">
              <w:rPr>
                <w:b/>
                <w:w w:val="0"/>
                <w:sz w:val="20"/>
                <w:szCs w:val="20"/>
                <w:lang w:eastAsia="en-GB"/>
              </w:rPr>
              <w:t>Jeżeli</w:t>
            </w:r>
            <w:r w:rsidR="006E0DAA" w:rsidRPr="00CF70CF">
              <w:rPr>
                <w:b/>
                <w:w w:val="0"/>
                <w:sz w:val="20"/>
                <w:szCs w:val="20"/>
                <w:lang w:eastAsia="en-GB"/>
              </w:rPr>
              <w:t xml:space="preserve"> </w:t>
            </w:r>
            <w:r w:rsidRPr="00CF70CF">
              <w:rPr>
                <w:b/>
                <w:w w:val="0"/>
                <w:sz w:val="20"/>
                <w:szCs w:val="20"/>
                <w:lang w:eastAsia="en-GB"/>
              </w:rPr>
              <w:t>nie:</w:t>
            </w:r>
            <w:r w:rsidRPr="00CF70CF">
              <w:rPr>
                <w:sz w:val="20"/>
                <w:szCs w:val="20"/>
                <w:lang w:eastAsia="en-GB"/>
              </w:rPr>
              <w:br/>
            </w:r>
            <w:r w:rsidRPr="00CF70CF">
              <w:rPr>
                <w:b/>
                <w:w w:val="0"/>
                <w:sz w:val="20"/>
                <w:szCs w:val="20"/>
                <w:lang w:eastAsia="en-GB"/>
              </w:rPr>
              <w:t>Proszę</w:t>
            </w:r>
            <w:r w:rsidR="006E0DAA" w:rsidRPr="00CF70CF">
              <w:rPr>
                <w:b/>
                <w:w w:val="0"/>
                <w:sz w:val="20"/>
                <w:szCs w:val="20"/>
                <w:lang w:eastAsia="en-GB"/>
              </w:rPr>
              <w:t xml:space="preserve"> </w:t>
            </w:r>
            <w:r w:rsidRPr="00CF70CF">
              <w:rPr>
                <w:b/>
                <w:w w:val="0"/>
                <w:sz w:val="20"/>
                <w:szCs w:val="20"/>
                <w:lang w:eastAsia="en-GB"/>
              </w:rPr>
              <w:t>dodatkowo</w:t>
            </w:r>
            <w:r w:rsidR="006E0DAA" w:rsidRPr="00CF70CF">
              <w:rPr>
                <w:b/>
                <w:w w:val="0"/>
                <w:sz w:val="20"/>
                <w:szCs w:val="20"/>
                <w:lang w:eastAsia="en-GB"/>
              </w:rPr>
              <w:t xml:space="preserve"> </w:t>
            </w:r>
            <w:r w:rsidRPr="00CF70CF">
              <w:rPr>
                <w:b/>
                <w:w w:val="0"/>
                <w:sz w:val="20"/>
                <w:szCs w:val="20"/>
                <w:lang w:eastAsia="en-GB"/>
              </w:rPr>
              <w:t>uzupełnić</w:t>
            </w:r>
            <w:r w:rsidR="006E0DAA" w:rsidRPr="00CF70CF">
              <w:rPr>
                <w:b/>
                <w:w w:val="0"/>
                <w:sz w:val="20"/>
                <w:szCs w:val="20"/>
                <w:lang w:eastAsia="en-GB"/>
              </w:rPr>
              <w:t xml:space="preserve"> </w:t>
            </w:r>
            <w:r w:rsidRPr="00CF70CF">
              <w:rPr>
                <w:b/>
                <w:w w:val="0"/>
                <w:sz w:val="20"/>
                <w:szCs w:val="20"/>
                <w:lang w:eastAsia="en-GB"/>
              </w:rPr>
              <w:t>brakujące</w:t>
            </w:r>
            <w:r w:rsidR="006E0DAA" w:rsidRPr="00CF70CF">
              <w:rPr>
                <w:b/>
                <w:w w:val="0"/>
                <w:sz w:val="20"/>
                <w:szCs w:val="20"/>
                <w:lang w:eastAsia="en-GB"/>
              </w:rPr>
              <w:t xml:space="preserve"> </w:t>
            </w:r>
            <w:r w:rsidRPr="00CF70CF">
              <w:rPr>
                <w:b/>
                <w:w w:val="0"/>
                <w:sz w:val="20"/>
                <w:szCs w:val="20"/>
                <w:lang w:eastAsia="en-GB"/>
              </w:rPr>
              <w:t>informacje</w:t>
            </w:r>
            <w:r w:rsidR="006E0DAA" w:rsidRPr="00CF70CF">
              <w:rPr>
                <w:b/>
                <w:w w:val="0"/>
                <w:sz w:val="20"/>
                <w:szCs w:val="20"/>
                <w:lang w:eastAsia="en-GB"/>
              </w:rPr>
              <w:t xml:space="preserve"> </w:t>
            </w:r>
            <w:r w:rsidRPr="00CF70CF">
              <w:rPr>
                <w:b/>
                <w:w w:val="0"/>
                <w:sz w:val="20"/>
                <w:szCs w:val="20"/>
                <w:lang w:eastAsia="en-GB"/>
              </w:rPr>
              <w:t>w</w:t>
            </w:r>
            <w:r w:rsidR="006E0DAA" w:rsidRPr="00CF70CF">
              <w:rPr>
                <w:b/>
                <w:w w:val="0"/>
                <w:sz w:val="20"/>
                <w:szCs w:val="20"/>
                <w:lang w:eastAsia="en-GB"/>
              </w:rPr>
              <w:t xml:space="preserve"> </w:t>
            </w:r>
            <w:r w:rsidRPr="00CF70CF">
              <w:rPr>
                <w:b/>
                <w:w w:val="0"/>
                <w:sz w:val="20"/>
                <w:szCs w:val="20"/>
                <w:lang w:eastAsia="en-GB"/>
              </w:rPr>
              <w:t>części</w:t>
            </w:r>
            <w:r w:rsidR="006E0DAA" w:rsidRPr="00CF70CF">
              <w:rPr>
                <w:b/>
                <w:w w:val="0"/>
                <w:sz w:val="20"/>
                <w:szCs w:val="20"/>
                <w:lang w:eastAsia="en-GB"/>
              </w:rPr>
              <w:t xml:space="preserve"> </w:t>
            </w:r>
            <w:r w:rsidRPr="00CF70CF">
              <w:rPr>
                <w:b/>
                <w:w w:val="0"/>
                <w:sz w:val="20"/>
                <w:szCs w:val="20"/>
                <w:lang w:eastAsia="en-GB"/>
              </w:rPr>
              <w:t>IV</w:t>
            </w:r>
            <w:r w:rsidR="006E0DAA" w:rsidRPr="00CF70CF">
              <w:rPr>
                <w:b/>
                <w:w w:val="0"/>
                <w:sz w:val="20"/>
                <w:szCs w:val="20"/>
                <w:lang w:eastAsia="en-GB"/>
              </w:rPr>
              <w:t xml:space="preserve"> </w:t>
            </w:r>
            <w:r w:rsidRPr="00CF70CF">
              <w:rPr>
                <w:b/>
                <w:w w:val="0"/>
                <w:sz w:val="20"/>
                <w:szCs w:val="20"/>
                <w:lang w:eastAsia="en-GB"/>
              </w:rPr>
              <w:t>w</w:t>
            </w:r>
            <w:r w:rsidR="006E0DAA" w:rsidRPr="00CF70CF">
              <w:rPr>
                <w:b/>
                <w:w w:val="0"/>
                <w:sz w:val="20"/>
                <w:szCs w:val="20"/>
                <w:lang w:eastAsia="en-GB"/>
              </w:rPr>
              <w:t xml:space="preserve"> </w:t>
            </w:r>
            <w:r w:rsidRPr="00CF70CF">
              <w:rPr>
                <w:b/>
                <w:w w:val="0"/>
                <w:sz w:val="20"/>
                <w:szCs w:val="20"/>
                <w:lang w:eastAsia="en-GB"/>
              </w:rPr>
              <w:t>sekcjach</w:t>
            </w:r>
            <w:r w:rsidR="006E0DAA" w:rsidRPr="00CF70CF">
              <w:rPr>
                <w:b/>
                <w:w w:val="0"/>
                <w:sz w:val="20"/>
                <w:szCs w:val="20"/>
                <w:lang w:eastAsia="en-GB"/>
              </w:rPr>
              <w:t xml:space="preserve"> </w:t>
            </w:r>
            <w:r w:rsidRPr="00CF70CF">
              <w:rPr>
                <w:b/>
                <w:w w:val="0"/>
                <w:sz w:val="20"/>
                <w:szCs w:val="20"/>
                <w:lang w:eastAsia="en-GB"/>
              </w:rPr>
              <w:t>A,</w:t>
            </w:r>
            <w:r w:rsidR="006E0DAA" w:rsidRPr="00CF70CF">
              <w:rPr>
                <w:b/>
                <w:w w:val="0"/>
                <w:sz w:val="20"/>
                <w:szCs w:val="20"/>
                <w:lang w:eastAsia="en-GB"/>
              </w:rPr>
              <w:t xml:space="preserve"> </w:t>
            </w:r>
            <w:r w:rsidRPr="00CF70CF">
              <w:rPr>
                <w:b/>
                <w:w w:val="0"/>
                <w:sz w:val="20"/>
                <w:szCs w:val="20"/>
                <w:lang w:eastAsia="en-GB"/>
              </w:rPr>
              <w:t>B,</w:t>
            </w:r>
            <w:r w:rsidR="006E0DAA" w:rsidRPr="00CF70CF">
              <w:rPr>
                <w:b/>
                <w:w w:val="0"/>
                <w:sz w:val="20"/>
                <w:szCs w:val="20"/>
                <w:lang w:eastAsia="en-GB"/>
              </w:rPr>
              <w:t xml:space="preserve"> </w:t>
            </w:r>
            <w:r w:rsidRPr="00CF70CF">
              <w:rPr>
                <w:b/>
                <w:w w:val="0"/>
                <w:sz w:val="20"/>
                <w:szCs w:val="20"/>
                <w:lang w:eastAsia="en-GB"/>
              </w:rPr>
              <w:t>C</w:t>
            </w:r>
            <w:r w:rsidR="006E0DAA" w:rsidRPr="00CF70CF">
              <w:rPr>
                <w:b/>
                <w:w w:val="0"/>
                <w:sz w:val="20"/>
                <w:szCs w:val="20"/>
                <w:lang w:eastAsia="en-GB"/>
              </w:rPr>
              <w:t xml:space="preserve"> </w:t>
            </w:r>
            <w:r w:rsidRPr="00CF70CF">
              <w:rPr>
                <w:b/>
                <w:w w:val="0"/>
                <w:sz w:val="20"/>
                <w:szCs w:val="20"/>
                <w:lang w:eastAsia="en-GB"/>
              </w:rPr>
              <w:t>lub</w:t>
            </w:r>
            <w:r w:rsidR="006E0DAA" w:rsidRPr="00CF70CF">
              <w:rPr>
                <w:b/>
                <w:w w:val="0"/>
                <w:sz w:val="20"/>
                <w:szCs w:val="20"/>
                <w:lang w:eastAsia="en-GB"/>
              </w:rPr>
              <w:t xml:space="preserve"> </w:t>
            </w:r>
            <w:r w:rsidRPr="00CF70CF">
              <w:rPr>
                <w:b/>
                <w:w w:val="0"/>
                <w:sz w:val="20"/>
                <w:szCs w:val="20"/>
                <w:lang w:eastAsia="en-GB"/>
              </w:rPr>
              <w:t>D,</w:t>
            </w:r>
            <w:r w:rsidR="006E0DAA" w:rsidRPr="00CF70CF">
              <w:rPr>
                <w:b/>
                <w:w w:val="0"/>
                <w:sz w:val="20"/>
                <w:szCs w:val="20"/>
                <w:lang w:eastAsia="en-GB"/>
              </w:rPr>
              <w:t xml:space="preserve"> </w:t>
            </w:r>
            <w:r w:rsidRPr="00CF70CF">
              <w:rPr>
                <w:b/>
                <w:w w:val="0"/>
                <w:sz w:val="20"/>
                <w:szCs w:val="20"/>
                <w:lang w:eastAsia="en-GB"/>
              </w:rPr>
              <w:t>w</w:t>
            </w:r>
            <w:r w:rsidR="006E0DAA" w:rsidRPr="00CF70CF">
              <w:rPr>
                <w:b/>
                <w:w w:val="0"/>
                <w:sz w:val="20"/>
                <w:szCs w:val="20"/>
                <w:lang w:eastAsia="en-GB"/>
              </w:rPr>
              <w:t xml:space="preserve"> </w:t>
            </w:r>
            <w:r w:rsidRPr="00CF70CF">
              <w:rPr>
                <w:b/>
                <w:w w:val="0"/>
                <w:sz w:val="20"/>
                <w:szCs w:val="20"/>
                <w:lang w:eastAsia="en-GB"/>
              </w:rPr>
              <w:t>zależności</w:t>
            </w:r>
            <w:r w:rsidR="006E0DAA" w:rsidRPr="00CF70CF">
              <w:rPr>
                <w:b/>
                <w:w w:val="0"/>
                <w:sz w:val="20"/>
                <w:szCs w:val="20"/>
                <w:lang w:eastAsia="en-GB"/>
              </w:rPr>
              <w:t xml:space="preserve"> </w:t>
            </w:r>
            <w:r w:rsidRPr="00CF70CF">
              <w:rPr>
                <w:b/>
                <w:w w:val="0"/>
                <w:sz w:val="20"/>
                <w:szCs w:val="20"/>
                <w:lang w:eastAsia="en-GB"/>
              </w:rPr>
              <w:t>od</w:t>
            </w:r>
            <w:r w:rsidR="006E0DAA" w:rsidRPr="00CF70CF">
              <w:rPr>
                <w:b/>
                <w:w w:val="0"/>
                <w:sz w:val="20"/>
                <w:szCs w:val="20"/>
                <w:lang w:eastAsia="en-GB"/>
              </w:rPr>
              <w:t xml:space="preserve"> </w:t>
            </w:r>
            <w:r w:rsidRPr="00CF70CF">
              <w:rPr>
                <w:b/>
                <w:w w:val="0"/>
                <w:sz w:val="20"/>
                <w:szCs w:val="20"/>
                <w:lang w:eastAsia="en-GB"/>
              </w:rPr>
              <w:t>przypadku.</w:t>
            </w:r>
            <w:r w:rsidR="006E0DAA" w:rsidRPr="00CF70CF">
              <w:rPr>
                <w:sz w:val="20"/>
                <w:szCs w:val="20"/>
                <w:lang w:eastAsia="en-GB"/>
              </w:rPr>
              <w:t xml:space="preserve"> </w:t>
            </w:r>
            <w:r w:rsidRPr="00CF70CF">
              <w:rPr>
                <w:sz w:val="20"/>
                <w:szCs w:val="20"/>
                <w:lang w:eastAsia="en-GB"/>
              </w:rPr>
              <w:br/>
            </w:r>
            <w:r w:rsidRPr="00CF70CF">
              <w:rPr>
                <w:b/>
                <w:sz w:val="20"/>
                <w:szCs w:val="20"/>
                <w:lang w:eastAsia="en-GB"/>
              </w:rPr>
              <w:t>WYŁĄCZNIE</w:t>
            </w:r>
            <w:r w:rsidR="006E0DAA" w:rsidRPr="00CF70CF">
              <w:rPr>
                <w:b/>
                <w:sz w:val="20"/>
                <w:szCs w:val="20"/>
                <w:lang w:eastAsia="en-GB"/>
              </w:rPr>
              <w:t xml:space="preserve"> </w:t>
            </w:r>
            <w:r w:rsidRPr="00CF70CF">
              <w:rPr>
                <w:b/>
                <w:sz w:val="20"/>
                <w:szCs w:val="20"/>
                <w:lang w:eastAsia="en-GB"/>
              </w:rPr>
              <w:t>jeżeli</w:t>
            </w:r>
            <w:r w:rsidR="006E0DAA" w:rsidRPr="00CF70CF">
              <w:rPr>
                <w:b/>
                <w:sz w:val="20"/>
                <w:szCs w:val="20"/>
                <w:lang w:eastAsia="en-GB"/>
              </w:rPr>
              <w:t xml:space="preserve"> </w:t>
            </w:r>
            <w:r w:rsidRPr="00CF70CF">
              <w:rPr>
                <w:b/>
                <w:sz w:val="20"/>
                <w:szCs w:val="20"/>
                <w:lang w:eastAsia="en-GB"/>
              </w:rPr>
              <w:t>jest</w:t>
            </w:r>
            <w:r w:rsidR="006E0DAA" w:rsidRPr="00CF70CF">
              <w:rPr>
                <w:b/>
                <w:sz w:val="20"/>
                <w:szCs w:val="20"/>
                <w:lang w:eastAsia="en-GB"/>
              </w:rPr>
              <w:t xml:space="preserve"> </w:t>
            </w:r>
            <w:r w:rsidRPr="00CF70CF">
              <w:rPr>
                <w:b/>
                <w:sz w:val="20"/>
                <w:szCs w:val="20"/>
                <w:lang w:eastAsia="en-GB"/>
              </w:rPr>
              <w:t>to</w:t>
            </w:r>
            <w:r w:rsidR="006E0DAA" w:rsidRPr="00CF70CF">
              <w:rPr>
                <w:b/>
                <w:sz w:val="20"/>
                <w:szCs w:val="20"/>
                <w:lang w:eastAsia="en-GB"/>
              </w:rPr>
              <w:t xml:space="preserve"> </w:t>
            </w:r>
            <w:r w:rsidRPr="00CF70CF">
              <w:rPr>
                <w:b/>
                <w:sz w:val="20"/>
                <w:szCs w:val="20"/>
                <w:lang w:eastAsia="en-GB"/>
              </w:rPr>
              <w:t>wymagane</w:t>
            </w:r>
            <w:r w:rsidR="006E0DAA" w:rsidRPr="00CF70CF">
              <w:rPr>
                <w:b/>
                <w:sz w:val="20"/>
                <w:szCs w:val="20"/>
                <w:lang w:eastAsia="en-GB"/>
              </w:rPr>
              <w:t xml:space="preserve"> </w:t>
            </w:r>
            <w:r w:rsidRPr="00CF70CF">
              <w:rPr>
                <w:b/>
                <w:sz w:val="20"/>
                <w:szCs w:val="20"/>
                <w:lang w:eastAsia="en-GB"/>
              </w:rPr>
              <w:t>w</w:t>
            </w:r>
            <w:r w:rsidR="006E0DAA" w:rsidRPr="00CF70CF">
              <w:rPr>
                <w:b/>
                <w:sz w:val="20"/>
                <w:szCs w:val="20"/>
                <w:lang w:eastAsia="en-GB"/>
              </w:rPr>
              <w:t xml:space="preserve"> </w:t>
            </w:r>
            <w:r w:rsidRPr="00CF70CF">
              <w:rPr>
                <w:b/>
                <w:sz w:val="20"/>
                <w:szCs w:val="20"/>
                <w:lang w:eastAsia="en-GB"/>
              </w:rPr>
              <w:t>stosownym</w:t>
            </w:r>
            <w:r w:rsidR="006E0DAA" w:rsidRPr="00CF70CF">
              <w:rPr>
                <w:b/>
                <w:sz w:val="20"/>
                <w:szCs w:val="20"/>
                <w:lang w:eastAsia="en-GB"/>
              </w:rPr>
              <w:t xml:space="preserve"> </w:t>
            </w:r>
            <w:r w:rsidRPr="00CF70CF">
              <w:rPr>
                <w:b/>
                <w:sz w:val="20"/>
                <w:szCs w:val="20"/>
                <w:lang w:eastAsia="en-GB"/>
              </w:rPr>
              <w:t>ogłoszeniu</w:t>
            </w:r>
            <w:r w:rsidR="006E0DAA" w:rsidRPr="00CF70CF">
              <w:rPr>
                <w:b/>
                <w:sz w:val="20"/>
                <w:szCs w:val="20"/>
                <w:lang w:eastAsia="en-GB"/>
              </w:rPr>
              <w:t xml:space="preserve"> </w:t>
            </w:r>
            <w:r w:rsidRPr="00CF70CF">
              <w:rPr>
                <w:b/>
                <w:sz w:val="20"/>
                <w:szCs w:val="20"/>
                <w:lang w:eastAsia="en-GB"/>
              </w:rPr>
              <w:t>lub</w:t>
            </w:r>
            <w:r w:rsidR="006E0DAA" w:rsidRPr="00CF70CF">
              <w:rPr>
                <w:b/>
                <w:sz w:val="20"/>
                <w:szCs w:val="20"/>
                <w:lang w:eastAsia="en-GB"/>
              </w:rPr>
              <w:t xml:space="preserve"> </w:t>
            </w:r>
            <w:r w:rsidRPr="00CF70CF">
              <w:rPr>
                <w:b/>
                <w:sz w:val="20"/>
                <w:szCs w:val="20"/>
                <w:lang w:eastAsia="en-GB"/>
              </w:rPr>
              <w:t>dokumentach</w:t>
            </w:r>
            <w:r w:rsidR="006E0DAA" w:rsidRPr="00CF70CF">
              <w:rPr>
                <w:b/>
                <w:sz w:val="20"/>
                <w:szCs w:val="20"/>
                <w:lang w:eastAsia="en-GB"/>
              </w:rPr>
              <w:t xml:space="preserve"> </w:t>
            </w:r>
            <w:r w:rsidRPr="00CF70CF">
              <w:rPr>
                <w:b/>
                <w:sz w:val="20"/>
                <w:szCs w:val="20"/>
                <w:lang w:eastAsia="en-GB"/>
              </w:rPr>
              <w:t>zamówienia:</w:t>
            </w:r>
            <w:r w:rsidRPr="00CF70CF">
              <w:rPr>
                <w:b/>
                <w:i/>
                <w:sz w:val="20"/>
                <w:szCs w:val="20"/>
                <w:lang w:eastAsia="en-GB"/>
              </w:rPr>
              <w:br/>
            </w:r>
            <w:r w:rsidRPr="00CF70CF">
              <w:rPr>
                <w:sz w:val="20"/>
                <w:szCs w:val="20"/>
                <w:lang w:eastAsia="en-GB"/>
              </w:rPr>
              <w:t>e)</w:t>
            </w:r>
            <w:r w:rsidR="006E0DAA" w:rsidRPr="00CF70CF">
              <w:rPr>
                <w:sz w:val="20"/>
                <w:szCs w:val="20"/>
                <w:lang w:eastAsia="en-GB"/>
              </w:rPr>
              <w:t xml:space="preserve"> </w:t>
            </w:r>
            <w:r w:rsidRPr="00CF70CF">
              <w:rPr>
                <w:sz w:val="20"/>
                <w:szCs w:val="20"/>
                <w:lang w:eastAsia="en-GB"/>
              </w:rPr>
              <w:t>Czy</w:t>
            </w:r>
            <w:r w:rsidR="006E0DAA" w:rsidRPr="00CF70CF">
              <w:rPr>
                <w:sz w:val="20"/>
                <w:szCs w:val="20"/>
                <w:lang w:eastAsia="en-GB"/>
              </w:rPr>
              <w:t xml:space="preserve"> </w:t>
            </w:r>
            <w:r w:rsidRPr="00CF70CF">
              <w:rPr>
                <w:sz w:val="20"/>
                <w:szCs w:val="20"/>
                <w:lang w:eastAsia="en-GB"/>
              </w:rPr>
              <w:t>wykonawca</w:t>
            </w:r>
            <w:r w:rsidR="006E0DAA" w:rsidRPr="00CF70CF">
              <w:rPr>
                <w:sz w:val="20"/>
                <w:szCs w:val="20"/>
                <w:lang w:eastAsia="en-GB"/>
              </w:rPr>
              <w:t xml:space="preserve"> </w:t>
            </w:r>
            <w:r w:rsidRPr="00CF70CF">
              <w:rPr>
                <w:sz w:val="20"/>
                <w:szCs w:val="20"/>
                <w:lang w:eastAsia="en-GB"/>
              </w:rPr>
              <w:t>będzie</w:t>
            </w:r>
            <w:r w:rsidR="006E0DAA" w:rsidRPr="00CF70CF">
              <w:rPr>
                <w:sz w:val="20"/>
                <w:szCs w:val="20"/>
                <w:lang w:eastAsia="en-GB"/>
              </w:rPr>
              <w:t xml:space="preserve"> </w:t>
            </w:r>
            <w:r w:rsidRPr="00CF70CF">
              <w:rPr>
                <w:sz w:val="20"/>
                <w:szCs w:val="20"/>
                <w:lang w:eastAsia="en-GB"/>
              </w:rPr>
              <w:t>w</w:t>
            </w:r>
            <w:r w:rsidR="006E0DAA" w:rsidRPr="00CF70CF">
              <w:rPr>
                <w:sz w:val="20"/>
                <w:szCs w:val="20"/>
                <w:lang w:eastAsia="en-GB"/>
              </w:rPr>
              <w:t xml:space="preserve"> </w:t>
            </w:r>
            <w:r w:rsidRPr="00CF70CF">
              <w:rPr>
                <w:sz w:val="20"/>
                <w:szCs w:val="20"/>
                <w:lang w:eastAsia="en-GB"/>
              </w:rPr>
              <w:t>stanie</w:t>
            </w:r>
            <w:r w:rsidR="006E0DAA" w:rsidRPr="00CF70CF">
              <w:rPr>
                <w:sz w:val="20"/>
                <w:szCs w:val="20"/>
                <w:lang w:eastAsia="en-GB"/>
              </w:rPr>
              <w:t xml:space="preserve"> </w:t>
            </w:r>
            <w:r w:rsidRPr="00CF70CF">
              <w:rPr>
                <w:sz w:val="20"/>
                <w:szCs w:val="20"/>
                <w:lang w:eastAsia="en-GB"/>
              </w:rPr>
              <w:t>przedstawić</w:t>
            </w:r>
            <w:r w:rsidR="006E0DAA" w:rsidRPr="00CF70CF">
              <w:rPr>
                <w:sz w:val="20"/>
                <w:szCs w:val="20"/>
                <w:lang w:eastAsia="en-GB"/>
              </w:rPr>
              <w:t xml:space="preserve"> </w:t>
            </w:r>
            <w:r w:rsidRPr="00CF70CF">
              <w:rPr>
                <w:sz w:val="20"/>
                <w:szCs w:val="20"/>
                <w:lang w:eastAsia="en-GB"/>
              </w:rPr>
              <w:t>zaświadczenie</w:t>
            </w:r>
            <w:r w:rsidR="006E0DAA" w:rsidRPr="00CF70CF">
              <w:rPr>
                <w:sz w:val="20"/>
                <w:szCs w:val="20"/>
                <w:lang w:eastAsia="en-GB"/>
              </w:rPr>
              <w:t xml:space="preserve"> </w:t>
            </w:r>
            <w:r w:rsidRPr="00CF70CF">
              <w:rPr>
                <w:sz w:val="20"/>
                <w:szCs w:val="20"/>
                <w:lang w:eastAsia="en-GB"/>
              </w:rPr>
              <w:t>odnoszące</w:t>
            </w:r>
            <w:r w:rsidR="006E0DAA" w:rsidRPr="00CF70CF">
              <w:rPr>
                <w:sz w:val="20"/>
                <w:szCs w:val="20"/>
                <w:lang w:eastAsia="en-GB"/>
              </w:rPr>
              <w:t xml:space="preserve"> </w:t>
            </w:r>
            <w:r w:rsidRPr="00CF70CF">
              <w:rPr>
                <w:sz w:val="20"/>
                <w:szCs w:val="20"/>
                <w:lang w:eastAsia="en-GB"/>
              </w:rPr>
              <w:t>się</w:t>
            </w:r>
            <w:r w:rsidR="006E0DAA" w:rsidRPr="00CF70CF">
              <w:rPr>
                <w:sz w:val="20"/>
                <w:szCs w:val="20"/>
                <w:lang w:eastAsia="en-GB"/>
              </w:rPr>
              <w:t xml:space="preserve"> </w:t>
            </w:r>
            <w:r w:rsidRPr="00CF70CF">
              <w:rPr>
                <w:sz w:val="20"/>
                <w:szCs w:val="20"/>
                <w:lang w:eastAsia="en-GB"/>
              </w:rPr>
              <w:t>do</w:t>
            </w:r>
            <w:r w:rsidR="006E0DAA" w:rsidRPr="00CF70CF">
              <w:rPr>
                <w:sz w:val="20"/>
                <w:szCs w:val="20"/>
                <w:lang w:eastAsia="en-GB"/>
              </w:rPr>
              <w:t xml:space="preserve"> </w:t>
            </w:r>
            <w:r w:rsidRPr="00CF70CF">
              <w:rPr>
                <w:sz w:val="20"/>
                <w:szCs w:val="20"/>
                <w:lang w:eastAsia="en-GB"/>
              </w:rPr>
              <w:t>płatności</w:t>
            </w:r>
            <w:r w:rsidR="006E0DAA" w:rsidRPr="00CF70CF">
              <w:rPr>
                <w:sz w:val="20"/>
                <w:szCs w:val="20"/>
                <w:lang w:eastAsia="en-GB"/>
              </w:rPr>
              <w:t xml:space="preserve"> </w:t>
            </w:r>
            <w:r w:rsidRPr="00CF70CF">
              <w:rPr>
                <w:sz w:val="20"/>
                <w:szCs w:val="20"/>
                <w:lang w:eastAsia="en-GB"/>
              </w:rPr>
              <w:t>składek</w:t>
            </w:r>
            <w:r w:rsidR="006E0DAA" w:rsidRPr="00CF70CF">
              <w:rPr>
                <w:sz w:val="20"/>
                <w:szCs w:val="20"/>
                <w:lang w:eastAsia="en-GB"/>
              </w:rPr>
              <w:t xml:space="preserve"> </w:t>
            </w:r>
            <w:r w:rsidRPr="00CF70CF">
              <w:rPr>
                <w:sz w:val="20"/>
                <w:szCs w:val="20"/>
                <w:lang w:eastAsia="en-GB"/>
              </w:rPr>
              <w:t>na</w:t>
            </w:r>
            <w:r w:rsidR="006E0DAA" w:rsidRPr="00CF70CF">
              <w:rPr>
                <w:sz w:val="20"/>
                <w:szCs w:val="20"/>
                <w:lang w:eastAsia="en-GB"/>
              </w:rPr>
              <w:t xml:space="preserve"> </w:t>
            </w:r>
            <w:r w:rsidRPr="00CF70CF">
              <w:rPr>
                <w:sz w:val="20"/>
                <w:szCs w:val="20"/>
                <w:lang w:eastAsia="en-GB"/>
              </w:rPr>
              <w:t>ubezpieczenie</w:t>
            </w:r>
            <w:r w:rsidR="006E0DAA" w:rsidRPr="00CF70CF">
              <w:rPr>
                <w:sz w:val="20"/>
                <w:szCs w:val="20"/>
                <w:lang w:eastAsia="en-GB"/>
              </w:rPr>
              <w:t xml:space="preserve"> </w:t>
            </w:r>
            <w:r w:rsidRPr="00CF70CF">
              <w:rPr>
                <w:sz w:val="20"/>
                <w:szCs w:val="20"/>
                <w:lang w:eastAsia="en-GB"/>
              </w:rPr>
              <w:t>społeczne</w:t>
            </w:r>
            <w:r w:rsidR="006E0DAA" w:rsidRPr="00CF70CF">
              <w:rPr>
                <w:sz w:val="20"/>
                <w:szCs w:val="20"/>
                <w:lang w:eastAsia="en-GB"/>
              </w:rPr>
              <w:t xml:space="preserve"> </w:t>
            </w:r>
            <w:r w:rsidRPr="00CF70CF">
              <w:rPr>
                <w:sz w:val="20"/>
                <w:szCs w:val="20"/>
                <w:lang w:eastAsia="en-GB"/>
              </w:rPr>
              <w:t>i</w:t>
            </w:r>
            <w:r w:rsidR="006E0DAA" w:rsidRPr="00CF70CF">
              <w:rPr>
                <w:sz w:val="20"/>
                <w:szCs w:val="20"/>
                <w:lang w:eastAsia="en-GB"/>
              </w:rPr>
              <w:t xml:space="preserve"> </w:t>
            </w:r>
            <w:r w:rsidRPr="00CF70CF">
              <w:rPr>
                <w:sz w:val="20"/>
                <w:szCs w:val="20"/>
                <w:lang w:eastAsia="en-GB"/>
              </w:rPr>
              <w:t>podatków</w:t>
            </w:r>
            <w:r w:rsidR="006E0DAA" w:rsidRPr="00CF70CF">
              <w:rPr>
                <w:sz w:val="20"/>
                <w:szCs w:val="20"/>
                <w:lang w:eastAsia="en-GB"/>
              </w:rPr>
              <w:t xml:space="preserve"> </w:t>
            </w:r>
            <w:r w:rsidRPr="00CF70CF">
              <w:rPr>
                <w:sz w:val="20"/>
                <w:szCs w:val="20"/>
                <w:lang w:eastAsia="en-GB"/>
              </w:rPr>
              <w:t>lub</w:t>
            </w:r>
            <w:r w:rsidR="006E0DAA" w:rsidRPr="00CF70CF">
              <w:rPr>
                <w:sz w:val="20"/>
                <w:szCs w:val="20"/>
                <w:lang w:eastAsia="en-GB"/>
              </w:rPr>
              <w:t xml:space="preserve"> </w:t>
            </w:r>
            <w:r w:rsidRPr="00CF70CF">
              <w:rPr>
                <w:sz w:val="20"/>
                <w:szCs w:val="20"/>
                <w:lang w:eastAsia="en-GB"/>
              </w:rPr>
              <w:t>przedstawić</w:t>
            </w:r>
            <w:r w:rsidR="006E0DAA" w:rsidRPr="00CF70CF">
              <w:rPr>
                <w:sz w:val="20"/>
                <w:szCs w:val="20"/>
                <w:lang w:eastAsia="en-GB"/>
              </w:rPr>
              <w:t xml:space="preserve"> </w:t>
            </w:r>
            <w:r w:rsidRPr="00CF70CF">
              <w:rPr>
                <w:sz w:val="20"/>
                <w:szCs w:val="20"/>
                <w:lang w:eastAsia="en-GB"/>
              </w:rPr>
              <w:t>informacje,</w:t>
            </w:r>
            <w:r w:rsidR="006E0DAA" w:rsidRPr="00CF70CF">
              <w:rPr>
                <w:sz w:val="20"/>
                <w:szCs w:val="20"/>
                <w:lang w:eastAsia="en-GB"/>
              </w:rPr>
              <w:t xml:space="preserve"> </w:t>
            </w:r>
            <w:r w:rsidRPr="00CF70CF">
              <w:rPr>
                <w:sz w:val="20"/>
                <w:szCs w:val="20"/>
                <w:lang w:eastAsia="en-GB"/>
              </w:rPr>
              <w:t>które</w:t>
            </w:r>
            <w:r w:rsidR="006E0DAA" w:rsidRPr="00CF70CF">
              <w:rPr>
                <w:sz w:val="20"/>
                <w:szCs w:val="20"/>
                <w:lang w:eastAsia="en-GB"/>
              </w:rPr>
              <w:t xml:space="preserve"> </w:t>
            </w:r>
            <w:r w:rsidRPr="00CF70CF">
              <w:rPr>
                <w:sz w:val="20"/>
                <w:szCs w:val="20"/>
                <w:lang w:eastAsia="en-GB"/>
              </w:rPr>
              <w:t>umożliwią</w:t>
            </w:r>
            <w:r w:rsidR="006E0DAA" w:rsidRPr="00CF70CF">
              <w:rPr>
                <w:sz w:val="20"/>
                <w:szCs w:val="20"/>
                <w:lang w:eastAsia="en-GB"/>
              </w:rPr>
              <w:t xml:space="preserve"> </w:t>
            </w:r>
            <w:r w:rsidRPr="00CF70CF">
              <w:rPr>
                <w:sz w:val="20"/>
                <w:szCs w:val="20"/>
                <w:lang w:eastAsia="en-GB"/>
              </w:rPr>
              <w:t>instytucji</w:t>
            </w:r>
            <w:r w:rsidR="006E0DAA" w:rsidRPr="00CF70CF">
              <w:rPr>
                <w:sz w:val="20"/>
                <w:szCs w:val="20"/>
                <w:lang w:eastAsia="en-GB"/>
              </w:rPr>
              <w:t xml:space="preserve"> </w:t>
            </w:r>
            <w:r w:rsidRPr="00CF70CF">
              <w:rPr>
                <w:sz w:val="20"/>
                <w:szCs w:val="20"/>
                <w:lang w:eastAsia="en-GB"/>
              </w:rPr>
              <w:t>zamawiającej</w:t>
            </w:r>
            <w:r w:rsidR="006E0DAA" w:rsidRPr="00CF70CF">
              <w:rPr>
                <w:sz w:val="20"/>
                <w:szCs w:val="20"/>
                <w:lang w:eastAsia="en-GB"/>
              </w:rPr>
              <w:t xml:space="preserve"> </w:t>
            </w:r>
            <w:r w:rsidRPr="00CF70CF">
              <w:rPr>
                <w:sz w:val="20"/>
                <w:szCs w:val="20"/>
                <w:lang w:eastAsia="en-GB"/>
              </w:rPr>
              <w:t>lub</w:t>
            </w:r>
            <w:r w:rsidR="006E0DAA" w:rsidRPr="00CF70CF">
              <w:rPr>
                <w:sz w:val="20"/>
                <w:szCs w:val="20"/>
                <w:lang w:eastAsia="en-GB"/>
              </w:rPr>
              <w:t xml:space="preserve"> </w:t>
            </w:r>
            <w:r w:rsidRPr="00CF70CF">
              <w:rPr>
                <w:sz w:val="20"/>
                <w:szCs w:val="20"/>
                <w:lang w:eastAsia="en-GB"/>
              </w:rPr>
              <w:t>podmiotowi</w:t>
            </w:r>
            <w:r w:rsidR="006E0DAA" w:rsidRPr="00CF70CF">
              <w:rPr>
                <w:sz w:val="20"/>
                <w:szCs w:val="20"/>
                <w:lang w:eastAsia="en-GB"/>
              </w:rPr>
              <w:t xml:space="preserve"> </w:t>
            </w:r>
            <w:r w:rsidRPr="00CF70CF">
              <w:rPr>
                <w:sz w:val="20"/>
                <w:szCs w:val="20"/>
                <w:lang w:eastAsia="en-GB"/>
              </w:rPr>
              <w:t>zamawiającemu</w:t>
            </w:r>
            <w:r w:rsidR="006E0DAA" w:rsidRPr="00CF70CF">
              <w:rPr>
                <w:sz w:val="20"/>
                <w:szCs w:val="20"/>
                <w:lang w:eastAsia="en-GB"/>
              </w:rPr>
              <w:t xml:space="preserve"> </w:t>
            </w:r>
            <w:r w:rsidRPr="00CF70CF">
              <w:rPr>
                <w:sz w:val="20"/>
                <w:szCs w:val="20"/>
                <w:lang w:eastAsia="en-GB"/>
              </w:rPr>
              <w:t>uzyskanie</w:t>
            </w:r>
            <w:r w:rsidR="006E0DAA" w:rsidRPr="00CF70CF">
              <w:rPr>
                <w:sz w:val="20"/>
                <w:szCs w:val="20"/>
                <w:lang w:eastAsia="en-GB"/>
              </w:rPr>
              <w:t xml:space="preserve"> </w:t>
            </w:r>
            <w:r w:rsidRPr="00CF70CF">
              <w:rPr>
                <w:sz w:val="20"/>
                <w:szCs w:val="20"/>
                <w:lang w:eastAsia="en-GB"/>
              </w:rPr>
              <w:t>tego</w:t>
            </w:r>
            <w:r w:rsidR="006E0DAA" w:rsidRPr="00CF70CF">
              <w:rPr>
                <w:sz w:val="20"/>
                <w:szCs w:val="20"/>
                <w:lang w:eastAsia="en-GB"/>
              </w:rPr>
              <w:t xml:space="preserve"> </w:t>
            </w:r>
            <w:r w:rsidRPr="00CF70CF">
              <w:rPr>
                <w:sz w:val="20"/>
                <w:szCs w:val="20"/>
                <w:lang w:eastAsia="en-GB"/>
              </w:rPr>
              <w:t>zaświadczenia</w:t>
            </w:r>
            <w:r w:rsidR="006E0DAA" w:rsidRPr="00CF70CF">
              <w:rPr>
                <w:sz w:val="20"/>
                <w:szCs w:val="20"/>
                <w:lang w:eastAsia="en-GB"/>
              </w:rPr>
              <w:t xml:space="preserve"> </w:t>
            </w:r>
            <w:r w:rsidRPr="00CF70CF">
              <w:rPr>
                <w:sz w:val="20"/>
                <w:szCs w:val="20"/>
                <w:lang w:eastAsia="en-GB"/>
              </w:rPr>
              <w:t>bezpośrednio</w:t>
            </w:r>
            <w:r w:rsidR="006E0DAA" w:rsidRPr="00CF70CF">
              <w:rPr>
                <w:sz w:val="20"/>
                <w:szCs w:val="20"/>
                <w:lang w:eastAsia="en-GB"/>
              </w:rPr>
              <w:t xml:space="preserve"> </w:t>
            </w:r>
            <w:r w:rsidRPr="00CF70CF">
              <w:rPr>
                <w:sz w:val="20"/>
                <w:szCs w:val="20"/>
                <w:lang w:eastAsia="en-GB"/>
              </w:rPr>
              <w:t>za</w:t>
            </w:r>
            <w:r w:rsidR="006E0DAA" w:rsidRPr="00CF70CF">
              <w:rPr>
                <w:sz w:val="20"/>
                <w:szCs w:val="20"/>
                <w:lang w:eastAsia="en-GB"/>
              </w:rPr>
              <w:t xml:space="preserve"> </w:t>
            </w:r>
            <w:r w:rsidRPr="00CF70CF">
              <w:rPr>
                <w:sz w:val="20"/>
                <w:szCs w:val="20"/>
                <w:lang w:eastAsia="en-GB"/>
              </w:rPr>
              <w:t>pomocą</w:t>
            </w:r>
            <w:r w:rsidR="006E0DAA" w:rsidRPr="00CF70CF">
              <w:rPr>
                <w:sz w:val="20"/>
                <w:szCs w:val="20"/>
                <w:lang w:eastAsia="en-GB"/>
              </w:rPr>
              <w:t xml:space="preserve"> </w:t>
            </w:r>
            <w:r w:rsidRPr="00CF70CF">
              <w:rPr>
                <w:sz w:val="20"/>
                <w:szCs w:val="20"/>
                <w:lang w:eastAsia="en-GB"/>
              </w:rPr>
              <w:t>bezpłatnej</w:t>
            </w:r>
            <w:r w:rsidR="006E0DAA" w:rsidRPr="00CF70CF">
              <w:rPr>
                <w:sz w:val="20"/>
                <w:szCs w:val="20"/>
                <w:lang w:eastAsia="en-GB"/>
              </w:rPr>
              <w:t xml:space="preserve"> </w:t>
            </w:r>
            <w:r w:rsidRPr="00CF70CF">
              <w:rPr>
                <w:sz w:val="20"/>
                <w:szCs w:val="20"/>
                <w:lang w:eastAsia="en-GB"/>
              </w:rPr>
              <w:t>krajowej</w:t>
            </w:r>
            <w:r w:rsidR="006E0DAA" w:rsidRPr="00CF70CF">
              <w:rPr>
                <w:sz w:val="20"/>
                <w:szCs w:val="20"/>
                <w:lang w:eastAsia="en-GB"/>
              </w:rPr>
              <w:t xml:space="preserve"> </w:t>
            </w:r>
            <w:r w:rsidRPr="00CF70CF">
              <w:rPr>
                <w:sz w:val="20"/>
                <w:szCs w:val="20"/>
                <w:lang w:eastAsia="en-GB"/>
              </w:rPr>
              <w:t>bazy</w:t>
            </w:r>
            <w:r w:rsidR="006E0DAA" w:rsidRPr="00CF70CF">
              <w:rPr>
                <w:sz w:val="20"/>
                <w:szCs w:val="20"/>
                <w:lang w:eastAsia="en-GB"/>
              </w:rPr>
              <w:t xml:space="preserve"> </w:t>
            </w:r>
            <w:r w:rsidRPr="00CF70CF">
              <w:rPr>
                <w:sz w:val="20"/>
                <w:szCs w:val="20"/>
                <w:lang w:eastAsia="en-GB"/>
              </w:rPr>
              <w:t>danych</w:t>
            </w:r>
            <w:r w:rsidR="006E0DAA" w:rsidRPr="00CF70CF">
              <w:rPr>
                <w:sz w:val="20"/>
                <w:szCs w:val="20"/>
                <w:lang w:eastAsia="en-GB"/>
              </w:rPr>
              <w:t xml:space="preserve"> </w:t>
            </w:r>
            <w:r w:rsidRPr="00CF70CF">
              <w:rPr>
                <w:sz w:val="20"/>
                <w:szCs w:val="20"/>
                <w:lang w:eastAsia="en-GB"/>
              </w:rPr>
              <w:t>w</w:t>
            </w:r>
            <w:r w:rsidR="006E0DAA" w:rsidRPr="00CF70CF">
              <w:rPr>
                <w:sz w:val="20"/>
                <w:szCs w:val="20"/>
                <w:lang w:eastAsia="en-GB"/>
              </w:rPr>
              <w:t xml:space="preserve"> </w:t>
            </w:r>
            <w:r w:rsidRPr="00CF70CF">
              <w:rPr>
                <w:sz w:val="20"/>
                <w:szCs w:val="20"/>
                <w:lang w:eastAsia="en-GB"/>
              </w:rPr>
              <w:t>dowolnym</w:t>
            </w:r>
            <w:r w:rsidR="006E0DAA" w:rsidRPr="00CF70CF">
              <w:rPr>
                <w:sz w:val="20"/>
                <w:szCs w:val="20"/>
                <w:lang w:eastAsia="en-GB"/>
              </w:rPr>
              <w:t xml:space="preserve"> </w:t>
            </w:r>
            <w:r w:rsidRPr="00CF70CF">
              <w:rPr>
                <w:sz w:val="20"/>
                <w:szCs w:val="20"/>
                <w:lang w:eastAsia="en-GB"/>
              </w:rPr>
              <w:t>państwie</w:t>
            </w:r>
            <w:r w:rsidR="006E0DAA" w:rsidRPr="00CF70CF">
              <w:rPr>
                <w:sz w:val="20"/>
                <w:szCs w:val="20"/>
                <w:lang w:eastAsia="en-GB"/>
              </w:rPr>
              <w:t xml:space="preserve"> </w:t>
            </w:r>
            <w:r w:rsidRPr="00CF70CF">
              <w:rPr>
                <w:sz w:val="20"/>
                <w:szCs w:val="20"/>
                <w:lang w:eastAsia="en-GB"/>
              </w:rPr>
              <w:t>członkowskim?</w:t>
            </w:r>
            <w:r w:rsidRPr="00CF70CF">
              <w:rPr>
                <w:sz w:val="20"/>
                <w:szCs w:val="20"/>
                <w:lang w:eastAsia="en-GB"/>
              </w:rPr>
              <w:br/>
              <w:t>Jeżeli</w:t>
            </w:r>
            <w:r w:rsidR="006E0DAA" w:rsidRPr="00CF70CF">
              <w:rPr>
                <w:sz w:val="20"/>
                <w:szCs w:val="20"/>
                <w:lang w:eastAsia="en-GB"/>
              </w:rPr>
              <w:t xml:space="preserve"> </w:t>
            </w:r>
            <w:r w:rsidRPr="00CF70CF">
              <w:rPr>
                <w:sz w:val="20"/>
                <w:szCs w:val="20"/>
                <w:lang w:eastAsia="en-GB"/>
              </w:rPr>
              <w:t>odnośna</w:t>
            </w:r>
            <w:r w:rsidR="006E0DAA" w:rsidRPr="00CF70CF">
              <w:rPr>
                <w:sz w:val="20"/>
                <w:szCs w:val="20"/>
                <w:lang w:eastAsia="en-GB"/>
              </w:rPr>
              <w:t xml:space="preserve"> </w:t>
            </w:r>
            <w:r w:rsidRPr="00CF70CF">
              <w:rPr>
                <w:sz w:val="20"/>
                <w:szCs w:val="20"/>
                <w:lang w:eastAsia="en-GB"/>
              </w:rPr>
              <w:t>dokumentacja</w:t>
            </w:r>
            <w:r w:rsidR="006E0DAA" w:rsidRPr="00CF70CF">
              <w:rPr>
                <w:sz w:val="20"/>
                <w:szCs w:val="20"/>
                <w:lang w:eastAsia="en-GB"/>
              </w:rPr>
              <w:t xml:space="preserve"> </w:t>
            </w:r>
            <w:r w:rsidRPr="00CF70CF">
              <w:rPr>
                <w:sz w:val="20"/>
                <w:szCs w:val="20"/>
                <w:lang w:eastAsia="en-GB"/>
              </w:rPr>
              <w:t>jest</w:t>
            </w:r>
            <w:r w:rsidR="006E0DAA" w:rsidRPr="00CF70CF">
              <w:rPr>
                <w:sz w:val="20"/>
                <w:szCs w:val="20"/>
                <w:lang w:eastAsia="en-GB"/>
              </w:rPr>
              <w:t xml:space="preserve"> </w:t>
            </w:r>
            <w:r w:rsidRPr="00CF70CF">
              <w:rPr>
                <w:sz w:val="20"/>
                <w:szCs w:val="20"/>
                <w:lang w:eastAsia="en-GB"/>
              </w:rPr>
              <w:t>dostępna</w:t>
            </w:r>
            <w:r w:rsidR="006E0DAA" w:rsidRPr="00CF70CF">
              <w:rPr>
                <w:sz w:val="20"/>
                <w:szCs w:val="20"/>
                <w:lang w:eastAsia="en-GB"/>
              </w:rPr>
              <w:t xml:space="preserve"> </w:t>
            </w:r>
            <w:r w:rsidRPr="00CF70CF">
              <w:rPr>
                <w:sz w:val="20"/>
                <w:szCs w:val="20"/>
                <w:lang w:eastAsia="en-GB"/>
              </w:rPr>
              <w:t>w</w:t>
            </w:r>
            <w:r w:rsidR="006E0DAA" w:rsidRPr="00CF70CF">
              <w:rPr>
                <w:sz w:val="20"/>
                <w:szCs w:val="20"/>
                <w:lang w:eastAsia="en-GB"/>
              </w:rPr>
              <w:t xml:space="preserve"> </w:t>
            </w:r>
            <w:r w:rsidRPr="00CF70CF">
              <w:rPr>
                <w:sz w:val="20"/>
                <w:szCs w:val="20"/>
                <w:lang w:eastAsia="en-GB"/>
              </w:rPr>
              <w:t>formie</w:t>
            </w:r>
            <w:r w:rsidR="006E0DAA" w:rsidRPr="00CF70CF">
              <w:rPr>
                <w:sz w:val="20"/>
                <w:szCs w:val="20"/>
                <w:lang w:eastAsia="en-GB"/>
              </w:rPr>
              <w:t xml:space="preserve"> </w:t>
            </w:r>
            <w:r w:rsidRPr="00CF70CF">
              <w:rPr>
                <w:sz w:val="20"/>
                <w:szCs w:val="20"/>
                <w:lang w:eastAsia="en-GB"/>
              </w:rPr>
              <w:t>elektronicznej,</w:t>
            </w:r>
            <w:r w:rsidR="006E0DAA" w:rsidRPr="00CF70CF">
              <w:rPr>
                <w:sz w:val="20"/>
                <w:szCs w:val="20"/>
                <w:lang w:eastAsia="en-GB"/>
              </w:rPr>
              <w:t xml:space="preserve"> </w:t>
            </w:r>
            <w:r w:rsidRPr="00CF70CF">
              <w:rPr>
                <w:sz w:val="20"/>
                <w:szCs w:val="20"/>
                <w:lang w:eastAsia="en-GB"/>
              </w:rPr>
              <w:t>proszę</w:t>
            </w:r>
            <w:r w:rsidR="006E0DAA" w:rsidRPr="00CF70CF">
              <w:rPr>
                <w:sz w:val="20"/>
                <w:szCs w:val="20"/>
                <w:lang w:eastAsia="en-GB"/>
              </w:rPr>
              <w:t xml:space="preserve"> </w:t>
            </w:r>
            <w:r w:rsidRPr="00CF70CF">
              <w:rPr>
                <w:sz w:val="20"/>
                <w:szCs w:val="20"/>
                <w:lang w:eastAsia="en-GB"/>
              </w:rPr>
              <w:t>wskazać:</w:t>
            </w:r>
            <w:r w:rsidR="006E0DAA" w:rsidRPr="00CF70CF">
              <w:rPr>
                <w:sz w:val="20"/>
                <w:szCs w:val="20"/>
                <w:lang w:eastAsia="en-GB"/>
              </w:rPr>
              <w:t xml:space="preserve"> </w:t>
            </w:r>
          </w:p>
        </w:tc>
        <w:tc>
          <w:tcPr>
            <w:tcW w:w="5812" w:type="dxa"/>
          </w:tcPr>
          <w:p w14:paraId="00F0F6B3" w14:textId="77777777" w:rsidR="009D0772" w:rsidRPr="00CF70CF" w:rsidRDefault="009D0772" w:rsidP="00607ECF">
            <w:pPr>
              <w:spacing w:after="0"/>
              <w:rPr>
                <w:sz w:val="20"/>
                <w:szCs w:val="20"/>
                <w:lang w:eastAsia="en-GB"/>
              </w:rPr>
            </w:pPr>
            <w:r w:rsidRPr="00CF70CF">
              <w:rPr>
                <w:sz w:val="20"/>
                <w:szCs w:val="20"/>
                <w:lang w:eastAsia="en-GB"/>
              </w:rPr>
              <w:lastRenderedPageBreak/>
              <w:br/>
            </w:r>
            <w:r w:rsidRPr="00CF70CF">
              <w:rPr>
                <w:sz w:val="20"/>
                <w:szCs w:val="20"/>
                <w:lang w:eastAsia="en-GB"/>
              </w:rPr>
              <w:br/>
            </w:r>
            <w:r w:rsidRPr="00CF70CF">
              <w:rPr>
                <w:sz w:val="20"/>
                <w:szCs w:val="20"/>
                <w:lang w:eastAsia="en-GB"/>
              </w:rPr>
              <w:br/>
            </w:r>
            <w:r w:rsidRPr="00CF70CF">
              <w:rPr>
                <w:sz w:val="20"/>
                <w:szCs w:val="20"/>
                <w:lang w:eastAsia="en-GB"/>
              </w:rPr>
              <w:br/>
            </w:r>
            <w:r w:rsidRPr="00CF70CF">
              <w:rPr>
                <w:sz w:val="20"/>
                <w:szCs w:val="20"/>
                <w:lang w:eastAsia="en-GB"/>
              </w:rPr>
              <w:br/>
            </w:r>
            <w:r w:rsidRPr="00CF70CF">
              <w:rPr>
                <w:sz w:val="20"/>
                <w:szCs w:val="20"/>
                <w:lang w:eastAsia="en-GB"/>
              </w:rPr>
              <w:br/>
            </w:r>
          </w:p>
          <w:p w14:paraId="3734CF39" w14:textId="77777777" w:rsidR="009D0772" w:rsidRPr="00CF70CF" w:rsidRDefault="009D0772" w:rsidP="00607ECF">
            <w:pPr>
              <w:spacing w:after="0"/>
              <w:rPr>
                <w:i/>
                <w:sz w:val="20"/>
                <w:szCs w:val="20"/>
                <w:lang w:eastAsia="en-GB"/>
              </w:rPr>
            </w:pPr>
            <w:r w:rsidRPr="00CF70CF">
              <w:rPr>
                <w:sz w:val="20"/>
                <w:szCs w:val="20"/>
                <w:lang w:eastAsia="en-GB"/>
              </w:rPr>
              <w:t>a)</w:t>
            </w:r>
            <w:r w:rsidR="006E0DAA" w:rsidRPr="00CF70CF">
              <w:rPr>
                <w:sz w:val="20"/>
                <w:szCs w:val="20"/>
                <w:lang w:eastAsia="en-GB"/>
              </w:rPr>
              <w:t xml:space="preserve"> </w:t>
            </w:r>
            <w:r w:rsidRPr="00CF70CF">
              <w:rPr>
                <w:sz w:val="20"/>
                <w:szCs w:val="20"/>
                <w:lang w:eastAsia="en-GB"/>
              </w:rPr>
              <w:t>[……]</w:t>
            </w:r>
            <w:r w:rsidRPr="00CF70CF">
              <w:rPr>
                <w:sz w:val="20"/>
                <w:szCs w:val="20"/>
                <w:lang w:eastAsia="en-GB"/>
              </w:rPr>
              <w:br/>
            </w:r>
            <w:r w:rsidRPr="00CF70CF">
              <w:rPr>
                <w:sz w:val="20"/>
                <w:szCs w:val="20"/>
                <w:lang w:eastAsia="en-GB"/>
              </w:rPr>
              <w:br/>
            </w:r>
          </w:p>
          <w:p w14:paraId="7FFE9F43" w14:textId="77777777" w:rsidR="009D0772" w:rsidRPr="00CF70CF" w:rsidRDefault="009D0772" w:rsidP="00607ECF">
            <w:pPr>
              <w:spacing w:after="0"/>
              <w:rPr>
                <w:sz w:val="20"/>
                <w:szCs w:val="20"/>
                <w:lang w:eastAsia="en-GB"/>
              </w:rPr>
            </w:pPr>
            <w:r w:rsidRPr="00CF70CF">
              <w:rPr>
                <w:sz w:val="20"/>
                <w:szCs w:val="20"/>
                <w:lang w:eastAsia="en-GB"/>
              </w:rPr>
              <w:t>b)</w:t>
            </w:r>
            <w:r w:rsidR="006E0DAA" w:rsidRPr="00CF70CF">
              <w:rPr>
                <w:sz w:val="20"/>
                <w:szCs w:val="20"/>
                <w:lang w:eastAsia="en-GB"/>
              </w:rPr>
              <w:t xml:space="preserve"> </w:t>
            </w:r>
            <w:r w:rsidRPr="00CF70CF">
              <w:rPr>
                <w:sz w:val="20"/>
                <w:szCs w:val="20"/>
                <w:lang w:eastAsia="en-GB"/>
              </w:rPr>
              <w:t>(adres</w:t>
            </w:r>
            <w:r w:rsidR="006E0DAA" w:rsidRPr="00CF70CF">
              <w:rPr>
                <w:sz w:val="20"/>
                <w:szCs w:val="20"/>
                <w:lang w:eastAsia="en-GB"/>
              </w:rPr>
              <w:t xml:space="preserve"> </w:t>
            </w:r>
            <w:r w:rsidRPr="00CF70CF">
              <w:rPr>
                <w:sz w:val="20"/>
                <w:szCs w:val="20"/>
                <w:lang w:eastAsia="en-GB"/>
              </w:rPr>
              <w:t>internetowy,</w:t>
            </w:r>
            <w:r w:rsidR="006E0DAA" w:rsidRPr="00CF70CF">
              <w:rPr>
                <w:sz w:val="20"/>
                <w:szCs w:val="20"/>
                <w:lang w:eastAsia="en-GB"/>
              </w:rPr>
              <w:t xml:space="preserve"> </w:t>
            </w:r>
            <w:r w:rsidRPr="00CF70CF">
              <w:rPr>
                <w:sz w:val="20"/>
                <w:szCs w:val="20"/>
                <w:lang w:eastAsia="en-GB"/>
              </w:rPr>
              <w:t>wydający</w:t>
            </w:r>
            <w:r w:rsidR="006E0DAA" w:rsidRPr="00CF70CF">
              <w:rPr>
                <w:sz w:val="20"/>
                <w:szCs w:val="20"/>
                <w:lang w:eastAsia="en-GB"/>
              </w:rPr>
              <w:t xml:space="preserve"> </w:t>
            </w:r>
            <w:r w:rsidRPr="00CF70CF">
              <w:rPr>
                <w:sz w:val="20"/>
                <w:szCs w:val="20"/>
                <w:lang w:eastAsia="en-GB"/>
              </w:rPr>
              <w:t>urząd</w:t>
            </w:r>
            <w:r w:rsidR="006E0DAA" w:rsidRPr="00CF70CF">
              <w:rPr>
                <w:sz w:val="20"/>
                <w:szCs w:val="20"/>
                <w:lang w:eastAsia="en-GB"/>
              </w:rPr>
              <w:t xml:space="preserve"> </w:t>
            </w:r>
            <w:r w:rsidRPr="00CF70CF">
              <w:rPr>
                <w:sz w:val="20"/>
                <w:szCs w:val="20"/>
                <w:lang w:eastAsia="en-GB"/>
              </w:rPr>
              <w:t>lub</w:t>
            </w:r>
            <w:r w:rsidR="006E0DAA" w:rsidRPr="00CF70CF">
              <w:rPr>
                <w:sz w:val="20"/>
                <w:szCs w:val="20"/>
                <w:lang w:eastAsia="en-GB"/>
              </w:rPr>
              <w:t xml:space="preserve"> </w:t>
            </w:r>
            <w:r w:rsidRPr="00CF70CF">
              <w:rPr>
                <w:sz w:val="20"/>
                <w:szCs w:val="20"/>
                <w:lang w:eastAsia="en-GB"/>
              </w:rPr>
              <w:t>organ,</w:t>
            </w:r>
            <w:r w:rsidR="006E0DAA" w:rsidRPr="00CF70CF">
              <w:rPr>
                <w:sz w:val="20"/>
                <w:szCs w:val="20"/>
                <w:lang w:eastAsia="en-GB"/>
              </w:rPr>
              <w:t xml:space="preserve"> </w:t>
            </w:r>
            <w:r w:rsidRPr="00CF70CF">
              <w:rPr>
                <w:sz w:val="20"/>
                <w:szCs w:val="20"/>
                <w:lang w:eastAsia="en-GB"/>
              </w:rPr>
              <w:t>dokładne</w:t>
            </w:r>
            <w:r w:rsidR="006E0DAA" w:rsidRPr="00CF70CF">
              <w:rPr>
                <w:sz w:val="20"/>
                <w:szCs w:val="20"/>
                <w:lang w:eastAsia="en-GB"/>
              </w:rPr>
              <w:t xml:space="preserve"> </w:t>
            </w:r>
            <w:r w:rsidRPr="00CF70CF">
              <w:rPr>
                <w:sz w:val="20"/>
                <w:szCs w:val="20"/>
                <w:lang w:eastAsia="en-GB"/>
              </w:rPr>
              <w:t>dane</w:t>
            </w:r>
            <w:r w:rsidR="006E0DAA" w:rsidRPr="00CF70CF">
              <w:rPr>
                <w:sz w:val="20"/>
                <w:szCs w:val="20"/>
                <w:lang w:eastAsia="en-GB"/>
              </w:rPr>
              <w:t xml:space="preserve"> </w:t>
            </w:r>
            <w:r w:rsidRPr="00CF70CF">
              <w:rPr>
                <w:sz w:val="20"/>
                <w:szCs w:val="20"/>
                <w:lang w:eastAsia="en-GB"/>
              </w:rPr>
              <w:t>referencyjne</w:t>
            </w:r>
            <w:r w:rsidR="006E0DAA" w:rsidRPr="00CF70CF">
              <w:rPr>
                <w:sz w:val="20"/>
                <w:szCs w:val="20"/>
                <w:lang w:eastAsia="en-GB"/>
              </w:rPr>
              <w:t xml:space="preserve"> </w:t>
            </w:r>
            <w:r w:rsidRPr="00CF70CF">
              <w:rPr>
                <w:sz w:val="20"/>
                <w:szCs w:val="20"/>
                <w:lang w:eastAsia="en-GB"/>
              </w:rPr>
              <w:t>dokumentacji):</w:t>
            </w:r>
            <w:r w:rsidRPr="00CF70CF">
              <w:rPr>
                <w:sz w:val="20"/>
                <w:szCs w:val="20"/>
                <w:lang w:eastAsia="en-GB"/>
              </w:rPr>
              <w:br/>
              <w:t>[……][……][……][……]</w:t>
            </w:r>
            <w:r w:rsidRPr="00CF70CF">
              <w:rPr>
                <w:sz w:val="20"/>
                <w:szCs w:val="20"/>
                <w:lang w:eastAsia="en-GB"/>
              </w:rPr>
              <w:br/>
              <w:t>c)</w:t>
            </w:r>
            <w:r w:rsidR="006E0DAA" w:rsidRPr="00CF70CF">
              <w:rPr>
                <w:sz w:val="20"/>
                <w:szCs w:val="20"/>
                <w:lang w:eastAsia="en-GB"/>
              </w:rPr>
              <w:t xml:space="preserve"> </w:t>
            </w:r>
            <w:r w:rsidRPr="00CF70CF">
              <w:rPr>
                <w:sz w:val="20"/>
                <w:szCs w:val="20"/>
                <w:lang w:eastAsia="en-GB"/>
              </w:rPr>
              <w:t>[……]</w:t>
            </w:r>
            <w:r w:rsidRPr="00CF70CF">
              <w:rPr>
                <w:sz w:val="20"/>
                <w:szCs w:val="20"/>
                <w:lang w:eastAsia="en-GB"/>
              </w:rPr>
              <w:br/>
            </w:r>
            <w:r w:rsidRPr="00CF70CF">
              <w:rPr>
                <w:sz w:val="20"/>
                <w:szCs w:val="20"/>
                <w:lang w:eastAsia="en-GB"/>
              </w:rPr>
              <w:br/>
            </w:r>
            <w:r w:rsidRPr="00CF70CF">
              <w:rPr>
                <w:sz w:val="20"/>
                <w:szCs w:val="20"/>
                <w:lang w:eastAsia="en-GB"/>
              </w:rPr>
              <w:br/>
            </w:r>
            <w:r w:rsidRPr="00CF70CF">
              <w:rPr>
                <w:sz w:val="20"/>
                <w:szCs w:val="20"/>
                <w:lang w:eastAsia="en-GB"/>
              </w:rPr>
              <w:br/>
              <w:t>d)</w:t>
            </w:r>
            <w:r w:rsidR="006E0DAA" w:rsidRPr="00CF70CF">
              <w:rPr>
                <w:sz w:val="20"/>
                <w:szCs w:val="20"/>
                <w:lang w:eastAsia="en-GB"/>
              </w:rPr>
              <w:t xml:space="preserve"> </w:t>
            </w:r>
            <w:r w:rsidRPr="00CF70CF">
              <w:rPr>
                <w:sz w:val="20"/>
                <w:szCs w:val="20"/>
                <w:lang w:eastAsia="en-GB"/>
              </w:rPr>
              <w:t>[]</w:t>
            </w:r>
            <w:r w:rsidR="006E0DAA" w:rsidRPr="00CF70CF">
              <w:rPr>
                <w:sz w:val="20"/>
                <w:szCs w:val="20"/>
                <w:lang w:eastAsia="en-GB"/>
              </w:rPr>
              <w:t xml:space="preserve"> </w:t>
            </w:r>
            <w:r w:rsidRPr="00CF70CF">
              <w:rPr>
                <w:sz w:val="20"/>
                <w:szCs w:val="20"/>
                <w:lang w:eastAsia="en-GB"/>
              </w:rPr>
              <w:t>Tak</w:t>
            </w:r>
            <w:r w:rsidR="006E0DAA" w:rsidRPr="00CF70CF">
              <w:rPr>
                <w:sz w:val="20"/>
                <w:szCs w:val="20"/>
                <w:lang w:eastAsia="en-GB"/>
              </w:rPr>
              <w:t xml:space="preserve"> </w:t>
            </w:r>
            <w:r w:rsidRPr="00CF70CF">
              <w:rPr>
                <w:sz w:val="20"/>
                <w:szCs w:val="20"/>
                <w:lang w:eastAsia="en-GB"/>
              </w:rPr>
              <w:t>[]</w:t>
            </w:r>
            <w:r w:rsidR="006E0DAA" w:rsidRPr="00CF70CF">
              <w:rPr>
                <w:sz w:val="20"/>
                <w:szCs w:val="20"/>
                <w:lang w:eastAsia="en-GB"/>
              </w:rPr>
              <w:t xml:space="preserve"> </w:t>
            </w:r>
            <w:r w:rsidRPr="00CF70CF">
              <w:rPr>
                <w:sz w:val="20"/>
                <w:szCs w:val="20"/>
                <w:lang w:eastAsia="en-GB"/>
              </w:rPr>
              <w:t>Nie</w:t>
            </w:r>
            <w:r w:rsidRPr="00CF70CF">
              <w:rPr>
                <w:sz w:val="20"/>
                <w:szCs w:val="20"/>
                <w:lang w:eastAsia="en-GB"/>
              </w:rPr>
              <w:br/>
            </w:r>
            <w:r w:rsidRPr="00CF70CF">
              <w:rPr>
                <w:sz w:val="20"/>
                <w:szCs w:val="20"/>
                <w:lang w:eastAsia="en-GB"/>
              </w:rPr>
              <w:br/>
            </w:r>
            <w:r w:rsidRPr="00CF70CF">
              <w:rPr>
                <w:sz w:val="20"/>
                <w:szCs w:val="20"/>
                <w:lang w:eastAsia="en-GB"/>
              </w:rPr>
              <w:br/>
            </w:r>
            <w:r w:rsidRPr="00CF70CF">
              <w:rPr>
                <w:sz w:val="20"/>
                <w:szCs w:val="20"/>
                <w:lang w:eastAsia="en-GB"/>
              </w:rPr>
              <w:br/>
            </w:r>
            <w:r w:rsidRPr="00CF70CF">
              <w:rPr>
                <w:sz w:val="20"/>
                <w:szCs w:val="20"/>
                <w:lang w:eastAsia="en-GB"/>
              </w:rPr>
              <w:br/>
            </w:r>
            <w:r w:rsidRPr="00CF70CF">
              <w:rPr>
                <w:sz w:val="20"/>
                <w:szCs w:val="20"/>
                <w:lang w:eastAsia="en-GB"/>
              </w:rPr>
              <w:br/>
            </w:r>
            <w:r w:rsidRPr="00CF70CF">
              <w:rPr>
                <w:sz w:val="20"/>
                <w:szCs w:val="20"/>
                <w:lang w:eastAsia="en-GB"/>
              </w:rPr>
              <w:br/>
            </w:r>
            <w:r w:rsidRPr="00CF70CF">
              <w:rPr>
                <w:sz w:val="20"/>
                <w:szCs w:val="20"/>
                <w:lang w:eastAsia="en-GB"/>
              </w:rPr>
              <w:br/>
            </w:r>
            <w:r w:rsidRPr="00CF70CF">
              <w:rPr>
                <w:sz w:val="20"/>
                <w:szCs w:val="20"/>
                <w:lang w:eastAsia="en-GB"/>
              </w:rPr>
              <w:br/>
            </w:r>
            <w:r w:rsidRPr="00CF70CF">
              <w:rPr>
                <w:sz w:val="20"/>
                <w:szCs w:val="20"/>
                <w:lang w:eastAsia="en-GB"/>
              </w:rPr>
              <w:br/>
              <w:t>e)</w:t>
            </w:r>
            <w:r w:rsidR="006E0DAA" w:rsidRPr="00CF70CF">
              <w:rPr>
                <w:sz w:val="20"/>
                <w:szCs w:val="20"/>
                <w:lang w:eastAsia="en-GB"/>
              </w:rPr>
              <w:t xml:space="preserve"> </w:t>
            </w:r>
            <w:r w:rsidRPr="00CF70CF">
              <w:rPr>
                <w:sz w:val="20"/>
                <w:szCs w:val="20"/>
                <w:lang w:eastAsia="en-GB"/>
              </w:rPr>
              <w:t>[]</w:t>
            </w:r>
            <w:r w:rsidR="006E0DAA" w:rsidRPr="00CF70CF">
              <w:rPr>
                <w:sz w:val="20"/>
                <w:szCs w:val="20"/>
                <w:lang w:eastAsia="en-GB"/>
              </w:rPr>
              <w:t xml:space="preserve"> </w:t>
            </w:r>
            <w:r w:rsidRPr="00CF70CF">
              <w:rPr>
                <w:sz w:val="20"/>
                <w:szCs w:val="20"/>
                <w:lang w:eastAsia="en-GB"/>
              </w:rPr>
              <w:t>Tak</w:t>
            </w:r>
            <w:r w:rsidR="006E0DAA" w:rsidRPr="00CF70CF">
              <w:rPr>
                <w:sz w:val="20"/>
                <w:szCs w:val="20"/>
                <w:lang w:eastAsia="en-GB"/>
              </w:rPr>
              <w:t xml:space="preserve"> </w:t>
            </w:r>
            <w:r w:rsidRPr="00CF70CF">
              <w:rPr>
                <w:sz w:val="20"/>
                <w:szCs w:val="20"/>
                <w:lang w:eastAsia="en-GB"/>
              </w:rPr>
              <w:t>[]</w:t>
            </w:r>
            <w:r w:rsidR="006E0DAA" w:rsidRPr="00CF70CF">
              <w:rPr>
                <w:sz w:val="20"/>
                <w:szCs w:val="20"/>
                <w:lang w:eastAsia="en-GB"/>
              </w:rPr>
              <w:t xml:space="preserve"> </w:t>
            </w:r>
            <w:r w:rsidRPr="00CF70CF">
              <w:rPr>
                <w:sz w:val="20"/>
                <w:szCs w:val="20"/>
                <w:lang w:eastAsia="en-GB"/>
              </w:rPr>
              <w:t>Nie</w:t>
            </w:r>
            <w:r w:rsidRPr="00CF70CF">
              <w:rPr>
                <w:sz w:val="20"/>
                <w:szCs w:val="20"/>
                <w:lang w:eastAsia="en-GB"/>
              </w:rPr>
              <w:br/>
            </w:r>
            <w:r w:rsidRPr="00CF70CF">
              <w:rPr>
                <w:sz w:val="20"/>
                <w:szCs w:val="20"/>
                <w:lang w:eastAsia="en-GB"/>
              </w:rPr>
              <w:br/>
            </w:r>
            <w:r w:rsidRPr="00CF70CF">
              <w:rPr>
                <w:sz w:val="20"/>
                <w:szCs w:val="20"/>
                <w:lang w:eastAsia="en-GB"/>
              </w:rPr>
              <w:br/>
            </w:r>
            <w:r w:rsidRPr="00CF70CF">
              <w:rPr>
                <w:sz w:val="20"/>
                <w:szCs w:val="20"/>
                <w:lang w:eastAsia="en-GB"/>
              </w:rPr>
              <w:br/>
            </w:r>
            <w:r w:rsidRPr="00CF70CF">
              <w:rPr>
                <w:sz w:val="20"/>
                <w:szCs w:val="20"/>
                <w:lang w:eastAsia="en-GB"/>
              </w:rPr>
              <w:br/>
            </w:r>
            <w:r w:rsidRPr="00CF70CF">
              <w:rPr>
                <w:sz w:val="20"/>
                <w:szCs w:val="20"/>
                <w:lang w:eastAsia="en-GB"/>
              </w:rPr>
              <w:br/>
            </w:r>
            <w:r w:rsidRPr="00CF70CF">
              <w:rPr>
                <w:sz w:val="20"/>
                <w:szCs w:val="20"/>
                <w:lang w:eastAsia="en-GB"/>
              </w:rPr>
              <w:br/>
            </w:r>
            <w:r w:rsidRPr="00CF70CF">
              <w:rPr>
                <w:sz w:val="20"/>
                <w:szCs w:val="20"/>
                <w:lang w:eastAsia="en-GB"/>
              </w:rPr>
              <w:br/>
            </w:r>
            <w:r w:rsidRPr="00CF70CF">
              <w:rPr>
                <w:sz w:val="20"/>
                <w:szCs w:val="20"/>
                <w:lang w:eastAsia="en-GB"/>
              </w:rPr>
              <w:br/>
              <w:t>(adres</w:t>
            </w:r>
            <w:r w:rsidR="006E0DAA" w:rsidRPr="00CF70CF">
              <w:rPr>
                <w:sz w:val="20"/>
                <w:szCs w:val="20"/>
                <w:lang w:eastAsia="en-GB"/>
              </w:rPr>
              <w:t xml:space="preserve"> </w:t>
            </w:r>
            <w:r w:rsidRPr="00CF70CF">
              <w:rPr>
                <w:sz w:val="20"/>
                <w:szCs w:val="20"/>
                <w:lang w:eastAsia="en-GB"/>
              </w:rPr>
              <w:t>internetowy,</w:t>
            </w:r>
            <w:r w:rsidR="006E0DAA" w:rsidRPr="00CF70CF">
              <w:rPr>
                <w:sz w:val="20"/>
                <w:szCs w:val="20"/>
                <w:lang w:eastAsia="en-GB"/>
              </w:rPr>
              <w:t xml:space="preserve"> </w:t>
            </w:r>
            <w:r w:rsidRPr="00CF70CF">
              <w:rPr>
                <w:sz w:val="20"/>
                <w:szCs w:val="20"/>
                <w:lang w:eastAsia="en-GB"/>
              </w:rPr>
              <w:t>wydający</w:t>
            </w:r>
            <w:r w:rsidR="006E0DAA" w:rsidRPr="00CF70CF">
              <w:rPr>
                <w:sz w:val="20"/>
                <w:szCs w:val="20"/>
                <w:lang w:eastAsia="en-GB"/>
              </w:rPr>
              <w:t xml:space="preserve"> </w:t>
            </w:r>
            <w:r w:rsidRPr="00CF70CF">
              <w:rPr>
                <w:sz w:val="20"/>
                <w:szCs w:val="20"/>
                <w:lang w:eastAsia="en-GB"/>
              </w:rPr>
              <w:t>urząd</w:t>
            </w:r>
            <w:r w:rsidR="006E0DAA" w:rsidRPr="00CF70CF">
              <w:rPr>
                <w:sz w:val="20"/>
                <w:szCs w:val="20"/>
                <w:lang w:eastAsia="en-GB"/>
              </w:rPr>
              <w:t xml:space="preserve"> </w:t>
            </w:r>
            <w:r w:rsidRPr="00CF70CF">
              <w:rPr>
                <w:sz w:val="20"/>
                <w:szCs w:val="20"/>
                <w:lang w:eastAsia="en-GB"/>
              </w:rPr>
              <w:t>lub</w:t>
            </w:r>
            <w:r w:rsidR="006E0DAA" w:rsidRPr="00CF70CF">
              <w:rPr>
                <w:sz w:val="20"/>
                <w:szCs w:val="20"/>
                <w:lang w:eastAsia="en-GB"/>
              </w:rPr>
              <w:t xml:space="preserve"> </w:t>
            </w:r>
            <w:r w:rsidRPr="00CF70CF">
              <w:rPr>
                <w:sz w:val="20"/>
                <w:szCs w:val="20"/>
                <w:lang w:eastAsia="en-GB"/>
              </w:rPr>
              <w:t>organ,</w:t>
            </w:r>
            <w:r w:rsidR="006E0DAA" w:rsidRPr="00CF70CF">
              <w:rPr>
                <w:sz w:val="20"/>
                <w:szCs w:val="20"/>
                <w:lang w:eastAsia="en-GB"/>
              </w:rPr>
              <w:t xml:space="preserve"> </w:t>
            </w:r>
            <w:r w:rsidRPr="00CF70CF">
              <w:rPr>
                <w:sz w:val="20"/>
                <w:szCs w:val="20"/>
                <w:lang w:eastAsia="en-GB"/>
              </w:rPr>
              <w:t>dokładne</w:t>
            </w:r>
            <w:r w:rsidR="006E0DAA" w:rsidRPr="00CF70CF">
              <w:rPr>
                <w:sz w:val="20"/>
                <w:szCs w:val="20"/>
                <w:lang w:eastAsia="en-GB"/>
              </w:rPr>
              <w:t xml:space="preserve"> </w:t>
            </w:r>
            <w:r w:rsidRPr="00CF70CF">
              <w:rPr>
                <w:sz w:val="20"/>
                <w:szCs w:val="20"/>
                <w:lang w:eastAsia="en-GB"/>
              </w:rPr>
              <w:t>dane</w:t>
            </w:r>
            <w:r w:rsidR="006E0DAA" w:rsidRPr="00CF70CF">
              <w:rPr>
                <w:sz w:val="20"/>
                <w:szCs w:val="20"/>
                <w:lang w:eastAsia="en-GB"/>
              </w:rPr>
              <w:t xml:space="preserve"> </w:t>
            </w:r>
            <w:r w:rsidRPr="00CF70CF">
              <w:rPr>
                <w:sz w:val="20"/>
                <w:szCs w:val="20"/>
                <w:lang w:eastAsia="en-GB"/>
              </w:rPr>
              <w:t>referencyjne</w:t>
            </w:r>
            <w:r w:rsidR="006E0DAA" w:rsidRPr="00CF70CF">
              <w:rPr>
                <w:sz w:val="20"/>
                <w:szCs w:val="20"/>
                <w:lang w:eastAsia="en-GB"/>
              </w:rPr>
              <w:t xml:space="preserve"> </w:t>
            </w:r>
            <w:r w:rsidRPr="00CF70CF">
              <w:rPr>
                <w:sz w:val="20"/>
                <w:szCs w:val="20"/>
                <w:lang w:eastAsia="en-GB"/>
              </w:rPr>
              <w:t>dokumentacji):</w:t>
            </w:r>
            <w:r w:rsidRPr="00CF70CF">
              <w:rPr>
                <w:sz w:val="20"/>
                <w:szCs w:val="20"/>
                <w:lang w:eastAsia="en-GB"/>
              </w:rPr>
              <w:br/>
              <w:t>[……][……][……][……]</w:t>
            </w:r>
          </w:p>
        </w:tc>
      </w:tr>
      <w:tr w:rsidR="009D0772" w:rsidRPr="00CF70CF" w14:paraId="6586C5F4" w14:textId="77777777" w:rsidTr="009D0772">
        <w:tc>
          <w:tcPr>
            <w:tcW w:w="4644" w:type="dxa"/>
          </w:tcPr>
          <w:p w14:paraId="781C4CE5" w14:textId="77777777" w:rsidR="009D0772" w:rsidRPr="00CF70CF" w:rsidRDefault="009D0772" w:rsidP="00607ECF">
            <w:pPr>
              <w:spacing w:after="0"/>
              <w:rPr>
                <w:b/>
                <w:sz w:val="20"/>
                <w:szCs w:val="20"/>
              </w:rPr>
            </w:pPr>
            <w:r w:rsidRPr="00CF70CF">
              <w:rPr>
                <w:b/>
                <w:sz w:val="20"/>
                <w:szCs w:val="20"/>
              </w:rPr>
              <w:lastRenderedPageBreak/>
              <w:t>Rodzaj</w:t>
            </w:r>
            <w:r w:rsidR="006E0DAA" w:rsidRPr="00CF70CF">
              <w:rPr>
                <w:b/>
                <w:sz w:val="20"/>
                <w:szCs w:val="20"/>
              </w:rPr>
              <w:t xml:space="preserve"> </w:t>
            </w:r>
            <w:r w:rsidRPr="00CF70CF">
              <w:rPr>
                <w:b/>
                <w:sz w:val="20"/>
                <w:szCs w:val="20"/>
              </w:rPr>
              <w:t>uczestnictwa:</w:t>
            </w:r>
          </w:p>
        </w:tc>
        <w:tc>
          <w:tcPr>
            <w:tcW w:w="5812" w:type="dxa"/>
          </w:tcPr>
          <w:p w14:paraId="70BEDF3B" w14:textId="77777777" w:rsidR="009D0772" w:rsidRPr="00CF70CF" w:rsidRDefault="009D0772" w:rsidP="00607ECF">
            <w:pPr>
              <w:spacing w:after="0"/>
              <w:jc w:val="both"/>
              <w:rPr>
                <w:b/>
                <w:sz w:val="20"/>
                <w:szCs w:val="20"/>
                <w:lang w:eastAsia="en-GB"/>
              </w:rPr>
            </w:pPr>
            <w:r w:rsidRPr="00CF70CF">
              <w:rPr>
                <w:b/>
                <w:sz w:val="20"/>
                <w:szCs w:val="20"/>
                <w:lang w:eastAsia="en-GB"/>
              </w:rPr>
              <w:t>Odpowiedź:</w:t>
            </w:r>
          </w:p>
        </w:tc>
      </w:tr>
      <w:tr w:rsidR="009D0772" w:rsidRPr="00CF70CF" w14:paraId="64F7CADC" w14:textId="77777777" w:rsidTr="009D0772">
        <w:tc>
          <w:tcPr>
            <w:tcW w:w="4644" w:type="dxa"/>
          </w:tcPr>
          <w:p w14:paraId="7E6514A7" w14:textId="77777777" w:rsidR="009D0772" w:rsidRPr="00CF70CF" w:rsidRDefault="009D0772" w:rsidP="00607ECF">
            <w:pPr>
              <w:spacing w:after="0"/>
              <w:jc w:val="both"/>
              <w:rPr>
                <w:sz w:val="20"/>
                <w:szCs w:val="20"/>
                <w:lang w:eastAsia="en-GB"/>
              </w:rPr>
            </w:pPr>
            <w:r w:rsidRPr="00CF70CF">
              <w:rPr>
                <w:sz w:val="20"/>
                <w:szCs w:val="20"/>
                <w:lang w:eastAsia="en-GB"/>
              </w:rPr>
              <w:t>Czy</w:t>
            </w:r>
            <w:r w:rsidR="006E0DAA" w:rsidRPr="00CF70CF">
              <w:rPr>
                <w:sz w:val="20"/>
                <w:szCs w:val="20"/>
                <w:lang w:eastAsia="en-GB"/>
              </w:rPr>
              <w:t xml:space="preserve"> </w:t>
            </w:r>
            <w:r w:rsidRPr="00CF70CF">
              <w:rPr>
                <w:sz w:val="20"/>
                <w:szCs w:val="20"/>
                <w:lang w:eastAsia="en-GB"/>
              </w:rPr>
              <w:t>wykonawca</w:t>
            </w:r>
            <w:r w:rsidR="006E0DAA" w:rsidRPr="00CF70CF">
              <w:rPr>
                <w:sz w:val="20"/>
                <w:szCs w:val="20"/>
                <w:lang w:eastAsia="en-GB"/>
              </w:rPr>
              <w:t xml:space="preserve"> </w:t>
            </w:r>
            <w:r w:rsidRPr="00CF70CF">
              <w:rPr>
                <w:sz w:val="20"/>
                <w:szCs w:val="20"/>
                <w:lang w:eastAsia="en-GB"/>
              </w:rPr>
              <w:t>bierze</w:t>
            </w:r>
            <w:r w:rsidR="006E0DAA" w:rsidRPr="00CF70CF">
              <w:rPr>
                <w:sz w:val="20"/>
                <w:szCs w:val="20"/>
                <w:lang w:eastAsia="en-GB"/>
              </w:rPr>
              <w:t xml:space="preserve"> </w:t>
            </w:r>
            <w:r w:rsidRPr="00CF70CF">
              <w:rPr>
                <w:sz w:val="20"/>
                <w:szCs w:val="20"/>
                <w:lang w:eastAsia="en-GB"/>
              </w:rPr>
              <w:t>udział</w:t>
            </w:r>
            <w:r w:rsidR="006E0DAA" w:rsidRPr="00CF70CF">
              <w:rPr>
                <w:sz w:val="20"/>
                <w:szCs w:val="20"/>
                <w:lang w:eastAsia="en-GB"/>
              </w:rPr>
              <w:t xml:space="preserve"> </w:t>
            </w:r>
            <w:r w:rsidRPr="00CF70CF">
              <w:rPr>
                <w:sz w:val="20"/>
                <w:szCs w:val="20"/>
                <w:lang w:eastAsia="en-GB"/>
              </w:rPr>
              <w:t>w</w:t>
            </w:r>
            <w:r w:rsidR="006E0DAA" w:rsidRPr="00CF70CF">
              <w:rPr>
                <w:sz w:val="20"/>
                <w:szCs w:val="20"/>
                <w:lang w:eastAsia="en-GB"/>
              </w:rPr>
              <w:t xml:space="preserve"> </w:t>
            </w:r>
            <w:r w:rsidRPr="00CF70CF">
              <w:rPr>
                <w:sz w:val="20"/>
                <w:szCs w:val="20"/>
                <w:lang w:eastAsia="en-GB"/>
              </w:rPr>
              <w:t>postępowaniu</w:t>
            </w:r>
            <w:r w:rsidR="006E0DAA" w:rsidRPr="00CF70CF">
              <w:rPr>
                <w:sz w:val="20"/>
                <w:szCs w:val="20"/>
                <w:lang w:eastAsia="en-GB"/>
              </w:rPr>
              <w:t xml:space="preserve"> </w:t>
            </w:r>
            <w:r w:rsidRPr="00CF70CF">
              <w:rPr>
                <w:sz w:val="20"/>
                <w:szCs w:val="20"/>
                <w:lang w:eastAsia="en-GB"/>
              </w:rPr>
              <w:t>o</w:t>
            </w:r>
            <w:r w:rsidR="006E0DAA" w:rsidRPr="00CF70CF">
              <w:rPr>
                <w:sz w:val="20"/>
                <w:szCs w:val="20"/>
                <w:lang w:eastAsia="en-GB"/>
              </w:rPr>
              <w:t xml:space="preserve"> </w:t>
            </w:r>
            <w:r w:rsidRPr="00CF70CF">
              <w:rPr>
                <w:sz w:val="20"/>
                <w:szCs w:val="20"/>
                <w:lang w:eastAsia="en-GB"/>
              </w:rPr>
              <w:t>udzielenie</w:t>
            </w:r>
            <w:r w:rsidR="006E0DAA" w:rsidRPr="00CF70CF">
              <w:rPr>
                <w:sz w:val="20"/>
                <w:szCs w:val="20"/>
                <w:lang w:eastAsia="en-GB"/>
              </w:rPr>
              <w:t xml:space="preserve"> </w:t>
            </w:r>
            <w:r w:rsidRPr="00CF70CF">
              <w:rPr>
                <w:sz w:val="20"/>
                <w:szCs w:val="20"/>
                <w:lang w:eastAsia="en-GB"/>
              </w:rPr>
              <w:t>zamówienia</w:t>
            </w:r>
            <w:r w:rsidR="006E0DAA" w:rsidRPr="00CF70CF">
              <w:rPr>
                <w:sz w:val="20"/>
                <w:szCs w:val="20"/>
                <w:lang w:eastAsia="en-GB"/>
              </w:rPr>
              <w:t xml:space="preserve"> </w:t>
            </w:r>
            <w:r w:rsidRPr="00CF70CF">
              <w:rPr>
                <w:sz w:val="20"/>
                <w:szCs w:val="20"/>
                <w:lang w:eastAsia="en-GB"/>
              </w:rPr>
              <w:t>wspólnie</w:t>
            </w:r>
            <w:r w:rsidR="006E0DAA" w:rsidRPr="00CF70CF">
              <w:rPr>
                <w:sz w:val="20"/>
                <w:szCs w:val="20"/>
                <w:lang w:eastAsia="en-GB"/>
              </w:rPr>
              <w:t xml:space="preserve"> </w:t>
            </w:r>
            <w:r w:rsidRPr="00CF70CF">
              <w:rPr>
                <w:sz w:val="20"/>
                <w:szCs w:val="20"/>
                <w:lang w:eastAsia="en-GB"/>
              </w:rPr>
              <w:t>z</w:t>
            </w:r>
            <w:r w:rsidR="006E0DAA" w:rsidRPr="00CF70CF">
              <w:rPr>
                <w:sz w:val="20"/>
                <w:szCs w:val="20"/>
                <w:lang w:eastAsia="en-GB"/>
              </w:rPr>
              <w:t xml:space="preserve"> </w:t>
            </w:r>
            <w:r w:rsidRPr="00CF70CF">
              <w:rPr>
                <w:sz w:val="20"/>
                <w:szCs w:val="20"/>
                <w:lang w:eastAsia="en-GB"/>
              </w:rPr>
              <w:t>innymi</w:t>
            </w:r>
            <w:r w:rsidR="006E0DAA" w:rsidRPr="00CF70CF">
              <w:rPr>
                <w:sz w:val="20"/>
                <w:szCs w:val="20"/>
                <w:lang w:eastAsia="en-GB"/>
              </w:rPr>
              <w:t xml:space="preserve"> </w:t>
            </w:r>
            <w:r w:rsidRPr="00CF70CF">
              <w:rPr>
                <w:sz w:val="20"/>
                <w:szCs w:val="20"/>
                <w:lang w:eastAsia="en-GB"/>
              </w:rPr>
              <w:t>wykonawcami</w:t>
            </w:r>
            <w:r w:rsidRPr="00CF70CF">
              <w:rPr>
                <w:sz w:val="20"/>
                <w:szCs w:val="20"/>
                <w:vertAlign w:val="superscript"/>
                <w:lang w:eastAsia="en-GB"/>
              </w:rPr>
              <w:footnoteReference w:id="13"/>
            </w:r>
            <w:r w:rsidRPr="00CF70CF">
              <w:rPr>
                <w:sz w:val="20"/>
                <w:szCs w:val="20"/>
                <w:lang w:eastAsia="en-GB"/>
              </w:rPr>
              <w:t>?</w:t>
            </w:r>
          </w:p>
        </w:tc>
        <w:tc>
          <w:tcPr>
            <w:tcW w:w="5812" w:type="dxa"/>
          </w:tcPr>
          <w:p w14:paraId="06D643E8" w14:textId="77777777" w:rsidR="009D0772" w:rsidRPr="00CF70CF" w:rsidRDefault="009D0772" w:rsidP="00607ECF">
            <w:pPr>
              <w:spacing w:after="0"/>
              <w:jc w:val="both"/>
              <w:rPr>
                <w:sz w:val="20"/>
                <w:szCs w:val="20"/>
                <w:lang w:eastAsia="en-GB"/>
              </w:rPr>
            </w:pPr>
            <w:r w:rsidRPr="00CF70CF">
              <w:rPr>
                <w:sz w:val="20"/>
                <w:szCs w:val="20"/>
                <w:lang w:eastAsia="en-GB"/>
              </w:rPr>
              <w:t>[]</w:t>
            </w:r>
            <w:r w:rsidR="006E0DAA" w:rsidRPr="00CF70CF">
              <w:rPr>
                <w:sz w:val="20"/>
                <w:szCs w:val="20"/>
                <w:lang w:eastAsia="en-GB"/>
              </w:rPr>
              <w:t xml:space="preserve"> </w:t>
            </w:r>
            <w:r w:rsidRPr="00CF70CF">
              <w:rPr>
                <w:sz w:val="20"/>
                <w:szCs w:val="20"/>
                <w:lang w:eastAsia="en-GB"/>
              </w:rPr>
              <w:t>Tak</w:t>
            </w:r>
            <w:r w:rsidR="006E0DAA" w:rsidRPr="00CF70CF">
              <w:rPr>
                <w:sz w:val="20"/>
                <w:szCs w:val="20"/>
                <w:lang w:eastAsia="en-GB"/>
              </w:rPr>
              <w:t xml:space="preserve"> </w:t>
            </w:r>
            <w:r w:rsidRPr="00CF70CF">
              <w:rPr>
                <w:sz w:val="20"/>
                <w:szCs w:val="20"/>
                <w:lang w:eastAsia="en-GB"/>
              </w:rPr>
              <w:t>[]</w:t>
            </w:r>
            <w:r w:rsidR="006E0DAA" w:rsidRPr="00CF70CF">
              <w:rPr>
                <w:sz w:val="20"/>
                <w:szCs w:val="20"/>
                <w:lang w:eastAsia="en-GB"/>
              </w:rPr>
              <w:t xml:space="preserve"> </w:t>
            </w:r>
            <w:r w:rsidRPr="00CF70CF">
              <w:rPr>
                <w:sz w:val="20"/>
                <w:szCs w:val="20"/>
                <w:lang w:eastAsia="en-GB"/>
              </w:rPr>
              <w:t>Nie</w:t>
            </w:r>
          </w:p>
        </w:tc>
      </w:tr>
      <w:tr w:rsidR="009D0772" w:rsidRPr="00CF70CF" w14:paraId="367B9AE1" w14:textId="77777777" w:rsidTr="009D0772">
        <w:tc>
          <w:tcPr>
            <w:tcW w:w="10456" w:type="dxa"/>
            <w:gridSpan w:val="2"/>
            <w:shd w:val="clear" w:color="auto" w:fill="BFBFBF"/>
          </w:tcPr>
          <w:p w14:paraId="112E40E0" w14:textId="77777777" w:rsidR="009D0772" w:rsidRPr="00CF70CF" w:rsidRDefault="009D0772" w:rsidP="00607ECF">
            <w:pPr>
              <w:spacing w:after="0"/>
              <w:jc w:val="both"/>
              <w:rPr>
                <w:sz w:val="20"/>
                <w:szCs w:val="20"/>
                <w:lang w:eastAsia="en-GB"/>
              </w:rPr>
            </w:pPr>
            <w:r w:rsidRPr="00CF70CF">
              <w:rPr>
                <w:sz w:val="20"/>
                <w:szCs w:val="20"/>
                <w:lang w:eastAsia="en-GB"/>
              </w:rPr>
              <w:t>Jeżeli</w:t>
            </w:r>
            <w:r w:rsidR="006E0DAA" w:rsidRPr="00CF70CF">
              <w:rPr>
                <w:sz w:val="20"/>
                <w:szCs w:val="20"/>
                <w:lang w:eastAsia="en-GB"/>
              </w:rPr>
              <w:t xml:space="preserve"> </w:t>
            </w:r>
            <w:r w:rsidRPr="00CF70CF">
              <w:rPr>
                <w:sz w:val="20"/>
                <w:szCs w:val="20"/>
                <w:lang w:eastAsia="en-GB"/>
              </w:rPr>
              <w:t>tak,</w:t>
            </w:r>
            <w:r w:rsidR="006E0DAA" w:rsidRPr="00CF70CF">
              <w:rPr>
                <w:sz w:val="20"/>
                <w:szCs w:val="20"/>
                <w:lang w:eastAsia="en-GB"/>
              </w:rPr>
              <w:t xml:space="preserve"> </w:t>
            </w:r>
            <w:r w:rsidRPr="00CF70CF">
              <w:rPr>
                <w:sz w:val="20"/>
                <w:szCs w:val="20"/>
                <w:lang w:eastAsia="en-GB"/>
              </w:rPr>
              <w:t>proszę</w:t>
            </w:r>
            <w:r w:rsidR="006E0DAA" w:rsidRPr="00CF70CF">
              <w:rPr>
                <w:sz w:val="20"/>
                <w:szCs w:val="20"/>
                <w:lang w:eastAsia="en-GB"/>
              </w:rPr>
              <w:t xml:space="preserve"> </w:t>
            </w:r>
            <w:r w:rsidRPr="00CF70CF">
              <w:rPr>
                <w:sz w:val="20"/>
                <w:szCs w:val="20"/>
                <w:lang w:eastAsia="en-GB"/>
              </w:rPr>
              <w:t>dopilnować,</w:t>
            </w:r>
            <w:r w:rsidR="006E0DAA" w:rsidRPr="00CF70CF">
              <w:rPr>
                <w:sz w:val="20"/>
                <w:szCs w:val="20"/>
                <w:lang w:eastAsia="en-GB"/>
              </w:rPr>
              <w:t xml:space="preserve"> </w:t>
            </w:r>
            <w:r w:rsidRPr="00CF70CF">
              <w:rPr>
                <w:sz w:val="20"/>
                <w:szCs w:val="20"/>
                <w:lang w:eastAsia="en-GB"/>
              </w:rPr>
              <w:t>aby</w:t>
            </w:r>
            <w:r w:rsidR="006E0DAA" w:rsidRPr="00CF70CF">
              <w:rPr>
                <w:sz w:val="20"/>
                <w:szCs w:val="20"/>
                <w:lang w:eastAsia="en-GB"/>
              </w:rPr>
              <w:t xml:space="preserve"> </w:t>
            </w:r>
            <w:r w:rsidRPr="00CF70CF">
              <w:rPr>
                <w:sz w:val="20"/>
                <w:szCs w:val="20"/>
                <w:lang w:eastAsia="en-GB"/>
              </w:rPr>
              <w:t>pozostali</w:t>
            </w:r>
            <w:r w:rsidR="006E0DAA" w:rsidRPr="00CF70CF">
              <w:rPr>
                <w:sz w:val="20"/>
                <w:szCs w:val="20"/>
                <w:lang w:eastAsia="en-GB"/>
              </w:rPr>
              <w:t xml:space="preserve"> </w:t>
            </w:r>
            <w:r w:rsidRPr="00CF70CF">
              <w:rPr>
                <w:sz w:val="20"/>
                <w:szCs w:val="20"/>
                <w:lang w:eastAsia="en-GB"/>
              </w:rPr>
              <w:t>uczestnicy</w:t>
            </w:r>
            <w:r w:rsidR="006E0DAA" w:rsidRPr="00CF70CF">
              <w:rPr>
                <w:sz w:val="20"/>
                <w:szCs w:val="20"/>
                <w:lang w:eastAsia="en-GB"/>
              </w:rPr>
              <w:t xml:space="preserve"> </w:t>
            </w:r>
            <w:r w:rsidRPr="00CF70CF">
              <w:rPr>
                <w:sz w:val="20"/>
                <w:szCs w:val="20"/>
                <w:lang w:eastAsia="en-GB"/>
              </w:rPr>
              <w:t>przedstawili</w:t>
            </w:r>
            <w:r w:rsidR="006E0DAA" w:rsidRPr="00CF70CF">
              <w:rPr>
                <w:sz w:val="20"/>
                <w:szCs w:val="20"/>
                <w:lang w:eastAsia="en-GB"/>
              </w:rPr>
              <w:t xml:space="preserve"> </w:t>
            </w:r>
            <w:r w:rsidRPr="00CF70CF">
              <w:rPr>
                <w:sz w:val="20"/>
                <w:szCs w:val="20"/>
                <w:lang w:eastAsia="en-GB"/>
              </w:rPr>
              <w:t>odrębne</w:t>
            </w:r>
            <w:r w:rsidR="006E0DAA" w:rsidRPr="00CF70CF">
              <w:rPr>
                <w:sz w:val="20"/>
                <w:szCs w:val="20"/>
                <w:lang w:eastAsia="en-GB"/>
              </w:rPr>
              <w:t xml:space="preserve"> </w:t>
            </w:r>
            <w:r w:rsidRPr="00CF70CF">
              <w:rPr>
                <w:sz w:val="20"/>
                <w:szCs w:val="20"/>
                <w:lang w:eastAsia="en-GB"/>
              </w:rPr>
              <w:t>jednolite</w:t>
            </w:r>
            <w:r w:rsidR="006E0DAA" w:rsidRPr="00CF70CF">
              <w:rPr>
                <w:sz w:val="20"/>
                <w:szCs w:val="20"/>
                <w:lang w:eastAsia="en-GB"/>
              </w:rPr>
              <w:t xml:space="preserve"> </w:t>
            </w:r>
            <w:r w:rsidRPr="00CF70CF">
              <w:rPr>
                <w:sz w:val="20"/>
                <w:szCs w:val="20"/>
                <w:lang w:eastAsia="en-GB"/>
              </w:rPr>
              <w:t>europejskie</w:t>
            </w:r>
            <w:r w:rsidR="006E0DAA" w:rsidRPr="00CF70CF">
              <w:rPr>
                <w:sz w:val="20"/>
                <w:szCs w:val="20"/>
                <w:lang w:eastAsia="en-GB"/>
              </w:rPr>
              <w:t xml:space="preserve"> </w:t>
            </w:r>
            <w:r w:rsidRPr="00CF70CF">
              <w:rPr>
                <w:sz w:val="20"/>
                <w:szCs w:val="20"/>
                <w:lang w:eastAsia="en-GB"/>
              </w:rPr>
              <w:t>dokumenty</w:t>
            </w:r>
            <w:r w:rsidR="006E0DAA" w:rsidRPr="00CF70CF">
              <w:rPr>
                <w:sz w:val="20"/>
                <w:szCs w:val="20"/>
                <w:lang w:eastAsia="en-GB"/>
              </w:rPr>
              <w:t xml:space="preserve"> </w:t>
            </w:r>
            <w:r w:rsidRPr="00CF70CF">
              <w:rPr>
                <w:sz w:val="20"/>
                <w:szCs w:val="20"/>
                <w:lang w:eastAsia="en-GB"/>
              </w:rPr>
              <w:t>zamówienia.</w:t>
            </w:r>
          </w:p>
        </w:tc>
      </w:tr>
      <w:tr w:rsidR="009D0772" w:rsidRPr="00CF70CF" w14:paraId="67B33F78" w14:textId="77777777" w:rsidTr="009D0772">
        <w:tc>
          <w:tcPr>
            <w:tcW w:w="4644" w:type="dxa"/>
          </w:tcPr>
          <w:p w14:paraId="3EF18AD9" w14:textId="77777777" w:rsidR="009D0772" w:rsidRPr="00CF70CF" w:rsidRDefault="009D0772" w:rsidP="00607ECF">
            <w:pPr>
              <w:spacing w:after="0"/>
              <w:rPr>
                <w:sz w:val="20"/>
                <w:szCs w:val="20"/>
                <w:lang w:eastAsia="en-GB"/>
              </w:rPr>
            </w:pPr>
            <w:r w:rsidRPr="00CF70CF">
              <w:rPr>
                <w:b/>
                <w:sz w:val="20"/>
                <w:szCs w:val="20"/>
                <w:lang w:eastAsia="en-GB"/>
              </w:rPr>
              <w:t>Jeżeli</w:t>
            </w:r>
            <w:r w:rsidR="006E0DAA" w:rsidRPr="00CF70CF">
              <w:rPr>
                <w:b/>
                <w:sz w:val="20"/>
                <w:szCs w:val="20"/>
                <w:lang w:eastAsia="en-GB"/>
              </w:rPr>
              <w:t xml:space="preserve"> </w:t>
            </w:r>
            <w:r w:rsidRPr="00CF70CF">
              <w:rPr>
                <w:b/>
                <w:sz w:val="20"/>
                <w:szCs w:val="20"/>
                <w:lang w:eastAsia="en-GB"/>
              </w:rPr>
              <w:t>tak</w:t>
            </w:r>
            <w:r w:rsidRPr="00CF70CF">
              <w:rPr>
                <w:sz w:val="20"/>
                <w:szCs w:val="20"/>
                <w:lang w:eastAsia="en-GB"/>
              </w:rPr>
              <w:t>:</w:t>
            </w:r>
            <w:r w:rsidRPr="00CF70CF">
              <w:rPr>
                <w:sz w:val="20"/>
                <w:szCs w:val="20"/>
                <w:lang w:eastAsia="en-GB"/>
              </w:rPr>
              <w:br/>
              <w:t>a)</w:t>
            </w:r>
            <w:r w:rsidR="006E0DAA" w:rsidRPr="00CF70CF">
              <w:rPr>
                <w:sz w:val="20"/>
                <w:szCs w:val="20"/>
                <w:lang w:eastAsia="en-GB"/>
              </w:rPr>
              <w:t xml:space="preserve"> </w:t>
            </w:r>
            <w:r w:rsidRPr="00CF70CF">
              <w:rPr>
                <w:sz w:val="20"/>
                <w:szCs w:val="20"/>
                <w:lang w:eastAsia="en-GB"/>
              </w:rPr>
              <w:t>Proszę</w:t>
            </w:r>
            <w:r w:rsidR="006E0DAA" w:rsidRPr="00CF70CF">
              <w:rPr>
                <w:sz w:val="20"/>
                <w:szCs w:val="20"/>
                <w:lang w:eastAsia="en-GB"/>
              </w:rPr>
              <w:t xml:space="preserve"> </w:t>
            </w:r>
            <w:r w:rsidRPr="00CF70CF">
              <w:rPr>
                <w:sz w:val="20"/>
                <w:szCs w:val="20"/>
                <w:lang w:eastAsia="en-GB"/>
              </w:rPr>
              <w:t>wskazać</w:t>
            </w:r>
            <w:r w:rsidR="006E0DAA" w:rsidRPr="00CF70CF">
              <w:rPr>
                <w:sz w:val="20"/>
                <w:szCs w:val="20"/>
                <w:lang w:eastAsia="en-GB"/>
              </w:rPr>
              <w:t xml:space="preserve"> </w:t>
            </w:r>
            <w:r w:rsidRPr="00CF70CF">
              <w:rPr>
                <w:sz w:val="20"/>
                <w:szCs w:val="20"/>
                <w:lang w:eastAsia="en-GB"/>
              </w:rPr>
              <w:t>rolę</w:t>
            </w:r>
            <w:r w:rsidR="006E0DAA" w:rsidRPr="00CF70CF">
              <w:rPr>
                <w:sz w:val="20"/>
                <w:szCs w:val="20"/>
                <w:lang w:eastAsia="en-GB"/>
              </w:rPr>
              <w:t xml:space="preserve"> </w:t>
            </w:r>
            <w:r w:rsidRPr="00CF70CF">
              <w:rPr>
                <w:sz w:val="20"/>
                <w:szCs w:val="20"/>
                <w:lang w:eastAsia="en-GB"/>
              </w:rPr>
              <w:t>wykonawcy</w:t>
            </w:r>
            <w:r w:rsidR="006E0DAA" w:rsidRPr="00CF70CF">
              <w:rPr>
                <w:sz w:val="20"/>
                <w:szCs w:val="20"/>
                <w:lang w:eastAsia="en-GB"/>
              </w:rPr>
              <w:t xml:space="preserve"> </w:t>
            </w:r>
            <w:r w:rsidRPr="00CF70CF">
              <w:rPr>
                <w:sz w:val="20"/>
                <w:szCs w:val="20"/>
                <w:lang w:eastAsia="en-GB"/>
              </w:rPr>
              <w:t>w</w:t>
            </w:r>
            <w:r w:rsidR="006E0DAA" w:rsidRPr="00CF70CF">
              <w:rPr>
                <w:sz w:val="20"/>
                <w:szCs w:val="20"/>
                <w:lang w:eastAsia="en-GB"/>
              </w:rPr>
              <w:t xml:space="preserve"> </w:t>
            </w:r>
            <w:r w:rsidRPr="00CF70CF">
              <w:rPr>
                <w:sz w:val="20"/>
                <w:szCs w:val="20"/>
                <w:lang w:eastAsia="en-GB"/>
              </w:rPr>
              <w:t>grupie</w:t>
            </w:r>
            <w:r w:rsidR="006E0DAA" w:rsidRPr="00CF70CF">
              <w:rPr>
                <w:sz w:val="20"/>
                <w:szCs w:val="20"/>
                <w:lang w:eastAsia="en-GB"/>
              </w:rPr>
              <w:t xml:space="preserve"> </w:t>
            </w:r>
            <w:r w:rsidRPr="00CF70CF">
              <w:rPr>
                <w:sz w:val="20"/>
                <w:szCs w:val="20"/>
                <w:lang w:eastAsia="en-GB"/>
              </w:rPr>
              <w:t>(lider,</w:t>
            </w:r>
            <w:r w:rsidR="006E0DAA" w:rsidRPr="00CF70CF">
              <w:rPr>
                <w:sz w:val="20"/>
                <w:szCs w:val="20"/>
                <w:lang w:eastAsia="en-GB"/>
              </w:rPr>
              <w:t xml:space="preserve"> </w:t>
            </w:r>
            <w:r w:rsidRPr="00CF70CF">
              <w:rPr>
                <w:sz w:val="20"/>
                <w:szCs w:val="20"/>
                <w:lang w:eastAsia="en-GB"/>
              </w:rPr>
              <w:t>odpowiedzialny</w:t>
            </w:r>
            <w:r w:rsidR="006E0DAA" w:rsidRPr="00CF70CF">
              <w:rPr>
                <w:sz w:val="20"/>
                <w:szCs w:val="20"/>
                <w:lang w:eastAsia="en-GB"/>
              </w:rPr>
              <w:t xml:space="preserve"> </w:t>
            </w:r>
            <w:r w:rsidRPr="00CF70CF">
              <w:rPr>
                <w:sz w:val="20"/>
                <w:szCs w:val="20"/>
                <w:lang w:eastAsia="en-GB"/>
              </w:rPr>
              <w:t>za</w:t>
            </w:r>
            <w:r w:rsidR="006E0DAA" w:rsidRPr="00CF70CF">
              <w:rPr>
                <w:sz w:val="20"/>
                <w:szCs w:val="20"/>
                <w:lang w:eastAsia="en-GB"/>
              </w:rPr>
              <w:t xml:space="preserve"> </w:t>
            </w:r>
            <w:r w:rsidRPr="00CF70CF">
              <w:rPr>
                <w:sz w:val="20"/>
                <w:szCs w:val="20"/>
                <w:lang w:eastAsia="en-GB"/>
              </w:rPr>
              <w:t>określone</w:t>
            </w:r>
            <w:r w:rsidR="006E0DAA" w:rsidRPr="00CF70CF">
              <w:rPr>
                <w:sz w:val="20"/>
                <w:szCs w:val="20"/>
                <w:lang w:eastAsia="en-GB"/>
              </w:rPr>
              <w:t xml:space="preserve"> </w:t>
            </w:r>
            <w:r w:rsidRPr="00CF70CF">
              <w:rPr>
                <w:sz w:val="20"/>
                <w:szCs w:val="20"/>
                <w:lang w:eastAsia="en-GB"/>
              </w:rPr>
              <w:t>zadania</w:t>
            </w:r>
            <w:r w:rsidR="006E0DAA" w:rsidRPr="00CF70CF">
              <w:rPr>
                <w:sz w:val="20"/>
                <w:szCs w:val="20"/>
                <w:lang w:eastAsia="en-GB"/>
              </w:rPr>
              <w:t xml:space="preserve"> </w:t>
            </w:r>
            <w:r w:rsidRPr="00CF70CF">
              <w:rPr>
                <w:sz w:val="20"/>
                <w:szCs w:val="20"/>
                <w:lang w:eastAsia="en-GB"/>
              </w:rPr>
              <w:t>itd.):</w:t>
            </w:r>
            <w:r w:rsidRPr="00CF70CF">
              <w:rPr>
                <w:sz w:val="20"/>
                <w:szCs w:val="20"/>
                <w:lang w:eastAsia="en-GB"/>
              </w:rPr>
              <w:br/>
              <w:t>b)</w:t>
            </w:r>
            <w:r w:rsidR="006E0DAA" w:rsidRPr="00CF70CF">
              <w:rPr>
                <w:sz w:val="20"/>
                <w:szCs w:val="20"/>
                <w:lang w:eastAsia="en-GB"/>
              </w:rPr>
              <w:t xml:space="preserve"> </w:t>
            </w:r>
            <w:r w:rsidRPr="00CF70CF">
              <w:rPr>
                <w:sz w:val="20"/>
                <w:szCs w:val="20"/>
                <w:lang w:eastAsia="en-GB"/>
              </w:rPr>
              <w:t>Proszę</w:t>
            </w:r>
            <w:r w:rsidR="006E0DAA" w:rsidRPr="00CF70CF">
              <w:rPr>
                <w:sz w:val="20"/>
                <w:szCs w:val="20"/>
                <w:lang w:eastAsia="en-GB"/>
              </w:rPr>
              <w:t xml:space="preserve"> </w:t>
            </w:r>
            <w:r w:rsidRPr="00CF70CF">
              <w:rPr>
                <w:sz w:val="20"/>
                <w:szCs w:val="20"/>
                <w:lang w:eastAsia="en-GB"/>
              </w:rPr>
              <w:t>wskazać</w:t>
            </w:r>
            <w:r w:rsidR="006E0DAA" w:rsidRPr="00CF70CF">
              <w:rPr>
                <w:sz w:val="20"/>
                <w:szCs w:val="20"/>
                <w:lang w:eastAsia="en-GB"/>
              </w:rPr>
              <w:t xml:space="preserve"> </w:t>
            </w:r>
            <w:r w:rsidRPr="00CF70CF">
              <w:rPr>
                <w:sz w:val="20"/>
                <w:szCs w:val="20"/>
                <w:lang w:eastAsia="en-GB"/>
              </w:rPr>
              <w:t>pozostałych</w:t>
            </w:r>
            <w:r w:rsidR="006E0DAA" w:rsidRPr="00CF70CF">
              <w:rPr>
                <w:sz w:val="20"/>
                <w:szCs w:val="20"/>
                <w:lang w:eastAsia="en-GB"/>
              </w:rPr>
              <w:t xml:space="preserve"> </w:t>
            </w:r>
            <w:r w:rsidRPr="00CF70CF">
              <w:rPr>
                <w:sz w:val="20"/>
                <w:szCs w:val="20"/>
                <w:lang w:eastAsia="en-GB"/>
              </w:rPr>
              <w:t>wykonawców</w:t>
            </w:r>
            <w:r w:rsidR="006E0DAA" w:rsidRPr="00CF70CF">
              <w:rPr>
                <w:sz w:val="20"/>
                <w:szCs w:val="20"/>
                <w:lang w:eastAsia="en-GB"/>
              </w:rPr>
              <w:t xml:space="preserve"> </w:t>
            </w:r>
            <w:r w:rsidRPr="00CF70CF">
              <w:rPr>
                <w:sz w:val="20"/>
                <w:szCs w:val="20"/>
                <w:lang w:eastAsia="en-GB"/>
              </w:rPr>
              <w:t>biorących</w:t>
            </w:r>
            <w:r w:rsidR="006E0DAA" w:rsidRPr="00CF70CF">
              <w:rPr>
                <w:sz w:val="20"/>
                <w:szCs w:val="20"/>
                <w:lang w:eastAsia="en-GB"/>
              </w:rPr>
              <w:t xml:space="preserve"> </w:t>
            </w:r>
            <w:r w:rsidRPr="00CF70CF">
              <w:rPr>
                <w:sz w:val="20"/>
                <w:szCs w:val="20"/>
                <w:lang w:eastAsia="en-GB"/>
              </w:rPr>
              <w:t>wspólnie</w:t>
            </w:r>
            <w:r w:rsidR="006E0DAA" w:rsidRPr="00CF70CF">
              <w:rPr>
                <w:sz w:val="20"/>
                <w:szCs w:val="20"/>
                <w:lang w:eastAsia="en-GB"/>
              </w:rPr>
              <w:t xml:space="preserve"> </w:t>
            </w:r>
            <w:r w:rsidRPr="00CF70CF">
              <w:rPr>
                <w:sz w:val="20"/>
                <w:szCs w:val="20"/>
                <w:lang w:eastAsia="en-GB"/>
              </w:rPr>
              <w:t>udział</w:t>
            </w:r>
            <w:r w:rsidR="006E0DAA" w:rsidRPr="00CF70CF">
              <w:rPr>
                <w:sz w:val="20"/>
                <w:szCs w:val="20"/>
                <w:lang w:eastAsia="en-GB"/>
              </w:rPr>
              <w:t xml:space="preserve"> </w:t>
            </w:r>
            <w:r w:rsidRPr="00CF70CF">
              <w:rPr>
                <w:sz w:val="20"/>
                <w:szCs w:val="20"/>
                <w:lang w:eastAsia="en-GB"/>
              </w:rPr>
              <w:t>w</w:t>
            </w:r>
            <w:r w:rsidR="006E0DAA" w:rsidRPr="00CF70CF">
              <w:rPr>
                <w:sz w:val="20"/>
                <w:szCs w:val="20"/>
                <w:lang w:eastAsia="en-GB"/>
              </w:rPr>
              <w:t xml:space="preserve"> </w:t>
            </w:r>
            <w:r w:rsidRPr="00CF70CF">
              <w:rPr>
                <w:sz w:val="20"/>
                <w:szCs w:val="20"/>
                <w:lang w:eastAsia="en-GB"/>
              </w:rPr>
              <w:t>postępowaniu</w:t>
            </w:r>
            <w:r w:rsidR="006E0DAA" w:rsidRPr="00CF70CF">
              <w:rPr>
                <w:sz w:val="20"/>
                <w:szCs w:val="20"/>
                <w:lang w:eastAsia="en-GB"/>
              </w:rPr>
              <w:t xml:space="preserve"> </w:t>
            </w:r>
            <w:r w:rsidRPr="00CF70CF">
              <w:rPr>
                <w:sz w:val="20"/>
                <w:szCs w:val="20"/>
                <w:lang w:eastAsia="en-GB"/>
              </w:rPr>
              <w:t>o</w:t>
            </w:r>
            <w:r w:rsidR="006E0DAA" w:rsidRPr="00CF70CF">
              <w:rPr>
                <w:sz w:val="20"/>
                <w:szCs w:val="20"/>
                <w:lang w:eastAsia="en-GB"/>
              </w:rPr>
              <w:t xml:space="preserve"> </w:t>
            </w:r>
            <w:r w:rsidRPr="00CF70CF">
              <w:rPr>
                <w:sz w:val="20"/>
                <w:szCs w:val="20"/>
                <w:lang w:eastAsia="en-GB"/>
              </w:rPr>
              <w:t>udzielenie</w:t>
            </w:r>
            <w:r w:rsidR="006E0DAA" w:rsidRPr="00CF70CF">
              <w:rPr>
                <w:sz w:val="20"/>
                <w:szCs w:val="20"/>
                <w:lang w:eastAsia="en-GB"/>
              </w:rPr>
              <w:t xml:space="preserve"> </w:t>
            </w:r>
            <w:r w:rsidRPr="00CF70CF">
              <w:rPr>
                <w:sz w:val="20"/>
                <w:szCs w:val="20"/>
                <w:lang w:eastAsia="en-GB"/>
              </w:rPr>
              <w:t>zamówienia:</w:t>
            </w:r>
            <w:r w:rsidRPr="00CF70CF">
              <w:rPr>
                <w:sz w:val="20"/>
                <w:szCs w:val="20"/>
                <w:lang w:eastAsia="en-GB"/>
              </w:rPr>
              <w:br/>
              <w:t>c)</w:t>
            </w:r>
            <w:r w:rsidR="006E0DAA" w:rsidRPr="00CF70CF">
              <w:rPr>
                <w:sz w:val="20"/>
                <w:szCs w:val="20"/>
                <w:lang w:eastAsia="en-GB"/>
              </w:rPr>
              <w:t xml:space="preserve"> </w:t>
            </w:r>
            <w:r w:rsidRPr="00CF70CF">
              <w:rPr>
                <w:sz w:val="20"/>
                <w:szCs w:val="20"/>
                <w:lang w:eastAsia="en-GB"/>
              </w:rPr>
              <w:t>W</w:t>
            </w:r>
            <w:r w:rsidR="006E0DAA" w:rsidRPr="00CF70CF">
              <w:rPr>
                <w:sz w:val="20"/>
                <w:szCs w:val="20"/>
                <w:lang w:eastAsia="en-GB"/>
              </w:rPr>
              <w:t xml:space="preserve"> </w:t>
            </w:r>
            <w:r w:rsidRPr="00CF70CF">
              <w:rPr>
                <w:sz w:val="20"/>
                <w:szCs w:val="20"/>
                <w:lang w:eastAsia="en-GB"/>
              </w:rPr>
              <w:t>stosownych</w:t>
            </w:r>
            <w:r w:rsidR="006E0DAA" w:rsidRPr="00CF70CF">
              <w:rPr>
                <w:sz w:val="20"/>
                <w:szCs w:val="20"/>
                <w:lang w:eastAsia="en-GB"/>
              </w:rPr>
              <w:t xml:space="preserve"> </w:t>
            </w:r>
            <w:r w:rsidRPr="00CF70CF">
              <w:rPr>
                <w:sz w:val="20"/>
                <w:szCs w:val="20"/>
                <w:lang w:eastAsia="en-GB"/>
              </w:rPr>
              <w:t>przypadkach</w:t>
            </w:r>
            <w:r w:rsidR="006E0DAA" w:rsidRPr="00CF70CF">
              <w:rPr>
                <w:sz w:val="20"/>
                <w:szCs w:val="20"/>
                <w:lang w:eastAsia="en-GB"/>
              </w:rPr>
              <w:t xml:space="preserve"> </w:t>
            </w:r>
            <w:r w:rsidRPr="00CF70CF">
              <w:rPr>
                <w:sz w:val="20"/>
                <w:szCs w:val="20"/>
                <w:lang w:eastAsia="en-GB"/>
              </w:rPr>
              <w:t>nazwa</w:t>
            </w:r>
            <w:r w:rsidR="006E0DAA" w:rsidRPr="00CF70CF">
              <w:rPr>
                <w:sz w:val="20"/>
                <w:szCs w:val="20"/>
                <w:lang w:eastAsia="en-GB"/>
              </w:rPr>
              <w:t xml:space="preserve"> </w:t>
            </w:r>
            <w:r w:rsidRPr="00CF70CF">
              <w:rPr>
                <w:sz w:val="20"/>
                <w:szCs w:val="20"/>
                <w:lang w:eastAsia="en-GB"/>
              </w:rPr>
              <w:t>grupy</w:t>
            </w:r>
            <w:r w:rsidR="006E0DAA" w:rsidRPr="00CF70CF">
              <w:rPr>
                <w:sz w:val="20"/>
                <w:szCs w:val="20"/>
                <w:lang w:eastAsia="en-GB"/>
              </w:rPr>
              <w:t xml:space="preserve"> </w:t>
            </w:r>
            <w:r w:rsidRPr="00CF70CF">
              <w:rPr>
                <w:sz w:val="20"/>
                <w:szCs w:val="20"/>
                <w:lang w:eastAsia="en-GB"/>
              </w:rPr>
              <w:lastRenderedPageBreak/>
              <w:t>biorącej</w:t>
            </w:r>
            <w:r w:rsidR="006E0DAA" w:rsidRPr="00CF70CF">
              <w:rPr>
                <w:sz w:val="20"/>
                <w:szCs w:val="20"/>
                <w:lang w:eastAsia="en-GB"/>
              </w:rPr>
              <w:t xml:space="preserve"> </w:t>
            </w:r>
            <w:r w:rsidRPr="00CF70CF">
              <w:rPr>
                <w:sz w:val="20"/>
                <w:szCs w:val="20"/>
                <w:lang w:eastAsia="en-GB"/>
              </w:rPr>
              <w:t>udział:</w:t>
            </w:r>
          </w:p>
        </w:tc>
        <w:tc>
          <w:tcPr>
            <w:tcW w:w="5812" w:type="dxa"/>
          </w:tcPr>
          <w:p w14:paraId="536869E4" w14:textId="77777777" w:rsidR="009D0772" w:rsidRPr="00CF70CF" w:rsidRDefault="009D0772" w:rsidP="00607ECF">
            <w:pPr>
              <w:spacing w:after="0"/>
              <w:rPr>
                <w:sz w:val="20"/>
                <w:szCs w:val="20"/>
                <w:lang w:eastAsia="en-GB"/>
              </w:rPr>
            </w:pPr>
            <w:r w:rsidRPr="00CF70CF">
              <w:rPr>
                <w:sz w:val="20"/>
                <w:szCs w:val="20"/>
                <w:lang w:eastAsia="en-GB"/>
              </w:rPr>
              <w:lastRenderedPageBreak/>
              <w:br/>
              <w:t>a):</w:t>
            </w:r>
            <w:r w:rsidR="006E0DAA" w:rsidRPr="00CF70CF">
              <w:rPr>
                <w:sz w:val="20"/>
                <w:szCs w:val="20"/>
                <w:lang w:eastAsia="en-GB"/>
              </w:rPr>
              <w:t xml:space="preserve"> </w:t>
            </w:r>
            <w:r w:rsidRPr="00CF70CF">
              <w:rPr>
                <w:sz w:val="20"/>
                <w:szCs w:val="20"/>
                <w:lang w:eastAsia="en-GB"/>
              </w:rPr>
              <w:t>[……]</w:t>
            </w:r>
            <w:r w:rsidRPr="00CF70CF">
              <w:rPr>
                <w:sz w:val="20"/>
                <w:szCs w:val="20"/>
                <w:lang w:eastAsia="en-GB"/>
              </w:rPr>
              <w:br/>
            </w:r>
            <w:r w:rsidRPr="00CF70CF">
              <w:rPr>
                <w:sz w:val="20"/>
                <w:szCs w:val="20"/>
                <w:lang w:eastAsia="en-GB"/>
              </w:rPr>
              <w:br/>
            </w:r>
            <w:r w:rsidRPr="00CF70CF">
              <w:rPr>
                <w:sz w:val="20"/>
                <w:szCs w:val="20"/>
                <w:lang w:eastAsia="en-GB"/>
              </w:rPr>
              <w:br/>
              <w:t>b):</w:t>
            </w:r>
            <w:r w:rsidR="006E0DAA" w:rsidRPr="00CF70CF">
              <w:rPr>
                <w:sz w:val="20"/>
                <w:szCs w:val="20"/>
                <w:lang w:eastAsia="en-GB"/>
              </w:rPr>
              <w:t xml:space="preserve"> </w:t>
            </w:r>
            <w:r w:rsidRPr="00CF70CF">
              <w:rPr>
                <w:sz w:val="20"/>
                <w:szCs w:val="20"/>
                <w:lang w:eastAsia="en-GB"/>
              </w:rPr>
              <w:t>[……]</w:t>
            </w:r>
            <w:r w:rsidRPr="00CF70CF">
              <w:rPr>
                <w:sz w:val="20"/>
                <w:szCs w:val="20"/>
                <w:lang w:eastAsia="en-GB"/>
              </w:rPr>
              <w:br/>
            </w:r>
            <w:r w:rsidRPr="00CF70CF">
              <w:rPr>
                <w:sz w:val="20"/>
                <w:szCs w:val="20"/>
                <w:lang w:eastAsia="en-GB"/>
              </w:rPr>
              <w:br/>
            </w:r>
            <w:r w:rsidRPr="00CF70CF">
              <w:rPr>
                <w:sz w:val="20"/>
                <w:szCs w:val="20"/>
                <w:lang w:eastAsia="en-GB"/>
              </w:rPr>
              <w:br/>
              <w:t>c):</w:t>
            </w:r>
            <w:r w:rsidR="006E0DAA" w:rsidRPr="00CF70CF">
              <w:rPr>
                <w:sz w:val="20"/>
                <w:szCs w:val="20"/>
                <w:lang w:eastAsia="en-GB"/>
              </w:rPr>
              <w:t xml:space="preserve"> </w:t>
            </w:r>
            <w:r w:rsidRPr="00CF70CF">
              <w:rPr>
                <w:sz w:val="20"/>
                <w:szCs w:val="20"/>
                <w:lang w:eastAsia="en-GB"/>
              </w:rPr>
              <w:t>[……]</w:t>
            </w:r>
          </w:p>
        </w:tc>
      </w:tr>
      <w:tr w:rsidR="009D0772" w:rsidRPr="00CF70CF" w14:paraId="70EACEF1" w14:textId="77777777" w:rsidTr="009D0772">
        <w:tc>
          <w:tcPr>
            <w:tcW w:w="4644" w:type="dxa"/>
          </w:tcPr>
          <w:p w14:paraId="6296D128" w14:textId="77777777" w:rsidR="009D0772" w:rsidRPr="00CF70CF" w:rsidRDefault="009D0772" w:rsidP="00607ECF">
            <w:pPr>
              <w:spacing w:after="0"/>
              <w:rPr>
                <w:b/>
                <w:sz w:val="20"/>
                <w:szCs w:val="20"/>
                <w:lang w:eastAsia="en-GB"/>
              </w:rPr>
            </w:pPr>
            <w:r w:rsidRPr="00CF70CF">
              <w:rPr>
                <w:b/>
                <w:sz w:val="20"/>
                <w:szCs w:val="20"/>
                <w:lang w:eastAsia="en-GB"/>
              </w:rPr>
              <w:lastRenderedPageBreak/>
              <w:t>Części</w:t>
            </w:r>
          </w:p>
        </w:tc>
        <w:tc>
          <w:tcPr>
            <w:tcW w:w="5812" w:type="dxa"/>
          </w:tcPr>
          <w:p w14:paraId="4EE2E151" w14:textId="77777777" w:rsidR="009D0772" w:rsidRPr="00CF70CF" w:rsidRDefault="009D0772" w:rsidP="00607ECF">
            <w:pPr>
              <w:spacing w:after="0"/>
              <w:rPr>
                <w:b/>
                <w:sz w:val="20"/>
                <w:szCs w:val="20"/>
                <w:lang w:eastAsia="en-GB"/>
              </w:rPr>
            </w:pPr>
            <w:r w:rsidRPr="00CF70CF">
              <w:rPr>
                <w:b/>
                <w:sz w:val="20"/>
                <w:szCs w:val="20"/>
                <w:lang w:eastAsia="en-GB"/>
              </w:rPr>
              <w:t>Odpowiedź:</w:t>
            </w:r>
          </w:p>
        </w:tc>
      </w:tr>
      <w:tr w:rsidR="009D0772" w:rsidRPr="00CF70CF" w14:paraId="30A036B6" w14:textId="77777777" w:rsidTr="009D0772">
        <w:tc>
          <w:tcPr>
            <w:tcW w:w="4644" w:type="dxa"/>
          </w:tcPr>
          <w:p w14:paraId="7B11F0AE" w14:textId="77777777" w:rsidR="009D0772" w:rsidRPr="00CF70CF" w:rsidRDefault="009D0772" w:rsidP="00607ECF">
            <w:pPr>
              <w:spacing w:after="0"/>
              <w:rPr>
                <w:b/>
                <w:i/>
                <w:sz w:val="20"/>
                <w:szCs w:val="20"/>
                <w:lang w:eastAsia="en-GB"/>
              </w:rPr>
            </w:pPr>
            <w:r w:rsidRPr="00CF70CF">
              <w:rPr>
                <w:sz w:val="20"/>
                <w:szCs w:val="20"/>
                <w:lang w:eastAsia="en-GB"/>
              </w:rPr>
              <w:t>W</w:t>
            </w:r>
            <w:r w:rsidR="006E0DAA" w:rsidRPr="00CF70CF">
              <w:rPr>
                <w:sz w:val="20"/>
                <w:szCs w:val="20"/>
                <w:lang w:eastAsia="en-GB"/>
              </w:rPr>
              <w:t xml:space="preserve"> </w:t>
            </w:r>
            <w:r w:rsidRPr="00CF70CF">
              <w:rPr>
                <w:sz w:val="20"/>
                <w:szCs w:val="20"/>
                <w:lang w:eastAsia="en-GB"/>
              </w:rPr>
              <w:t>stosownych</w:t>
            </w:r>
            <w:r w:rsidR="006E0DAA" w:rsidRPr="00CF70CF">
              <w:rPr>
                <w:sz w:val="20"/>
                <w:szCs w:val="20"/>
                <w:lang w:eastAsia="en-GB"/>
              </w:rPr>
              <w:t xml:space="preserve"> </w:t>
            </w:r>
            <w:r w:rsidRPr="00CF70CF">
              <w:rPr>
                <w:sz w:val="20"/>
                <w:szCs w:val="20"/>
                <w:lang w:eastAsia="en-GB"/>
              </w:rPr>
              <w:t>przypadkach</w:t>
            </w:r>
            <w:r w:rsidR="006E0DAA" w:rsidRPr="00CF70CF">
              <w:rPr>
                <w:sz w:val="20"/>
                <w:szCs w:val="20"/>
                <w:lang w:eastAsia="en-GB"/>
              </w:rPr>
              <w:t xml:space="preserve"> </w:t>
            </w:r>
            <w:r w:rsidRPr="00CF70CF">
              <w:rPr>
                <w:sz w:val="20"/>
                <w:szCs w:val="20"/>
                <w:lang w:eastAsia="en-GB"/>
              </w:rPr>
              <w:t>wskazanie</w:t>
            </w:r>
            <w:r w:rsidR="006E0DAA" w:rsidRPr="00CF70CF">
              <w:rPr>
                <w:sz w:val="20"/>
                <w:szCs w:val="20"/>
                <w:lang w:eastAsia="en-GB"/>
              </w:rPr>
              <w:t xml:space="preserve"> </w:t>
            </w:r>
            <w:r w:rsidRPr="00CF70CF">
              <w:rPr>
                <w:sz w:val="20"/>
                <w:szCs w:val="20"/>
                <w:lang w:eastAsia="en-GB"/>
              </w:rPr>
              <w:t>części</w:t>
            </w:r>
            <w:r w:rsidR="006E0DAA" w:rsidRPr="00CF70CF">
              <w:rPr>
                <w:sz w:val="20"/>
                <w:szCs w:val="20"/>
                <w:lang w:eastAsia="en-GB"/>
              </w:rPr>
              <w:t xml:space="preserve"> </w:t>
            </w:r>
            <w:r w:rsidRPr="00CF70CF">
              <w:rPr>
                <w:sz w:val="20"/>
                <w:szCs w:val="20"/>
                <w:lang w:eastAsia="en-GB"/>
              </w:rPr>
              <w:t>zamówienia,</w:t>
            </w:r>
            <w:r w:rsidR="006E0DAA" w:rsidRPr="00CF70CF">
              <w:rPr>
                <w:sz w:val="20"/>
                <w:szCs w:val="20"/>
                <w:lang w:eastAsia="en-GB"/>
              </w:rPr>
              <w:t xml:space="preserve"> </w:t>
            </w:r>
            <w:r w:rsidRPr="00CF70CF">
              <w:rPr>
                <w:sz w:val="20"/>
                <w:szCs w:val="20"/>
                <w:lang w:eastAsia="en-GB"/>
              </w:rPr>
              <w:t>w</w:t>
            </w:r>
            <w:r w:rsidR="006E0DAA" w:rsidRPr="00CF70CF">
              <w:rPr>
                <w:sz w:val="20"/>
                <w:szCs w:val="20"/>
                <w:lang w:eastAsia="en-GB"/>
              </w:rPr>
              <w:t xml:space="preserve"> </w:t>
            </w:r>
            <w:r w:rsidRPr="00CF70CF">
              <w:rPr>
                <w:sz w:val="20"/>
                <w:szCs w:val="20"/>
                <w:lang w:eastAsia="en-GB"/>
              </w:rPr>
              <w:t>odniesieniu</w:t>
            </w:r>
            <w:r w:rsidR="006E0DAA" w:rsidRPr="00CF70CF">
              <w:rPr>
                <w:sz w:val="20"/>
                <w:szCs w:val="20"/>
                <w:lang w:eastAsia="en-GB"/>
              </w:rPr>
              <w:t xml:space="preserve"> </w:t>
            </w:r>
            <w:r w:rsidRPr="00CF70CF">
              <w:rPr>
                <w:sz w:val="20"/>
                <w:szCs w:val="20"/>
                <w:lang w:eastAsia="en-GB"/>
              </w:rPr>
              <w:t>do</w:t>
            </w:r>
            <w:r w:rsidR="006E0DAA" w:rsidRPr="00CF70CF">
              <w:rPr>
                <w:sz w:val="20"/>
                <w:szCs w:val="20"/>
                <w:lang w:eastAsia="en-GB"/>
              </w:rPr>
              <w:t xml:space="preserve"> </w:t>
            </w:r>
            <w:r w:rsidRPr="00CF70CF">
              <w:rPr>
                <w:sz w:val="20"/>
                <w:szCs w:val="20"/>
                <w:lang w:eastAsia="en-GB"/>
              </w:rPr>
              <w:t>której</w:t>
            </w:r>
            <w:r w:rsidR="006E0DAA" w:rsidRPr="00CF70CF">
              <w:rPr>
                <w:sz w:val="20"/>
                <w:szCs w:val="20"/>
                <w:lang w:eastAsia="en-GB"/>
              </w:rPr>
              <w:t xml:space="preserve"> </w:t>
            </w:r>
            <w:r w:rsidRPr="00CF70CF">
              <w:rPr>
                <w:sz w:val="20"/>
                <w:szCs w:val="20"/>
                <w:lang w:eastAsia="en-GB"/>
              </w:rPr>
              <w:t>(których)</w:t>
            </w:r>
            <w:r w:rsidR="006E0DAA" w:rsidRPr="00CF70CF">
              <w:rPr>
                <w:sz w:val="20"/>
                <w:szCs w:val="20"/>
                <w:lang w:eastAsia="en-GB"/>
              </w:rPr>
              <w:t xml:space="preserve"> </w:t>
            </w:r>
            <w:r w:rsidRPr="00CF70CF">
              <w:rPr>
                <w:sz w:val="20"/>
                <w:szCs w:val="20"/>
                <w:lang w:eastAsia="en-GB"/>
              </w:rPr>
              <w:t>wykonawca</w:t>
            </w:r>
            <w:r w:rsidR="006E0DAA" w:rsidRPr="00CF70CF">
              <w:rPr>
                <w:sz w:val="20"/>
                <w:szCs w:val="20"/>
                <w:lang w:eastAsia="en-GB"/>
              </w:rPr>
              <w:t xml:space="preserve"> </w:t>
            </w:r>
            <w:r w:rsidRPr="00CF70CF">
              <w:rPr>
                <w:sz w:val="20"/>
                <w:szCs w:val="20"/>
                <w:lang w:eastAsia="en-GB"/>
              </w:rPr>
              <w:t>zamierza</w:t>
            </w:r>
            <w:r w:rsidR="006E0DAA" w:rsidRPr="00CF70CF">
              <w:rPr>
                <w:sz w:val="20"/>
                <w:szCs w:val="20"/>
                <w:lang w:eastAsia="en-GB"/>
              </w:rPr>
              <w:t xml:space="preserve"> </w:t>
            </w:r>
            <w:r w:rsidRPr="00CF70CF">
              <w:rPr>
                <w:sz w:val="20"/>
                <w:szCs w:val="20"/>
                <w:lang w:eastAsia="en-GB"/>
              </w:rPr>
              <w:t>złożyć</w:t>
            </w:r>
            <w:r w:rsidR="006E0DAA" w:rsidRPr="00CF70CF">
              <w:rPr>
                <w:sz w:val="20"/>
                <w:szCs w:val="20"/>
                <w:lang w:eastAsia="en-GB"/>
              </w:rPr>
              <w:t xml:space="preserve"> </w:t>
            </w:r>
            <w:r w:rsidRPr="00CF70CF">
              <w:rPr>
                <w:sz w:val="20"/>
                <w:szCs w:val="20"/>
                <w:lang w:eastAsia="en-GB"/>
              </w:rPr>
              <w:t>ofertę.</w:t>
            </w:r>
          </w:p>
        </w:tc>
        <w:tc>
          <w:tcPr>
            <w:tcW w:w="5812" w:type="dxa"/>
          </w:tcPr>
          <w:p w14:paraId="7A4B2A3C" w14:textId="77777777" w:rsidR="009D0772" w:rsidRPr="00CF70CF" w:rsidRDefault="009D0772" w:rsidP="00607ECF">
            <w:pPr>
              <w:spacing w:after="0"/>
              <w:rPr>
                <w:b/>
                <w:i/>
                <w:sz w:val="20"/>
                <w:szCs w:val="20"/>
                <w:lang w:eastAsia="en-GB"/>
              </w:rPr>
            </w:pPr>
            <w:r w:rsidRPr="00CF70CF">
              <w:rPr>
                <w:sz w:val="20"/>
                <w:szCs w:val="20"/>
                <w:lang w:eastAsia="en-GB"/>
              </w:rPr>
              <w:t>[</w:t>
            </w:r>
            <w:r w:rsidR="006E0DAA" w:rsidRPr="00CF70CF">
              <w:rPr>
                <w:sz w:val="20"/>
                <w:szCs w:val="20"/>
                <w:lang w:eastAsia="en-GB"/>
              </w:rPr>
              <w:t xml:space="preserve"> </w:t>
            </w:r>
            <w:r w:rsidRPr="00CF70CF">
              <w:rPr>
                <w:sz w:val="20"/>
                <w:szCs w:val="20"/>
                <w:lang w:eastAsia="en-GB"/>
              </w:rPr>
              <w:t>]</w:t>
            </w:r>
          </w:p>
        </w:tc>
      </w:tr>
    </w:tbl>
    <w:p w14:paraId="0D5FA1C9" w14:textId="77777777" w:rsidR="009D0772" w:rsidRPr="00CF70CF" w:rsidRDefault="009D0772" w:rsidP="00607ECF">
      <w:pPr>
        <w:spacing w:after="0"/>
        <w:jc w:val="center"/>
        <w:rPr>
          <w:smallCaps/>
          <w:sz w:val="20"/>
          <w:szCs w:val="20"/>
          <w:lang w:eastAsia="en-GB"/>
        </w:rPr>
      </w:pPr>
      <w:r w:rsidRPr="00CF70CF">
        <w:rPr>
          <w:smallCaps/>
          <w:sz w:val="20"/>
          <w:szCs w:val="20"/>
          <w:lang w:eastAsia="en-GB"/>
        </w:rPr>
        <w:t>B:</w:t>
      </w:r>
      <w:r w:rsidR="006E0DAA" w:rsidRPr="00CF70CF">
        <w:rPr>
          <w:smallCaps/>
          <w:sz w:val="20"/>
          <w:szCs w:val="20"/>
          <w:lang w:eastAsia="en-GB"/>
        </w:rPr>
        <w:t xml:space="preserve"> </w:t>
      </w:r>
      <w:r w:rsidRPr="00CF70CF">
        <w:rPr>
          <w:smallCaps/>
          <w:sz w:val="20"/>
          <w:szCs w:val="20"/>
          <w:lang w:eastAsia="en-GB"/>
        </w:rPr>
        <w:t>Informacje</w:t>
      </w:r>
      <w:r w:rsidR="006E0DAA" w:rsidRPr="00CF70CF">
        <w:rPr>
          <w:smallCaps/>
          <w:sz w:val="20"/>
          <w:szCs w:val="20"/>
          <w:lang w:eastAsia="en-GB"/>
        </w:rPr>
        <w:t xml:space="preserve"> </w:t>
      </w:r>
      <w:r w:rsidRPr="00CF70CF">
        <w:rPr>
          <w:smallCaps/>
          <w:sz w:val="20"/>
          <w:szCs w:val="20"/>
          <w:lang w:eastAsia="en-GB"/>
        </w:rPr>
        <w:t>na</w:t>
      </w:r>
      <w:r w:rsidR="006E0DAA" w:rsidRPr="00CF70CF">
        <w:rPr>
          <w:smallCaps/>
          <w:sz w:val="20"/>
          <w:szCs w:val="20"/>
          <w:lang w:eastAsia="en-GB"/>
        </w:rPr>
        <w:t xml:space="preserve"> </w:t>
      </w:r>
      <w:r w:rsidRPr="00CF70CF">
        <w:rPr>
          <w:smallCaps/>
          <w:sz w:val="20"/>
          <w:szCs w:val="20"/>
          <w:lang w:eastAsia="en-GB"/>
        </w:rPr>
        <w:t>temat</w:t>
      </w:r>
      <w:r w:rsidR="006E0DAA" w:rsidRPr="00CF70CF">
        <w:rPr>
          <w:smallCaps/>
          <w:sz w:val="20"/>
          <w:szCs w:val="20"/>
          <w:lang w:eastAsia="en-GB"/>
        </w:rPr>
        <w:t xml:space="preserve"> </w:t>
      </w:r>
      <w:r w:rsidRPr="00CF70CF">
        <w:rPr>
          <w:smallCaps/>
          <w:sz w:val="20"/>
          <w:szCs w:val="20"/>
          <w:lang w:eastAsia="en-GB"/>
        </w:rPr>
        <w:t>przedstawicieli</w:t>
      </w:r>
      <w:r w:rsidR="006E0DAA" w:rsidRPr="00CF70CF">
        <w:rPr>
          <w:smallCaps/>
          <w:sz w:val="20"/>
          <w:szCs w:val="20"/>
          <w:lang w:eastAsia="en-GB"/>
        </w:rPr>
        <w:t xml:space="preserve"> </w:t>
      </w:r>
      <w:r w:rsidRPr="00CF70CF">
        <w:rPr>
          <w:smallCaps/>
          <w:sz w:val="20"/>
          <w:szCs w:val="20"/>
          <w:lang w:eastAsia="en-GB"/>
        </w:rPr>
        <w:t>wykonawcy</w:t>
      </w:r>
    </w:p>
    <w:p w14:paraId="28CE624E" w14:textId="77777777" w:rsidR="009D0772" w:rsidRPr="00CF70CF" w:rsidRDefault="009D0772" w:rsidP="00607ECF">
      <w:pPr>
        <w:pBdr>
          <w:top w:val="single" w:sz="4" w:space="1" w:color="auto"/>
          <w:left w:val="single" w:sz="4" w:space="4" w:color="auto"/>
          <w:bottom w:val="single" w:sz="4" w:space="1" w:color="auto"/>
          <w:right w:val="single" w:sz="4" w:space="0" w:color="auto"/>
        </w:pBdr>
        <w:spacing w:after="0"/>
        <w:rPr>
          <w:i/>
          <w:sz w:val="20"/>
          <w:szCs w:val="20"/>
        </w:rPr>
      </w:pPr>
      <w:r w:rsidRPr="00CF70CF">
        <w:rPr>
          <w:i/>
          <w:sz w:val="20"/>
          <w:szCs w:val="20"/>
        </w:rPr>
        <w:t>W</w:t>
      </w:r>
      <w:r w:rsidR="006E0DAA" w:rsidRPr="00CF70CF">
        <w:rPr>
          <w:i/>
          <w:sz w:val="20"/>
          <w:szCs w:val="20"/>
        </w:rPr>
        <w:t xml:space="preserve"> </w:t>
      </w:r>
      <w:r w:rsidRPr="00CF70CF">
        <w:rPr>
          <w:i/>
          <w:sz w:val="20"/>
          <w:szCs w:val="20"/>
        </w:rPr>
        <w:t>stosownych</w:t>
      </w:r>
      <w:r w:rsidR="006E0DAA" w:rsidRPr="00CF70CF">
        <w:rPr>
          <w:i/>
          <w:sz w:val="20"/>
          <w:szCs w:val="20"/>
        </w:rPr>
        <w:t xml:space="preserve"> </w:t>
      </w:r>
      <w:r w:rsidRPr="00CF70CF">
        <w:rPr>
          <w:i/>
          <w:sz w:val="20"/>
          <w:szCs w:val="20"/>
        </w:rPr>
        <w:t>przypadkach</w:t>
      </w:r>
      <w:r w:rsidR="006E0DAA" w:rsidRPr="00CF70CF">
        <w:rPr>
          <w:i/>
          <w:sz w:val="20"/>
          <w:szCs w:val="20"/>
        </w:rPr>
        <w:t xml:space="preserve"> </w:t>
      </w:r>
      <w:r w:rsidRPr="00CF70CF">
        <w:rPr>
          <w:i/>
          <w:sz w:val="20"/>
          <w:szCs w:val="20"/>
        </w:rPr>
        <w:t>proszę</w:t>
      </w:r>
      <w:r w:rsidR="006E0DAA" w:rsidRPr="00CF70CF">
        <w:rPr>
          <w:i/>
          <w:sz w:val="20"/>
          <w:szCs w:val="20"/>
        </w:rPr>
        <w:t xml:space="preserve"> </w:t>
      </w:r>
      <w:r w:rsidRPr="00CF70CF">
        <w:rPr>
          <w:i/>
          <w:sz w:val="20"/>
          <w:szCs w:val="20"/>
        </w:rPr>
        <w:t>podać</w:t>
      </w:r>
      <w:r w:rsidR="006E0DAA" w:rsidRPr="00CF70CF">
        <w:rPr>
          <w:i/>
          <w:sz w:val="20"/>
          <w:szCs w:val="20"/>
        </w:rPr>
        <w:t xml:space="preserve"> </w:t>
      </w:r>
      <w:r w:rsidRPr="00CF70CF">
        <w:rPr>
          <w:i/>
          <w:sz w:val="20"/>
          <w:szCs w:val="20"/>
        </w:rPr>
        <w:t>imię</w:t>
      </w:r>
      <w:r w:rsidR="006E0DAA" w:rsidRPr="00CF70CF">
        <w:rPr>
          <w:i/>
          <w:sz w:val="20"/>
          <w:szCs w:val="20"/>
        </w:rPr>
        <w:t xml:space="preserve"> </w:t>
      </w:r>
      <w:r w:rsidRPr="00CF70CF">
        <w:rPr>
          <w:i/>
          <w:sz w:val="20"/>
          <w:szCs w:val="20"/>
        </w:rPr>
        <w:t>i</w:t>
      </w:r>
      <w:r w:rsidR="006E0DAA" w:rsidRPr="00CF70CF">
        <w:rPr>
          <w:i/>
          <w:sz w:val="20"/>
          <w:szCs w:val="20"/>
        </w:rPr>
        <w:t xml:space="preserve"> </w:t>
      </w:r>
      <w:r w:rsidRPr="00CF70CF">
        <w:rPr>
          <w:i/>
          <w:sz w:val="20"/>
          <w:szCs w:val="20"/>
        </w:rPr>
        <w:t>nazwisko</w:t>
      </w:r>
      <w:r w:rsidR="006E0DAA" w:rsidRPr="00CF70CF">
        <w:rPr>
          <w:i/>
          <w:sz w:val="20"/>
          <w:szCs w:val="20"/>
        </w:rPr>
        <w:t xml:space="preserve"> </w:t>
      </w:r>
      <w:r w:rsidRPr="00CF70CF">
        <w:rPr>
          <w:i/>
          <w:sz w:val="20"/>
          <w:szCs w:val="20"/>
        </w:rPr>
        <w:t>(imiona</w:t>
      </w:r>
      <w:r w:rsidR="006E0DAA" w:rsidRPr="00CF70CF">
        <w:rPr>
          <w:i/>
          <w:sz w:val="20"/>
          <w:szCs w:val="20"/>
        </w:rPr>
        <w:t xml:space="preserve"> </w:t>
      </w:r>
      <w:r w:rsidRPr="00CF70CF">
        <w:rPr>
          <w:i/>
          <w:sz w:val="20"/>
          <w:szCs w:val="20"/>
        </w:rPr>
        <w:t>i</w:t>
      </w:r>
      <w:r w:rsidR="006E0DAA" w:rsidRPr="00CF70CF">
        <w:rPr>
          <w:i/>
          <w:sz w:val="20"/>
          <w:szCs w:val="20"/>
        </w:rPr>
        <w:t xml:space="preserve"> </w:t>
      </w:r>
      <w:r w:rsidRPr="00CF70CF">
        <w:rPr>
          <w:i/>
          <w:sz w:val="20"/>
          <w:szCs w:val="20"/>
        </w:rPr>
        <w:t>nazwiska)</w:t>
      </w:r>
      <w:r w:rsidR="006E0DAA" w:rsidRPr="00CF70CF">
        <w:rPr>
          <w:i/>
          <w:sz w:val="20"/>
          <w:szCs w:val="20"/>
        </w:rPr>
        <w:t xml:space="preserve"> </w:t>
      </w:r>
      <w:r w:rsidRPr="00CF70CF">
        <w:rPr>
          <w:i/>
          <w:sz w:val="20"/>
          <w:szCs w:val="20"/>
        </w:rPr>
        <w:t>oraz</w:t>
      </w:r>
      <w:r w:rsidR="006E0DAA" w:rsidRPr="00CF70CF">
        <w:rPr>
          <w:i/>
          <w:sz w:val="20"/>
          <w:szCs w:val="20"/>
        </w:rPr>
        <w:t xml:space="preserve"> </w:t>
      </w:r>
      <w:r w:rsidRPr="00CF70CF">
        <w:rPr>
          <w:i/>
          <w:sz w:val="20"/>
          <w:szCs w:val="20"/>
        </w:rPr>
        <w:t>adres(-y)</w:t>
      </w:r>
      <w:r w:rsidR="006E0DAA" w:rsidRPr="00CF70CF">
        <w:rPr>
          <w:i/>
          <w:sz w:val="20"/>
          <w:szCs w:val="20"/>
        </w:rPr>
        <w:t xml:space="preserve"> </w:t>
      </w:r>
      <w:r w:rsidRPr="00CF70CF">
        <w:rPr>
          <w:i/>
          <w:sz w:val="20"/>
          <w:szCs w:val="20"/>
        </w:rPr>
        <w:t>osoby</w:t>
      </w:r>
      <w:r w:rsidR="006E0DAA" w:rsidRPr="00CF70CF">
        <w:rPr>
          <w:i/>
          <w:sz w:val="20"/>
          <w:szCs w:val="20"/>
        </w:rPr>
        <w:t xml:space="preserve"> </w:t>
      </w:r>
      <w:r w:rsidRPr="00CF70CF">
        <w:rPr>
          <w:i/>
          <w:sz w:val="20"/>
          <w:szCs w:val="20"/>
        </w:rPr>
        <w:t>(osób)</w:t>
      </w:r>
      <w:r w:rsidR="006E0DAA" w:rsidRPr="00CF70CF">
        <w:rPr>
          <w:i/>
          <w:sz w:val="20"/>
          <w:szCs w:val="20"/>
        </w:rPr>
        <w:t xml:space="preserve"> </w:t>
      </w:r>
      <w:r w:rsidRPr="00CF70CF">
        <w:rPr>
          <w:i/>
          <w:sz w:val="20"/>
          <w:szCs w:val="20"/>
        </w:rPr>
        <w:t>upoważnionej(-</w:t>
      </w:r>
      <w:proofErr w:type="spellStart"/>
      <w:r w:rsidRPr="00CF70CF">
        <w:rPr>
          <w:i/>
          <w:sz w:val="20"/>
          <w:szCs w:val="20"/>
        </w:rPr>
        <w:t>ych</w:t>
      </w:r>
      <w:proofErr w:type="spellEnd"/>
      <w:r w:rsidRPr="00CF70CF">
        <w:rPr>
          <w:i/>
          <w:sz w:val="20"/>
          <w:szCs w:val="20"/>
        </w:rPr>
        <w:t>)</w:t>
      </w:r>
      <w:r w:rsidR="006E0DAA" w:rsidRPr="00CF70CF">
        <w:rPr>
          <w:i/>
          <w:sz w:val="20"/>
          <w:szCs w:val="20"/>
        </w:rPr>
        <w:t xml:space="preserve"> </w:t>
      </w:r>
      <w:r w:rsidRPr="00CF70CF">
        <w:rPr>
          <w:i/>
          <w:sz w:val="20"/>
          <w:szCs w:val="20"/>
        </w:rPr>
        <w:t>do</w:t>
      </w:r>
      <w:r w:rsidR="006E0DAA" w:rsidRPr="00CF70CF">
        <w:rPr>
          <w:i/>
          <w:sz w:val="20"/>
          <w:szCs w:val="20"/>
        </w:rPr>
        <w:t xml:space="preserve"> </w:t>
      </w:r>
      <w:r w:rsidRPr="00CF70CF">
        <w:rPr>
          <w:i/>
          <w:sz w:val="20"/>
          <w:szCs w:val="20"/>
        </w:rPr>
        <w:t>reprezentowania</w:t>
      </w:r>
      <w:r w:rsidR="006E0DAA" w:rsidRPr="00CF70CF">
        <w:rPr>
          <w:i/>
          <w:sz w:val="20"/>
          <w:szCs w:val="20"/>
        </w:rPr>
        <w:t xml:space="preserve"> </w:t>
      </w:r>
      <w:r w:rsidRPr="00CF70CF">
        <w:rPr>
          <w:i/>
          <w:sz w:val="20"/>
          <w:szCs w:val="20"/>
        </w:rPr>
        <w:t>wykonawcy</w:t>
      </w:r>
      <w:r w:rsidR="006E0DAA" w:rsidRPr="00CF70CF">
        <w:rPr>
          <w:i/>
          <w:sz w:val="20"/>
          <w:szCs w:val="20"/>
        </w:rPr>
        <w:t xml:space="preserve"> </w:t>
      </w:r>
      <w:r w:rsidRPr="00CF70CF">
        <w:rPr>
          <w:i/>
          <w:sz w:val="20"/>
          <w:szCs w:val="20"/>
        </w:rPr>
        <w:t>na</w:t>
      </w:r>
      <w:r w:rsidR="006E0DAA" w:rsidRPr="00CF70CF">
        <w:rPr>
          <w:i/>
          <w:sz w:val="20"/>
          <w:szCs w:val="20"/>
        </w:rPr>
        <w:t xml:space="preserve"> </w:t>
      </w:r>
      <w:r w:rsidRPr="00CF70CF">
        <w:rPr>
          <w:i/>
          <w:sz w:val="20"/>
          <w:szCs w:val="20"/>
        </w:rPr>
        <w:t>potrzeby</w:t>
      </w:r>
      <w:r w:rsidR="006E0DAA" w:rsidRPr="00CF70CF">
        <w:rPr>
          <w:i/>
          <w:sz w:val="20"/>
          <w:szCs w:val="20"/>
        </w:rPr>
        <w:t xml:space="preserve"> </w:t>
      </w:r>
      <w:r w:rsidRPr="00CF70CF">
        <w:rPr>
          <w:i/>
          <w:sz w:val="20"/>
          <w:szCs w:val="20"/>
        </w:rPr>
        <w:t>niniejszego</w:t>
      </w:r>
      <w:r w:rsidR="006E0DAA" w:rsidRPr="00CF70CF">
        <w:rPr>
          <w:i/>
          <w:sz w:val="20"/>
          <w:szCs w:val="20"/>
        </w:rPr>
        <w:t xml:space="preserve"> </w:t>
      </w:r>
      <w:r w:rsidRPr="00CF70CF">
        <w:rPr>
          <w:i/>
          <w:sz w:val="20"/>
          <w:szCs w:val="20"/>
        </w:rPr>
        <w:t>postępowania</w:t>
      </w:r>
      <w:r w:rsidR="006E0DAA" w:rsidRPr="00CF70CF">
        <w:rPr>
          <w:i/>
          <w:sz w:val="20"/>
          <w:szCs w:val="20"/>
        </w:rPr>
        <w:t xml:space="preserve"> </w:t>
      </w:r>
      <w:r w:rsidRPr="00CF70CF">
        <w:rPr>
          <w:i/>
          <w:sz w:val="20"/>
          <w:szCs w:val="20"/>
        </w:rPr>
        <w:t>o</w:t>
      </w:r>
      <w:r w:rsidR="006E0DAA" w:rsidRPr="00CF70CF">
        <w:rPr>
          <w:i/>
          <w:sz w:val="20"/>
          <w:szCs w:val="20"/>
        </w:rPr>
        <w:t xml:space="preserve"> </w:t>
      </w:r>
      <w:r w:rsidRPr="00CF70CF">
        <w:rPr>
          <w:i/>
          <w:sz w:val="20"/>
          <w:szCs w:val="20"/>
        </w:rPr>
        <w:t>udzielenie</w:t>
      </w:r>
      <w:r w:rsidR="006E0DAA" w:rsidRPr="00CF70CF">
        <w:rPr>
          <w:i/>
          <w:sz w:val="20"/>
          <w:szCs w:val="20"/>
        </w:rPr>
        <w:t xml:space="preserve"> </w:t>
      </w:r>
      <w:r w:rsidRPr="00CF70CF">
        <w:rPr>
          <w:i/>
          <w:sz w:val="20"/>
          <w:szCs w:val="20"/>
        </w:rPr>
        <w:t>zamówienia: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5"/>
        <w:gridCol w:w="5602"/>
      </w:tblGrid>
      <w:tr w:rsidR="009D0772" w:rsidRPr="00CF70CF" w14:paraId="05CFA3FB" w14:textId="77777777" w:rsidTr="009D0772">
        <w:tc>
          <w:tcPr>
            <w:tcW w:w="4644" w:type="dxa"/>
          </w:tcPr>
          <w:p w14:paraId="109E0C5A" w14:textId="77777777" w:rsidR="009D0772" w:rsidRPr="00CF70CF" w:rsidRDefault="009D0772" w:rsidP="00607ECF">
            <w:pPr>
              <w:spacing w:after="0"/>
              <w:rPr>
                <w:b/>
                <w:sz w:val="20"/>
                <w:szCs w:val="20"/>
              </w:rPr>
            </w:pPr>
            <w:r w:rsidRPr="00CF70CF">
              <w:rPr>
                <w:b/>
                <w:sz w:val="20"/>
                <w:szCs w:val="20"/>
              </w:rPr>
              <w:t>Osoby</w:t>
            </w:r>
            <w:r w:rsidR="006E0DAA" w:rsidRPr="00CF70CF">
              <w:rPr>
                <w:b/>
                <w:sz w:val="20"/>
                <w:szCs w:val="20"/>
              </w:rPr>
              <w:t xml:space="preserve"> </w:t>
            </w:r>
            <w:r w:rsidRPr="00CF70CF">
              <w:rPr>
                <w:b/>
                <w:sz w:val="20"/>
                <w:szCs w:val="20"/>
              </w:rPr>
              <w:t>upoważnione</w:t>
            </w:r>
            <w:r w:rsidR="006E0DAA" w:rsidRPr="00CF70CF">
              <w:rPr>
                <w:b/>
                <w:sz w:val="20"/>
                <w:szCs w:val="20"/>
              </w:rPr>
              <w:t xml:space="preserve"> </w:t>
            </w:r>
            <w:r w:rsidRPr="00CF70CF">
              <w:rPr>
                <w:b/>
                <w:sz w:val="20"/>
                <w:szCs w:val="20"/>
              </w:rPr>
              <w:t>do</w:t>
            </w:r>
            <w:r w:rsidR="006E0DAA" w:rsidRPr="00CF70CF">
              <w:rPr>
                <w:b/>
                <w:sz w:val="20"/>
                <w:szCs w:val="20"/>
              </w:rPr>
              <w:t xml:space="preserve"> </w:t>
            </w:r>
            <w:r w:rsidRPr="00CF70CF">
              <w:rPr>
                <w:b/>
                <w:sz w:val="20"/>
                <w:szCs w:val="20"/>
              </w:rPr>
              <w:t>reprezentowania,</w:t>
            </w:r>
            <w:r w:rsidR="006E0DAA" w:rsidRPr="00CF70CF">
              <w:rPr>
                <w:b/>
                <w:sz w:val="20"/>
                <w:szCs w:val="20"/>
              </w:rPr>
              <w:t xml:space="preserve"> </w:t>
            </w:r>
            <w:r w:rsidRPr="00CF70CF">
              <w:rPr>
                <w:b/>
                <w:sz w:val="20"/>
                <w:szCs w:val="20"/>
              </w:rPr>
              <w:t>o</w:t>
            </w:r>
            <w:r w:rsidR="006E0DAA" w:rsidRPr="00CF70CF">
              <w:rPr>
                <w:b/>
                <w:sz w:val="20"/>
                <w:szCs w:val="20"/>
              </w:rPr>
              <w:t xml:space="preserve"> </w:t>
            </w:r>
            <w:r w:rsidRPr="00CF70CF">
              <w:rPr>
                <w:b/>
                <w:sz w:val="20"/>
                <w:szCs w:val="20"/>
              </w:rPr>
              <w:t>ile</w:t>
            </w:r>
            <w:r w:rsidR="006E0DAA" w:rsidRPr="00CF70CF">
              <w:rPr>
                <w:b/>
                <w:sz w:val="20"/>
                <w:szCs w:val="20"/>
              </w:rPr>
              <w:t xml:space="preserve"> </w:t>
            </w:r>
            <w:r w:rsidRPr="00CF70CF">
              <w:rPr>
                <w:b/>
                <w:sz w:val="20"/>
                <w:szCs w:val="20"/>
              </w:rPr>
              <w:t>istnieją:</w:t>
            </w:r>
          </w:p>
        </w:tc>
        <w:tc>
          <w:tcPr>
            <w:tcW w:w="5812" w:type="dxa"/>
          </w:tcPr>
          <w:p w14:paraId="1A4C8D26" w14:textId="77777777" w:rsidR="009D0772" w:rsidRPr="00CF70CF" w:rsidRDefault="009D0772" w:rsidP="00607ECF">
            <w:pPr>
              <w:spacing w:after="0"/>
              <w:rPr>
                <w:b/>
                <w:sz w:val="20"/>
                <w:szCs w:val="20"/>
              </w:rPr>
            </w:pPr>
            <w:r w:rsidRPr="00CF70CF">
              <w:rPr>
                <w:b/>
                <w:sz w:val="20"/>
                <w:szCs w:val="20"/>
              </w:rPr>
              <w:t>Odpowiedź:</w:t>
            </w:r>
          </w:p>
        </w:tc>
      </w:tr>
      <w:tr w:rsidR="009D0772" w:rsidRPr="00CF70CF" w14:paraId="76E3626A" w14:textId="77777777" w:rsidTr="009D0772">
        <w:tc>
          <w:tcPr>
            <w:tcW w:w="4644" w:type="dxa"/>
          </w:tcPr>
          <w:p w14:paraId="09D27801" w14:textId="77777777" w:rsidR="009D0772" w:rsidRPr="00CF70CF" w:rsidRDefault="009D0772" w:rsidP="00607ECF">
            <w:pPr>
              <w:spacing w:after="0"/>
              <w:rPr>
                <w:sz w:val="20"/>
                <w:szCs w:val="20"/>
              </w:rPr>
            </w:pPr>
            <w:r w:rsidRPr="00CF70CF">
              <w:rPr>
                <w:sz w:val="20"/>
                <w:szCs w:val="20"/>
              </w:rPr>
              <w:t>Imię</w:t>
            </w:r>
            <w:r w:rsidR="006E0DAA" w:rsidRPr="00CF70CF">
              <w:rPr>
                <w:sz w:val="20"/>
                <w:szCs w:val="20"/>
              </w:rPr>
              <w:t xml:space="preserve"> </w:t>
            </w:r>
            <w:r w:rsidRPr="00CF70CF">
              <w:rPr>
                <w:sz w:val="20"/>
                <w:szCs w:val="20"/>
              </w:rPr>
              <w:t>i</w:t>
            </w:r>
            <w:r w:rsidR="006E0DAA" w:rsidRPr="00CF70CF">
              <w:rPr>
                <w:sz w:val="20"/>
                <w:szCs w:val="20"/>
              </w:rPr>
              <w:t xml:space="preserve"> </w:t>
            </w:r>
            <w:r w:rsidRPr="00CF70CF">
              <w:rPr>
                <w:sz w:val="20"/>
                <w:szCs w:val="20"/>
              </w:rPr>
              <w:t>nazwisko,</w:t>
            </w:r>
            <w:r w:rsidR="006E0DAA" w:rsidRPr="00CF70CF">
              <w:rPr>
                <w:sz w:val="20"/>
                <w:szCs w:val="20"/>
              </w:rPr>
              <w:t xml:space="preserve"> </w:t>
            </w:r>
            <w:r w:rsidRPr="00CF70CF">
              <w:rPr>
                <w:sz w:val="20"/>
                <w:szCs w:val="20"/>
              </w:rPr>
              <w:br/>
              <w:t>wraz</w:t>
            </w:r>
            <w:r w:rsidR="006E0DAA" w:rsidRPr="00CF70CF">
              <w:rPr>
                <w:sz w:val="20"/>
                <w:szCs w:val="20"/>
              </w:rPr>
              <w:t xml:space="preserve"> </w:t>
            </w:r>
            <w:r w:rsidRPr="00CF70CF">
              <w:rPr>
                <w:sz w:val="20"/>
                <w:szCs w:val="20"/>
              </w:rPr>
              <w:t>z</w:t>
            </w:r>
            <w:r w:rsidR="006E0DAA" w:rsidRPr="00CF70CF">
              <w:rPr>
                <w:sz w:val="20"/>
                <w:szCs w:val="20"/>
              </w:rPr>
              <w:t xml:space="preserve"> </w:t>
            </w:r>
            <w:r w:rsidRPr="00CF70CF">
              <w:rPr>
                <w:sz w:val="20"/>
                <w:szCs w:val="20"/>
              </w:rPr>
              <w:t>datą</w:t>
            </w:r>
            <w:r w:rsidR="006E0DAA" w:rsidRPr="00CF70CF">
              <w:rPr>
                <w:sz w:val="20"/>
                <w:szCs w:val="20"/>
              </w:rPr>
              <w:t xml:space="preserve"> </w:t>
            </w:r>
            <w:r w:rsidRPr="00CF70CF">
              <w:rPr>
                <w:sz w:val="20"/>
                <w:szCs w:val="20"/>
              </w:rPr>
              <w:t>i</w:t>
            </w:r>
            <w:r w:rsidR="006E0DAA" w:rsidRPr="00CF70CF">
              <w:rPr>
                <w:sz w:val="20"/>
                <w:szCs w:val="20"/>
              </w:rPr>
              <w:t xml:space="preserve"> </w:t>
            </w:r>
            <w:r w:rsidRPr="00CF70CF">
              <w:rPr>
                <w:sz w:val="20"/>
                <w:szCs w:val="20"/>
              </w:rPr>
              <w:t>miejscem</w:t>
            </w:r>
            <w:r w:rsidR="006E0DAA" w:rsidRPr="00CF70CF">
              <w:rPr>
                <w:sz w:val="20"/>
                <w:szCs w:val="20"/>
              </w:rPr>
              <w:t xml:space="preserve"> </w:t>
            </w:r>
            <w:r w:rsidRPr="00CF70CF">
              <w:rPr>
                <w:sz w:val="20"/>
                <w:szCs w:val="20"/>
              </w:rPr>
              <w:t>urodzenia,</w:t>
            </w:r>
            <w:r w:rsidR="006E0DAA" w:rsidRPr="00CF70CF">
              <w:rPr>
                <w:sz w:val="20"/>
                <w:szCs w:val="20"/>
              </w:rPr>
              <w:t xml:space="preserve"> </w:t>
            </w:r>
            <w:r w:rsidRPr="00CF70CF">
              <w:rPr>
                <w:sz w:val="20"/>
                <w:szCs w:val="20"/>
              </w:rPr>
              <w:t>jeżeli</w:t>
            </w:r>
            <w:r w:rsidR="006E0DAA" w:rsidRPr="00CF70CF">
              <w:rPr>
                <w:sz w:val="20"/>
                <w:szCs w:val="20"/>
              </w:rPr>
              <w:t xml:space="preserve"> </w:t>
            </w:r>
            <w:r w:rsidRPr="00CF70CF">
              <w:rPr>
                <w:sz w:val="20"/>
                <w:szCs w:val="20"/>
              </w:rPr>
              <w:t>są</w:t>
            </w:r>
            <w:r w:rsidR="006E0DAA" w:rsidRPr="00CF70CF">
              <w:rPr>
                <w:sz w:val="20"/>
                <w:szCs w:val="20"/>
              </w:rPr>
              <w:t xml:space="preserve"> </w:t>
            </w:r>
            <w:r w:rsidRPr="00CF70CF">
              <w:rPr>
                <w:sz w:val="20"/>
                <w:szCs w:val="20"/>
              </w:rPr>
              <w:t>wymagane:</w:t>
            </w:r>
            <w:r w:rsidR="006E0DAA" w:rsidRPr="00CF70CF">
              <w:rPr>
                <w:sz w:val="20"/>
                <w:szCs w:val="20"/>
              </w:rPr>
              <w:t xml:space="preserve"> </w:t>
            </w:r>
          </w:p>
        </w:tc>
        <w:tc>
          <w:tcPr>
            <w:tcW w:w="5812" w:type="dxa"/>
          </w:tcPr>
          <w:p w14:paraId="6A526B18" w14:textId="77777777" w:rsidR="009D0772" w:rsidRPr="00CF70CF" w:rsidRDefault="009D0772" w:rsidP="00607ECF">
            <w:pPr>
              <w:spacing w:after="0"/>
              <w:rPr>
                <w:sz w:val="20"/>
                <w:szCs w:val="20"/>
              </w:rPr>
            </w:pPr>
            <w:r w:rsidRPr="00CF70CF">
              <w:rPr>
                <w:sz w:val="20"/>
                <w:szCs w:val="20"/>
              </w:rPr>
              <w:t>[……],</w:t>
            </w:r>
            <w:r w:rsidRPr="00CF70CF">
              <w:rPr>
                <w:sz w:val="20"/>
                <w:szCs w:val="20"/>
              </w:rPr>
              <w:br/>
              <w:t>[……]</w:t>
            </w:r>
          </w:p>
        </w:tc>
      </w:tr>
      <w:tr w:rsidR="009D0772" w:rsidRPr="00CF70CF" w14:paraId="1347E8E4" w14:textId="77777777" w:rsidTr="009D0772">
        <w:tc>
          <w:tcPr>
            <w:tcW w:w="4644" w:type="dxa"/>
          </w:tcPr>
          <w:p w14:paraId="0C436F87" w14:textId="77777777" w:rsidR="009D0772" w:rsidRPr="00CF70CF" w:rsidRDefault="009D0772" w:rsidP="00607ECF">
            <w:pPr>
              <w:spacing w:after="0"/>
              <w:rPr>
                <w:sz w:val="20"/>
                <w:szCs w:val="20"/>
              </w:rPr>
            </w:pPr>
            <w:r w:rsidRPr="00CF70CF">
              <w:rPr>
                <w:sz w:val="20"/>
                <w:szCs w:val="20"/>
              </w:rPr>
              <w:t>Stanowisko/Działający(-a)</w:t>
            </w:r>
            <w:r w:rsidR="006E0DAA" w:rsidRPr="00CF70CF">
              <w:rPr>
                <w:sz w:val="20"/>
                <w:szCs w:val="20"/>
              </w:rPr>
              <w:t xml:space="preserve"> </w:t>
            </w:r>
            <w:r w:rsidRPr="00CF70CF">
              <w:rPr>
                <w:sz w:val="20"/>
                <w:szCs w:val="20"/>
              </w:rPr>
              <w:t>jako:</w:t>
            </w:r>
          </w:p>
        </w:tc>
        <w:tc>
          <w:tcPr>
            <w:tcW w:w="5812" w:type="dxa"/>
          </w:tcPr>
          <w:p w14:paraId="121A3AA1" w14:textId="77777777" w:rsidR="009D0772" w:rsidRPr="00CF70CF" w:rsidRDefault="009D0772" w:rsidP="00607ECF">
            <w:pPr>
              <w:spacing w:after="0"/>
              <w:rPr>
                <w:sz w:val="20"/>
                <w:szCs w:val="20"/>
              </w:rPr>
            </w:pPr>
            <w:r w:rsidRPr="00CF70CF">
              <w:rPr>
                <w:sz w:val="20"/>
                <w:szCs w:val="20"/>
              </w:rPr>
              <w:t>[……]</w:t>
            </w:r>
          </w:p>
        </w:tc>
      </w:tr>
      <w:tr w:rsidR="009D0772" w:rsidRPr="00CF70CF" w14:paraId="0172E956" w14:textId="77777777" w:rsidTr="009D0772">
        <w:tc>
          <w:tcPr>
            <w:tcW w:w="4644" w:type="dxa"/>
          </w:tcPr>
          <w:p w14:paraId="48BE215C" w14:textId="77777777" w:rsidR="009D0772" w:rsidRPr="00CF70CF" w:rsidRDefault="009D0772" w:rsidP="00607ECF">
            <w:pPr>
              <w:spacing w:after="0"/>
              <w:rPr>
                <w:sz w:val="20"/>
                <w:szCs w:val="20"/>
              </w:rPr>
            </w:pPr>
            <w:r w:rsidRPr="00CF70CF">
              <w:rPr>
                <w:sz w:val="20"/>
                <w:szCs w:val="20"/>
              </w:rPr>
              <w:t>Adres</w:t>
            </w:r>
            <w:r w:rsidR="006E0DAA" w:rsidRPr="00CF70CF">
              <w:rPr>
                <w:sz w:val="20"/>
                <w:szCs w:val="20"/>
              </w:rPr>
              <w:t xml:space="preserve"> </w:t>
            </w:r>
            <w:r w:rsidRPr="00CF70CF">
              <w:rPr>
                <w:sz w:val="20"/>
                <w:szCs w:val="20"/>
              </w:rPr>
              <w:t>pocztowy:</w:t>
            </w:r>
          </w:p>
        </w:tc>
        <w:tc>
          <w:tcPr>
            <w:tcW w:w="5812" w:type="dxa"/>
          </w:tcPr>
          <w:p w14:paraId="4112988B" w14:textId="77777777" w:rsidR="009D0772" w:rsidRPr="00CF70CF" w:rsidRDefault="009D0772" w:rsidP="00607ECF">
            <w:pPr>
              <w:spacing w:after="0"/>
              <w:rPr>
                <w:sz w:val="20"/>
                <w:szCs w:val="20"/>
              </w:rPr>
            </w:pPr>
            <w:r w:rsidRPr="00CF70CF">
              <w:rPr>
                <w:sz w:val="20"/>
                <w:szCs w:val="20"/>
              </w:rPr>
              <w:t>[……]</w:t>
            </w:r>
          </w:p>
        </w:tc>
      </w:tr>
      <w:tr w:rsidR="009D0772" w:rsidRPr="00CF70CF" w14:paraId="062D7EE5" w14:textId="77777777" w:rsidTr="009D0772">
        <w:tc>
          <w:tcPr>
            <w:tcW w:w="4644" w:type="dxa"/>
          </w:tcPr>
          <w:p w14:paraId="306E3DBE" w14:textId="77777777" w:rsidR="009D0772" w:rsidRPr="00CF70CF" w:rsidRDefault="009D0772" w:rsidP="00607ECF">
            <w:pPr>
              <w:spacing w:after="0"/>
              <w:rPr>
                <w:sz w:val="20"/>
                <w:szCs w:val="20"/>
              </w:rPr>
            </w:pPr>
            <w:r w:rsidRPr="00CF70CF">
              <w:rPr>
                <w:sz w:val="20"/>
                <w:szCs w:val="20"/>
              </w:rPr>
              <w:t>Telefon:</w:t>
            </w:r>
          </w:p>
        </w:tc>
        <w:tc>
          <w:tcPr>
            <w:tcW w:w="5812" w:type="dxa"/>
          </w:tcPr>
          <w:p w14:paraId="10437007" w14:textId="77777777" w:rsidR="009D0772" w:rsidRPr="00CF70CF" w:rsidRDefault="009D0772" w:rsidP="00607ECF">
            <w:pPr>
              <w:spacing w:after="0"/>
              <w:rPr>
                <w:sz w:val="20"/>
                <w:szCs w:val="20"/>
              </w:rPr>
            </w:pPr>
            <w:r w:rsidRPr="00CF70CF">
              <w:rPr>
                <w:sz w:val="20"/>
                <w:szCs w:val="20"/>
              </w:rPr>
              <w:t>[……]</w:t>
            </w:r>
          </w:p>
        </w:tc>
      </w:tr>
      <w:tr w:rsidR="009D0772" w:rsidRPr="00CF70CF" w14:paraId="535F83F2" w14:textId="77777777" w:rsidTr="009D0772">
        <w:tc>
          <w:tcPr>
            <w:tcW w:w="4644" w:type="dxa"/>
          </w:tcPr>
          <w:p w14:paraId="1A69D7D2" w14:textId="77777777" w:rsidR="009D0772" w:rsidRPr="00CF70CF" w:rsidRDefault="009D0772" w:rsidP="00607ECF">
            <w:pPr>
              <w:spacing w:after="0"/>
              <w:rPr>
                <w:sz w:val="20"/>
                <w:szCs w:val="20"/>
              </w:rPr>
            </w:pPr>
            <w:r w:rsidRPr="00CF70CF">
              <w:rPr>
                <w:sz w:val="20"/>
                <w:szCs w:val="20"/>
              </w:rPr>
              <w:t>Adres</w:t>
            </w:r>
            <w:r w:rsidR="006E0DAA" w:rsidRPr="00CF70CF">
              <w:rPr>
                <w:sz w:val="20"/>
                <w:szCs w:val="20"/>
              </w:rPr>
              <w:t xml:space="preserve"> </w:t>
            </w:r>
            <w:r w:rsidRPr="00CF70CF">
              <w:rPr>
                <w:sz w:val="20"/>
                <w:szCs w:val="20"/>
              </w:rPr>
              <w:t>e-mail:</w:t>
            </w:r>
          </w:p>
        </w:tc>
        <w:tc>
          <w:tcPr>
            <w:tcW w:w="5812" w:type="dxa"/>
          </w:tcPr>
          <w:p w14:paraId="69894D18" w14:textId="77777777" w:rsidR="009D0772" w:rsidRPr="00CF70CF" w:rsidRDefault="009D0772" w:rsidP="00607ECF">
            <w:pPr>
              <w:spacing w:after="0"/>
              <w:rPr>
                <w:sz w:val="20"/>
                <w:szCs w:val="20"/>
              </w:rPr>
            </w:pPr>
            <w:r w:rsidRPr="00CF70CF">
              <w:rPr>
                <w:sz w:val="20"/>
                <w:szCs w:val="20"/>
              </w:rPr>
              <w:t>[……]</w:t>
            </w:r>
          </w:p>
        </w:tc>
      </w:tr>
      <w:tr w:rsidR="009D0772" w:rsidRPr="00CF70CF" w14:paraId="069A3C58" w14:textId="77777777" w:rsidTr="009D0772">
        <w:tc>
          <w:tcPr>
            <w:tcW w:w="4644" w:type="dxa"/>
          </w:tcPr>
          <w:p w14:paraId="1255C491" w14:textId="77777777" w:rsidR="009D0772" w:rsidRPr="00CF70CF" w:rsidRDefault="009D0772" w:rsidP="00607ECF">
            <w:pPr>
              <w:spacing w:after="0"/>
              <w:rPr>
                <w:sz w:val="20"/>
                <w:szCs w:val="20"/>
              </w:rPr>
            </w:pPr>
            <w:r w:rsidRPr="00CF70CF">
              <w:rPr>
                <w:sz w:val="20"/>
                <w:szCs w:val="20"/>
              </w:rPr>
              <w:t>W</w:t>
            </w:r>
            <w:r w:rsidR="006E0DAA" w:rsidRPr="00CF70CF">
              <w:rPr>
                <w:sz w:val="20"/>
                <w:szCs w:val="20"/>
              </w:rPr>
              <w:t xml:space="preserve"> </w:t>
            </w:r>
            <w:r w:rsidRPr="00CF70CF">
              <w:rPr>
                <w:sz w:val="20"/>
                <w:szCs w:val="20"/>
              </w:rPr>
              <w:t>razie</w:t>
            </w:r>
            <w:r w:rsidR="006E0DAA" w:rsidRPr="00CF70CF">
              <w:rPr>
                <w:sz w:val="20"/>
                <w:szCs w:val="20"/>
              </w:rPr>
              <w:t xml:space="preserve"> </w:t>
            </w:r>
            <w:r w:rsidRPr="00CF70CF">
              <w:rPr>
                <w:sz w:val="20"/>
                <w:szCs w:val="20"/>
              </w:rPr>
              <w:t>potrzeby</w:t>
            </w:r>
            <w:r w:rsidR="006E0DAA" w:rsidRPr="00CF70CF">
              <w:rPr>
                <w:sz w:val="20"/>
                <w:szCs w:val="20"/>
              </w:rPr>
              <w:t xml:space="preserve"> </w:t>
            </w:r>
            <w:r w:rsidRPr="00CF70CF">
              <w:rPr>
                <w:sz w:val="20"/>
                <w:szCs w:val="20"/>
              </w:rPr>
              <w:t>proszę</w:t>
            </w:r>
            <w:r w:rsidR="006E0DAA" w:rsidRPr="00CF70CF">
              <w:rPr>
                <w:sz w:val="20"/>
                <w:szCs w:val="20"/>
              </w:rPr>
              <w:t xml:space="preserve"> </w:t>
            </w:r>
            <w:r w:rsidRPr="00CF70CF">
              <w:rPr>
                <w:sz w:val="20"/>
                <w:szCs w:val="20"/>
              </w:rPr>
              <w:t>podać</w:t>
            </w:r>
            <w:r w:rsidR="006E0DAA" w:rsidRPr="00CF70CF">
              <w:rPr>
                <w:sz w:val="20"/>
                <w:szCs w:val="20"/>
              </w:rPr>
              <w:t xml:space="preserve"> </w:t>
            </w:r>
            <w:r w:rsidRPr="00CF70CF">
              <w:rPr>
                <w:sz w:val="20"/>
                <w:szCs w:val="20"/>
              </w:rPr>
              <w:t>szczegółowe</w:t>
            </w:r>
            <w:r w:rsidR="006E0DAA" w:rsidRPr="00CF70CF">
              <w:rPr>
                <w:sz w:val="20"/>
                <w:szCs w:val="20"/>
              </w:rPr>
              <w:t xml:space="preserve"> </w:t>
            </w:r>
            <w:r w:rsidRPr="00CF70CF">
              <w:rPr>
                <w:sz w:val="20"/>
                <w:szCs w:val="20"/>
              </w:rPr>
              <w:t>informacje</w:t>
            </w:r>
            <w:r w:rsidR="006E0DAA" w:rsidRPr="00CF70CF">
              <w:rPr>
                <w:sz w:val="20"/>
                <w:szCs w:val="20"/>
              </w:rPr>
              <w:t xml:space="preserve"> </w:t>
            </w:r>
            <w:r w:rsidRPr="00CF70CF">
              <w:rPr>
                <w:sz w:val="20"/>
                <w:szCs w:val="20"/>
              </w:rPr>
              <w:t>dotyczące</w:t>
            </w:r>
            <w:r w:rsidR="006E0DAA" w:rsidRPr="00CF70CF">
              <w:rPr>
                <w:sz w:val="20"/>
                <w:szCs w:val="20"/>
              </w:rPr>
              <w:t xml:space="preserve"> </w:t>
            </w:r>
            <w:r w:rsidRPr="00CF70CF">
              <w:rPr>
                <w:sz w:val="20"/>
                <w:szCs w:val="20"/>
              </w:rPr>
              <w:t>przedstawicielstwa</w:t>
            </w:r>
            <w:r w:rsidR="006E0DAA" w:rsidRPr="00CF70CF">
              <w:rPr>
                <w:sz w:val="20"/>
                <w:szCs w:val="20"/>
              </w:rPr>
              <w:t xml:space="preserve"> </w:t>
            </w:r>
            <w:r w:rsidRPr="00CF70CF">
              <w:rPr>
                <w:sz w:val="20"/>
                <w:szCs w:val="20"/>
              </w:rPr>
              <w:t>(jego</w:t>
            </w:r>
            <w:r w:rsidR="006E0DAA" w:rsidRPr="00CF70CF">
              <w:rPr>
                <w:sz w:val="20"/>
                <w:szCs w:val="20"/>
              </w:rPr>
              <w:t xml:space="preserve"> </w:t>
            </w:r>
            <w:r w:rsidRPr="00CF70CF">
              <w:rPr>
                <w:sz w:val="20"/>
                <w:szCs w:val="20"/>
              </w:rPr>
              <w:t>form,</w:t>
            </w:r>
            <w:r w:rsidR="006E0DAA" w:rsidRPr="00CF70CF">
              <w:rPr>
                <w:sz w:val="20"/>
                <w:szCs w:val="20"/>
              </w:rPr>
              <w:t xml:space="preserve"> </w:t>
            </w:r>
            <w:r w:rsidRPr="00CF70CF">
              <w:rPr>
                <w:sz w:val="20"/>
                <w:szCs w:val="20"/>
              </w:rPr>
              <w:t>zakresu,</w:t>
            </w:r>
            <w:r w:rsidR="006E0DAA" w:rsidRPr="00CF70CF">
              <w:rPr>
                <w:sz w:val="20"/>
                <w:szCs w:val="20"/>
              </w:rPr>
              <w:t xml:space="preserve"> </w:t>
            </w:r>
            <w:r w:rsidRPr="00CF70CF">
              <w:rPr>
                <w:sz w:val="20"/>
                <w:szCs w:val="20"/>
              </w:rPr>
              <w:t>celu</w:t>
            </w:r>
            <w:r w:rsidR="006E0DAA" w:rsidRPr="00CF70CF">
              <w:rPr>
                <w:sz w:val="20"/>
                <w:szCs w:val="20"/>
              </w:rPr>
              <w:t xml:space="preserve"> </w:t>
            </w:r>
            <w:r w:rsidRPr="00CF70CF">
              <w:rPr>
                <w:sz w:val="20"/>
                <w:szCs w:val="20"/>
              </w:rPr>
              <w:t>itd.):</w:t>
            </w:r>
          </w:p>
        </w:tc>
        <w:tc>
          <w:tcPr>
            <w:tcW w:w="5812" w:type="dxa"/>
          </w:tcPr>
          <w:p w14:paraId="7F62A67E" w14:textId="77777777" w:rsidR="009D0772" w:rsidRPr="00CF70CF" w:rsidRDefault="009D0772" w:rsidP="00607ECF">
            <w:pPr>
              <w:spacing w:after="0"/>
              <w:rPr>
                <w:sz w:val="20"/>
                <w:szCs w:val="20"/>
              </w:rPr>
            </w:pPr>
            <w:r w:rsidRPr="00CF70CF">
              <w:rPr>
                <w:sz w:val="20"/>
                <w:szCs w:val="20"/>
              </w:rPr>
              <w:t>[……]</w:t>
            </w:r>
          </w:p>
        </w:tc>
      </w:tr>
    </w:tbl>
    <w:p w14:paraId="6609A627" w14:textId="77777777" w:rsidR="009D0772" w:rsidRPr="00CF70CF" w:rsidRDefault="009D0772" w:rsidP="00607ECF">
      <w:pPr>
        <w:spacing w:after="0"/>
        <w:jc w:val="center"/>
        <w:rPr>
          <w:smallCaps/>
          <w:sz w:val="20"/>
          <w:szCs w:val="20"/>
          <w:lang w:eastAsia="en-GB"/>
        </w:rPr>
      </w:pPr>
      <w:r w:rsidRPr="00CF70CF">
        <w:rPr>
          <w:smallCaps/>
          <w:sz w:val="20"/>
          <w:szCs w:val="20"/>
          <w:lang w:eastAsia="en-GB"/>
        </w:rPr>
        <w:t>C:</w:t>
      </w:r>
      <w:r w:rsidR="006E0DAA" w:rsidRPr="00CF70CF">
        <w:rPr>
          <w:smallCaps/>
          <w:sz w:val="20"/>
          <w:szCs w:val="20"/>
          <w:lang w:eastAsia="en-GB"/>
        </w:rPr>
        <w:t xml:space="preserve"> </w:t>
      </w:r>
      <w:r w:rsidRPr="00CF70CF">
        <w:rPr>
          <w:smallCaps/>
          <w:sz w:val="20"/>
          <w:szCs w:val="20"/>
          <w:lang w:eastAsia="en-GB"/>
        </w:rPr>
        <w:t>Informacje</w:t>
      </w:r>
      <w:r w:rsidR="006E0DAA" w:rsidRPr="00CF70CF">
        <w:rPr>
          <w:smallCaps/>
          <w:sz w:val="20"/>
          <w:szCs w:val="20"/>
          <w:lang w:eastAsia="en-GB"/>
        </w:rPr>
        <w:t xml:space="preserve"> </w:t>
      </w:r>
      <w:r w:rsidRPr="00CF70CF">
        <w:rPr>
          <w:smallCaps/>
          <w:sz w:val="20"/>
          <w:szCs w:val="20"/>
          <w:lang w:eastAsia="en-GB"/>
        </w:rPr>
        <w:t>na</w:t>
      </w:r>
      <w:r w:rsidR="006E0DAA" w:rsidRPr="00CF70CF">
        <w:rPr>
          <w:smallCaps/>
          <w:sz w:val="20"/>
          <w:szCs w:val="20"/>
          <w:lang w:eastAsia="en-GB"/>
        </w:rPr>
        <w:t xml:space="preserve"> </w:t>
      </w:r>
      <w:r w:rsidRPr="00CF70CF">
        <w:rPr>
          <w:smallCaps/>
          <w:sz w:val="20"/>
          <w:szCs w:val="20"/>
          <w:lang w:eastAsia="en-GB"/>
        </w:rPr>
        <w:t>temat</w:t>
      </w:r>
      <w:r w:rsidR="006E0DAA" w:rsidRPr="00CF70CF">
        <w:rPr>
          <w:smallCaps/>
          <w:sz w:val="20"/>
          <w:szCs w:val="20"/>
          <w:lang w:eastAsia="en-GB"/>
        </w:rPr>
        <w:t xml:space="preserve"> </w:t>
      </w:r>
      <w:r w:rsidRPr="00CF70CF">
        <w:rPr>
          <w:smallCaps/>
          <w:sz w:val="20"/>
          <w:szCs w:val="20"/>
          <w:lang w:eastAsia="en-GB"/>
        </w:rPr>
        <w:t>polegania</w:t>
      </w:r>
      <w:r w:rsidR="006E0DAA" w:rsidRPr="00CF70CF">
        <w:rPr>
          <w:smallCaps/>
          <w:sz w:val="20"/>
          <w:szCs w:val="20"/>
          <w:lang w:eastAsia="en-GB"/>
        </w:rPr>
        <w:t xml:space="preserve"> </w:t>
      </w:r>
      <w:r w:rsidRPr="00CF70CF">
        <w:rPr>
          <w:smallCaps/>
          <w:sz w:val="20"/>
          <w:szCs w:val="20"/>
          <w:lang w:eastAsia="en-GB"/>
        </w:rPr>
        <w:t>na</w:t>
      </w:r>
      <w:r w:rsidR="006E0DAA" w:rsidRPr="00CF70CF">
        <w:rPr>
          <w:smallCaps/>
          <w:sz w:val="20"/>
          <w:szCs w:val="20"/>
          <w:lang w:eastAsia="en-GB"/>
        </w:rPr>
        <w:t xml:space="preserve"> </w:t>
      </w:r>
      <w:r w:rsidRPr="00CF70CF">
        <w:rPr>
          <w:smallCaps/>
          <w:sz w:val="20"/>
          <w:szCs w:val="20"/>
          <w:lang w:eastAsia="en-GB"/>
        </w:rPr>
        <w:t>zdolności</w:t>
      </w:r>
      <w:r w:rsidR="006E0DAA" w:rsidRPr="00CF70CF">
        <w:rPr>
          <w:smallCaps/>
          <w:sz w:val="20"/>
          <w:szCs w:val="20"/>
          <w:lang w:eastAsia="en-GB"/>
        </w:rPr>
        <w:t xml:space="preserve"> </w:t>
      </w:r>
      <w:r w:rsidRPr="00CF70CF">
        <w:rPr>
          <w:smallCaps/>
          <w:sz w:val="20"/>
          <w:szCs w:val="20"/>
          <w:lang w:eastAsia="en-GB"/>
        </w:rPr>
        <w:t>innych</w:t>
      </w:r>
      <w:r w:rsidR="006E0DAA" w:rsidRPr="00CF70CF">
        <w:rPr>
          <w:smallCaps/>
          <w:sz w:val="20"/>
          <w:szCs w:val="20"/>
          <w:lang w:eastAsia="en-GB"/>
        </w:rPr>
        <w:t xml:space="preserve"> </w:t>
      </w:r>
      <w:r w:rsidRPr="00CF70CF">
        <w:rPr>
          <w:smallCaps/>
          <w:sz w:val="20"/>
          <w:szCs w:val="20"/>
          <w:lang w:eastAsia="en-GB"/>
        </w:rPr>
        <w:t>podmiotów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14"/>
        <w:gridCol w:w="5623"/>
      </w:tblGrid>
      <w:tr w:rsidR="009D0772" w:rsidRPr="00CF70CF" w14:paraId="3F6DDFAF" w14:textId="77777777" w:rsidTr="009D0772">
        <w:tc>
          <w:tcPr>
            <w:tcW w:w="4644" w:type="dxa"/>
          </w:tcPr>
          <w:p w14:paraId="1B380A20" w14:textId="77777777" w:rsidR="009D0772" w:rsidRPr="00CF70CF" w:rsidRDefault="009D0772" w:rsidP="00607ECF">
            <w:pPr>
              <w:spacing w:after="0"/>
              <w:rPr>
                <w:b/>
                <w:sz w:val="20"/>
                <w:szCs w:val="20"/>
              </w:rPr>
            </w:pPr>
            <w:r w:rsidRPr="00CF70CF">
              <w:rPr>
                <w:b/>
                <w:sz w:val="20"/>
                <w:szCs w:val="20"/>
              </w:rPr>
              <w:t>Zależność</w:t>
            </w:r>
            <w:r w:rsidR="006E0DAA" w:rsidRPr="00CF70CF">
              <w:rPr>
                <w:b/>
                <w:sz w:val="20"/>
                <w:szCs w:val="20"/>
              </w:rPr>
              <w:t xml:space="preserve"> </w:t>
            </w:r>
            <w:r w:rsidRPr="00CF70CF">
              <w:rPr>
                <w:b/>
                <w:sz w:val="20"/>
                <w:szCs w:val="20"/>
              </w:rPr>
              <w:t>od</w:t>
            </w:r>
            <w:r w:rsidR="006E0DAA" w:rsidRPr="00CF70CF">
              <w:rPr>
                <w:b/>
                <w:sz w:val="20"/>
                <w:szCs w:val="20"/>
              </w:rPr>
              <w:t xml:space="preserve"> </w:t>
            </w:r>
            <w:r w:rsidRPr="00CF70CF">
              <w:rPr>
                <w:b/>
                <w:sz w:val="20"/>
                <w:szCs w:val="20"/>
              </w:rPr>
              <w:t>innych</w:t>
            </w:r>
            <w:r w:rsidR="006E0DAA" w:rsidRPr="00CF70CF">
              <w:rPr>
                <w:b/>
                <w:sz w:val="20"/>
                <w:szCs w:val="20"/>
              </w:rPr>
              <w:t xml:space="preserve"> </w:t>
            </w:r>
            <w:r w:rsidRPr="00CF70CF">
              <w:rPr>
                <w:b/>
                <w:sz w:val="20"/>
                <w:szCs w:val="20"/>
              </w:rPr>
              <w:t>podmiotów:</w:t>
            </w:r>
          </w:p>
        </w:tc>
        <w:tc>
          <w:tcPr>
            <w:tcW w:w="5812" w:type="dxa"/>
          </w:tcPr>
          <w:p w14:paraId="4FE92CF0" w14:textId="77777777" w:rsidR="009D0772" w:rsidRPr="00CF70CF" w:rsidRDefault="009D0772" w:rsidP="00607ECF">
            <w:pPr>
              <w:spacing w:after="0"/>
              <w:rPr>
                <w:b/>
                <w:sz w:val="20"/>
                <w:szCs w:val="20"/>
              </w:rPr>
            </w:pPr>
            <w:r w:rsidRPr="00CF70CF">
              <w:rPr>
                <w:b/>
                <w:sz w:val="20"/>
                <w:szCs w:val="20"/>
              </w:rPr>
              <w:t>Odpowiedź:</w:t>
            </w:r>
          </w:p>
        </w:tc>
      </w:tr>
      <w:tr w:rsidR="009D0772" w:rsidRPr="00CF70CF" w14:paraId="617EB760" w14:textId="77777777" w:rsidTr="009D0772">
        <w:tc>
          <w:tcPr>
            <w:tcW w:w="4644" w:type="dxa"/>
          </w:tcPr>
          <w:p w14:paraId="752B1702" w14:textId="77777777" w:rsidR="009D0772" w:rsidRPr="00CF70CF" w:rsidRDefault="009D0772" w:rsidP="00607ECF">
            <w:pPr>
              <w:spacing w:after="0"/>
              <w:rPr>
                <w:sz w:val="20"/>
                <w:szCs w:val="20"/>
              </w:rPr>
            </w:pPr>
            <w:r w:rsidRPr="00CF70CF">
              <w:rPr>
                <w:sz w:val="20"/>
                <w:szCs w:val="20"/>
              </w:rPr>
              <w:t>Czy</w:t>
            </w:r>
            <w:r w:rsidR="006E0DAA" w:rsidRPr="00CF70CF">
              <w:rPr>
                <w:sz w:val="20"/>
                <w:szCs w:val="20"/>
              </w:rPr>
              <w:t xml:space="preserve"> </w:t>
            </w:r>
            <w:r w:rsidRPr="00CF70CF">
              <w:rPr>
                <w:sz w:val="20"/>
                <w:szCs w:val="20"/>
              </w:rPr>
              <w:t>wykonawca</w:t>
            </w:r>
            <w:r w:rsidR="006E0DAA" w:rsidRPr="00CF70CF">
              <w:rPr>
                <w:sz w:val="20"/>
                <w:szCs w:val="20"/>
              </w:rPr>
              <w:t xml:space="preserve"> </w:t>
            </w:r>
            <w:r w:rsidRPr="00CF70CF">
              <w:rPr>
                <w:sz w:val="20"/>
                <w:szCs w:val="20"/>
              </w:rPr>
              <w:t>polega</w:t>
            </w:r>
            <w:r w:rsidR="006E0DAA" w:rsidRPr="00CF70CF">
              <w:rPr>
                <w:sz w:val="20"/>
                <w:szCs w:val="20"/>
              </w:rPr>
              <w:t xml:space="preserve"> </w:t>
            </w:r>
            <w:r w:rsidRPr="00CF70CF">
              <w:rPr>
                <w:sz w:val="20"/>
                <w:szCs w:val="20"/>
              </w:rPr>
              <w:t>na</w:t>
            </w:r>
            <w:r w:rsidR="006E0DAA" w:rsidRPr="00CF70CF">
              <w:rPr>
                <w:sz w:val="20"/>
                <w:szCs w:val="20"/>
              </w:rPr>
              <w:t xml:space="preserve"> </w:t>
            </w:r>
            <w:r w:rsidRPr="00CF70CF">
              <w:rPr>
                <w:sz w:val="20"/>
                <w:szCs w:val="20"/>
              </w:rPr>
              <w:t>zdolności</w:t>
            </w:r>
            <w:r w:rsidR="006E0DAA" w:rsidRPr="00CF70CF">
              <w:rPr>
                <w:sz w:val="20"/>
                <w:szCs w:val="20"/>
              </w:rPr>
              <w:t xml:space="preserve"> </w:t>
            </w:r>
            <w:r w:rsidRPr="00CF70CF">
              <w:rPr>
                <w:sz w:val="20"/>
                <w:szCs w:val="20"/>
              </w:rPr>
              <w:t>innych</w:t>
            </w:r>
            <w:r w:rsidR="006E0DAA" w:rsidRPr="00CF70CF">
              <w:rPr>
                <w:sz w:val="20"/>
                <w:szCs w:val="20"/>
              </w:rPr>
              <w:t xml:space="preserve"> </w:t>
            </w:r>
            <w:r w:rsidRPr="00CF70CF">
              <w:rPr>
                <w:sz w:val="20"/>
                <w:szCs w:val="20"/>
              </w:rPr>
              <w:t>podmiotów</w:t>
            </w:r>
            <w:r w:rsidR="006E0DAA" w:rsidRPr="00CF70CF">
              <w:rPr>
                <w:sz w:val="20"/>
                <w:szCs w:val="20"/>
              </w:rPr>
              <w:t xml:space="preserve"> </w:t>
            </w:r>
            <w:r w:rsidRPr="00CF70CF">
              <w:rPr>
                <w:sz w:val="20"/>
                <w:szCs w:val="20"/>
              </w:rPr>
              <w:t>w</w:t>
            </w:r>
            <w:r w:rsidR="006E0DAA" w:rsidRPr="00CF70CF">
              <w:rPr>
                <w:sz w:val="20"/>
                <w:szCs w:val="20"/>
              </w:rPr>
              <w:t xml:space="preserve"> </w:t>
            </w:r>
            <w:r w:rsidRPr="00CF70CF">
              <w:rPr>
                <w:sz w:val="20"/>
                <w:szCs w:val="20"/>
              </w:rPr>
              <w:t>celu</w:t>
            </w:r>
            <w:r w:rsidR="006E0DAA" w:rsidRPr="00CF70CF">
              <w:rPr>
                <w:sz w:val="20"/>
                <w:szCs w:val="20"/>
              </w:rPr>
              <w:t xml:space="preserve"> </w:t>
            </w:r>
            <w:r w:rsidRPr="00CF70CF">
              <w:rPr>
                <w:sz w:val="20"/>
                <w:szCs w:val="20"/>
              </w:rPr>
              <w:t>spełnienia</w:t>
            </w:r>
            <w:r w:rsidR="006E0DAA" w:rsidRPr="00CF70CF">
              <w:rPr>
                <w:sz w:val="20"/>
                <w:szCs w:val="20"/>
              </w:rPr>
              <w:t xml:space="preserve"> </w:t>
            </w:r>
            <w:r w:rsidRPr="00CF70CF">
              <w:rPr>
                <w:sz w:val="20"/>
                <w:szCs w:val="20"/>
              </w:rPr>
              <w:t>kryteriów</w:t>
            </w:r>
            <w:r w:rsidR="006E0DAA" w:rsidRPr="00CF70CF">
              <w:rPr>
                <w:sz w:val="20"/>
                <w:szCs w:val="20"/>
              </w:rPr>
              <w:t xml:space="preserve"> </w:t>
            </w:r>
            <w:r w:rsidRPr="00CF70CF">
              <w:rPr>
                <w:sz w:val="20"/>
                <w:szCs w:val="20"/>
              </w:rPr>
              <w:t>kwalifikacji</w:t>
            </w:r>
            <w:r w:rsidR="006E0DAA" w:rsidRPr="00CF70CF">
              <w:rPr>
                <w:sz w:val="20"/>
                <w:szCs w:val="20"/>
              </w:rPr>
              <w:t xml:space="preserve"> </w:t>
            </w:r>
            <w:r w:rsidRPr="00CF70CF">
              <w:rPr>
                <w:sz w:val="20"/>
                <w:szCs w:val="20"/>
              </w:rPr>
              <w:t>określonych</w:t>
            </w:r>
            <w:r w:rsidR="006E0DAA" w:rsidRPr="00CF70CF">
              <w:rPr>
                <w:sz w:val="20"/>
                <w:szCs w:val="20"/>
              </w:rPr>
              <w:t xml:space="preserve"> </w:t>
            </w:r>
            <w:r w:rsidRPr="00CF70CF">
              <w:rPr>
                <w:sz w:val="20"/>
                <w:szCs w:val="20"/>
              </w:rPr>
              <w:t>poniżej</w:t>
            </w:r>
            <w:r w:rsidR="006E0DAA" w:rsidRPr="00CF70CF">
              <w:rPr>
                <w:sz w:val="20"/>
                <w:szCs w:val="20"/>
              </w:rPr>
              <w:t xml:space="preserve"> </w:t>
            </w:r>
            <w:r w:rsidRPr="00CF70CF">
              <w:rPr>
                <w:sz w:val="20"/>
                <w:szCs w:val="20"/>
              </w:rPr>
              <w:t>w</w:t>
            </w:r>
            <w:r w:rsidR="006E0DAA" w:rsidRPr="00CF70CF">
              <w:rPr>
                <w:sz w:val="20"/>
                <w:szCs w:val="20"/>
              </w:rPr>
              <w:t xml:space="preserve"> </w:t>
            </w:r>
            <w:r w:rsidRPr="00CF70CF">
              <w:rPr>
                <w:sz w:val="20"/>
                <w:szCs w:val="20"/>
              </w:rPr>
              <w:t>części</w:t>
            </w:r>
            <w:r w:rsidR="006E0DAA" w:rsidRPr="00CF70CF">
              <w:rPr>
                <w:sz w:val="20"/>
                <w:szCs w:val="20"/>
              </w:rPr>
              <w:t xml:space="preserve"> </w:t>
            </w:r>
            <w:r w:rsidRPr="00CF70CF">
              <w:rPr>
                <w:sz w:val="20"/>
                <w:szCs w:val="20"/>
              </w:rPr>
              <w:t>IV</w:t>
            </w:r>
            <w:r w:rsidR="006E0DAA" w:rsidRPr="00CF70CF">
              <w:rPr>
                <w:sz w:val="20"/>
                <w:szCs w:val="20"/>
              </w:rPr>
              <w:t xml:space="preserve"> </w:t>
            </w:r>
            <w:r w:rsidRPr="00CF70CF">
              <w:rPr>
                <w:sz w:val="20"/>
                <w:szCs w:val="20"/>
              </w:rPr>
              <w:t>oraz</w:t>
            </w:r>
            <w:r w:rsidR="006E0DAA" w:rsidRPr="00CF70CF">
              <w:rPr>
                <w:sz w:val="20"/>
                <w:szCs w:val="20"/>
              </w:rPr>
              <w:t xml:space="preserve"> </w:t>
            </w:r>
            <w:r w:rsidRPr="00CF70CF">
              <w:rPr>
                <w:sz w:val="20"/>
                <w:szCs w:val="20"/>
              </w:rPr>
              <w:t>(ewentualnych)</w:t>
            </w:r>
            <w:r w:rsidR="006E0DAA" w:rsidRPr="00CF70CF">
              <w:rPr>
                <w:sz w:val="20"/>
                <w:szCs w:val="20"/>
              </w:rPr>
              <w:t xml:space="preserve"> </w:t>
            </w:r>
            <w:r w:rsidRPr="00CF70CF">
              <w:rPr>
                <w:sz w:val="20"/>
                <w:szCs w:val="20"/>
              </w:rPr>
              <w:t>kryteriów</w:t>
            </w:r>
            <w:r w:rsidR="006E0DAA" w:rsidRPr="00CF70CF">
              <w:rPr>
                <w:sz w:val="20"/>
                <w:szCs w:val="20"/>
              </w:rPr>
              <w:t xml:space="preserve"> </w:t>
            </w:r>
            <w:r w:rsidRPr="00CF70CF">
              <w:rPr>
                <w:sz w:val="20"/>
                <w:szCs w:val="20"/>
              </w:rPr>
              <w:t>i</w:t>
            </w:r>
            <w:r w:rsidR="006E0DAA" w:rsidRPr="00CF70CF">
              <w:rPr>
                <w:sz w:val="20"/>
                <w:szCs w:val="20"/>
              </w:rPr>
              <w:t xml:space="preserve"> </w:t>
            </w:r>
            <w:r w:rsidRPr="00CF70CF">
              <w:rPr>
                <w:sz w:val="20"/>
                <w:szCs w:val="20"/>
              </w:rPr>
              <w:t>zasad</w:t>
            </w:r>
            <w:r w:rsidR="006E0DAA" w:rsidRPr="00CF70CF">
              <w:rPr>
                <w:sz w:val="20"/>
                <w:szCs w:val="20"/>
              </w:rPr>
              <w:t xml:space="preserve"> </w:t>
            </w:r>
            <w:r w:rsidRPr="00CF70CF">
              <w:rPr>
                <w:sz w:val="20"/>
                <w:szCs w:val="20"/>
              </w:rPr>
              <w:t>określonych</w:t>
            </w:r>
            <w:r w:rsidR="006E0DAA" w:rsidRPr="00CF70CF">
              <w:rPr>
                <w:sz w:val="20"/>
                <w:szCs w:val="20"/>
              </w:rPr>
              <w:t xml:space="preserve"> </w:t>
            </w:r>
            <w:r w:rsidRPr="00CF70CF">
              <w:rPr>
                <w:sz w:val="20"/>
                <w:szCs w:val="20"/>
              </w:rPr>
              <w:t>poniżej</w:t>
            </w:r>
            <w:r w:rsidR="006E0DAA" w:rsidRPr="00CF70CF">
              <w:rPr>
                <w:sz w:val="20"/>
                <w:szCs w:val="20"/>
              </w:rPr>
              <w:t xml:space="preserve"> </w:t>
            </w:r>
            <w:r w:rsidRPr="00CF70CF">
              <w:rPr>
                <w:sz w:val="20"/>
                <w:szCs w:val="20"/>
              </w:rPr>
              <w:t>w</w:t>
            </w:r>
            <w:r w:rsidR="006E0DAA" w:rsidRPr="00CF70CF">
              <w:rPr>
                <w:sz w:val="20"/>
                <w:szCs w:val="20"/>
              </w:rPr>
              <w:t xml:space="preserve"> </w:t>
            </w:r>
            <w:r w:rsidRPr="00CF70CF">
              <w:rPr>
                <w:sz w:val="20"/>
                <w:szCs w:val="20"/>
              </w:rPr>
              <w:t>części</w:t>
            </w:r>
            <w:r w:rsidR="006E0DAA" w:rsidRPr="00CF70CF">
              <w:rPr>
                <w:sz w:val="20"/>
                <w:szCs w:val="20"/>
              </w:rPr>
              <w:t xml:space="preserve"> </w:t>
            </w:r>
            <w:r w:rsidRPr="00CF70CF">
              <w:rPr>
                <w:sz w:val="20"/>
                <w:szCs w:val="20"/>
              </w:rPr>
              <w:t>V?</w:t>
            </w:r>
            <w:r w:rsidR="006E0DAA" w:rsidRPr="00CF70CF">
              <w:rPr>
                <w:sz w:val="20"/>
                <w:szCs w:val="20"/>
              </w:rPr>
              <w:t xml:space="preserve"> </w:t>
            </w:r>
          </w:p>
        </w:tc>
        <w:tc>
          <w:tcPr>
            <w:tcW w:w="5812" w:type="dxa"/>
          </w:tcPr>
          <w:p w14:paraId="111EB126" w14:textId="77777777" w:rsidR="009D0772" w:rsidRPr="00CF70CF" w:rsidRDefault="009D0772" w:rsidP="00607ECF">
            <w:pPr>
              <w:spacing w:after="0"/>
              <w:rPr>
                <w:sz w:val="20"/>
                <w:szCs w:val="20"/>
              </w:rPr>
            </w:pPr>
            <w:r w:rsidRPr="00CF70CF">
              <w:rPr>
                <w:sz w:val="20"/>
                <w:szCs w:val="20"/>
              </w:rPr>
              <w:t>[]</w:t>
            </w:r>
            <w:r w:rsidR="006E0DAA" w:rsidRPr="00CF70CF">
              <w:rPr>
                <w:sz w:val="20"/>
                <w:szCs w:val="20"/>
              </w:rPr>
              <w:t xml:space="preserve"> </w:t>
            </w:r>
            <w:r w:rsidRPr="00CF70CF">
              <w:rPr>
                <w:sz w:val="20"/>
                <w:szCs w:val="20"/>
              </w:rPr>
              <w:t>Tak</w:t>
            </w:r>
            <w:r w:rsidR="006E0DAA" w:rsidRPr="00CF70CF">
              <w:rPr>
                <w:sz w:val="20"/>
                <w:szCs w:val="20"/>
              </w:rPr>
              <w:t xml:space="preserve"> </w:t>
            </w:r>
            <w:r w:rsidRPr="00CF70CF">
              <w:rPr>
                <w:sz w:val="20"/>
                <w:szCs w:val="20"/>
              </w:rPr>
              <w:t>[]</w:t>
            </w:r>
            <w:r w:rsidR="006E0DAA" w:rsidRPr="00CF70CF">
              <w:rPr>
                <w:sz w:val="20"/>
                <w:szCs w:val="20"/>
              </w:rPr>
              <w:t xml:space="preserve"> </w:t>
            </w:r>
            <w:r w:rsidRPr="00CF70CF">
              <w:rPr>
                <w:sz w:val="20"/>
                <w:szCs w:val="20"/>
              </w:rPr>
              <w:t>Nie</w:t>
            </w:r>
          </w:p>
        </w:tc>
      </w:tr>
    </w:tbl>
    <w:p w14:paraId="554DBD08" w14:textId="77777777" w:rsidR="009D0772" w:rsidRPr="00CF70CF" w:rsidRDefault="009D0772" w:rsidP="00607ECF">
      <w:pPr>
        <w:pBdr>
          <w:top w:val="single" w:sz="4" w:space="1" w:color="auto"/>
          <w:left w:val="single" w:sz="4" w:space="4" w:color="auto"/>
          <w:bottom w:val="single" w:sz="4" w:space="1" w:color="auto"/>
          <w:right w:val="single" w:sz="4" w:space="4" w:color="auto"/>
        </w:pBdr>
        <w:shd w:val="clear" w:color="auto" w:fill="BFBFBF"/>
        <w:spacing w:after="0"/>
        <w:rPr>
          <w:sz w:val="20"/>
          <w:szCs w:val="20"/>
        </w:rPr>
      </w:pPr>
      <w:r w:rsidRPr="00CF70CF">
        <w:rPr>
          <w:b/>
          <w:sz w:val="20"/>
          <w:szCs w:val="20"/>
        </w:rPr>
        <w:t>Jeżeli</w:t>
      </w:r>
      <w:r w:rsidR="006E0DAA" w:rsidRPr="00CF70CF">
        <w:rPr>
          <w:b/>
          <w:sz w:val="20"/>
          <w:szCs w:val="20"/>
        </w:rPr>
        <w:t xml:space="preserve"> </w:t>
      </w:r>
      <w:r w:rsidRPr="00CF70CF">
        <w:rPr>
          <w:b/>
          <w:sz w:val="20"/>
          <w:szCs w:val="20"/>
        </w:rPr>
        <w:t>tak</w:t>
      </w:r>
      <w:r w:rsidRPr="00CF70CF">
        <w:rPr>
          <w:sz w:val="20"/>
          <w:szCs w:val="20"/>
        </w:rPr>
        <w:t>,</w:t>
      </w:r>
      <w:r w:rsidR="006E0DAA" w:rsidRPr="00CF70CF">
        <w:rPr>
          <w:sz w:val="20"/>
          <w:szCs w:val="20"/>
        </w:rPr>
        <w:t xml:space="preserve"> </w:t>
      </w:r>
      <w:r w:rsidRPr="00CF70CF">
        <w:rPr>
          <w:sz w:val="20"/>
          <w:szCs w:val="20"/>
        </w:rPr>
        <w:t>proszę</w:t>
      </w:r>
      <w:r w:rsidR="006E0DAA" w:rsidRPr="00CF70CF">
        <w:rPr>
          <w:sz w:val="20"/>
          <w:szCs w:val="20"/>
        </w:rPr>
        <w:t xml:space="preserve"> </w:t>
      </w:r>
      <w:r w:rsidRPr="00CF70CF">
        <w:rPr>
          <w:sz w:val="20"/>
          <w:szCs w:val="20"/>
        </w:rPr>
        <w:t>przedstawić</w:t>
      </w:r>
      <w:r w:rsidR="006E0DAA" w:rsidRPr="00CF70CF">
        <w:rPr>
          <w:sz w:val="20"/>
          <w:szCs w:val="20"/>
        </w:rPr>
        <w:t xml:space="preserve"> </w:t>
      </w:r>
      <w:r w:rsidRPr="00CF70CF">
        <w:rPr>
          <w:sz w:val="20"/>
          <w:szCs w:val="20"/>
        </w:rPr>
        <w:t>–</w:t>
      </w:r>
      <w:r w:rsidR="006E0DAA" w:rsidRPr="00CF70CF">
        <w:rPr>
          <w:sz w:val="20"/>
          <w:szCs w:val="20"/>
        </w:rPr>
        <w:t xml:space="preserve"> </w:t>
      </w:r>
      <w:r w:rsidRPr="00CF70CF">
        <w:rPr>
          <w:b/>
          <w:sz w:val="20"/>
          <w:szCs w:val="20"/>
        </w:rPr>
        <w:t>dla</w:t>
      </w:r>
      <w:r w:rsidR="006E0DAA" w:rsidRPr="00CF70CF">
        <w:rPr>
          <w:b/>
          <w:sz w:val="20"/>
          <w:szCs w:val="20"/>
        </w:rPr>
        <w:t xml:space="preserve"> </w:t>
      </w:r>
      <w:r w:rsidRPr="00CF70CF">
        <w:rPr>
          <w:b/>
          <w:sz w:val="20"/>
          <w:szCs w:val="20"/>
        </w:rPr>
        <w:t>każdego</w:t>
      </w:r>
      <w:r w:rsidR="006E0DAA" w:rsidRPr="00CF70CF">
        <w:rPr>
          <w:sz w:val="20"/>
          <w:szCs w:val="20"/>
        </w:rPr>
        <w:t xml:space="preserve"> </w:t>
      </w:r>
      <w:r w:rsidRPr="00CF70CF">
        <w:rPr>
          <w:sz w:val="20"/>
          <w:szCs w:val="20"/>
        </w:rPr>
        <w:t>z</w:t>
      </w:r>
      <w:r w:rsidR="006E0DAA" w:rsidRPr="00CF70CF">
        <w:rPr>
          <w:sz w:val="20"/>
          <w:szCs w:val="20"/>
        </w:rPr>
        <w:t xml:space="preserve"> </w:t>
      </w:r>
      <w:r w:rsidRPr="00CF70CF">
        <w:rPr>
          <w:sz w:val="20"/>
          <w:szCs w:val="20"/>
        </w:rPr>
        <w:t>podmiotów,</w:t>
      </w:r>
      <w:r w:rsidR="006E0DAA" w:rsidRPr="00CF70CF">
        <w:rPr>
          <w:sz w:val="20"/>
          <w:szCs w:val="20"/>
        </w:rPr>
        <w:t xml:space="preserve"> </w:t>
      </w:r>
      <w:r w:rsidRPr="00CF70CF">
        <w:rPr>
          <w:sz w:val="20"/>
          <w:szCs w:val="20"/>
        </w:rPr>
        <w:t>których</w:t>
      </w:r>
      <w:r w:rsidR="006E0DAA" w:rsidRPr="00CF70CF">
        <w:rPr>
          <w:sz w:val="20"/>
          <w:szCs w:val="20"/>
        </w:rPr>
        <w:t xml:space="preserve"> </w:t>
      </w:r>
      <w:r w:rsidRPr="00CF70CF">
        <w:rPr>
          <w:sz w:val="20"/>
          <w:szCs w:val="20"/>
        </w:rPr>
        <w:t>to</w:t>
      </w:r>
      <w:r w:rsidR="006E0DAA" w:rsidRPr="00CF70CF">
        <w:rPr>
          <w:sz w:val="20"/>
          <w:szCs w:val="20"/>
        </w:rPr>
        <w:t xml:space="preserve"> </w:t>
      </w:r>
      <w:r w:rsidRPr="00CF70CF">
        <w:rPr>
          <w:sz w:val="20"/>
          <w:szCs w:val="20"/>
        </w:rPr>
        <w:t>dotyczy</w:t>
      </w:r>
      <w:r w:rsidR="006E0DAA" w:rsidRPr="00CF70CF">
        <w:rPr>
          <w:sz w:val="20"/>
          <w:szCs w:val="20"/>
        </w:rPr>
        <w:t xml:space="preserve"> </w:t>
      </w:r>
      <w:r w:rsidRPr="00CF70CF">
        <w:rPr>
          <w:sz w:val="20"/>
          <w:szCs w:val="20"/>
        </w:rPr>
        <w:t>–</w:t>
      </w:r>
      <w:r w:rsidR="006E0DAA" w:rsidRPr="00CF70CF">
        <w:rPr>
          <w:sz w:val="20"/>
          <w:szCs w:val="20"/>
        </w:rPr>
        <w:t xml:space="preserve"> </w:t>
      </w:r>
      <w:r w:rsidRPr="00CF70CF">
        <w:rPr>
          <w:sz w:val="20"/>
          <w:szCs w:val="20"/>
        </w:rPr>
        <w:t>odrębny</w:t>
      </w:r>
      <w:r w:rsidR="006E0DAA" w:rsidRPr="00CF70CF">
        <w:rPr>
          <w:sz w:val="20"/>
          <w:szCs w:val="20"/>
        </w:rPr>
        <w:t xml:space="preserve"> </w:t>
      </w:r>
      <w:r w:rsidRPr="00CF70CF">
        <w:rPr>
          <w:sz w:val="20"/>
          <w:szCs w:val="20"/>
        </w:rPr>
        <w:t>formularz</w:t>
      </w:r>
      <w:r w:rsidR="006E0DAA" w:rsidRPr="00CF70CF">
        <w:rPr>
          <w:sz w:val="20"/>
          <w:szCs w:val="20"/>
        </w:rPr>
        <w:t xml:space="preserve"> </w:t>
      </w:r>
      <w:r w:rsidRPr="00CF70CF">
        <w:rPr>
          <w:sz w:val="20"/>
          <w:szCs w:val="20"/>
        </w:rPr>
        <w:t>jednolitego</w:t>
      </w:r>
      <w:r w:rsidR="006E0DAA" w:rsidRPr="00CF70CF">
        <w:rPr>
          <w:sz w:val="20"/>
          <w:szCs w:val="20"/>
        </w:rPr>
        <w:t xml:space="preserve"> </w:t>
      </w:r>
      <w:r w:rsidRPr="00CF70CF">
        <w:rPr>
          <w:sz w:val="20"/>
          <w:szCs w:val="20"/>
        </w:rPr>
        <w:t>europejskiego</w:t>
      </w:r>
      <w:r w:rsidR="006E0DAA" w:rsidRPr="00CF70CF">
        <w:rPr>
          <w:sz w:val="20"/>
          <w:szCs w:val="20"/>
        </w:rPr>
        <w:t xml:space="preserve"> </w:t>
      </w:r>
      <w:r w:rsidRPr="00CF70CF">
        <w:rPr>
          <w:sz w:val="20"/>
          <w:szCs w:val="20"/>
        </w:rPr>
        <w:t>dokumentu</w:t>
      </w:r>
      <w:r w:rsidR="006E0DAA" w:rsidRPr="00CF70CF">
        <w:rPr>
          <w:sz w:val="20"/>
          <w:szCs w:val="20"/>
        </w:rPr>
        <w:t xml:space="preserve"> </w:t>
      </w:r>
      <w:r w:rsidRPr="00CF70CF">
        <w:rPr>
          <w:sz w:val="20"/>
          <w:szCs w:val="20"/>
        </w:rPr>
        <w:t>zamówienia</w:t>
      </w:r>
      <w:r w:rsidR="006E0DAA" w:rsidRPr="00CF70CF">
        <w:rPr>
          <w:sz w:val="20"/>
          <w:szCs w:val="20"/>
        </w:rPr>
        <w:t xml:space="preserve"> </w:t>
      </w:r>
      <w:r w:rsidRPr="00CF70CF">
        <w:rPr>
          <w:sz w:val="20"/>
          <w:szCs w:val="20"/>
        </w:rPr>
        <w:t>zawierający</w:t>
      </w:r>
      <w:r w:rsidR="006E0DAA" w:rsidRPr="00CF70CF">
        <w:rPr>
          <w:sz w:val="20"/>
          <w:szCs w:val="20"/>
        </w:rPr>
        <w:t xml:space="preserve"> </w:t>
      </w:r>
      <w:r w:rsidRPr="00CF70CF">
        <w:rPr>
          <w:sz w:val="20"/>
          <w:szCs w:val="20"/>
        </w:rPr>
        <w:t>informacje</w:t>
      </w:r>
      <w:r w:rsidR="006E0DAA" w:rsidRPr="00CF70CF">
        <w:rPr>
          <w:sz w:val="20"/>
          <w:szCs w:val="20"/>
        </w:rPr>
        <w:t xml:space="preserve"> </w:t>
      </w:r>
      <w:r w:rsidRPr="00CF70CF">
        <w:rPr>
          <w:sz w:val="20"/>
          <w:szCs w:val="20"/>
        </w:rPr>
        <w:t>wymagane</w:t>
      </w:r>
      <w:r w:rsidR="006E0DAA" w:rsidRPr="00CF70CF">
        <w:rPr>
          <w:sz w:val="20"/>
          <w:szCs w:val="20"/>
        </w:rPr>
        <w:t xml:space="preserve"> </w:t>
      </w:r>
      <w:r w:rsidRPr="00CF70CF">
        <w:rPr>
          <w:sz w:val="20"/>
          <w:szCs w:val="20"/>
        </w:rPr>
        <w:t>w</w:t>
      </w:r>
      <w:r w:rsidR="006E0DAA" w:rsidRPr="00CF70CF">
        <w:rPr>
          <w:sz w:val="20"/>
          <w:szCs w:val="20"/>
        </w:rPr>
        <w:t xml:space="preserve"> </w:t>
      </w:r>
      <w:r w:rsidRPr="00CF70CF">
        <w:rPr>
          <w:b/>
          <w:sz w:val="20"/>
          <w:szCs w:val="20"/>
        </w:rPr>
        <w:t>niniejszej</w:t>
      </w:r>
      <w:r w:rsidR="006E0DAA" w:rsidRPr="00CF70CF">
        <w:rPr>
          <w:b/>
          <w:sz w:val="20"/>
          <w:szCs w:val="20"/>
        </w:rPr>
        <w:t xml:space="preserve"> </w:t>
      </w:r>
      <w:r w:rsidRPr="00CF70CF">
        <w:rPr>
          <w:b/>
          <w:sz w:val="20"/>
          <w:szCs w:val="20"/>
        </w:rPr>
        <w:t>części</w:t>
      </w:r>
      <w:r w:rsidR="006E0DAA" w:rsidRPr="00CF70CF">
        <w:rPr>
          <w:b/>
          <w:sz w:val="20"/>
          <w:szCs w:val="20"/>
        </w:rPr>
        <w:t xml:space="preserve"> </w:t>
      </w:r>
      <w:r w:rsidRPr="00CF70CF">
        <w:rPr>
          <w:b/>
          <w:sz w:val="20"/>
          <w:szCs w:val="20"/>
        </w:rPr>
        <w:t>sekcja</w:t>
      </w:r>
      <w:r w:rsidR="006E0DAA" w:rsidRPr="00CF70CF">
        <w:rPr>
          <w:b/>
          <w:sz w:val="20"/>
          <w:szCs w:val="20"/>
        </w:rPr>
        <w:t xml:space="preserve"> </w:t>
      </w:r>
      <w:r w:rsidRPr="00CF70CF">
        <w:rPr>
          <w:b/>
          <w:sz w:val="20"/>
          <w:szCs w:val="20"/>
        </w:rPr>
        <w:t>A</w:t>
      </w:r>
      <w:r w:rsidR="006E0DAA" w:rsidRPr="00CF70CF">
        <w:rPr>
          <w:b/>
          <w:sz w:val="20"/>
          <w:szCs w:val="20"/>
        </w:rPr>
        <w:t xml:space="preserve"> </w:t>
      </w:r>
      <w:r w:rsidRPr="00CF70CF">
        <w:rPr>
          <w:b/>
          <w:sz w:val="20"/>
          <w:szCs w:val="20"/>
        </w:rPr>
        <w:t>i</w:t>
      </w:r>
      <w:r w:rsidR="006E0DAA" w:rsidRPr="00CF70CF">
        <w:rPr>
          <w:b/>
          <w:sz w:val="20"/>
          <w:szCs w:val="20"/>
        </w:rPr>
        <w:t xml:space="preserve"> </w:t>
      </w:r>
      <w:r w:rsidRPr="00CF70CF">
        <w:rPr>
          <w:b/>
          <w:sz w:val="20"/>
          <w:szCs w:val="20"/>
        </w:rPr>
        <w:t>B</w:t>
      </w:r>
      <w:r w:rsidR="006E0DAA" w:rsidRPr="00CF70CF">
        <w:rPr>
          <w:b/>
          <w:sz w:val="20"/>
          <w:szCs w:val="20"/>
        </w:rPr>
        <w:t xml:space="preserve"> </w:t>
      </w:r>
      <w:r w:rsidRPr="00CF70CF">
        <w:rPr>
          <w:b/>
          <w:sz w:val="20"/>
          <w:szCs w:val="20"/>
        </w:rPr>
        <w:t>oraz</w:t>
      </w:r>
      <w:r w:rsidR="006E0DAA" w:rsidRPr="00CF70CF">
        <w:rPr>
          <w:b/>
          <w:sz w:val="20"/>
          <w:szCs w:val="20"/>
        </w:rPr>
        <w:t xml:space="preserve"> </w:t>
      </w:r>
      <w:r w:rsidRPr="00CF70CF">
        <w:rPr>
          <w:b/>
          <w:sz w:val="20"/>
          <w:szCs w:val="20"/>
        </w:rPr>
        <w:t>w</w:t>
      </w:r>
      <w:r w:rsidR="006E0DAA" w:rsidRPr="00CF70CF">
        <w:rPr>
          <w:b/>
          <w:sz w:val="20"/>
          <w:szCs w:val="20"/>
        </w:rPr>
        <w:t xml:space="preserve"> </w:t>
      </w:r>
      <w:r w:rsidRPr="00CF70CF">
        <w:rPr>
          <w:b/>
          <w:sz w:val="20"/>
          <w:szCs w:val="20"/>
        </w:rPr>
        <w:t>części</w:t>
      </w:r>
      <w:r w:rsidR="006E0DAA" w:rsidRPr="00CF70CF">
        <w:rPr>
          <w:b/>
          <w:sz w:val="20"/>
          <w:szCs w:val="20"/>
        </w:rPr>
        <w:t xml:space="preserve"> </w:t>
      </w:r>
      <w:r w:rsidRPr="00CF70CF">
        <w:rPr>
          <w:b/>
          <w:sz w:val="20"/>
          <w:szCs w:val="20"/>
        </w:rPr>
        <w:t>III</w:t>
      </w:r>
      <w:r w:rsidRPr="00CF70CF">
        <w:rPr>
          <w:sz w:val="20"/>
          <w:szCs w:val="20"/>
        </w:rPr>
        <w:t>,</w:t>
      </w:r>
      <w:r w:rsidR="006E0DAA" w:rsidRPr="00CF70CF">
        <w:rPr>
          <w:sz w:val="20"/>
          <w:szCs w:val="20"/>
        </w:rPr>
        <w:t xml:space="preserve"> </w:t>
      </w:r>
      <w:r w:rsidRPr="00CF70CF">
        <w:rPr>
          <w:sz w:val="20"/>
          <w:szCs w:val="20"/>
        </w:rPr>
        <w:t>należycie</w:t>
      </w:r>
      <w:r w:rsidR="006E0DAA" w:rsidRPr="00CF70CF">
        <w:rPr>
          <w:sz w:val="20"/>
          <w:szCs w:val="20"/>
        </w:rPr>
        <w:t xml:space="preserve"> </w:t>
      </w:r>
      <w:r w:rsidRPr="00CF70CF">
        <w:rPr>
          <w:sz w:val="20"/>
          <w:szCs w:val="20"/>
        </w:rPr>
        <w:t>wypełniony</w:t>
      </w:r>
      <w:r w:rsidR="006E0DAA" w:rsidRPr="00CF70CF">
        <w:rPr>
          <w:sz w:val="20"/>
          <w:szCs w:val="20"/>
        </w:rPr>
        <w:t xml:space="preserve"> </w:t>
      </w:r>
      <w:r w:rsidRPr="00CF70CF">
        <w:rPr>
          <w:sz w:val="20"/>
          <w:szCs w:val="20"/>
        </w:rPr>
        <w:t>i</w:t>
      </w:r>
      <w:r w:rsidR="006E0DAA" w:rsidRPr="00CF70CF">
        <w:rPr>
          <w:sz w:val="20"/>
          <w:szCs w:val="20"/>
        </w:rPr>
        <w:t xml:space="preserve"> </w:t>
      </w:r>
      <w:r w:rsidRPr="00CF70CF">
        <w:rPr>
          <w:sz w:val="20"/>
          <w:szCs w:val="20"/>
        </w:rPr>
        <w:t>podpisany</w:t>
      </w:r>
      <w:r w:rsidR="006E0DAA" w:rsidRPr="00CF70CF">
        <w:rPr>
          <w:sz w:val="20"/>
          <w:szCs w:val="20"/>
        </w:rPr>
        <w:t xml:space="preserve"> </w:t>
      </w:r>
      <w:r w:rsidRPr="00CF70CF">
        <w:rPr>
          <w:sz w:val="20"/>
          <w:szCs w:val="20"/>
        </w:rPr>
        <w:t>przez</w:t>
      </w:r>
      <w:r w:rsidR="006E0DAA" w:rsidRPr="00CF70CF">
        <w:rPr>
          <w:sz w:val="20"/>
          <w:szCs w:val="20"/>
        </w:rPr>
        <w:t xml:space="preserve"> </w:t>
      </w:r>
      <w:r w:rsidRPr="00CF70CF">
        <w:rPr>
          <w:sz w:val="20"/>
          <w:szCs w:val="20"/>
        </w:rPr>
        <w:t>dane</w:t>
      </w:r>
      <w:r w:rsidR="006E0DAA" w:rsidRPr="00CF70CF">
        <w:rPr>
          <w:sz w:val="20"/>
          <w:szCs w:val="20"/>
        </w:rPr>
        <w:t xml:space="preserve"> </w:t>
      </w:r>
      <w:r w:rsidRPr="00CF70CF">
        <w:rPr>
          <w:sz w:val="20"/>
          <w:szCs w:val="20"/>
        </w:rPr>
        <w:t>podmioty.</w:t>
      </w:r>
      <w:r w:rsidR="006E0DAA" w:rsidRPr="00CF70CF">
        <w:rPr>
          <w:sz w:val="20"/>
          <w:szCs w:val="20"/>
        </w:rPr>
        <w:t xml:space="preserve"> </w:t>
      </w:r>
      <w:r w:rsidRPr="00CF70CF">
        <w:rPr>
          <w:sz w:val="20"/>
          <w:szCs w:val="20"/>
        </w:rPr>
        <w:br/>
        <w:t>Należy</w:t>
      </w:r>
      <w:r w:rsidR="006E0DAA" w:rsidRPr="00CF70CF">
        <w:rPr>
          <w:sz w:val="20"/>
          <w:szCs w:val="20"/>
        </w:rPr>
        <w:t xml:space="preserve"> </w:t>
      </w:r>
      <w:r w:rsidRPr="00CF70CF">
        <w:rPr>
          <w:sz w:val="20"/>
          <w:szCs w:val="20"/>
        </w:rPr>
        <w:t>zauważyć,</w:t>
      </w:r>
      <w:r w:rsidR="006E0DAA" w:rsidRPr="00CF70CF">
        <w:rPr>
          <w:sz w:val="20"/>
          <w:szCs w:val="20"/>
        </w:rPr>
        <w:t xml:space="preserve"> </w:t>
      </w:r>
      <w:r w:rsidRPr="00CF70CF">
        <w:rPr>
          <w:sz w:val="20"/>
          <w:szCs w:val="20"/>
        </w:rPr>
        <w:t>że</w:t>
      </w:r>
      <w:r w:rsidR="006E0DAA" w:rsidRPr="00CF70CF">
        <w:rPr>
          <w:sz w:val="20"/>
          <w:szCs w:val="20"/>
        </w:rPr>
        <w:t xml:space="preserve"> </w:t>
      </w:r>
      <w:r w:rsidRPr="00CF70CF">
        <w:rPr>
          <w:sz w:val="20"/>
          <w:szCs w:val="20"/>
        </w:rPr>
        <w:t>dotyczy</w:t>
      </w:r>
      <w:r w:rsidR="006E0DAA" w:rsidRPr="00CF70CF">
        <w:rPr>
          <w:sz w:val="20"/>
          <w:szCs w:val="20"/>
        </w:rPr>
        <w:t xml:space="preserve"> </w:t>
      </w:r>
      <w:r w:rsidRPr="00CF70CF">
        <w:rPr>
          <w:sz w:val="20"/>
          <w:szCs w:val="20"/>
        </w:rPr>
        <w:t>to</w:t>
      </w:r>
      <w:r w:rsidR="006E0DAA" w:rsidRPr="00CF70CF">
        <w:rPr>
          <w:sz w:val="20"/>
          <w:szCs w:val="20"/>
        </w:rPr>
        <w:t xml:space="preserve"> </w:t>
      </w:r>
      <w:r w:rsidRPr="00CF70CF">
        <w:rPr>
          <w:sz w:val="20"/>
          <w:szCs w:val="20"/>
        </w:rPr>
        <w:t>również</w:t>
      </w:r>
      <w:r w:rsidR="006E0DAA" w:rsidRPr="00CF70CF">
        <w:rPr>
          <w:sz w:val="20"/>
          <w:szCs w:val="20"/>
        </w:rPr>
        <w:t xml:space="preserve"> </w:t>
      </w:r>
      <w:r w:rsidRPr="00CF70CF">
        <w:rPr>
          <w:sz w:val="20"/>
          <w:szCs w:val="20"/>
        </w:rPr>
        <w:t>wszystkich</w:t>
      </w:r>
      <w:r w:rsidR="006E0DAA" w:rsidRPr="00CF70CF">
        <w:rPr>
          <w:sz w:val="20"/>
          <w:szCs w:val="20"/>
        </w:rPr>
        <w:t xml:space="preserve"> </w:t>
      </w:r>
      <w:r w:rsidRPr="00CF70CF">
        <w:rPr>
          <w:sz w:val="20"/>
          <w:szCs w:val="20"/>
        </w:rPr>
        <w:t>pracowników</w:t>
      </w:r>
      <w:r w:rsidR="006E0DAA" w:rsidRPr="00CF70CF">
        <w:rPr>
          <w:sz w:val="20"/>
          <w:szCs w:val="20"/>
        </w:rPr>
        <w:t xml:space="preserve"> </w:t>
      </w:r>
      <w:r w:rsidRPr="00CF70CF">
        <w:rPr>
          <w:sz w:val="20"/>
          <w:szCs w:val="20"/>
        </w:rPr>
        <w:t>technicznych</w:t>
      </w:r>
      <w:r w:rsidR="006E0DAA" w:rsidRPr="00CF70CF">
        <w:rPr>
          <w:sz w:val="20"/>
          <w:szCs w:val="20"/>
        </w:rPr>
        <w:t xml:space="preserve"> </w:t>
      </w:r>
      <w:r w:rsidRPr="00CF70CF">
        <w:rPr>
          <w:sz w:val="20"/>
          <w:szCs w:val="20"/>
        </w:rPr>
        <w:t>lub</w:t>
      </w:r>
      <w:r w:rsidR="006E0DAA" w:rsidRPr="00CF70CF">
        <w:rPr>
          <w:sz w:val="20"/>
          <w:szCs w:val="20"/>
        </w:rPr>
        <w:t xml:space="preserve"> </w:t>
      </w:r>
      <w:r w:rsidRPr="00CF70CF">
        <w:rPr>
          <w:sz w:val="20"/>
          <w:szCs w:val="20"/>
        </w:rPr>
        <w:t>służb</w:t>
      </w:r>
      <w:r w:rsidR="006E0DAA" w:rsidRPr="00CF70CF">
        <w:rPr>
          <w:sz w:val="20"/>
          <w:szCs w:val="20"/>
        </w:rPr>
        <w:t xml:space="preserve"> </w:t>
      </w:r>
      <w:r w:rsidRPr="00CF70CF">
        <w:rPr>
          <w:sz w:val="20"/>
          <w:szCs w:val="20"/>
        </w:rPr>
        <w:t>technicznych,</w:t>
      </w:r>
      <w:r w:rsidR="006E0DAA" w:rsidRPr="00CF70CF">
        <w:rPr>
          <w:sz w:val="20"/>
          <w:szCs w:val="20"/>
        </w:rPr>
        <w:t xml:space="preserve"> </w:t>
      </w:r>
      <w:r w:rsidRPr="00CF70CF">
        <w:rPr>
          <w:sz w:val="20"/>
          <w:szCs w:val="20"/>
        </w:rPr>
        <w:t>nienależących</w:t>
      </w:r>
      <w:r w:rsidR="006E0DAA" w:rsidRPr="00CF70CF">
        <w:rPr>
          <w:sz w:val="20"/>
          <w:szCs w:val="20"/>
        </w:rPr>
        <w:t xml:space="preserve"> </w:t>
      </w:r>
      <w:r w:rsidRPr="00CF70CF">
        <w:rPr>
          <w:sz w:val="20"/>
          <w:szCs w:val="20"/>
        </w:rPr>
        <w:t>bezpośrednio</w:t>
      </w:r>
      <w:r w:rsidR="006E0DAA" w:rsidRPr="00CF70CF">
        <w:rPr>
          <w:sz w:val="20"/>
          <w:szCs w:val="20"/>
        </w:rPr>
        <w:t xml:space="preserve"> </w:t>
      </w:r>
      <w:r w:rsidRPr="00CF70CF">
        <w:rPr>
          <w:sz w:val="20"/>
          <w:szCs w:val="20"/>
        </w:rPr>
        <w:t>do</w:t>
      </w:r>
      <w:r w:rsidR="006E0DAA" w:rsidRPr="00CF70CF">
        <w:rPr>
          <w:sz w:val="20"/>
          <w:szCs w:val="20"/>
        </w:rPr>
        <w:t xml:space="preserve"> </w:t>
      </w:r>
      <w:r w:rsidRPr="00CF70CF">
        <w:rPr>
          <w:sz w:val="20"/>
          <w:szCs w:val="20"/>
        </w:rPr>
        <w:t>przedsiębiorstwa</w:t>
      </w:r>
      <w:r w:rsidR="006E0DAA" w:rsidRPr="00CF70CF">
        <w:rPr>
          <w:sz w:val="20"/>
          <w:szCs w:val="20"/>
        </w:rPr>
        <w:t xml:space="preserve"> </w:t>
      </w:r>
      <w:r w:rsidRPr="00CF70CF">
        <w:rPr>
          <w:sz w:val="20"/>
          <w:szCs w:val="20"/>
        </w:rPr>
        <w:t>danego</w:t>
      </w:r>
      <w:r w:rsidR="006E0DAA" w:rsidRPr="00CF70CF">
        <w:rPr>
          <w:sz w:val="20"/>
          <w:szCs w:val="20"/>
        </w:rPr>
        <w:t xml:space="preserve"> </w:t>
      </w:r>
      <w:r w:rsidRPr="00CF70CF">
        <w:rPr>
          <w:sz w:val="20"/>
          <w:szCs w:val="20"/>
        </w:rPr>
        <w:t>wykonawcy,</w:t>
      </w:r>
      <w:r w:rsidR="006E0DAA" w:rsidRPr="00CF70CF">
        <w:rPr>
          <w:sz w:val="20"/>
          <w:szCs w:val="20"/>
        </w:rPr>
        <w:t xml:space="preserve"> </w:t>
      </w:r>
      <w:r w:rsidRPr="00CF70CF">
        <w:rPr>
          <w:sz w:val="20"/>
          <w:szCs w:val="20"/>
        </w:rPr>
        <w:t>w</w:t>
      </w:r>
      <w:r w:rsidR="006E0DAA" w:rsidRPr="00CF70CF">
        <w:rPr>
          <w:sz w:val="20"/>
          <w:szCs w:val="20"/>
        </w:rPr>
        <w:t xml:space="preserve"> </w:t>
      </w:r>
      <w:r w:rsidRPr="00CF70CF">
        <w:rPr>
          <w:sz w:val="20"/>
          <w:szCs w:val="20"/>
        </w:rPr>
        <w:t>szczególności</w:t>
      </w:r>
      <w:r w:rsidR="006E0DAA" w:rsidRPr="00CF70CF">
        <w:rPr>
          <w:sz w:val="20"/>
          <w:szCs w:val="20"/>
        </w:rPr>
        <w:t xml:space="preserve"> </w:t>
      </w:r>
      <w:r w:rsidRPr="00CF70CF">
        <w:rPr>
          <w:sz w:val="20"/>
          <w:szCs w:val="20"/>
        </w:rPr>
        <w:t>tych</w:t>
      </w:r>
      <w:r w:rsidR="006E0DAA" w:rsidRPr="00CF70CF">
        <w:rPr>
          <w:sz w:val="20"/>
          <w:szCs w:val="20"/>
        </w:rPr>
        <w:t xml:space="preserve"> </w:t>
      </w:r>
      <w:r w:rsidRPr="00CF70CF">
        <w:rPr>
          <w:sz w:val="20"/>
          <w:szCs w:val="20"/>
        </w:rPr>
        <w:t>odpowiedzialnych</w:t>
      </w:r>
      <w:r w:rsidR="006E0DAA" w:rsidRPr="00CF70CF">
        <w:rPr>
          <w:sz w:val="20"/>
          <w:szCs w:val="20"/>
        </w:rPr>
        <w:t xml:space="preserve"> </w:t>
      </w:r>
      <w:r w:rsidRPr="00CF70CF">
        <w:rPr>
          <w:sz w:val="20"/>
          <w:szCs w:val="20"/>
        </w:rPr>
        <w:t>za</w:t>
      </w:r>
      <w:r w:rsidR="006E0DAA" w:rsidRPr="00CF70CF">
        <w:rPr>
          <w:sz w:val="20"/>
          <w:szCs w:val="20"/>
        </w:rPr>
        <w:t xml:space="preserve"> </w:t>
      </w:r>
      <w:r w:rsidRPr="00CF70CF">
        <w:rPr>
          <w:sz w:val="20"/>
          <w:szCs w:val="20"/>
        </w:rPr>
        <w:t>kontrolę</w:t>
      </w:r>
      <w:r w:rsidR="006E0DAA" w:rsidRPr="00CF70CF">
        <w:rPr>
          <w:sz w:val="20"/>
          <w:szCs w:val="20"/>
        </w:rPr>
        <w:t xml:space="preserve"> </w:t>
      </w:r>
      <w:r w:rsidRPr="00CF70CF">
        <w:rPr>
          <w:sz w:val="20"/>
          <w:szCs w:val="20"/>
        </w:rPr>
        <w:t>jakości,</w:t>
      </w:r>
      <w:r w:rsidR="006E0DAA" w:rsidRPr="00CF70CF">
        <w:rPr>
          <w:sz w:val="20"/>
          <w:szCs w:val="20"/>
        </w:rPr>
        <w:t xml:space="preserve"> </w:t>
      </w:r>
      <w:r w:rsidRPr="00CF70CF">
        <w:rPr>
          <w:sz w:val="20"/>
          <w:szCs w:val="20"/>
        </w:rPr>
        <w:t>a</w:t>
      </w:r>
      <w:r w:rsidR="006E0DAA" w:rsidRPr="00CF70CF">
        <w:rPr>
          <w:sz w:val="20"/>
          <w:szCs w:val="20"/>
        </w:rPr>
        <w:t xml:space="preserve"> </w:t>
      </w:r>
      <w:r w:rsidRPr="00CF70CF">
        <w:rPr>
          <w:sz w:val="20"/>
          <w:szCs w:val="20"/>
        </w:rPr>
        <w:t>w</w:t>
      </w:r>
      <w:r w:rsidR="006E0DAA" w:rsidRPr="00CF70CF">
        <w:rPr>
          <w:sz w:val="20"/>
          <w:szCs w:val="20"/>
        </w:rPr>
        <w:t xml:space="preserve"> </w:t>
      </w:r>
      <w:r w:rsidRPr="00CF70CF">
        <w:rPr>
          <w:sz w:val="20"/>
          <w:szCs w:val="20"/>
        </w:rPr>
        <w:t>przypadku</w:t>
      </w:r>
      <w:r w:rsidR="006E0DAA" w:rsidRPr="00CF70CF">
        <w:rPr>
          <w:sz w:val="20"/>
          <w:szCs w:val="20"/>
        </w:rPr>
        <w:t xml:space="preserve"> </w:t>
      </w:r>
      <w:r w:rsidRPr="00CF70CF">
        <w:rPr>
          <w:sz w:val="20"/>
          <w:szCs w:val="20"/>
        </w:rPr>
        <w:t>zamówień</w:t>
      </w:r>
      <w:r w:rsidR="006E0DAA" w:rsidRPr="00CF70CF">
        <w:rPr>
          <w:sz w:val="20"/>
          <w:szCs w:val="20"/>
        </w:rPr>
        <w:t xml:space="preserve"> </w:t>
      </w:r>
      <w:r w:rsidRPr="00CF70CF">
        <w:rPr>
          <w:sz w:val="20"/>
          <w:szCs w:val="20"/>
        </w:rPr>
        <w:t>publicznych</w:t>
      </w:r>
      <w:r w:rsidR="006E0DAA" w:rsidRPr="00CF70CF">
        <w:rPr>
          <w:sz w:val="20"/>
          <w:szCs w:val="20"/>
        </w:rPr>
        <w:t xml:space="preserve"> </w:t>
      </w:r>
      <w:r w:rsidRPr="00CF70CF">
        <w:rPr>
          <w:sz w:val="20"/>
          <w:szCs w:val="20"/>
        </w:rPr>
        <w:t>na</w:t>
      </w:r>
      <w:r w:rsidR="006E0DAA" w:rsidRPr="00CF70CF">
        <w:rPr>
          <w:sz w:val="20"/>
          <w:szCs w:val="20"/>
        </w:rPr>
        <w:t xml:space="preserve"> </w:t>
      </w:r>
      <w:r w:rsidRPr="00CF70CF">
        <w:rPr>
          <w:sz w:val="20"/>
          <w:szCs w:val="20"/>
        </w:rPr>
        <w:t>roboty</w:t>
      </w:r>
      <w:r w:rsidR="006E0DAA" w:rsidRPr="00CF70CF">
        <w:rPr>
          <w:sz w:val="20"/>
          <w:szCs w:val="20"/>
        </w:rPr>
        <w:t xml:space="preserve"> </w:t>
      </w:r>
      <w:r w:rsidRPr="00CF70CF">
        <w:rPr>
          <w:sz w:val="20"/>
          <w:szCs w:val="20"/>
        </w:rPr>
        <w:t>budowlane</w:t>
      </w:r>
      <w:r w:rsidR="006E0DAA" w:rsidRPr="00CF70CF">
        <w:rPr>
          <w:sz w:val="20"/>
          <w:szCs w:val="20"/>
        </w:rPr>
        <w:t xml:space="preserve"> </w:t>
      </w:r>
      <w:r w:rsidRPr="00CF70CF">
        <w:rPr>
          <w:sz w:val="20"/>
          <w:szCs w:val="20"/>
        </w:rPr>
        <w:t>–</w:t>
      </w:r>
      <w:r w:rsidR="006E0DAA" w:rsidRPr="00CF70CF">
        <w:rPr>
          <w:sz w:val="20"/>
          <w:szCs w:val="20"/>
        </w:rPr>
        <w:t xml:space="preserve"> </w:t>
      </w:r>
      <w:r w:rsidRPr="00CF70CF">
        <w:rPr>
          <w:sz w:val="20"/>
          <w:szCs w:val="20"/>
        </w:rPr>
        <w:t>tych,</w:t>
      </w:r>
      <w:r w:rsidR="006E0DAA" w:rsidRPr="00CF70CF">
        <w:rPr>
          <w:sz w:val="20"/>
          <w:szCs w:val="20"/>
        </w:rPr>
        <w:t xml:space="preserve"> </w:t>
      </w:r>
      <w:r w:rsidRPr="00CF70CF">
        <w:rPr>
          <w:sz w:val="20"/>
          <w:szCs w:val="20"/>
        </w:rPr>
        <w:t>do</w:t>
      </w:r>
      <w:r w:rsidR="006E0DAA" w:rsidRPr="00CF70CF">
        <w:rPr>
          <w:sz w:val="20"/>
          <w:szCs w:val="20"/>
        </w:rPr>
        <w:t xml:space="preserve"> </w:t>
      </w:r>
      <w:r w:rsidRPr="00CF70CF">
        <w:rPr>
          <w:sz w:val="20"/>
          <w:szCs w:val="20"/>
        </w:rPr>
        <w:t>których</w:t>
      </w:r>
      <w:r w:rsidR="006E0DAA" w:rsidRPr="00CF70CF">
        <w:rPr>
          <w:sz w:val="20"/>
          <w:szCs w:val="20"/>
        </w:rPr>
        <w:t xml:space="preserve"> </w:t>
      </w:r>
      <w:r w:rsidRPr="00CF70CF">
        <w:rPr>
          <w:sz w:val="20"/>
          <w:szCs w:val="20"/>
        </w:rPr>
        <w:t>wykonawca</w:t>
      </w:r>
      <w:r w:rsidR="006E0DAA" w:rsidRPr="00CF70CF">
        <w:rPr>
          <w:sz w:val="20"/>
          <w:szCs w:val="20"/>
        </w:rPr>
        <w:t xml:space="preserve"> </w:t>
      </w:r>
      <w:r w:rsidRPr="00CF70CF">
        <w:rPr>
          <w:sz w:val="20"/>
          <w:szCs w:val="20"/>
        </w:rPr>
        <w:t>będzie</w:t>
      </w:r>
      <w:r w:rsidR="006E0DAA" w:rsidRPr="00CF70CF">
        <w:rPr>
          <w:sz w:val="20"/>
          <w:szCs w:val="20"/>
        </w:rPr>
        <w:t xml:space="preserve"> </w:t>
      </w:r>
      <w:r w:rsidRPr="00CF70CF">
        <w:rPr>
          <w:sz w:val="20"/>
          <w:szCs w:val="20"/>
        </w:rPr>
        <w:t>mógł</w:t>
      </w:r>
      <w:r w:rsidR="006E0DAA" w:rsidRPr="00CF70CF">
        <w:rPr>
          <w:sz w:val="20"/>
          <w:szCs w:val="20"/>
        </w:rPr>
        <w:t xml:space="preserve"> </w:t>
      </w:r>
      <w:r w:rsidRPr="00CF70CF">
        <w:rPr>
          <w:sz w:val="20"/>
          <w:szCs w:val="20"/>
        </w:rPr>
        <w:t>się</w:t>
      </w:r>
      <w:r w:rsidR="006E0DAA" w:rsidRPr="00CF70CF">
        <w:rPr>
          <w:sz w:val="20"/>
          <w:szCs w:val="20"/>
        </w:rPr>
        <w:t xml:space="preserve"> </w:t>
      </w:r>
      <w:r w:rsidRPr="00CF70CF">
        <w:rPr>
          <w:sz w:val="20"/>
          <w:szCs w:val="20"/>
        </w:rPr>
        <w:t>zwrócić</w:t>
      </w:r>
      <w:r w:rsidR="006E0DAA" w:rsidRPr="00CF70CF">
        <w:rPr>
          <w:sz w:val="20"/>
          <w:szCs w:val="20"/>
        </w:rPr>
        <w:t xml:space="preserve"> </w:t>
      </w:r>
      <w:r w:rsidRPr="00CF70CF">
        <w:rPr>
          <w:sz w:val="20"/>
          <w:szCs w:val="20"/>
        </w:rPr>
        <w:t>o</w:t>
      </w:r>
      <w:r w:rsidR="006E0DAA" w:rsidRPr="00CF70CF">
        <w:rPr>
          <w:sz w:val="20"/>
          <w:szCs w:val="20"/>
        </w:rPr>
        <w:t xml:space="preserve"> </w:t>
      </w:r>
      <w:r w:rsidRPr="00CF70CF">
        <w:rPr>
          <w:sz w:val="20"/>
          <w:szCs w:val="20"/>
        </w:rPr>
        <w:t>wykonanie</w:t>
      </w:r>
      <w:r w:rsidR="006E0DAA" w:rsidRPr="00CF70CF">
        <w:rPr>
          <w:sz w:val="20"/>
          <w:szCs w:val="20"/>
        </w:rPr>
        <w:t xml:space="preserve"> </w:t>
      </w:r>
      <w:r w:rsidRPr="00CF70CF">
        <w:rPr>
          <w:sz w:val="20"/>
          <w:szCs w:val="20"/>
        </w:rPr>
        <w:t>robót</w:t>
      </w:r>
      <w:r w:rsidR="006E0DAA" w:rsidRPr="00CF70CF">
        <w:rPr>
          <w:sz w:val="20"/>
          <w:szCs w:val="20"/>
        </w:rPr>
        <w:t xml:space="preserve"> </w:t>
      </w:r>
      <w:r w:rsidRPr="00CF70CF">
        <w:rPr>
          <w:sz w:val="20"/>
          <w:szCs w:val="20"/>
        </w:rPr>
        <w:t>budowlanych.</w:t>
      </w:r>
    </w:p>
    <w:p w14:paraId="2259CFF9" w14:textId="77777777" w:rsidR="009D0772" w:rsidRPr="00CF70CF" w:rsidRDefault="009D0772" w:rsidP="00607ECF">
      <w:pPr>
        <w:pBdr>
          <w:top w:val="single" w:sz="4" w:space="1" w:color="auto"/>
          <w:left w:val="single" w:sz="4" w:space="4" w:color="auto"/>
          <w:bottom w:val="single" w:sz="4" w:space="1" w:color="auto"/>
          <w:right w:val="single" w:sz="4" w:space="4" w:color="auto"/>
        </w:pBdr>
        <w:shd w:val="clear" w:color="auto" w:fill="BFBFBF"/>
        <w:spacing w:after="0"/>
        <w:rPr>
          <w:sz w:val="20"/>
          <w:szCs w:val="20"/>
        </w:rPr>
      </w:pPr>
      <w:r w:rsidRPr="00CF70CF">
        <w:rPr>
          <w:sz w:val="20"/>
          <w:szCs w:val="20"/>
        </w:rPr>
        <w:t>O</w:t>
      </w:r>
      <w:r w:rsidR="006E0DAA" w:rsidRPr="00CF70CF">
        <w:rPr>
          <w:sz w:val="20"/>
          <w:szCs w:val="20"/>
        </w:rPr>
        <w:t xml:space="preserve"> </w:t>
      </w:r>
      <w:r w:rsidRPr="00CF70CF">
        <w:rPr>
          <w:sz w:val="20"/>
          <w:szCs w:val="20"/>
        </w:rPr>
        <w:t>ile</w:t>
      </w:r>
      <w:r w:rsidR="006E0DAA" w:rsidRPr="00CF70CF">
        <w:rPr>
          <w:sz w:val="20"/>
          <w:szCs w:val="20"/>
        </w:rPr>
        <w:t xml:space="preserve"> </w:t>
      </w:r>
      <w:r w:rsidRPr="00CF70CF">
        <w:rPr>
          <w:sz w:val="20"/>
          <w:szCs w:val="20"/>
        </w:rPr>
        <w:t>ma</w:t>
      </w:r>
      <w:r w:rsidR="006E0DAA" w:rsidRPr="00CF70CF">
        <w:rPr>
          <w:sz w:val="20"/>
          <w:szCs w:val="20"/>
        </w:rPr>
        <w:t xml:space="preserve"> </w:t>
      </w:r>
      <w:r w:rsidRPr="00CF70CF">
        <w:rPr>
          <w:sz w:val="20"/>
          <w:szCs w:val="20"/>
        </w:rPr>
        <w:t>to</w:t>
      </w:r>
      <w:r w:rsidR="006E0DAA" w:rsidRPr="00CF70CF">
        <w:rPr>
          <w:sz w:val="20"/>
          <w:szCs w:val="20"/>
        </w:rPr>
        <w:t xml:space="preserve"> </w:t>
      </w:r>
      <w:r w:rsidRPr="00CF70CF">
        <w:rPr>
          <w:sz w:val="20"/>
          <w:szCs w:val="20"/>
        </w:rPr>
        <w:t>znaczenie</w:t>
      </w:r>
      <w:r w:rsidR="006E0DAA" w:rsidRPr="00CF70CF">
        <w:rPr>
          <w:sz w:val="20"/>
          <w:szCs w:val="20"/>
        </w:rPr>
        <w:t xml:space="preserve"> </w:t>
      </w:r>
      <w:r w:rsidRPr="00CF70CF">
        <w:rPr>
          <w:sz w:val="20"/>
          <w:szCs w:val="20"/>
        </w:rPr>
        <w:t>dla</w:t>
      </w:r>
      <w:r w:rsidR="006E0DAA" w:rsidRPr="00CF70CF">
        <w:rPr>
          <w:sz w:val="20"/>
          <w:szCs w:val="20"/>
        </w:rPr>
        <w:t xml:space="preserve"> </w:t>
      </w:r>
      <w:r w:rsidRPr="00CF70CF">
        <w:rPr>
          <w:sz w:val="20"/>
          <w:szCs w:val="20"/>
        </w:rPr>
        <w:t>określonych</w:t>
      </w:r>
      <w:r w:rsidR="006E0DAA" w:rsidRPr="00CF70CF">
        <w:rPr>
          <w:sz w:val="20"/>
          <w:szCs w:val="20"/>
        </w:rPr>
        <w:t xml:space="preserve"> </w:t>
      </w:r>
      <w:r w:rsidRPr="00CF70CF">
        <w:rPr>
          <w:sz w:val="20"/>
          <w:szCs w:val="20"/>
        </w:rPr>
        <w:t>zdolności,</w:t>
      </w:r>
      <w:r w:rsidR="006E0DAA" w:rsidRPr="00CF70CF">
        <w:rPr>
          <w:sz w:val="20"/>
          <w:szCs w:val="20"/>
        </w:rPr>
        <w:t xml:space="preserve"> </w:t>
      </w:r>
      <w:r w:rsidRPr="00CF70CF">
        <w:rPr>
          <w:sz w:val="20"/>
          <w:szCs w:val="20"/>
        </w:rPr>
        <w:t>na</w:t>
      </w:r>
      <w:r w:rsidR="006E0DAA" w:rsidRPr="00CF70CF">
        <w:rPr>
          <w:sz w:val="20"/>
          <w:szCs w:val="20"/>
        </w:rPr>
        <w:t xml:space="preserve"> </w:t>
      </w:r>
      <w:r w:rsidRPr="00CF70CF">
        <w:rPr>
          <w:sz w:val="20"/>
          <w:szCs w:val="20"/>
        </w:rPr>
        <w:t>których</w:t>
      </w:r>
      <w:r w:rsidR="006E0DAA" w:rsidRPr="00CF70CF">
        <w:rPr>
          <w:sz w:val="20"/>
          <w:szCs w:val="20"/>
        </w:rPr>
        <w:t xml:space="preserve"> </w:t>
      </w:r>
      <w:r w:rsidRPr="00CF70CF">
        <w:rPr>
          <w:sz w:val="20"/>
          <w:szCs w:val="20"/>
        </w:rPr>
        <w:t>polega</w:t>
      </w:r>
      <w:r w:rsidR="006E0DAA" w:rsidRPr="00CF70CF">
        <w:rPr>
          <w:sz w:val="20"/>
          <w:szCs w:val="20"/>
        </w:rPr>
        <w:t xml:space="preserve"> </w:t>
      </w:r>
      <w:r w:rsidRPr="00CF70CF">
        <w:rPr>
          <w:sz w:val="20"/>
          <w:szCs w:val="20"/>
        </w:rPr>
        <w:t>wykonawca,</w:t>
      </w:r>
      <w:r w:rsidR="006E0DAA" w:rsidRPr="00CF70CF">
        <w:rPr>
          <w:sz w:val="20"/>
          <w:szCs w:val="20"/>
        </w:rPr>
        <w:t xml:space="preserve"> </w:t>
      </w:r>
      <w:r w:rsidRPr="00CF70CF">
        <w:rPr>
          <w:sz w:val="20"/>
          <w:szCs w:val="20"/>
        </w:rPr>
        <w:t>proszę</w:t>
      </w:r>
      <w:r w:rsidR="006E0DAA" w:rsidRPr="00CF70CF">
        <w:rPr>
          <w:sz w:val="20"/>
          <w:szCs w:val="20"/>
        </w:rPr>
        <w:t xml:space="preserve"> </w:t>
      </w:r>
      <w:r w:rsidRPr="00CF70CF">
        <w:rPr>
          <w:sz w:val="20"/>
          <w:szCs w:val="20"/>
        </w:rPr>
        <w:t>dołączyć</w:t>
      </w:r>
      <w:r w:rsidR="006E0DAA" w:rsidRPr="00CF70CF">
        <w:rPr>
          <w:sz w:val="20"/>
          <w:szCs w:val="20"/>
        </w:rPr>
        <w:t xml:space="preserve"> </w:t>
      </w:r>
      <w:r w:rsidRPr="00CF70CF">
        <w:rPr>
          <w:sz w:val="20"/>
          <w:szCs w:val="20"/>
        </w:rPr>
        <w:t>–</w:t>
      </w:r>
      <w:r w:rsidR="006E0DAA" w:rsidRPr="00CF70CF">
        <w:rPr>
          <w:sz w:val="20"/>
          <w:szCs w:val="20"/>
        </w:rPr>
        <w:t xml:space="preserve"> </w:t>
      </w:r>
      <w:r w:rsidRPr="00CF70CF">
        <w:rPr>
          <w:sz w:val="20"/>
          <w:szCs w:val="20"/>
        </w:rPr>
        <w:t>dla</w:t>
      </w:r>
      <w:r w:rsidR="006E0DAA" w:rsidRPr="00CF70CF">
        <w:rPr>
          <w:sz w:val="20"/>
          <w:szCs w:val="20"/>
        </w:rPr>
        <w:t xml:space="preserve"> </w:t>
      </w:r>
      <w:r w:rsidRPr="00CF70CF">
        <w:rPr>
          <w:sz w:val="20"/>
          <w:szCs w:val="20"/>
        </w:rPr>
        <w:t>każdego</w:t>
      </w:r>
      <w:r w:rsidR="006E0DAA" w:rsidRPr="00CF70CF">
        <w:rPr>
          <w:sz w:val="20"/>
          <w:szCs w:val="20"/>
        </w:rPr>
        <w:t xml:space="preserve"> </w:t>
      </w:r>
      <w:r w:rsidRPr="00CF70CF">
        <w:rPr>
          <w:sz w:val="20"/>
          <w:szCs w:val="20"/>
        </w:rPr>
        <w:t>z</w:t>
      </w:r>
      <w:r w:rsidR="006E0DAA" w:rsidRPr="00CF70CF">
        <w:rPr>
          <w:sz w:val="20"/>
          <w:szCs w:val="20"/>
        </w:rPr>
        <w:t xml:space="preserve"> </w:t>
      </w:r>
      <w:r w:rsidRPr="00CF70CF">
        <w:rPr>
          <w:sz w:val="20"/>
          <w:szCs w:val="20"/>
        </w:rPr>
        <w:t>podmiotów,</w:t>
      </w:r>
      <w:r w:rsidR="006E0DAA" w:rsidRPr="00CF70CF">
        <w:rPr>
          <w:sz w:val="20"/>
          <w:szCs w:val="20"/>
        </w:rPr>
        <w:t xml:space="preserve"> </w:t>
      </w:r>
      <w:r w:rsidRPr="00CF70CF">
        <w:rPr>
          <w:sz w:val="20"/>
          <w:szCs w:val="20"/>
        </w:rPr>
        <w:t>których</w:t>
      </w:r>
      <w:r w:rsidR="006E0DAA" w:rsidRPr="00CF70CF">
        <w:rPr>
          <w:sz w:val="20"/>
          <w:szCs w:val="20"/>
        </w:rPr>
        <w:t xml:space="preserve"> </w:t>
      </w:r>
      <w:r w:rsidRPr="00CF70CF">
        <w:rPr>
          <w:sz w:val="20"/>
          <w:szCs w:val="20"/>
        </w:rPr>
        <w:t>to</w:t>
      </w:r>
      <w:r w:rsidR="006E0DAA" w:rsidRPr="00CF70CF">
        <w:rPr>
          <w:sz w:val="20"/>
          <w:szCs w:val="20"/>
        </w:rPr>
        <w:t xml:space="preserve"> </w:t>
      </w:r>
      <w:r w:rsidRPr="00CF70CF">
        <w:rPr>
          <w:sz w:val="20"/>
          <w:szCs w:val="20"/>
        </w:rPr>
        <w:t>dotyczy</w:t>
      </w:r>
      <w:r w:rsidR="006E0DAA" w:rsidRPr="00CF70CF">
        <w:rPr>
          <w:sz w:val="20"/>
          <w:szCs w:val="20"/>
        </w:rPr>
        <w:t xml:space="preserve"> </w:t>
      </w:r>
      <w:r w:rsidRPr="00CF70CF">
        <w:rPr>
          <w:sz w:val="20"/>
          <w:szCs w:val="20"/>
        </w:rPr>
        <w:t>–</w:t>
      </w:r>
      <w:r w:rsidR="006E0DAA" w:rsidRPr="00CF70CF">
        <w:rPr>
          <w:sz w:val="20"/>
          <w:szCs w:val="20"/>
        </w:rPr>
        <w:t xml:space="preserve"> </w:t>
      </w:r>
      <w:r w:rsidRPr="00CF70CF">
        <w:rPr>
          <w:sz w:val="20"/>
          <w:szCs w:val="20"/>
        </w:rPr>
        <w:t>informacje</w:t>
      </w:r>
      <w:r w:rsidR="006E0DAA" w:rsidRPr="00CF70CF">
        <w:rPr>
          <w:sz w:val="20"/>
          <w:szCs w:val="20"/>
        </w:rPr>
        <w:t xml:space="preserve"> </w:t>
      </w:r>
      <w:r w:rsidRPr="00CF70CF">
        <w:rPr>
          <w:sz w:val="20"/>
          <w:szCs w:val="20"/>
        </w:rPr>
        <w:t>wymagane</w:t>
      </w:r>
      <w:r w:rsidR="006E0DAA" w:rsidRPr="00CF70CF">
        <w:rPr>
          <w:sz w:val="20"/>
          <w:szCs w:val="20"/>
        </w:rPr>
        <w:t xml:space="preserve"> </w:t>
      </w:r>
      <w:r w:rsidRPr="00CF70CF">
        <w:rPr>
          <w:sz w:val="20"/>
          <w:szCs w:val="20"/>
        </w:rPr>
        <w:t>w</w:t>
      </w:r>
      <w:r w:rsidR="006E0DAA" w:rsidRPr="00CF70CF">
        <w:rPr>
          <w:sz w:val="20"/>
          <w:szCs w:val="20"/>
        </w:rPr>
        <w:t xml:space="preserve"> </w:t>
      </w:r>
      <w:r w:rsidRPr="00CF70CF">
        <w:rPr>
          <w:sz w:val="20"/>
          <w:szCs w:val="20"/>
        </w:rPr>
        <w:t>częściach</w:t>
      </w:r>
      <w:r w:rsidR="006E0DAA" w:rsidRPr="00CF70CF">
        <w:rPr>
          <w:sz w:val="20"/>
          <w:szCs w:val="20"/>
        </w:rPr>
        <w:t xml:space="preserve"> </w:t>
      </w:r>
      <w:r w:rsidRPr="00CF70CF">
        <w:rPr>
          <w:sz w:val="20"/>
          <w:szCs w:val="20"/>
        </w:rPr>
        <w:t>IV</w:t>
      </w:r>
      <w:r w:rsidR="006E0DAA" w:rsidRPr="00CF70CF">
        <w:rPr>
          <w:sz w:val="20"/>
          <w:szCs w:val="20"/>
        </w:rPr>
        <w:t xml:space="preserve"> </w:t>
      </w:r>
      <w:r w:rsidRPr="00CF70CF">
        <w:rPr>
          <w:sz w:val="20"/>
          <w:szCs w:val="20"/>
        </w:rPr>
        <w:t>i</w:t>
      </w:r>
      <w:r w:rsidR="006E0DAA" w:rsidRPr="00CF70CF">
        <w:rPr>
          <w:sz w:val="20"/>
          <w:szCs w:val="20"/>
        </w:rPr>
        <w:t xml:space="preserve"> </w:t>
      </w:r>
      <w:r w:rsidRPr="00CF70CF">
        <w:rPr>
          <w:sz w:val="20"/>
          <w:szCs w:val="20"/>
        </w:rPr>
        <w:t>V</w:t>
      </w:r>
      <w:r w:rsidRPr="00CF70CF">
        <w:rPr>
          <w:sz w:val="20"/>
          <w:szCs w:val="20"/>
          <w:vertAlign w:val="superscript"/>
        </w:rPr>
        <w:footnoteReference w:id="14"/>
      </w:r>
      <w:r w:rsidRPr="00CF70CF">
        <w:rPr>
          <w:sz w:val="20"/>
          <w:szCs w:val="20"/>
        </w:rPr>
        <w:t>.</w:t>
      </w:r>
    </w:p>
    <w:p w14:paraId="6A8C44CB" w14:textId="77777777" w:rsidR="009D0772" w:rsidRPr="00CF70CF" w:rsidRDefault="009D0772" w:rsidP="00607ECF">
      <w:pPr>
        <w:spacing w:after="0"/>
        <w:jc w:val="center"/>
        <w:rPr>
          <w:smallCaps/>
          <w:sz w:val="20"/>
          <w:szCs w:val="20"/>
          <w:u w:val="single"/>
          <w:lang w:eastAsia="en-GB"/>
        </w:rPr>
      </w:pPr>
      <w:r w:rsidRPr="00CF70CF">
        <w:rPr>
          <w:smallCaps/>
          <w:sz w:val="20"/>
          <w:szCs w:val="20"/>
          <w:lang w:eastAsia="en-GB"/>
        </w:rPr>
        <w:t>D:</w:t>
      </w:r>
      <w:r w:rsidR="006E0DAA" w:rsidRPr="00CF70CF">
        <w:rPr>
          <w:smallCaps/>
          <w:sz w:val="20"/>
          <w:szCs w:val="20"/>
          <w:lang w:eastAsia="en-GB"/>
        </w:rPr>
        <w:t xml:space="preserve"> </w:t>
      </w:r>
      <w:r w:rsidRPr="00CF70CF">
        <w:rPr>
          <w:smallCaps/>
          <w:sz w:val="20"/>
          <w:szCs w:val="20"/>
          <w:lang w:eastAsia="en-GB"/>
        </w:rPr>
        <w:t>Informacje</w:t>
      </w:r>
      <w:r w:rsidR="006E0DAA" w:rsidRPr="00CF70CF">
        <w:rPr>
          <w:smallCaps/>
          <w:sz w:val="20"/>
          <w:szCs w:val="20"/>
          <w:lang w:eastAsia="en-GB"/>
        </w:rPr>
        <w:t xml:space="preserve"> </w:t>
      </w:r>
      <w:r w:rsidRPr="00CF70CF">
        <w:rPr>
          <w:smallCaps/>
          <w:sz w:val="20"/>
          <w:szCs w:val="20"/>
          <w:lang w:eastAsia="en-GB"/>
        </w:rPr>
        <w:t>dotyczące</w:t>
      </w:r>
      <w:r w:rsidR="006E0DAA" w:rsidRPr="00CF70CF">
        <w:rPr>
          <w:smallCaps/>
          <w:sz w:val="20"/>
          <w:szCs w:val="20"/>
          <w:lang w:eastAsia="en-GB"/>
        </w:rPr>
        <w:t xml:space="preserve"> </w:t>
      </w:r>
      <w:r w:rsidRPr="00CF70CF">
        <w:rPr>
          <w:smallCaps/>
          <w:sz w:val="20"/>
          <w:szCs w:val="20"/>
          <w:lang w:eastAsia="en-GB"/>
        </w:rPr>
        <w:t>podwykonawców,</w:t>
      </w:r>
      <w:r w:rsidR="006E0DAA" w:rsidRPr="00CF70CF">
        <w:rPr>
          <w:smallCaps/>
          <w:sz w:val="20"/>
          <w:szCs w:val="20"/>
          <w:lang w:eastAsia="en-GB"/>
        </w:rPr>
        <w:t xml:space="preserve"> </w:t>
      </w:r>
      <w:r w:rsidRPr="00CF70CF">
        <w:rPr>
          <w:smallCaps/>
          <w:sz w:val="20"/>
          <w:szCs w:val="20"/>
          <w:lang w:eastAsia="en-GB"/>
        </w:rPr>
        <w:t>na</w:t>
      </w:r>
      <w:r w:rsidR="006E0DAA" w:rsidRPr="00CF70CF">
        <w:rPr>
          <w:smallCaps/>
          <w:sz w:val="20"/>
          <w:szCs w:val="20"/>
          <w:lang w:eastAsia="en-GB"/>
        </w:rPr>
        <w:t xml:space="preserve"> </w:t>
      </w:r>
      <w:r w:rsidRPr="00CF70CF">
        <w:rPr>
          <w:smallCaps/>
          <w:sz w:val="20"/>
          <w:szCs w:val="20"/>
          <w:lang w:eastAsia="en-GB"/>
        </w:rPr>
        <w:t>których</w:t>
      </w:r>
      <w:r w:rsidR="006E0DAA" w:rsidRPr="00CF70CF">
        <w:rPr>
          <w:smallCaps/>
          <w:sz w:val="20"/>
          <w:szCs w:val="20"/>
          <w:lang w:eastAsia="en-GB"/>
        </w:rPr>
        <w:t xml:space="preserve"> </w:t>
      </w:r>
      <w:r w:rsidRPr="00CF70CF">
        <w:rPr>
          <w:smallCaps/>
          <w:sz w:val="20"/>
          <w:szCs w:val="20"/>
          <w:lang w:eastAsia="en-GB"/>
        </w:rPr>
        <w:t>zdolności</w:t>
      </w:r>
      <w:r w:rsidR="006E0DAA" w:rsidRPr="00CF70CF">
        <w:rPr>
          <w:smallCaps/>
          <w:sz w:val="20"/>
          <w:szCs w:val="20"/>
          <w:lang w:eastAsia="en-GB"/>
        </w:rPr>
        <w:t xml:space="preserve"> </w:t>
      </w:r>
      <w:r w:rsidRPr="00CF70CF">
        <w:rPr>
          <w:smallCaps/>
          <w:sz w:val="20"/>
          <w:szCs w:val="20"/>
          <w:lang w:eastAsia="en-GB"/>
        </w:rPr>
        <w:t>wykonawca</w:t>
      </w:r>
      <w:r w:rsidR="006E0DAA" w:rsidRPr="00CF70CF">
        <w:rPr>
          <w:smallCaps/>
          <w:sz w:val="20"/>
          <w:szCs w:val="20"/>
          <w:lang w:eastAsia="en-GB"/>
        </w:rPr>
        <w:t xml:space="preserve"> </w:t>
      </w:r>
      <w:r w:rsidRPr="00CF70CF">
        <w:rPr>
          <w:smallCaps/>
          <w:sz w:val="20"/>
          <w:szCs w:val="20"/>
          <w:lang w:eastAsia="en-GB"/>
        </w:rPr>
        <w:t>nie</w:t>
      </w:r>
      <w:r w:rsidR="006E0DAA" w:rsidRPr="00CF70CF">
        <w:rPr>
          <w:smallCaps/>
          <w:sz w:val="20"/>
          <w:szCs w:val="20"/>
          <w:lang w:eastAsia="en-GB"/>
        </w:rPr>
        <w:t xml:space="preserve"> </w:t>
      </w:r>
      <w:r w:rsidRPr="00CF70CF">
        <w:rPr>
          <w:smallCaps/>
          <w:sz w:val="20"/>
          <w:szCs w:val="20"/>
          <w:lang w:eastAsia="en-GB"/>
        </w:rPr>
        <w:t>polega</w:t>
      </w:r>
    </w:p>
    <w:p w14:paraId="22380893" w14:textId="77777777" w:rsidR="009D0772" w:rsidRPr="00CF70CF" w:rsidRDefault="009D0772" w:rsidP="00607ECF">
      <w:pPr>
        <w:pBdr>
          <w:top w:val="single" w:sz="4" w:space="1" w:color="auto"/>
          <w:left w:val="single" w:sz="4" w:space="4" w:color="auto"/>
          <w:bottom w:val="single" w:sz="4" w:space="1" w:color="auto"/>
          <w:right w:val="single" w:sz="4" w:space="4" w:color="auto"/>
        </w:pBdr>
        <w:shd w:val="clear" w:color="auto" w:fill="BFBFBF"/>
        <w:spacing w:after="0"/>
        <w:jc w:val="center"/>
        <w:rPr>
          <w:b/>
          <w:sz w:val="20"/>
          <w:szCs w:val="20"/>
          <w:lang w:eastAsia="en-GB"/>
        </w:rPr>
      </w:pPr>
      <w:r w:rsidRPr="00CF70CF">
        <w:rPr>
          <w:b/>
          <w:sz w:val="20"/>
          <w:szCs w:val="20"/>
          <w:lang w:eastAsia="en-GB"/>
        </w:rPr>
        <w:t>(Sekcja,</w:t>
      </w:r>
      <w:r w:rsidR="006E0DAA" w:rsidRPr="00CF70CF">
        <w:rPr>
          <w:b/>
          <w:sz w:val="20"/>
          <w:szCs w:val="20"/>
          <w:lang w:eastAsia="en-GB"/>
        </w:rPr>
        <w:t xml:space="preserve"> </w:t>
      </w:r>
      <w:r w:rsidRPr="00CF70CF">
        <w:rPr>
          <w:b/>
          <w:sz w:val="20"/>
          <w:szCs w:val="20"/>
          <w:lang w:eastAsia="en-GB"/>
        </w:rPr>
        <w:t>którą</w:t>
      </w:r>
      <w:r w:rsidR="006E0DAA" w:rsidRPr="00CF70CF">
        <w:rPr>
          <w:b/>
          <w:sz w:val="20"/>
          <w:szCs w:val="20"/>
          <w:lang w:eastAsia="en-GB"/>
        </w:rPr>
        <w:t xml:space="preserve"> </w:t>
      </w:r>
      <w:r w:rsidRPr="00CF70CF">
        <w:rPr>
          <w:b/>
          <w:sz w:val="20"/>
          <w:szCs w:val="20"/>
          <w:lang w:eastAsia="en-GB"/>
        </w:rPr>
        <w:t>należy</w:t>
      </w:r>
      <w:r w:rsidR="006E0DAA" w:rsidRPr="00CF70CF">
        <w:rPr>
          <w:b/>
          <w:sz w:val="20"/>
          <w:szCs w:val="20"/>
          <w:lang w:eastAsia="en-GB"/>
        </w:rPr>
        <w:t xml:space="preserve"> </w:t>
      </w:r>
      <w:r w:rsidRPr="00CF70CF">
        <w:rPr>
          <w:b/>
          <w:sz w:val="20"/>
          <w:szCs w:val="20"/>
          <w:lang w:eastAsia="en-GB"/>
        </w:rPr>
        <w:t>wypełnić</w:t>
      </w:r>
      <w:r w:rsidR="006E0DAA" w:rsidRPr="00CF70CF">
        <w:rPr>
          <w:b/>
          <w:sz w:val="20"/>
          <w:szCs w:val="20"/>
          <w:lang w:eastAsia="en-GB"/>
        </w:rPr>
        <w:t xml:space="preserve"> </w:t>
      </w:r>
      <w:r w:rsidRPr="00CF70CF">
        <w:rPr>
          <w:b/>
          <w:sz w:val="20"/>
          <w:szCs w:val="20"/>
          <w:lang w:eastAsia="en-GB"/>
        </w:rPr>
        <w:t>jedynie</w:t>
      </w:r>
      <w:r w:rsidR="006E0DAA" w:rsidRPr="00CF70CF">
        <w:rPr>
          <w:b/>
          <w:sz w:val="20"/>
          <w:szCs w:val="20"/>
          <w:lang w:eastAsia="en-GB"/>
        </w:rPr>
        <w:t xml:space="preserve"> </w:t>
      </w:r>
      <w:r w:rsidRPr="00CF70CF">
        <w:rPr>
          <w:b/>
          <w:sz w:val="20"/>
          <w:szCs w:val="20"/>
          <w:lang w:eastAsia="en-GB"/>
        </w:rPr>
        <w:t>w</w:t>
      </w:r>
      <w:r w:rsidR="006E0DAA" w:rsidRPr="00CF70CF">
        <w:rPr>
          <w:b/>
          <w:sz w:val="20"/>
          <w:szCs w:val="20"/>
          <w:lang w:eastAsia="en-GB"/>
        </w:rPr>
        <w:t xml:space="preserve"> </w:t>
      </w:r>
      <w:r w:rsidRPr="00CF70CF">
        <w:rPr>
          <w:b/>
          <w:sz w:val="20"/>
          <w:szCs w:val="20"/>
          <w:lang w:eastAsia="en-GB"/>
        </w:rPr>
        <w:t>przypadku</w:t>
      </w:r>
      <w:r w:rsidR="006E0DAA" w:rsidRPr="00CF70CF">
        <w:rPr>
          <w:b/>
          <w:sz w:val="20"/>
          <w:szCs w:val="20"/>
          <w:lang w:eastAsia="en-GB"/>
        </w:rPr>
        <w:t xml:space="preserve"> </w:t>
      </w:r>
      <w:r w:rsidRPr="00CF70CF">
        <w:rPr>
          <w:b/>
          <w:sz w:val="20"/>
          <w:szCs w:val="20"/>
          <w:lang w:eastAsia="en-GB"/>
        </w:rPr>
        <w:t>gdy</w:t>
      </w:r>
      <w:r w:rsidR="006E0DAA" w:rsidRPr="00CF70CF">
        <w:rPr>
          <w:b/>
          <w:sz w:val="20"/>
          <w:szCs w:val="20"/>
          <w:lang w:eastAsia="en-GB"/>
        </w:rPr>
        <w:t xml:space="preserve"> </w:t>
      </w:r>
      <w:r w:rsidRPr="00CF70CF">
        <w:rPr>
          <w:b/>
          <w:sz w:val="20"/>
          <w:szCs w:val="20"/>
          <w:lang w:eastAsia="en-GB"/>
        </w:rPr>
        <w:t>instytucja</w:t>
      </w:r>
      <w:r w:rsidR="006E0DAA" w:rsidRPr="00CF70CF">
        <w:rPr>
          <w:b/>
          <w:sz w:val="20"/>
          <w:szCs w:val="20"/>
          <w:lang w:eastAsia="en-GB"/>
        </w:rPr>
        <w:t xml:space="preserve"> </w:t>
      </w:r>
      <w:r w:rsidRPr="00CF70CF">
        <w:rPr>
          <w:b/>
          <w:sz w:val="20"/>
          <w:szCs w:val="20"/>
          <w:lang w:eastAsia="en-GB"/>
        </w:rPr>
        <w:t>zamawiająca</w:t>
      </w:r>
      <w:r w:rsidR="006E0DAA" w:rsidRPr="00CF70CF">
        <w:rPr>
          <w:b/>
          <w:sz w:val="20"/>
          <w:szCs w:val="20"/>
          <w:lang w:eastAsia="en-GB"/>
        </w:rPr>
        <w:t xml:space="preserve"> </w:t>
      </w:r>
      <w:r w:rsidRPr="00CF70CF">
        <w:rPr>
          <w:b/>
          <w:sz w:val="20"/>
          <w:szCs w:val="20"/>
          <w:lang w:eastAsia="en-GB"/>
        </w:rPr>
        <w:t>lub</w:t>
      </w:r>
      <w:r w:rsidR="006E0DAA" w:rsidRPr="00CF70CF">
        <w:rPr>
          <w:b/>
          <w:sz w:val="20"/>
          <w:szCs w:val="20"/>
          <w:lang w:eastAsia="en-GB"/>
        </w:rPr>
        <w:t xml:space="preserve"> </w:t>
      </w:r>
      <w:r w:rsidRPr="00CF70CF">
        <w:rPr>
          <w:b/>
          <w:sz w:val="20"/>
          <w:szCs w:val="20"/>
          <w:lang w:eastAsia="en-GB"/>
        </w:rPr>
        <w:t>podmiot</w:t>
      </w:r>
      <w:r w:rsidR="006E0DAA" w:rsidRPr="00CF70CF">
        <w:rPr>
          <w:b/>
          <w:sz w:val="20"/>
          <w:szCs w:val="20"/>
          <w:lang w:eastAsia="en-GB"/>
        </w:rPr>
        <w:t xml:space="preserve"> </w:t>
      </w:r>
      <w:r w:rsidRPr="00CF70CF">
        <w:rPr>
          <w:b/>
          <w:sz w:val="20"/>
          <w:szCs w:val="20"/>
          <w:lang w:eastAsia="en-GB"/>
        </w:rPr>
        <w:t>zamawiający</w:t>
      </w:r>
      <w:r w:rsidR="006E0DAA" w:rsidRPr="00CF70CF">
        <w:rPr>
          <w:b/>
          <w:sz w:val="20"/>
          <w:szCs w:val="20"/>
          <w:lang w:eastAsia="en-GB"/>
        </w:rPr>
        <w:t xml:space="preserve"> </w:t>
      </w:r>
      <w:r w:rsidRPr="00CF70CF">
        <w:rPr>
          <w:b/>
          <w:sz w:val="20"/>
          <w:szCs w:val="20"/>
          <w:lang w:eastAsia="en-GB"/>
        </w:rPr>
        <w:t>wprost</w:t>
      </w:r>
      <w:r w:rsidR="006E0DAA" w:rsidRPr="00CF70CF">
        <w:rPr>
          <w:b/>
          <w:sz w:val="20"/>
          <w:szCs w:val="20"/>
          <w:lang w:eastAsia="en-GB"/>
        </w:rPr>
        <w:t xml:space="preserve"> </w:t>
      </w:r>
      <w:r w:rsidRPr="00CF70CF">
        <w:rPr>
          <w:b/>
          <w:sz w:val="20"/>
          <w:szCs w:val="20"/>
          <w:lang w:eastAsia="en-GB"/>
        </w:rPr>
        <w:t>tego</w:t>
      </w:r>
      <w:r w:rsidR="006E0DAA" w:rsidRPr="00CF70CF">
        <w:rPr>
          <w:b/>
          <w:sz w:val="20"/>
          <w:szCs w:val="20"/>
          <w:lang w:eastAsia="en-GB"/>
        </w:rPr>
        <w:t xml:space="preserve"> </w:t>
      </w:r>
      <w:r w:rsidRPr="00CF70CF">
        <w:rPr>
          <w:b/>
          <w:sz w:val="20"/>
          <w:szCs w:val="20"/>
          <w:lang w:eastAsia="en-GB"/>
        </w:rPr>
        <w:t>zażąda.)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18"/>
        <w:gridCol w:w="5619"/>
      </w:tblGrid>
      <w:tr w:rsidR="009D0772" w:rsidRPr="00CF70CF" w14:paraId="0E82F416" w14:textId="77777777" w:rsidTr="009D0772">
        <w:tc>
          <w:tcPr>
            <w:tcW w:w="4644" w:type="dxa"/>
          </w:tcPr>
          <w:p w14:paraId="5AADA74C" w14:textId="77777777" w:rsidR="009D0772" w:rsidRPr="00CF70CF" w:rsidRDefault="009D0772" w:rsidP="00607ECF">
            <w:pPr>
              <w:spacing w:after="0"/>
              <w:rPr>
                <w:b/>
                <w:sz w:val="20"/>
                <w:szCs w:val="20"/>
              </w:rPr>
            </w:pPr>
            <w:r w:rsidRPr="00CF70CF">
              <w:rPr>
                <w:b/>
                <w:sz w:val="20"/>
                <w:szCs w:val="20"/>
              </w:rPr>
              <w:t>Podwykonawstwo:</w:t>
            </w:r>
          </w:p>
        </w:tc>
        <w:tc>
          <w:tcPr>
            <w:tcW w:w="5812" w:type="dxa"/>
          </w:tcPr>
          <w:p w14:paraId="52F7FBC7" w14:textId="77777777" w:rsidR="009D0772" w:rsidRPr="00CF70CF" w:rsidRDefault="009D0772" w:rsidP="00607ECF">
            <w:pPr>
              <w:spacing w:after="0"/>
              <w:rPr>
                <w:b/>
                <w:sz w:val="20"/>
                <w:szCs w:val="20"/>
              </w:rPr>
            </w:pPr>
            <w:r w:rsidRPr="00CF70CF">
              <w:rPr>
                <w:b/>
                <w:sz w:val="20"/>
                <w:szCs w:val="20"/>
              </w:rPr>
              <w:t>Odpowiedź:</w:t>
            </w:r>
          </w:p>
        </w:tc>
      </w:tr>
      <w:tr w:rsidR="009D0772" w:rsidRPr="00CF70CF" w14:paraId="63CC0967" w14:textId="77777777" w:rsidTr="009D0772">
        <w:tc>
          <w:tcPr>
            <w:tcW w:w="4644" w:type="dxa"/>
          </w:tcPr>
          <w:p w14:paraId="50DAADF5" w14:textId="77777777" w:rsidR="009D0772" w:rsidRPr="00CF70CF" w:rsidRDefault="009D0772" w:rsidP="00607ECF">
            <w:pPr>
              <w:spacing w:after="0"/>
              <w:rPr>
                <w:sz w:val="20"/>
                <w:szCs w:val="20"/>
              </w:rPr>
            </w:pPr>
            <w:r w:rsidRPr="00CF70CF">
              <w:rPr>
                <w:sz w:val="20"/>
                <w:szCs w:val="20"/>
              </w:rPr>
              <w:t>Czy</w:t>
            </w:r>
            <w:r w:rsidR="006E0DAA" w:rsidRPr="00CF70CF">
              <w:rPr>
                <w:sz w:val="20"/>
                <w:szCs w:val="20"/>
              </w:rPr>
              <w:t xml:space="preserve"> </w:t>
            </w:r>
            <w:r w:rsidRPr="00CF70CF">
              <w:rPr>
                <w:sz w:val="20"/>
                <w:szCs w:val="20"/>
              </w:rPr>
              <w:t>wykonawca</w:t>
            </w:r>
            <w:r w:rsidR="006E0DAA" w:rsidRPr="00CF70CF">
              <w:rPr>
                <w:sz w:val="20"/>
                <w:szCs w:val="20"/>
              </w:rPr>
              <w:t xml:space="preserve"> </w:t>
            </w:r>
            <w:r w:rsidRPr="00CF70CF">
              <w:rPr>
                <w:sz w:val="20"/>
                <w:szCs w:val="20"/>
              </w:rPr>
              <w:t>zamierza</w:t>
            </w:r>
            <w:r w:rsidR="006E0DAA" w:rsidRPr="00CF70CF">
              <w:rPr>
                <w:sz w:val="20"/>
                <w:szCs w:val="20"/>
              </w:rPr>
              <w:t xml:space="preserve"> </w:t>
            </w:r>
            <w:r w:rsidRPr="00CF70CF">
              <w:rPr>
                <w:sz w:val="20"/>
                <w:szCs w:val="20"/>
              </w:rPr>
              <w:t>zlecić</w:t>
            </w:r>
            <w:r w:rsidR="006E0DAA" w:rsidRPr="00CF70CF">
              <w:rPr>
                <w:sz w:val="20"/>
                <w:szCs w:val="20"/>
              </w:rPr>
              <w:t xml:space="preserve"> </w:t>
            </w:r>
            <w:r w:rsidRPr="00CF70CF">
              <w:rPr>
                <w:sz w:val="20"/>
                <w:szCs w:val="20"/>
              </w:rPr>
              <w:t>osobom</w:t>
            </w:r>
            <w:r w:rsidR="006E0DAA" w:rsidRPr="00CF70CF">
              <w:rPr>
                <w:sz w:val="20"/>
                <w:szCs w:val="20"/>
              </w:rPr>
              <w:t xml:space="preserve"> </w:t>
            </w:r>
            <w:r w:rsidRPr="00CF70CF">
              <w:rPr>
                <w:sz w:val="20"/>
                <w:szCs w:val="20"/>
              </w:rPr>
              <w:t>trzecim</w:t>
            </w:r>
            <w:r w:rsidR="006E0DAA" w:rsidRPr="00CF70CF">
              <w:rPr>
                <w:sz w:val="20"/>
                <w:szCs w:val="20"/>
              </w:rPr>
              <w:t xml:space="preserve"> </w:t>
            </w:r>
            <w:r w:rsidRPr="00CF70CF">
              <w:rPr>
                <w:sz w:val="20"/>
                <w:szCs w:val="20"/>
              </w:rPr>
              <w:t>podwykonawstwo</w:t>
            </w:r>
            <w:r w:rsidR="006E0DAA" w:rsidRPr="00CF70CF">
              <w:rPr>
                <w:sz w:val="20"/>
                <w:szCs w:val="20"/>
              </w:rPr>
              <w:t xml:space="preserve"> </w:t>
            </w:r>
            <w:r w:rsidRPr="00CF70CF">
              <w:rPr>
                <w:sz w:val="20"/>
                <w:szCs w:val="20"/>
              </w:rPr>
              <w:t>jakiejkolwiek</w:t>
            </w:r>
            <w:r w:rsidR="006E0DAA" w:rsidRPr="00CF70CF">
              <w:rPr>
                <w:sz w:val="20"/>
                <w:szCs w:val="20"/>
              </w:rPr>
              <w:t xml:space="preserve"> </w:t>
            </w:r>
            <w:r w:rsidRPr="00CF70CF">
              <w:rPr>
                <w:sz w:val="20"/>
                <w:szCs w:val="20"/>
              </w:rPr>
              <w:t>części</w:t>
            </w:r>
            <w:r w:rsidR="006E0DAA" w:rsidRPr="00CF70CF">
              <w:rPr>
                <w:sz w:val="20"/>
                <w:szCs w:val="20"/>
              </w:rPr>
              <w:t xml:space="preserve"> </w:t>
            </w:r>
            <w:r w:rsidRPr="00CF70CF">
              <w:rPr>
                <w:sz w:val="20"/>
                <w:szCs w:val="20"/>
              </w:rPr>
              <w:t>zamówienia?</w:t>
            </w:r>
          </w:p>
        </w:tc>
        <w:tc>
          <w:tcPr>
            <w:tcW w:w="5812" w:type="dxa"/>
          </w:tcPr>
          <w:p w14:paraId="70507228" w14:textId="77777777" w:rsidR="009D0772" w:rsidRPr="00CF70CF" w:rsidRDefault="009D0772" w:rsidP="00607ECF">
            <w:pPr>
              <w:spacing w:after="0"/>
              <w:rPr>
                <w:sz w:val="20"/>
                <w:szCs w:val="20"/>
              </w:rPr>
            </w:pPr>
            <w:r w:rsidRPr="00CF70CF">
              <w:rPr>
                <w:sz w:val="20"/>
                <w:szCs w:val="20"/>
              </w:rPr>
              <w:t>[]</w:t>
            </w:r>
            <w:r w:rsidR="006E0DAA" w:rsidRPr="00CF70CF">
              <w:rPr>
                <w:sz w:val="20"/>
                <w:szCs w:val="20"/>
              </w:rPr>
              <w:t xml:space="preserve"> </w:t>
            </w:r>
            <w:r w:rsidRPr="00CF70CF">
              <w:rPr>
                <w:sz w:val="20"/>
                <w:szCs w:val="20"/>
              </w:rPr>
              <w:t>Tak</w:t>
            </w:r>
            <w:r w:rsidR="006E0DAA" w:rsidRPr="00CF70CF">
              <w:rPr>
                <w:sz w:val="20"/>
                <w:szCs w:val="20"/>
              </w:rPr>
              <w:t xml:space="preserve"> </w:t>
            </w:r>
            <w:r w:rsidRPr="00CF70CF">
              <w:rPr>
                <w:sz w:val="20"/>
                <w:szCs w:val="20"/>
              </w:rPr>
              <w:t>[]</w:t>
            </w:r>
            <w:r w:rsidR="006E0DAA" w:rsidRPr="00CF70CF">
              <w:rPr>
                <w:sz w:val="20"/>
                <w:szCs w:val="20"/>
              </w:rPr>
              <w:t xml:space="preserve"> </w:t>
            </w:r>
            <w:r w:rsidRPr="00CF70CF">
              <w:rPr>
                <w:sz w:val="20"/>
                <w:szCs w:val="20"/>
              </w:rPr>
              <w:t>Nie</w:t>
            </w:r>
            <w:r w:rsidRPr="00CF70CF">
              <w:rPr>
                <w:sz w:val="20"/>
                <w:szCs w:val="20"/>
              </w:rPr>
              <w:br/>
              <w:t>Jeżeli</w:t>
            </w:r>
            <w:r w:rsidR="006E0DAA" w:rsidRPr="00CF70CF">
              <w:rPr>
                <w:sz w:val="20"/>
                <w:szCs w:val="20"/>
              </w:rPr>
              <w:t xml:space="preserve"> </w:t>
            </w:r>
            <w:r w:rsidRPr="00CF70CF">
              <w:rPr>
                <w:b/>
                <w:sz w:val="20"/>
                <w:szCs w:val="20"/>
              </w:rPr>
              <w:t>tak</w:t>
            </w:r>
            <w:r w:rsidR="006E0DAA" w:rsidRPr="00CF70CF">
              <w:rPr>
                <w:b/>
                <w:sz w:val="20"/>
                <w:szCs w:val="20"/>
              </w:rPr>
              <w:t xml:space="preserve"> </w:t>
            </w:r>
            <w:r w:rsidRPr="00CF70CF">
              <w:rPr>
                <w:b/>
                <w:sz w:val="20"/>
                <w:szCs w:val="20"/>
              </w:rPr>
              <w:t>i</w:t>
            </w:r>
            <w:r w:rsidR="006E0DAA" w:rsidRPr="00CF70CF">
              <w:rPr>
                <w:b/>
                <w:sz w:val="20"/>
                <w:szCs w:val="20"/>
              </w:rPr>
              <w:t xml:space="preserve"> </w:t>
            </w:r>
            <w:r w:rsidRPr="00CF70CF">
              <w:rPr>
                <w:b/>
                <w:sz w:val="20"/>
                <w:szCs w:val="20"/>
              </w:rPr>
              <w:t>o</w:t>
            </w:r>
            <w:r w:rsidR="006E0DAA" w:rsidRPr="00CF70CF">
              <w:rPr>
                <w:b/>
                <w:sz w:val="20"/>
                <w:szCs w:val="20"/>
              </w:rPr>
              <w:t xml:space="preserve"> </w:t>
            </w:r>
            <w:r w:rsidRPr="00CF70CF">
              <w:rPr>
                <w:b/>
                <w:sz w:val="20"/>
                <w:szCs w:val="20"/>
              </w:rPr>
              <w:t>ile</w:t>
            </w:r>
            <w:r w:rsidR="006E0DAA" w:rsidRPr="00CF70CF">
              <w:rPr>
                <w:b/>
                <w:sz w:val="20"/>
                <w:szCs w:val="20"/>
              </w:rPr>
              <w:t xml:space="preserve"> </w:t>
            </w:r>
            <w:r w:rsidRPr="00CF70CF">
              <w:rPr>
                <w:b/>
                <w:sz w:val="20"/>
                <w:szCs w:val="20"/>
              </w:rPr>
              <w:t>jest</w:t>
            </w:r>
            <w:r w:rsidR="006E0DAA" w:rsidRPr="00CF70CF">
              <w:rPr>
                <w:b/>
                <w:sz w:val="20"/>
                <w:szCs w:val="20"/>
              </w:rPr>
              <w:t xml:space="preserve"> </w:t>
            </w:r>
            <w:r w:rsidRPr="00CF70CF">
              <w:rPr>
                <w:b/>
                <w:sz w:val="20"/>
                <w:szCs w:val="20"/>
              </w:rPr>
              <w:t>to</w:t>
            </w:r>
            <w:r w:rsidR="006E0DAA" w:rsidRPr="00CF70CF">
              <w:rPr>
                <w:b/>
                <w:sz w:val="20"/>
                <w:szCs w:val="20"/>
              </w:rPr>
              <w:t xml:space="preserve"> </w:t>
            </w:r>
            <w:r w:rsidRPr="00CF70CF">
              <w:rPr>
                <w:b/>
                <w:sz w:val="20"/>
                <w:szCs w:val="20"/>
              </w:rPr>
              <w:t>wiadome</w:t>
            </w:r>
            <w:r w:rsidRPr="00CF70CF">
              <w:rPr>
                <w:sz w:val="20"/>
                <w:szCs w:val="20"/>
              </w:rPr>
              <w:t>,</w:t>
            </w:r>
            <w:r w:rsidR="006E0DAA" w:rsidRPr="00CF70CF">
              <w:rPr>
                <w:sz w:val="20"/>
                <w:szCs w:val="20"/>
              </w:rPr>
              <w:t xml:space="preserve"> </w:t>
            </w:r>
            <w:r w:rsidRPr="00CF70CF">
              <w:rPr>
                <w:sz w:val="20"/>
                <w:szCs w:val="20"/>
              </w:rPr>
              <w:t>proszę</w:t>
            </w:r>
            <w:r w:rsidR="006E0DAA" w:rsidRPr="00CF70CF">
              <w:rPr>
                <w:sz w:val="20"/>
                <w:szCs w:val="20"/>
              </w:rPr>
              <w:t xml:space="preserve"> </w:t>
            </w:r>
            <w:r w:rsidRPr="00CF70CF">
              <w:rPr>
                <w:sz w:val="20"/>
                <w:szCs w:val="20"/>
              </w:rPr>
              <w:t>podać</w:t>
            </w:r>
            <w:r w:rsidR="006E0DAA" w:rsidRPr="00CF70CF">
              <w:rPr>
                <w:sz w:val="20"/>
                <w:szCs w:val="20"/>
              </w:rPr>
              <w:t xml:space="preserve"> </w:t>
            </w:r>
            <w:r w:rsidRPr="00CF70CF">
              <w:rPr>
                <w:sz w:val="20"/>
                <w:szCs w:val="20"/>
              </w:rPr>
              <w:t>wykaz</w:t>
            </w:r>
            <w:r w:rsidR="006E0DAA" w:rsidRPr="00CF70CF">
              <w:rPr>
                <w:sz w:val="20"/>
                <w:szCs w:val="20"/>
              </w:rPr>
              <w:t xml:space="preserve"> </w:t>
            </w:r>
            <w:r w:rsidRPr="00CF70CF">
              <w:rPr>
                <w:sz w:val="20"/>
                <w:szCs w:val="20"/>
              </w:rPr>
              <w:t>proponowanych</w:t>
            </w:r>
            <w:r w:rsidR="006E0DAA" w:rsidRPr="00CF70CF">
              <w:rPr>
                <w:sz w:val="20"/>
                <w:szCs w:val="20"/>
              </w:rPr>
              <w:t xml:space="preserve"> </w:t>
            </w:r>
            <w:r w:rsidRPr="00CF70CF">
              <w:rPr>
                <w:sz w:val="20"/>
                <w:szCs w:val="20"/>
              </w:rPr>
              <w:t>podwykonawców:</w:t>
            </w:r>
            <w:r w:rsidR="006E0DAA" w:rsidRPr="00CF70CF">
              <w:rPr>
                <w:sz w:val="20"/>
                <w:szCs w:val="20"/>
              </w:rPr>
              <w:t xml:space="preserve"> </w:t>
            </w:r>
          </w:p>
          <w:p w14:paraId="593866C9" w14:textId="77777777" w:rsidR="009D0772" w:rsidRPr="00CF70CF" w:rsidRDefault="009D0772" w:rsidP="00607ECF">
            <w:pPr>
              <w:spacing w:after="0"/>
              <w:rPr>
                <w:sz w:val="20"/>
                <w:szCs w:val="20"/>
              </w:rPr>
            </w:pPr>
            <w:r w:rsidRPr="00CF70CF">
              <w:rPr>
                <w:sz w:val="20"/>
                <w:szCs w:val="20"/>
              </w:rPr>
              <w:t>[…]</w:t>
            </w:r>
          </w:p>
        </w:tc>
      </w:tr>
    </w:tbl>
    <w:p w14:paraId="2591B333" w14:textId="77777777" w:rsidR="009D0772" w:rsidRPr="00CF70CF" w:rsidRDefault="009D0772" w:rsidP="00607ECF">
      <w:pPr>
        <w:pBdr>
          <w:top w:val="single" w:sz="4" w:space="1" w:color="auto"/>
          <w:left w:val="single" w:sz="4" w:space="4" w:color="auto"/>
          <w:bottom w:val="single" w:sz="4" w:space="1" w:color="auto"/>
          <w:right w:val="single" w:sz="4" w:space="4" w:color="auto"/>
        </w:pBdr>
        <w:shd w:val="clear" w:color="auto" w:fill="BFBFBF"/>
        <w:spacing w:after="0"/>
        <w:jc w:val="both"/>
        <w:rPr>
          <w:b/>
          <w:sz w:val="20"/>
          <w:szCs w:val="20"/>
          <w:lang w:eastAsia="en-GB"/>
        </w:rPr>
      </w:pPr>
      <w:r w:rsidRPr="00CF70CF">
        <w:rPr>
          <w:b/>
          <w:sz w:val="20"/>
          <w:szCs w:val="20"/>
          <w:lang w:eastAsia="en-GB"/>
        </w:rPr>
        <w:t>Jeżeli</w:t>
      </w:r>
      <w:r w:rsidR="006E0DAA" w:rsidRPr="00CF70CF">
        <w:rPr>
          <w:b/>
          <w:sz w:val="20"/>
          <w:szCs w:val="20"/>
          <w:lang w:eastAsia="en-GB"/>
        </w:rPr>
        <w:t xml:space="preserve"> </w:t>
      </w:r>
      <w:r w:rsidRPr="00CF70CF">
        <w:rPr>
          <w:b/>
          <w:sz w:val="20"/>
          <w:szCs w:val="20"/>
          <w:lang w:eastAsia="en-GB"/>
        </w:rPr>
        <w:t>instytucja</w:t>
      </w:r>
      <w:r w:rsidR="006E0DAA" w:rsidRPr="00CF70CF">
        <w:rPr>
          <w:b/>
          <w:sz w:val="20"/>
          <w:szCs w:val="20"/>
          <w:lang w:eastAsia="en-GB"/>
        </w:rPr>
        <w:t xml:space="preserve"> </w:t>
      </w:r>
      <w:r w:rsidRPr="00CF70CF">
        <w:rPr>
          <w:b/>
          <w:sz w:val="20"/>
          <w:szCs w:val="20"/>
          <w:lang w:eastAsia="en-GB"/>
        </w:rPr>
        <w:t>zamawiająca</w:t>
      </w:r>
      <w:r w:rsidR="006E0DAA" w:rsidRPr="00CF70CF">
        <w:rPr>
          <w:b/>
          <w:sz w:val="20"/>
          <w:szCs w:val="20"/>
          <w:lang w:eastAsia="en-GB"/>
        </w:rPr>
        <w:t xml:space="preserve"> </w:t>
      </w:r>
      <w:r w:rsidRPr="00CF70CF">
        <w:rPr>
          <w:b/>
          <w:sz w:val="20"/>
          <w:szCs w:val="20"/>
          <w:lang w:eastAsia="en-GB"/>
        </w:rPr>
        <w:t>lub</w:t>
      </w:r>
      <w:r w:rsidR="006E0DAA" w:rsidRPr="00CF70CF">
        <w:rPr>
          <w:b/>
          <w:sz w:val="20"/>
          <w:szCs w:val="20"/>
          <w:lang w:eastAsia="en-GB"/>
        </w:rPr>
        <w:t xml:space="preserve"> </w:t>
      </w:r>
      <w:r w:rsidRPr="00CF70CF">
        <w:rPr>
          <w:b/>
          <w:sz w:val="20"/>
          <w:szCs w:val="20"/>
          <w:lang w:eastAsia="en-GB"/>
        </w:rPr>
        <w:t>podmiot</w:t>
      </w:r>
      <w:r w:rsidR="006E0DAA" w:rsidRPr="00CF70CF">
        <w:rPr>
          <w:b/>
          <w:sz w:val="20"/>
          <w:szCs w:val="20"/>
          <w:lang w:eastAsia="en-GB"/>
        </w:rPr>
        <w:t xml:space="preserve"> </w:t>
      </w:r>
      <w:r w:rsidRPr="00CF70CF">
        <w:rPr>
          <w:b/>
          <w:sz w:val="20"/>
          <w:szCs w:val="20"/>
          <w:lang w:eastAsia="en-GB"/>
        </w:rPr>
        <w:t>zamawiający</w:t>
      </w:r>
      <w:r w:rsidR="006E0DAA" w:rsidRPr="00CF70CF">
        <w:rPr>
          <w:b/>
          <w:sz w:val="20"/>
          <w:szCs w:val="20"/>
          <w:lang w:eastAsia="en-GB"/>
        </w:rPr>
        <w:t xml:space="preserve"> </w:t>
      </w:r>
      <w:r w:rsidRPr="00CF70CF">
        <w:rPr>
          <w:b/>
          <w:sz w:val="20"/>
          <w:szCs w:val="20"/>
          <w:lang w:eastAsia="en-GB"/>
        </w:rPr>
        <w:t>wyraźnie</w:t>
      </w:r>
      <w:r w:rsidR="006E0DAA" w:rsidRPr="00CF70CF">
        <w:rPr>
          <w:b/>
          <w:sz w:val="20"/>
          <w:szCs w:val="20"/>
          <w:lang w:eastAsia="en-GB"/>
        </w:rPr>
        <w:t xml:space="preserve"> </w:t>
      </w:r>
      <w:r w:rsidRPr="00CF70CF">
        <w:rPr>
          <w:b/>
          <w:sz w:val="20"/>
          <w:szCs w:val="20"/>
          <w:lang w:eastAsia="en-GB"/>
        </w:rPr>
        <w:t>żąda</w:t>
      </w:r>
      <w:r w:rsidR="006E0DAA" w:rsidRPr="00CF70CF">
        <w:rPr>
          <w:b/>
          <w:sz w:val="20"/>
          <w:szCs w:val="20"/>
          <w:lang w:eastAsia="en-GB"/>
        </w:rPr>
        <w:t xml:space="preserve"> </w:t>
      </w:r>
      <w:r w:rsidRPr="00CF70CF">
        <w:rPr>
          <w:b/>
          <w:sz w:val="20"/>
          <w:szCs w:val="20"/>
          <w:lang w:eastAsia="en-GB"/>
        </w:rPr>
        <w:t>przedstawienia</w:t>
      </w:r>
      <w:r w:rsidR="006E0DAA" w:rsidRPr="00CF70CF">
        <w:rPr>
          <w:b/>
          <w:sz w:val="20"/>
          <w:szCs w:val="20"/>
          <w:lang w:eastAsia="en-GB"/>
        </w:rPr>
        <w:t xml:space="preserve"> </w:t>
      </w:r>
      <w:r w:rsidRPr="00CF70CF">
        <w:rPr>
          <w:b/>
          <w:sz w:val="20"/>
          <w:szCs w:val="20"/>
          <w:lang w:eastAsia="en-GB"/>
        </w:rPr>
        <w:t>tych</w:t>
      </w:r>
      <w:r w:rsidR="006E0DAA" w:rsidRPr="00CF70CF">
        <w:rPr>
          <w:b/>
          <w:sz w:val="20"/>
          <w:szCs w:val="20"/>
          <w:lang w:eastAsia="en-GB"/>
        </w:rPr>
        <w:t xml:space="preserve"> </w:t>
      </w:r>
      <w:r w:rsidRPr="00CF70CF">
        <w:rPr>
          <w:b/>
          <w:sz w:val="20"/>
          <w:szCs w:val="20"/>
          <w:lang w:eastAsia="en-GB"/>
        </w:rPr>
        <w:t>informacji</w:t>
      </w:r>
      <w:r w:rsidR="006E0DAA" w:rsidRPr="00CF70CF">
        <w:rPr>
          <w:b/>
          <w:sz w:val="20"/>
          <w:szCs w:val="20"/>
          <w:lang w:eastAsia="en-GB"/>
        </w:rPr>
        <w:t xml:space="preserve"> </w:t>
      </w:r>
      <w:r w:rsidRPr="00CF70CF">
        <w:rPr>
          <w:sz w:val="20"/>
          <w:szCs w:val="20"/>
          <w:lang w:eastAsia="en-GB"/>
        </w:rPr>
        <w:t>oprócz</w:t>
      </w:r>
      <w:r w:rsidR="006E0DAA" w:rsidRPr="00CF70CF">
        <w:rPr>
          <w:sz w:val="20"/>
          <w:szCs w:val="20"/>
          <w:lang w:eastAsia="en-GB"/>
        </w:rPr>
        <w:t xml:space="preserve"> </w:t>
      </w:r>
      <w:r w:rsidRPr="00CF70CF">
        <w:rPr>
          <w:sz w:val="20"/>
          <w:szCs w:val="20"/>
          <w:lang w:eastAsia="en-GB"/>
        </w:rPr>
        <w:t>informacji</w:t>
      </w:r>
      <w:r w:rsidR="006E0DAA" w:rsidRPr="00CF70CF">
        <w:rPr>
          <w:sz w:val="20"/>
          <w:szCs w:val="20"/>
          <w:lang w:eastAsia="en-GB"/>
        </w:rPr>
        <w:t xml:space="preserve"> </w:t>
      </w:r>
      <w:r w:rsidRPr="00CF70CF">
        <w:rPr>
          <w:b/>
          <w:sz w:val="20"/>
          <w:szCs w:val="20"/>
          <w:lang w:eastAsia="en-GB"/>
        </w:rPr>
        <w:t>wymaganych</w:t>
      </w:r>
      <w:r w:rsidR="006E0DAA" w:rsidRPr="00CF70CF">
        <w:rPr>
          <w:b/>
          <w:sz w:val="20"/>
          <w:szCs w:val="20"/>
          <w:lang w:eastAsia="en-GB"/>
        </w:rPr>
        <w:t xml:space="preserve"> </w:t>
      </w:r>
      <w:r w:rsidRPr="00CF70CF">
        <w:rPr>
          <w:b/>
          <w:sz w:val="20"/>
          <w:szCs w:val="20"/>
          <w:lang w:eastAsia="en-GB"/>
        </w:rPr>
        <w:t>w</w:t>
      </w:r>
      <w:r w:rsidR="006E0DAA" w:rsidRPr="00CF70CF">
        <w:rPr>
          <w:b/>
          <w:sz w:val="20"/>
          <w:szCs w:val="20"/>
          <w:lang w:eastAsia="en-GB"/>
        </w:rPr>
        <w:t xml:space="preserve"> </w:t>
      </w:r>
      <w:r w:rsidRPr="00CF70CF">
        <w:rPr>
          <w:b/>
          <w:sz w:val="20"/>
          <w:szCs w:val="20"/>
          <w:lang w:eastAsia="en-GB"/>
        </w:rPr>
        <w:t>niniejszej</w:t>
      </w:r>
      <w:r w:rsidR="006E0DAA" w:rsidRPr="00CF70CF">
        <w:rPr>
          <w:b/>
          <w:sz w:val="20"/>
          <w:szCs w:val="20"/>
          <w:lang w:eastAsia="en-GB"/>
        </w:rPr>
        <w:t xml:space="preserve"> </w:t>
      </w:r>
      <w:r w:rsidRPr="00CF70CF">
        <w:rPr>
          <w:b/>
          <w:sz w:val="20"/>
          <w:szCs w:val="20"/>
          <w:lang w:eastAsia="en-GB"/>
        </w:rPr>
        <w:t>sekcji,</w:t>
      </w:r>
      <w:r w:rsidR="006E0DAA" w:rsidRPr="00CF70CF">
        <w:rPr>
          <w:b/>
          <w:sz w:val="20"/>
          <w:szCs w:val="20"/>
          <w:lang w:eastAsia="en-GB"/>
        </w:rPr>
        <w:t xml:space="preserve"> </w:t>
      </w:r>
      <w:r w:rsidRPr="00CF70CF">
        <w:rPr>
          <w:b/>
          <w:sz w:val="20"/>
          <w:szCs w:val="20"/>
          <w:lang w:eastAsia="en-GB"/>
        </w:rPr>
        <w:t>proszę</w:t>
      </w:r>
      <w:r w:rsidR="006E0DAA" w:rsidRPr="00CF70CF">
        <w:rPr>
          <w:b/>
          <w:sz w:val="20"/>
          <w:szCs w:val="20"/>
          <w:lang w:eastAsia="en-GB"/>
        </w:rPr>
        <w:t xml:space="preserve"> </w:t>
      </w:r>
      <w:r w:rsidRPr="00CF70CF">
        <w:rPr>
          <w:b/>
          <w:sz w:val="20"/>
          <w:szCs w:val="20"/>
          <w:lang w:eastAsia="en-GB"/>
        </w:rPr>
        <w:t>przedstawić</w:t>
      </w:r>
      <w:r w:rsidR="006E0DAA" w:rsidRPr="00CF70CF">
        <w:rPr>
          <w:b/>
          <w:sz w:val="20"/>
          <w:szCs w:val="20"/>
          <w:lang w:eastAsia="en-GB"/>
        </w:rPr>
        <w:t xml:space="preserve"> </w:t>
      </w:r>
      <w:r w:rsidRPr="00CF70CF">
        <w:rPr>
          <w:b/>
          <w:sz w:val="20"/>
          <w:szCs w:val="20"/>
          <w:lang w:eastAsia="en-GB"/>
        </w:rPr>
        <w:t>–</w:t>
      </w:r>
      <w:r w:rsidR="006E0DAA" w:rsidRPr="00CF70CF">
        <w:rPr>
          <w:b/>
          <w:sz w:val="20"/>
          <w:szCs w:val="20"/>
          <w:lang w:eastAsia="en-GB"/>
        </w:rPr>
        <w:t xml:space="preserve"> </w:t>
      </w:r>
      <w:r w:rsidRPr="00CF70CF">
        <w:rPr>
          <w:b/>
          <w:sz w:val="20"/>
          <w:szCs w:val="20"/>
          <w:lang w:eastAsia="en-GB"/>
        </w:rPr>
        <w:t>dla</w:t>
      </w:r>
      <w:r w:rsidR="006E0DAA" w:rsidRPr="00CF70CF">
        <w:rPr>
          <w:b/>
          <w:sz w:val="20"/>
          <w:szCs w:val="20"/>
          <w:lang w:eastAsia="en-GB"/>
        </w:rPr>
        <w:t xml:space="preserve"> </w:t>
      </w:r>
      <w:r w:rsidRPr="00CF70CF">
        <w:rPr>
          <w:b/>
          <w:sz w:val="20"/>
          <w:szCs w:val="20"/>
          <w:lang w:eastAsia="en-GB"/>
        </w:rPr>
        <w:t>każdego</w:t>
      </w:r>
      <w:r w:rsidR="006E0DAA" w:rsidRPr="00CF70CF">
        <w:rPr>
          <w:b/>
          <w:sz w:val="20"/>
          <w:szCs w:val="20"/>
          <w:lang w:eastAsia="en-GB"/>
        </w:rPr>
        <w:t xml:space="preserve"> </w:t>
      </w:r>
      <w:r w:rsidRPr="00CF70CF">
        <w:rPr>
          <w:b/>
          <w:sz w:val="20"/>
          <w:szCs w:val="20"/>
          <w:lang w:eastAsia="en-GB"/>
        </w:rPr>
        <w:t>podwykonawcy</w:t>
      </w:r>
      <w:r w:rsidR="006E0DAA" w:rsidRPr="00CF70CF">
        <w:rPr>
          <w:b/>
          <w:sz w:val="20"/>
          <w:szCs w:val="20"/>
          <w:lang w:eastAsia="en-GB"/>
        </w:rPr>
        <w:t xml:space="preserve"> </w:t>
      </w:r>
      <w:r w:rsidRPr="00CF70CF">
        <w:rPr>
          <w:b/>
          <w:sz w:val="20"/>
          <w:szCs w:val="20"/>
          <w:lang w:eastAsia="en-GB"/>
        </w:rPr>
        <w:lastRenderedPageBreak/>
        <w:t>(każdej</w:t>
      </w:r>
      <w:r w:rsidR="006E0DAA" w:rsidRPr="00CF70CF">
        <w:rPr>
          <w:b/>
          <w:sz w:val="20"/>
          <w:szCs w:val="20"/>
          <w:lang w:eastAsia="en-GB"/>
        </w:rPr>
        <w:t xml:space="preserve"> </w:t>
      </w:r>
      <w:r w:rsidRPr="00CF70CF">
        <w:rPr>
          <w:b/>
          <w:sz w:val="20"/>
          <w:szCs w:val="20"/>
          <w:lang w:eastAsia="en-GB"/>
        </w:rPr>
        <w:t>kategorii</w:t>
      </w:r>
      <w:r w:rsidR="006E0DAA" w:rsidRPr="00CF70CF">
        <w:rPr>
          <w:b/>
          <w:sz w:val="20"/>
          <w:szCs w:val="20"/>
          <w:lang w:eastAsia="en-GB"/>
        </w:rPr>
        <w:t xml:space="preserve"> </w:t>
      </w:r>
      <w:r w:rsidRPr="00CF70CF">
        <w:rPr>
          <w:b/>
          <w:sz w:val="20"/>
          <w:szCs w:val="20"/>
          <w:lang w:eastAsia="en-GB"/>
        </w:rPr>
        <w:t>podwykonawców),</w:t>
      </w:r>
      <w:r w:rsidR="006E0DAA" w:rsidRPr="00CF70CF">
        <w:rPr>
          <w:b/>
          <w:sz w:val="20"/>
          <w:szCs w:val="20"/>
          <w:lang w:eastAsia="en-GB"/>
        </w:rPr>
        <w:t xml:space="preserve"> </w:t>
      </w:r>
      <w:r w:rsidRPr="00CF70CF">
        <w:rPr>
          <w:b/>
          <w:sz w:val="20"/>
          <w:szCs w:val="20"/>
          <w:lang w:eastAsia="en-GB"/>
        </w:rPr>
        <w:t>których</w:t>
      </w:r>
      <w:r w:rsidR="006E0DAA" w:rsidRPr="00CF70CF">
        <w:rPr>
          <w:b/>
          <w:sz w:val="20"/>
          <w:szCs w:val="20"/>
          <w:lang w:eastAsia="en-GB"/>
        </w:rPr>
        <w:t xml:space="preserve"> </w:t>
      </w:r>
      <w:r w:rsidRPr="00CF70CF">
        <w:rPr>
          <w:b/>
          <w:sz w:val="20"/>
          <w:szCs w:val="20"/>
          <w:lang w:eastAsia="en-GB"/>
        </w:rPr>
        <w:t>to</w:t>
      </w:r>
      <w:r w:rsidR="006E0DAA" w:rsidRPr="00CF70CF">
        <w:rPr>
          <w:b/>
          <w:sz w:val="20"/>
          <w:szCs w:val="20"/>
          <w:lang w:eastAsia="en-GB"/>
        </w:rPr>
        <w:t xml:space="preserve"> </w:t>
      </w:r>
      <w:r w:rsidRPr="00CF70CF">
        <w:rPr>
          <w:b/>
          <w:sz w:val="20"/>
          <w:szCs w:val="20"/>
          <w:lang w:eastAsia="en-GB"/>
        </w:rPr>
        <w:t>dotyczy</w:t>
      </w:r>
      <w:r w:rsidR="006E0DAA" w:rsidRPr="00CF70CF">
        <w:rPr>
          <w:b/>
          <w:sz w:val="20"/>
          <w:szCs w:val="20"/>
          <w:lang w:eastAsia="en-GB"/>
        </w:rPr>
        <w:t xml:space="preserve"> </w:t>
      </w:r>
      <w:r w:rsidRPr="00CF70CF">
        <w:rPr>
          <w:b/>
          <w:sz w:val="20"/>
          <w:szCs w:val="20"/>
          <w:lang w:eastAsia="en-GB"/>
        </w:rPr>
        <w:t>–</w:t>
      </w:r>
      <w:r w:rsidR="006E0DAA" w:rsidRPr="00CF70CF">
        <w:rPr>
          <w:b/>
          <w:sz w:val="20"/>
          <w:szCs w:val="20"/>
          <w:lang w:eastAsia="en-GB"/>
        </w:rPr>
        <w:t xml:space="preserve"> </w:t>
      </w:r>
      <w:r w:rsidRPr="00CF70CF">
        <w:rPr>
          <w:b/>
          <w:sz w:val="20"/>
          <w:szCs w:val="20"/>
          <w:lang w:eastAsia="en-GB"/>
        </w:rPr>
        <w:t>informacje</w:t>
      </w:r>
      <w:r w:rsidR="006E0DAA" w:rsidRPr="00CF70CF">
        <w:rPr>
          <w:b/>
          <w:sz w:val="20"/>
          <w:szCs w:val="20"/>
          <w:lang w:eastAsia="en-GB"/>
        </w:rPr>
        <w:t xml:space="preserve"> </w:t>
      </w:r>
      <w:r w:rsidRPr="00CF70CF">
        <w:rPr>
          <w:b/>
          <w:sz w:val="20"/>
          <w:szCs w:val="20"/>
          <w:lang w:eastAsia="en-GB"/>
        </w:rPr>
        <w:t>wymagane</w:t>
      </w:r>
      <w:r w:rsidR="006E0DAA" w:rsidRPr="00CF70CF">
        <w:rPr>
          <w:b/>
          <w:sz w:val="20"/>
          <w:szCs w:val="20"/>
          <w:lang w:eastAsia="en-GB"/>
        </w:rPr>
        <w:t xml:space="preserve"> </w:t>
      </w:r>
      <w:r w:rsidRPr="00CF70CF">
        <w:rPr>
          <w:b/>
          <w:sz w:val="20"/>
          <w:szCs w:val="20"/>
          <w:lang w:eastAsia="en-GB"/>
        </w:rPr>
        <w:t>w</w:t>
      </w:r>
      <w:r w:rsidR="006E0DAA" w:rsidRPr="00CF70CF">
        <w:rPr>
          <w:b/>
          <w:sz w:val="20"/>
          <w:szCs w:val="20"/>
          <w:lang w:eastAsia="en-GB"/>
        </w:rPr>
        <w:t xml:space="preserve"> </w:t>
      </w:r>
      <w:r w:rsidRPr="00CF70CF">
        <w:rPr>
          <w:b/>
          <w:sz w:val="20"/>
          <w:szCs w:val="20"/>
          <w:lang w:eastAsia="en-GB"/>
        </w:rPr>
        <w:t>niniejszej</w:t>
      </w:r>
      <w:r w:rsidR="006E0DAA" w:rsidRPr="00CF70CF">
        <w:rPr>
          <w:b/>
          <w:sz w:val="20"/>
          <w:szCs w:val="20"/>
          <w:lang w:eastAsia="en-GB"/>
        </w:rPr>
        <w:t xml:space="preserve"> </w:t>
      </w:r>
      <w:r w:rsidRPr="00CF70CF">
        <w:rPr>
          <w:b/>
          <w:sz w:val="20"/>
          <w:szCs w:val="20"/>
          <w:lang w:eastAsia="en-GB"/>
        </w:rPr>
        <w:t>części</w:t>
      </w:r>
      <w:r w:rsidR="006E0DAA" w:rsidRPr="00CF70CF">
        <w:rPr>
          <w:b/>
          <w:sz w:val="20"/>
          <w:szCs w:val="20"/>
          <w:lang w:eastAsia="en-GB"/>
        </w:rPr>
        <w:t xml:space="preserve"> </w:t>
      </w:r>
      <w:r w:rsidRPr="00CF70CF">
        <w:rPr>
          <w:b/>
          <w:sz w:val="20"/>
          <w:szCs w:val="20"/>
          <w:lang w:eastAsia="en-GB"/>
        </w:rPr>
        <w:t>sekcja</w:t>
      </w:r>
      <w:r w:rsidR="006E0DAA" w:rsidRPr="00CF70CF">
        <w:rPr>
          <w:b/>
          <w:sz w:val="20"/>
          <w:szCs w:val="20"/>
          <w:lang w:eastAsia="en-GB"/>
        </w:rPr>
        <w:t xml:space="preserve"> </w:t>
      </w:r>
      <w:r w:rsidRPr="00CF70CF">
        <w:rPr>
          <w:b/>
          <w:sz w:val="20"/>
          <w:szCs w:val="20"/>
          <w:lang w:eastAsia="en-GB"/>
        </w:rPr>
        <w:t>A</w:t>
      </w:r>
      <w:r w:rsidR="006E0DAA" w:rsidRPr="00CF70CF">
        <w:rPr>
          <w:b/>
          <w:sz w:val="20"/>
          <w:szCs w:val="20"/>
          <w:lang w:eastAsia="en-GB"/>
        </w:rPr>
        <w:t xml:space="preserve"> </w:t>
      </w:r>
      <w:r w:rsidRPr="00CF70CF">
        <w:rPr>
          <w:b/>
          <w:sz w:val="20"/>
          <w:szCs w:val="20"/>
          <w:lang w:eastAsia="en-GB"/>
        </w:rPr>
        <w:t>i</w:t>
      </w:r>
      <w:r w:rsidR="006E0DAA" w:rsidRPr="00CF70CF">
        <w:rPr>
          <w:b/>
          <w:sz w:val="20"/>
          <w:szCs w:val="20"/>
          <w:lang w:eastAsia="en-GB"/>
        </w:rPr>
        <w:t xml:space="preserve"> </w:t>
      </w:r>
      <w:r w:rsidRPr="00CF70CF">
        <w:rPr>
          <w:b/>
          <w:sz w:val="20"/>
          <w:szCs w:val="20"/>
          <w:lang w:eastAsia="en-GB"/>
        </w:rPr>
        <w:t>B</w:t>
      </w:r>
      <w:r w:rsidR="006E0DAA" w:rsidRPr="00CF70CF">
        <w:rPr>
          <w:b/>
          <w:sz w:val="20"/>
          <w:szCs w:val="20"/>
          <w:lang w:eastAsia="en-GB"/>
        </w:rPr>
        <w:t xml:space="preserve"> </w:t>
      </w:r>
      <w:r w:rsidRPr="00CF70CF">
        <w:rPr>
          <w:b/>
          <w:sz w:val="20"/>
          <w:szCs w:val="20"/>
          <w:lang w:eastAsia="en-GB"/>
        </w:rPr>
        <w:t>oraz</w:t>
      </w:r>
      <w:r w:rsidR="006E0DAA" w:rsidRPr="00CF70CF">
        <w:rPr>
          <w:b/>
          <w:sz w:val="20"/>
          <w:szCs w:val="20"/>
          <w:lang w:eastAsia="en-GB"/>
        </w:rPr>
        <w:t xml:space="preserve"> </w:t>
      </w:r>
      <w:r w:rsidRPr="00CF70CF">
        <w:rPr>
          <w:b/>
          <w:sz w:val="20"/>
          <w:szCs w:val="20"/>
          <w:lang w:eastAsia="en-GB"/>
        </w:rPr>
        <w:t>w</w:t>
      </w:r>
      <w:r w:rsidR="006E0DAA" w:rsidRPr="00CF70CF">
        <w:rPr>
          <w:b/>
          <w:sz w:val="20"/>
          <w:szCs w:val="20"/>
          <w:lang w:eastAsia="en-GB"/>
        </w:rPr>
        <w:t xml:space="preserve"> </w:t>
      </w:r>
      <w:r w:rsidRPr="00CF70CF">
        <w:rPr>
          <w:b/>
          <w:sz w:val="20"/>
          <w:szCs w:val="20"/>
          <w:lang w:eastAsia="en-GB"/>
        </w:rPr>
        <w:t>części</w:t>
      </w:r>
      <w:r w:rsidR="006E0DAA" w:rsidRPr="00CF70CF">
        <w:rPr>
          <w:b/>
          <w:sz w:val="20"/>
          <w:szCs w:val="20"/>
          <w:lang w:eastAsia="en-GB"/>
        </w:rPr>
        <w:t xml:space="preserve"> </w:t>
      </w:r>
      <w:r w:rsidRPr="00CF70CF">
        <w:rPr>
          <w:b/>
          <w:sz w:val="20"/>
          <w:szCs w:val="20"/>
          <w:lang w:eastAsia="en-GB"/>
        </w:rPr>
        <w:t>III.</w:t>
      </w:r>
    </w:p>
    <w:p w14:paraId="61946BE4" w14:textId="77777777" w:rsidR="009D0772" w:rsidRPr="00CF70CF" w:rsidRDefault="009D0772" w:rsidP="00607ECF">
      <w:pPr>
        <w:spacing w:after="0"/>
        <w:jc w:val="center"/>
        <w:rPr>
          <w:b/>
          <w:sz w:val="20"/>
          <w:szCs w:val="20"/>
          <w:lang w:eastAsia="en-GB"/>
        </w:rPr>
      </w:pPr>
      <w:r w:rsidRPr="00CF70CF">
        <w:rPr>
          <w:b/>
          <w:sz w:val="20"/>
          <w:szCs w:val="20"/>
          <w:lang w:eastAsia="en-GB"/>
        </w:rPr>
        <w:t>Część</w:t>
      </w:r>
      <w:r w:rsidR="006E0DAA" w:rsidRPr="00CF70CF">
        <w:rPr>
          <w:b/>
          <w:sz w:val="20"/>
          <w:szCs w:val="20"/>
          <w:lang w:eastAsia="en-GB"/>
        </w:rPr>
        <w:t xml:space="preserve"> </w:t>
      </w:r>
      <w:r w:rsidRPr="00CF70CF">
        <w:rPr>
          <w:b/>
          <w:sz w:val="20"/>
          <w:szCs w:val="20"/>
          <w:lang w:eastAsia="en-GB"/>
        </w:rPr>
        <w:t>III:</w:t>
      </w:r>
      <w:r w:rsidR="006E0DAA" w:rsidRPr="00CF70CF">
        <w:rPr>
          <w:b/>
          <w:sz w:val="20"/>
          <w:szCs w:val="20"/>
          <w:lang w:eastAsia="en-GB"/>
        </w:rPr>
        <w:t xml:space="preserve"> </w:t>
      </w:r>
      <w:r w:rsidRPr="00CF70CF">
        <w:rPr>
          <w:b/>
          <w:sz w:val="20"/>
          <w:szCs w:val="20"/>
          <w:lang w:eastAsia="en-GB"/>
        </w:rPr>
        <w:t>Podstawy</w:t>
      </w:r>
      <w:r w:rsidR="006E0DAA" w:rsidRPr="00CF70CF">
        <w:rPr>
          <w:b/>
          <w:sz w:val="20"/>
          <w:szCs w:val="20"/>
          <w:lang w:eastAsia="en-GB"/>
        </w:rPr>
        <w:t xml:space="preserve"> </w:t>
      </w:r>
      <w:r w:rsidRPr="00CF70CF">
        <w:rPr>
          <w:b/>
          <w:sz w:val="20"/>
          <w:szCs w:val="20"/>
          <w:lang w:eastAsia="en-GB"/>
        </w:rPr>
        <w:t>wykluczenia</w:t>
      </w:r>
    </w:p>
    <w:p w14:paraId="15FBE4CB" w14:textId="77777777" w:rsidR="009D0772" w:rsidRPr="00CF70CF" w:rsidRDefault="009D0772" w:rsidP="00607ECF">
      <w:pPr>
        <w:spacing w:after="0"/>
        <w:jc w:val="center"/>
        <w:rPr>
          <w:smallCaps/>
          <w:sz w:val="20"/>
          <w:szCs w:val="20"/>
          <w:lang w:eastAsia="en-GB"/>
        </w:rPr>
      </w:pPr>
      <w:r w:rsidRPr="00CF70CF">
        <w:rPr>
          <w:smallCaps/>
          <w:sz w:val="20"/>
          <w:szCs w:val="20"/>
          <w:lang w:eastAsia="en-GB"/>
        </w:rPr>
        <w:t>A:</w:t>
      </w:r>
      <w:r w:rsidR="006E0DAA" w:rsidRPr="00CF70CF">
        <w:rPr>
          <w:smallCaps/>
          <w:sz w:val="20"/>
          <w:szCs w:val="20"/>
          <w:lang w:eastAsia="en-GB"/>
        </w:rPr>
        <w:t xml:space="preserve"> </w:t>
      </w:r>
      <w:r w:rsidRPr="00CF70CF">
        <w:rPr>
          <w:smallCaps/>
          <w:sz w:val="20"/>
          <w:szCs w:val="20"/>
          <w:lang w:eastAsia="en-GB"/>
        </w:rPr>
        <w:t>Podstawy</w:t>
      </w:r>
      <w:r w:rsidR="006E0DAA" w:rsidRPr="00CF70CF">
        <w:rPr>
          <w:smallCaps/>
          <w:sz w:val="20"/>
          <w:szCs w:val="20"/>
          <w:lang w:eastAsia="en-GB"/>
        </w:rPr>
        <w:t xml:space="preserve"> </w:t>
      </w:r>
      <w:r w:rsidRPr="00CF70CF">
        <w:rPr>
          <w:smallCaps/>
          <w:sz w:val="20"/>
          <w:szCs w:val="20"/>
          <w:lang w:eastAsia="en-GB"/>
        </w:rPr>
        <w:t>związane</w:t>
      </w:r>
      <w:r w:rsidR="006E0DAA" w:rsidRPr="00CF70CF">
        <w:rPr>
          <w:smallCaps/>
          <w:sz w:val="20"/>
          <w:szCs w:val="20"/>
          <w:lang w:eastAsia="en-GB"/>
        </w:rPr>
        <w:t xml:space="preserve"> </w:t>
      </w:r>
      <w:r w:rsidRPr="00CF70CF">
        <w:rPr>
          <w:smallCaps/>
          <w:sz w:val="20"/>
          <w:szCs w:val="20"/>
          <w:lang w:eastAsia="en-GB"/>
        </w:rPr>
        <w:t>z</w:t>
      </w:r>
      <w:r w:rsidR="006E0DAA" w:rsidRPr="00CF70CF">
        <w:rPr>
          <w:smallCaps/>
          <w:sz w:val="20"/>
          <w:szCs w:val="20"/>
          <w:lang w:eastAsia="en-GB"/>
        </w:rPr>
        <w:t xml:space="preserve"> </w:t>
      </w:r>
      <w:r w:rsidRPr="00CF70CF">
        <w:rPr>
          <w:smallCaps/>
          <w:sz w:val="20"/>
          <w:szCs w:val="20"/>
          <w:lang w:eastAsia="en-GB"/>
        </w:rPr>
        <w:t>wyrokami</w:t>
      </w:r>
      <w:r w:rsidR="006E0DAA" w:rsidRPr="00CF70CF">
        <w:rPr>
          <w:smallCaps/>
          <w:sz w:val="20"/>
          <w:szCs w:val="20"/>
          <w:lang w:eastAsia="en-GB"/>
        </w:rPr>
        <w:t xml:space="preserve"> </w:t>
      </w:r>
      <w:r w:rsidRPr="00CF70CF">
        <w:rPr>
          <w:smallCaps/>
          <w:sz w:val="20"/>
          <w:szCs w:val="20"/>
          <w:lang w:eastAsia="en-GB"/>
        </w:rPr>
        <w:t>skazującymi</w:t>
      </w:r>
      <w:r w:rsidR="006E0DAA" w:rsidRPr="00CF70CF">
        <w:rPr>
          <w:smallCaps/>
          <w:sz w:val="20"/>
          <w:szCs w:val="20"/>
          <w:lang w:eastAsia="en-GB"/>
        </w:rPr>
        <w:t xml:space="preserve"> </w:t>
      </w:r>
      <w:r w:rsidRPr="00CF70CF">
        <w:rPr>
          <w:smallCaps/>
          <w:sz w:val="20"/>
          <w:szCs w:val="20"/>
          <w:lang w:eastAsia="en-GB"/>
        </w:rPr>
        <w:t>za</w:t>
      </w:r>
      <w:r w:rsidR="006E0DAA" w:rsidRPr="00CF70CF">
        <w:rPr>
          <w:smallCaps/>
          <w:sz w:val="20"/>
          <w:szCs w:val="20"/>
          <w:lang w:eastAsia="en-GB"/>
        </w:rPr>
        <w:t xml:space="preserve"> </w:t>
      </w:r>
      <w:r w:rsidRPr="00CF70CF">
        <w:rPr>
          <w:smallCaps/>
          <w:sz w:val="20"/>
          <w:szCs w:val="20"/>
          <w:lang w:eastAsia="en-GB"/>
        </w:rPr>
        <w:t>przestępstwo</w:t>
      </w:r>
    </w:p>
    <w:p w14:paraId="7B8506DA" w14:textId="77777777" w:rsidR="009D0772" w:rsidRPr="00CF70CF" w:rsidRDefault="009D0772" w:rsidP="00607ECF">
      <w:pPr>
        <w:pBdr>
          <w:top w:val="single" w:sz="4" w:space="1" w:color="auto"/>
          <w:left w:val="single" w:sz="4" w:space="4" w:color="auto"/>
          <w:bottom w:val="single" w:sz="4" w:space="1" w:color="auto"/>
          <w:right w:val="single" w:sz="4" w:space="4" w:color="auto"/>
        </w:pBdr>
        <w:shd w:val="clear" w:color="auto" w:fill="BFBFBF"/>
        <w:spacing w:after="0"/>
        <w:rPr>
          <w:sz w:val="20"/>
          <w:szCs w:val="20"/>
        </w:rPr>
      </w:pPr>
      <w:r w:rsidRPr="00CF70CF">
        <w:rPr>
          <w:sz w:val="20"/>
          <w:szCs w:val="20"/>
        </w:rPr>
        <w:t>W</w:t>
      </w:r>
      <w:r w:rsidR="006E0DAA" w:rsidRPr="00CF70CF">
        <w:rPr>
          <w:sz w:val="20"/>
          <w:szCs w:val="20"/>
        </w:rPr>
        <w:t xml:space="preserve"> </w:t>
      </w:r>
      <w:r w:rsidRPr="00CF70CF">
        <w:rPr>
          <w:sz w:val="20"/>
          <w:szCs w:val="20"/>
        </w:rPr>
        <w:t>art.</w:t>
      </w:r>
      <w:r w:rsidR="006E0DAA" w:rsidRPr="00CF70CF">
        <w:rPr>
          <w:sz w:val="20"/>
          <w:szCs w:val="20"/>
        </w:rPr>
        <w:t xml:space="preserve"> </w:t>
      </w:r>
      <w:r w:rsidRPr="00CF70CF">
        <w:rPr>
          <w:sz w:val="20"/>
          <w:szCs w:val="20"/>
        </w:rPr>
        <w:t>57</w:t>
      </w:r>
      <w:r w:rsidR="006E0DAA" w:rsidRPr="00CF70CF">
        <w:rPr>
          <w:sz w:val="20"/>
          <w:szCs w:val="20"/>
        </w:rPr>
        <w:t xml:space="preserve"> </w:t>
      </w:r>
      <w:r w:rsidRPr="00CF70CF">
        <w:rPr>
          <w:sz w:val="20"/>
          <w:szCs w:val="20"/>
        </w:rPr>
        <w:t>ust.</w:t>
      </w:r>
      <w:r w:rsidR="006E0DAA" w:rsidRPr="00CF70CF">
        <w:rPr>
          <w:sz w:val="20"/>
          <w:szCs w:val="20"/>
        </w:rPr>
        <w:t xml:space="preserve"> </w:t>
      </w:r>
      <w:r w:rsidRPr="00CF70CF">
        <w:rPr>
          <w:sz w:val="20"/>
          <w:szCs w:val="20"/>
        </w:rPr>
        <w:t>1</w:t>
      </w:r>
      <w:r w:rsidR="006E0DAA" w:rsidRPr="00CF70CF">
        <w:rPr>
          <w:sz w:val="20"/>
          <w:szCs w:val="20"/>
        </w:rPr>
        <w:t xml:space="preserve"> </w:t>
      </w:r>
      <w:r w:rsidRPr="00CF70CF">
        <w:rPr>
          <w:sz w:val="20"/>
          <w:szCs w:val="20"/>
        </w:rPr>
        <w:t>dyrektywy</w:t>
      </w:r>
      <w:r w:rsidR="006E0DAA" w:rsidRPr="00CF70CF">
        <w:rPr>
          <w:sz w:val="20"/>
          <w:szCs w:val="20"/>
        </w:rPr>
        <w:t xml:space="preserve"> </w:t>
      </w:r>
      <w:r w:rsidRPr="00CF70CF">
        <w:rPr>
          <w:sz w:val="20"/>
          <w:szCs w:val="20"/>
        </w:rPr>
        <w:t>2014/24/UE</w:t>
      </w:r>
      <w:r w:rsidR="006E0DAA" w:rsidRPr="00CF70CF">
        <w:rPr>
          <w:sz w:val="20"/>
          <w:szCs w:val="20"/>
        </w:rPr>
        <w:t xml:space="preserve"> </w:t>
      </w:r>
      <w:r w:rsidRPr="00CF70CF">
        <w:rPr>
          <w:sz w:val="20"/>
          <w:szCs w:val="20"/>
        </w:rPr>
        <w:t>określono</w:t>
      </w:r>
      <w:r w:rsidR="006E0DAA" w:rsidRPr="00CF70CF">
        <w:rPr>
          <w:sz w:val="20"/>
          <w:szCs w:val="20"/>
        </w:rPr>
        <w:t xml:space="preserve"> </w:t>
      </w:r>
      <w:r w:rsidRPr="00CF70CF">
        <w:rPr>
          <w:sz w:val="20"/>
          <w:szCs w:val="20"/>
        </w:rPr>
        <w:t>następujące</w:t>
      </w:r>
      <w:r w:rsidR="006E0DAA" w:rsidRPr="00CF70CF">
        <w:rPr>
          <w:sz w:val="20"/>
          <w:szCs w:val="20"/>
        </w:rPr>
        <w:t xml:space="preserve"> </w:t>
      </w:r>
      <w:r w:rsidRPr="00CF70CF">
        <w:rPr>
          <w:sz w:val="20"/>
          <w:szCs w:val="20"/>
        </w:rPr>
        <w:t>powody</w:t>
      </w:r>
      <w:r w:rsidR="006E0DAA" w:rsidRPr="00CF70CF">
        <w:rPr>
          <w:sz w:val="20"/>
          <w:szCs w:val="20"/>
        </w:rPr>
        <w:t xml:space="preserve"> </w:t>
      </w:r>
      <w:r w:rsidRPr="00CF70CF">
        <w:rPr>
          <w:sz w:val="20"/>
          <w:szCs w:val="20"/>
        </w:rPr>
        <w:t>wykluczenia:</w:t>
      </w:r>
    </w:p>
    <w:p w14:paraId="3964C17F" w14:textId="77777777" w:rsidR="009D0772" w:rsidRPr="00CF70CF" w:rsidRDefault="009D0772" w:rsidP="00885433">
      <w:pPr>
        <w:numPr>
          <w:ilvl w:val="0"/>
          <w:numId w:val="102"/>
        </w:numPr>
        <w:pBdr>
          <w:top w:val="single" w:sz="4" w:space="1" w:color="auto"/>
          <w:left w:val="single" w:sz="4" w:space="4" w:color="auto"/>
          <w:bottom w:val="single" w:sz="4" w:space="1" w:color="auto"/>
          <w:right w:val="single" w:sz="4" w:space="4" w:color="auto"/>
        </w:pBdr>
        <w:shd w:val="clear" w:color="auto" w:fill="BFBFBF"/>
        <w:spacing w:after="0"/>
        <w:rPr>
          <w:w w:val="0"/>
          <w:sz w:val="20"/>
          <w:szCs w:val="20"/>
          <w:lang w:eastAsia="en-GB"/>
        </w:rPr>
      </w:pPr>
      <w:r w:rsidRPr="00CF70CF">
        <w:rPr>
          <w:sz w:val="20"/>
          <w:szCs w:val="20"/>
          <w:lang w:eastAsia="en-GB"/>
        </w:rPr>
        <w:t>udział</w:t>
      </w:r>
      <w:r w:rsidR="006E0DAA" w:rsidRPr="00CF70CF">
        <w:rPr>
          <w:sz w:val="20"/>
          <w:szCs w:val="20"/>
          <w:lang w:eastAsia="en-GB"/>
        </w:rPr>
        <w:t xml:space="preserve"> </w:t>
      </w:r>
      <w:r w:rsidRPr="00CF70CF">
        <w:rPr>
          <w:sz w:val="20"/>
          <w:szCs w:val="20"/>
          <w:lang w:eastAsia="en-GB"/>
        </w:rPr>
        <w:t>w</w:t>
      </w:r>
      <w:r w:rsidR="006E0DAA" w:rsidRPr="00CF70CF">
        <w:rPr>
          <w:sz w:val="20"/>
          <w:szCs w:val="20"/>
          <w:lang w:eastAsia="en-GB"/>
        </w:rPr>
        <w:t xml:space="preserve"> </w:t>
      </w:r>
      <w:r w:rsidRPr="00CF70CF">
        <w:rPr>
          <w:b/>
          <w:sz w:val="20"/>
          <w:szCs w:val="20"/>
          <w:lang w:eastAsia="en-GB"/>
        </w:rPr>
        <w:t>organizacji</w:t>
      </w:r>
      <w:r w:rsidR="006E0DAA" w:rsidRPr="00CF70CF">
        <w:rPr>
          <w:b/>
          <w:sz w:val="20"/>
          <w:szCs w:val="20"/>
          <w:lang w:eastAsia="en-GB"/>
        </w:rPr>
        <w:t xml:space="preserve"> </w:t>
      </w:r>
      <w:r w:rsidRPr="00CF70CF">
        <w:rPr>
          <w:b/>
          <w:sz w:val="20"/>
          <w:szCs w:val="20"/>
          <w:lang w:eastAsia="en-GB"/>
        </w:rPr>
        <w:t>przestępczej</w:t>
      </w:r>
      <w:r w:rsidRPr="00CF70CF">
        <w:rPr>
          <w:b/>
          <w:sz w:val="20"/>
          <w:szCs w:val="20"/>
          <w:vertAlign w:val="superscript"/>
          <w:lang w:eastAsia="en-GB"/>
        </w:rPr>
        <w:footnoteReference w:id="15"/>
      </w:r>
      <w:r w:rsidRPr="00CF70CF">
        <w:rPr>
          <w:sz w:val="20"/>
          <w:szCs w:val="20"/>
          <w:lang w:eastAsia="en-GB"/>
        </w:rPr>
        <w:t>;</w:t>
      </w:r>
    </w:p>
    <w:p w14:paraId="695FF8FB" w14:textId="77777777" w:rsidR="009D0772" w:rsidRPr="00CF70CF" w:rsidRDefault="009D0772" w:rsidP="00885433">
      <w:pPr>
        <w:numPr>
          <w:ilvl w:val="0"/>
          <w:numId w:val="102"/>
        </w:numPr>
        <w:pBdr>
          <w:top w:val="single" w:sz="4" w:space="1" w:color="auto"/>
          <w:left w:val="single" w:sz="4" w:space="4" w:color="auto"/>
          <w:bottom w:val="single" w:sz="4" w:space="1" w:color="auto"/>
          <w:right w:val="single" w:sz="4" w:space="4" w:color="auto"/>
        </w:pBdr>
        <w:shd w:val="clear" w:color="auto" w:fill="BFBFBF"/>
        <w:spacing w:after="0"/>
        <w:rPr>
          <w:w w:val="0"/>
          <w:sz w:val="20"/>
          <w:szCs w:val="20"/>
          <w:lang w:eastAsia="en-GB"/>
        </w:rPr>
      </w:pPr>
      <w:bookmarkStart w:id="11" w:name="_Hlk140841769"/>
      <w:r w:rsidRPr="00CF70CF">
        <w:rPr>
          <w:b/>
          <w:sz w:val="20"/>
          <w:szCs w:val="20"/>
          <w:lang w:eastAsia="en-GB"/>
        </w:rPr>
        <w:t>korupcja</w:t>
      </w:r>
      <w:r w:rsidRPr="00CF70CF">
        <w:rPr>
          <w:b/>
          <w:sz w:val="20"/>
          <w:szCs w:val="20"/>
          <w:vertAlign w:val="superscript"/>
          <w:lang w:eastAsia="en-GB"/>
        </w:rPr>
        <w:footnoteReference w:id="16"/>
      </w:r>
      <w:r w:rsidRPr="00CF70CF">
        <w:rPr>
          <w:sz w:val="20"/>
          <w:szCs w:val="20"/>
          <w:lang w:eastAsia="en-GB"/>
        </w:rPr>
        <w:t>;</w:t>
      </w:r>
    </w:p>
    <w:p w14:paraId="21DF98D7" w14:textId="77777777" w:rsidR="009D0772" w:rsidRPr="00CF70CF" w:rsidRDefault="009D0772" w:rsidP="00885433">
      <w:pPr>
        <w:numPr>
          <w:ilvl w:val="0"/>
          <w:numId w:val="102"/>
        </w:numPr>
        <w:pBdr>
          <w:top w:val="single" w:sz="4" w:space="1" w:color="auto"/>
          <w:left w:val="single" w:sz="4" w:space="4" w:color="auto"/>
          <w:bottom w:val="single" w:sz="4" w:space="1" w:color="auto"/>
          <w:right w:val="single" w:sz="4" w:space="4" w:color="auto"/>
        </w:pBdr>
        <w:shd w:val="clear" w:color="auto" w:fill="BFBFBF"/>
        <w:spacing w:after="0"/>
        <w:rPr>
          <w:w w:val="0"/>
          <w:sz w:val="20"/>
          <w:szCs w:val="20"/>
          <w:lang w:eastAsia="en-GB"/>
        </w:rPr>
      </w:pPr>
      <w:bookmarkStart w:id="12" w:name="_DV_M1264"/>
      <w:bookmarkEnd w:id="12"/>
      <w:r w:rsidRPr="00CF70CF">
        <w:rPr>
          <w:b/>
          <w:w w:val="0"/>
          <w:sz w:val="20"/>
          <w:szCs w:val="20"/>
          <w:lang w:eastAsia="en-GB"/>
        </w:rPr>
        <w:t>nadużycie</w:t>
      </w:r>
      <w:r w:rsidR="006E0DAA" w:rsidRPr="00CF70CF">
        <w:rPr>
          <w:b/>
          <w:w w:val="0"/>
          <w:sz w:val="20"/>
          <w:szCs w:val="20"/>
          <w:lang w:eastAsia="en-GB"/>
        </w:rPr>
        <w:t xml:space="preserve"> </w:t>
      </w:r>
      <w:r w:rsidRPr="00CF70CF">
        <w:rPr>
          <w:b/>
          <w:w w:val="0"/>
          <w:sz w:val="20"/>
          <w:szCs w:val="20"/>
          <w:lang w:eastAsia="en-GB"/>
        </w:rPr>
        <w:t>finansowe</w:t>
      </w:r>
      <w:r w:rsidRPr="00CF70CF">
        <w:rPr>
          <w:b/>
          <w:w w:val="0"/>
          <w:sz w:val="20"/>
          <w:szCs w:val="20"/>
          <w:vertAlign w:val="superscript"/>
          <w:lang w:eastAsia="en-GB"/>
        </w:rPr>
        <w:footnoteReference w:id="17"/>
      </w:r>
      <w:r w:rsidRPr="00CF70CF">
        <w:rPr>
          <w:w w:val="0"/>
          <w:sz w:val="20"/>
          <w:szCs w:val="20"/>
          <w:lang w:eastAsia="en-GB"/>
        </w:rPr>
        <w:t>;</w:t>
      </w:r>
      <w:bookmarkStart w:id="13" w:name="_DV_M1266"/>
      <w:bookmarkEnd w:id="13"/>
    </w:p>
    <w:p w14:paraId="19F739EA" w14:textId="77777777" w:rsidR="009D0772" w:rsidRPr="00CF70CF" w:rsidRDefault="009D0772" w:rsidP="00885433">
      <w:pPr>
        <w:numPr>
          <w:ilvl w:val="0"/>
          <w:numId w:val="102"/>
        </w:numPr>
        <w:pBdr>
          <w:top w:val="single" w:sz="4" w:space="1" w:color="auto"/>
          <w:left w:val="single" w:sz="4" w:space="4" w:color="auto"/>
          <w:bottom w:val="single" w:sz="4" w:space="1" w:color="auto"/>
          <w:right w:val="single" w:sz="4" w:space="4" w:color="auto"/>
        </w:pBdr>
        <w:shd w:val="clear" w:color="auto" w:fill="BFBFBF"/>
        <w:spacing w:after="0"/>
        <w:rPr>
          <w:w w:val="0"/>
          <w:sz w:val="20"/>
          <w:szCs w:val="20"/>
          <w:lang w:eastAsia="en-GB"/>
        </w:rPr>
      </w:pPr>
      <w:r w:rsidRPr="00CF70CF">
        <w:rPr>
          <w:b/>
          <w:w w:val="0"/>
          <w:sz w:val="20"/>
          <w:szCs w:val="20"/>
          <w:lang w:eastAsia="en-GB"/>
        </w:rPr>
        <w:t>przestępstwa</w:t>
      </w:r>
      <w:r w:rsidR="006E0DAA" w:rsidRPr="00CF70CF">
        <w:rPr>
          <w:b/>
          <w:w w:val="0"/>
          <w:sz w:val="20"/>
          <w:szCs w:val="20"/>
          <w:lang w:eastAsia="en-GB"/>
        </w:rPr>
        <w:t xml:space="preserve"> </w:t>
      </w:r>
      <w:r w:rsidRPr="00CF70CF">
        <w:rPr>
          <w:b/>
          <w:w w:val="0"/>
          <w:sz w:val="20"/>
          <w:szCs w:val="20"/>
          <w:lang w:eastAsia="en-GB"/>
        </w:rPr>
        <w:t>terrorystyczne</w:t>
      </w:r>
      <w:r w:rsidR="006E0DAA" w:rsidRPr="00CF70CF">
        <w:rPr>
          <w:b/>
          <w:w w:val="0"/>
          <w:sz w:val="20"/>
          <w:szCs w:val="20"/>
          <w:lang w:eastAsia="en-GB"/>
        </w:rPr>
        <w:t xml:space="preserve"> </w:t>
      </w:r>
      <w:r w:rsidRPr="00CF70CF">
        <w:rPr>
          <w:b/>
          <w:w w:val="0"/>
          <w:sz w:val="20"/>
          <w:szCs w:val="20"/>
          <w:lang w:eastAsia="en-GB"/>
        </w:rPr>
        <w:t>lub</w:t>
      </w:r>
      <w:r w:rsidR="006E0DAA" w:rsidRPr="00CF70CF">
        <w:rPr>
          <w:b/>
          <w:w w:val="0"/>
          <w:sz w:val="20"/>
          <w:szCs w:val="20"/>
          <w:lang w:eastAsia="en-GB"/>
        </w:rPr>
        <w:t xml:space="preserve"> </w:t>
      </w:r>
      <w:r w:rsidRPr="00CF70CF">
        <w:rPr>
          <w:b/>
          <w:w w:val="0"/>
          <w:sz w:val="20"/>
          <w:szCs w:val="20"/>
          <w:lang w:eastAsia="en-GB"/>
        </w:rPr>
        <w:t>przestępstwa</w:t>
      </w:r>
      <w:r w:rsidR="006E0DAA" w:rsidRPr="00CF70CF">
        <w:rPr>
          <w:b/>
          <w:w w:val="0"/>
          <w:sz w:val="20"/>
          <w:szCs w:val="20"/>
          <w:lang w:eastAsia="en-GB"/>
        </w:rPr>
        <w:t xml:space="preserve"> </w:t>
      </w:r>
      <w:r w:rsidRPr="00CF70CF">
        <w:rPr>
          <w:b/>
          <w:w w:val="0"/>
          <w:sz w:val="20"/>
          <w:szCs w:val="20"/>
          <w:lang w:eastAsia="en-GB"/>
        </w:rPr>
        <w:t>związane</w:t>
      </w:r>
      <w:r w:rsidR="006E0DAA" w:rsidRPr="00CF70CF">
        <w:rPr>
          <w:b/>
          <w:w w:val="0"/>
          <w:sz w:val="20"/>
          <w:szCs w:val="20"/>
          <w:lang w:eastAsia="en-GB"/>
        </w:rPr>
        <w:t xml:space="preserve"> </w:t>
      </w:r>
      <w:r w:rsidRPr="00CF70CF">
        <w:rPr>
          <w:b/>
          <w:w w:val="0"/>
          <w:sz w:val="20"/>
          <w:szCs w:val="20"/>
          <w:lang w:eastAsia="en-GB"/>
        </w:rPr>
        <w:t>z</w:t>
      </w:r>
      <w:r w:rsidR="006E0DAA" w:rsidRPr="00CF70CF">
        <w:rPr>
          <w:b/>
          <w:w w:val="0"/>
          <w:sz w:val="20"/>
          <w:szCs w:val="20"/>
          <w:lang w:eastAsia="en-GB"/>
        </w:rPr>
        <w:t xml:space="preserve"> </w:t>
      </w:r>
      <w:r w:rsidRPr="00CF70CF">
        <w:rPr>
          <w:b/>
          <w:w w:val="0"/>
          <w:sz w:val="20"/>
          <w:szCs w:val="20"/>
          <w:lang w:eastAsia="en-GB"/>
        </w:rPr>
        <w:t>działalnością</w:t>
      </w:r>
      <w:r w:rsidR="006E0DAA" w:rsidRPr="00CF70CF">
        <w:rPr>
          <w:b/>
          <w:w w:val="0"/>
          <w:sz w:val="20"/>
          <w:szCs w:val="20"/>
          <w:lang w:eastAsia="en-GB"/>
        </w:rPr>
        <w:t xml:space="preserve"> </w:t>
      </w:r>
      <w:r w:rsidRPr="00CF70CF">
        <w:rPr>
          <w:b/>
          <w:w w:val="0"/>
          <w:sz w:val="20"/>
          <w:szCs w:val="20"/>
          <w:lang w:eastAsia="en-GB"/>
        </w:rPr>
        <w:t>terrorystyczną</w:t>
      </w:r>
      <w:bookmarkStart w:id="14" w:name="_DV_M1268"/>
      <w:bookmarkEnd w:id="14"/>
      <w:r w:rsidRPr="00CF70CF">
        <w:rPr>
          <w:b/>
          <w:w w:val="0"/>
          <w:sz w:val="20"/>
          <w:szCs w:val="20"/>
          <w:vertAlign w:val="superscript"/>
          <w:lang w:eastAsia="en-GB"/>
        </w:rPr>
        <w:footnoteReference w:id="18"/>
      </w:r>
    </w:p>
    <w:p w14:paraId="3C757643" w14:textId="77777777" w:rsidR="009D0772" w:rsidRPr="00CF70CF" w:rsidRDefault="009D0772" w:rsidP="00885433">
      <w:pPr>
        <w:numPr>
          <w:ilvl w:val="0"/>
          <w:numId w:val="102"/>
        </w:numPr>
        <w:pBdr>
          <w:top w:val="single" w:sz="4" w:space="1" w:color="auto"/>
          <w:left w:val="single" w:sz="4" w:space="4" w:color="auto"/>
          <w:bottom w:val="single" w:sz="4" w:space="1" w:color="auto"/>
          <w:right w:val="single" w:sz="4" w:space="4" w:color="auto"/>
        </w:pBdr>
        <w:shd w:val="clear" w:color="auto" w:fill="BFBFBF"/>
        <w:spacing w:after="0"/>
        <w:rPr>
          <w:w w:val="0"/>
          <w:sz w:val="20"/>
          <w:szCs w:val="20"/>
          <w:lang w:eastAsia="en-GB"/>
        </w:rPr>
      </w:pPr>
      <w:bookmarkStart w:id="15" w:name="_Hlk140841813"/>
      <w:bookmarkEnd w:id="11"/>
      <w:r w:rsidRPr="00CF70CF">
        <w:rPr>
          <w:b/>
          <w:w w:val="0"/>
          <w:sz w:val="20"/>
          <w:szCs w:val="20"/>
          <w:lang w:eastAsia="en-GB"/>
        </w:rPr>
        <w:t>pranie</w:t>
      </w:r>
      <w:r w:rsidR="006E0DAA" w:rsidRPr="00CF70CF">
        <w:rPr>
          <w:b/>
          <w:w w:val="0"/>
          <w:sz w:val="20"/>
          <w:szCs w:val="20"/>
          <w:lang w:eastAsia="en-GB"/>
        </w:rPr>
        <w:t xml:space="preserve"> </w:t>
      </w:r>
      <w:r w:rsidRPr="00CF70CF">
        <w:rPr>
          <w:b/>
          <w:w w:val="0"/>
          <w:sz w:val="20"/>
          <w:szCs w:val="20"/>
          <w:lang w:eastAsia="en-GB"/>
        </w:rPr>
        <w:t>pieniędzy</w:t>
      </w:r>
      <w:r w:rsidR="006E0DAA" w:rsidRPr="00CF70CF">
        <w:rPr>
          <w:b/>
          <w:w w:val="0"/>
          <w:sz w:val="20"/>
          <w:szCs w:val="20"/>
          <w:lang w:eastAsia="en-GB"/>
        </w:rPr>
        <w:t xml:space="preserve"> </w:t>
      </w:r>
      <w:r w:rsidRPr="00CF70CF">
        <w:rPr>
          <w:b/>
          <w:w w:val="0"/>
          <w:sz w:val="20"/>
          <w:szCs w:val="20"/>
          <w:lang w:eastAsia="en-GB"/>
        </w:rPr>
        <w:t>lub</w:t>
      </w:r>
      <w:r w:rsidR="006E0DAA" w:rsidRPr="00CF70CF">
        <w:rPr>
          <w:b/>
          <w:w w:val="0"/>
          <w:sz w:val="20"/>
          <w:szCs w:val="20"/>
          <w:lang w:eastAsia="en-GB"/>
        </w:rPr>
        <w:t xml:space="preserve"> </w:t>
      </w:r>
      <w:r w:rsidRPr="00CF70CF">
        <w:rPr>
          <w:b/>
          <w:w w:val="0"/>
          <w:sz w:val="20"/>
          <w:szCs w:val="20"/>
          <w:lang w:eastAsia="en-GB"/>
        </w:rPr>
        <w:t>finansowanie</w:t>
      </w:r>
      <w:r w:rsidR="006E0DAA" w:rsidRPr="00CF70CF">
        <w:rPr>
          <w:b/>
          <w:w w:val="0"/>
          <w:sz w:val="20"/>
          <w:szCs w:val="20"/>
          <w:lang w:eastAsia="en-GB"/>
        </w:rPr>
        <w:t xml:space="preserve"> </w:t>
      </w:r>
      <w:r w:rsidRPr="00CF70CF">
        <w:rPr>
          <w:b/>
          <w:w w:val="0"/>
          <w:sz w:val="20"/>
          <w:szCs w:val="20"/>
          <w:lang w:eastAsia="en-GB"/>
        </w:rPr>
        <w:t>terroryzmu</w:t>
      </w:r>
      <w:r w:rsidRPr="00CF70CF">
        <w:rPr>
          <w:b/>
          <w:w w:val="0"/>
          <w:sz w:val="20"/>
          <w:szCs w:val="20"/>
          <w:vertAlign w:val="superscript"/>
          <w:lang w:eastAsia="en-GB"/>
        </w:rPr>
        <w:footnoteReference w:id="19"/>
      </w:r>
    </w:p>
    <w:p w14:paraId="0146C149" w14:textId="77777777" w:rsidR="009D0772" w:rsidRPr="00CF70CF" w:rsidRDefault="009D0772" w:rsidP="00885433">
      <w:pPr>
        <w:numPr>
          <w:ilvl w:val="0"/>
          <w:numId w:val="102"/>
        </w:numPr>
        <w:pBdr>
          <w:top w:val="single" w:sz="4" w:space="1" w:color="auto"/>
          <w:left w:val="single" w:sz="4" w:space="4" w:color="auto"/>
          <w:bottom w:val="single" w:sz="4" w:space="1" w:color="auto"/>
          <w:right w:val="single" w:sz="4" w:space="4" w:color="auto"/>
        </w:pBdr>
        <w:shd w:val="clear" w:color="auto" w:fill="BFBFBF"/>
        <w:spacing w:after="0"/>
        <w:rPr>
          <w:w w:val="0"/>
          <w:sz w:val="20"/>
          <w:szCs w:val="20"/>
          <w:lang w:eastAsia="en-GB"/>
        </w:rPr>
      </w:pPr>
      <w:r w:rsidRPr="00CF70CF">
        <w:rPr>
          <w:b/>
          <w:sz w:val="20"/>
          <w:szCs w:val="20"/>
          <w:lang w:eastAsia="en-GB"/>
        </w:rPr>
        <w:t>praca</w:t>
      </w:r>
      <w:r w:rsidR="006E0DAA" w:rsidRPr="00CF70CF">
        <w:rPr>
          <w:b/>
          <w:sz w:val="20"/>
          <w:szCs w:val="20"/>
          <w:lang w:eastAsia="en-GB"/>
        </w:rPr>
        <w:t xml:space="preserve"> </w:t>
      </w:r>
      <w:r w:rsidRPr="00CF70CF">
        <w:rPr>
          <w:b/>
          <w:sz w:val="20"/>
          <w:szCs w:val="20"/>
          <w:lang w:eastAsia="en-GB"/>
        </w:rPr>
        <w:t>dzieci</w:t>
      </w:r>
      <w:r w:rsidR="006E0DAA" w:rsidRPr="00CF70CF">
        <w:rPr>
          <w:sz w:val="20"/>
          <w:szCs w:val="20"/>
          <w:lang w:eastAsia="en-GB"/>
        </w:rPr>
        <w:t xml:space="preserve"> </w:t>
      </w:r>
      <w:r w:rsidRPr="00CF70CF">
        <w:rPr>
          <w:sz w:val="20"/>
          <w:szCs w:val="20"/>
          <w:lang w:eastAsia="en-GB"/>
        </w:rPr>
        <w:t>i</w:t>
      </w:r>
      <w:r w:rsidR="006E0DAA" w:rsidRPr="00CF70CF">
        <w:rPr>
          <w:sz w:val="20"/>
          <w:szCs w:val="20"/>
          <w:lang w:eastAsia="en-GB"/>
        </w:rPr>
        <w:t xml:space="preserve"> </w:t>
      </w:r>
      <w:r w:rsidRPr="00CF70CF">
        <w:rPr>
          <w:sz w:val="20"/>
          <w:szCs w:val="20"/>
          <w:lang w:eastAsia="en-GB"/>
        </w:rPr>
        <w:t>inne</w:t>
      </w:r>
      <w:r w:rsidR="006E0DAA" w:rsidRPr="00CF70CF">
        <w:rPr>
          <w:sz w:val="20"/>
          <w:szCs w:val="20"/>
          <w:lang w:eastAsia="en-GB"/>
        </w:rPr>
        <w:t xml:space="preserve"> </w:t>
      </w:r>
      <w:r w:rsidRPr="00CF70CF">
        <w:rPr>
          <w:sz w:val="20"/>
          <w:szCs w:val="20"/>
          <w:lang w:eastAsia="en-GB"/>
        </w:rPr>
        <w:t>formy</w:t>
      </w:r>
      <w:r w:rsidR="006E0DAA" w:rsidRPr="00CF70CF">
        <w:rPr>
          <w:sz w:val="20"/>
          <w:szCs w:val="20"/>
          <w:lang w:eastAsia="en-GB"/>
        </w:rPr>
        <w:t xml:space="preserve"> </w:t>
      </w:r>
      <w:r w:rsidRPr="00CF70CF">
        <w:rPr>
          <w:b/>
          <w:sz w:val="20"/>
          <w:szCs w:val="20"/>
          <w:lang w:eastAsia="en-GB"/>
        </w:rPr>
        <w:t>handlu</w:t>
      </w:r>
      <w:r w:rsidR="006E0DAA" w:rsidRPr="00CF70CF">
        <w:rPr>
          <w:b/>
          <w:sz w:val="20"/>
          <w:szCs w:val="20"/>
          <w:lang w:eastAsia="en-GB"/>
        </w:rPr>
        <w:t xml:space="preserve"> </w:t>
      </w:r>
      <w:r w:rsidRPr="00CF70CF">
        <w:rPr>
          <w:b/>
          <w:sz w:val="20"/>
          <w:szCs w:val="20"/>
          <w:lang w:eastAsia="en-GB"/>
        </w:rPr>
        <w:t>ludźmi</w:t>
      </w:r>
      <w:r w:rsidRPr="00CF70CF">
        <w:rPr>
          <w:b/>
          <w:sz w:val="20"/>
          <w:szCs w:val="20"/>
          <w:vertAlign w:val="superscript"/>
          <w:lang w:eastAsia="en-GB"/>
        </w:rPr>
        <w:footnoteReference w:id="20"/>
      </w:r>
      <w:r w:rsidRPr="00CF70CF">
        <w:rPr>
          <w:sz w:val="20"/>
          <w:szCs w:val="20"/>
          <w:lang w:eastAsia="en-GB"/>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13"/>
        <w:gridCol w:w="5624"/>
      </w:tblGrid>
      <w:tr w:rsidR="009D0772" w:rsidRPr="00CF70CF" w14:paraId="30993F91" w14:textId="77777777" w:rsidTr="009D0772">
        <w:tc>
          <w:tcPr>
            <w:tcW w:w="4644" w:type="dxa"/>
          </w:tcPr>
          <w:bookmarkEnd w:id="15"/>
          <w:p w14:paraId="1271B1F0" w14:textId="77777777" w:rsidR="009D0772" w:rsidRPr="00CF70CF" w:rsidRDefault="009D0772" w:rsidP="00607ECF">
            <w:pPr>
              <w:spacing w:after="0"/>
              <w:rPr>
                <w:b/>
                <w:sz w:val="20"/>
                <w:szCs w:val="20"/>
              </w:rPr>
            </w:pPr>
            <w:r w:rsidRPr="00CF70CF">
              <w:rPr>
                <w:b/>
                <w:sz w:val="20"/>
                <w:szCs w:val="20"/>
              </w:rPr>
              <w:t>Podstawy</w:t>
            </w:r>
            <w:r w:rsidR="006E0DAA" w:rsidRPr="00CF70CF">
              <w:rPr>
                <w:b/>
                <w:sz w:val="20"/>
                <w:szCs w:val="20"/>
              </w:rPr>
              <w:t xml:space="preserve"> </w:t>
            </w:r>
            <w:r w:rsidRPr="00CF70CF">
              <w:rPr>
                <w:b/>
                <w:sz w:val="20"/>
                <w:szCs w:val="20"/>
              </w:rPr>
              <w:t>związane</w:t>
            </w:r>
            <w:r w:rsidR="006E0DAA" w:rsidRPr="00CF70CF">
              <w:rPr>
                <w:b/>
                <w:sz w:val="20"/>
                <w:szCs w:val="20"/>
              </w:rPr>
              <w:t xml:space="preserve"> </w:t>
            </w:r>
            <w:r w:rsidRPr="00CF70CF">
              <w:rPr>
                <w:b/>
                <w:sz w:val="20"/>
                <w:szCs w:val="20"/>
              </w:rPr>
              <w:t>z</w:t>
            </w:r>
            <w:r w:rsidR="006E0DAA" w:rsidRPr="00CF70CF">
              <w:rPr>
                <w:b/>
                <w:sz w:val="20"/>
                <w:szCs w:val="20"/>
              </w:rPr>
              <w:t xml:space="preserve"> </w:t>
            </w:r>
            <w:r w:rsidRPr="00CF70CF">
              <w:rPr>
                <w:b/>
                <w:sz w:val="20"/>
                <w:szCs w:val="20"/>
              </w:rPr>
              <w:t>wyrokami</w:t>
            </w:r>
            <w:r w:rsidR="006E0DAA" w:rsidRPr="00CF70CF">
              <w:rPr>
                <w:b/>
                <w:sz w:val="20"/>
                <w:szCs w:val="20"/>
              </w:rPr>
              <w:t xml:space="preserve"> </w:t>
            </w:r>
            <w:r w:rsidRPr="00CF70CF">
              <w:rPr>
                <w:b/>
                <w:sz w:val="20"/>
                <w:szCs w:val="20"/>
              </w:rPr>
              <w:t>skazującymi</w:t>
            </w:r>
            <w:r w:rsidR="006E0DAA" w:rsidRPr="00CF70CF">
              <w:rPr>
                <w:b/>
                <w:sz w:val="20"/>
                <w:szCs w:val="20"/>
              </w:rPr>
              <w:t xml:space="preserve"> </w:t>
            </w:r>
            <w:r w:rsidRPr="00CF70CF">
              <w:rPr>
                <w:b/>
                <w:sz w:val="20"/>
                <w:szCs w:val="20"/>
              </w:rPr>
              <w:t>za</w:t>
            </w:r>
            <w:r w:rsidR="006E0DAA" w:rsidRPr="00CF70CF">
              <w:rPr>
                <w:b/>
                <w:sz w:val="20"/>
                <w:szCs w:val="20"/>
              </w:rPr>
              <w:t xml:space="preserve"> </w:t>
            </w:r>
            <w:r w:rsidRPr="00CF70CF">
              <w:rPr>
                <w:b/>
                <w:sz w:val="20"/>
                <w:szCs w:val="20"/>
              </w:rPr>
              <w:t>przestępstwo</w:t>
            </w:r>
            <w:r w:rsidR="006E0DAA" w:rsidRPr="00CF70CF">
              <w:rPr>
                <w:b/>
                <w:sz w:val="20"/>
                <w:szCs w:val="20"/>
              </w:rPr>
              <w:t xml:space="preserve"> </w:t>
            </w:r>
            <w:r w:rsidRPr="00CF70CF">
              <w:rPr>
                <w:b/>
                <w:sz w:val="20"/>
                <w:szCs w:val="20"/>
              </w:rPr>
              <w:t>na</w:t>
            </w:r>
            <w:r w:rsidR="006E0DAA" w:rsidRPr="00CF70CF">
              <w:rPr>
                <w:b/>
                <w:sz w:val="20"/>
                <w:szCs w:val="20"/>
              </w:rPr>
              <w:t xml:space="preserve"> </w:t>
            </w:r>
            <w:r w:rsidRPr="00CF70CF">
              <w:rPr>
                <w:b/>
                <w:sz w:val="20"/>
                <w:szCs w:val="20"/>
              </w:rPr>
              <w:t>podstawie</w:t>
            </w:r>
            <w:r w:rsidR="006E0DAA" w:rsidRPr="00CF70CF">
              <w:rPr>
                <w:b/>
                <w:sz w:val="20"/>
                <w:szCs w:val="20"/>
              </w:rPr>
              <w:t xml:space="preserve"> </w:t>
            </w:r>
            <w:r w:rsidRPr="00CF70CF">
              <w:rPr>
                <w:b/>
                <w:sz w:val="20"/>
                <w:szCs w:val="20"/>
              </w:rPr>
              <w:t>przepisów</w:t>
            </w:r>
            <w:r w:rsidR="006E0DAA" w:rsidRPr="00CF70CF">
              <w:rPr>
                <w:b/>
                <w:sz w:val="20"/>
                <w:szCs w:val="20"/>
              </w:rPr>
              <w:t xml:space="preserve"> </w:t>
            </w:r>
            <w:r w:rsidRPr="00CF70CF">
              <w:rPr>
                <w:b/>
                <w:sz w:val="20"/>
                <w:szCs w:val="20"/>
              </w:rPr>
              <w:t>krajowych</w:t>
            </w:r>
            <w:r w:rsidR="006E0DAA" w:rsidRPr="00CF70CF">
              <w:rPr>
                <w:b/>
                <w:sz w:val="20"/>
                <w:szCs w:val="20"/>
              </w:rPr>
              <w:t xml:space="preserve"> </w:t>
            </w:r>
            <w:r w:rsidRPr="00CF70CF">
              <w:rPr>
                <w:b/>
                <w:sz w:val="20"/>
                <w:szCs w:val="20"/>
              </w:rPr>
              <w:t>stanowiących</w:t>
            </w:r>
            <w:r w:rsidR="006E0DAA" w:rsidRPr="00CF70CF">
              <w:rPr>
                <w:b/>
                <w:sz w:val="20"/>
                <w:szCs w:val="20"/>
              </w:rPr>
              <w:t xml:space="preserve"> </w:t>
            </w:r>
            <w:r w:rsidRPr="00CF70CF">
              <w:rPr>
                <w:b/>
                <w:sz w:val="20"/>
                <w:szCs w:val="20"/>
              </w:rPr>
              <w:t>wdrożenie</w:t>
            </w:r>
            <w:r w:rsidR="006E0DAA" w:rsidRPr="00CF70CF">
              <w:rPr>
                <w:b/>
                <w:sz w:val="20"/>
                <w:szCs w:val="20"/>
              </w:rPr>
              <w:t xml:space="preserve"> </w:t>
            </w:r>
            <w:r w:rsidRPr="00CF70CF">
              <w:rPr>
                <w:b/>
                <w:sz w:val="20"/>
                <w:szCs w:val="20"/>
              </w:rPr>
              <w:t>podstaw</w:t>
            </w:r>
            <w:r w:rsidR="006E0DAA" w:rsidRPr="00CF70CF">
              <w:rPr>
                <w:b/>
                <w:sz w:val="20"/>
                <w:szCs w:val="20"/>
              </w:rPr>
              <w:t xml:space="preserve"> </w:t>
            </w:r>
            <w:r w:rsidRPr="00CF70CF">
              <w:rPr>
                <w:b/>
                <w:sz w:val="20"/>
                <w:szCs w:val="20"/>
              </w:rPr>
              <w:t>określonych</w:t>
            </w:r>
            <w:r w:rsidR="006E0DAA" w:rsidRPr="00CF70CF">
              <w:rPr>
                <w:b/>
                <w:sz w:val="20"/>
                <w:szCs w:val="20"/>
              </w:rPr>
              <w:t xml:space="preserve"> </w:t>
            </w:r>
            <w:r w:rsidRPr="00CF70CF">
              <w:rPr>
                <w:b/>
                <w:sz w:val="20"/>
                <w:szCs w:val="20"/>
              </w:rPr>
              <w:t>w</w:t>
            </w:r>
            <w:r w:rsidR="006E0DAA" w:rsidRPr="00CF70CF">
              <w:rPr>
                <w:b/>
                <w:sz w:val="20"/>
                <w:szCs w:val="20"/>
              </w:rPr>
              <w:t xml:space="preserve"> </w:t>
            </w:r>
            <w:r w:rsidRPr="00CF70CF">
              <w:rPr>
                <w:b/>
                <w:sz w:val="20"/>
                <w:szCs w:val="20"/>
              </w:rPr>
              <w:t>art.</w:t>
            </w:r>
            <w:r w:rsidR="006E0DAA" w:rsidRPr="00CF70CF">
              <w:rPr>
                <w:b/>
                <w:sz w:val="20"/>
                <w:szCs w:val="20"/>
              </w:rPr>
              <w:t xml:space="preserve"> </w:t>
            </w:r>
            <w:r w:rsidRPr="00CF70CF">
              <w:rPr>
                <w:b/>
                <w:sz w:val="20"/>
                <w:szCs w:val="20"/>
              </w:rPr>
              <w:t>57</w:t>
            </w:r>
            <w:r w:rsidR="006E0DAA" w:rsidRPr="00CF70CF">
              <w:rPr>
                <w:b/>
                <w:sz w:val="20"/>
                <w:szCs w:val="20"/>
              </w:rPr>
              <w:t xml:space="preserve"> </w:t>
            </w:r>
            <w:r w:rsidRPr="00CF70CF">
              <w:rPr>
                <w:b/>
                <w:sz w:val="20"/>
                <w:szCs w:val="20"/>
              </w:rPr>
              <w:t>ust.</w:t>
            </w:r>
            <w:r w:rsidR="006E0DAA" w:rsidRPr="00CF70CF">
              <w:rPr>
                <w:b/>
                <w:sz w:val="20"/>
                <w:szCs w:val="20"/>
              </w:rPr>
              <w:t xml:space="preserve"> </w:t>
            </w:r>
            <w:r w:rsidRPr="00CF70CF">
              <w:rPr>
                <w:b/>
                <w:sz w:val="20"/>
                <w:szCs w:val="20"/>
              </w:rPr>
              <w:t>1</w:t>
            </w:r>
            <w:r w:rsidR="006E0DAA" w:rsidRPr="00CF70CF">
              <w:rPr>
                <w:b/>
                <w:sz w:val="20"/>
                <w:szCs w:val="20"/>
              </w:rPr>
              <w:t xml:space="preserve"> </w:t>
            </w:r>
            <w:r w:rsidRPr="00CF70CF">
              <w:rPr>
                <w:b/>
                <w:sz w:val="20"/>
                <w:szCs w:val="20"/>
              </w:rPr>
              <w:t>wspomnianej</w:t>
            </w:r>
            <w:r w:rsidR="006E0DAA" w:rsidRPr="00CF70CF">
              <w:rPr>
                <w:b/>
                <w:sz w:val="20"/>
                <w:szCs w:val="20"/>
              </w:rPr>
              <w:t xml:space="preserve"> </w:t>
            </w:r>
            <w:r w:rsidRPr="00CF70CF">
              <w:rPr>
                <w:b/>
                <w:sz w:val="20"/>
                <w:szCs w:val="20"/>
              </w:rPr>
              <w:t>dyrektywy:</w:t>
            </w:r>
          </w:p>
        </w:tc>
        <w:tc>
          <w:tcPr>
            <w:tcW w:w="5812" w:type="dxa"/>
          </w:tcPr>
          <w:p w14:paraId="2EC4024E" w14:textId="77777777" w:rsidR="009D0772" w:rsidRPr="00CF70CF" w:rsidRDefault="009D0772" w:rsidP="00607ECF">
            <w:pPr>
              <w:spacing w:after="0"/>
              <w:rPr>
                <w:b/>
                <w:sz w:val="20"/>
                <w:szCs w:val="20"/>
              </w:rPr>
            </w:pPr>
            <w:r w:rsidRPr="00CF70CF">
              <w:rPr>
                <w:b/>
                <w:sz w:val="20"/>
                <w:szCs w:val="20"/>
              </w:rPr>
              <w:t>Odpowiedź:</w:t>
            </w:r>
          </w:p>
        </w:tc>
      </w:tr>
      <w:tr w:rsidR="009D0772" w:rsidRPr="00CF70CF" w14:paraId="345F6C36" w14:textId="77777777" w:rsidTr="009D0772">
        <w:tc>
          <w:tcPr>
            <w:tcW w:w="4644" w:type="dxa"/>
          </w:tcPr>
          <w:p w14:paraId="02287BFA" w14:textId="77777777" w:rsidR="009D0772" w:rsidRPr="00CF70CF" w:rsidRDefault="009D0772" w:rsidP="00607ECF">
            <w:pPr>
              <w:spacing w:after="0"/>
              <w:rPr>
                <w:sz w:val="20"/>
                <w:szCs w:val="20"/>
              </w:rPr>
            </w:pPr>
            <w:r w:rsidRPr="00CF70CF">
              <w:rPr>
                <w:sz w:val="20"/>
                <w:szCs w:val="20"/>
              </w:rPr>
              <w:t>Czy</w:t>
            </w:r>
            <w:r w:rsidR="006E0DAA" w:rsidRPr="00CF70CF">
              <w:rPr>
                <w:sz w:val="20"/>
                <w:szCs w:val="20"/>
              </w:rPr>
              <w:t xml:space="preserve"> </w:t>
            </w:r>
            <w:r w:rsidRPr="00CF70CF">
              <w:rPr>
                <w:sz w:val="20"/>
                <w:szCs w:val="20"/>
              </w:rPr>
              <w:t>w</w:t>
            </w:r>
            <w:r w:rsidR="006E0DAA" w:rsidRPr="00CF70CF">
              <w:rPr>
                <w:sz w:val="20"/>
                <w:szCs w:val="20"/>
              </w:rPr>
              <w:t xml:space="preserve"> </w:t>
            </w:r>
            <w:r w:rsidRPr="00CF70CF">
              <w:rPr>
                <w:sz w:val="20"/>
                <w:szCs w:val="20"/>
              </w:rPr>
              <w:t>stosunku</w:t>
            </w:r>
            <w:r w:rsidR="006E0DAA" w:rsidRPr="00CF70CF">
              <w:rPr>
                <w:sz w:val="20"/>
                <w:szCs w:val="20"/>
              </w:rPr>
              <w:t xml:space="preserve"> </w:t>
            </w:r>
            <w:r w:rsidRPr="00CF70CF">
              <w:rPr>
                <w:sz w:val="20"/>
                <w:szCs w:val="20"/>
              </w:rPr>
              <w:t>do</w:t>
            </w:r>
            <w:r w:rsidR="006E0DAA" w:rsidRPr="00CF70CF">
              <w:rPr>
                <w:sz w:val="20"/>
                <w:szCs w:val="20"/>
              </w:rPr>
              <w:t xml:space="preserve"> </w:t>
            </w:r>
            <w:r w:rsidRPr="00CF70CF">
              <w:rPr>
                <w:b/>
                <w:sz w:val="20"/>
                <w:szCs w:val="20"/>
              </w:rPr>
              <w:t>samego</w:t>
            </w:r>
            <w:r w:rsidR="006E0DAA" w:rsidRPr="00CF70CF">
              <w:rPr>
                <w:b/>
                <w:sz w:val="20"/>
                <w:szCs w:val="20"/>
              </w:rPr>
              <w:t xml:space="preserve"> </w:t>
            </w:r>
            <w:r w:rsidRPr="00CF70CF">
              <w:rPr>
                <w:b/>
                <w:sz w:val="20"/>
                <w:szCs w:val="20"/>
              </w:rPr>
              <w:t>wykonawcy</w:t>
            </w:r>
            <w:r w:rsidR="006E0DAA" w:rsidRPr="00CF70CF">
              <w:rPr>
                <w:sz w:val="20"/>
                <w:szCs w:val="20"/>
              </w:rPr>
              <w:t xml:space="preserve"> </w:t>
            </w:r>
            <w:r w:rsidRPr="00CF70CF">
              <w:rPr>
                <w:sz w:val="20"/>
                <w:szCs w:val="20"/>
              </w:rPr>
              <w:t>bądź</w:t>
            </w:r>
            <w:r w:rsidR="006E0DAA" w:rsidRPr="00CF70CF">
              <w:rPr>
                <w:sz w:val="20"/>
                <w:szCs w:val="20"/>
              </w:rPr>
              <w:t xml:space="preserve"> </w:t>
            </w:r>
            <w:r w:rsidRPr="00CF70CF">
              <w:rPr>
                <w:b/>
                <w:sz w:val="20"/>
                <w:szCs w:val="20"/>
              </w:rPr>
              <w:t>jakiejkolwiek</w:t>
            </w:r>
            <w:r w:rsidR="006E0DAA" w:rsidRPr="00CF70CF">
              <w:rPr>
                <w:sz w:val="20"/>
                <w:szCs w:val="20"/>
              </w:rPr>
              <w:t xml:space="preserve"> </w:t>
            </w:r>
            <w:r w:rsidRPr="00CF70CF">
              <w:rPr>
                <w:sz w:val="20"/>
                <w:szCs w:val="20"/>
              </w:rPr>
              <w:t>osoby</w:t>
            </w:r>
            <w:r w:rsidR="006E0DAA" w:rsidRPr="00CF70CF">
              <w:rPr>
                <w:sz w:val="20"/>
                <w:szCs w:val="20"/>
              </w:rPr>
              <w:t xml:space="preserve"> </w:t>
            </w:r>
            <w:r w:rsidRPr="00CF70CF">
              <w:rPr>
                <w:sz w:val="20"/>
                <w:szCs w:val="20"/>
              </w:rPr>
              <w:t>będącej</w:t>
            </w:r>
            <w:r w:rsidR="006E0DAA" w:rsidRPr="00CF70CF">
              <w:rPr>
                <w:sz w:val="20"/>
                <w:szCs w:val="20"/>
              </w:rPr>
              <w:t xml:space="preserve"> </w:t>
            </w:r>
            <w:r w:rsidRPr="00CF70CF">
              <w:rPr>
                <w:sz w:val="20"/>
                <w:szCs w:val="20"/>
              </w:rPr>
              <w:t>członkiem</w:t>
            </w:r>
            <w:r w:rsidR="006E0DAA" w:rsidRPr="00CF70CF">
              <w:rPr>
                <w:sz w:val="20"/>
                <w:szCs w:val="20"/>
              </w:rPr>
              <w:t xml:space="preserve"> </w:t>
            </w:r>
            <w:r w:rsidRPr="00CF70CF">
              <w:rPr>
                <w:sz w:val="20"/>
                <w:szCs w:val="20"/>
              </w:rPr>
              <w:t>organów</w:t>
            </w:r>
            <w:r w:rsidR="006E0DAA" w:rsidRPr="00CF70CF">
              <w:rPr>
                <w:sz w:val="20"/>
                <w:szCs w:val="20"/>
              </w:rPr>
              <w:t xml:space="preserve"> </w:t>
            </w:r>
            <w:r w:rsidRPr="00CF70CF">
              <w:rPr>
                <w:sz w:val="20"/>
                <w:szCs w:val="20"/>
              </w:rPr>
              <w:t>administracyjnych,</w:t>
            </w:r>
            <w:r w:rsidR="006E0DAA" w:rsidRPr="00CF70CF">
              <w:rPr>
                <w:sz w:val="20"/>
                <w:szCs w:val="20"/>
              </w:rPr>
              <w:t xml:space="preserve"> </w:t>
            </w:r>
            <w:r w:rsidRPr="00CF70CF">
              <w:rPr>
                <w:sz w:val="20"/>
                <w:szCs w:val="20"/>
              </w:rPr>
              <w:t>zarządzających</w:t>
            </w:r>
            <w:r w:rsidR="006E0DAA" w:rsidRPr="00CF70CF">
              <w:rPr>
                <w:sz w:val="20"/>
                <w:szCs w:val="20"/>
              </w:rPr>
              <w:t xml:space="preserve"> </w:t>
            </w:r>
            <w:r w:rsidRPr="00CF70CF">
              <w:rPr>
                <w:sz w:val="20"/>
                <w:szCs w:val="20"/>
              </w:rPr>
              <w:t>lub</w:t>
            </w:r>
            <w:r w:rsidR="006E0DAA" w:rsidRPr="00CF70CF">
              <w:rPr>
                <w:sz w:val="20"/>
                <w:szCs w:val="20"/>
              </w:rPr>
              <w:t xml:space="preserve"> </w:t>
            </w:r>
            <w:r w:rsidRPr="00CF70CF">
              <w:rPr>
                <w:sz w:val="20"/>
                <w:szCs w:val="20"/>
              </w:rPr>
              <w:t>nadzorczych</w:t>
            </w:r>
            <w:r w:rsidR="006E0DAA" w:rsidRPr="00CF70CF">
              <w:rPr>
                <w:sz w:val="20"/>
                <w:szCs w:val="20"/>
              </w:rPr>
              <w:t xml:space="preserve"> </w:t>
            </w:r>
            <w:r w:rsidRPr="00CF70CF">
              <w:rPr>
                <w:sz w:val="20"/>
                <w:szCs w:val="20"/>
              </w:rPr>
              <w:t>wykonawcy,</w:t>
            </w:r>
            <w:r w:rsidR="006E0DAA" w:rsidRPr="00CF70CF">
              <w:rPr>
                <w:sz w:val="20"/>
                <w:szCs w:val="20"/>
              </w:rPr>
              <w:t xml:space="preserve"> </w:t>
            </w:r>
            <w:r w:rsidRPr="00CF70CF">
              <w:rPr>
                <w:sz w:val="20"/>
                <w:szCs w:val="20"/>
              </w:rPr>
              <w:t>lub</w:t>
            </w:r>
            <w:r w:rsidR="006E0DAA" w:rsidRPr="00CF70CF">
              <w:rPr>
                <w:sz w:val="20"/>
                <w:szCs w:val="20"/>
              </w:rPr>
              <w:t xml:space="preserve"> </w:t>
            </w:r>
            <w:r w:rsidRPr="00CF70CF">
              <w:rPr>
                <w:sz w:val="20"/>
                <w:szCs w:val="20"/>
              </w:rPr>
              <w:t>posiadającej</w:t>
            </w:r>
            <w:r w:rsidR="006E0DAA" w:rsidRPr="00CF70CF">
              <w:rPr>
                <w:sz w:val="20"/>
                <w:szCs w:val="20"/>
              </w:rPr>
              <w:t xml:space="preserve"> </w:t>
            </w:r>
            <w:r w:rsidRPr="00CF70CF">
              <w:rPr>
                <w:sz w:val="20"/>
                <w:szCs w:val="20"/>
              </w:rPr>
              <w:t>w</w:t>
            </w:r>
            <w:r w:rsidR="006E0DAA" w:rsidRPr="00CF70CF">
              <w:rPr>
                <w:sz w:val="20"/>
                <w:szCs w:val="20"/>
              </w:rPr>
              <w:t xml:space="preserve"> </w:t>
            </w:r>
            <w:r w:rsidRPr="00CF70CF">
              <w:rPr>
                <w:sz w:val="20"/>
                <w:szCs w:val="20"/>
              </w:rPr>
              <w:t>przedsiębiorstwie</w:t>
            </w:r>
            <w:r w:rsidR="006E0DAA" w:rsidRPr="00CF70CF">
              <w:rPr>
                <w:sz w:val="20"/>
                <w:szCs w:val="20"/>
              </w:rPr>
              <w:t xml:space="preserve"> </w:t>
            </w:r>
            <w:r w:rsidRPr="00CF70CF">
              <w:rPr>
                <w:sz w:val="20"/>
                <w:szCs w:val="20"/>
              </w:rPr>
              <w:t>wykonawcy</w:t>
            </w:r>
            <w:r w:rsidR="006E0DAA" w:rsidRPr="00CF70CF">
              <w:rPr>
                <w:sz w:val="20"/>
                <w:szCs w:val="20"/>
              </w:rPr>
              <w:t xml:space="preserve"> </w:t>
            </w:r>
            <w:r w:rsidRPr="00CF70CF">
              <w:rPr>
                <w:sz w:val="20"/>
                <w:szCs w:val="20"/>
              </w:rPr>
              <w:t>uprawnienia</w:t>
            </w:r>
            <w:r w:rsidR="006E0DAA" w:rsidRPr="00CF70CF">
              <w:rPr>
                <w:sz w:val="20"/>
                <w:szCs w:val="20"/>
              </w:rPr>
              <w:t xml:space="preserve"> </w:t>
            </w:r>
            <w:r w:rsidRPr="00CF70CF">
              <w:rPr>
                <w:sz w:val="20"/>
                <w:szCs w:val="20"/>
              </w:rPr>
              <w:t>do</w:t>
            </w:r>
            <w:r w:rsidR="006E0DAA" w:rsidRPr="00CF70CF">
              <w:rPr>
                <w:sz w:val="20"/>
                <w:szCs w:val="20"/>
              </w:rPr>
              <w:t xml:space="preserve"> </w:t>
            </w:r>
            <w:r w:rsidRPr="00CF70CF">
              <w:rPr>
                <w:sz w:val="20"/>
                <w:szCs w:val="20"/>
              </w:rPr>
              <w:t>reprezentowania,</w:t>
            </w:r>
            <w:r w:rsidR="006E0DAA" w:rsidRPr="00CF70CF">
              <w:rPr>
                <w:sz w:val="20"/>
                <w:szCs w:val="20"/>
              </w:rPr>
              <w:t xml:space="preserve"> </w:t>
            </w:r>
            <w:r w:rsidRPr="00CF70CF">
              <w:rPr>
                <w:sz w:val="20"/>
                <w:szCs w:val="20"/>
              </w:rPr>
              <w:t>uprawnienia</w:t>
            </w:r>
            <w:r w:rsidR="006E0DAA" w:rsidRPr="00CF70CF">
              <w:rPr>
                <w:sz w:val="20"/>
                <w:szCs w:val="20"/>
              </w:rPr>
              <w:t xml:space="preserve"> </w:t>
            </w:r>
            <w:r w:rsidRPr="00CF70CF">
              <w:rPr>
                <w:sz w:val="20"/>
                <w:szCs w:val="20"/>
              </w:rPr>
              <w:t>decyzyjne</w:t>
            </w:r>
            <w:r w:rsidR="006E0DAA" w:rsidRPr="00CF70CF">
              <w:rPr>
                <w:sz w:val="20"/>
                <w:szCs w:val="20"/>
              </w:rPr>
              <w:t xml:space="preserve"> </w:t>
            </w:r>
            <w:r w:rsidRPr="00CF70CF">
              <w:rPr>
                <w:sz w:val="20"/>
                <w:szCs w:val="20"/>
              </w:rPr>
              <w:t>lub</w:t>
            </w:r>
            <w:r w:rsidR="006E0DAA" w:rsidRPr="00CF70CF">
              <w:rPr>
                <w:sz w:val="20"/>
                <w:szCs w:val="20"/>
              </w:rPr>
              <w:t xml:space="preserve"> </w:t>
            </w:r>
            <w:r w:rsidRPr="00CF70CF">
              <w:rPr>
                <w:sz w:val="20"/>
                <w:szCs w:val="20"/>
              </w:rPr>
              <w:t>kontrolne,</w:t>
            </w:r>
            <w:r w:rsidR="006E0DAA" w:rsidRPr="00CF70CF">
              <w:rPr>
                <w:sz w:val="20"/>
                <w:szCs w:val="20"/>
              </w:rPr>
              <w:t xml:space="preserve"> </w:t>
            </w:r>
            <w:r w:rsidRPr="00CF70CF">
              <w:rPr>
                <w:b/>
                <w:sz w:val="20"/>
                <w:szCs w:val="20"/>
              </w:rPr>
              <w:t>wydany</w:t>
            </w:r>
            <w:r w:rsidR="006E0DAA" w:rsidRPr="00CF70CF">
              <w:rPr>
                <w:b/>
                <w:sz w:val="20"/>
                <w:szCs w:val="20"/>
              </w:rPr>
              <w:t xml:space="preserve"> </w:t>
            </w:r>
            <w:r w:rsidRPr="00CF70CF">
              <w:rPr>
                <w:b/>
                <w:sz w:val="20"/>
                <w:szCs w:val="20"/>
              </w:rPr>
              <w:t>został</w:t>
            </w:r>
            <w:r w:rsidR="006E0DAA" w:rsidRPr="00CF70CF">
              <w:rPr>
                <w:b/>
                <w:sz w:val="20"/>
                <w:szCs w:val="20"/>
              </w:rPr>
              <w:t xml:space="preserve"> </w:t>
            </w:r>
            <w:r w:rsidRPr="00CF70CF">
              <w:rPr>
                <w:b/>
                <w:sz w:val="20"/>
                <w:szCs w:val="20"/>
              </w:rPr>
              <w:t>prawomocny</w:t>
            </w:r>
            <w:r w:rsidR="006E0DAA" w:rsidRPr="00CF70CF">
              <w:rPr>
                <w:b/>
                <w:sz w:val="20"/>
                <w:szCs w:val="20"/>
              </w:rPr>
              <w:t xml:space="preserve"> </w:t>
            </w:r>
            <w:r w:rsidRPr="00CF70CF">
              <w:rPr>
                <w:b/>
                <w:sz w:val="20"/>
                <w:szCs w:val="20"/>
              </w:rPr>
              <w:t>wyrok</w:t>
            </w:r>
            <w:r w:rsidR="006E0DAA" w:rsidRPr="00CF70CF">
              <w:rPr>
                <w:sz w:val="20"/>
                <w:szCs w:val="20"/>
              </w:rPr>
              <w:t xml:space="preserve"> </w:t>
            </w:r>
            <w:r w:rsidRPr="00CF70CF">
              <w:rPr>
                <w:sz w:val="20"/>
                <w:szCs w:val="20"/>
              </w:rPr>
              <w:t>z</w:t>
            </w:r>
            <w:r w:rsidR="006E0DAA" w:rsidRPr="00CF70CF">
              <w:rPr>
                <w:sz w:val="20"/>
                <w:szCs w:val="20"/>
              </w:rPr>
              <w:t xml:space="preserve"> </w:t>
            </w:r>
            <w:r w:rsidRPr="00CF70CF">
              <w:rPr>
                <w:sz w:val="20"/>
                <w:szCs w:val="20"/>
              </w:rPr>
              <w:t>jednego</w:t>
            </w:r>
            <w:r w:rsidR="006E0DAA" w:rsidRPr="00CF70CF">
              <w:rPr>
                <w:sz w:val="20"/>
                <w:szCs w:val="20"/>
              </w:rPr>
              <w:t xml:space="preserve"> </w:t>
            </w:r>
            <w:r w:rsidRPr="00CF70CF">
              <w:rPr>
                <w:sz w:val="20"/>
                <w:szCs w:val="20"/>
              </w:rPr>
              <w:t>z</w:t>
            </w:r>
            <w:r w:rsidR="006E0DAA" w:rsidRPr="00CF70CF">
              <w:rPr>
                <w:sz w:val="20"/>
                <w:szCs w:val="20"/>
              </w:rPr>
              <w:t xml:space="preserve"> </w:t>
            </w:r>
            <w:r w:rsidRPr="00CF70CF">
              <w:rPr>
                <w:sz w:val="20"/>
                <w:szCs w:val="20"/>
              </w:rPr>
              <w:t>wyżej</w:t>
            </w:r>
            <w:r w:rsidR="006E0DAA" w:rsidRPr="00CF70CF">
              <w:rPr>
                <w:sz w:val="20"/>
                <w:szCs w:val="20"/>
              </w:rPr>
              <w:t xml:space="preserve"> </w:t>
            </w:r>
            <w:r w:rsidRPr="00CF70CF">
              <w:rPr>
                <w:sz w:val="20"/>
                <w:szCs w:val="20"/>
              </w:rPr>
              <w:t>wymienionych</w:t>
            </w:r>
            <w:r w:rsidR="006E0DAA" w:rsidRPr="00CF70CF">
              <w:rPr>
                <w:sz w:val="20"/>
                <w:szCs w:val="20"/>
              </w:rPr>
              <w:t xml:space="preserve"> </w:t>
            </w:r>
            <w:r w:rsidRPr="00CF70CF">
              <w:rPr>
                <w:sz w:val="20"/>
                <w:szCs w:val="20"/>
              </w:rPr>
              <w:t>powodów,</w:t>
            </w:r>
            <w:r w:rsidR="006E0DAA" w:rsidRPr="00CF70CF">
              <w:rPr>
                <w:sz w:val="20"/>
                <w:szCs w:val="20"/>
              </w:rPr>
              <w:t xml:space="preserve"> </w:t>
            </w:r>
            <w:r w:rsidRPr="00CF70CF">
              <w:rPr>
                <w:sz w:val="20"/>
                <w:szCs w:val="20"/>
              </w:rPr>
              <w:t>orzeczeniem</w:t>
            </w:r>
            <w:r w:rsidR="006E0DAA" w:rsidRPr="00CF70CF">
              <w:rPr>
                <w:sz w:val="20"/>
                <w:szCs w:val="20"/>
              </w:rPr>
              <w:t xml:space="preserve"> </w:t>
            </w:r>
            <w:r w:rsidRPr="00CF70CF">
              <w:rPr>
                <w:sz w:val="20"/>
                <w:szCs w:val="20"/>
              </w:rPr>
              <w:t>sprzed</w:t>
            </w:r>
            <w:r w:rsidR="006E0DAA" w:rsidRPr="00CF70CF">
              <w:rPr>
                <w:sz w:val="20"/>
                <w:szCs w:val="20"/>
              </w:rPr>
              <w:t xml:space="preserve"> </w:t>
            </w:r>
            <w:r w:rsidRPr="00CF70CF">
              <w:rPr>
                <w:sz w:val="20"/>
                <w:szCs w:val="20"/>
              </w:rPr>
              <w:t>najwyżej</w:t>
            </w:r>
            <w:r w:rsidR="006E0DAA" w:rsidRPr="00CF70CF">
              <w:rPr>
                <w:sz w:val="20"/>
                <w:szCs w:val="20"/>
              </w:rPr>
              <w:t xml:space="preserve"> </w:t>
            </w:r>
            <w:r w:rsidRPr="00CF70CF">
              <w:rPr>
                <w:sz w:val="20"/>
                <w:szCs w:val="20"/>
              </w:rPr>
              <w:t>pięciu</w:t>
            </w:r>
            <w:r w:rsidR="006E0DAA" w:rsidRPr="00CF70CF">
              <w:rPr>
                <w:sz w:val="20"/>
                <w:szCs w:val="20"/>
              </w:rPr>
              <w:t xml:space="preserve"> </w:t>
            </w:r>
            <w:r w:rsidRPr="00CF70CF">
              <w:rPr>
                <w:sz w:val="20"/>
                <w:szCs w:val="20"/>
              </w:rPr>
              <w:t>lat</w:t>
            </w:r>
            <w:r w:rsidR="006E0DAA" w:rsidRPr="00CF70CF">
              <w:rPr>
                <w:sz w:val="20"/>
                <w:szCs w:val="20"/>
              </w:rPr>
              <w:t xml:space="preserve"> </w:t>
            </w:r>
            <w:r w:rsidRPr="00CF70CF">
              <w:rPr>
                <w:sz w:val="20"/>
                <w:szCs w:val="20"/>
              </w:rPr>
              <w:t>lub</w:t>
            </w:r>
            <w:r w:rsidR="006E0DAA" w:rsidRPr="00CF70CF">
              <w:rPr>
                <w:sz w:val="20"/>
                <w:szCs w:val="20"/>
              </w:rPr>
              <w:t xml:space="preserve"> </w:t>
            </w:r>
            <w:r w:rsidRPr="00CF70CF">
              <w:rPr>
                <w:sz w:val="20"/>
                <w:szCs w:val="20"/>
              </w:rPr>
              <w:t>w</w:t>
            </w:r>
            <w:r w:rsidR="006E0DAA" w:rsidRPr="00CF70CF">
              <w:rPr>
                <w:sz w:val="20"/>
                <w:szCs w:val="20"/>
              </w:rPr>
              <w:t xml:space="preserve"> </w:t>
            </w:r>
            <w:r w:rsidRPr="00CF70CF">
              <w:rPr>
                <w:sz w:val="20"/>
                <w:szCs w:val="20"/>
              </w:rPr>
              <w:t>którym</w:t>
            </w:r>
            <w:r w:rsidR="006E0DAA" w:rsidRPr="00CF70CF">
              <w:rPr>
                <w:sz w:val="20"/>
                <w:szCs w:val="20"/>
              </w:rPr>
              <w:t xml:space="preserve"> </w:t>
            </w:r>
            <w:r w:rsidRPr="00CF70CF">
              <w:rPr>
                <w:sz w:val="20"/>
                <w:szCs w:val="20"/>
              </w:rPr>
              <w:t>okres</w:t>
            </w:r>
            <w:r w:rsidR="006E0DAA" w:rsidRPr="00CF70CF">
              <w:rPr>
                <w:sz w:val="20"/>
                <w:szCs w:val="20"/>
              </w:rPr>
              <w:t xml:space="preserve"> </w:t>
            </w:r>
            <w:r w:rsidRPr="00CF70CF">
              <w:rPr>
                <w:sz w:val="20"/>
                <w:szCs w:val="20"/>
              </w:rPr>
              <w:t>wykluczenia</w:t>
            </w:r>
            <w:r w:rsidR="006E0DAA" w:rsidRPr="00CF70CF">
              <w:rPr>
                <w:sz w:val="20"/>
                <w:szCs w:val="20"/>
              </w:rPr>
              <w:t xml:space="preserve"> </w:t>
            </w:r>
            <w:r w:rsidRPr="00CF70CF">
              <w:rPr>
                <w:sz w:val="20"/>
                <w:szCs w:val="20"/>
              </w:rPr>
              <w:t>określony</w:t>
            </w:r>
            <w:r w:rsidR="006E0DAA" w:rsidRPr="00CF70CF">
              <w:rPr>
                <w:sz w:val="20"/>
                <w:szCs w:val="20"/>
              </w:rPr>
              <w:t xml:space="preserve"> </w:t>
            </w:r>
            <w:r w:rsidRPr="00CF70CF">
              <w:rPr>
                <w:sz w:val="20"/>
                <w:szCs w:val="20"/>
              </w:rPr>
              <w:t>bezpośrednio</w:t>
            </w:r>
            <w:r w:rsidR="006E0DAA" w:rsidRPr="00CF70CF">
              <w:rPr>
                <w:sz w:val="20"/>
                <w:szCs w:val="20"/>
              </w:rPr>
              <w:t xml:space="preserve"> </w:t>
            </w:r>
            <w:r w:rsidRPr="00CF70CF">
              <w:rPr>
                <w:sz w:val="20"/>
                <w:szCs w:val="20"/>
              </w:rPr>
              <w:t>w</w:t>
            </w:r>
            <w:r w:rsidR="006E0DAA" w:rsidRPr="00CF70CF">
              <w:rPr>
                <w:sz w:val="20"/>
                <w:szCs w:val="20"/>
              </w:rPr>
              <w:t xml:space="preserve"> </w:t>
            </w:r>
            <w:r w:rsidRPr="00CF70CF">
              <w:rPr>
                <w:sz w:val="20"/>
                <w:szCs w:val="20"/>
              </w:rPr>
              <w:t>wyroku</w:t>
            </w:r>
            <w:r w:rsidR="006E0DAA" w:rsidRPr="00CF70CF">
              <w:rPr>
                <w:sz w:val="20"/>
                <w:szCs w:val="20"/>
              </w:rPr>
              <w:t xml:space="preserve"> </w:t>
            </w:r>
            <w:r w:rsidRPr="00CF70CF">
              <w:rPr>
                <w:sz w:val="20"/>
                <w:szCs w:val="20"/>
              </w:rPr>
              <w:t>nadal</w:t>
            </w:r>
            <w:r w:rsidR="006E0DAA" w:rsidRPr="00CF70CF">
              <w:rPr>
                <w:sz w:val="20"/>
                <w:szCs w:val="20"/>
              </w:rPr>
              <w:t xml:space="preserve"> </w:t>
            </w:r>
            <w:r w:rsidRPr="00CF70CF">
              <w:rPr>
                <w:sz w:val="20"/>
                <w:szCs w:val="20"/>
              </w:rPr>
              <w:t>obowiązuje?</w:t>
            </w:r>
            <w:r w:rsidR="006E0DAA" w:rsidRPr="00CF70CF">
              <w:rPr>
                <w:sz w:val="20"/>
                <w:szCs w:val="20"/>
              </w:rPr>
              <w:t xml:space="preserve"> </w:t>
            </w:r>
          </w:p>
        </w:tc>
        <w:tc>
          <w:tcPr>
            <w:tcW w:w="5812" w:type="dxa"/>
          </w:tcPr>
          <w:p w14:paraId="6628DCEE" w14:textId="77777777" w:rsidR="009D0772" w:rsidRPr="00CF70CF" w:rsidRDefault="009D0772" w:rsidP="00607ECF">
            <w:pPr>
              <w:spacing w:after="0"/>
              <w:rPr>
                <w:sz w:val="20"/>
                <w:szCs w:val="20"/>
              </w:rPr>
            </w:pPr>
            <w:r w:rsidRPr="00CF70CF">
              <w:rPr>
                <w:sz w:val="20"/>
                <w:szCs w:val="20"/>
              </w:rPr>
              <w:t>[]</w:t>
            </w:r>
            <w:r w:rsidR="006E0DAA" w:rsidRPr="00CF70CF">
              <w:rPr>
                <w:sz w:val="20"/>
                <w:szCs w:val="20"/>
              </w:rPr>
              <w:t xml:space="preserve"> </w:t>
            </w:r>
            <w:r w:rsidRPr="00CF70CF">
              <w:rPr>
                <w:sz w:val="20"/>
                <w:szCs w:val="20"/>
              </w:rPr>
              <w:t>Tak</w:t>
            </w:r>
            <w:r w:rsidR="006E0DAA" w:rsidRPr="00CF70CF">
              <w:rPr>
                <w:sz w:val="20"/>
                <w:szCs w:val="20"/>
              </w:rPr>
              <w:t xml:space="preserve"> </w:t>
            </w:r>
            <w:r w:rsidRPr="00CF70CF">
              <w:rPr>
                <w:sz w:val="20"/>
                <w:szCs w:val="20"/>
              </w:rPr>
              <w:t>[]</w:t>
            </w:r>
            <w:r w:rsidR="006E0DAA" w:rsidRPr="00CF70CF">
              <w:rPr>
                <w:sz w:val="20"/>
                <w:szCs w:val="20"/>
              </w:rPr>
              <w:t xml:space="preserve"> </w:t>
            </w:r>
            <w:r w:rsidRPr="00CF70CF">
              <w:rPr>
                <w:sz w:val="20"/>
                <w:szCs w:val="20"/>
              </w:rPr>
              <w:t>Nie</w:t>
            </w:r>
          </w:p>
          <w:p w14:paraId="48B07403" w14:textId="77777777" w:rsidR="009D0772" w:rsidRPr="00CF70CF" w:rsidRDefault="009D0772" w:rsidP="00607ECF">
            <w:pPr>
              <w:spacing w:after="0"/>
              <w:rPr>
                <w:sz w:val="20"/>
                <w:szCs w:val="20"/>
              </w:rPr>
            </w:pPr>
            <w:r w:rsidRPr="00CF70CF">
              <w:rPr>
                <w:sz w:val="20"/>
                <w:szCs w:val="20"/>
              </w:rPr>
              <w:t>Jeżeli</w:t>
            </w:r>
            <w:r w:rsidR="006E0DAA" w:rsidRPr="00CF70CF">
              <w:rPr>
                <w:sz w:val="20"/>
                <w:szCs w:val="20"/>
              </w:rPr>
              <w:t xml:space="preserve"> </w:t>
            </w:r>
            <w:r w:rsidRPr="00CF70CF">
              <w:rPr>
                <w:sz w:val="20"/>
                <w:szCs w:val="20"/>
              </w:rPr>
              <w:t>odnośna</w:t>
            </w:r>
            <w:r w:rsidR="006E0DAA" w:rsidRPr="00CF70CF">
              <w:rPr>
                <w:sz w:val="20"/>
                <w:szCs w:val="20"/>
              </w:rPr>
              <w:t xml:space="preserve"> </w:t>
            </w:r>
            <w:r w:rsidRPr="00CF70CF">
              <w:rPr>
                <w:sz w:val="20"/>
                <w:szCs w:val="20"/>
              </w:rPr>
              <w:t>dokumentacja</w:t>
            </w:r>
            <w:r w:rsidR="006E0DAA" w:rsidRPr="00CF70CF">
              <w:rPr>
                <w:sz w:val="20"/>
                <w:szCs w:val="20"/>
              </w:rPr>
              <w:t xml:space="preserve"> </w:t>
            </w:r>
            <w:r w:rsidRPr="00CF70CF">
              <w:rPr>
                <w:sz w:val="20"/>
                <w:szCs w:val="20"/>
              </w:rPr>
              <w:t>jest</w:t>
            </w:r>
            <w:r w:rsidR="006E0DAA" w:rsidRPr="00CF70CF">
              <w:rPr>
                <w:sz w:val="20"/>
                <w:szCs w:val="20"/>
              </w:rPr>
              <w:t xml:space="preserve"> </w:t>
            </w:r>
            <w:r w:rsidRPr="00CF70CF">
              <w:rPr>
                <w:sz w:val="20"/>
                <w:szCs w:val="20"/>
              </w:rPr>
              <w:t>dostępna</w:t>
            </w:r>
            <w:r w:rsidR="006E0DAA" w:rsidRPr="00CF70CF">
              <w:rPr>
                <w:sz w:val="20"/>
                <w:szCs w:val="20"/>
              </w:rPr>
              <w:t xml:space="preserve"> </w:t>
            </w:r>
            <w:r w:rsidRPr="00CF70CF">
              <w:rPr>
                <w:sz w:val="20"/>
                <w:szCs w:val="20"/>
              </w:rPr>
              <w:t>w</w:t>
            </w:r>
            <w:r w:rsidR="006E0DAA" w:rsidRPr="00CF70CF">
              <w:rPr>
                <w:sz w:val="20"/>
                <w:szCs w:val="20"/>
              </w:rPr>
              <w:t xml:space="preserve"> </w:t>
            </w:r>
            <w:r w:rsidRPr="00CF70CF">
              <w:rPr>
                <w:sz w:val="20"/>
                <w:szCs w:val="20"/>
              </w:rPr>
              <w:t>formie</w:t>
            </w:r>
            <w:r w:rsidR="006E0DAA" w:rsidRPr="00CF70CF">
              <w:rPr>
                <w:sz w:val="20"/>
                <w:szCs w:val="20"/>
              </w:rPr>
              <w:t xml:space="preserve"> </w:t>
            </w:r>
            <w:r w:rsidRPr="00CF70CF">
              <w:rPr>
                <w:sz w:val="20"/>
                <w:szCs w:val="20"/>
              </w:rPr>
              <w:t>elektronicznej,</w:t>
            </w:r>
            <w:r w:rsidR="006E0DAA" w:rsidRPr="00CF70CF">
              <w:rPr>
                <w:sz w:val="20"/>
                <w:szCs w:val="20"/>
              </w:rPr>
              <w:t xml:space="preserve"> </w:t>
            </w:r>
            <w:r w:rsidRPr="00CF70CF">
              <w:rPr>
                <w:sz w:val="20"/>
                <w:szCs w:val="20"/>
              </w:rPr>
              <w:t>proszę</w:t>
            </w:r>
            <w:r w:rsidR="006E0DAA" w:rsidRPr="00CF70CF">
              <w:rPr>
                <w:sz w:val="20"/>
                <w:szCs w:val="20"/>
              </w:rPr>
              <w:t xml:space="preserve"> </w:t>
            </w:r>
            <w:r w:rsidRPr="00CF70CF">
              <w:rPr>
                <w:sz w:val="20"/>
                <w:szCs w:val="20"/>
              </w:rPr>
              <w:t>wskazać:</w:t>
            </w:r>
            <w:r w:rsidR="006E0DAA" w:rsidRPr="00CF70CF">
              <w:rPr>
                <w:sz w:val="20"/>
                <w:szCs w:val="20"/>
              </w:rPr>
              <w:t xml:space="preserve"> </w:t>
            </w:r>
            <w:r w:rsidRPr="00CF70CF">
              <w:rPr>
                <w:sz w:val="20"/>
                <w:szCs w:val="20"/>
              </w:rPr>
              <w:t>(adres</w:t>
            </w:r>
            <w:r w:rsidR="006E0DAA" w:rsidRPr="00CF70CF">
              <w:rPr>
                <w:sz w:val="20"/>
                <w:szCs w:val="20"/>
              </w:rPr>
              <w:t xml:space="preserve"> </w:t>
            </w:r>
            <w:r w:rsidRPr="00CF70CF">
              <w:rPr>
                <w:sz w:val="20"/>
                <w:szCs w:val="20"/>
              </w:rPr>
              <w:t>internetowy,</w:t>
            </w:r>
            <w:r w:rsidR="006E0DAA" w:rsidRPr="00CF70CF">
              <w:rPr>
                <w:sz w:val="20"/>
                <w:szCs w:val="20"/>
              </w:rPr>
              <w:t xml:space="preserve"> </w:t>
            </w:r>
            <w:r w:rsidRPr="00CF70CF">
              <w:rPr>
                <w:sz w:val="20"/>
                <w:szCs w:val="20"/>
              </w:rPr>
              <w:t>wydający</w:t>
            </w:r>
            <w:r w:rsidR="006E0DAA" w:rsidRPr="00CF70CF">
              <w:rPr>
                <w:sz w:val="20"/>
                <w:szCs w:val="20"/>
              </w:rPr>
              <w:t xml:space="preserve"> </w:t>
            </w:r>
            <w:r w:rsidRPr="00CF70CF">
              <w:rPr>
                <w:sz w:val="20"/>
                <w:szCs w:val="20"/>
              </w:rPr>
              <w:t>urząd</w:t>
            </w:r>
            <w:r w:rsidR="006E0DAA" w:rsidRPr="00CF70CF">
              <w:rPr>
                <w:sz w:val="20"/>
                <w:szCs w:val="20"/>
              </w:rPr>
              <w:t xml:space="preserve"> </w:t>
            </w:r>
            <w:r w:rsidRPr="00CF70CF">
              <w:rPr>
                <w:sz w:val="20"/>
                <w:szCs w:val="20"/>
              </w:rPr>
              <w:t>lub</w:t>
            </w:r>
            <w:r w:rsidR="006E0DAA" w:rsidRPr="00CF70CF">
              <w:rPr>
                <w:sz w:val="20"/>
                <w:szCs w:val="20"/>
              </w:rPr>
              <w:t xml:space="preserve"> </w:t>
            </w:r>
            <w:r w:rsidRPr="00CF70CF">
              <w:rPr>
                <w:sz w:val="20"/>
                <w:szCs w:val="20"/>
              </w:rPr>
              <w:t>organ,</w:t>
            </w:r>
            <w:r w:rsidR="006E0DAA" w:rsidRPr="00CF70CF">
              <w:rPr>
                <w:sz w:val="20"/>
                <w:szCs w:val="20"/>
              </w:rPr>
              <w:t xml:space="preserve"> </w:t>
            </w:r>
            <w:r w:rsidRPr="00CF70CF">
              <w:rPr>
                <w:sz w:val="20"/>
                <w:szCs w:val="20"/>
              </w:rPr>
              <w:t>dokładne</w:t>
            </w:r>
            <w:r w:rsidR="006E0DAA" w:rsidRPr="00CF70CF">
              <w:rPr>
                <w:sz w:val="20"/>
                <w:szCs w:val="20"/>
              </w:rPr>
              <w:t xml:space="preserve"> </w:t>
            </w:r>
            <w:r w:rsidRPr="00CF70CF">
              <w:rPr>
                <w:sz w:val="20"/>
                <w:szCs w:val="20"/>
              </w:rPr>
              <w:t>dane</w:t>
            </w:r>
            <w:r w:rsidR="006E0DAA" w:rsidRPr="00CF70CF">
              <w:rPr>
                <w:sz w:val="20"/>
                <w:szCs w:val="20"/>
              </w:rPr>
              <w:t xml:space="preserve"> </w:t>
            </w:r>
            <w:r w:rsidRPr="00CF70CF">
              <w:rPr>
                <w:sz w:val="20"/>
                <w:szCs w:val="20"/>
              </w:rPr>
              <w:t>referencyjne</w:t>
            </w:r>
            <w:r w:rsidR="006E0DAA" w:rsidRPr="00CF70CF">
              <w:rPr>
                <w:sz w:val="20"/>
                <w:szCs w:val="20"/>
              </w:rPr>
              <w:t xml:space="preserve"> </w:t>
            </w:r>
            <w:r w:rsidRPr="00CF70CF">
              <w:rPr>
                <w:sz w:val="20"/>
                <w:szCs w:val="20"/>
              </w:rPr>
              <w:t>dokumentacji):</w:t>
            </w:r>
            <w:r w:rsidRPr="00CF70CF">
              <w:rPr>
                <w:sz w:val="20"/>
                <w:szCs w:val="20"/>
              </w:rPr>
              <w:br/>
              <w:t>[……][……][……][……]</w:t>
            </w:r>
            <w:r w:rsidRPr="00CF70CF">
              <w:rPr>
                <w:sz w:val="20"/>
                <w:szCs w:val="20"/>
                <w:vertAlign w:val="superscript"/>
              </w:rPr>
              <w:footnoteReference w:id="21"/>
            </w:r>
          </w:p>
        </w:tc>
      </w:tr>
      <w:tr w:rsidR="009D0772" w:rsidRPr="00CF70CF" w14:paraId="0BDA42C2" w14:textId="77777777" w:rsidTr="009D0772">
        <w:tc>
          <w:tcPr>
            <w:tcW w:w="4644" w:type="dxa"/>
          </w:tcPr>
          <w:p w14:paraId="4BC71448" w14:textId="77777777" w:rsidR="009D0772" w:rsidRPr="00CF70CF" w:rsidRDefault="009D0772" w:rsidP="00607ECF">
            <w:pPr>
              <w:spacing w:after="0"/>
              <w:rPr>
                <w:sz w:val="20"/>
                <w:szCs w:val="20"/>
              </w:rPr>
            </w:pPr>
            <w:r w:rsidRPr="00CF70CF">
              <w:rPr>
                <w:b/>
                <w:sz w:val="20"/>
                <w:szCs w:val="20"/>
              </w:rPr>
              <w:t>Jeżeli</w:t>
            </w:r>
            <w:r w:rsidR="006E0DAA" w:rsidRPr="00CF70CF">
              <w:rPr>
                <w:b/>
                <w:sz w:val="20"/>
                <w:szCs w:val="20"/>
              </w:rPr>
              <w:t xml:space="preserve"> </w:t>
            </w:r>
            <w:r w:rsidRPr="00CF70CF">
              <w:rPr>
                <w:b/>
                <w:sz w:val="20"/>
                <w:szCs w:val="20"/>
              </w:rPr>
              <w:t>tak</w:t>
            </w:r>
            <w:r w:rsidRPr="00CF70CF">
              <w:rPr>
                <w:sz w:val="20"/>
                <w:szCs w:val="20"/>
              </w:rPr>
              <w:t>,</w:t>
            </w:r>
            <w:r w:rsidR="006E0DAA" w:rsidRPr="00CF70CF">
              <w:rPr>
                <w:sz w:val="20"/>
                <w:szCs w:val="20"/>
              </w:rPr>
              <w:t xml:space="preserve"> </w:t>
            </w:r>
            <w:r w:rsidRPr="00CF70CF">
              <w:rPr>
                <w:sz w:val="20"/>
                <w:szCs w:val="20"/>
              </w:rPr>
              <w:t>proszę</w:t>
            </w:r>
            <w:r w:rsidR="006E0DAA" w:rsidRPr="00CF70CF">
              <w:rPr>
                <w:sz w:val="20"/>
                <w:szCs w:val="20"/>
              </w:rPr>
              <w:t xml:space="preserve"> </w:t>
            </w:r>
            <w:r w:rsidRPr="00CF70CF">
              <w:rPr>
                <w:sz w:val="20"/>
                <w:szCs w:val="20"/>
              </w:rPr>
              <w:t>podać</w:t>
            </w:r>
            <w:r w:rsidRPr="00CF70CF">
              <w:rPr>
                <w:sz w:val="20"/>
                <w:szCs w:val="20"/>
                <w:vertAlign w:val="superscript"/>
              </w:rPr>
              <w:footnoteReference w:id="22"/>
            </w:r>
            <w:r w:rsidRPr="00CF70CF">
              <w:rPr>
                <w:sz w:val="20"/>
                <w:szCs w:val="20"/>
              </w:rPr>
              <w:t>:</w:t>
            </w:r>
            <w:r w:rsidRPr="00CF70CF">
              <w:rPr>
                <w:sz w:val="20"/>
                <w:szCs w:val="20"/>
              </w:rPr>
              <w:br/>
              <w:t>a)</w:t>
            </w:r>
            <w:r w:rsidR="006E0DAA" w:rsidRPr="00CF70CF">
              <w:rPr>
                <w:sz w:val="20"/>
                <w:szCs w:val="20"/>
              </w:rPr>
              <w:t xml:space="preserve"> </w:t>
            </w:r>
            <w:r w:rsidRPr="00CF70CF">
              <w:rPr>
                <w:sz w:val="20"/>
                <w:szCs w:val="20"/>
              </w:rPr>
              <w:t>datę</w:t>
            </w:r>
            <w:r w:rsidR="006E0DAA" w:rsidRPr="00CF70CF">
              <w:rPr>
                <w:sz w:val="20"/>
                <w:szCs w:val="20"/>
              </w:rPr>
              <w:t xml:space="preserve"> </w:t>
            </w:r>
            <w:r w:rsidRPr="00CF70CF">
              <w:rPr>
                <w:sz w:val="20"/>
                <w:szCs w:val="20"/>
              </w:rPr>
              <w:t>wyroku,</w:t>
            </w:r>
            <w:r w:rsidR="006E0DAA" w:rsidRPr="00CF70CF">
              <w:rPr>
                <w:sz w:val="20"/>
                <w:szCs w:val="20"/>
              </w:rPr>
              <w:t xml:space="preserve"> </w:t>
            </w:r>
            <w:r w:rsidRPr="00CF70CF">
              <w:rPr>
                <w:sz w:val="20"/>
                <w:szCs w:val="20"/>
              </w:rPr>
              <w:t>określić,</w:t>
            </w:r>
            <w:r w:rsidR="006E0DAA" w:rsidRPr="00CF70CF">
              <w:rPr>
                <w:sz w:val="20"/>
                <w:szCs w:val="20"/>
              </w:rPr>
              <w:t xml:space="preserve"> </w:t>
            </w:r>
            <w:r w:rsidRPr="00CF70CF">
              <w:rPr>
                <w:sz w:val="20"/>
                <w:szCs w:val="20"/>
              </w:rPr>
              <w:t>których</w:t>
            </w:r>
            <w:r w:rsidR="006E0DAA" w:rsidRPr="00CF70CF">
              <w:rPr>
                <w:sz w:val="20"/>
                <w:szCs w:val="20"/>
              </w:rPr>
              <w:t xml:space="preserve"> </w:t>
            </w:r>
            <w:r w:rsidRPr="00CF70CF">
              <w:rPr>
                <w:sz w:val="20"/>
                <w:szCs w:val="20"/>
              </w:rPr>
              <w:t>spośród</w:t>
            </w:r>
            <w:r w:rsidR="006E0DAA" w:rsidRPr="00CF70CF">
              <w:rPr>
                <w:sz w:val="20"/>
                <w:szCs w:val="20"/>
              </w:rPr>
              <w:t xml:space="preserve"> </w:t>
            </w:r>
            <w:r w:rsidRPr="00CF70CF">
              <w:rPr>
                <w:sz w:val="20"/>
                <w:szCs w:val="20"/>
              </w:rPr>
              <w:t>punktów</w:t>
            </w:r>
            <w:r w:rsidR="006E0DAA" w:rsidRPr="00CF70CF">
              <w:rPr>
                <w:sz w:val="20"/>
                <w:szCs w:val="20"/>
              </w:rPr>
              <w:t xml:space="preserve"> </w:t>
            </w:r>
            <w:r w:rsidRPr="00CF70CF">
              <w:rPr>
                <w:sz w:val="20"/>
                <w:szCs w:val="20"/>
              </w:rPr>
              <w:t>1–6</w:t>
            </w:r>
            <w:r w:rsidR="006E0DAA" w:rsidRPr="00CF70CF">
              <w:rPr>
                <w:sz w:val="20"/>
                <w:szCs w:val="20"/>
              </w:rPr>
              <w:t xml:space="preserve"> </w:t>
            </w:r>
            <w:r w:rsidRPr="00CF70CF">
              <w:rPr>
                <w:sz w:val="20"/>
                <w:szCs w:val="20"/>
              </w:rPr>
              <w:t>on</w:t>
            </w:r>
            <w:r w:rsidR="006E0DAA" w:rsidRPr="00CF70CF">
              <w:rPr>
                <w:sz w:val="20"/>
                <w:szCs w:val="20"/>
              </w:rPr>
              <w:t xml:space="preserve"> </w:t>
            </w:r>
            <w:r w:rsidRPr="00CF70CF">
              <w:rPr>
                <w:sz w:val="20"/>
                <w:szCs w:val="20"/>
              </w:rPr>
              <w:t>dotyczy,</w:t>
            </w:r>
            <w:r w:rsidR="006E0DAA" w:rsidRPr="00CF70CF">
              <w:rPr>
                <w:sz w:val="20"/>
                <w:szCs w:val="20"/>
              </w:rPr>
              <w:t xml:space="preserve"> </w:t>
            </w:r>
            <w:r w:rsidRPr="00CF70CF">
              <w:rPr>
                <w:sz w:val="20"/>
                <w:szCs w:val="20"/>
              </w:rPr>
              <w:t>oraz</w:t>
            </w:r>
            <w:r w:rsidR="006E0DAA" w:rsidRPr="00CF70CF">
              <w:rPr>
                <w:sz w:val="20"/>
                <w:szCs w:val="20"/>
              </w:rPr>
              <w:t xml:space="preserve"> </w:t>
            </w:r>
            <w:r w:rsidRPr="00CF70CF">
              <w:rPr>
                <w:sz w:val="20"/>
                <w:szCs w:val="20"/>
              </w:rPr>
              <w:t>podać</w:t>
            </w:r>
            <w:r w:rsidR="006E0DAA" w:rsidRPr="00CF70CF">
              <w:rPr>
                <w:sz w:val="20"/>
                <w:szCs w:val="20"/>
              </w:rPr>
              <w:t xml:space="preserve"> </w:t>
            </w:r>
            <w:r w:rsidRPr="00CF70CF">
              <w:rPr>
                <w:sz w:val="20"/>
                <w:szCs w:val="20"/>
              </w:rPr>
              <w:t>powód(-ody)</w:t>
            </w:r>
            <w:r w:rsidR="006E0DAA" w:rsidRPr="00CF70CF">
              <w:rPr>
                <w:sz w:val="20"/>
                <w:szCs w:val="20"/>
              </w:rPr>
              <w:t xml:space="preserve"> </w:t>
            </w:r>
            <w:r w:rsidRPr="00CF70CF">
              <w:rPr>
                <w:sz w:val="20"/>
                <w:szCs w:val="20"/>
              </w:rPr>
              <w:t>skazania;</w:t>
            </w:r>
            <w:r w:rsidRPr="00CF70CF">
              <w:rPr>
                <w:sz w:val="20"/>
                <w:szCs w:val="20"/>
              </w:rPr>
              <w:br/>
              <w:t>b)</w:t>
            </w:r>
            <w:r w:rsidR="006E0DAA" w:rsidRPr="00CF70CF">
              <w:rPr>
                <w:sz w:val="20"/>
                <w:szCs w:val="20"/>
              </w:rPr>
              <w:t xml:space="preserve"> </w:t>
            </w:r>
            <w:r w:rsidRPr="00CF70CF">
              <w:rPr>
                <w:sz w:val="20"/>
                <w:szCs w:val="20"/>
              </w:rPr>
              <w:t>wskazać,</w:t>
            </w:r>
            <w:r w:rsidR="006E0DAA" w:rsidRPr="00CF70CF">
              <w:rPr>
                <w:sz w:val="20"/>
                <w:szCs w:val="20"/>
              </w:rPr>
              <w:t xml:space="preserve"> </w:t>
            </w:r>
            <w:r w:rsidRPr="00CF70CF">
              <w:rPr>
                <w:sz w:val="20"/>
                <w:szCs w:val="20"/>
              </w:rPr>
              <w:t>kto</w:t>
            </w:r>
            <w:r w:rsidR="006E0DAA" w:rsidRPr="00CF70CF">
              <w:rPr>
                <w:sz w:val="20"/>
                <w:szCs w:val="20"/>
              </w:rPr>
              <w:t xml:space="preserve"> </w:t>
            </w:r>
            <w:r w:rsidRPr="00CF70CF">
              <w:rPr>
                <w:sz w:val="20"/>
                <w:szCs w:val="20"/>
              </w:rPr>
              <w:t>został</w:t>
            </w:r>
            <w:r w:rsidR="006E0DAA" w:rsidRPr="00CF70CF">
              <w:rPr>
                <w:sz w:val="20"/>
                <w:szCs w:val="20"/>
              </w:rPr>
              <w:t xml:space="preserve"> </w:t>
            </w:r>
            <w:r w:rsidRPr="00CF70CF">
              <w:rPr>
                <w:sz w:val="20"/>
                <w:szCs w:val="20"/>
              </w:rPr>
              <w:t>skazany</w:t>
            </w:r>
            <w:r w:rsidR="006E0DAA" w:rsidRPr="00CF70CF">
              <w:rPr>
                <w:sz w:val="20"/>
                <w:szCs w:val="20"/>
              </w:rPr>
              <w:t xml:space="preserve"> </w:t>
            </w:r>
            <w:r w:rsidRPr="00CF70CF">
              <w:rPr>
                <w:sz w:val="20"/>
                <w:szCs w:val="20"/>
              </w:rPr>
              <w:t>[</w:t>
            </w:r>
            <w:r w:rsidR="006E0DAA" w:rsidRPr="00CF70CF">
              <w:rPr>
                <w:sz w:val="20"/>
                <w:szCs w:val="20"/>
              </w:rPr>
              <w:t xml:space="preserve"> </w:t>
            </w:r>
            <w:r w:rsidRPr="00CF70CF">
              <w:rPr>
                <w:sz w:val="20"/>
                <w:szCs w:val="20"/>
              </w:rPr>
              <w:t>];</w:t>
            </w:r>
            <w:r w:rsidRPr="00CF70CF">
              <w:rPr>
                <w:sz w:val="20"/>
                <w:szCs w:val="20"/>
              </w:rPr>
              <w:br/>
            </w:r>
            <w:r w:rsidRPr="00CF70CF">
              <w:rPr>
                <w:b/>
                <w:sz w:val="20"/>
                <w:szCs w:val="20"/>
              </w:rPr>
              <w:t>c)</w:t>
            </w:r>
            <w:r w:rsidR="006E0DAA" w:rsidRPr="00CF70CF">
              <w:rPr>
                <w:b/>
                <w:sz w:val="20"/>
                <w:szCs w:val="20"/>
              </w:rPr>
              <w:t xml:space="preserve"> </w:t>
            </w:r>
            <w:r w:rsidRPr="00CF70CF">
              <w:rPr>
                <w:b/>
                <w:sz w:val="20"/>
                <w:szCs w:val="20"/>
              </w:rPr>
              <w:t>w</w:t>
            </w:r>
            <w:r w:rsidR="006E0DAA" w:rsidRPr="00CF70CF">
              <w:rPr>
                <w:b/>
                <w:sz w:val="20"/>
                <w:szCs w:val="20"/>
              </w:rPr>
              <w:t xml:space="preserve"> </w:t>
            </w:r>
            <w:r w:rsidRPr="00CF70CF">
              <w:rPr>
                <w:b/>
                <w:sz w:val="20"/>
                <w:szCs w:val="20"/>
              </w:rPr>
              <w:t>zakresie,</w:t>
            </w:r>
            <w:r w:rsidR="006E0DAA" w:rsidRPr="00CF70CF">
              <w:rPr>
                <w:b/>
                <w:sz w:val="20"/>
                <w:szCs w:val="20"/>
              </w:rPr>
              <w:t xml:space="preserve"> </w:t>
            </w:r>
            <w:r w:rsidRPr="00CF70CF">
              <w:rPr>
                <w:b/>
                <w:sz w:val="20"/>
                <w:szCs w:val="20"/>
              </w:rPr>
              <w:t>w</w:t>
            </w:r>
            <w:r w:rsidR="006E0DAA" w:rsidRPr="00CF70CF">
              <w:rPr>
                <w:b/>
                <w:sz w:val="20"/>
                <w:szCs w:val="20"/>
              </w:rPr>
              <w:t xml:space="preserve"> </w:t>
            </w:r>
            <w:r w:rsidRPr="00CF70CF">
              <w:rPr>
                <w:b/>
                <w:sz w:val="20"/>
                <w:szCs w:val="20"/>
              </w:rPr>
              <w:t>jakim</w:t>
            </w:r>
            <w:r w:rsidR="006E0DAA" w:rsidRPr="00CF70CF">
              <w:rPr>
                <w:b/>
                <w:sz w:val="20"/>
                <w:szCs w:val="20"/>
              </w:rPr>
              <w:t xml:space="preserve"> </w:t>
            </w:r>
            <w:r w:rsidRPr="00CF70CF">
              <w:rPr>
                <w:b/>
                <w:sz w:val="20"/>
                <w:szCs w:val="20"/>
              </w:rPr>
              <w:t>zostało</w:t>
            </w:r>
            <w:r w:rsidR="006E0DAA" w:rsidRPr="00CF70CF">
              <w:rPr>
                <w:b/>
                <w:sz w:val="20"/>
                <w:szCs w:val="20"/>
              </w:rPr>
              <w:t xml:space="preserve"> </w:t>
            </w:r>
            <w:r w:rsidRPr="00CF70CF">
              <w:rPr>
                <w:b/>
                <w:sz w:val="20"/>
                <w:szCs w:val="20"/>
              </w:rPr>
              <w:t>to</w:t>
            </w:r>
            <w:r w:rsidR="006E0DAA" w:rsidRPr="00CF70CF">
              <w:rPr>
                <w:b/>
                <w:sz w:val="20"/>
                <w:szCs w:val="20"/>
              </w:rPr>
              <w:t xml:space="preserve"> </w:t>
            </w:r>
            <w:r w:rsidRPr="00CF70CF">
              <w:rPr>
                <w:b/>
                <w:sz w:val="20"/>
                <w:szCs w:val="20"/>
              </w:rPr>
              <w:t>bezpośrednio</w:t>
            </w:r>
            <w:r w:rsidR="006E0DAA" w:rsidRPr="00CF70CF">
              <w:rPr>
                <w:b/>
                <w:sz w:val="20"/>
                <w:szCs w:val="20"/>
              </w:rPr>
              <w:t xml:space="preserve"> </w:t>
            </w:r>
            <w:r w:rsidRPr="00CF70CF">
              <w:rPr>
                <w:b/>
                <w:sz w:val="20"/>
                <w:szCs w:val="20"/>
              </w:rPr>
              <w:t>ustalone</w:t>
            </w:r>
            <w:r w:rsidR="006E0DAA" w:rsidRPr="00CF70CF">
              <w:rPr>
                <w:b/>
                <w:sz w:val="20"/>
                <w:szCs w:val="20"/>
              </w:rPr>
              <w:t xml:space="preserve"> </w:t>
            </w:r>
            <w:r w:rsidRPr="00CF70CF">
              <w:rPr>
                <w:b/>
                <w:sz w:val="20"/>
                <w:szCs w:val="20"/>
              </w:rPr>
              <w:t>w</w:t>
            </w:r>
            <w:r w:rsidR="006E0DAA" w:rsidRPr="00CF70CF">
              <w:rPr>
                <w:b/>
                <w:sz w:val="20"/>
                <w:szCs w:val="20"/>
              </w:rPr>
              <w:t xml:space="preserve"> </w:t>
            </w:r>
            <w:r w:rsidRPr="00CF70CF">
              <w:rPr>
                <w:b/>
                <w:sz w:val="20"/>
                <w:szCs w:val="20"/>
              </w:rPr>
              <w:t>wyroku:</w:t>
            </w:r>
          </w:p>
        </w:tc>
        <w:tc>
          <w:tcPr>
            <w:tcW w:w="5812" w:type="dxa"/>
          </w:tcPr>
          <w:p w14:paraId="2F61DEA1" w14:textId="77777777" w:rsidR="009D0772" w:rsidRPr="00CF70CF" w:rsidRDefault="009D0772" w:rsidP="00607ECF">
            <w:pPr>
              <w:spacing w:after="0"/>
              <w:rPr>
                <w:sz w:val="20"/>
                <w:szCs w:val="20"/>
              </w:rPr>
            </w:pPr>
            <w:r w:rsidRPr="00CF70CF">
              <w:rPr>
                <w:sz w:val="20"/>
                <w:szCs w:val="20"/>
              </w:rPr>
              <w:br/>
              <w:t>a)</w:t>
            </w:r>
            <w:r w:rsidR="006E0DAA" w:rsidRPr="00CF70CF">
              <w:rPr>
                <w:sz w:val="20"/>
                <w:szCs w:val="20"/>
              </w:rPr>
              <w:t xml:space="preserve"> </w:t>
            </w:r>
            <w:r w:rsidRPr="00CF70CF">
              <w:rPr>
                <w:sz w:val="20"/>
                <w:szCs w:val="20"/>
              </w:rPr>
              <w:t>data:</w:t>
            </w:r>
            <w:r w:rsidR="006E0DAA" w:rsidRPr="00CF70CF">
              <w:rPr>
                <w:sz w:val="20"/>
                <w:szCs w:val="20"/>
              </w:rPr>
              <w:t xml:space="preserve"> </w:t>
            </w:r>
            <w:r w:rsidRPr="00CF70CF">
              <w:rPr>
                <w:sz w:val="20"/>
                <w:szCs w:val="20"/>
              </w:rPr>
              <w:t>[</w:t>
            </w:r>
            <w:r w:rsidR="006E0DAA" w:rsidRPr="00CF70CF">
              <w:rPr>
                <w:sz w:val="20"/>
                <w:szCs w:val="20"/>
              </w:rPr>
              <w:t xml:space="preserve"> </w:t>
            </w:r>
            <w:r w:rsidRPr="00CF70CF">
              <w:rPr>
                <w:sz w:val="20"/>
                <w:szCs w:val="20"/>
              </w:rPr>
              <w:t>],</w:t>
            </w:r>
            <w:r w:rsidR="006E0DAA" w:rsidRPr="00CF70CF">
              <w:rPr>
                <w:sz w:val="20"/>
                <w:szCs w:val="20"/>
              </w:rPr>
              <w:t xml:space="preserve"> </w:t>
            </w:r>
            <w:r w:rsidRPr="00CF70CF">
              <w:rPr>
                <w:sz w:val="20"/>
                <w:szCs w:val="20"/>
              </w:rPr>
              <w:t>punkt(-y):</w:t>
            </w:r>
            <w:r w:rsidR="006E0DAA" w:rsidRPr="00CF70CF">
              <w:rPr>
                <w:sz w:val="20"/>
                <w:szCs w:val="20"/>
              </w:rPr>
              <w:t xml:space="preserve"> </w:t>
            </w:r>
            <w:r w:rsidRPr="00CF70CF">
              <w:rPr>
                <w:sz w:val="20"/>
                <w:szCs w:val="20"/>
              </w:rPr>
              <w:t>[</w:t>
            </w:r>
            <w:r w:rsidR="006E0DAA" w:rsidRPr="00CF70CF">
              <w:rPr>
                <w:sz w:val="20"/>
                <w:szCs w:val="20"/>
              </w:rPr>
              <w:t xml:space="preserve"> </w:t>
            </w:r>
            <w:r w:rsidRPr="00CF70CF">
              <w:rPr>
                <w:sz w:val="20"/>
                <w:szCs w:val="20"/>
              </w:rPr>
              <w:t>],</w:t>
            </w:r>
            <w:r w:rsidR="006E0DAA" w:rsidRPr="00CF70CF">
              <w:rPr>
                <w:sz w:val="20"/>
                <w:szCs w:val="20"/>
              </w:rPr>
              <w:t xml:space="preserve"> </w:t>
            </w:r>
            <w:r w:rsidRPr="00CF70CF">
              <w:rPr>
                <w:sz w:val="20"/>
                <w:szCs w:val="20"/>
              </w:rPr>
              <w:t>powód(-ody):</w:t>
            </w:r>
            <w:r w:rsidR="006E0DAA" w:rsidRPr="00CF70CF">
              <w:rPr>
                <w:sz w:val="20"/>
                <w:szCs w:val="20"/>
              </w:rPr>
              <w:t xml:space="preserve"> </w:t>
            </w:r>
            <w:r w:rsidRPr="00CF70CF">
              <w:rPr>
                <w:sz w:val="20"/>
                <w:szCs w:val="20"/>
              </w:rPr>
              <w:t>[</w:t>
            </w:r>
            <w:r w:rsidR="006E0DAA" w:rsidRPr="00CF70CF">
              <w:rPr>
                <w:sz w:val="20"/>
                <w:szCs w:val="20"/>
              </w:rPr>
              <w:t xml:space="preserve"> </w:t>
            </w:r>
            <w:r w:rsidRPr="00CF70CF">
              <w:rPr>
                <w:sz w:val="20"/>
                <w:szCs w:val="20"/>
              </w:rPr>
              <w:t>]</w:t>
            </w:r>
            <w:r w:rsidR="006E0DAA" w:rsidRPr="00CF70CF">
              <w:rPr>
                <w:i/>
                <w:sz w:val="20"/>
                <w:szCs w:val="20"/>
                <w:vertAlign w:val="superscript"/>
              </w:rPr>
              <w:t xml:space="preserve"> </w:t>
            </w:r>
            <w:r w:rsidRPr="00CF70CF">
              <w:rPr>
                <w:sz w:val="20"/>
                <w:szCs w:val="20"/>
              </w:rPr>
              <w:br/>
            </w:r>
            <w:r w:rsidRPr="00CF70CF">
              <w:rPr>
                <w:sz w:val="20"/>
                <w:szCs w:val="20"/>
              </w:rPr>
              <w:br/>
            </w:r>
            <w:r w:rsidRPr="00CF70CF">
              <w:rPr>
                <w:sz w:val="20"/>
                <w:szCs w:val="20"/>
              </w:rPr>
              <w:br/>
              <w:t>b)</w:t>
            </w:r>
            <w:r w:rsidR="006E0DAA" w:rsidRPr="00CF70CF">
              <w:rPr>
                <w:sz w:val="20"/>
                <w:szCs w:val="20"/>
              </w:rPr>
              <w:t xml:space="preserve"> </w:t>
            </w:r>
            <w:r w:rsidRPr="00CF70CF">
              <w:rPr>
                <w:sz w:val="20"/>
                <w:szCs w:val="20"/>
              </w:rPr>
              <w:t>[……]</w:t>
            </w:r>
            <w:r w:rsidRPr="00CF70CF">
              <w:rPr>
                <w:sz w:val="20"/>
                <w:szCs w:val="20"/>
              </w:rPr>
              <w:br/>
              <w:t>c)</w:t>
            </w:r>
            <w:r w:rsidR="006E0DAA" w:rsidRPr="00CF70CF">
              <w:rPr>
                <w:sz w:val="20"/>
                <w:szCs w:val="20"/>
              </w:rPr>
              <w:t xml:space="preserve"> </w:t>
            </w:r>
            <w:r w:rsidRPr="00CF70CF">
              <w:rPr>
                <w:sz w:val="20"/>
                <w:szCs w:val="20"/>
              </w:rPr>
              <w:t>długość</w:t>
            </w:r>
            <w:r w:rsidR="006E0DAA" w:rsidRPr="00CF70CF">
              <w:rPr>
                <w:sz w:val="20"/>
                <w:szCs w:val="20"/>
              </w:rPr>
              <w:t xml:space="preserve"> </w:t>
            </w:r>
            <w:r w:rsidRPr="00CF70CF">
              <w:rPr>
                <w:sz w:val="20"/>
                <w:szCs w:val="20"/>
              </w:rPr>
              <w:t>okresu</w:t>
            </w:r>
            <w:r w:rsidR="006E0DAA" w:rsidRPr="00CF70CF">
              <w:rPr>
                <w:sz w:val="20"/>
                <w:szCs w:val="20"/>
              </w:rPr>
              <w:t xml:space="preserve"> </w:t>
            </w:r>
            <w:r w:rsidRPr="00CF70CF">
              <w:rPr>
                <w:sz w:val="20"/>
                <w:szCs w:val="20"/>
              </w:rPr>
              <w:t>wykluczenia</w:t>
            </w:r>
            <w:r w:rsidR="006E0DAA" w:rsidRPr="00CF70CF">
              <w:rPr>
                <w:sz w:val="20"/>
                <w:szCs w:val="20"/>
              </w:rPr>
              <w:t xml:space="preserve"> </w:t>
            </w:r>
            <w:r w:rsidRPr="00CF70CF">
              <w:rPr>
                <w:sz w:val="20"/>
                <w:szCs w:val="20"/>
              </w:rPr>
              <w:t>[……]</w:t>
            </w:r>
            <w:r w:rsidR="006E0DAA" w:rsidRPr="00CF70CF">
              <w:rPr>
                <w:sz w:val="20"/>
                <w:szCs w:val="20"/>
              </w:rPr>
              <w:t xml:space="preserve"> </w:t>
            </w:r>
            <w:r w:rsidRPr="00CF70CF">
              <w:rPr>
                <w:sz w:val="20"/>
                <w:szCs w:val="20"/>
              </w:rPr>
              <w:t>oraz</w:t>
            </w:r>
            <w:r w:rsidR="006E0DAA" w:rsidRPr="00CF70CF">
              <w:rPr>
                <w:sz w:val="20"/>
                <w:szCs w:val="20"/>
              </w:rPr>
              <w:t xml:space="preserve"> </w:t>
            </w:r>
            <w:r w:rsidRPr="00CF70CF">
              <w:rPr>
                <w:sz w:val="20"/>
                <w:szCs w:val="20"/>
              </w:rPr>
              <w:t>punkt(-y),</w:t>
            </w:r>
            <w:r w:rsidR="006E0DAA" w:rsidRPr="00CF70CF">
              <w:rPr>
                <w:sz w:val="20"/>
                <w:szCs w:val="20"/>
              </w:rPr>
              <w:t xml:space="preserve"> </w:t>
            </w:r>
            <w:r w:rsidRPr="00CF70CF">
              <w:rPr>
                <w:sz w:val="20"/>
                <w:szCs w:val="20"/>
              </w:rPr>
              <w:t>którego(-</w:t>
            </w:r>
            <w:proofErr w:type="spellStart"/>
            <w:r w:rsidRPr="00CF70CF">
              <w:rPr>
                <w:sz w:val="20"/>
                <w:szCs w:val="20"/>
              </w:rPr>
              <w:t>ych</w:t>
            </w:r>
            <w:proofErr w:type="spellEnd"/>
            <w:r w:rsidRPr="00CF70CF">
              <w:rPr>
                <w:sz w:val="20"/>
                <w:szCs w:val="20"/>
              </w:rPr>
              <w:t>)</w:t>
            </w:r>
            <w:r w:rsidR="006E0DAA" w:rsidRPr="00CF70CF">
              <w:rPr>
                <w:sz w:val="20"/>
                <w:szCs w:val="20"/>
              </w:rPr>
              <w:t xml:space="preserve"> </w:t>
            </w:r>
            <w:r w:rsidRPr="00CF70CF">
              <w:rPr>
                <w:sz w:val="20"/>
                <w:szCs w:val="20"/>
              </w:rPr>
              <w:t>to</w:t>
            </w:r>
            <w:r w:rsidR="006E0DAA" w:rsidRPr="00CF70CF">
              <w:rPr>
                <w:sz w:val="20"/>
                <w:szCs w:val="20"/>
              </w:rPr>
              <w:t xml:space="preserve"> </w:t>
            </w:r>
            <w:r w:rsidRPr="00CF70CF">
              <w:rPr>
                <w:sz w:val="20"/>
                <w:szCs w:val="20"/>
              </w:rPr>
              <w:t>dotyczy.</w:t>
            </w:r>
          </w:p>
          <w:p w14:paraId="58A6A379" w14:textId="77777777" w:rsidR="009D0772" w:rsidRPr="00CF70CF" w:rsidRDefault="009D0772" w:rsidP="00607ECF">
            <w:pPr>
              <w:spacing w:after="0"/>
              <w:rPr>
                <w:sz w:val="20"/>
                <w:szCs w:val="20"/>
              </w:rPr>
            </w:pPr>
            <w:r w:rsidRPr="00CF70CF">
              <w:rPr>
                <w:sz w:val="20"/>
                <w:szCs w:val="20"/>
              </w:rPr>
              <w:t>Jeżeli</w:t>
            </w:r>
            <w:r w:rsidR="006E0DAA" w:rsidRPr="00CF70CF">
              <w:rPr>
                <w:sz w:val="20"/>
                <w:szCs w:val="20"/>
              </w:rPr>
              <w:t xml:space="preserve"> </w:t>
            </w:r>
            <w:r w:rsidRPr="00CF70CF">
              <w:rPr>
                <w:sz w:val="20"/>
                <w:szCs w:val="20"/>
              </w:rPr>
              <w:t>odnośna</w:t>
            </w:r>
            <w:r w:rsidR="006E0DAA" w:rsidRPr="00CF70CF">
              <w:rPr>
                <w:sz w:val="20"/>
                <w:szCs w:val="20"/>
              </w:rPr>
              <w:t xml:space="preserve"> </w:t>
            </w:r>
            <w:r w:rsidRPr="00CF70CF">
              <w:rPr>
                <w:sz w:val="20"/>
                <w:szCs w:val="20"/>
              </w:rPr>
              <w:t>dokumentacja</w:t>
            </w:r>
            <w:r w:rsidR="006E0DAA" w:rsidRPr="00CF70CF">
              <w:rPr>
                <w:sz w:val="20"/>
                <w:szCs w:val="20"/>
              </w:rPr>
              <w:t xml:space="preserve"> </w:t>
            </w:r>
            <w:r w:rsidRPr="00CF70CF">
              <w:rPr>
                <w:sz w:val="20"/>
                <w:szCs w:val="20"/>
              </w:rPr>
              <w:t>jest</w:t>
            </w:r>
            <w:r w:rsidR="006E0DAA" w:rsidRPr="00CF70CF">
              <w:rPr>
                <w:sz w:val="20"/>
                <w:szCs w:val="20"/>
              </w:rPr>
              <w:t xml:space="preserve"> </w:t>
            </w:r>
            <w:r w:rsidRPr="00CF70CF">
              <w:rPr>
                <w:sz w:val="20"/>
                <w:szCs w:val="20"/>
              </w:rPr>
              <w:t>dostępna</w:t>
            </w:r>
            <w:r w:rsidR="006E0DAA" w:rsidRPr="00CF70CF">
              <w:rPr>
                <w:sz w:val="20"/>
                <w:szCs w:val="20"/>
              </w:rPr>
              <w:t xml:space="preserve"> </w:t>
            </w:r>
            <w:r w:rsidRPr="00CF70CF">
              <w:rPr>
                <w:sz w:val="20"/>
                <w:szCs w:val="20"/>
              </w:rPr>
              <w:t>w</w:t>
            </w:r>
            <w:r w:rsidR="006E0DAA" w:rsidRPr="00CF70CF">
              <w:rPr>
                <w:sz w:val="20"/>
                <w:szCs w:val="20"/>
              </w:rPr>
              <w:t xml:space="preserve"> </w:t>
            </w:r>
            <w:r w:rsidRPr="00CF70CF">
              <w:rPr>
                <w:sz w:val="20"/>
                <w:szCs w:val="20"/>
              </w:rPr>
              <w:t>formie</w:t>
            </w:r>
            <w:r w:rsidR="006E0DAA" w:rsidRPr="00CF70CF">
              <w:rPr>
                <w:sz w:val="20"/>
                <w:szCs w:val="20"/>
              </w:rPr>
              <w:t xml:space="preserve"> </w:t>
            </w:r>
            <w:r w:rsidRPr="00CF70CF">
              <w:rPr>
                <w:sz w:val="20"/>
                <w:szCs w:val="20"/>
              </w:rPr>
              <w:t>elektronicznej,</w:t>
            </w:r>
            <w:r w:rsidR="006E0DAA" w:rsidRPr="00CF70CF">
              <w:rPr>
                <w:sz w:val="20"/>
                <w:szCs w:val="20"/>
              </w:rPr>
              <w:t xml:space="preserve"> </w:t>
            </w:r>
            <w:r w:rsidRPr="00CF70CF">
              <w:rPr>
                <w:sz w:val="20"/>
                <w:szCs w:val="20"/>
              </w:rPr>
              <w:t>proszę</w:t>
            </w:r>
            <w:r w:rsidR="006E0DAA" w:rsidRPr="00CF70CF">
              <w:rPr>
                <w:sz w:val="20"/>
                <w:szCs w:val="20"/>
              </w:rPr>
              <w:t xml:space="preserve"> </w:t>
            </w:r>
            <w:r w:rsidRPr="00CF70CF">
              <w:rPr>
                <w:sz w:val="20"/>
                <w:szCs w:val="20"/>
              </w:rPr>
              <w:t>wskazać:</w:t>
            </w:r>
            <w:r w:rsidR="006E0DAA" w:rsidRPr="00CF70CF">
              <w:rPr>
                <w:sz w:val="20"/>
                <w:szCs w:val="20"/>
              </w:rPr>
              <w:t xml:space="preserve"> </w:t>
            </w:r>
            <w:r w:rsidRPr="00CF70CF">
              <w:rPr>
                <w:sz w:val="20"/>
                <w:szCs w:val="20"/>
              </w:rPr>
              <w:t>(adres</w:t>
            </w:r>
            <w:r w:rsidR="006E0DAA" w:rsidRPr="00CF70CF">
              <w:rPr>
                <w:sz w:val="20"/>
                <w:szCs w:val="20"/>
              </w:rPr>
              <w:t xml:space="preserve"> </w:t>
            </w:r>
            <w:r w:rsidRPr="00CF70CF">
              <w:rPr>
                <w:sz w:val="20"/>
                <w:szCs w:val="20"/>
              </w:rPr>
              <w:t>internetowy,</w:t>
            </w:r>
            <w:r w:rsidR="006E0DAA" w:rsidRPr="00CF70CF">
              <w:rPr>
                <w:sz w:val="20"/>
                <w:szCs w:val="20"/>
              </w:rPr>
              <w:t xml:space="preserve"> </w:t>
            </w:r>
            <w:r w:rsidRPr="00CF70CF">
              <w:rPr>
                <w:sz w:val="20"/>
                <w:szCs w:val="20"/>
              </w:rPr>
              <w:lastRenderedPageBreak/>
              <w:t>wydający</w:t>
            </w:r>
            <w:r w:rsidR="006E0DAA" w:rsidRPr="00CF70CF">
              <w:rPr>
                <w:sz w:val="20"/>
                <w:szCs w:val="20"/>
              </w:rPr>
              <w:t xml:space="preserve"> </w:t>
            </w:r>
            <w:r w:rsidRPr="00CF70CF">
              <w:rPr>
                <w:sz w:val="20"/>
                <w:szCs w:val="20"/>
              </w:rPr>
              <w:t>urząd</w:t>
            </w:r>
            <w:r w:rsidR="006E0DAA" w:rsidRPr="00CF70CF">
              <w:rPr>
                <w:sz w:val="20"/>
                <w:szCs w:val="20"/>
              </w:rPr>
              <w:t xml:space="preserve"> </w:t>
            </w:r>
            <w:r w:rsidRPr="00CF70CF">
              <w:rPr>
                <w:sz w:val="20"/>
                <w:szCs w:val="20"/>
              </w:rPr>
              <w:t>lub</w:t>
            </w:r>
            <w:r w:rsidR="006E0DAA" w:rsidRPr="00CF70CF">
              <w:rPr>
                <w:sz w:val="20"/>
                <w:szCs w:val="20"/>
              </w:rPr>
              <w:t xml:space="preserve"> </w:t>
            </w:r>
            <w:r w:rsidRPr="00CF70CF">
              <w:rPr>
                <w:sz w:val="20"/>
                <w:szCs w:val="20"/>
              </w:rPr>
              <w:t>organ,</w:t>
            </w:r>
            <w:r w:rsidR="006E0DAA" w:rsidRPr="00CF70CF">
              <w:rPr>
                <w:sz w:val="20"/>
                <w:szCs w:val="20"/>
              </w:rPr>
              <w:t xml:space="preserve"> </w:t>
            </w:r>
            <w:r w:rsidRPr="00CF70CF">
              <w:rPr>
                <w:sz w:val="20"/>
                <w:szCs w:val="20"/>
              </w:rPr>
              <w:t>dokładne</w:t>
            </w:r>
            <w:r w:rsidR="006E0DAA" w:rsidRPr="00CF70CF">
              <w:rPr>
                <w:sz w:val="20"/>
                <w:szCs w:val="20"/>
              </w:rPr>
              <w:t xml:space="preserve"> </w:t>
            </w:r>
            <w:r w:rsidRPr="00CF70CF">
              <w:rPr>
                <w:sz w:val="20"/>
                <w:szCs w:val="20"/>
              </w:rPr>
              <w:t>dane</w:t>
            </w:r>
            <w:r w:rsidR="006E0DAA" w:rsidRPr="00CF70CF">
              <w:rPr>
                <w:sz w:val="20"/>
                <w:szCs w:val="20"/>
              </w:rPr>
              <w:t xml:space="preserve"> </w:t>
            </w:r>
            <w:r w:rsidRPr="00CF70CF">
              <w:rPr>
                <w:sz w:val="20"/>
                <w:szCs w:val="20"/>
              </w:rPr>
              <w:t>referencyjne</w:t>
            </w:r>
            <w:r w:rsidR="006E0DAA" w:rsidRPr="00CF70CF">
              <w:rPr>
                <w:sz w:val="20"/>
                <w:szCs w:val="20"/>
              </w:rPr>
              <w:t xml:space="preserve"> </w:t>
            </w:r>
            <w:r w:rsidRPr="00CF70CF">
              <w:rPr>
                <w:sz w:val="20"/>
                <w:szCs w:val="20"/>
              </w:rPr>
              <w:t>dokumentacji):</w:t>
            </w:r>
            <w:r w:rsidR="006E0DAA" w:rsidRPr="00CF70CF">
              <w:rPr>
                <w:sz w:val="20"/>
                <w:szCs w:val="20"/>
              </w:rPr>
              <w:t xml:space="preserve"> </w:t>
            </w:r>
            <w:r w:rsidRPr="00CF70CF">
              <w:rPr>
                <w:sz w:val="20"/>
                <w:szCs w:val="20"/>
              </w:rPr>
              <w:t>[……][……][……][……]</w:t>
            </w:r>
            <w:r w:rsidRPr="00CF70CF">
              <w:rPr>
                <w:sz w:val="20"/>
                <w:szCs w:val="20"/>
                <w:vertAlign w:val="superscript"/>
              </w:rPr>
              <w:footnoteReference w:id="23"/>
            </w:r>
          </w:p>
        </w:tc>
      </w:tr>
      <w:tr w:rsidR="009D0772" w:rsidRPr="00CF70CF" w14:paraId="35C254C6" w14:textId="77777777" w:rsidTr="009D0772">
        <w:tc>
          <w:tcPr>
            <w:tcW w:w="4644" w:type="dxa"/>
          </w:tcPr>
          <w:p w14:paraId="4F3FD23C" w14:textId="77777777" w:rsidR="009D0772" w:rsidRPr="00CF70CF" w:rsidRDefault="009D0772" w:rsidP="00607ECF">
            <w:pPr>
              <w:spacing w:after="0"/>
              <w:rPr>
                <w:sz w:val="20"/>
                <w:szCs w:val="20"/>
              </w:rPr>
            </w:pPr>
            <w:r w:rsidRPr="00CF70CF">
              <w:rPr>
                <w:sz w:val="20"/>
                <w:szCs w:val="20"/>
              </w:rPr>
              <w:lastRenderedPageBreak/>
              <w:t>W</w:t>
            </w:r>
            <w:r w:rsidR="006E0DAA" w:rsidRPr="00CF70CF">
              <w:rPr>
                <w:sz w:val="20"/>
                <w:szCs w:val="20"/>
              </w:rPr>
              <w:t xml:space="preserve"> </w:t>
            </w:r>
            <w:r w:rsidRPr="00CF70CF">
              <w:rPr>
                <w:sz w:val="20"/>
                <w:szCs w:val="20"/>
              </w:rPr>
              <w:t>przypadku</w:t>
            </w:r>
            <w:r w:rsidR="006E0DAA" w:rsidRPr="00CF70CF">
              <w:rPr>
                <w:sz w:val="20"/>
                <w:szCs w:val="20"/>
              </w:rPr>
              <w:t xml:space="preserve"> </w:t>
            </w:r>
            <w:r w:rsidRPr="00CF70CF">
              <w:rPr>
                <w:sz w:val="20"/>
                <w:szCs w:val="20"/>
              </w:rPr>
              <w:t>skazania,</w:t>
            </w:r>
            <w:r w:rsidR="006E0DAA" w:rsidRPr="00CF70CF">
              <w:rPr>
                <w:sz w:val="20"/>
                <w:szCs w:val="20"/>
              </w:rPr>
              <w:t xml:space="preserve"> </w:t>
            </w:r>
            <w:r w:rsidRPr="00CF70CF">
              <w:rPr>
                <w:sz w:val="20"/>
                <w:szCs w:val="20"/>
              </w:rPr>
              <w:t>czy</w:t>
            </w:r>
            <w:r w:rsidR="006E0DAA" w:rsidRPr="00CF70CF">
              <w:rPr>
                <w:sz w:val="20"/>
                <w:szCs w:val="20"/>
              </w:rPr>
              <w:t xml:space="preserve"> </w:t>
            </w:r>
            <w:r w:rsidRPr="00CF70CF">
              <w:rPr>
                <w:sz w:val="20"/>
                <w:szCs w:val="20"/>
              </w:rPr>
              <w:t>wykonawca</w:t>
            </w:r>
            <w:r w:rsidR="006E0DAA" w:rsidRPr="00CF70CF">
              <w:rPr>
                <w:sz w:val="20"/>
                <w:szCs w:val="20"/>
              </w:rPr>
              <w:t xml:space="preserve"> </w:t>
            </w:r>
            <w:r w:rsidRPr="00CF70CF">
              <w:rPr>
                <w:sz w:val="20"/>
                <w:szCs w:val="20"/>
              </w:rPr>
              <w:t>przedsięwziął</w:t>
            </w:r>
            <w:r w:rsidR="006E0DAA" w:rsidRPr="00CF70CF">
              <w:rPr>
                <w:sz w:val="20"/>
                <w:szCs w:val="20"/>
              </w:rPr>
              <w:t xml:space="preserve"> </w:t>
            </w:r>
            <w:r w:rsidRPr="00CF70CF">
              <w:rPr>
                <w:sz w:val="20"/>
                <w:szCs w:val="20"/>
              </w:rPr>
              <w:t>środki</w:t>
            </w:r>
            <w:r w:rsidR="006E0DAA" w:rsidRPr="00CF70CF">
              <w:rPr>
                <w:sz w:val="20"/>
                <w:szCs w:val="20"/>
              </w:rPr>
              <w:t xml:space="preserve"> </w:t>
            </w:r>
            <w:r w:rsidRPr="00CF70CF">
              <w:rPr>
                <w:sz w:val="20"/>
                <w:szCs w:val="20"/>
              </w:rPr>
              <w:t>w</w:t>
            </w:r>
            <w:r w:rsidR="006E0DAA" w:rsidRPr="00CF70CF">
              <w:rPr>
                <w:sz w:val="20"/>
                <w:szCs w:val="20"/>
              </w:rPr>
              <w:t xml:space="preserve"> </w:t>
            </w:r>
            <w:r w:rsidRPr="00CF70CF">
              <w:rPr>
                <w:sz w:val="20"/>
                <w:szCs w:val="20"/>
              </w:rPr>
              <w:t>celu</w:t>
            </w:r>
            <w:r w:rsidR="006E0DAA" w:rsidRPr="00CF70CF">
              <w:rPr>
                <w:sz w:val="20"/>
                <w:szCs w:val="20"/>
              </w:rPr>
              <w:t xml:space="preserve"> </w:t>
            </w:r>
            <w:r w:rsidRPr="00CF70CF">
              <w:rPr>
                <w:sz w:val="20"/>
                <w:szCs w:val="20"/>
              </w:rPr>
              <w:t>wykazania</w:t>
            </w:r>
            <w:r w:rsidR="006E0DAA" w:rsidRPr="00CF70CF">
              <w:rPr>
                <w:sz w:val="20"/>
                <w:szCs w:val="20"/>
              </w:rPr>
              <w:t xml:space="preserve"> </w:t>
            </w:r>
            <w:r w:rsidRPr="00CF70CF">
              <w:rPr>
                <w:sz w:val="20"/>
                <w:szCs w:val="20"/>
              </w:rPr>
              <w:t>swojej</w:t>
            </w:r>
            <w:r w:rsidR="006E0DAA" w:rsidRPr="00CF70CF">
              <w:rPr>
                <w:sz w:val="20"/>
                <w:szCs w:val="20"/>
              </w:rPr>
              <w:t xml:space="preserve"> </w:t>
            </w:r>
            <w:r w:rsidRPr="00CF70CF">
              <w:rPr>
                <w:sz w:val="20"/>
                <w:szCs w:val="20"/>
              </w:rPr>
              <w:t>rzetelności</w:t>
            </w:r>
            <w:r w:rsidR="006E0DAA" w:rsidRPr="00CF70CF">
              <w:rPr>
                <w:sz w:val="20"/>
                <w:szCs w:val="20"/>
              </w:rPr>
              <w:t xml:space="preserve"> </w:t>
            </w:r>
            <w:r w:rsidRPr="00CF70CF">
              <w:rPr>
                <w:sz w:val="20"/>
                <w:szCs w:val="20"/>
              </w:rPr>
              <w:t>pomimo</w:t>
            </w:r>
            <w:r w:rsidR="006E0DAA" w:rsidRPr="00CF70CF">
              <w:rPr>
                <w:sz w:val="20"/>
                <w:szCs w:val="20"/>
              </w:rPr>
              <w:t xml:space="preserve"> </w:t>
            </w:r>
            <w:r w:rsidRPr="00CF70CF">
              <w:rPr>
                <w:sz w:val="20"/>
                <w:szCs w:val="20"/>
              </w:rPr>
              <w:t>istnienia</w:t>
            </w:r>
            <w:r w:rsidR="006E0DAA" w:rsidRPr="00CF70CF">
              <w:rPr>
                <w:sz w:val="20"/>
                <w:szCs w:val="20"/>
              </w:rPr>
              <w:t xml:space="preserve"> </w:t>
            </w:r>
            <w:r w:rsidRPr="00CF70CF">
              <w:rPr>
                <w:sz w:val="20"/>
                <w:szCs w:val="20"/>
              </w:rPr>
              <w:t>odpowiedniej</w:t>
            </w:r>
            <w:r w:rsidR="006E0DAA" w:rsidRPr="00CF70CF">
              <w:rPr>
                <w:sz w:val="20"/>
                <w:szCs w:val="20"/>
              </w:rPr>
              <w:t xml:space="preserve"> </w:t>
            </w:r>
            <w:r w:rsidRPr="00CF70CF">
              <w:rPr>
                <w:sz w:val="20"/>
                <w:szCs w:val="20"/>
              </w:rPr>
              <w:t>podstawy</w:t>
            </w:r>
            <w:r w:rsidR="006E0DAA" w:rsidRPr="00CF70CF">
              <w:rPr>
                <w:sz w:val="20"/>
                <w:szCs w:val="20"/>
              </w:rPr>
              <w:t xml:space="preserve"> </w:t>
            </w:r>
            <w:r w:rsidRPr="00CF70CF">
              <w:rPr>
                <w:sz w:val="20"/>
                <w:szCs w:val="20"/>
              </w:rPr>
              <w:t>wykluczenia</w:t>
            </w:r>
            <w:r w:rsidRPr="00CF70CF">
              <w:rPr>
                <w:sz w:val="20"/>
                <w:szCs w:val="20"/>
                <w:vertAlign w:val="superscript"/>
              </w:rPr>
              <w:footnoteReference w:id="24"/>
            </w:r>
            <w:r w:rsidR="006E0DAA" w:rsidRPr="00CF70CF">
              <w:rPr>
                <w:sz w:val="20"/>
                <w:szCs w:val="20"/>
              </w:rPr>
              <w:t xml:space="preserve"> </w:t>
            </w:r>
            <w:r w:rsidRPr="00CF70CF">
              <w:rPr>
                <w:sz w:val="20"/>
                <w:szCs w:val="20"/>
              </w:rPr>
              <w:t>(„</w:t>
            </w:r>
            <w:r w:rsidRPr="00CF70CF">
              <w:rPr>
                <w:sz w:val="20"/>
                <w:szCs w:val="20"/>
                <w:lang w:eastAsia="en-GB"/>
              </w:rPr>
              <w:t>samooczyszczenie”)</w:t>
            </w:r>
            <w:r w:rsidRPr="00CF70CF">
              <w:rPr>
                <w:sz w:val="20"/>
                <w:szCs w:val="20"/>
              </w:rPr>
              <w:t>?</w:t>
            </w:r>
          </w:p>
        </w:tc>
        <w:tc>
          <w:tcPr>
            <w:tcW w:w="5812" w:type="dxa"/>
          </w:tcPr>
          <w:p w14:paraId="5E7125C1" w14:textId="77777777" w:rsidR="009D0772" w:rsidRPr="00CF70CF" w:rsidRDefault="009D0772" w:rsidP="00607ECF">
            <w:pPr>
              <w:spacing w:after="0"/>
              <w:rPr>
                <w:sz w:val="20"/>
                <w:szCs w:val="20"/>
              </w:rPr>
            </w:pPr>
            <w:r w:rsidRPr="00CF70CF">
              <w:rPr>
                <w:sz w:val="20"/>
                <w:szCs w:val="20"/>
              </w:rPr>
              <w:t>[]</w:t>
            </w:r>
            <w:r w:rsidR="006E0DAA" w:rsidRPr="00CF70CF">
              <w:rPr>
                <w:sz w:val="20"/>
                <w:szCs w:val="20"/>
              </w:rPr>
              <w:t xml:space="preserve"> </w:t>
            </w:r>
            <w:r w:rsidRPr="00CF70CF">
              <w:rPr>
                <w:sz w:val="20"/>
                <w:szCs w:val="20"/>
              </w:rPr>
              <w:t>Tak</w:t>
            </w:r>
            <w:r w:rsidR="006E0DAA" w:rsidRPr="00CF70CF">
              <w:rPr>
                <w:sz w:val="20"/>
                <w:szCs w:val="20"/>
              </w:rPr>
              <w:t xml:space="preserve"> </w:t>
            </w:r>
            <w:r w:rsidRPr="00CF70CF">
              <w:rPr>
                <w:sz w:val="20"/>
                <w:szCs w:val="20"/>
              </w:rPr>
              <w:t>[]</w:t>
            </w:r>
            <w:r w:rsidR="006E0DAA" w:rsidRPr="00CF70CF">
              <w:rPr>
                <w:sz w:val="20"/>
                <w:szCs w:val="20"/>
              </w:rPr>
              <w:t xml:space="preserve"> </w:t>
            </w:r>
            <w:r w:rsidRPr="00CF70CF">
              <w:rPr>
                <w:sz w:val="20"/>
                <w:szCs w:val="20"/>
              </w:rPr>
              <w:t>Nie</w:t>
            </w:r>
            <w:r w:rsidR="006E0DAA" w:rsidRPr="00CF70CF">
              <w:rPr>
                <w:sz w:val="20"/>
                <w:szCs w:val="20"/>
              </w:rPr>
              <w:t xml:space="preserve"> </w:t>
            </w:r>
          </w:p>
        </w:tc>
      </w:tr>
      <w:tr w:rsidR="009D0772" w:rsidRPr="00CF70CF" w14:paraId="79A79F23" w14:textId="77777777" w:rsidTr="009D0772">
        <w:tc>
          <w:tcPr>
            <w:tcW w:w="4644" w:type="dxa"/>
          </w:tcPr>
          <w:p w14:paraId="7B3B0CD6" w14:textId="77777777" w:rsidR="009D0772" w:rsidRPr="00CF70CF" w:rsidRDefault="009D0772" w:rsidP="00607ECF">
            <w:pPr>
              <w:spacing w:after="0"/>
              <w:rPr>
                <w:sz w:val="20"/>
                <w:szCs w:val="20"/>
              </w:rPr>
            </w:pPr>
            <w:r w:rsidRPr="00CF70CF">
              <w:rPr>
                <w:b/>
                <w:sz w:val="20"/>
                <w:szCs w:val="20"/>
              </w:rPr>
              <w:t>Jeżeli</w:t>
            </w:r>
            <w:r w:rsidR="006E0DAA" w:rsidRPr="00CF70CF">
              <w:rPr>
                <w:b/>
                <w:sz w:val="20"/>
                <w:szCs w:val="20"/>
              </w:rPr>
              <w:t xml:space="preserve"> </w:t>
            </w:r>
            <w:r w:rsidRPr="00CF70CF">
              <w:rPr>
                <w:b/>
                <w:sz w:val="20"/>
                <w:szCs w:val="20"/>
              </w:rPr>
              <w:t>tak</w:t>
            </w:r>
            <w:r w:rsidRPr="00CF70CF">
              <w:rPr>
                <w:w w:val="0"/>
                <w:sz w:val="20"/>
                <w:szCs w:val="20"/>
              </w:rPr>
              <w:t>,</w:t>
            </w:r>
            <w:r w:rsidR="006E0DAA" w:rsidRPr="00CF70CF">
              <w:rPr>
                <w:w w:val="0"/>
                <w:sz w:val="20"/>
                <w:szCs w:val="20"/>
              </w:rPr>
              <w:t xml:space="preserve"> </w:t>
            </w:r>
            <w:r w:rsidRPr="00CF70CF">
              <w:rPr>
                <w:w w:val="0"/>
                <w:sz w:val="20"/>
                <w:szCs w:val="20"/>
              </w:rPr>
              <w:t>proszę</w:t>
            </w:r>
            <w:r w:rsidR="006E0DAA" w:rsidRPr="00CF70CF">
              <w:rPr>
                <w:w w:val="0"/>
                <w:sz w:val="20"/>
                <w:szCs w:val="20"/>
              </w:rPr>
              <w:t xml:space="preserve"> </w:t>
            </w:r>
            <w:r w:rsidRPr="00CF70CF">
              <w:rPr>
                <w:w w:val="0"/>
                <w:sz w:val="20"/>
                <w:szCs w:val="20"/>
              </w:rPr>
              <w:t>opisać</w:t>
            </w:r>
            <w:r w:rsidR="006E0DAA" w:rsidRPr="00CF70CF">
              <w:rPr>
                <w:w w:val="0"/>
                <w:sz w:val="20"/>
                <w:szCs w:val="20"/>
              </w:rPr>
              <w:t xml:space="preserve"> </w:t>
            </w:r>
            <w:r w:rsidRPr="00CF70CF">
              <w:rPr>
                <w:w w:val="0"/>
                <w:sz w:val="20"/>
                <w:szCs w:val="20"/>
              </w:rPr>
              <w:t>przedsięwzięte</w:t>
            </w:r>
            <w:r w:rsidR="006E0DAA" w:rsidRPr="00CF70CF">
              <w:rPr>
                <w:w w:val="0"/>
                <w:sz w:val="20"/>
                <w:szCs w:val="20"/>
              </w:rPr>
              <w:t xml:space="preserve"> </w:t>
            </w:r>
            <w:r w:rsidRPr="00CF70CF">
              <w:rPr>
                <w:w w:val="0"/>
                <w:sz w:val="20"/>
                <w:szCs w:val="20"/>
              </w:rPr>
              <w:t>środki</w:t>
            </w:r>
            <w:r w:rsidRPr="00CF70CF">
              <w:rPr>
                <w:w w:val="0"/>
                <w:sz w:val="20"/>
                <w:szCs w:val="20"/>
                <w:vertAlign w:val="superscript"/>
              </w:rPr>
              <w:footnoteReference w:id="25"/>
            </w:r>
            <w:r w:rsidRPr="00CF70CF">
              <w:rPr>
                <w:w w:val="0"/>
                <w:sz w:val="20"/>
                <w:szCs w:val="20"/>
              </w:rPr>
              <w:t>:</w:t>
            </w:r>
          </w:p>
        </w:tc>
        <w:tc>
          <w:tcPr>
            <w:tcW w:w="5812" w:type="dxa"/>
          </w:tcPr>
          <w:p w14:paraId="236876F0" w14:textId="77777777" w:rsidR="009D0772" w:rsidRPr="00CF70CF" w:rsidRDefault="009D0772" w:rsidP="00607ECF">
            <w:pPr>
              <w:spacing w:after="0"/>
              <w:rPr>
                <w:sz w:val="20"/>
                <w:szCs w:val="20"/>
              </w:rPr>
            </w:pPr>
            <w:r w:rsidRPr="00CF70CF">
              <w:rPr>
                <w:sz w:val="20"/>
                <w:szCs w:val="20"/>
              </w:rPr>
              <w:t>[……]</w:t>
            </w:r>
          </w:p>
        </w:tc>
      </w:tr>
    </w:tbl>
    <w:p w14:paraId="2E910CA2" w14:textId="77777777" w:rsidR="009D0772" w:rsidRPr="00CF70CF" w:rsidRDefault="009D0772" w:rsidP="00607ECF">
      <w:pPr>
        <w:spacing w:after="0"/>
        <w:jc w:val="center"/>
        <w:rPr>
          <w:smallCaps/>
          <w:w w:val="0"/>
          <w:sz w:val="20"/>
          <w:szCs w:val="20"/>
          <w:lang w:eastAsia="en-GB"/>
        </w:rPr>
      </w:pPr>
      <w:r w:rsidRPr="00CF70CF">
        <w:rPr>
          <w:smallCaps/>
          <w:w w:val="0"/>
          <w:sz w:val="20"/>
          <w:szCs w:val="20"/>
          <w:lang w:eastAsia="en-GB"/>
        </w:rPr>
        <w:t>B:</w:t>
      </w:r>
      <w:r w:rsidR="006E0DAA" w:rsidRPr="00CF70CF">
        <w:rPr>
          <w:smallCaps/>
          <w:w w:val="0"/>
          <w:sz w:val="20"/>
          <w:szCs w:val="20"/>
          <w:lang w:eastAsia="en-GB"/>
        </w:rPr>
        <w:t xml:space="preserve"> </w:t>
      </w:r>
      <w:r w:rsidRPr="00CF70CF">
        <w:rPr>
          <w:smallCaps/>
          <w:w w:val="0"/>
          <w:sz w:val="20"/>
          <w:szCs w:val="20"/>
          <w:lang w:eastAsia="en-GB"/>
        </w:rPr>
        <w:t>Podstawy</w:t>
      </w:r>
      <w:r w:rsidR="006E0DAA" w:rsidRPr="00CF70CF">
        <w:rPr>
          <w:smallCaps/>
          <w:w w:val="0"/>
          <w:sz w:val="20"/>
          <w:szCs w:val="20"/>
          <w:lang w:eastAsia="en-GB"/>
        </w:rPr>
        <w:t xml:space="preserve"> </w:t>
      </w:r>
      <w:r w:rsidRPr="00CF70CF">
        <w:rPr>
          <w:smallCaps/>
          <w:w w:val="0"/>
          <w:sz w:val="20"/>
          <w:szCs w:val="20"/>
          <w:lang w:eastAsia="en-GB"/>
        </w:rPr>
        <w:t>związane</w:t>
      </w:r>
      <w:r w:rsidR="006E0DAA" w:rsidRPr="00CF70CF">
        <w:rPr>
          <w:smallCaps/>
          <w:w w:val="0"/>
          <w:sz w:val="20"/>
          <w:szCs w:val="20"/>
          <w:lang w:eastAsia="en-GB"/>
        </w:rPr>
        <w:t xml:space="preserve"> </w:t>
      </w:r>
      <w:r w:rsidRPr="00CF70CF">
        <w:rPr>
          <w:smallCaps/>
          <w:w w:val="0"/>
          <w:sz w:val="20"/>
          <w:szCs w:val="20"/>
          <w:lang w:eastAsia="en-GB"/>
        </w:rPr>
        <w:t>z</w:t>
      </w:r>
      <w:r w:rsidR="006E0DAA" w:rsidRPr="00CF70CF">
        <w:rPr>
          <w:smallCaps/>
          <w:w w:val="0"/>
          <w:sz w:val="20"/>
          <w:szCs w:val="20"/>
          <w:lang w:eastAsia="en-GB"/>
        </w:rPr>
        <w:t xml:space="preserve"> </w:t>
      </w:r>
      <w:r w:rsidRPr="00CF70CF">
        <w:rPr>
          <w:smallCaps/>
          <w:w w:val="0"/>
          <w:sz w:val="20"/>
          <w:szCs w:val="20"/>
          <w:lang w:eastAsia="en-GB"/>
        </w:rPr>
        <w:t>płatnością</w:t>
      </w:r>
      <w:r w:rsidR="006E0DAA" w:rsidRPr="00CF70CF">
        <w:rPr>
          <w:smallCaps/>
          <w:w w:val="0"/>
          <w:sz w:val="20"/>
          <w:szCs w:val="20"/>
          <w:lang w:eastAsia="en-GB"/>
        </w:rPr>
        <w:t xml:space="preserve"> </w:t>
      </w:r>
      <w:r w:rsidRPr="00CF70CF">
        <w:rPr>
          <w:smallCaps/>
          <w:w w:val="0"/>
          <w:sz w:val="20"/>
          <w:szCs w:val="20"/>
          <w:lang w:eastAsia="en-GB"/>
        </w:rPr>
        <w:t>podatków</w:t>
      </w:r>
      <w:r w:rsidR="006E0DAA" w:rsidRPr="00CF70CF">
        <w:rPr>
          <w:smallCaps/>
          <w:w w:val="0"/>
          <w:sz w:val="20"/>
          <w:szCs w:val="20"/>
          <w:lang w:eastAsia="en-GB"/>
        </w:rPr>
        <w:t xml:space="preserve"> </w:t>
      </w:r>
      <w:r w:rsidRPr="00CF70CF">
        <w:rPr>
          <w:smallCaps/>
          <w:w w:val="0"/>
          <w:sz w:val="20"/>
          <w:szCs w:val="20"/>
          <w:lang w:eastAsia="en-GB"/>
        </w:rPr>
        <w:t>lub</w:t>
      </w:r>
      <w:r w:rsidR="006E0DAA" w:rsidRPr="00CF70CF">
        <w:rPr>
          <w:smallCaps/>
          <w:w w:val="0"/>
          <w:sz w:val="20"/>
          <w:szCs w:val="20"/>
          <w:lang w:eastAsia="en-GB"/>
        </w:rPr>
        <w:t xml:space="preserve"> </w:t>
      </w:r>
      <w:r w:rsidRPr="00CF70CF">
        <w:rPr>
          <w:smallCaps/>
          <w:w w:val="0"/>
          <w:sz w:val="20"/>
          <w:szCs w:val="20"/>
          <w:lang w:eastAsia="en-GB"/>
        </w:rPr>
        <w:t>składek</w:t>
      </w:r>
      <w:r w:rsidR="006E0DAA" w:rsidRPr="00CF70CF">
        <w:rPr>
          <w:smallCaps/>
          <w:w w:val="0"/>
          <w:sz w:val="20"/>
          <w:szCs w:val="20"/>
          <w:lang w:eastAsia="en-GB"/>
        </w:rPr>
        <w:t xml:space="preserve"> </w:t>
      </w:r>
      <w:r w:rsidRPr="00CF70CF">
        <w:rPr>
          <w:smallCaps/>
          <w:w w:val="0"/>
          <w:sz w:val="20"/>
          <w:szCs w:val="20"/>
          <w:lang w:eastAsia="en-GB"/>
        </w:rPr>
        <w:t>na</w:t>
      </w:r>
      <w:r w:rsidR="006E0DAA" w:rsidRPr="00CF70CF">
        <w:rPr>
          <w:smallCaps/>
          <w:w w:val="0"/>
          <w:sz w:val="20"/>
          <w:szCs w:val="20"/>
          <w:lang w:eastAsia="en-GB"/>
        </w:rPr>
        <w:t xml:space="preserve"> </w:t>
      </w:r>
      <w:r w:rsidRPr="00CF70CF">
        <w:rPr>
          <w:smallCaps/>
          <w:w w:val="0"/>
          <w:sz w:val="20"/>
          <w:szCs w:val="20"/>
          <w:lang w:eastAsia="en-GB"/>
        </w:rPr>
        <w:t>ubezpieczenie</w:t>
      </w:r>
      <w:r w:rsidR="006E0DAA" w:rsidRPr="00CF70CF">
        <w:rPr>
          <w:smallCaps/>
          <w:w w:val="0"/>
          <w:sz w:val="20"/>
          <w:szCs w:val="20"/>
          <w:lang w:eastAsia="en-GB"/>
        </w:rPr>
        <w:t xml:space="preserve"> </w:t>
      </w:r>
      <w:r w:rsidRPr="00CF70CF">
        <w:rPr>
          <w:smallCaps/>
          <w:w w:val="0"/>
          <w:sz w:val="20"/>
          <w:szCs w:val="20"/>
          <w:lang w:eastAsia="en-GB"/>
        </w:rPr>
        <w:t>społeczne</w:t>
      </w:r>
      <w:r w:rsidR="006E0DAA" w:rsidRPr="00CF70CF">
        <w:rPr>
          <w:smallCaps/>
          <w:w w:val="0"/>
          <w:sz w:val="20"/>
          <w:szCs w:val="20"/>
          <w:lang w:eastAsia="en-GB"/>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27"/>
        <w:gridCol w:w="2265"/>
        <w:gridCol w:w="3345"/>
      </w:tblGrid>
      <w:tr w:rsidR="009D0772" w:rsidRPr="00CF70CF" w14:paraId="55607DF7" w14:textId="77777777" w:rsidTr="009D0772">
        <w:tc>
          <w:tcPr>
            <w:tcW w:w="4644" w:type="dxa"/>
          </w:tcPr>
          <w:p w14:paraId="0D9E73B4" w14:textId="77777777" w:rsidR="009D0772" w:rsidRPr="00CF70CF" w:rsidRDefault="009D0772" w:rsidP="00607ECF">
            <w:pPr>
              <w:spacing w:after="0"/>
              <w:rPr>
                <w:b/>
                <w:sz w:val="20"/>
                <w:szCs w:val="20"/>
              </w:rPr>
            </w:pPr>
            <w:r w:rsidRPr="00CF70CF">
              <w:rPr>
                <w:b/>
                <w:sz w:val="20"/>
                <w:szCs w:val="20"/>
              </w:rPr>
              <w:t>Płatność</w:t>
            </w:r>
            <w:r w:rsidR="006E0DAA" w:rsidRPr="00CF70CF">
              <w:rPr>
                <w:b/>
                <w:sz w:val="20"/>
                <w:szCs w:val="20"/>
              </w:rPr>
              <w:t xml:space="preserve"> </w:t>
            </w:r>
            <w:r w:rsidRPr="00CF70CF">
              <w:rPr>
                <w:b/>
                <w:sz w:val="20"/>
                <w:szCs w:val="20"/>
              </w:rPr>
              <w:t>podatków</w:t>
            </w:r>
            <w:r w:rsidR="006E0DAA" w:rsidRPr="00CF70CF">
              <w:rPr>
                <w:b/>
                <w:sz w:val="20"/>
                <w:szCs w:val="20"/>
              </w:rPr>
              <w:t xml:space="preserve"> </w:t>
            </w:r>
            <w:r w:rsidRPr="00CF70CF">
              <w:rPr>
                <w:b/>
                <w:sz w:val="20"/>
                <w:szCs w:val="20"/>
              </w:rPr>
              <w:t>lub</w:t>
            </w:r>
            <w:r w:rsidR="006E0DAA" w:rsidRPr="00CF70CF">
              <w:rPr>
                <w:b/>
                <w:sz w:val="20"/>
                <w:szCs w:val="20"/>
              </w:rPr>
              <w:t xml:space="preserve"> </w:t>
            </w:r>
            <w:r w:rsidRPr="00CF70CF">
              <w:rPr>
                <w:b/>
                <w:sz w:val="20"/>
                <w:szCs w:val="20"/>
              </w:rPr>
              <w:t>składek</w:t>
            </w:r>
            <w:r w:rsidR="006E0DAA" w:rsidRPr="00CF70CF">
              <w:rPr>
                <w:b/>
                <w:sz w:val="20"/>
                <w:szCs w:val="20"/>
              </w:rPr>
              <w:t xml:space="preserve"> </w:t>
            </w:r>
            <w:r w:rsidRPr="00CF70CF">
              <w:rPr>
                <w:b/>
                <w:sz w:val="20"/>
                <w:szCs w:val="20"/>
              </w:rPr>
              <w:t>na</w:t>
            </w:r>
            <w:r w:rsidR="006E0DAA" w:rsidRPr="00CF70CF">
              <w:rPr>
                <w:b/>
                <w:sz w:val="20"/>
                <w:szCs w:val="20"/>
              </w:rPr>
              <w:t xml:space="preserve"> </w:t>
            </w:r>
            <w:r w:rsidRPr="00CF70CF">
              <w:rPr>
                <w:b/>
                <w:sz w:val="20"/>
                <w:szCs w:val="20"/>
              </w:rPr>
              <w:t>ubezpieczenie</w:t>
            </w:r>
            <w:r w:rsidR="006E0DAA" w:rsidRPr="00CF70CF">
              <w:rPr>
                <w:b/>
                <w:sz w:val="20"/>
                <w:szCs w:val="20"/>
              </w:rPr>
              <w:t xml:space="preserve"> </w:t>
            </w:r>
            <w:r w:rsidRPr="00CF70CF">
              <w:rPr>
                <w:b/>
                <w:sz w:val="20"/>
                <w:szCs w:val="20"/>
              </w:rPr>
              <w:t>społeczne:</w:t>
            </w:r>
          </w:p>
        </w:tc>
        <w:tc>
          <w:tcPr>
            <w:tcW w:w="5812" w:type="dxa"/>
            <w:gridSpan w:val="2"/>
          </w:tcPr>
          <w:p w14:paraId="12C9737F" w14:textId="77777777" w:rsidR="009D0772" w:rsidRPr="00CF70CF" w:rsidRDefault="009D0772" w:rsidP="00607ECF">
            <w:pPr>
              <w:spacing w:after="0"/>
              <w:rPr>
                <w:b/>
                <w:sz w:val="20"/>
                <w:szCs w:val="20"/>
              </w:rPr>
            </w:pPr>
            <w:r w:rsidRPr="00CF70CF">
              <w:rPr>
                <w:b/>
                <w:sz w:val="20"/>
                <w:szCs w:val="20"/>
              </w:rPr>
              <w:t>Odpowiedź:</w:t>
            </w:r>
          </w:p>
        </w:tc>
      </w:tr>
      <w:tr w:rsidR="009D0772" w:rsidRPr="00CF70CF" w14:paraId="1E06042C" w14:textId="77777777" w:rsidTr="009D0772">
        <w:tc>
          <w:tcPr>
            <w:tcW w:w="4644" w:type="dxa"/>
          </w:tcPr>
          <w:p w14:paraId="71CD5AB9" w14:textId="77777777" w:rsidR="009D0772" w:rsidRPr="00CF70CF" w:rsidRDefault="009D0772" w:rsidP="00607ECF">
            <w:pPr>
              <w:spacing w:after="0"/>
              <w:rPr>
                <w:sz w:val="20"/>
                <w:szCs w:val="20"/>
              </w:rPr>
            </w:pPr>
            <w:r w:rsidRPr="00CF70CF">
              <w:rPr>
                <w:sz w:val="20"/>
                <w:szCs w:val="20"/>
              </w:rPr>
              <w:t>Czy</w:t>
            </w:r>
            <w:r w:rsidR="006E0DAA" w:rsidRPr="00CF70CF">
              <w:rPr>
                <w:sz w:val="20"/>
                <w:szCs w:val="20"/>
              </w:rPr>
              <w:t xml:space="preserve"> </w:t>
            </w:r>
            <w:r w:rsidRPr="00CF70CF">
              <w:rPr>
                <w:sz w:val="20"/>
                <w:szCs w:val="20"/>
              </w:rPr>
              <w:t>wykonawca</w:t>
            </w:r>
            <w:r w:rsidR="006E0DAA" w:rsidRPr="00CF70CF">
              <w:rPr>
                <w:sz w:val="20"/>
                <w:szCs w:val="20"/>
              </w:rPr>
              <w:t xml:space="preserve"> </w:t>
            </w:r>
            <w:r w:rsidRPr="00CF70CF">
              <w:rPr>
                <w:sz w:val="20"/>
                <w:szCs w:val="20"/>
              </w:rPr>
              <w:t>wywiązał</w:t>
            </w:r>
            <w:r w:rsidR="006E0DAA" w:rsidRPr="00CF70CF">
              <w:rPr>
                <w:sz w:val="20"/>
                <w:szCs w:val="20"/>
              </w:rPr>
              <w:t xml:space="preserve"> </w:t>
            </w:r>
            <w:r w:rsidRPr="00CF70CF">
              <w:rPr>
                <w:sz w:val="20"/>
                <w:szCs w:val="20"/>
              </w:rPr>
              <w:t>się</w:t>
            </w:r>
            <w:r w:rsidR="006E0DAA" w:rsidRPr="00CF70CF">
              <w:rPr>
                <w:sz w:val="20"/>
                <w:szCs w:val="20"/>
              </w:rPr>
              <w:t xml:space="preserve"> </w:t>
            </w:r>
            <w:r w:rsidRPr="00CF70CF">
              <w:rPr>
                <w:sz w:val="20"/>
                <w:szCs w:val="20"/>
              </w:rPr>
              <w:t>ze</w:t>
            </w:r>
            <w:r w:rsidR="006E0DAA" w:rsidRPr="00CF70CF">
              <w:rPr>
                <w:sz w:val="20"/>
                <w:szCs w:val="20"/>
              </w:rPr>
              <w:t xml:space="preserve"> </w:t>
            </w:r>
            <w:r w:rsidRPr="00CF70CF">
              <w:rPr>
                <w:sz w:val="20"/>
                <w:szCs w:val="20"/>
              </w:rPr>
              <w:t>wszystkich</w:t>
            </w:r>
            <w:r w:rsidR="006E0DAA" w:rsidRPr="00CF70CF">
              <w:rPr>
                <w:sz w:val="20"/>
                <w:szCs w:val="20"/>
              </w:rPr>
              <w:t xml:space="preserve"> </w:t>
            </w:r>
            <w:r w:rsidRPr="00CF70CF">
              <w:rPr>
                <w:b/>
                <w:sz w:val="20"/>
                <w:szCs w:val="20"/>
              </w:rPr>
              <w:t>obowiązków</w:t>
            </w:r>
            <w:r w:rsidR="006E0DAA" w:rsidRPr="00CF70CF">
              <w:rPr>
                <w:b/>
                <w:sz w:val="20"/>
                <w:szCs w:val="20"/>
              </w:rPr>
              <w:t xml:space="preserve"> </w:t>
            </w:r>
            <w:r w:rsidRPr="00CF70CF">
              <w:rPr>
                <w:b/>
                <w:sz w:val="20"/>
                <w:szCs w:val="20"/>
              </w:rPr>
              <w:t>dotyczących</w:t>
            </w:r>
            <w:r w:rsidR="006E0DAA" w:rsidRPr="00CF70CF">
              <w:rPr>
                <w:b/>
                <w:sz w:val="20"/>
                <w:szCs w:val="20"/>
              </w:rPr>
              <w:t xml:space="preserve"> </w:t>
            </w:r>
            <w:r w:rsidRPr="00CF70CF">
              <w:rPr>
                <w:b/>
                <w:sz w:val="20"/>
                <w:szCs w:val="20"/>
              </w:rPr>
              <w:t>płatności</w:t>
            </w:r>
            <w:r w:rsidR="006E0DAA" w:rsidRPr="00CF70CF">
              <w:rPr>
                <w:b/>
                <w:sz w:val="20"/>
                <w:szCs w:val="20"/>
              </w:rPr>
              <w:t xml:space="preserve"> </w:t>
            </w:r>
            <w:r w:rsidRPr="00CF70CF">
              <w:rPr>
                <w:b/>
                <w:sz w:val="20"/>
                <w:szCs w:val="20"/>
              </w:rPr>
              <w:t>podatków</w:t>
            </w:r>
            <w:r w:rsidR="006E0DAA" w:rsidRPr="00CF70CF">
              <w:rPr>
                <w:b/>
                <w:sz w:val="20"/>
                <w:szCs w:val="20"/>
              </w:rPr>
              <w:t xml:space="preserve"> </w:t>
            </w:r>
            <w:r w:rsidRPr="00CF70CF">
              <w:rPr>
                <w:b/>
                <w:sz w:val="20"/>
                <w:szCs w:val="20"/>
              </w:rPr>
              <w:t>lub</w:t>
            </w:r>
            <w:r w:rsidR="006E0DAA" w:rsidRPr="00CF70CF">
              <w:rPr>
                <w:b/>
                <w:sz w:val="20"/>
                <w:szCs w:val="20"/>
              </w:rPr>
              <w:t xml:space="preserve"> </w:t>
            </w:r>
            <w:r w:rsidRPr="00CF70CF">
              <w:rPr>
                <w:b/>
                <w:sz w:val="20"/>
                <w:szCs w:val="20"/>
              </w:rPr>
              <w:t>składek</w:t>
            </w:r>
            <w:r w:rsidR="006E0DAA" w:rsidRPr="00CF70CF">
              <w:rPr>
                <w:b/>
                <w:sz w:val="20"/>
                <w:szCs w:val="20"/>
              </w:rPr>
              <w:t xml:space="preserve"> </w:t>
            </w:r>
            <w:r w:rsidRPr="00CF70CF">
              <w:rPr>
                <w:b/>
                <w:sz w:val="20"/>
                <w:szCs w:val="20"/>
              </w:rPr>
              <w:t>na</w:t>
            </w:r>
            <w:r w:rsidR="006E0DAA" w:rsidRPr="00CF70CF">
              <w:rPr>
                <w:b/>
                <w:sz w:val="20"/>
                <w:szCs w:val="20"/>
              </w:rPr>
              <w:t xml:space="preserve"> </w:t>
            </w:r>
            <w:r w:rsidRPr="00CF70CF">
              <w:rPr>
                <w:b/>
                <w:sz w:val="20"/>
                <w:szCs w:val="20"/>
              </w:rPr>
              <w:t>ubezpieczenie</w:t>
            </w:r>
            <w:r w:rsidR="006E0DAA" w:rsidRPr="00CF70CF">
              <w:rPr>
                <w:b/>
                <w:sz w:val="20"/>
                <w:szCs w:val="20"/>
              </w:rPr>
              <w:t xml:space="preserve"> </w:t>
            </w:r>
            <w:r w:rsidRPr="00CF70CF">
              <w:rPr>
                <w:b/>
                <w:sz w:val="20"/>
                <w:szCs w:val="20"/>
              </w:rPr>
              <w:t>społeczne</w:t>
            </w:r>
            <w:r w:rsidRPr="00CF70CF">
              <w:rPr>
                <w:sz w:val="20"/>
                <w:szCs w:val="20"/>
              </w:rPr>
              <w:t>,</w:t>
            </w:r>
            <w:r w:rsidR="006E0DAA" w:rsidRPr="00CF70CF">
              <w:rPr>
                <w:sz w:val="20"/>
                <w:szCs w:val="20"/>
              </w:rPr>
              <w:t xml:space="preserve"> </w:t>
            </w:r>
            <w:r w:rsidRPr="00CF70CF">
              <w:rPr>
                <w:sz w:val="20"/>
                <w:szCs w:val="20"/>
              </w:rPr>
              <w:t>zarówno</w:t>
            </w:r>
            <w:r w:rsidR="006E0DAA" w:rsidRPr="00CF70CF">
              <w:rPr>
                <w:sz w:val="20"/>
                <w:szCs w:val="20"/>
              </w:rPr>
              <w:t xml:space="preserve"> </w:t>
            </w:r>
            <w:r w:rsidRPr="00CF70CF">
              <w:rPr>
                <w:sz w:val="20"/>
                <w:szCs w:val="20"/>
              </w:rPr>
              <w:t>w</w:t>
            </w:r>
            <w:r w:rsidR="006E0DAA" w:rsidRPr="00CF70CF">
              <w:rPr>
                <w:sz w:val="20"/>
                <w:szCs w:val="20"/>
              </w:rPr>
              <w:t xml:space="preserve"> </w:t>
            </w:r>
            <w:r w:rsidRPr="00CF70CF">
              <w:rPr>
                <w:sz w:val="20"/>
                <w:szCs w:val="20"/>
              </w:rPr>
              <w:t>państwie,</w:t>
            </w:r>
            <w:r w:rsidR="006E0DAA" w:rsidRPr="00CF70CF">
              <w:rPr>
                <w:sz w:val="20"/>
                <w:szCs w:val="20"/>
              </w:rPr>
              <w:t xml:space="preserve"> </w:t>
            </w:r>
            <w:r w:rsidRPr="00CF70CF">
              <w:rPr>
                <w:sz w:val="20"/>
                <w:szCs w:val="20"/>
              </w:rPr>
              <w:t>w</w:t>
            </w:r>
            <w:r w:rsidR="006E0DAA" w:rsidRPr="00CF70CF">
              <w:rPr>
                <w:sz w:val="20"/>
                <w:szCs w:val="20"/>
              </w:rPr>
              <w:t xml:space="preserve"> </w:t>
            </w:r>
            <w:r w:rsidRPr="00CF70CF">
              <w:rPr>
                <w:sz w:val="20"/>
                <w:szCs w:val="20"/>
              </w:rPr>
              <w:t>którym</w:t>
            </w:r>
            <w:r w:rsidR="006E0DAA" w:rsidRPr="00CF70CF">
              <w:rPr>
                <w:sz w:val="20"/>
                <w:szCs w:val="20"/>
              </w:rPr>
              <w:t xml:space="preserve"> </w:t>
            </w:r>
            <w:r w:rsidRPr="00CF70CF">
              <w:rPr>
                <w:sz w:val="20"/>
                <w:szCs w:val="20"/>
              </w:rPr>
              <w:t>ma</w:t>
            </w:r>
            <w:r w:rsidR="006E0DAA" w:rsidRPr="00CF70CF">
              <w:rPr>
                <w:sz w:val="20"/>
                <w:szCs w:val="20"/>
              </w:rPr>
              <w:t xml:space="preserve"> </w:t>
            </w:r>
            <w:r w:rsidRPr="00CF70CF">
              <w:rPr>
                <w:sz w:val="20"/>
                <w:szCs w:val="20"/>
              </w:rPr>
              <w:t>siedzibę,</w:t>
            </w:r>
            <w:r w:rsidR="006E0DAA" w:rsidRPr="00CF70CF">
              <w:rPr>
                <w:sz w:val="20"/>
                <w:szCs w:val="20"/>
              </w:rPr>
              <w:t xml:space="preserve"> </w:t>
            </w:r>
            <w:r w:rsidRPr="00CF70CF">
              <w:rPr>
                <w:sz w:val="20"/>
                <w:szCs w:val="20"/>
              </w:rPr>
              <w:t>jak</w:t>
            </w:r>
            <w:r w:rsidR="006E0DAA" w:rsidRPr="00CF70CF">
              <w:rPr>
                <w:sz w:val="20"/>
                <w:szCs w:val="20"/>
              </w:rPr>
              <w:t xml:space="preserve"> </w:t>
            </w:r>
            <w:r w:rsidRPr="00CF70CF">
              <w:rPr>
                <w:sz w:val="20"/>
                <w:szCs w:val="20"/>
              </w:rPr>
              <w:t>i</w:t>
            </w:r>
            <w:r w:rsidR="006E0DAA" w:rsidRPr="00CF70CF">
              <w:rPr>
                <w:sz w:val="20"/>
                <w:szCs w:val="20"/>
              </w:rPr>
              <w:t xml:space="preserve"> </w:t>
            </w:r>
            <w:r w:rsidRPr="00CF70CF">
              <w:rPr>
                <w:sz w:val="20"/>
                <w:szCs w:val="20"/>
              </w:rPr>
              <w:t>w</w:t>
            </w:r>
            <w:r w:rsidR="006E0DAA" w:rsidRPr="00CF70CF">
              <w:rPr>
                <w:sz w:val="20"/>
                <w:szCs w:val="20"/>
              </w:rPr>
              <w:t xml:space="preserve"> </w:t>
            </w:r>
            <w:r w:rsidRPr="00CF70CF">
              <w:rPr>
                <w:sz w:val="20"/>
                <w:szCs w:val="20"/>
              </w:rPr>
              <w:t>państwie</w:t>
            </w:r>
            <w:r w:rsidR="006E0DAA" w:rsidRPr="00CF70CF">
              <w:rPr>
                <w:sz w:val="20"/>
                <w:szCs w:val="20"/>
              </w:rPr>
              <w:t xml:space="preserve"> </w:t>
            </w:r>
            <w:r w:rsidRPr="00CF70CF">
              <w:rPr>
                <w:sz w:val="20"/>
                <w:szCs w:val="20"/>
              </w:rPr>
              <w:t>członkowskim</w:t>
            </w:r>
            <w:r w:rsidR="006E0DAA" w:rsidRPr="00CF70CF">
              <w:rPr>
                <w:sz w:val="20"/>
                <w:szCs w:val="20"/>
              </w:rPr>
              <w:t xml:space="preserve"> </w:t>
            </w:r>
            <w:r w:rsidRPr="00CF70CF">
              <w:rPr>
                <w:sz w:val="20"/>
                <w:szCs w:val="20"/>
              </w:rPr>
              <w:t>instytucji</w:t>
            </w:r>
            <w:r w:rsidR="006E0DAA" w:rsidRPr="00CF70CF">
              <w:rPr>
                <w:sz w:val="20"/>
                <w:szCs w:val="20"/>
              </w:rPr>
              <w:t xml:space="preserve"> </w:t>
            </w:r>
            <w:r w:rsidRPr="00CF70CF">
              <w:rPr>
                <w:sz w:val="20"/>
                <w:szCs w:val="20"/>
              </w:rPr>
              <w:t>zamawiającej</w:t>
            </w:r>
            <w:r w:rsidR="006E0DAA" w:rsidRPr="00CF70CF">
              <w:rPr>
                <w:sz w:val="20"/>
                <w:szCs w:val="20"/>
              </w:rPr>
              <w:t xml:space="preserve"> </w:t>
            </w:r>
            <w:r w:rsidRPr="00CF70CF">
              <w:rPr>
                <w:sz w:val="20"/>
                <w:szCs w:val="20"/>
              </w:rPr>
              <w:t>lub</w:t>
            </w:r>
            <w:r w:rsidR="006E0DAA" w:rsidRPr="00CF70CF">
              <w:rPr>
                <w:sz w:val="20"/>
                <w:szCs w:val="20"/>
              </w:rPr>
              <w:t xml:space="preserve"> </w:t>
            </w:r>
            <w:r w:rsidRPr="00CF70CF">
              <w:rPr>
                <w:sz w:val="20"/>
                <w:szCs w:val="20"/>
              </w:rPr>
              <w:t>podmiotu</w:t>
            </w:r>
            <w:r w:rsidR="006E0DAA" w:rsidRPr="00CF70CF">
              <w:rPr>
                <w:sz w:val="20"/>
                <w:szCs w:val="20"/>
              </w:rPr>
              <w:t xml:space="preserve"> </w:t>
            </w:r>
            <w:r w:rsidRPr="00CF70CF">
              <w:rPr>
                <w:sz w:val="20"/>
                <w:szCs w:val="20"/>
              </w:rPr>
              <w:t>zamawiającego,</w:t>
            </w:r>
            <w:r w:rsidR="006E0DAA" w:rsidRPr="00CF70CF">
              <w:rPr>
                <w:sz w:val="20"/>
                <w:szCs w:val="20"/>
              </w:rPr>
              <w:t xml:space="preserve"> </w:t>
            </w:r>
            <w:r w:rsidRPr="00CF70CF">
              <w:rPr>
                <w:sz w:val="20"/>
                <w:szCs w:val="20"/>
              </w:rPr>
              <w:t>jeżeli</w:t>
            </w:r>
            <w:r w:rsidR="006E0DAA" w:rsidRPr="00CF70CF">
              <w:rPr>
                <w:sz w:val="20"/>
                <w:szCs w:val="20"/>
              </w:rPr>
              <w:t xml:space="preserve"> </w:t>
            </w:r>
            <w:r w:rsidRPr="00CF70CF">
              <w:rPr>
                <w:sz w:val="20"/>
                <w:szCs w:val="20"/>
              </w:rPr>
              <w:t>jest</w:t>
            </w:r>
            <w:r w:rsidR="006E0DAA" w:rsidRPr="00CF70CF">
              <w:rPr>
                <w:sz w:val="20"/>
                <w:szCs w:val="20"/>
              </w:rPr>
              <w:t xml:space="preserve"> </w:t>
            </w:r>
            <w:r w:rsidRPr="00CF70CF">
              <w:rPr>
                <w:sz w:val="20"/>
                <w:szCs w:val="20"/>
              </w:rPr>
              <w:t>ono</w:t>
            </w:r>
            <w:r w:rsidR="006E0DAA" w:rsidRPr="00CF70CF">
              <w:rPr>
                <w:sz w:val="20"/>
                <w:szCs w:val="20"/>
              </w:rPr>
              <w:t xml:space="preserve"> </w:t>
            </w:r>
            <w:r w:rsidRPr="00CF70CF">
              <w:rPr>
                <w:sz w:val="20"/>
                <w:szCs w:val="20"/>
              </w:rPr>
              <w:t>inne</w:t>
            </w:r>
            <w:r w:rsidR="006E0DAA" w:rsidRPr="00CF70CF">
              <w:rPr>
                <w:sz w:val="20"/>
                <w:szCs w:val="20"/>
              </w:rPr>
              <w:t xml:space="preserve"> </w:t>
            </w:r>
            <w:r w:rsidRPr="00CF70CF">
              <w:rPr>
                <w:sz w:val="20"/>
                <w:szCs w:val="20"/>
              </w:rPr>
              <w:t>niż</w:t>
            </w:r>
            <w:r w:rsidR="006E0DAA" w:rsidRPr="00CF70CF">
              <w:rPr>
                <w:sz w:val="20"/>
                <w:szCs w:val="20"/>
              </w:rPr>
              <w:t xml:space="preserve"> </w:t>
            </w:r>
            <w:r w:rsidRPr="00CF70CF">
              <w:rPr>
                <w:sz w:val="20"/>
                <w:szCs w:val="20"/>
              </w:rPr>
              <w:t>państwo</w:t>
            </w:r>
            <w:r w:rsidR="006E0DAA" w:rsidRPr="00CF70CF">
              <w:rPr>
                <w:sz w:val="20"/>
                <w:szCs w:val="20"/>
              </w:rPr>
              <w:t xml:space="preserve"> </w:t>
            </w:r>
            <w:r w:rsidRPr="00CF70CF">
              <w:rPr>
                <w:sz w:val="20"/>
                <w:szCs w:val="20"/>
              </w:rPr>
              <w:t>siedziby?</w:t>
            </w:r>
          </w:p>
        </w:tc>
        <w:tc>
          <w:tcPr>
            <w:tcW w:w="5812" w:type="dxa"/>
            <w:gridSpan w:val="2"/>
          </w:tcPr>
          <w:p w14:paraId="6E1E5DEB" w14:textId="77777777" w:rsidR="009D0772" w:rsidRPr="00CF70CF" w:rsidRDefault="009D0772" w:rsidP="00607ECF">
            <w:pPr>
              <w:spacing w:after="0"/>
              <w:rPr>
                <w:sz w:val="20"/>
                <w:szCs w:val="20"/>
              </w:rPr>
            </w:pPr>
            <w:r w:rsidRPr="00CF70CF">
              <w:rPr>
                <w:sz w:val="20"/>
                <w:szCs w:val="20"/>
              </w:rPr>
              <w:t>[]</w:t>
            </w:r>
            <w:r w:rsidR="006E0DAA" w:rsidRPr="00CF70CF">
              <w:rPr>
                <w:sz w:val="20"/>
                <w:szCs w:val="20"/>
              </w:rPr>
              <w:t xml:space="preserve"> </w:t>
            </w:r>
            <w:r w:rsidRPr="00CF70CF">
              <w:rPr>
                <w:sz w:val="20"/>
                <w:szCs w:val="20"/>
              </w:rPr>
              <w:t>Tak</w:t>
            </w:r>
            <w:r w:rsidR="006E0DAA" w:rsidRPr="00CF70CF">
              <w:rPr>
                <w:sz w:val="20"/>
                <w:szCs w:val="20"/>
              </w:rPr>
              <w:t xml:space="preserve"> </w:t>
            </w:r>
            <w:r w:rsidRPr="00CF70CF">
              <w:rPr>
                <w:sz w:val="20"/>
                <w:szCs w:val="20"/>
              </w:rPr>
              <w:t>[]</w:t>
            </w:r>
            <w:r w:rsidR="006E0DAA" w:rsidRPr="00CF70CF">
              <w:rPr>
                <w:sz w:val="20"/>
                <w:szCs w:val="20"/>
              </w:rPr>
              <w:t xml:space="preserve"> </w:t>
            </w:r>
            <w:r w:rsidRPr="00CF70CF">
              <w:rPr>
                <w:sz w:val="20"/>
                <w:szCs w:val="20"/>
              </w:rPr>
              <w:t>Nie</w:t>
            </w:r>
          </w:p>
        </w:tc>
      </w:tr>
      <w:tr w:rsidR="009D0772" w:rsidRPr="00CF70CF" w14:paraId="6BD47145" w14:textId="77777777" w:rsidTr="009D0772">
        <w:trPr>
          <w:cantSplit/>
          <w:trHeight w:val="470"/>
        </w:trPr>
        <w:tc>
          <w:tcPr>
            <w:tcW w:w="4644" w:type="dxa"/>
            <w:vMerge w:val="restart"/>
          </w:tcPr>
          <w:p w14:paraId="67DAD2F0" w14:textId="77777777" w:rsidR="009D0772" w:rsidRPr="00CF70CF" w:rsidRDefault="009D0772" w:rsidP="00607ECF">
            <w:pPr>
              <w:spacing w:after="0"/>
              <w:rPr>
                <w:sz w:val="20"/>
                <w:szCs w:val="20"/>
              </w:rPr>
            </w:pPr>
            <w:r w:rsidRPr="00CF70CF">
              <w:rPr>
                <w:b/>
                <w:sz w:val="20"/>
                <w:szCs w:val="20"/>
              </w:rPr>
              <w:br/>
            </w:r>
            <w:r w:rsidRPr="00CF70CF">
              <w:rPr>
                <w:b/>
                <w:sz w:val="20"/>
                <w:szCs w:val="20"/>
              </w:rPr>
              <w:br/>
            </w:r>
            <w:r w:rsidRPr="00CF70CF">
              <w:rPr>
                <w:b/>
                <w:sz w:val="20"/>
                <w:szCs w:val="20"/>
              </w:rPr>
              <w:br/>
            </w:r>
            <w:r w:rsidRPr="00CF70CF">
              <w:rPr>
                <w:b/>
                <w:sz w:val="20"/>
                <w:szCs w:val="20"/>
              </w:rPr>
              <w:br/>
              <w:t>Jeżeli</w:t>
            </w:r>
            <w:r w:rsidR="006E0DAA" w:rsidRPr="00CF70CF">
              <w:rPr>
                <w:b/>
                <w:sz w:val="20"/>
                <w:szCs w:val="20"/>
              </w:rPr>
              <w:t xml:space="preserve"> </w:t>
            </w:r>
            <w:r w:rsidRPr="00CF70CF">
              <w:rPr>
                <w:b/>
                <w:sz w:val="20"/>
                <w:szCs w:val="20"/>
              </w:rPr>
              <w:t>nie</w:t>
            </w:r>
            <w:r w:rsidRPr="00CF70CF">
              <w:rPr>
                <w:sz w:val="20"/>
                <w:szCs w:val="20"/>
              </w:rPr>
              <w:t>,</w:t>
            </w:r>
            <w:r w:rsidR="006E0DAA" w:rsidRPr="00CF70CF">
              <w:rPr>
                <w:sz w:val="20"/>
                <w:szCs w:val="20"/>
              </w:rPr>
              <w:t xml:space="preserve"> </w:t>
            </w:r>
            <w:r w:rsidRPr="00CF70CF">
              <w:rPr>
                <w:sz w:val="20"/>
                <w:szCs w:val="20"/>
              </w:rPr>
              <w:t>proszę</w:t>
            </w:r>
            <w:r w:rsidR="006E0DAA" w:rsidRPr="00CF70CF">
              <w:rPr>
                <w:sz w:val="20"/>
                <w:szCs w:val="20"/>
              </w:rPr>
              <w:t xml:space="preserve"> </w:t>
            </w:r>
            <w:r w:rsidRPr="00CF70CF">
              <w:rPr>
                <w:sz w:val="20"/>
                <w:szCs w:val="20"/>
              </w:rPr>
              <w:t>wskazać:</w:t>
            </w:r>
            <w:r w:rsidRPr="00CF70CF">
              <w:rPr>
                <w:sz w:val="20"/>
                <w:szCs w:val="20"/>
              </w:rPr>
              <w:br/>
              <w:t>a)</w:t>
            </w:r>
            <w:r w:rsidR="006E0DAA" w:rsidRPr="00CF70CF">
              <w:rPr>
                <w:sz w:val="20"/>
                <w:szCs w:val="20"/>
              </w:rPr>
              <w:t xml:space="preserve"> </w:t>
            </w:r>
            <w:r w:rsidRPr="00CF70CF">
              <w:rPr>
                <w:sz w:val="20"/>
                <w:szCs w:val="20"/>
              </w:rPr>
              <w:t>państwo</w:t>
            </w:r>
            <w:r w:rsidR="006E0DAA" w:rsidRPr="00CF70CF">
              <w:rPr>
                <w:sz w:val="20"/>
                <w:szCs w:val="20"/>
              </w:rPr>
              <w:t xml:space="preserve"> </w:t>
            </w:r>
            <w:r w:rsidRPr="00CF70CF">
              <w:rPr>
                <w:sz w:val="20"/>
                <w:szCs w:val="20"/>
              </w:rPr>
              <w:t>lub</w:t>
            </w:r>
            <w:r w:rsidR="006E0DAA" w:rsidRPr="00CF70CF">
              <w:rPr>
                <w:sz w:val="20"/>
                <w:szCs w:val="20"/>
              </w:rPr>
              <w:t xml:space="preserve"> </w:t>
            </w:r>
            <w:r w:rsidRPr="00CF70CF">
              <w:rPr>
                <w:sz w:val="20"/>
                <w:szCs w:val="20"/>
              </w:rPr>
              <w:t>państwo</w:t>
            </w:r>
            <w:r w:rsidR="006E0DAA" w:rsidRPr="00CF70CF">
              <w:rPr>
                <w:sz w:val="20"/>
                <w:szCs w:val="20"/>
              </w:rPr>
              <w:t xml:space="preserve"> </w:t>
            </w:r>
            <w:r w:rsidRPr="00CF70CF">
              <w:rPr>
                <w:sz w:val="20"/>
                <w:szCs w:val="20"/>
              </w:rPr>
              <w:t>członkowskie,</w:t>
            </w:r>
            <w:r w:rsidR="006E0DAA" w:rsidRPr="00CF70CF">
              <w:rPr>
                <w:sz w:val="20"/>
                <w:szCs w:val="20"/>
              </w:rPr>
              <w:t xml:space="preserve"> </w:t>
            </w:r>
            <w:r w:rsidRPr="00CF70CF">
              <w:rPr>
                <w:sz w:val="20"/>
                <w:szCs w:val="20"/>
              </w:rPr>
              <w:t>którego</w:t>
            </w:r>
            <w:r w:rsidR="006E0DAA" w:rsidRPr="00CF70CF">
              <w:rPr>
                <w:sz w:val="20"/>
                <w:szCs w:val="20"/>
              </w:rPr>
              <w:t xml:space="preserve"> </w:t>
            </w:r>
            <w:r w:rsidRPr="00CF70CF">
              <w:rPr>
                <w:sz w:val="20"/>
                <w:szCs w:val="20"/>
              </w:rPr>
              <w:t>to</w:t>
            </w:r>
            <w:r w:rsidR="006E0DAA" w:rsidRPr="00CF70CF">
              <w:rPr>
                <w:sz w:val="20"/>
                <w:szCs w:val="20"/>
              </w:rPr>
              <w:t xml:space="preserve"> </w:t>
            </w:r>
            <w:r w:rsidRPr="00CF70CF">
              <w:rPr>
                <w:sz w:val="20"/>
                <w:szCs w:val="20"/>
              </w:rPr>
              <w:t>dotyczy;</w:t>
            </w:r>
            <w:r w:rsidRPr="00CF70CF">
              <w:rPr>
                <w:sz w:val="20"/>
                <w:szCs w:val="20"/>
              </w:rPr>
              <w:br/>
              <w:t>b)</w:t>
            </w:r>
            <w:r w:rsidR="006E0DAA" w:rsidRPr="00CF70CF">
              <w:rPr>
                <w:sz w:val="20"/>
                <w:szCs w:val="20"/>
              </w:rPr>
              <w:t xml:space="preserve"> </w:t>
            </w:r>
            <w:r w:rsidRPr="00CF70CF">
              <w:rPr>
                <w:sz w:val="20"/>
                <w:szCs w:val="20"/>
              </w:rPr>
              <w:t>jakiej</w:t>
            </w:r>
            <w:r w:rsidR="006E0DAA" w:rsidRPr="00CF70CF">
              <w:rPr>
                <w:sz w:val="20"/>
                <w:szCs w:val="20"/>
              </w:rPr>
              <w:t xml:space="preserve"> </w:t>
            </w:r>
            <w:r w:rsidRPr="00CF70CF">
              <w:rPr>
                <w:sz w:val="20"/>
                <w:szCs w:val="20"/>
              </w:rPr>
              <w:t>kwoty</w:t>
            </w:r>
            <w:r w:rsidR="006E0DAA" w:rsidRPr="00CF70CF">
              <w:rPr>
                <w:sz w:val="20"/>
                <w:szCs w:val="20"/>
              </w:rPr>
              <w:t xml:space="preserve"> </w:t>
            </w:r>
            <w:r w:rsidRPr="00CF70CF">
              <w:rPr>
                <w:sz w:val="20"/>
                <w:szCs w:val="20"/>
              </w:rPr>
              <w:t>to</w:t>
            </w:r>
            <w:r w:rsidR="006E0DAA" w:rsidRPr="00CF70CF">
              <w:rPr>
                <w:sz w:val="20"/>
                <w:szCs w:val="20"/>
              </w:rPr>
              <w:t xml:space="preserve"> </w:t>
            </w:r>
            <w:r w:rsidRPr="00CF70CF">
              <w:rPr>
                <w:sz w:val="20"/>
                <w:szCs w:val="20"/>
              </w:rPr>
              <w:t>dotyczy?</w:t>
            </w:r>
            <w:r w:rsidRPr="00CF70CF">
              <w:rPr>
                <w:sz w:val="20"/>
                <w:szCs w:val="20"/>
              </w:rPr>
              <w:br/>
              <w:t>c)</w:t>
            </w:r>
            <w:r w:rsidR="006E0DAA" w:rsidRPr="00CF70CF">
              <w:rPr>
                <w:sz w:val="20"/>
                <w:szCs w:val="20"/>
              </w:rPr>
              <w:t xml:space="preserve"> </w:t>
            </w:r>
            <w:r w:rsidRPr="00CF70CF">
              <w:rPr>
                <w:sz w:val="20"/>
                <w:szCs w:val="20"/>
              </w:rPr>
              <w:t>w</w:t>
            </w:r>
            <w:r w:rsidR="006E0DAA" w:rsidRPr="00CF70CF">
              <w:rPr>
                <w:sz w:val="20"/>
                <w:szCs w:val="20"/>
              </w:rPr>
              <w:t xml:space="preserve"> </w:t>
            </w:r>
            <w:r w:rsidRPr="00CF70CF">
              <w:rPr>
                <w:sz w:val="20"/>
                <w:szCs w:val="20"/>
              </w:rPr>
              <w:t>jaki</w:t>
            </w:r>
            <w:r w:rsidR="006E0DAA" w:rsidRPr="00CF70CF">
              <w:rPr>
                <w:sz w:val="20"/>
                <w:szCs w:val="20"/>
              </w:rPr>
              <w:t xml:space="preserve"> </w:t>
            </w:r>
            <w:r w:rsidRPr="00CF70CF">
              <w:rPr>
                <w:sz w:val="20"/>
                <w:szCs w:val="20"/>
              </w:rPr>
              <w:t>sposób</w:t>
            </w:r>
            <w:r w:rsidR="006E0DAA" w:rsidRPr="00CF70CF">
              <w:rPr>
                <w:sz w:val="20"/>
                <w:szCs w:val="20"/>
              </w:rPr>
              <w:t xml:space="preserve"> </w:t>
            </w:r>
            <w:r w:rsidRPr="00CF70CF">
              <w:rPr>
                <w:sz w:val="20"/>
                <w:szCs w:val="20"/>
              </w:rPr>
              <w:t>zostało</w:t>
            </w:r>
            <w:r w:rsidR="006E0DAA" w:rsidRPr="00CF70CF">
              <w:rPr>
                <w:sz w:val="20"/>
                <w:szCs w:val="20"/>
              </w:rPr>
              <w:t xml:space="preserve"> </w:t>
            </w:r>
            <w:r w:rsidRPr="00CF70CF">
              <w:rPr>
                <w:sz w:val="20"/>
                <w:szCs w:val="20"/>
              </w:rPr>
              <w:t>ustalone</w:t>
            </w:r>
            <w:r w:rsidR="006E0DAA" w:rsidRPr="00CF70CF">
              <w:rPr>
                <w:sz w:val="20"/>
                <w:szCs w:val="20"/>
              </w:rPr>
              <w:t xml:space="preserve"> </w:t>
            </w:r>
            <w:r w:rsidRPr="00CF70CF">
              <w:rPr>
                <w:sz w:val="20"/>
                <w:szCs w:val="20"/>
              </w:rPr>
              <w:t>to</w:t>
            </w:r>
            <w:r w:rsidR="006E0DAA" w:rsidRPr="00CF70CF">
              <w:rPr>
                <w:sz w:val="20"/>
                <w:szCs w:val="20"/>
              </w:rPr>
              <w:t xml:space="preserve"> </w:t>
            </w:r>
            <w:r w:rsidRPr="00CF70CF">
              <w:rPr>
                <w:sz w:val="20"/>
                <w:szCs w:val="20"/>
              </w:rPr>
              <w:t>naruszenie</w:t>
            </w:r>
            <w:r w:rsidR="006E0DAA" w:rsidRPr="00CF70CF">
              <w:rPr>
                <w:sz w:val="20"/>
                <w:szCs w:val="20"/>
              </w:rPr>
              <w:t xml:space="preserve"> </w:t>
            </w:r>
            <w:r w:rsidRPr="00CF70CF">
              <w:rPr>
                <w:sz w:val="20"/>
                <w:szCs w:val="20"/>
              </w:rPr>
              <w:t>obowiązków:</w:t>
            </w:r>
            <w:r w:rsidRPr="00CF70CF">
              <w:rPr>
                <w:sz w:val="20"/>
                <w:szCs w:val="20"/>
              </w:rPr>
              <w:br/>
              <w:t>1)</w:t>
            </w:r>
            <w:r w:rsidR="006E0DAA" w:rsidRPr="00CF70CF">
              <w:rPr>
                <w:sz w:val="20"/>
                <w:szCs w:val="20"/>
              </w:rPr>
              <w:t xml:space="preserve"> </w:t>
            </w:r>
            <w:r w:rsidRPr="00CF70CF">
              <w:rPr>
                <w:sz w:val="20"/>
                <w:szCs w:val="20"/>
              </w:rPr>
              <w:t>w</w:t>
            </w:r>
            <w:r w:rsidR="006E0DAA" w:rsidRPr="00CF70CF">
              <w:rPr>
                <w:sz w:val="20"/>
                <w:szCs w:val="20"/>
              </w:rPr>
              <w:t xml:space="preserve"> </w:t>
            </w:r>
            <w:r w:rsidRPr="00CF70CF">
              <w:rPr>
                <w:sz w:val="20"/>
                <w:szCs w:val="20"/>
              </w:rPr>
              <w:t>trybie</w:t>
            </w:r>
            <w:r w:rsidR="006E0DAA" w:rsidRPr="00CF70CF">
              <w:rPr>
                <w:sz w:val="20"/>
                <w:szCs w:val="20"/>
              </w:rPr>
              <w:t xml:space="preserve"> </w:t>
            </w:r>
            <w:r w:rsidRPr="00CF70CF">
              <w:rPr>
                <w:b/>
                <w:sz w:val="20"/>
                <w:szCs w:val="20"/>
              </w:rPr>
              <w:t>decyzji</w:t>
            </w:r>
            <w:r w:rsidR="006E0DAA" w:rsidRPr="00CF70CF">
              <w:rPr>
                <w:sz w:val="20"/>
                <w:szCs w:val="20"/>
              </w:rPr>
              <w:t xml:space="preserve"> </w:t>
            </w:r>
            <w:r w:rsidRPr="00CF70CF">
              <w:rPr>
                <w:sz w:val="20"/>
                <w:szCs w:val="20"/>
              </w:rPr>
              <w:t>sądowej</w:t>
            </w:r>
            <w:r w:rsidR="006E0DAA" w:rsidRPr="00CF70CF">
              <w:rPr>
                <w:sz w:val="20"/>
                <w:szCs w:val="20"/>
              </w:rPr>
              <w:t xml:space="preserve"> </w:t>
            </w:r>
            <w:r w:rsidRPr="00CF70CF">
              <w:rPr>
                <w:sz w:val="20"/>
                <w:szCs w:val="20"/>
              </w:rPr>
              <w:t>lub</w:t>
            </w:r>
            <w:r w:rsidR="006E0DAA" w:rsidRPr="00CF70CF">
              <w:rPr>
                <w:sz w:val="20"/>
                <w:szCs w:val="20"/>
              </w:rPr>
              <w:t xml:space="preserve"> </w:t>
            </w:r>
            <w:r w:rsidRPr="00CF70CF">
              <w:rPr>
                <w:sz w:val="20"/>
                <w:szCs w:val="20"/>
              </w:rPr>
              <w:t>administracyjnej:</w:t>
            </w:r>
          </w:p>
          <w:p w14:paraId="50DB41EA" w14:textId="77777777" w:rsidR="009D0772" w:rsidRPr="00CF70CF" w:rsidRDefault="009D0772" w:rsidP="00607ECF">
            <w:pPr>
              <w:tabs>
                <w:tab w:val="num" w:pos="1417"/>
              </w:tabs>
              <w:spacing w:after="0"/>
              <w:ind w:left="1417" w:hanging="567"/>
              <w:jc w:val="both"/>
              <w:rPr>
                <w:sz w:val="20"/>
                <w:szCs w:val="20"/>
                <w:lang w:eastAsia="en-GB"/>
              </w:rPr>
            </w:pPr>
            <w:r w:rsidRPr="00CF70CF">
              <w:rPr>
                <w:sz w:val="20"/>
                <w:szCs w:val="20"/>
                <w:lang w:eastAsia="en-GB"/>
              </w:rPr>
              <w:t>Czy</w:t>
            </w:r>
            <w:r w:rsidR="006E0DAA" w:rsidRPr="00CF70CF">
              <w:rPr>
                <w:sz w:val="20"/>
                <w:szCs w:val="20"/>
                <w:lang w:eastAsia="en-GB"/>
              </w:rPr>
              <w:t xml:space="preserve"> </w:t>
            </w:r>
            <w:r w:rsidRPr="00CF70CF">
              <w:rPr>
                <w:sz w:val="20"/>
                <w:szCs w:val="20"/>
                <w:lang w:eastAsia="en-GB"/>
              </w:rPr>
              <w:t>ta</w:t>
            </w:r>
            <w:r w:rsidR="006E0DAA" w:rsidRPr="00CF70CF">
              <w:rPr>
                <w:sz w:val="20"/>
                <w:szCs w:val="20"/>
                <w:lang w:eastAsia="en-GB"/>
              </w:rPr>
              <w:t xml:space="preserve"> </w:t>
            </w:r>
            <w:r w:rsidRPr="00CF70CF">
              <w:rPr>
                <w:sz w:val="20"/>
                <w:szCs w:val="20"/>
                <w:lang w:eastAsia="en-GB"/>
              </w:rPr>
              <w:t>decyzja</w:t>
            </w:r>
            <w:r w:rsidR="006E0DAA" w:rsidRPr="00CF70CF">
              <w:rPr>
                <w:sz w:val="20"/>
                <w:szCs w:val="20"/>
                <w:lang w:eastAsia="en-GB"/>
              </w:rPr>
              <w:t xml:space="preserve"> </w:t>
            </w:r>
            <w:r w:rsidRPr="00CF70CF">
              <w:rPr>
                <w:sz w:val="20"/>
                <w:szCs w:val="20"/>
                <w:lang w:eastAsia="en-GB"/>
              </w:rPr>
              <w:t>jest</w:t>
            </w:r>
            <w:r w:rsidR="006E0DAA" w:rsidRPr="00CF70CF">
              <w:rPr>
                <w:sz w:val="20"/>
                <w:szCs w:val="20"/>
                <w:lang w:eastAsia="en-GB"/>
              </w:rPr>
              <w:t xml:space="preserve"> </w:t>
            </w:r>
            <w:r w:rsidRPr="00CF70CF">
              <w:rPr>
                <w:sz w:val="20"/>
                <w:szCs w:val="20"/>
                <w:lang w:eastAsia="en-GB"/>
              </w:rPr>
              <w:t>ostateczna</w:t>
            </w:r>
            <w:r w:rsidR="006E0DAA" w:rsidRPr="00CF70CF">
              <w:rPr>
                <w:sz w:val="20"/>
                <w:szCs w:val="20"/>
                <w:lang w:eastAsia="en-GB"/>
              </w:rPr>
              <w:t xml:space="preserve"> </w:t>
            </w:r>
            <w:r w:rsidRPr="00CF70CF">
              <w:rPr>
                <w:sz w:val="20"/>
                <w:szCs w:val="20"/>
                <w:lang w:eastAsia="en-GB"/>
              </w:rPr>
              <w:t>i</w:t>
            </w:r>
            <w:r w:rsidR="006E0DAA" w:rsidRPr="00CF70CF">
              <w:rPr>
                <w:sz w:val="20"/>
                <w:szCs w:val="20"/>
                <w:lang w:eastAsia="en-GB"/>
              </w:rPr>
              <w:t xml:space="preserve"> </w:t>
            </w:r>
            <w:r w:rsidRPr="00CF70CF">
              <w:rPr>
                <w:sz w:val="20"/>
                <w:szCs w:val="20"/>
                <w:lang w:eastAsia="en-GB"/>
              </w:rPr>
              <w:t>wiążąca?</w:t>
            </w:r>
          </w:p>
          <w:p w14:paraId="067C8A19" w14:textId="77777777" w:rsidR="009D0772" w:rsidRPr="00CF70CF" w:rsidRDefault="009D0772" w:rsidP="00885433">
            <w:pPr>
              <w:numPr>
                <w:ilvl w:val="0"/>
                <w:numId w:val="101"/>
              </w:numPr>
              <w:spacing w:after="0"/>
              <w:jc w:val="both"/>
              <w:rPr>
                <w:sz w:val="20"/>
                <w:szCs w:val="20"/>
                <w:lang w:eastAsia="en-GB"/>
              </w:rPr>
            </w:pPr>
            <w:r w:rsidRPr="00CF70CF">
              <w:rPr>
                <w:sz w:val="20"/>
                <w:szCs w:val="20"/>
                <w:lang w:eastAsia="en-GB"/>
              </w:rPr>
              <w:t>Proszę</w:t>
            </w:r>
            <w:r w:rsidR="006E0DAA" w:rsidRPr="00CF70CF">
              <w:rPr>
                <w:sz w:val="20"/>
                <w:szCs w:val="20"/>
                <w:lang w:eastAsia="en-GB"/>
              </w:rPr>
              <w:t xml:space="preserve"> </w:t>
            </w:r>
            <w:r w:rsidRPr="00CF70CF">
              <w:rPr>
                <w:sz w:val="20"/>
                <w:szCs w:val="20"/>
                <w:lang w:eastAsia="en-GB"/>
              </w:rPr>
              <w:t>podać</w:t>
            </w:r>
            <w:r w:rsidR="006E0DAA" w:rsidRPr="00CF70CF">
              <w:rPr>
                <w:sz w:val="20"/>
                <w:szCs w:val="20"/>
                <w:lang w:eastAsia="en-GB"/>
              </w:rPr>
              <w:t xml:space="preserve"> </w:t>
            </w:r>
            <w:r w:rsidRPr="00CF70CF">
              <w:rPr>
                <w:sz w:val="20"/>
                <w:szCs w:val="20"/>
                <w:lang w:eastAsia="en-GB"/>
              </w:rPr>
              <w:t>datę</w:t>
            </w:r>
            <w:r w:rsidR="006E0DAA" w:rsidRPr="00CF70CF">
              <w:rPr>
                <w:sz w:val="20"/>
                <w:szCs w:val="20"/>
                <w:lang w:eastAsia="en-GB"/>
              </w:rPr>
              <w:t xml:space="preserve"> </w:t>
            </w:r>
            <w:r w:rsidRPr="00CF70CF">
              <w:rPr>
                <w:sz w:val="20"/>
                <w:szCs w:val="20"/>
                <w:lang w:eastAsia="en-GB"/>
              </w:rPr>
              <w:t>wyroku</w:t>
            </w:r>
            <w:r w:rsidR="006E0DAA" w:rsidRPr="00CF70CF">
              <w:rPr>
                <w:sz w:val="20"/>
                <w:szCs w:val="20"/>
                <w:lang w:eastAsia="en-GB"/>
              </w:rPr>
              <w:t xml:space="preserve"> </w:t>
            </w:r>
            <w:r w:rsidRPr="00CF70CF">
              <w:rPr>
                <w:sz w:val="20"/>
                <w:szCs w:val="20"/>
                <w:lang w:eastAsia="en-GB"/>
              </w:rPr>
              <w:t>lub</w:t>
            </w:r>
            <w:r w:rsidR="006E0DAA" w:rsidRPr="00CF70CF">
              <w:rPr>
                <w:sz w:val="20"/>
                <w:szCs w:val="20"/>
                <w:lang w:eastAsia="en-GB"/>
              </w:rPr>
              <w:t xml:space="preserve"> </w:t>
            </w:r>
            <w:r w:rsidRPr="00CF70CF">
              <w:rPr>
                <w:sz w:val="20"/>
                <w:szCs w:val="20"/>
                <w:lang w:eastAsia="en-GB"/>
              </w:rPr>
              <w:t>decyzji.</w:t>
            </w:r>
          </w:p>
          <w:p w14:paraId="72CA9D9F" w14:textId="77777777" w:rsidR="009D0772" w:rsidRPr="00CF70CF" w:rsidRDefault="009D0772" w:rsidP="00885433">
            <w:pPr>
              <w:numPr>
                <w:ilvl w:val="0"/>
                <w:numId w:val="101"/>
              </w:numPr>
              <w:spacing w:after="0"/>
              <w:jc w:val="both"/>
              <w:rPr>
                <w:sz w:val="20"/>
                <w:szCs w:val="20"/>
                <w:lang w:eastAsia="en-GB"/>
              </w:rPr>
            </w:pPr>
            <w:r w:rsidRPr="00CF70CF">
              <w:rPr>
                <w:sz w:val="20"/>
                <w:szCs w:val="20"/>
                <w:lang w:eastAsia="en-GB"/>
              </w:rPr>
              <w:t>W</w:t>
            </w:r>
            <w:r w:rsidR="006E0DAA" w:rsidRPr="00CF70CF">
              <w:rPr>
                <w:sz w:val="20"/>
                <w:szCs w:val="20"/>
                <w:lang w:eastAsia="en-GB"/>
              </w:rPr>
              <w:t xml:space="preserve"> </w:t>
            </w:r>
            <w:r w:rsidRPr="00CF70CF">
              <w:rPr>
                <w:sz w:val="20"/>
                <w:szCs w:val="20"/>
                <w:lang w:eastAsia="en-GB"/>
              </w:rPr>
              <w:t>przypadku</w:t>
            </w:r>
            <w:r w:rsidR="006E0DAA" w:rsidRPr="00CF70CF">
              <w:rPr>
                <w:sz w:val="20"/>
                <w:szCs w:val="20"/>
                <w:lang w:eastAsia="en-GB"/>
              </w:rPr>
              <w:t xml:space="preserve"> </w:t>
            </w:r>
            <w:r w:rsidRPr="00CF70CF">
              <w:rPr>
                <w:sz w:val="20"/>
                <w:szCs w:val="20"/>
                <w:lang w:eastAsia="en-GB"/>
              </w:rPr>
              <w:t>wyroku,</w:t>
            </w:r>
            <w:r w:rsidR="006E0DAA" w:rsidRPr="00CF70CF">
              <w:rPr>
                <w:sz w:val="20"/>
                <w:szCs w:val="20"/>
                <w:lang w:eastAsia="en-GB"/>
              </w:rPr>
              <w:t xml:space="preserve"> </w:t>
            </w:r>
            <w:r w:rsidRPr="00CF70CF">
              <w:rPr>
                <w:b/>
                <w:sz w:val="20"/>
                <w:szCs w:val="20"/>
                <w:lang w:eastAsia="en-GB"/>
              </w:rPr>
              <w:t>o</w:t>
            </w:r>
            <w:r w:rsidR="006E0DAA" w:rsidRPr="00CF70CF">
              <w:rPr>
                <w:b/>
                <w:sz w:val="20"/>
                <w:szCs w:val="20"/>
                <w:lang w:eastAsia="en-GB"/>
              </w:rPr>
              <w:t xml:space="preserve"> </w:t>
            </w:r>
            <w:r w:rsidRPr="00CF70CF">
              <w:rPr>
                <w:b/>
                <w:sz w:val="20"/>
                <w:szCs w:val="20"/>
                <w:lang w:eastAsia="en-GB"/>
              </w:rPr>
              <w:t>ile</w:t>
            </w:r>
            <w:r w:rsidR="006E0DAA" w:rsidRPr="00CF70CF">
              <w:rPr>
                <w:b/>
                <w:sz w:val="20"/>
                <w:szCs w:val="20"/>
                <w:lang w:eastAsia="en-GB"/>
              </w:rPr>
              <w:t xml:space="preserve"> </w:t>
            </w:r>
            <w:r w:rsidRPr="00CF70CF">
              <w:rPr>
                <w:b/>
                <w:sz w:val="20"/>
                <w:szCs w:val="20"/>
                <w:lang w:eastAsia="en-GB"/>
              </w:rPr>
              <w:t>została</w:t>
            </w:r>
            <w:r w:rsidR="006E0DAA" w:rsidRPr="00CF70CF">
              <w:rPr>
                <w:b/>
                <w:sz w:val="20"/>
                <w:szCs w:val="20"/>
                <w:lang w:eastAsia="en-GB"/>
              </w:rPr>
              <w:t xml:space="preserve"> </w:t>
            </w:r>
            <w:r w:rsidRPr="00CF70CF">
              <w:rPr>
                <w:b/>
                <w:sz w:val="20"/>
                <w:szCs w:val="20"/>
                <w:lang w:eastAsia="en-GB"/>
              </w:rPr>
              <w:t>w</w:t>
            </w:r>
            <w:r w:rsidR="006E0DAA" w:rsidRPr="00CF70CF">
              <w:rPr>
                <w:b/>
                <w:sz w:val="20"/>
                <w:szCs w:val="20"/>
                <w:lang w:eastAsia="en-GB"/>
              </w:rPr>
              <w:t xml:space="preserve"> </w:t>
            </w:r>
            <w:r w:rsidRPr="00CF70CF">
              <w:rPr>
                <w:b/>
                <w:sz w:val="20"/>
                <w:szCs w:val="20"/>
                <w:lang w:eastAsia="en-GB"/>
              </w:rPr>
              <w:t>nim</w:t>
            </w:r>
            <w:r w:rsidR="006E0DAA" w:rsidRPr="00CF70CF">
              <w:rPr>
                <w:b/>
                <w:sz w:val="20"/>
                <w:szCs w:val="20"/>
                <w:lang w:eastAsia="en-GB"/>
              </w:rPr>
              <w:t xml:space="preserve"> </w:t>
            </w:r>
            <w:r w:rsidRPr="00CF70CF">
              <w:rPr>
                <w:b/>
                <w:sz w:val="20"/>
                <w:szCs w:val="20"/>
                <w:lang w:eastAsia="en-GB"/>
              </w:rPr>
              <w:t>bezpośrednio</w:t>
            </w:r>
            <w:r w:rsidR="006E0DAA" w:rsidRPr="00CF70CF">
              <w:rPr>
                <w:b/>
                <w:sz w:val="20"/>
                <w:szCs w:val="20"/>
                <w:lang w:eastAsia="en-GB"/>
              </w:rPr>
              <w:t xml:space="preserve"> </w:t>
            </w:r>
            <w:r w:rsidRPr="00CF70CF">
              <w:rPr>
                <w:b/>
                <w:sz w:val="20"/>
                <w:szCs w:val="20"/>
                <w:lang w:eastAsia="en-GB"/>
              </w:rPr>
              <w:t>określona</w:t>
            </w:r>
            <w:r w:rsidRPr="00CF70CF">
              <w:rPr>
                <w:sz w:val="20"/>
                <w:szCs w:val="20"/>
                <w:lang w:eastAsia="en-GB"/>
              </w:rPr>
              <w:t>,</w:t>
            </w:r>
            <w:r w:rsidR="006E0DAA" w:rsidRPr="00CF70CF">
              <w:rPr>
                <w:sz w:val="20"/>
                <w:szCs w:val="20"/>
                <w:lang w:eastAsia="en-GB"/>
              </w:rPr>
              <w:t xml:space="preserve"> </w:t>
            </w:r>
            <w:r w:rsidRPr="00CF70CF">
              <w:rPr>
                <w:sz w:val="20"/>
                <w:szCs w:val="20"/>
                <w:lang w:eastAsia="en-GB"/>
              </w:rPr>
              <w:t>długość</w:t>
            </w:r>
            <w:r w:rsidR="006E0DAA" w:rsidRPr="00CF70CF">
              <w:rPr>
                <w:sz w:val="20"/>
                <w:szCs w:val="20"/>
                <w:lang w:eastAsia="en-GB"/>
              </w:rPr>
              <w:t xml:space="preserve"> </w:t>
            </w:r>
            <w:r w:rsidRPr="00CF70CF">
              <w:rPr>
                <w:sz w:val="20"/>
                <w:szCs w:val="20"/>
                <w:lang w:eastAsia="en-GB"/>
              </w:rPr>
              <w:t>okresu</w:t>
            </w:r>
            <w:r w:rsidR="006E0DAA" w:rsidRPr="00CF70CF">
              <w:rPr>
                <w:sz w:val="20"/>
                <w:szCs w:val="20"/>
                <w:lang w:eastAsia="en-GB"/>
              </w:rPr>
              <w:t xml:space="preserve"> </w:t>
            </w:r>
            <w:r w:rsidRPr="00CF70CF">
              <w:rPr>
                <w:sz w:val="20"/>
                <w:szCs w:val="20"/>
                <w:lang w:eastAsia="en-GB"/>
              </w:rPr>
              <w:t>wykluczenia:</w:t>
            </w:r>
          </w:p>
          <w:p w14:paraId="620DD3F9" w14:textId="77777777" w:rsidR="009D0772" w:rsidRPr="00CF70CF" w:rsidRDefault="009D0772" w:rsidP="00607ECF">
            <w:pPr>
              <w:spacing w:after="0"/>
              <w:rPr>
                <w:w w:val="0"/>
                <w:sz w:val="20"/>
                <w:szCs w:val="20"/>
              </w:rPr>
            </w:pPr>
            <w:r w:rsidRPr="00CF70CF">
              <w:rPr>
                <w:sz w:val="20"/>
                <w:szCs w:val="20"/>
              </w:rPr>
              <w:t>2)</w:t>
            </w:r>
            <w:r w:rsidR="006E0DAA" w:rsidRPr="00CF70CF">
              <w:rPr>
                <w:sz w:val="20"/>
                <w:szCs w:val="20"/>
              </w:rPr>
              <w:t xml:space="preserve"> </w:t>
            </w:r>
            <w:r w:rsidRPr="00CF70CF">
              <w:rPr>
                <w:sz w:val="20"/>
                <w:szCs w:val="20"/>
              </w:rPr>
              <w:t>w</w:t>
            </w:r>
            <w:r w:rsidR="006E0DAA" w:rsidRPr="00CF70CF">
              <w:rPr>
                <w:sz w:val="20"/>
                <w:szCs w:val="20"/>
              </w:rPr>
              <w:t xml:space="preserve"> </w:t>
            </w:r>
            <w:r w:rsidRPr="00CF70CF">
              <w:rPr>
                <w:b/>
                <w:sz w:val="20"/>
                <w:szCs w:val="20"/>
              </w:rPr>
              <w:t>inny</w:t>
            </w:r>
            <w:r w:rsidR="006E0DAA" w:rsidRPr="00CF70CF">
              <w:rPr>
                <w:b/>
                <w:sz w:val="20"/>
                <w:szCs w:val="20"/>
              </w:rPr>
              <w:t xml:space="preserve"> </w:t>
            </w:r>
            <w:r w:rsidRPr="00CF70CF">
              <w:rPr>
                <w:b/>
                <w:sz w:val="20"/>
                <w:szCs w:val="20"/>
              </w:rPr>
              <w:t>sposób</w:t>
            </w:r>
            <w:r w:rsidRPr="00CF70CF">
              <w:rPr>
                <w:sz w:val="20"/>
                <w:szCs w:val="20"/>
              </w:rPr>
              <w:t>?</w:t>
            </w:r>
            <w:r w:rsidR="006E0DAA" w:rsidRPr="00CF70CF">
              <w:rPr>
                <w:sz w:val="20"/>
                <w:szCs w:val="20"/>
              </w:rPr>
              <w:t xml:space="preserve"> </w:t>
            </w:r>
            <w:r w:rsidRPr="00CF70CF">
              <w:rPr>
                <w:sz w:val="20"/>
                <w:szCs w:val="20"/>
              </w:rPr>
              <w:t>Proszę</w:t>
            </w:r>
            <w:r w:rsidR="006E0DAA" w:rsidRPr="00CF70CF">
              <w:rPr>
                <w:sz w:val="20"/>
                <w:szCs w:val="20"/>
              </w:rPr>
              <w:t xml:space="preserve"> </w:t>
            </w:r>
            <w:r w:rsidRPr="00CF70CF">
              <w:rPr>
                <w:sz w:val="20"/>
                <w:szCs w:val="20"/>
              </w:rPr>
              <w:t>sprecyzować,</w:t>
            </w:r>
            <w:r w:rsidR="006E0DAA" w:rsidRPr="00CF70CF">
              <w:rPr>
                <w:sz w:val="20"/>
                <w:szCs w:val="20"/>
              </w:rPr>
              <w:t xml:space="preserve"> </w:t>
            </w:r>
            <w:r w:rsidRPr="00CF70CF">
              <w:rPr>
                <w:sz w:val="20"/>
                <w:szCs w:val="20"/>
              </w:rPr>
              <w:t>w</w:t>
            </w:r>
            <w:r w:rsidR="006E0DAA" w:rsidRPr="00CF70CF">
              <w:rPr>
                <w:sz w:val="20"/>
                <w:szCs w:val="20"/>
              </w:rPr>
              <w:t xml:space="preserve"> </w:t>
            </w:r>
            <w:r w:rsidRPr="00CF70CF">
              <w:rPr>
                <w:sz w:val="20"/>
                <w:szCs w:val="20"/>
              </w:rPr>
              <w:t>jaki:</w:t>
            </w:r>
          </w:p>
          <w:p w14:paraId="4789D0FF" w14:textId="77777777" w:rsidR="009D0772" w:rsidRPr="00CF70CF" w:rsidRDefault="009D0772" w:rsidP="00607ECF">
            <w:pPr>
              <w:spacing w:after="0"/>
              <w:rPr>
                <w:sz w:val="20"/>
                <w:szCs w:val="20"/>
              </w:rPr>
            </w:pPr>
            <w:r w:rsidRPr="00CF70CF">
              <w:rPr>
                <w:w w:val="0"/>
                <w:sz w:val="20"/>
                <w:szCs w:val="20"/>
              </w:rPr>
              <w:t>d)</w:t>
            </w:r>
            <w:r w:rsidR="006E0DAA" w:rsidRPr="00CF70CF">
              <w:rPr>
                <w:w w:val="0"/>
                <w:sz w:val="20"/>
                <w:szCs w:val="20"/>
              </w:rPr>
              <w:t xml:space="preserve"> </w:t>
            </w:r>
            <w:r w:rsidRPr="00CF70CF">
              <w:rPr>
                <w:w w:val="0"/>
                <w:sz w:val="20"/>
                <w:szCs w:val="20"/>
              </w:rPr>
              <w:t>Czy</w:t>
            </w:r>
            <w:r w:rsidR="006E0DAA" w:rsidRPr="00CF70CF">
              <w:rPr>
                <w:w w:val="0"/>
                <w:sz w:val="20"/>
                <w:szCs w:val="20"/>
              </w:rPr>
              <w:t xml:space="preserve"> </w:t>
            </w:r>
            <w:r w:rsidRPr="00CF70CF">
              <w:rPr>
                <w:w w:val="0"/>
                <w:sz w:val="20"/>
                <w:szCs w:val="20"/>
              </w:rPr>
              <w:t>wykonawca</w:t>
            </w:r>
            <w:r w:rsidR="006E0DAA" w:rsidRPr="00CF70CF">
              <w:rPr>
                <w:w w:val="0"/>
                <w:sz w:val="20"/>
                <w:szCs w:val="20"/>
              </w:rPr>
              <w:t xml:space="preserve"> </w:t>
            </w:r>
            <w:r w:rsidRPr="00CF70CF">
              <w:rPr>
                <w:w w:val="0"/>
                <w:sz w:val="20"/>
                <w:szCs w:val="20"/>
              </w:rPr>
              <w:t>spełnił</w:t>
            </w:r>
            <w:r w:rsidR="006E0DAA" w:rsidRPr="00CF70CF">
              <w:rPr>
                <w:w w:val="0"/>
                <w:sz w:val="20"/>
                <w:szCs w:val="20"/>
              </w:rPr>
              <w:t xml:space="preserve"> </w:t>
            </w:r>
            <w:r w:rsidRPr="00CF70CF">
              <w:rPr>
                <w:w w:val="0"/>
                <w:sz w:val="20"/>
                <w:szCs w:val="20"/>
              </w:rPr>
              <w:t>lub</w:t>
            </w:r>
            <w:r w:rsidR="006E0DAA" w:rsidRPr="00CF70CF">
              <w:rPr>
                <w:w w:val="0"/>
                <w:sz w:val="20"/>
                <w:szCs w:val="20"/>
              </w:rPr>
              <w:t xml:space="preserve"> </w:t>
            </w:r>
            <w:r w:rsidRPr="00CF70CF">
              <w:rPr>
                <w:w w:val="0"/>
                <w:sz w:val="20"/>
                <w:szCs w:val="20"/>
              </w:rPr>
              <w:t>spełni</w:t>
            </w:r>
            <w:r w:rsidR="006E0DAA" w:rsidRPr="00CF70CF">
              <w:rPr>
                <w:w w:val="0"/>
                <w:sz w:val="20"/>
                <w:szCs w:val="20"/>
              </w:rPr>
              <w:t xml:space="preserve"> </w:t>
            </w:r>
            <w:r w:rsidRPr="00CF70CF">
              <w:rPr>
                <w:w w:val="0"/>
                <w:sz w:val="20"/>
                <w:szCs w:val="20"/>
              </w:rPr>
              <w:t>swoje</w:t>
            </w:r>
            <w:r w:rsidR="006E0DAA" w:rsidRPr="00CF70CF">
              <w:rPr>
                <w:w w:val="0"/>
                <w:sz w:val="20"/>
                <w:szCs w:val="20"/>
              </w:rPr>
              <w:t xml:space="preserve"> </w:t>
            </w:r>
            <w:r w:rsidRPr="00CF70CF">
              <w:rPr>
                <w:w w:val="0"/>
                <w:sz w:val="20"/>
                <w:szCs w:val="20"/>
              </w:rPr>
              <w:t>obowiązki,</w:t>
            </w:r>
            <w:r w:rsidR="006E0DAA" w:rsidRPr="00CF70CF">
              <w:rPr>
                <w:w w:val="0"/>
                <w:sz w:val="20"/>
                <w:szCs w:val="20"/>
              </w:rPr>
              <w:t xml:space="preserve"> </w:t>
            </w:r>
            <w:r w:rsidRPr="00CF70CF">
              <w:rPr>
                <w:w w:val="0"/>
                <w:sz w:val="20"/>
                <w:szCs w:val="20"/>
              </w:rPr>
              <w:t>dokonując</w:t>
            </w:r>
            <w:r w:rsidR="006E0DAA" w:rsidRPr="00CF70CF">
              <w:rPr>
                <w:w w:val="0"/>
                <w:sz w:val="20"/>
                <w:szCs w:val="20"/>
              </w:rPr>
              <w:t xml:space="preserve"> </w:t>
            </w:r>
            <w:r w:rsidRPr="00CF70CF">
              <w:rPr>
                <w:w w:val="0"/>
                <w:sz w:val="20"/>
                <w:szCs w:val="20"/>
              </w:rPr>
              <w:t>płatności</w:t>
            </w:r>
            <w:r w:rsidR="006E0DAA" w:rsidRPr="00CF70CF">
              <w:rPr>
                <w:w w:val="0"/>
                <w:sz w:val="20"/>
                <w:szCs w:val="20"/>
              </w:rPr>
              <w:t xml:space="preserve"> </w:t>
            </w:r>
            <w:r w:rsidRPr="00CF70CF">
              <w:rPr>
                <w:w w:val="0"/>
                <w:sz w:val="20"/>
                <w:szCs w:val="20"/>
              </w:rPr>
              <w:t>należnych</w:t>
            </w:r>
            <w:r w:rsidR="006E0DAA" w:rsidRPr="00CF70CF">
              <w:rPr>
                <w:w w:val="0"/>
                <w:sz w:val="20"/>
                <w:szCs w:val="20"/>
              </w:rPr>
              <w:t xml:space="preserve"> </w:t>
            </w:r>
            <w:r w:rsidRPr="00CF70CF">
              <w:rPr>
                <w:w w:val="0"/>
                <w:sz w:val="20"/>
                <w:szCs w:val="20"/>
              </w:rPr>
              <w:t>podatków</w:t>
            </w:r>
            <w:r w:rsidR="006E0DAA" w:rsidRPr="00CF70CF">
              <w:rPr>
                <w:w w:val="0"/>
                <w:sz w:val="20"/>
                <w:szCs w:val="20"/>
              </w:rPr>
              <w:t xml:space="preserve"> </w:t>
            </w:r>
            <w:r w:rsidRPr="00CF70CF">
              <w:rPr>
                <w:w w:val="0"/>
                <w:sz w:val="20"/>
                <w:szCs w:val="20"/>
              </w:rPr>
              <w:t>lub</w:t>
            </w:r>
            <w:r w:rsidR="006E0DAA" w:rsidRPr="00CF70CF">
              <w:rPr>
                <w:w w:val="0"/>
                <w:sz w:val="20"/>
                <w:szCs w:val="20"/>
              </w:rPr>
              <w:t xml:space="preserve"> </w:t>
            </w:r>
            <w:r w:rsidRPr="00CF70CF">
              <w:rPr>
                <w:w w:val="0"/>
                <w:sz w:val="20"/>
                <w:szCs w:val="20"/>
              </w:rPr>
              <w:t>składek</w:t>
            </w:r>
            <w:r w:rsidR="006E0DAA" w:rsidRPr="00CF70CF">
              <w:rPr>
                <w:w w:val="0"/>
                <w:sz w:val="20"/>
                <w:szCs w:val="20"/>
              </w:rPr>
              <w:t xml:space="preserve"> </w:t>
            </w:r>
            <w:r w:rsidRPr="00CF70CF">
              <w:rPr>
                <w:w w:val="0"/>
                <w:sz w:val="20"/>
                <w:szCs w:val="20"/>
              </w:rPr>
              <w:t>na</w:t>
            </w:r>
            <w:r w:rsidR="006E0DAA" w:rsidRPr="00CF70CF">
              <w:rPr>
                <w:w w:val="0"/>
                <w:sz w:val="20"/>
                <w:szCs w:val="20"/>
              </w:rPr>
              <w:t xml:space="preserve"> </w:t>
            </w:r>
            <w:r w:rsidRPr="00CF70CF">
              <w:rPr>
                <w:w w:val="0"/>
                <w:sz w:val="20"/>
                <w:szCs w:val="20"/>
              </w:rPr>
              <w:t>ubezpieczenie</w:t>
            </w:r>
            <w:r w:rsidR="006E0DAA" w:rsidRPr="00CF70CF">
              <w:rPr>
                <w:w w:val="0"/>
                <w:sz w:val="20"/>
                <w:szCs w:val="20"/>
              </w:rPr>
              <w:t xml:space="preserve"> </w:t>
            </w:r>
            <w:r w:rsidRPr="00CF70CF">
              <w:rPr>
                <w:w w:val="0"/>
                <w:sz w:val="20"/>
                <w:szCs w:val="20"/>
              </w:rPr>
              <w:t>społeczne,</w:t>
            </w:r>
            <w:r w:rsidR="006E0DAA" w:rsidRPr="00CF70CF">
              <w:rPr>
                <w:w w:val="0"/>
                <w:sz w:val="20"/>
                <w:szCs w:val="20"/>
              </w:rPr>
              <w:t xml:space="preserve"> </w:t>
            </w:r>
            <w:r w:rsidRPr="00CF70CF">
              <w:rPr>
                <w:w w:val="0"/>
                <w:sz w:val="20"/>
                <w:szCs w:val="20"/>
              </w:rPr>
              <w:t>lub</w:t>
            </w:r>
            <w:r w:rsidR="006E0DAA" w:rsidRPr="00CF70CF">
              <w:rPr>
                <w:w w:val="0"/>
                <w:sz w:val="20"/>
                <w:szCs w:val="20"/>
              </w:rPr>
              <w:t xml:space="preserve"> </w:t>
            </w:r>
            <w:r w:rsidRPr="00CF70CF">
              <w:rPr>
                <w:w w:val="0"/>
                <w:sz w:val="20"/>
                <w:szCs w:val="20"/>
              </w:rPr>
              <w:t>też</w:t>
            </w:r>
            <w:r w:rsidR="006E0DAA" w:rsidRPr="00CF70CF">
              <w:rPr>
                <w:w w:val="0"/>
                <w:sz w:val="20"/>
                <w:szCs w:val="20"/>
              </w:rPr>
              <w:t xml:space="preserve"> </w:t>
            </w:r>
            <w:r w:rsidRPr="00CF70CF">
              <w:rPr>
                <w:w w:val="0"/>
                <w:sz w:val="20"/>
                <w:szCs w:val="20"/>
              </w:rPr>
              <w:t>zawierając</w:t>
            </w:r>
            <w:r w:rsidR="006E0DAA" w:rsidRPr="00CF70CF">
              <w:rPr>
                <w:w w:val="0"/>
                <w:sz w:val="20"/>
                <w:szCs w:val="20"/>
              </w:rPr>
              <w:t xml:space="preserve"> </w:t>
            </w:r>
            <w:r w:rsidRPr="00CF70CF">
              <w:rPr>
                <w:w w:val="0"/>
                <w:sz w:val="20"/>
                <w:szCs w:val="20"/>
              </w:rPr>
              <w:t>wiążące</w:t>
            </w:r>
            <w:r w:rsidR="006E0DAA" w:rsidRPr="00CF70CF">
              <w:rPr>
                <w:w w:val="0"/>
                <w:sz w:val="20"/>
                <w:szCs w:val="20"/>
              </w:rPr>
              <w:t xml:space="preserve"> </w:t>
            </w:r>
            <w:r w:rsidRPr="00CF70CF">
              <w:rPr>
                <w:w w:val="0"/>
                <w:sz w:val="20"/>
                <w:szCs w:val="20"/>
              </w:rPr>
              <w:t>porozumienia</w:t>
            </w:r>
            <w:r w:rsidR="006E0DAA" w:rsidRPr="00CF70CF">
              <w:rPr>
                <w:w w:val="0"/>
                <w:sz w:val="20"/>
                <w:szCs w:val="20"/>
              </w:rPr>
              <w:t xml:space="preserve"> </w:t>
            </w:r>
            <w:r w:rsidRPr="00CF70CF">
              <w:rPr>
                <w:w w:val="0"/>
                <w:sz w:val="20"/>
                <w:szCs w:val="20"/>
              </w:rPr>
              <w:t>w</w:t>
            </w:r>
            <w:r w:rsidR="006E0DAA" w:rsidRPr="00CF70CF">
              <w:rPr>
                <w:w w:val="0"/>
                <w:sz w:val="20"/>
                <w:szCs w:val="20"/>
              </w:rPr>
              <w:t xml:space="preserve"> </w:t>
            </w:r>
            <w:r w:rsidRPr="00CF70CF">
              <w:rPr>
                <w:w w:val="0"/>
                <w:sz w:val="20"/>
                <w:szCs w:val="20"/>
              </w:rPr>
              <w:t>celu</w:t>
            </w:r>
            <w:r w:rsidR="006E0DAA" w:rsidRPr="00CF70CF">
              <w:rPr>
                <w:w w:val="0"/>
                <w:sz w:val="20"/>
                <w:szCs w:val="20"/>
              </w:rPr>
              <w:t xml:space="preserve"> </w:t>
            </w:r>
            <w:r w:rsidRPr="00CF70CF">
              <w:rPr>
                <w:w w:val="0"/>
                <w:sz w:val="20"/>
                <w:szCs w:val="20"/>
              </w:rPr>
              <w:t>spłaty</w:t>
            </w:r>
            <w:r w:rsidR="006E0DAA" w:rsidRPr="00CF70CF">
              <w:rPr>
                <w:w w:val="0"/>
                <w:sz w:val="20"/>
                <w:szCs w:val="20"/>
              </w:rPr>
              <w:t xml:space="preserve"> </w:t>
            </w:r>
            <w:r w:rsidRPr="00CF70CF">
              <w:rPr>
                <w:w w:val="0"/>
                <w:sz w:val="20"/>
                <w:szCs w:val="20"/>
              </w:rPr>
              <w:t>tych</w:t>
            </w:r>
            <w:r w:rsidR="006E0DAA" w:rsidRPr="00CF70CF">
              <w:rPr>
                <w:w w:val="0"/>
                <w:sz w:val="20"/>
                <w:szCs w:val="20"/>
              </w:rPr>
              <w:t xml:space="preserve"> </w:t>
            </w:r>
            <w:r w:rsidRPr="00CF70CF">
              <w:rPr>
                <w:w w:val="0"/>
                <w:sz w:val="20"/>
                <w:szCs w:val="20"/>
              </w:rPr>
              <w:t>należności,</w:t>
            </w:r>
            <w:r w:rsidR="006E0DAA" w:rsidRPr="00CF70CF">
              <w:rPr>
                <w:w w:val="0"/>
                <w:sz w:val="20"/>
                <w:szCs w:val="20"/>
              </w:rPr>
              <w:t xml:space="preserve"> </w:t>
            </w:r>
            <w:r w:rsidRPr="00CF70CF">
              <w:rPr>
                <w:w w:val="0"/>
                <w:sz w:val="20"/>
                <w:szCs w:val="20"/>
              </w:rPr>
              <w:t>obejmujące</w:t>
            </w:r>
            <w:r w:rsidR="006E0DAA" w:rsidRPr="00CF70CF">
              <w:rPr>
                <w:w w:val="0"/>
                <w:sz w:val="20"/>
                <w:szCs w:val="20"/>
              </w:rPr>
              <w:t xml:space="preserve"> </w:t>
            </w:r>
            <w:r w:rsidRPr="00CF70CF">
              <w:rPr>
                <w:w w:val="0"/>
                <w:sz w:val="20"/>
                <w:szCs w:val="20"/>
              </w:rPr>
              <w:t>w</w:t>
            </w:r>
            <w:r w:rsidR="006E0DAA" w:rsidRPr="00CF70CF">
              <w:rPr>
                <w:w w:val="0"/>
                <w:sz w:val="20"/>
                <w:szCs w:val="20"/>
              </w:rPr>
              <w:t xml:space="preserve"> </w:t>
            </w:r>
            <w:r w:rsidRPr="00CF70CF">
              <w:rPr>
                <w:w w:val="0"/>
                <w:sz w:val="20"/>
                <w:szCs w:val="20"/>
              </w:rPr>
              <w:t>stosownych</w:t>
            </w:r>
            <w:r w:rsidR="006E0DAA" w:rsidRPr="00CF70CF">
              <w:rPr>
                <w:w w:val="0"/>
                <w:sz w:val="20"/>
                <w:szCs w:val="20"/>
              </w:rPr>
              <w:t xml:space="preserve"> </w:t>
            </w:r>
            <w:r w:rsidRPr="00CF70CF">
              <w:rPr>
                <w:w w:val="0"/>
                <w:sz w:val="20"/>
                <w:szCs w:val="20"/>
              </w:rPr>
              <w:t>przypadkach</w:t>
            </w:r>
            <w:r w:rsidR="006E0DAA" w:rsidRPr="00CF70CF">
              <w:rPr>
                <w:w w:val="0"/>
                <w:sz w:val="20"/>
                <w:szCs w:val="20"/>
              </w:rPr>
              <w:t xml:space="preserve"> </w:t>
            </w:r>
            <w:r w:rsidRPr="00CF70CF">
              <w:rPr>
                <w:w w:val="0"/>
                <w:sz w:val="20"/>
                <w:szCs w:val="20"/>
              </w:rPr>
              <w:t>narosłe</w:t>
            </w:r>
            <w:r w:rsidR="006E0DAA" w:rsidRPr="00CF70CF">
              <w:rPr>
                <w:w w:val="0"/>
                <w:sz w:val="20"/>
                <w:szCs w:val="20"/>
              </w:rPr>
              <w:t xml:space="preserve"> </w:t>
            </w:r>
            <w:r w:rsidRPr="00CF70CF">
              <w:rPr>
                <w:w w:val="0"/>
                <w:sz w:val="20"/>
                <w:szCs w:val="20"/>
              </w:rPr>
              <w:t>odsetki</w:t>
            </w:r>
            <w:r w:rsidR="006E0DAA" w:rsidRPr="00CF70CF">
              <w:rPr>
                <w:w w:val="0"/>
                <w:sz w:val="20"/>
                <w:szCs w:val="20"/>
              </w:rPr>
              <w:t xml:space="preserve"> </w:t>
            </w:r>
            <w:r w:rsidRPr="00CF70CF">
              <w:rPr>
                <w:w w:val="0"/>
                <w:sz w:val="20"/>
                <w:szCs w:val="20"/>
              </w:rPr>
              <w:t>lub</w:t>
            </w:r>
            <w:r w:rsidR="006E0DAA" w:rsidRPr="00CF70CF">
              <w:rPr>
                <w:w w:val="0"/>
                <w:sz w:val="20"/>
                <w:szCs w:val="20"/>
              </w:rPr>
              <w:t xml:space="preserve"> </w:t>
            </w:r>
            <w:r w:rsidRPr="00CF70CF">
              <w:rPr>
                <w:w w:val="0"/>
                <w:sz w:val="20"/>
                <w:szCs w:val="20"/>
              </w:rPr>
              <w:t>grzywny?</w:t>
            </w:r>
          </w:p>
        </w:tc>
        <w:tc>
          <w:tcPr>
            <w:tcW w:w="2322" w:type="dxa"/>
          </w:tcPr>
          <w:p w14:paraId="0D23A2CD" w14:textId="77777777" w:rsidR="009D0772" w:rsidRPr="00CF70CF" w:rsidRDefault="009D0772" w:rsidP="00607ECF">
            <w:pPr>
              <w:spacing w:after="0"/>
              <w:rPr>
                <w:b/>
                <w:sz w:val="20"/>
                <w:szCs w:val="20"/>
                <w:lang w:eastAsia="en-GB"/>
              </w:rPr>
            </w:pPr>
            <w:r w:rsidRPr="00CF70CF">
              <w:rPr>
                <w:b/>
                <w:sz w:val="20"/>
                <w:szCs w:val="20"/>
                <w:lang w:eastAsia="en-GB"/>
              </w:rPr>
              <w:t>Podatki</w:t>
            </w:r>
          </w:p>
        </w:tc>
        <w:tc>
          <w:tcPr>
            <w:tcW w:w="3490" w:type="dxa"/>
          </w:tcPr>
          <w:p w14:paraId="2B2955FC" w14:textId="77777777" w:rsidR="009D0772" w:rsidRPr="00CF70CF" w:rsidRDefault="009D0772" w:rsidP="00607ECF">
            <w:pPr>
              <w:spacing w:after="0"/>
              <w:rPr>
                <w:b/>
                <w:sz w:val="20"/>
                <w:szCs w:val="20"/>
              </w:rPr>
            </w:pPr>
            <w:r w:rsidRPr="00CF70CF">
              <w:rPr>
                <w:b/>
                <w:sz w:val="20"/>
                <w:szCs w:val="20"/>
              </w:rPr>
              <w:t>Składki</w:t>
            </w:r>
            <w:r w:rsidR="006E0DAA" w:rsidRPr="00CF70CF">
              <w:rPr>
                <w:b/>
                <w:sz w:val="20"/>
                <w:szCs w:val="20"/>
              </w:rPr>
              <w:t xml:space="preserve"> </w:t>
            </w:r>
            <w:r w:rsidRPr="00CF70CF">
              <w:rPr>
                <w:b/>
                <w:sz w:val="20"/>
                <w:szCs w:val="20"/>
              </w:rPr>
              <w:t>na</w:t>
            </w:r>
            <w:r w:rsidR="006E0DAA" w:rsidRPr="00CF70CF">
              <w:rPr>
                <w:b/>
                <w:sz w:val="20"/>
                <w:szCs w:val="20"/>
              </w:rPr>
              <w:t xml:space="preserve"> </w:t>
            </w:r>
            <w:r w:rsidRPr="00CF70CF">
              <w:rPr>
                <w:b/>
                <w:sz w:val="20"/>
                <w:szCs w:val="20"/>
              </w:rPr>
              <w:t>ubezpieczenia</w:t>
            </w:r>
            <w:r w:rsidR="006E0DAA" w:rsidRPr="00CF70CF">
              <w:rPr>
                <w:b/>
                <w:sz w:val="20"/>
                <w:szCs w:val="20"/>
              </w:rPr>
              <w:t xml:space="preserve"> </w:t>
            </w:r>
            <w:r w:rsidRPr="00CF70CF">
              <w:rPr>
                <w:b/>
                <w:sz w:val="20"/>
                <w:szCs w:val="20"/>
              </w:rPr>
              <w:t>społeczne</w:t>
            </w:r>
          </w:p>
        </w:tc>
      </w:tr>
      <w:tr w:rsidR="009D0772" w:rsidRPr="00CF70CF" w14:paraId="5366232E" w14:textId="77777777" w:rsidTr="009D0772">
        <w:trPr>
          <w:cantSplit/>
          <w:trHeight w:val="1977"/>
        </w:trPr>
        <w:tc>
          <w:tcPr>
            <w:tcW w:w="4644" w:type="dxa"/>
            <w:vMerge/>
          </w:tcPr>
          <w:p w14:paraId="500A6445" w14:textId="77777777" w:rsidR="009D0772" w:rsidRPr="00CF70CF" w:rsidRDefault="009D0772" w:rsidP="00607ECF">
            <w:pPr>
              <w:spacing w:after="0"/>
              <w:rPr>
                <w:b/>
                <w:sz w:val="20"/>
                <w:szCs w:val="20"/>
              </w:rPr>
            </w:pPr>
          </w:p>
        </w:tc>
        <w:tc>
          <w:tcPr>
            <w:tcW w:w="2322" w:type="dxa"/>
          </w:tcPr>
          <w:p w14:paraId="39B57CD0" w14:textId="77777777" w:rsidR="009D0772" w:rsidRPr="00CF70CF" w:rsidRDefault="009D0772" w:rsidP="00607ECF">
            <w:pPr>
              <w:spacing w:after="0"/>
              <w:rPr>
                <w:sz w:val="20"/>
                <w:szCs w:val="20"/>
              </w:rPr>
            </w:pPr>
            <w:r w:rsidRPr="00CF70CF">
              <w:rPr>
                <w:sz w:val="20"/>
                <w:szCs w:val="20"/>
              </w:rPr>
              <w:br/>
              <w:t>a)</w:t>
            </w:r>
            <w:r w:rsidR="006E0DAA" w:rsidRPr="00CF70CF">
              <w:rPr>
                <w:sz w:val="20"/>
                <w:szCs w:val="20"/>
              </w:rPr>
              <w:t xml:space="preserve"> </w:t>
            </w:r>
            <w:r w:rsidRPr="00CF70CF">
              <w:rPr>
                <w:sz w:val="20"/>
                <w:szCs w:val="20"/>
              </w:rPr>
              <w:t>[……]</w:t>
            </w:r>
            <w:r w:rsidRPr="00CF70CF">
              <w:rPr>
                <w:sz w:val="20"/>
                <w:szCs w:val="20"/>
              </w:rPr>
              <w:br/>
            </w:r>
            <w:r w:rsidRPr="00CF70CF">
              <w:rPr>
                <w:sz w:val="20"/>
                <w:szCs w:val="20"/>
              </w:rPr>
              <w:br/>
              <w:t>b)</w:t>
            </w:r>
            <w:r w:rsidR="006E0DAA" w:rsidRPr="00CF70CF">
              <w:rPr>
                <w:sz w:val="20"/>
                <w:szCs w:val="20"/>
              </w:rPr>
              <w:t xml:space="preserve"> </w:t>
            </w:r>
            <w:r w:rsidRPr="00CF70CF">
              <w:rPr>
                <w:sz w:val="20"/>
                <w:szCs w:val="20"/>
              </w:rPr>
              <w:t>[……]</w:t>
            </w:r>
            <w:r w:rsidRPr="00CF70CF">
              <w:rPr>
                <w:sz w:val="20"/>
                <w:szCs w:val="20"/>
              </w:rPr>
              <w:br/>
            </w:r>
            <w:r w:rsidRPr="00CF70CF">
              <w:rPr>
                <w:sz w:val="20"/>
                <w:szCs w:val="20"/>
              </w:rPr>
              <w:br/>
            </w:r>
            <w:r w:rsidRPr="00CF70CF">
              <w:rPr>
                <w:sz w:val="20"/>
                <w:szCs w:val="20"/>
              </w:rPr>
              <w:br/>
              <w:t>c1)</w:t>
            </w:r>
            <w:r w:rsidR="006E0DAA" w:rsidRPr="00CF70CF">
              <w:rPr>
                <w:sz w:val="20"/>
                <w:szCs w:val="20"/>
              </w:rPr>
              <w:t xml:space="preserve"> </w:t>
            </w:r>
            <w:r w:rsidRPr="00CF70CF">
              <w:rPr>
                <w:sz w:val="20"/>
                <w:szCs w:val="20"/>
              </w:rPr>
              <w:t>[]</w:t>
            </w:r>
            <w:r w:rsidR="006E0DAA" w:rsidRPr="00CF70CF">
              <w:rPr>
                <w:sz w:val="20"/>
                <w:szCs w:val="20"/>
              </w:rPr>
              <w:t xml:space="preserve"> </w:t>
            </w:r>
            <w:r w:rsidRPr="00CF70CF">
              <w:rPr>
                <w:sz w:val="20"/>
                <w:szCs w:val="20"/>
              </w:rPr>
              <w:t>Tak</w:t>
            </w:r>
            <w:r w:rsidR="006E0DAA" w:rsidRPr="00CF70CF">
              <w:rPr>
                <w:sz w:val="20"/>
                <w:szCs w:val="20"/>
              </w:rPr>
              <w:t xml:space="preserve"> </w:t>
            </w:r>
            <w:r w:rsidRPr="00CF70CF">
              <w:rPr>
                <w:sz w:val="20"/>
                <w:szCs w:val="20"/>
              </w:rPr>
              <w:t>[]</w:t>
            </w:r>
            <w:r w:rsidR="006E0DAA" w:rsidRPr="00CF70CF">
              <w:rPr>
                <w:sz w:val="20"/>
                <w:szCs w:val="20"/>
              </w:rPr>
              <w:t xml:space="preserve"> </w:t>
            </w:r>
            <w:r w:rsidRPr="00CF70CF">
              <w:rPr>
                <w:sz w:val="20"/>
                <w:szCs w:val="20"/>
              </w:rPr>
              <w:t>Nie</w:t>
            </w:r>
          </w:p>
          <w:p w14:paraId="028217ED" w14:textId="77777777" w:rsidR="009D0772" w:rsidRPr="00CF70CF" w:rsidRDefault="009D0772" w:rsidP="00607ECF">
            <w:pPr>
              <w:tabs>
                <w:tab w:val="num" w:pos="850"/>
              </w:tabs>
              <w:spacing w:after="0"/>
              <w:ind w:left="850" w:hanging="850"/>
              <w:jc w:val="both"/>
              <w:rPr>
                <w:sz w:val="20"/>
                <w:szCs w:val="20"/>
                <w:lang w:eastAsia="en-GB"/>
              </w:rPr>
            </w:pPr>
            <w:r w:rsidRPr="00CF70CF">
              <w:rPr>
                <w:sz w:val="20"/>
                <w:szCs w:val="20"/>
                <w:lang w:eastAsia="en-GB"/>
              </w:rPr>
              <w:t>[]</w:t>
            </w:r>
            <w:r w:rsidR="006E0DAA" w:rsidRPr="00CF70CF">
              <w:rPr>
                <w:sz w:val="20"/>
                <w:szCs w:val="20"/>
                <w:lang w:eastAsia="en-GB"/>
              </w:rPr>
              <w:t xml:space="preserve"> </w:t>
            </w:r>
            <w:r w:rsidRPr="00CF70CF">
              <w:rPr>
                <w:sz w:val="20"/>
                <w:szCs w:val="20"/>
                <w:lang w:eastAsia="en-GB"/>
              </w:rPr>
              <w:t>Tak</w:t>
            </w:r>
            <w:r w:rsidR="006E0DAA" w:rsidRPr="00CF70CF">
              <w:rPr>
                <w:sz w:val="20"/>
                <w:szCs w:val="20"/>
                <w:lang w:eastAsia="en-GB"/>
              </w:rPr>
              <w:t xml:space="preserve"> </w:t>
            </w:r>
            <w:r w:rsidRPr="00CF70CF">
              <w:rPr>
                <w:sz w:val="20"/>
                <w:szCs w:val="20"/>
                <w:lang w:eastAsia="en-GB"/>
              </w:rPr>
              <w:t>[]</w:t>
            </w:r>
            <w:r w:rsidR="006E0DAA" w:rsidRPr="00CF70CF">
              <w:rPr>
                <w:sz w:val="20"/>
                <w:szCs w:val="20"/>
                <w:lang w:eastAsia="en-GB"/>
              </w:rPr>
              <w:t xml:space="preserve"> </w:t>
            </w:r>
            <w:r w:rsidRPr="00CF70CF">
              <w:rPr>
                <w:sz w:val="20"/>
                <w:szCs w:val="20"/>
                <w:lang w:eastAsia="en-GB"/>
              </w:rPr>
              <w:t>Nie</w:t>
            </w:r>
          </w:p>
          <w:p w14:paraId="53DC82D6" w14:textId="77777777" w:rsidR="009D0772" w:rsidRPr="00CF70CF" w:rsidRDefault="009D0772" w:rsidP="00885433">
            <w:pPr>
              <w:numPr>
                <w:ilvl w:val="0"/>
                <w:numId w:val="100"/>
              </w:numPr>
              <w:spacing w:after="0"/>
              <w:jc w:val="both"/>
              <w:rPr>
                <w:sz w:val="20"/>
                <w:szCs w:val="20"/>
                <w:lang w:eastAsia="en-GB"/>
              </w:rPr>
            </w:pPr>
            <w:r w:rsidRPr="00CF70CF">
              <w:rPr>
                <w:sz w:val="20"/>
                <w:szCs w:val="20"/>
                <w:lang w:eastAsia="en-GB"/>
              </w:rPr>
              <w:t>[……]</w:t>
            </w:r>
            <w:r w:rsidRPr="00CF70CF">
              <w:rPr>
                <w:sz w:val="20"/>
                <w:szCs w:val="20"/>
                <w:lang w:eastAsia="en-GB"/>
              </w:rPr>
              <w:br/>
            </w:r>
          </w:p>
          <w:p w14:paraId="4D943E3C" w14:textId="77777777" w:rsidR="009D0772" w:rsidRPr="00CF70CF" w:rsidRDefault="009D0772" w:rsidP="00885433">
            <w:pPr>
              <w:numPr>
                <w:ilvl w:val="0"/>
                <w:numId w:val="100"/>
              </w:numPr>
              <w:spacing w:after="0"/>
              <w:jc w:val="both"/>
              <w:rPr>
                <w:sz w:val="20"/>
                <w:szCs w:val="20"/>
                <w:lang w:eastAsia="en-GB"/>
              </w:rPr>
            </w:pPr>
            <w:r w:rsidRPr="00CF70CF">
              <w:rPr>
                <w:sz w:val="20"/>
                <w:szCs w:val="20"/>
                <w:lang w:eastAsia="en-GB"/>
              </w:rPr>
              <w:t>[……]</w:t>
            </w:r>
            <w:r w:rsidRPr="00CF70CF">
              <w:rPr>
                <w:sz w:val="20"/>
                <w:szCs w:val="20"/>
                <w:lang w:eastAsia="en-GB"/>
              </w:rPr>
              <w:br/>
            </w:r>
            <w:r w:rsidRPr="00CF70CF">
              <w:rPr>
                <w:sz w:val="20"/>
                <w:szCs w:val="20"/>
                <w:lang w:eastAsia="en-GB"/>
              </w:rPr>
              <w:br/>
            </w:r>
          </w:p>
          <w:p w14:paraId="4B246341" w14:textId="77777777" w:rsidR="009D0772" w:rsidRPr="00CF70CF" w:rsidRDefault="009D0772" w:rsidP="00607ECF">
            <w:pPr>
              <w:spacing w:after="0"/>
              <w:jc w:val="both"/>
              <w:rPr>
                <w:sz w:val="20"/>
                <w:szCs w:val="20"/>
                <w:lang w:eastAsia="en-GB"/>
              </w:rPr>
            </w:pPr>
          </w:p>
          <w:p w14:paraId="4E009E30" w14:textId="77777777" w:rsidR="009D0772" w:rsidRPr="00CF70CF" w:rsidRDefault="009D0772" w:rsidP="00607ECF">
            <w:pPr>
              <w:spacing w:after="0"/>
              <w:rPr>
                <w:sz w:val="20"/>
                <w:szCs w:val="20"/>
              </w:rPr>
            </w:pPr>
            <w:r w:rsidRPr="00CF70CF">
              <w:rPr>
                <w:w w:val="0"/>
                <w:sz w:val="20"/>
                <w:szCs w:val="20"/>
              </w:rPr>
              <w:t>c2)</w:t>
            </w:r>
            <w:r w:rsidR="006E0DAA" w:rsidRPr="00CF70CF">
              <w:rPr>
                <w:w w:val="0"/>
                <w:sz w:val="20"/>
                <w:szCs w:val="20"/>
              </w:rPr>
              <w:t xml:space="preserve"> </w:t>
            </w:r>
            <w:r w:rsidRPr="00CF70CF">
              <w:rPr>
                <w:w w:val="0"/>
                <w:sz w:val="20"/>
                <w:szCs w:val="20"/>
              </w:rPr>
              <w:t>[</w:t>
            </w:r>
            <w:r w:rsidR="006E0DAA" w:rsidRPr="00CF70CF">
              <w:rPr>
                <w:w w:val="0"/>
                <w:sz w:val="20"/>
                <w:szCs w:val="20"/>
              </w:rPr>
              <w:t xml:space="preserve"> </w:t>
            </w:r>
            <w:r w:rsidRPr="00CF70CF">
              <w:rPr>
                <w:w w:val="0"/>
                <w:sz w:val="20"/>
                <w:szCs w:val="20"/>
              </w:rPr>
              <w:t>…]</w:t>
            </w:r>
            <w:r w:rsidRPr="00CF70CF">
              <w:rPr>
                <w:w w:val="0"/>
                <w:sz w:val="20"/>
                <w:szCs w:val="20"/>
              </w:rPr>
              <w:br/>
            </w:r>
            <w:r w:rsidRPr="00CF70CF">
              <w:rPr>
                <w:w w:val="0"/>
                <w:sz w:val="20"/>
                <w:szCs w:val="20"/>
              </w:rPr>
              <w:br/>
              <w:t>d)</w:t>
            </w:r>
            <w:r w:rsidR="006E0DAA" w:rsidRPr="00CF70CF">
              <w:rPr>
                <w:w w:val="0"/>
                <w:sz w:val="20"/>
                <w:szCs w:val="20"/>
              </w:rPr>
              <w:t xml:space="preserve"> </w:t>
            </w:r>
            <w:r w:rsidRPr="00CF70CF">
              <w:rPr>
                <w:w w:val="0"/>
                <w:sz w:val="20"/>
                <w:szCs w:val="20"/>
              </w:rPr>
              <w:t>[]</w:t>
            </w:r>
            <w:r w:rsidR="006E0DAA" w:rsidRPr="00CF70CF">
              <w:rPr>
                <w:w w:val="0"/>
                <w:sz w:val="20"/>
                <w:szCs w:val="20"/>
              </w:rPr>
              <w:t xml:space="preserve"> </w:t>
            </w:r>
            <w:r w:rsidRPr="00CF70CF">
              <w:rPr>
                <w:w w:val="0"/>
                <w:sz w:val="20"/>
                <w:szCs w:val="20"/>
              </w:rPr>
              <w:t>Tak</w:t>
            </w:r>
            <w:r w:rsidR="006E0DAA" w:rsidRPr="00CF70CF">
              <w:rPr>
                <w:w w:val="0"/>
                <w:sz w:val="20"/>
                <w:szCs w:val="20"/>
              </w:rPr>
              <w:t xml:space="preserve"> </w:t>
            </w:r>
            <w:r w:rsidRPr="00CF70CF">
              <w:rPr>
                <w:w w:val="0"/>
                <w:sz w:val="20"/>
                <w:szCs w:val="20"/>
              </w:rPr>
              <w:t>[]</w:t>
            </w:r>
            <w:r w:rsidR="006E0DAA" w:rsidRPr="00CF70CF">
              <w:rPr>
                <w:w w:val="0"/>
                <w:sz w:val="20"/>
                <w:szCs w:val="20"/>
              </w:rPr>
              <w:t xml:space="preserve"> </w:t>
            </w:r>
            <w:r w:rsidRPr="00CF70CF">
              <w:rPr>
                <w:w w:val="0"/>
                <w:sz w:val="20"/>
                <w:szCs w:val="20"/>
              </w:rPr>
              <w:t>Nie</w:t>
            </w:r>
            <w:r w:rsidRPr="00CF70CF">
              <w:rPr>
                <w:w w:val="0"/>
                <w:sz w:val="20"/>
                <w:szCs w:val="20"/>
              </w:rPr>
              <w:br/>
            </w:r>
            <w:r w:rsidRPr="00CF70CF">
              <w:rPr>
                <w:b/>
                <w:w w:val="0"/>
                <w:sz w:val="20"/>
                <w:szCs w:val="20"/>
              </w:rPr>
              <w:t>Jeżeli</w:t>
            </w:r>
            <w:r w:rsidR="006E0DAA" w:rsidRPr="00CF70CF">
              <w:rPr>
                <w:b/>
                <w:w w:val="0"/>
                <w:sz w:val="20"/>
                <w:szCs w:val="20"/>
              </w:rPr>
              <w:t xml:space="preserve"> </w:t>
            </w:r>
            <w:r w:rsidRPr="00CF70CF">
              <w:rPr>
                <w:b/>
                <w:w w:val="0"/>
                <w:sz w:val="20"/>
                <w:szCs w:val="20"/>
              </w:rPr>
              <w:t>tak</w:t>
            </w:r>
            <w:r w:rsidRPr="00CF70CF">
              <w:rPr>
                <w:w w:val="0"/>
                <w:sz w:val="20"/>
                <w:szCs w:val="20"/>
              </w:rPr>
              <w:t>,</w:t>
            </w:r>
            <w:r w:rsidR="006E0DAA" w:rsidRPr="00CF70CF">
              <w:rPr>
                <w:w w:val="0"/>
                <w:sz w:val="20"/>
                <w:szCs w:val="20"/>
              </w:rPr>
              <w:t xml:space="preserve"> </w:t>
            </w:r>
            <w:r w:rsidRPr="00CF70CF">
              <w:rPr>
                <w:w w:val="0"/>
                <w:sz w:val="20"/>
                <w:szCs w:val="20"/>
              </w:rPr>
              <w:t>proszę</w:t>
            </w:r>
            <w:r w:rsidR="006E0DAA" w:rsidRPr="00CF70CF">
              <w:rPr>
                <w:w w:val="0"/>
                <w:sz w:val="20"/>
                <w:szCs w:val="20"/>
              </w:rPr>
              <w:t xml:space="preserve"> </w:t>
            </w:r>
            <w:r w:rsidRPr="00CF70CF">
              <w:rPr>
                <w:w w:val="0"/>
                <w:sz w:val="20"/>
                <w:szCs w:val="20"/>
              </w:rPr>
              <w:t>podać</w:t>
            </w:r>
            <w:r w:rsidR="006E0DAA" w:rsidRPr="00CF70CF">
              <w:rPr>
                <w:w w:val="0"/>
                <w:sz w:val="20"/>
                <w:szCs w:val="20"/>
              </w:rPr>
              <w:t xml:space="preserve"> </w:t>
            </w:r>
            <w:r w:rsidRPr="00CF70CF">
              <w:rPr>
                <w:w w:val="0"/>
                <w:sz w:val="20"/>
                <w:szCs w:val="20"/>
              </w:rPr>
              <w:t>szczegółowe</w:t>
            </w:r>
            <w:r w:rsidR="006E0DAA" w:rsidRPr="00CF70CF">
              <w:rPr>
                <w:w w:val="0"/>
                <w:sz w:val="20"/>
                <w:szCs w:val="20"/>
              </w:rPr>
              <w:t xml:space="preserve"> </w:t>
            </w:r>
            <w:r w:rsidRPr="00CF70CF">
              <w:rPr>
                <w:w w:val="0"/>
                <w:sz w:val="20"/>
                <w:szCs w:val="20"/>
              </w:rPr>
              <w:t>informacje</w:t>
            </w:r>
            <w:r w:rsidR="006E0DAA" w:rsidRPr="00CF70CF">
              <w:rPr>
                <w:w w:val="0"/>
                <w:sz w:val="20"/>
                <w:szCs w:val="20"/>
              </w:rPr>
              <w:t xml:space="preserve"> </w:t>
            </w:r>
            <w:r w:rsidRPr="00CF70CF">
              <w:rPr>
                <w:w w:val="0"/>
                <w:sz w:val="20"/>
                <w:szCs w:val="20"/>
              </w:rPr>
              <w:t>na</w:t>
            </w:r>
            <w:r w:rsidR="006E0DAA" w:rsidRPr="00CF70CF">
              <w:rPr>
                <w:w w:val="0"/>
                <w:sz w:val="20"/>
                <w:szCs w:val="20"/>
              </w:rPr>
              <w:t xml:space="preserve"> </w:t>
            </w:r>
            <w:r w:rsidRPr="00CF70CF">
              <w:rPr>
                <w:w w:val="0"/>
                <w:sz w:val="20"/>
                <w:szCs w:val="20"/>
              </w:rPr>
              <w:t>ten</w:t>
            </w:r>
            <w:r w:rsidR="006E0DAA" w:rsidRPr="00CF70CF">
              <w:rPr>
                <w:w w:val="0"/>
                <w:sz w:val="20"/>
                <w:szCs w:val="20"/>
              </w:rPr>
              <w:t xml:space="preserve"> </w:t>
            </w:r>
            <w:r w:rsidRPr="00CF70CF">
              <w:rPr>
                <w:w w:val="0"/>
                <w:sz w:val="20"/>
                <w:szCs w:val="20"/>
              </w:rPr>
              <w:t>temat:</w:t>
            </w:r>
            <w:r w:rsidR="006E0DAA" w:rsidRPr="00CF70CF">
              <w:rPr>
                <w:w w:val="0"/>
                <w:sz w:val="20"/>
                <w:szCs w:val="20"/>
              </w:rPr>
              <w:t xml:space="preserve"> </w:t>
            </w:r>
            <w:r w:rsidRPr="00CF70CF">
              <w:rPr>
                <w:w w:val="0"/>
                <w:sz w:val="20"/>
                <w:szCs w:val="20"/>
              </w:rPr>
              <w:t>[……]</w:t>
            </w:r>
          </w:p>
        </w:tc>
        <w:tc>
          <w:tcPr>
            <w:tcW w:w="3490" w:type="dxa"/>
          </w:tcPr>
          <w:p w14:paraId="08C16EA8" w14:textId="77777777" w:rsidR="009D0772" w:rsidRPr="00CF70CF" w:rsidRDefault="009D0772" w:rsidP="00607ECF">
            <w:pPr>
              <w:spacing w:after="0"/>
              <w:rPr>
                <w:sz w:val="20"/>
                <w:szCs w:val="20"/>
              </w:rPr>
            </w:pPr>
            <w:r w:rsidRPr="00CF70CF">
              <w:rPr>
                <w:sz w:val="20"/>
                <w:szCs w:val="20"/>
              </w:rPr>
              <w:br/>
              <w:t>a)</w:t>
            </w:r>
            <w:r w:rsidR="006E0DAA" w:rsidRPr="00CF70CF">
              <w:rPr>
                <w:sz w:val="20"/>
                <w:szCs w:val="20"/>
              </w:rPr>
              <w:t xml:space="preserve"> </w:t>
            </w:r>
            <w:r w:rsidRPr="00CF70CF">
              <w:rPr>
                <w:sz w:val="20"/>
                <w:szCs w:val="20"/>
              </w:rPr>
              <w:t>[……]</w:t>
            </w:r>
            <w:r w:rsidRPr="00CF70CF">
              <w:rPr>
                <w:sz w:val="20"/>
                <w:szCs w:val="20"/>
              </w:rPr>
              <w:br/>
            </w:r>
            <w:r w:rsidRPr="00CF70CF">
              <w:rPr>
                <w:sz w:val="20"/>
                <w:szCs w:val="20"/>
              </w:rPr>
              <w:br/>
              <w:t>b)</w:t>
            </w:r>
            <w:r w:rsidR="006E0DAA" w:rsidRPr="00CF70CF">
              <w:rPr>
                <w:sz w:val="20"/>
                <w:szCs w:val="20"/>
              </w:rPr>
              <w:t xml:space="preserve"> </w:t>
            </w:r>
            <w:r w:rsidRPr="00CF70CF">
              <w:rPr>
                <w:sz w:val="20"/>
                <w:szCs w:val="20"/>
              </w:rPr>
              <w:t>[……]</w:t>
            </w:r>
            <w:r w:rsidRPr="00CF70CF">
              <w:rPr>
                <w:sz w:val="20"/>
                <w:szCs w:val="20"/>
              </w:rPr>
              <w:br/>
            </w:r>
            <w:r w:rsidRPr="00CF70CF">
              <w:rPr>
                <w:sz w:val="20"/>
                <w:szCs w:val="20"/>
              </w:rPr>
              <w:br/>
            </w:r>
            <w:r w:rsidRPr="00CF70CF">
              <w:rPr>
                <w:sz w:val="20"/>
                <w:szCs w:val="20"/>
              </w:rPr>
              <w:br/>
              <w:t>c1)</w:t>
            </w:r>
            <w:r w:rsidR="006E0DAA" w:rsidRPr="00CF70CF">
              <w:rPr>
                <w:sz w:val="20"/>
                <w:szCs w:val="20"/>
              </w:rPr>
              <w:t xml:space="preserve"> </w:t>
            </w:r>
            <w:r w:rsidRPr="00CF70CF">
              <w:rPr>
                <w:sz w:val="20"/>
                <w:szCs w:val="20"/>
              </w:rPr>
              <w:t>[]</w:t>
            </w:r>
            <w:r w:rsidR="006E0DAA" w:rsidRPr="00CF70CF">
              <w:rPr>
                <w:sz w:val="20"/>
                <w:szCs w:val="20"/>
              </w:rPr>
              <w:t xml:space="preserve"> </w:t>
            </w:r>
            <w:r w:rsidRPr="00CF70CF">
              <w:rPr>
                <w:sz w:val="20"/>
                <w:szCs w:val="20"/>
              </w:rPr>
              <w:t>Tak</w:t>
            </w:r>
            <w:r w:rsidR="006E0DAA" w:rsidRPr="00CF70CF">
              <w:rPr>
                <w:sz w:val="20"/>
                <w:szCs w:val="20"/>
              </w:rPr>
              <w:t xml:space="preserve"> </w:t>
            </w:r>
            <w:r w:rsidRPr="00CF70CF">
              <w:rPr>
                <w:sz w:val="20"/>
                <w:szCs w:val="20"/>
              </w:rPr>
              <w:t>[]</w:t>
            </w:r>
            <w:r w:rsidR="006E0DAA" w:rsidRPr="00CF70CF">
              <w:rPr>
                <w:sz w:val="20"/>
                <w:szCs w:val="20"/>
              </w:rPr>
              <w:t xml:space="preserve"> </w:t>
            </w:r>
            <w:r w:rsidRPr="00CF70CF">
              <w:rPr>
                <w:sz w:val="20"/>
                <w:szCs w:val="20"/>
              </w:rPr>
              <w:t>Nie</w:t>
            </w:r>
          </w:p>
          <w:p w14:paraId="7FBEE6FD" w14:textId="77777777" w:rsidR="009D0772" w:rsidRPr="00CF70CF" w:rsidRDefault="009D0772" w:rsidP="00885433">
            <w:pPr>
              <w:numPr>
                <w:ilvl w:val="0"/>
                <w:numId w:val="100"/>
              </w:numPr>
              <w:spacing w:after="0"/>
              <w:jc w:val="both"/>
              <w:rPr>
                <w:sz w:val="20"/>
                <w:szCs w:val="20"/>
                <w:lang w:eastAsia="en-GB"/>
              </w:rPr>
            </w:pPr>
            <w:r w:rsidRPr="00CF70CF">
              <w:rPr>
                <w:sz w:val="20"/>
                <w:szCs w:val="20"/>
                <w:lang w:eastAsia="en-GB"/>
              </w:rPr>
              <w:t>[]</w:t>
            </w:r>
            <w:r w:rsidR="006E0DAA" w:rsidRPr="00CF70CF">
              <w:rPr>
                <w:sz w:val="20"/>
                <w:szCs w:val="20"/>
                <w:lang w:eastAsia="en-GB"/>
              </w:rPr>
              <w:t xml:space="preserve"> </w:t>
            </w:r>
            <w:r w:rsidRPr="00CF70CF">
              <w:rPr>
                <w:sz w:val="20"/>
                <w:szCs w:val="20"/>
                <w:lang w:eastAsia="en-GB"/>
              </w:rPr>
              <w:t>Tak</w:t>
            </w:r>
            <w:r w:rsidR="006E0DAA" w:rsidRPr="00CF70CF">
              <w:rPr>
                <w:sz w:val="20"/>
                <w:szCs w:val="20"/>
                <w:lang w:eastAsia="en-GB"/>
              </w:rPr>
              <w:t xml:space="preserve"> </w:t>
            </w:r>
            <w:r w:rsidRPr="00CF70CF">
              <w:rPr>
                <w:sz w:val="20"/>
                <w:szCs w:val="20"/>
                <w:lang w:eastAsia="en-GB"/>
              </w:rPr>
              <w:t>[]</w:t>
            </w:r>
            <w:r w:rsidR="006E0DAA" w:rsidRPr="00CF70CF">
              <w:rPr>
                <w:sz w:val="20"/>
                <w:szCs w:val="20"/>
                <w:lang w:eastAsia="en-GB"/>
              </w:rPr>
              <w:t xml:space="preserve"> </w:t>
            </w:r>
            <w:r w:rsidRPr="00CF70CF">
              <w:rPr>
                <w:sz w:val="20"/>
                <w:szCs w:val="20"/>
                <w:lang w:eastAsia="en-GB"/>
              </w:rPr>
              <w:t>Nie</w:t>
            </w:r>
          </w:p>
          <w:p w14:paraId="59B06E72" w14:textId="77777777" w:rsidR="009D0772" w:rsidRPr="00CF70CF" w:rsidRDefault="009D0772" w:rsidP="00885433">
            <w:pPr>
              <w:numPr>
                <w:ilvl w:val="0"/>
                <w:numId w:val="100"/>
              </w:numPr>
              <w:spacing w:after="0"/>
              <w:jc w:val="both"/>
              <w:rPr>
                <w:sz w:val="20"/>
                <w:szCs w:val="20"/>
                <w:lang w:eastAsia="en-GB"/>
              </w:rPr>
            </w:pPr>
            <w:r w:rsidRPr="00CF70CF">
              <w:rPr>
                <w:sz w:val="20"/>
                <w:szCs w:val="20"/>
                <w:lang w:eastAsia="en-GB"/>
              </w:rPr>
              <w:t>[……]</w:t>
            </w:r>
            <w:r w:rsidRPr="00CF70CF">
              <w:rPr>
                <w:sz w:val="20"/>
                <w:szCs w:val="20"/>
                <w:lang w:eastAsia="en-GB"/>
              </w:rPr>
              <w:br/>
            </w:r>
          </w:p>
          <w:p w14:paraId="6089F30A" w14:textId="77777777" w:rsidR="009D0772" w:rsidRPr="00CF70CF" w:rsidRDefault="009D0772" w:rsidP="00885433">
            <w:pPr>
              <w:numPr>
                <w:ilvl w:val="0"/>
                <w:numId w:val="100"/>
              </w:numPr>
              <w:spacing w:after="0"/>
              <w:jc w:val="both"/>
              <w:rPr>
                <w:sz w:val="20"/>
                <w:szCs w:val="20"/>
                <w:lang w:eastAsia="en-GB"/>
              </w:rPr>
            </w:pPr>
            <w:r w:rsidRPr="00CF70CF">
              <w:rPr>
                <w:sz w:val="20"/>
                <w:szCs w:val="20"/>
                <w:lang w:eastAsia="en-GB"/>
              </w:rPr>
              <w:t>[……]</w:t>
            </w:r>
            <w:r w:rsidRPr="00CF70CF">
              <w:rPr>
                <w:sz w:val="20"/>
                <w:szCs w:val="20"/>
                <w:lang w:eastAsia="en-GB"/>
              </w:rPr>
              <w:br/>
            </w:r>
            <w:r w:rsidRPr="00CF70CF">
              <w:rPr>
                <w:sz w:val="20"/>
                <w:szCs w:val="20"/>
                <w:lang w:eastAsia="en-GB"/>
              </w:rPr>
              <w:br/>
            </w:r>
          </w:p>
          <w:p w14:paraId="273DA87E" w14:textId="77777777" w:rsidR="009D0772" w:rsidRPr="00CF70CF" w:rsidRDefault="009D0772" w:rsidP="00607ECF">
            <w:pPr>
              <w:spacing w:after="0"/>
              <w:rPr>
                <w:w w:val="0"/>
                <w:sz w:val="20"/>
                <w:szCs w:val="20"/>
              </w:rPr>
            </w:pPr>
          </w:p>
          <w:p w14:paraId="0375A5CC" w14:textId="77777777" w:rsidR="009D0772" w:rsidRPr="00CF70CF" w:rsidRDefault="009D0772" w:rsidP="00607ECF">
            <w:pPr>
              <w:spacing w:after="0"/>
              <w:rPr>
                <w:sz w:val="20"/>
                <w:szCs w:val="20"/>
              </w:rPr>
            </w:pPr>
            <w:r w:rsidRPr="00CF70CF">
              <w:rPr>
                <w:w w:val="0"/>
                <w:sz w:val="20"/>
                <w:szCs w:val="20"/>
              </w:rPr>
              <w:t>c2)</w:t>
            </w:r>
            <w:r w:rsidR="006E0DAA" w:rsidRPr="00CF70CF">
              <w:rPr>
                <w:w w:val="0"/>
                <w:sz w:val="20"/>
                <w:szCs w:val="20"/>
              </w:rPr>
              <w:t xml:space="preserve"> </w:t>
            </w:r>
            <w:r w:rsidRPr="00CF70CF">
              <w:rPr>
                <w:w w:val="0"/>
                <w:sz w:val="20"/>
                <w:szCs w:val="20"/>
              </w:rPr>
              <w:t>[</w:t>
            </w:r>
            <w:r w:rsidR="006E0DAA" w:rsidRPr="00CF70CF">
              <w:rPr>
                <w:w w:val="0"/>
                <w:sz w:val="20"/>
                <w:szCs w:val="20"/>
              </w:rPr>
              <w:t xml:space="preserve"> </w:t>
            </w:r>
            <w:r w:rsidRPr="00CF70CF">
              <w:rPr>
                <w:w w:val="0"/>
                <w:sz w:val="20"/>
                <w:szCs w:val="20"/>
              </w:rPr>
              <w:t>…]</w:t>
            </w:r>
            <w:r w:rsidRPr="00CF70CF">
              <w:rPr>
                <w:w w:val="0"/>
                <w:sz w:val="20"/>
                <w:szCs w:val="20"/>
              </w:rPr>
              <w:br/>
            </w:r>
            <w:r w:rsidRPr="00CF70CF">
              <w:rPr>
                <w:w w:val="0"/>
                <w:sz w:val="20"/>
                <w:szCs w:val="20"/>
              </w:rPr>
              <w:br/>
              <w:t>d)</w:t>
            </w:r>
            <w:r w:rsidR="006E0DAA" w:rsidRPr="00CF70CF">
              <w:rPr>
                <w:w w:val="0"/>
                <w:sz w:val="20"/>
                <w:szCs w:val="20"/>
              </w:rPr>
              <w:t xml:space="preserve"> </w:t>
            </w:r>
            <w:r w:rsidRPr="00CF70CF">
              <w:rPr>
                <w:w w:val="0"/>
                <w:sz w:val="20"/>
                <w:szCs w:val="20"/>
              </w:rPr>
              <w:t>[]</w:t>
            </w:r>
            <w:r w:rsidR="006E0DAA" w:rsidRPr="00CF70CF">
              <w:rPr>
                <w:w w:val="0"/>
                <w:sz w:val="20"/>
                <w:szCs w:val="20"/>
              </w:rPr>
              <w:t xml:space="preserve"> </w:t>
            </w:r>
            <w:r w:rsidRPr="00CF70CF">
              <w:rPr>
                <w:w w:val="0"/>
                <w:sz w:val="20"/>
                <w:szCs w:val="20"/>
              </w:rPr>
              <w:t>Tak</w:t>
            </w:r>
            <w:r w:rsidR="006E0DAA" w:rsidRPr="00CF70CF">
              <w:rPr>
                <w:w w:val="0"/>
                <w:sz w:val="20"/>
                <w:szCs w:val="20"/>
              </w:rPr>
              <w:t xml:space="preserve"> </w:t>
            </w:r>
            <w:r w:rsidRPr="00CF70CF">
              <w:rPr>
                <w:w w:val="0"/>
                <w:sz w:val="20"/>
                <w:szCs w:val="20"/>
              </w:rPr>
              <w:t>[]</w:t>
            </w:r>
            <w:r w:rsidR="006E0DAA" w:rsidRPr="00CF70CF">
              <w:rPr>
                <w:w w:val="0"/>
                <w:sz w:val="20"/>
                <w:szCs w:val="20"/>
              </w:rPr>
              <w:t xml:space="preserve"> </w:t>
            </w:r>
            <w:r w:rsidRPr="00CF70CF">
              <w:rPr>
                <w:w w:val="0"/>
                <w:sz w:val="20"/>
                <w:szCs w:val="20"/>
              </w:rPr>
              <w:t>Nie</w:t>
            </w:r>
            <w:r w:rsidRPr="00CF70CF">
              <w:rPr>
                <w:w w:val="0"/>
                <w:sz w:val="20"/>
                <w:szCs w:val="20"/>
              </w:rPr>
              <w:br/>
            </w:r>
            <w:r w:rsidRPr="00CF70CF">
              <w:rPr>
                <w:b/>
                <w:w w:val="0"/>
                <w:sz w:val="20"/>
                <w:szCs w:val="20"/>
              </w:rPr>
              <w:t>Jeżeli</w:t>
            </w:r>
            <w:r w:rsidR="006E0DAA" w:rsidRPr="00CF70CF">
              <w:rPr>
                <w:b/>
                <w:w w:val="0"/>
                <w:sz w:val="20"/>
                <w:szCs w:val="20"/>
              </w:rPr>
              <w:t xml:space="preserve"> </w:t>
            </w:r>
            <w:r w:rsidRPr="00CF70CF">
              <w:rPr>
                <w:b/>
                <w:w w:val="0"/>
                <w:sz w:val="20"/>
                <w:szCs w:val="20"/>
              </w:rPr>
              <w:t>tak</w:t>
            </w:r>
            <w:r w:rsidRPr="00CF70CF">
              <w:rPr>
                <w:w w:val="0"/>
                <w:sz w:val="20"/>
                <w:szCs w:val="20"/>
              </w:rPr>
              <w:t>,</w:t>
            </w:r>
            <w:r w:rsidR="006E0DAA" w:rsidRPr="00CF70CF">
              <w:rPr>
                <w:w w:val="0"/>
                <w:sz w:val="20"/>
                <w:szCs w:val="20"/>
              </w:rPr>
              <w:t xml:space="preserve"> </w:t>
            </w:r>
            <w:r w:rsidRPr="00CF70CF">
              <w:rPr>
                <w:w w:val="0"/>
                <w:sz w:val="20"/>
                <w:szCs w:val="20"/>
              </w:rPr>
              <w:t>proszę</w:t>
            </w:r>
            <w:r w:rsidR="006E0DAA" w:rsidRPr="00CF70CF">
              <w:rPr>
                <w:w w:val="0"/>
                <w:sz w:val="20"/>
                <w:szCs w:val="20"/>
              </w:rPr>
              <w:t xml:space="preserve"> </w:t>
            </w:r>
            <w:r w:rsidRPr="00CF70CF">
              <w:rPr>
                <w:w w:val="0"/>
                <w:sz w:val="20"/>
                <w:szCs w:val="20"/>
              </w:rPr>
              <w:t>podać</w:t>
            </w:r>
            <w:r w:rsidR="006E0DAA" w:rsidRPr="00CF70CF">
              <w:rPr>
                <w:w w:val="0"/>
                <w:sz w:val="20"/>
                <w:szCs w:val="20"/>
              </w:rPr>
              <w:t xml:space="preserve"> </w:t>
            </w:r>
            <w:r w:rsidRPr="00CF70CF">
              <w:rPr>
                <w:w w:val="0"/>
                <w:sz w:val="20"/>
                <w:szCs w:val="20"/>
              </w:rPr>
              <w:t>szczegółowe</w:t>
            </w:r>
            <w:r w:rsidR="006E0DAA" w:rsidRPr="00CF70CF">
              <w:rPr>
                <w:w w:val="0"/>
                <w:sz w:val="20"/>
                <w:szCs w:val="20"/>
              </w:rPr>
              <w:t xml:space="preserve"> </w:t>
            </w:r>
            <w:r w:rsidRPr="00CF70CF">
              <w:rPr>
                <w:w w:val="0"/>
                <w:sz w:val="20"/>
                <w:szCs w:val="20"/>
              </w:rPr>
              <w:t>informacje</w:t>
            </w:r>
            <w:r w:rsidR="006E0DAA" w:rsidRPr="00CF70CF">
              <w:rPr>
                <w:w w:val="0"/>
                <w:sz w:val="20"/>
                <w:szCs w:val="20"/>
              </w:rPr>
              <w:t xml:space="preserve"> </w:t>
            </w:r>
            <w:r w:rsidRPr="00CF70CF">
              <w:rPr>
                <w:w w:val="0"/>
                <w:sz w:val="20"/>
                <w:szCs w:val="20"/>
              </w:rPr>
              <w:t>na</w:t>
            </w:r>
            <w:r w:rsidR="006E0DAA" w:rsidRPr="00CF70CF">
              <w:rPr>
                <w:w w:val="0"/>
                <w:sz w:val="20"/>
                <w:szCs w:val="20"/>
              </w:rPr>
              <w:t xml:space="preserve"> </w:t>
            </w:r>
            <w:r w:rsidRPr="00CF70CF">
              <w:rPr>
                <w:w w:val="0"/>
                <w:sz w:val="20"/>
                <w:szCs w:val="20"/>
              </w:rPr>
              <w:t>ten</w:t>
            </w:r>
            <w:r w:rsidR="006E0DAA" w:rsidRPr="00CF70CF">
              <w:rPr>
                <w:w w:val="0"/>
                <w:sz w:val="20"/>
                <w:szCs w:val="20"/>
              </w:rPr>
              <w:t xml:space="preserve"> </w:t>
            </w:r>
            <w:r w:rsidRPr="00CF70CF">
              <w:rPr>
                <w:w w:val="0"/>
                <w:sz w:val="20"/>
                <w:szCs w:val="20"/>
              </w:rPr>
              <w:t>temat:</w:t>
            </w:r>
            <w:r w:rsidR="006E0DAA" w:rsidRPr="00CF70CF">
              <w:rPr>
                <w:w w:val="0"/>
                <w:sz w:val="20"/>
                <w:szCs w:val="20"/>
              </w:rPr>
              <w:t xml:space="preserve"> </w:t>
            </w:r>
            <w:r w:rsidRPr="00CF70CF">
              <w:rPr>
                <w:w w:val="0"/>
                <w:sz w:val="20"/>
                <w:szCs w:val="20"/>
              </w:rPr>
              <w:t>[……]</w:t>
            </w:r>
          </w:p>
        </w:tc>
      </w:tr>
      <w:tr w:rsidR="009D0772" w:rsidRPr="00CF70CF" w14:paraId="013E5804" w14:textId="77777777" w:rsidTr="009D0772">
        <w:tc>
          <w:tcPr>
            <w:tcW w:w="4644" w:type="dxa"/>
          </w:tcPr>
          <w:p w14:paraId="10606BAA" w14:textId="77777777" w:rsidR="009D0772" w:rsidRPr="00CF70CF" w:rsidRDefault="009D0772" w:rsidP="00607ECF">
            <w:pPr>
              <w:spacing w:after="0"/>
              <w:rPr>
                <w:sz w:val="20"/>
                <w:szCs w:val="20"/>
              </w:rPr>
            </w:pPr>
            <w:r w:rsidRPr="00CF70CF">
              <w:rPr>
                <w:sz w:val="20"/>
                <w:szCs w:val="20"/>
              </w:rPr>
              <w:t>Jeżeli</w:t>
            </w:r>
            <w:r w:rsidR="006E0DAA" w:rsidRPr="00CF70CF">
              <w:rPr>
                <w:sz w:val="20"/>
                <w:szCs w:val="20"/>
              </w:rPr>
              <w:t xml:space="preserve"> </w:t>
            </w:r>
            <w:r w:rsidRPr="00CF70CF">
              <w:rPr>
                <w:sz w:val="20"/>
                <w:szCs w:val="20"/>
              </w:rPr>
              <w:t>odnośna</w:t>
            </w:r>
            <w:r w:rsidR="006E0DAA" w:rsidRPr="00CF70CF">
              <w:rPr>
                <w:sz w:val="20"/>
                <w:szCs w:val="20"/>
              </w:rPr>
              <w:t xml:space="preserve"> </w:t>
            </w:r>
            <w:r w:rsidRPr="00CF70CF">
              <w:rPr>
                <w:sz w:val="20"/>
                <w:szCs w:val="20"/>
              </w:rPr>
              <w:t>dokumentacja</w:t>
            </w:r>
            <w:r w:rsidR="006E0DAA" w:rsidRPr="00CF70CF">
              <w:rPr>
                <w:sz w:val="20"/>
                <w:szCs w:val="20"/>
              </w:rPr>
              <w:t xml:space="preserve"> </w:t>
            </w:r>
            <w:r w:rsidRPr="00CF70CF">
              <w:rPr>
                <w:sz w:val="20"/>
                <w:szCs w:val="20"/>
              </w:rPr>
              <w:t>dotycząca</w:t>
            </w:r>
            <w:r w:rsidR="006E0DAA" w:rsidRPr="00CF70CF">
              <w:rPr>
                <w:sz w:val="20"/>
                <w:szCs w:val="20"/>
              </w:rPr>
              <w:t xml:space="preserve"> </w:t>
            </w:r>
            <w:r w:rsidRPr="00CF70CF">
              <w:rPr>
                <w:sz w:val="20"/>
                <w:szCs w:val="20"/>
              </w:rPr>
              <w:lastRenderedPageBreak/>
              <w:t>płatności</w:t>
            </w:r>
            <w:r w:rsidR="006E0DAA" w:rsidRPr="00CF70CF">
              <w:rPr>
                <w:sz w:val="20"/>
                <w:szCs w:val="20"/>
              </w:rPr>
              <w:t xml:space="preserve"> </w:t>
            </w:r>
            <w:r w:rsidRPr="00CF70CF">
              <w:rPr>
                <w:sz w:val="20"/>
                <w:szCs w:val="20"/>
              </w:rPr>
              <w:t>podatków</w:t>
            </w:r>
            <w:r w:rsidR="006E0DAA" w:rsidRPr="00CF70CF">
              <w:rPr>
                <w:sz w:val="20"/>
                <w:szCs w:val="20"/>
              </w:rPr>
              <w:t xml:space="preserve"> </w:t>
            </w:r>
            <w:r w:rsidRPr="00CF70CF">
              <w:rPr>
                <w:sz w:val="20"/>
                <w:szCs w:val="20"/>
              </w:rPr>
              <w:t>lub</w:t>
            </w:r>
            <w:r w:rsidR="006E0DAA" w:rsidRPr="00CF70CF">
              <w:rPr>
                <w:sz w:val="20"/>
                <w:szCs w:val="20"/>
              </w:rPr>
              <w:t xml:space="preserve"> </w:t>
            </w:r>
            <w:r w:rsidRPr="00CF70CF">
              <w:rPr>
                <w:sz w:val="20"/>
                <w:szCs w:val="20"/>
              </w:rPr>
              <w:t>składek</w:t>
            </w:r>
            <w:r w:rsidR="006E0DAA" w:rsidRPr="00CF70CF">
              <w:rPr>
                <w:sz w:val="20"/>
                <w:szCs w:val="20"/>
              </w:rPr>
              <w:t xml:space="preserve"> </w:t>
            </w:r>
            <w:r w:rsidRPr="00CF70CF">
              <w:rPr>
                <w:sz w:val="20"/>
                <w:szCs w:val="20"/>
              </w:rPr>
              <w:t>na</w:t>
            </w:r>
            <w:r w:rsidR="006E0DAA" w:rsidRPr="00CF70CF">
              <w:rPr>
                <w:sz w:val="20"/>
                <w:szCs w:val="20"/>
              </w:rPr>
              <w:t xml:space="preserve"> </w:t>
            </w:r>
            <w:r w:rsidRPr="00CF70CF">
              <w:rPr>
                <w:sz w:val="20"/>
                <w:szCs w:val="20"/>
              </w:rPr>
              <w:t>ubezpieczenie</w:t>
            </w:r>
            <w:r w:rsidR="006E0DAA" w:rsidRPr="00CF70CF">
              <w:rPr>
                <w:sz w:val="20"/>
                <w:szCs w:val="20"/>
              </w:rPr>
              <w:t xml:space="preserve"> </w:t>
            </w:r>
            <w:r w:rsidRPr="00CF70CF">
              <w:rPr>
                <w:sz w:val="20"/>
                <w:szCs w:val="20"/>
              </w:rPr>
              <w:t>społeczne</w:t>
            </w:r>
            <w:r w:rsidR="006E0DAA" w:rsidRPr="00CF70CF">
              <w:rPr>
                <w:sz w:val="20"/>
                <w:szCs w:val="20"/>
              </w:rPr>
              <w:t xml:space="preserve"> </w:t>
            </w:r>
            <w:r w:rsidRPr="00CF70CF">
              <w:rPr>
                <w:sz w:val="20"/>
                <w:szCs w:val="20"/>
              </w:rPr>
              <w:t>jest</w:t>
            </w:r>
            <w:r w:rsidR="006E0DAA" w:rsidRPr="00CF70CF">
              <w:rPr>
                <w:sz w:val="20"/>
                <w:szCs w:val="20"/>
              </w:rPr>
              <w:t xml:space="preserve"> </w:t>
            </w:r>
            <w:r w:rsidRPr="00CF70CF">
              <w:rPr>
                <w:sz w:val="20"/>
                <w:szCs w:val="20"/>
              </w:rPr>
              <w:t>dostępna</w:t>
            </w:r>
            <w:r w:rsidR="006E0DAA" w:rsidRPr="00CF70CF">
              <w:rPr>
                <w:sz w:val="20"/>
                <w:szCs w:val="20"/>
              </w:rPr>
              <w:t xml:space="preserve"> </w:t>
            </w:r>
            <w:r w:rsidRPr="00CF70CF">
              <w:rPr>
                <w:sz w:val="20"/>
                <w:szCs w:val="20"/>
              </w:rPr>
              <w:t>w</w:t>
            </w:r>
            <w:r w:rsidR="006E0DAA" w:rsidRPr="00CF70CF">
              <w:rPr>
                <w:sz w:val="20"/>
                <w:szCs w:val="20"/>
              </w:rPr>
              <w:t xml:space="preserve"> </w:t>
            </w:r>
            <w:r w:rsidRPr="00CF70CF">
              <w:rPr>
                <w:sz w:val="20"/>
                <w:szCs w:val="20"/>
              </w:rPr>
              <w:t>formie</w:t>
            </w:r>
            <w:r w:rsidR="006E0DAA" w:rsidRPr="00CF70CF">
              <w:rPr>
                <w:sz w:val="20"/>
                <w:szCs w:val="20"/>
              </w:rPr>
              <w:t xml:space="preserve"> </w:t>
            </w:r>
            <w:r w:rsidRPr="00CF70CF">
              <w:rPr>
                <w:sz w:val="20"/>
                <w:szCs w:val="20"/>
              </w:rPr>
              <w:t>elektronicznej,</w:t>
            </w:r>
            <w:r w:rsidR="006E0DAA" w:rsidRPr="00CF70CF">
              <w:rPr>
                <w:sz w:val="20"/>
                <w:szCs w:val="20"/>
              </w:rPr>
              <w:t xml:space="preserve"> </w:t>
            </w:r>
            <w:r w:rsidRPr="00CF70CF">
              <w:rPr>
                <w:sz w:val="20"/>
                <w:szCs w:val="20"/>
              </w:rPr>
              <w:t>proszę</w:t>
            </w:r>
            <w:r w:rsidR="006E0DAA" w:rsidRPr="00CF70CF">
              <w:rPr>
                <w:sz w:val="20"/>
                <w:szCs w:val="20"/>
              </w:rPr>
              <w:t xml:space="preserve"> </w:t>
            </w:r>
            <w:r w:rsidRPr="00CF70CF">
              <w:rPr>
                <w:sz w:val="20"/>
                <w:szCs w:val="20"/>
              </w:rPr>
              <w:t>wskazać:</w:t>
            </w:r>
          </w:p>
        </w:tc>
        <w:tc>
          <w:tcPr>
            <w:tcW w:w="5812" w:type="dxa"/>
            <w:gridSpan w:val="2"/>
          </w:tcPr>
          <w:p w14:paraId="5E0F04F7" w14:textId="77777777" w:rsidR="009D0772" w:rsidRPr="00CF70CF" w:rsidRDefault="009D0772" w:rsidP="00607ECF">
            <w:pPr>
              <w:spacing w:after="0"/>
              <w:rPr>
                <w:sz w:val="20"/>
                <w:szCs w:val="20"/>
              </w:rPr>
            </w:pPr>
            <w:r w:rsidRPr="00CF70CF">
              <w:rPr>
                <w:sz w:val="20"/>
                <w:szCs w:val="20"/>
              </w:rPr>
              <w:lastRenderedPageBreak/>
              <w:t>(adres</w:t>
            </w:r>
            <w:r w:rsidR="006E0DAA" w:rsidRPr="00CF70CF">
              <w:rPr>
                <w:sz w:val="20"/>
                <w:szCs w:val="20"/>
              </w:rPr>
              <w:t xml:space="preserve"> </w:t>
            </w:r>
            <w:r w:rsidRPr="00CF70CF">
              <w:rPr>
                <w:sz w:val="20"/>
                <w:szCs w:val="20"/>
              </w:rPr>
              <w:t>internetowy,</w:t>
            </w:r>
            <w:r w:rsidR="006E0DAA" w:rsidRPr="00CF70CF">
              <w:rPr>
                <w:sz w:val="20"/>
                <w:szCs w:val="20"/>
              </w:rPr>
              <w:t xml:space="preserve"> </w:t>
            </w:r>
            <w:r w:rsidRPr="00CF70CF">
              <w:rPr>
                <w:sz w:val="20"/>
                <w:szCs w:val="20"/>
              </w:rPr>
              <w:t>wydający</w:t>
            </w:r>
            <w:r w:rsidR="006E0DAA" w:rsidRPr="00CF70CF">
              <w:rPr>
                <w:sz w:val="20"/>
                <w:szCs w:val="20"/>
              </w:rPr>
              <w:t xml:space="preserve"> </w:t>
            </w:r>
            <w:r w:rsidRPr="00CF70CF">
              <w:rPr>
                <w:sz w:val="20"/>
                <w:szCs w:val="20"/>
              </w:rPr>
              <w:t>urząd</w:t>
            </w:r>
            <w:r w:rsidR="006E0DAA" w:rsidRPr="00CF70CF">
              <w:rPr>
                <w:sz w:val="20"/>
                <w:szCs w:val="20"/>
              </w:rPr>
              <w:t xml:space="preserve"> </w:t>
            </w:r>
            <w:r w:rsidRPr="00CF70CF">
              <w:rPr>
                <w:sz w:val="20"/>
                <w:szCs w:val="20"/>
              </w:rPr>
              <w:t>lub</w:t>
            </w:r>
            <w:r w:rsidR="006E0DAA" w:rsidRPr="00CF70CF">
              <w:rPr>
                <w:sz w:val="20"/>
                <w:szCs w:val="20"/>
              </w:rPr>
              <w:t xml:space="preserve"> </w:t>
            </w:r>
            <w:r w:rsidRPr="00CF70CF">
              <w:rPr>
                <w:sz w:val="20"/>
                <w:szCs w:val="20"/>
              </w:rPr>
              <w:t>organ,</w:t>
            </w:r>
            <w:r w:rsidR="006E0DAA" w:rsidRPr="00CF70CF">
              <w:rPr>
                <w:sz w:val="20"/>
                <w:szCs w:val="20"/>
              </w:rPr>
              <w:t xml:space="preserve"> </w:t>
            </w:r>
            <w:r w:rsidRPr="00CF70CF">
              <w:rPr>
                <w:sz w:val="20"/>
                <w:szCs w:val="20"/>
              </w:rPr>
              <w:t>dokładne</w:t>
            </w:r>
            <w:r w:rsidR="006E0DAA" w:rsidRPr="00CF70CF">
              <w:rPr>
                <w:sz w:val="20"/>
                <w:szCs w:val="20"/>
              </w:rPr>
              <w:t xml:space="preserve"> </w:t>
            </w:r>
            <w:r w:rsidRPr="00CF70CF">
              <w:rPr>
                <w:sz w:val="20"/>
                <w:szCs w:val="20"/>
              </w:rPr>
              <w:lastRenderedPageBreak/>
              <w:t>dane</w:t>
            </w:r>
            <w:r w:rsidR="006E0DAA" w:rsidRPr="00CF70CF">
              <w:rPr>
                <w:sz w:val="20"/>
                <w:szCs w:val="20"/>
              </w:rPr>
              <w:t xml:space="preserve"> </w:t>
            </w:r>
            <w:r w:rsidRPr="00CF70CF">
              <w:rPr>
                <w:sz w:val="20"/>
                <w:szCs w:val="20"/>
              </w:rPr>
              <w:t>referencyjne</w:t>
            </w:r>
            <w:r w:rsidR="006E0DAA" w:rsidRPr="00CF70CF">
              <w:rPr>
                <w:sz w:val="20"/>
                <w:szCs w:val="20"/>
              </w:rPr>
              <w:t xml:space="preserve"> </w:t>
            </w:r>
            <w:r w:rsidRPr="00CF70CF">
              <w:rPr>
                <w:sz w:val="20"/>
                <w:szCs w:val="20"/>
              </w:rPr>
              <w:t>dokumentacji):</w:t>
            </w:r>
            <w:r w:rsidR="006E0DAA" w:rsidRPr="00CF70CF">
              <w:rPr>
                <w:sz w:val="20"/>
                <w:szCs w:val="20"/>
                <w:vertAlign w:val="superscript"/>
              </w:rPr>
              <w:t xml:space="preserve"> </w:t>
            </w:r>
            <w:r w:rsidRPr="00CF70CF">
              <w:rPr>
                <w:sz w:val="20"/>
                <w:szCs w:val="20"/>
                <w:vertAlign w:val="superscript"/>
              </w:rPr>
              <w:footnoteReference w:id="26"/>
            </w:r>
            <w:r w:rsidRPr="00CF70CF">
              <w:rPr>
                <w:sz w:val="20"/>
                <w:szCs w:val="20"/>
                <w:vertAlign w:val="superscript"/>
              </w:rPr>
              <w:br/>
            </w:r>
            <w:r w:rsidRPr="00CF70CF">
              <w:rPr>
                <w:sz w:val="20"/>
                <w:szCs w:val="20"/>
              </w:rPr>
              <w:t>[……][……][……]</w:t>
            </w:r>
          </w:p>
        </w:tc>
      </w:tr>
    </w:tbl>
    <w:p w14:paraId="4FC35497" w14:textId="77777777" w:rsidR="009D0772" w:rsidRPr="00CF70CF" w:rsidRDefault="009D0772" w:rsidP="00607ECF">
      <w:pPr>
        <w:spacing w:after="0"/>
        <w:jc w:val="center"/>
        <w:rPr>
          <w:smallCaps/>
          <w:sz w:val="20"/>
          <w:szCs w:val="20"/>
          <w:lang w:eastAsia="en-GB"/>
        </w:rPr>
      </w:pPr>
      <w:r w:rsidRPr="00CF70CF">
        <w:rPr>
          <w:smallCaps/>
          <w:sz w:val="20"/>
          <w:szCs w:val="20"/>
          <w:lang w:eastAsia="en-GB"/>
        </w:rPr>
        <w:lastRenderedPageBreak/>
        <w:t>C:</w:t>
      </w:r>
      <w:r w:rsidR="006E0DAA" w:rsidRPr="00CF70CF">
        <w:rPr>
          <w:smallCaps/>
          <w:sz w:val="20"/>
          <w:szCs w:val="20"/>
          <w:lang w:eastAsia="en-GB"/>
        </w:rPr>
        <w:t xml:space="preserve"> </w:t>
      </w:r>
      <w:r w:rsidRPr="00CF70CF">
        <w:rPr>
          <w:smallCaps/>
          <w:sz w:val="20"/>
          <w:szCs w:val="20"/>
          <w:lang w:eastAsia="en-GB"/>
        </w:rPr>
        <w:t>Podstawy</w:t>
      </w:r>
      <w:r w:rsidR="006E0DAA" w:rsidRPr="00CF70CF">
        <w:rPr>
          <w:smallCaps/>
          <w:sz w:val="20"/>
          <w:szCs w:val="20"/>
          <w:lang w:eastAsia="en-GB"/>
        </w:rPr>
        <w:t xml:space="preserve"> </w:t>
      </w:r>
      <w:r w:rsidRPr="00CF70CF">
        <w:rPr>
          <w:smallCaps/>
          <w:sz w:val="20"/>
          <w:szCs w:val="20"/>
          <w:lang w:eastAsia="en-GB"/>
        </w:rPr>
        <w:t>związane</w:t>
      </w:r>
      <w:r w:rsidR="006E0DAA" w:rsidRPr="00CF70CF">
        <w:rPr>
          <w:smallCaps/>
          <w:sz w:val="20"/>
          <w:szCs w:val="20"/>
          <w:lang w:eastAsia="en-GB"/>
        </w:rPr>
        <w:t xml:space="preserve"> </w:t>
      </w:r>
      <w:r w:rsidRPr="00CF70CF">
        <w:rPr>
          <w:smallCaps/>
          <w:sz w:val="20"/>
          <w:szCs w:val="20"/>
          <w:lang w:eastAsia="en-GB"/>
        </w:rPr>
        <w:t>z</w:t>
      </w:r>
      <w:r w:rsidR="006E0DAA" w:rsidRPr="00CF70CF">
        <w:rPr>
          <w:smallCaps/>
          <w:sz w:val="20"/>
          <w:szCs w:val="20"/>
          <w:lang w:eastAsia="en-GB"/>
        </w:rPr>
        <w:t xml:space="preserve"> </w:t>
      </w:r>
      <w:r w:rsidRPr="00CF70CF">
        <w:rPr>
          <w:smallCaps/>
          <w:sz w:val="20"/>
          <w:szCs w:val="20"/>
          <w:lang w:eastAsia="en-GB"/>
        </w:rPr>
        <w:t>niewypłacalnością,</w:t>
      </w:r>
      <w:r w:rsidR="006E0DAA" w:rsidRPr="00CF70CF">
        <w:rPr>
          <w:smallCaps/>
          <w:sz w:val="20"/>
          <w:szCs w:val="20"/>
          <w:lang w:eastAsia="en-GB"/>
        </w:rPr>
        <w:t xml:space="preserve"> </w:t>
      </w:r>
      <w:r w:rsidRPr="00CF70CF">
        <w:rPr>
          <w:smallCaps/>
          <w:sz w:val="20"/>
          <w:szCs w:val="20"/>
          <w:lang w:eastAsia="en-GB"/>
        </w:rPr>
        <w:t>konfliktem</w:t>
      </w:r>
      <w:r w:rsidR="006E0DAA" w:rsidRPr="00CF70CF">
        <w:rPr>
          <w:smallCaps/>
          <w:sz w:val="20"/>
          <w:szCs w:val="20"/>
          <w:lang w:eastAsia="en-GB"/>
        </w:rPr>
        <w:t xml:space="preserve"> </w:t>
      </w:r>
      <w:r w:rsidRPr="00CF70CF">
        <w:rPr>
          <w:smallCaps/>
          <w:sz w:val="20"/>
          <w:szCs w:val="20"/>
          <w:lang w:eastAsia="en-GB"/>
        </w:rPr>
        <w:t>interesów</w:t>
      </w:r>
      <w:r w:rsidR="006E0DAA" w:rsidRPr="00CF70CF">
        <w:rPr>
          <w:smallCaps/>
          <w:sz w:val="20"/>
          <w:szCs w:val="20"/>
          <w:lang w:eastAsia="en-GB"/>
        </w:rPr>
        <w:t xml:space="preserve"> </w:t>
      </w:r>
      <w:r w:rsidRPr="00CF70CF">
        <w:rPr>
          <w:smallCaps/>
          <w:sz w:val="20"/>
          <w:szCs w:val="20"/>
          <w:lang w:eastAsia="en-GB"/>
        </w:rPr>
        <w:t>lub</w:t>
      </w:r>
      <w:r w:rsidR="006E0DAA" w:rsidRPr="00CF70CF">
        <w:rPr>
          <w:smallCaps/>
          <w:sz w:val="20"/>
          <w:szCs w:val="20"/>
          <w:lang w:eastAsia="en-GB"/>
        </w:rPr>
        <w:t xml:space="preserve"> </w:t>
      </w:r>
      <w:r w:rsidRPr="00CF70CF">
        <w:rPr>
          <w:smallCaps/>
          <w:sz w:val="20"/>
          <w:szCs w:val="20"/>
          <w:lang w:eastAsia="en-GB"/>
        </w:rPr>
        <w:t>wykroczeniami</w:t>
      </w:r>
      <w:r w:rsidR="006E0DAA" w:rsidRPr="00CF70CF">
        <w:rPr>
          <w:smallCaps/>
          <w:sz w:val="20"/>
          <w:szCs w:val="20"/>
          <w:lang w:eastAsia="en-GB"/>
        </w:rPr>
        <w:t xml:space="preserve"> </w:t>
      </w:r>
      <w:r w:rsidRPr="00CF70CF">
        <w:rPr>
          <w:smallCaps/>
          <w:sz w:val="20"/>
          <w:szCs w:val="20"/>
          <w:lang w:eastAsia="en-GB"/>
        </w:rPr>
        <w:t>zawodowymi</w:t>
      </w:r>
      <w:r w:rsidRPr="00CF70CF">
        <w:rPr>
          <w:smallCaps/>
          <w:sz w:val="20"/>
          <w:szCs w:val="20"/>
          <w:vertAlign w:val="superscript"/>
          <w:lang w:eastAsia="en-GB"/>
        </w:rPr>
        <w:footnoteReference w:id="27"/>
      </w:r>
    </w:p>
    <w:p w14:paraId="1390F51C" w14:textId="77777777" w:rsidR="009D0772" w:rsidRPr="00CF70CF" w:rsidRDefault="009D0772" w:rsidP="00607ECF">
      <w:pPr>
        <w:pBdr>
          <w:top w:val="single" w:sz="4" w:space="1" w:color="auto"/>
          <w:left w:val="single" w:sz="4" w:space="4" w:color="auto"/>
          <w:bottom w:val="single" w:sz="4" w:space="1" w:color="auto"/>
          <w:right w:val="single" w:sz="4" w:space="4" w:color="auto"/>
        </w:pBdr>
        <w:shd w:val="clear" w:color="auto" w:fill="BFBFBF"/>
        <w:spacing w:after="0"/>
        <w:rPr>
          <w:b/>
          <w:w w:val="0"/>
          <w:sz w:val="20"/>
          <w:szCs w:val="20"/>
        </w:rPr>
      </w:pPr>
      <w:r w:rsidRPr="00CF70CF">
        <w:rPr>
          <w:b/>
          <w:w w:val="0"/>
          <w:sz w:val="20"/>
          <w:szCs w:val="20"/>
        </w:rPr>
        <w:t>Należy</w:t>
      </w:r>
      <w:r w:rsidR="006E0DAA" w:rsidRPr="00CF70CF">
        <w:rPr>
          <w:b/>
          <w:w w:val="0"/>
          <w:sz w:val="20"/>
          <w:szCs w:val="20"/>
        </w:rPr>
        <w:t xml:space="preserve"> </w:t>
      </w:r>
      <w:r w:rsidRPr="00CF70CF">
        <w:rPr>
          <w:b/>
          <w:w w:val="0"/>
          <w:sz w:val="20"/>
          <w:szCs w:val="20"/>
        </w:rPr>
        <w:t>zauważyć,</w:t>
      </w:r>
      <w:r w:rsidR="006E0DAA" w:rsidRPr="00CF70CF">
        <w:rPr>
          <w:b/>
          <w:w w:val="0"/>
          <w:sz w:val="20"/>
          <w:szCs w:val="20"/>
        </w:rPr>
        <w:t xml:space="preserve"> </w:t>
      </w:r>
      <w:r w:rsidRPr="00CF70CF">
        <w:rPr>
          <w:b/>
          <w:w w:val="0"/>
          <w:sz w:val="20"/>
          <w:szCs w:val="20"/>
        </w:rPr>
        <w:t>że</w:t>
      </w:r>
      <w:r w:rsidR="006E0DAA" w:rsidRPr="00CF70CF">
        <w:rPr>
          <w:b/>
          <w:w w:val="0"/>
          <w:sz w:val="20"/>
          <w:szCs w:val="20"/>
        </w:rPr>
        <w:t xml:space="preserve"> </w:t>
      </w:r>
      <w:r w:rsidRPr="00CF70CF">
        <w:rPr>
          <w:b/>
          <w:w w:val="0"/>
          <w:sz w:val="20"/>
          <w:szCs w:val="20"/>
        </w:rPr>
        <w:t>do</w:t>
      </w:r>
      <w:r w:rsidR="006E0DAA" w:rsidRPr="00CF70CF">
        <w:rPr>
          <w:b/>
          <w:w w:val="0"/>
          <w:sz w:val="20"/>
          <w:szCs w:val="20"/>
        </w:rPr>
        <w:t xml:space="preserve"> </w:t>
      </w:r>
      <w:r w:rsidRPr="00CF70CF">
        <w:rPr>
          <w:b/>
          <w:w w:val="0"/>
          <w:sz w:val="20"/>
          <w:szCs w:val="20"/>
        </w:rPr>
        <w:t>celów</w:t>
      </w:r>
      <w:r w:rsidR="006E0DAA" w:rsidRPr="00CF70CF">
        <w:rPr>
          <w:b/>
          <w:w w:val="0"/>
          <w:sz w:val="20"/>
          <w:szCs w:val="20"/>
        </w:rPr>
        <w:t xml:space="preserve"> </w:t>
      </w:r>
      <w:r w:rsidRPr="00CF70CF">
        <w:rPr>
          <w:b/>
          <w:w w:val="0"/>
          <w:sz w:val="20"/>
          <w:szCs w:val="20"/>
        </w:rPr>
        <w:t>niniejszego</w:t>
      </w:r>
      <w:r w:rsidR="006E0DAA" w:rsidRPr="00CF70CF">
        <w:rPr>
          <w:b/>
          <w:w w:val="0"/>
          <w:sz w:val="20"/>
          <w:szCs w:val="20"/>
        </w:rPr>
        <w:t xml:space="preserve"> </w:t>
      </w:r>
      <w:r w:rsidRPr="00CF70CF">
        <w:rPr>
          <w:b/>
          <w:w w:val="0"/>
          <w:sz w:val="20"/>
          <w:szCs w:val="20"/>
        </w:rPr>
        <w:t>zamówienia</w:t>
      </w:r>
      <w:r w:rsidR="006E0DAA" w:rsidRPr="00CF70CF">
        <w:rPr>
          <w:b/>
          <w:w w:val="0"/>
          <w:sz w:val="20"/>
          <w:szCs w:val="20"/>
        </w:rPr>
        <w:t xml:space="preserve"> </w:t>
      </w:r>
      <w:r w:rsidRPr="00CF70CF">
        <w:rPr>
          <w:b/>
          <w:w w:val="0"/>
          <w:sz w:val="20"/>
          <w:szCs w:val="20"/>
        </w:rPr>
        <w:t>niektóre</w:t>
      </w:r>
      <w:r w:rsidR="006E0DAA" w:rsidRPr="00CF70CF">
        <w:rPr>
          <w:b/>
          <w:w w:val="0"/>
          <w:sz w:val="20"/>
          <w:szCs w:val="20"/>
        </w:rPr>
        <w:t xml:space="preserve"> </w:t>
      </w:r>
      <w:r w:rsidRPr="00CF70CF">
        <w:rPr>
          <w:b/>
          <w:w w:val="0"/>
          <w:sz w:val="20"/>
          <w:szCs w:val="20"/>
        </w:rPr>
        <w:t>z</w:t>
      </w:r>
      <w:r w:rsidR="006E0DAA" w:rsidRPr="00CF70CF">
        <w:rPr>
          <w:b/>
          <w:w w:val="0"/>
          <w:sz w:val="20"/>
          <w:szCs w:val="20"/>
        </w:rPr>
        <w:t xml:space="preserve"> </w:t>
      </w:r>
      <w:r w:rsidRPr="00CF70CF">
        <w:rPr>
          <w:b/>
          <w:w w:val="0"/>
          <w:sz w:val="20"/>
          <w:szCs w:val="20"/>
        </w:rPr>
        <w:t>poniższych</w:t>
      </w:r>
      <w:r w:rsidR="006E0DAA" w:rsidRPr="00CF70CF">
        <w:rPr>
          <w:b/>
          <w:w w:val="0"/>
          <w:sz w:val="20"/>
          <w:szCs w:val="20"/>
        </w:rPr>
        <w:t xml:space="preserve"> </w:t>
      </w:r>
      <w:r w:rsidRPr="00CF70CF">
        <w:rPr>
          <w:b/>
          <w:w w:val="0"/>
          <w:sz w:val="20"/>
          <w:szCs w:val="20"/>
        </w:rPr>
        <w:t>podstaw</w:t>
      </w:r>
      <w:r w:rsidR="006E0DAA" w:rsidRPr="00CF70CF">
        <w:rPr>
          <w:b/>
          <w:w w:val="0"/>
          <w:sz w:val="20"/>
          <w:szCs w:val="20"/>
        </w:rPr>
        <w:t xml:space="preserve"> </w:t>
      </w:r>
      <w:r w:rsidRPr="00CF70CF">
        <w:rPr>
          <w:b/>
          <w:w w:val="0"/>
          <w:sz w:val="20"/>
          <w:szCs w:val="20"/>
        </w:rPr>
        <w:t>wykluczenia</w:t>
      </w:r>
      <w:r w:rsidR="006E0DAA" w:rsidRPr="00CF70CF">
        <w:rPr>
          <w:b/>
          <w:w w:val="0"/>
          <w:sz w:val="20"/>
          <w:szCs w:val="20"/>
        </w:rPr>
        <w:t xml:space="preserve"> </w:t>
      </w:r>
      <w:r w:rsidRPr="00CF70CF">
        <w:rPr>
          <w:b/>
          <w:w w:val="0"/>
          <w:sz w:val="20"/>
          <w:szCs w:val="20"/>
        </w:rPr>
        <w:t>mogą</w:t>
      </w:r>
      <w:r w:rsidR="006E0DAA" w:rsidRPr="00CF70CF">
        <w:rPr>
          <w:b/>
          <w:w w:val="0"/>
          <w:sz w:val="20"/>
          <w:szCs w:val="20"/>
        </w:rPr>
        <w:t xml:space="preserve"> </w:t>
      </w:r>
      <w:r w:rsidRPr="00CF70CF">
        <w:rPr>
          <w:b/>
          <w:w w:val="0"/>
          <w:sz w:val="20"/>
          <w:szCs w:val="20"/>
        </w:rPr>
        <w:t>być</w:t>
      </w:r>
      <w:r w:rsidR="006E0DAA" w:rsidRPr="00CF70CF">
        <w:rPr>
          <w:b/>
          <w:w w:val="0"/>
          <w:sz w:val="20"/>
          <w:szCs w:val="20"/>
        </w:rPr>
        <w:t xml:space="preserve"> </w:t>
      </w:r>
      <w:r w:rsidRPr="00CF70CF">
        <w:rPr>
          <w:b/>
          <w:w w:val="0"/>
          <w:sz w:val="20"/>
          <w:szCs w:val="20"/>
        </w:rPr>
        <w:t>zdefiniowane</w:t>
      </w:r>
      <w:r w:rsidR="006E0DAA" w:rsidRPr="00CF70CF">
        <w:rPr>
          <w:b/>
          <w:w w:val="0"/>
          <w:sz w:val="20"/>
          <w:szCs w:val="20"/>
        </w:rPr>
        <w:t xml:space="preserve"> </w:t>
      </w:r>
      <w:r w:rsidRPr="00CF70CF">
        <w:rPr>
          <w:b/>
          <w:w w:val="0"/>
          <w:sz w:val="20"/>
          <w:szCs w:val="20"/>
        </w:rPr>
        <w:t>bardziej</w:t>
      </w:r>
      <w:r w:rsidR="006E0DAA" w:rsidRPr="00CF70CF">
        <w:rPr>
          <w:b/>
          <w:w w:val="0"/>
          <w:sz w:val="20"/>
          <w:szCs w:val="20"/>
        </w:rPr>
        <w:t xml:space="preserve"> </w:t>
      </w:r>
      <w:r w:rsidRPr="00CF70CF">
        <w:rPr>
          <w:b/>
          <w:w w:val="0"/>
          <w:sz w:val="20"/>
          <w:szCs w:val="20"/>
        </w:rPr>
        <w:t>precyzyjnie</w:t>
      </w:r>
      <w:r w:rsidR="006E0DAA" w:rsidRPr="00CF70CF">
        <w:rPr>
          <w:b/>
          <w:w w:val="0"/>
          <w:sz w:val="20"/>
          <w:szCs w:val="20"/>
        </w:rPr>
        <w:t xml:space="preserve"> </w:t>
      </w:r>
      <w:r w:rsidRPr="00CF70CF">
        <w:rPr>
          <w:b/>
          <w:w w:val="0"/>
          <w:sz w:val="20"/>
          <w:szCs w:val="20"/>
        </w:rPr>
        <w:t>w</w:t>
      </w:r>
      <w:r w:rsidR="006E0DAA" w:rsidRPr="00CF70CF">
        <w:rPr>
          <w:b/>
          <w:w w:val="0"/>
          <w:sz w:val="20"/>
          <w:szCs w:val="20"/>
        </w:rPr>
        <w:t xml:space="preserve"> </w:t>
      </w:r>
      <w:r w:rsidRPr="00CF70CF">
        <w:rPr>
          <w:b/>
          <w:w w:val="0"/>
          <w:sz w:val="20"/>
          <w:szCs w:val="20"/>
        </w:rPr>
        <w:t>prawie</w:t>
      </w:r>
      <w:r w:rsidR="006E0DAA" w:rsidRPr="00CF70CF">
        <w:rPr>
          <w:b/>
          <w:w w:val="0"/>
          <w:sz w:val="20"/>
          <w:szCs w:val="20"/>
        </w:rPr>
        <w:t xml:space="preserve"> </w:t>
      </w:r>
      <w:r w:rsidRPr="00CF70CF">
        <w:rPr>
          <w:b/>
          <w:w w:val="0"/>
          <w:sz w:val="20"/>
          <w:szCs w:val="20"/>
        </w:rPr>
        <w:t>krajowym,</w:t>
      </w:r>
      <w:r w:rsidR="006E0DAA" w:rsidRPr="00CF70CF">
        <w:rPr>
          <w:b/>
          <w:w w:val="0"/>
          <w:sz w:val="20"/>
          <w:szCs w:val="20"/>
        </w:rPr>
        <w:t xml:space="preserve"> </w:t>
      </w:r>
      <w:r w:rsidRPr="00CF70CF">
        <w:rPr>
          <w:b/>
          <w:w w:val="0"/>
          <w:sz w:val="20"/>
          <w:szCs w:val="20"/>
        </w:rPr>
        <w:t>w</w:t>
      </w:r>
      <w:r w:rsidR="006E0DAA" w:rsidRPr="00CF70CF">
        <w:rPr>
          <w:b/>
          <w:w w:val="0"/>
          <w:sz w:val="20"/>
          <w:szCs w:val="20"/>
        </w:rPr>
        <w:t xml:space="preserve"> </w:t>
      </w:r>
      <w:r w:rsidRPr="00CF70CF">
        <w:rPr>
          <w:b/>
          <w:w w:val="0"/>
          <w:sz w:val="20"/>
          <w:szCs w:val="20"/>
        </w:rPr>
        <w:t>stosownym</w:t>
      </w:r>
      <w:r w:rsidR="006E0DAA" w:rsidRPr="00CF70CF">
        <w:rPr>
          <w:b/>
          <w:w w:val="0"/>
          <w:sz w:val="20"/>
          <w:szCs w:val="20"/>
        </w:rPr>
        <w:t xml:space="preserve"> </w:t>
      </w:r>
      <w:r w:rsidRPr="00CF70CF">
        <w:rPr>
          <w:b/>
          <w:w w:val="0"/>
          <w:sz w:val="20"/>
          <w:szCs w:val="20"/>
        </w:rPr>
        <w:t>ogłoszeniu</w:t>
      </w:r>
      <w:r w:rsidR="006E0DAA" w:rsidRPr="00CF70CF">
        <w:rPr>
          <w:b/>
          <w:w w:val="0"/>
          <w:sz w:val="20"/>
          <w:szCs w:val="20"/>
        </w:rPr>
        <w:t xml:space="preserve"> </w:t>
      </w:r>
      <w:r w:rsidRPr="00CF70CF">
        <w:rPr>
          <w:b/>
          <w:w w:val="0"/>
          <w:sz w:val="20"/>
          <w:szCs w:val="20"/>
        </w:rPr>
        <w:t>lub</w:t>
      </w:r>
      <w:r w:rsidR="006E0DAA" w:rsidRPr="00CF70CF">
        <w:rPr>
          <w:b/>
          <w:w w:val="0"/>
          <w:sz w:val="20"/>
          <w:szCs w:val="20"/>
        </w:rPr>
        <w:t xml:space="preserve"> </w:t>
      </w:r>
      <w:r w:rsidRPr="00CF70CF">
        <w:rPr>
          <w:b/>
          <w:w w:val="0"/>
          <w:sz w:val="20"/>
          <w:szCs w:val="20"/>
        </w:rPr>
        <w:t>w</w:t>
      </w:r>
      <w:r w:rsidR="006E0DAA" w:rsidRPr="00CF70CF">
        <w:rPr>
          <w:b/>
          <w:w w:val="0"/>
          <w:sz w:val="20"/>
          <w:szCs w:val="20"/>
        </w:rPr>
        <w:t xml:space="preserve"> </w:t>
      </w:r>
      <w:r w:rsidRPr="00CF70CF">
        <w:rPr>
          <w:b/>
          <w:w w:val="0"/>
          <w:sz w:val="20"/>
          <w:szCs w:val="20"/>
        </w:rPr>
        <w:t>dokumentach</w:t>
      </w:r>
      <w:r w:rsidR="006E0DAA" w:rsidRPr="00CF70CF">
        <w:rPr>
          <w:b/>
          <w:w w:val="0"/>
          <w:sz w:val="20"/>
          <w:szCs w:val="20"/>
        </w:rPr>
        <w:t xml:space="preserve"> </w:t>
      </w:r>
      <w:r w:rsidRPr="00CF70CF">
        <w:rPr>
          <w:b/>
          <w:w w:val="0"/>
          <w:sz w:val="20"/>
          <w:szCs w:val="20"/>
        </w:rPr>
        <w:t>zamówienia.</w:t>
      </w:r>
      <w:r w:rsidR="006E0DAA" w:rsidRPr="00CF70CF">
        <w:rPr>
          <w:b/>
          <w:w w:val="0"/>
          <w:sz w:val="20"/>
          <w:szCs w:val="20"/>
        </w:rPr>
        <w:t xml:space="preserve"> </w:t>
      </w:r>
      <w:r w:rsidRPr="00CF70CF">
        <w:rPr>
          <w:b/>
          <w:w w:val="0"/>
          <w:sz w:val="20"/>
          <w:szCs w:val="20"/>
        </w:rPr>
        <w:t>Tak</w:t>
      </w:r>
      <w:r w:rsidR="006E0DAA" w:rsidRPr="00CF70CF">
        <w:rPr>
          <w:b/>
          <w:w w:val="0"/>
          <w:sz w:val="20"/>
          <w:szCs w:val="20"/>
        </w:rPr>
        <w:t xml:space="preserve"> </w:t>
      </w:r>
      <w:r w:rsidRPr="00CF70CF">
        <w:rPr>
          <w:b/>
          <w:w w:val="0"/>
          <w:sz w:val="20"/>
          <w:szCs w:val="20"/>
        </w:rPr>
        <w:t>więc</w:t>
      </w:r>
      <w:r w:rsidR="006E0DAA" w:rsidRPr="00CF70CF">
        <w:rPr>
          <w:b/>
          <w:w w:val="0"/>
          <w:sz w:val="20"/>
          <w:szCs w:val="20"/>
        </w:rPr>
        <w:t xml:space="preserve"> </w:t>
      </w:r>
      <w:r w:rsidRPr="00CF70CF">
        <w:rPr>
          <w:b/>
          <w:w w:val="0"/>
          <w:sz w:val="20"/>
          <w:szCs w:val="20"/>
        </w:rPr>
        <w:t>prawo</w:t>
      </w:r>
      <w:r w:rsidR="006E0DAA" w:rsidRPr="00CF70CF">
        <w:rPr>
          <w:b/>
          <w:w w:val="0"/>
          <w:sz w:val="20"/>
          <w:szCs w:val="20"/>
        </w:rPr>
        <w:t xml:space="preserve"> </w:t>
      </w:r>
      <w:r w:rsidRPr="00CF70CF">
        <w:rPr>
          <w:b/>
          <w:w w:val="0"/>
          <w:sz w:val="20"/>
          <w:szCs w:val="20"/>
        </w:rPr>
        <w:t>krajowe</w:t>
      </w:r>
      <w:r w:rsidR="006E0DAA" w:rsidRPr="00CF70CF">
        <w:rPr>
          <w:b/>
          <w:w w:val="0"/>
          <w:sz w:val="20"/>
          <w:szCs w:val="20"/>
        </w:rPr>
        <w:t xml:space="preserve"> </w:t>
      </w:r>
      <w:r w:rsidRPr="00CF70CF">
        <w:rPr>
          <w:b/>
          <w:w w:val="0"/>
          <w:sz w:val="20"/>
          <w:szCs w:val="20"/>
        </w:rPr>
        <w:t>może</w:t>
      </w:r>
      <w:r w:rsidR="006E0DAA" w:rsidRPr="00CF70CF">
        <w:rPr>
          <w:b/>
          <w:w w:val="0"/>
          <w:sz w:val="20"/>
          <w:szCs w:val="20"/>
        </w:rPr>
        <w:t xml:space="preserve"> </w:t>
      </w:r>
      <w:r w:rsidRPr="00CF70CF">
        <w:rPr>
          <w:b/>
          <w:w w:val="0"/>
          <w:sz w:val="20"/>
          <w:szCs w:val="20"/>
        </w:rPr>
        <w:t>na</w:t>
      </w:r>
      <w:r w:rsidR="006E0DAA" w:rsidRPr="00CF70CF">
        <w:rPr>
          <w:b/>
          <w:w w:val="0"/>
          <w:sz w:val="20"/>
          <w:szCs w:val="20"/>
        </w:rPr>
        <w:t xml:space="preserve"> </w:t>
      </w:r>
      <w:r w:rsidRPr="00CF70CF">
        <w:rPr>
          <w:b/>
          <w:w w:val="0"/>
          <w:sz w:val="20"/>
          <w:szCs w:val="20"/>
        </w:rPr>
        <w:t>przykład</w:t>
      </w:r>
      <w:r w:rsidR="006E0DAA" w:rsidRPr="00CF70CF">
        <w:rPr>
          <w:b/>
          <w:w w:val="0"/>
          <w:sz w:val="20"/>
          <w:szCs w:val="20"/>
        </w:rPr>
        <w:t xml:space="preserve"> </w:t>
      </w:r>
      <w:r w:rsidRPr="00CF70CF">
        <w:rPr>
          <w:b/>
          <w:w w:val="0"/>
          <w:sz w:val="20"/>
          <w:szCs w:val="20"/>
        </w:rPr>
        <w:t>stanowić,</w:t>
      </w:r>
      <w:r w:rsidR="006E0DAA" w:rsidRPr="00CF70CF">
        <w:rPr>
          <w:b/>
          <w:w w:val="0"/>
          <w:sz w:val="20"/>
          <w:szCs w:val="20"/>
        </w:rPr>
        <w:t xml:space="preserve"> </w:t>
      </w:r>
      <w:r w:rsidRPr="00CF70CF">
        <w:rPr>
          <w:b/>
          <w:w w:val="0"/>
          <w:sz w:val="20"/>
          <w:szCs w:val="20"/>
        </w:rPr>
        <w:t>że</w:t>
      </w:r>
      <w:r w:rsidR="006E0DAA" w:rsidRPr="00CF70CF">
        <w:rPr>
          <w:b/>
          <w:w w:val="0"/>
          <w:sz w:val="20"/>
          <w:szCs w:val="20"/>
        </w:rPr>
        <w:t xml:space="preserve"> </w:t>
      </w:r>
      <w:r w:rsidRPr="00CF70CF">
        <w:rPr>
          <w:b/>
          <w:w w:val="0"/>
          <w:sz w:val="20"/>
          <w:szCs w:val="20"/>
        </w:rPr>
        <w:t>pojęcie</w:t>
      </w:r>
      <w:r w:rsidR="006E0DAA" w:rsidRPr="00CF70CF">
        <w:rPr>
          <w:b/>
          <w:w w:val="0"/>
          <w:sz w:val="20"/>
          <w:szCs w:val="20"/>
        </w:rPr>
        <w:t xml:space="preserve"> </w:t>
      </w:r>
      <w:r w:rsidRPr="00CF70CF">
        <w:rPr>
          <w:b/>
          <w:w w:val="0"/>
          <w:sz w:val="20"/>
          <w:szCs w:val="20"/>
        </w:rPr>
        <w:t>„poważnego</w:t>
      </w:r>
      <w:r w:rsidR="006E0DAA" w:rsidRPr="00CF70CF">
        <w:rPr>
          <w:b/>
          <w:w w:val="0"/>
          <w:sz w:val="20"/>
          <w:szCs w:val="20"/>
        </w:rPr>
        <w:t xml:space="preserve"> </w:t>
      </w:r>
      <w:r w:rsidRPr="00CF70CF">
        <w:rPr>
          <w:b/>
          <w:w w:val="0"/>
          <w:sz w:val="20"/>
          <w:szCs w:val="20"/>
        </w:rPr>
        <w:t>wykroczenia</w:t>
      </w:r>
      <w:r w:rsidR="006E0DAA" w:rsidRPr="00CF70CF">
        <w:rPr>
          <w:b/>
          <w:w w:val="0"/>
          <w:sz w:val="20"/>
          <w:szCs w:val="20"/>
        </w:rPr>
        <w:t xml:space="preserve"> </w:t>
      </w:r>
      <w:r w:rsidRPr="00CF70CF">
        <w:rPr>
          <w:b/>
          <w:w w:val="0"/>
          <w:sz w:val="20"/>
          <w:szCs w:val="20"/>
        </w:rPr>
        <w:t>zawodowego”</w:t>
      </w:r>
      <w:r w:rsidR="006E0DAA" w:rsidRPr="00CF70CF">
        <w:rPr>
          <w:b/>
          <w:w w:val="0"/>
          <w:sz w:val="20"/>
          <w:szCs w:val="20"/>
        </w:rPr>
        <w:t xml:space="preserve"> </w:t>
      </w:r>
      <w:r w:rsidRPr="00CF70CF">
        <w:rPr>
          <w:b/>
          <w:w w:val="0"/>
          <w:sz w:val="20"/>
          <w:szCs w:val="20"/>
        </w:rPr>
        <w:t>może</w:t>
      </w:r>
      <w:r w:rsidR="006E0DAA" w:rsidRPr="00CF70CF">
        <w:rPr>
          <w:b/>
          <w:w w:val="0"/>
          <w:sz w:val="20"/>
          <w:szCs w:val="20"/>
        </w:rPr>
        <w:t xml:space="preserve"> </w:t>
      </w:r>
      <w:r w:rsidRPr="00CF70CF">
        <w:rPr>
          <w:b/>
          <w:w w:val="0"/>
          <w:sz w:val="20"/>
          <w:szCs w:val="20"/>
        </w:rPr>
        <w:t>obejmować</w:t>
      </w:r>
      <w:r w:rsidR="006E0DAA" w:rsidRPr="00CF70CF">
        <w:rPr>
          <w:b/>
          <w:w w:val="0"/>
          <w:sz w:val="20"/>
          <w:szCs w:val="20"/>
        </w:rPr>
        <w:t xml:space="preserve"> </w:t>
      </w:r>
      <w:r w:rsidRPr="00CF70CF">
        <w:rPr>
          <w:b/>
          <w:w w:val="0"/>
          <w:sz w:val="20"/>
          <w:szCs w:val="20"/>
        </w:rPr>
        <w:t>kilka</w:t>
      </w:r>
      <w:r w:rsidR="006E0DAA" w:rsidRPr="00CF70CF">
        <w:rPr>
          <w:b/>
          <w:w w:val="0"/>
          <w:sz w:val="20"/>
          <w:szCs w:val="20"/>
        </w:rPr>
        <w:t xml:space="preserve"> </w:t>
      </w:r>
      <w:r w:rsidRPr="00CF70CF">
        <w:rPr>
          <w:b/>
          <w:w w:val="0"/>
          <w:sz w:val="20"/>
          <w:szCs w:val="20"/>
        </w:rPr>
        <w:t>różnych</w:t>
      </w:r>
      <w:r w:rsidR="006E0DAA" w:rsidRPr="00CF70CF">
        <w:rPr>
          <w:b/>
          <w:w w:val="0"/>
          <w:sz w:val="20"/>
          <w:szCs w:val="20"/>
        </w:rPr>
        <w:t xml:space="preserve"> </w:t>
      </w:r>
      <w:r w:rsidRPr="00CF70CF">
        <w:rPr>
          <w:b/>
          <w:w w:val="0"/>
          <w:sz w:val="20"/>
          <w:szCs w:val="20"/>
        </w:rPr>
        <w:t>postaci</w:t>
      </w:r>
      <w:r w:rsidR="006E0DAA" w:rsidRPr="00CF70CF">
        <w:rPr>
          <w:b/>
          <w:w w:val="0"/>
          <w:sz w:val="20"/>
          <w:szCs w:val="20"/>
        </w:rPr>
        <w:t xml:space="preserve"> </w:t>
      </w:r>
      <w:r w:rsidRPr="00CF70CF">
        <w:rPr>
          <w:b/>
          <w:w w:val="0"/>
          <w:sz w:val="20"/>
          <w:szCs w:val="20"/>
        </w:rPr>
        <w:t>zachowania</w:t>
      </w:r>
      <w:r w:rsidR="006E0DAA" w:rsidRPr="00CF70CF">
        <w:rPr>
          <w:b/>
          <w:w w:val="0"/>
          <w:sz w:val="20"/>
          <w:szCs w:val="20"/>
        </w:rPr>
        <w:t xml:space="preserve"> </w:t>
      </w:r>
      <w:r w:rsidRPr="00CF70CF">
        <w:rPr>
          <w:b/>
          <w:w w:val="0"/>
          <w:sz w:val="20"/>
          <w:szCs w:val="20"/>
        </w:rPr>
        <w:t>stanowiącego</w:t>
      </w:r>
      <w:r w:rsidR="006E0DAA" w:rsidRPr="00CF70CF">
        <w:rPr>
          <w:b/>
          <w:w w:val="0"/>
          <w:sz w:val="20"/>
          <w:szCs w:val="20"/>
        </w:rPr>
        <w:t xml:space="preserve"> </w:t>
      </w:r>
      <w:r w:rsidRPr="00CF70CF">
        <w:rPr>
          <w:b/>
          <w:w w:val="0"/>
          <w:sz w:val="20"/>
          <w:szCs w:val="20"/>
        </w:rPr>
        <w:t>wykroczenie.</w:t>
      </w:r>
      <w:r w:rsidR="006E0DAA" w:rsidRPr="00CF70CF">
        <w:rPr>
          <w:b/>
          <w:w w:val="0"/>
          <w:sz w:val="20"/>
          <w:szCs w:val="20"/>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05"/>
        <w:gridCol w:w="5632"/>
      </w:tblGrid>
      <w:tr w:rsidR="009D0772" w:rsidRPr="00CF70CF" w14:paraId="05A07466" w14:textId="77777777" w:rsidTr="009D0772">
        <w:tc>
          <w:tcPr>
            <w:tcW w:w="4644" w:type="dxa"/>
          </w:tcPr>
          <w:p w14:paraId="3B17E05B" w14:textId="77777777" w:rsidR="009D0772" w:rsidRPr="00CF70CF" w:rsidRDefault="009D0772" w:rsidP="00607ECF">
            <w:pPr>
              <w:spacing w:after="0"/>
              <w:rPr>
                <w:b/>
                <w:sz w:val="20"/>
                <w:szCs w:val="20"/>
              </w:rPr>
            </w:pPr>
            <w:r w:rsidRPr="00CF70CF">
              <w:rPr>
                <w:b/>
                <w:sz w:val="20"/>
                <w:szCs w:val="20"/>
              </w:rPr>
              <w:t>Informacje</w:t>
            </w:r>
            <w:r w:rsidR="006E0DAA" w:rsidRPr="00CF70CF">
              <w:rPr>
                <w:b/>
                <w:sz w:val="20"/>
                <w:szCs w:val="20"/>
              </w:rPr>
              <w:t xml:space="preserve"> </w:t>
            </w:r>
            <w:r w:rsidRPr="00CF70CF">
              <w:rPr>
                <w:b/>
                <w:sz w:val="20"/>
                <w:szCs w:val="20"/>
              </w:rPr>
              <w:t>dotyczące</w:t>
            </w:r>
            <w:r w:rsidR="006E0DAA" w:rsidRPr="00CF70CF">
              <w:rPr>
                <w:b/>
                <w:sz w:val="20"/>
                <w:szCs w:val="20"/>
              </w:rPr>
              <w:t xml:space="preserve"> </w:t>
            </w:r>
            <w:r w:rsidRPr="00CF70CF">
              <w:rPr>
                <w:b/>
                <w:sz w:val="20"/>
                <w:szCs w:val="20"/>
              </w:rPr>
              <w:t>ewentualnej</w:t>
            </w:r>
            <w:r w:rsidR="006E0DAA" w:rsidRPr="00CF70CF">
              <w:rPr>
                <w:b/>
                <w:sz w:val="20"/>
                <w:szCs w:val="20"/>
              </w:rPr>
              <w:t xml:space="preserve"> </w:t>
            </w:r>
            <w:r w:rsidRPr="00CF70CF">
              <w:rPr>
                <w:b/>
                <w:sz w:val="20"/>
                <w:szCs w:val="20"/>
              </w:rPr>
              <w:t>niewypłacalności,</w:t>
            </w:r>
            <w:r w:rsidR="006E0DAA" w:rsidRPr="00CF70CF">
              <w:rPr>
                <w:b/>
                <w:sz w:val="20"/>
                <w:szCs w:val="20"/>
              </w:rPr>
              <w:t xml:space="preserve"> </w:t>
            </w:r>
            <w:r w:rsidRPr="00CF70CF">
              <w:rPr>
                <w:b/>
                <w:sz w:val="20"/>
                <w:szCs w:val="20"/>
              </w:rPr>
              <w:t>konfliktu</w:t>
            </w:r>
            <w:r w:rsidR="006E0DAA" w:rsidRPr="00CF70CF">
              <w:rPr>
                <w:b/>
                <w:sz w:val="20"/>
                <w:szCs w:val="20"/>
              </w:rPr>
              <w:t xml:space="preserve"> </w:t>
            </w:r>
            <w:r w:rsidRPr="00CF70CF">
              <w:rPr>
                <w:b/>
                <w:sz w:val="20"/>
                <w:szCs w:val="20"/>
              </w:rPr>
              <w:t>interesów</w:t>
            </w:r>
            <w:r w:rsidR="006E0DAA" w:rsidRPr="00CF70CF">
              <w:rPr>
                <w:b/>
                <w:sz w:val="20"/>
                <w:szCs w:val="20"/>
              </w:rPr>
              <w:t xml:space="preserve"> </w:t>
            </w:r>
            <w:r w:rsidRPr="00CF70CF">
              <w:rPr>
                <w:b/>
                <w:sz w:val="20"/>
                <w:szCs w:val="20"/>
              </w:rPr>
              <w:t>lub</w:t>
            </w:r>
            <w:r w:rsidR="006E0DAA" w:rsidRPr="00CF70CF">
              <w:rPr>
                <w:b/>
                <w:sz w:val="20"/>
                <w:szCs w:val="20"/>
              </w:rPr>
              <w:t xml:space="preserve"> </w:t>
            </w:r>
            <w:r w:rsidRPr="00CF70CF">
              <w:rPr>
                <w:b/>
                <w:sz w:val="20"/>
                <w:szCs w:val="20"/>
              </w:rPr>
              <w:t>wykroczeń</w:t>
            </w:r>
            <w:r w:rsidR="006E0DAA" w:rsidRPr="00CF70CF">
              <w:rPr>
                <w:b/>
                <w:sz w:val="20"/>
                <w:szCs w:val="20"/>
              </w:rPr>
              <w:t xml:space="preserve"> </w:t>
            </w:r>
            <w:r w:rsidRPr="00CF70CF">
              <w:rPr>
                <w:b/>
                <w:sz w:val="20"/>
                <w:szCs w:val="20"/>
              </w:rPr>
              <w:t>zawodowych</w:t>
            </w:r>
          </w:p>
        </w:tc>
        <w:tc>
          <w:tcPr>
            <w:tcW w:w="5812" w:type="dxa"/>
          </w:tcPr>
          <w:p w14:paraId="1E06CAD8" w14:textId="77777777" w:rsidR="009D0772" w:rsidRPr="00CF70CF" w:rsidRDefault="009D0772" w:rsidP="00607ECF">
            <w:pPr>
              <w:spacing w:after="0"/>
              <w:rPr>
                <w:b/>
                <w:sz w:val="20"/>
                <w:szCs w:val="20"/>
              </w:rPr>
            </w:pPr>
            <w:r w:rsidRPr="00CF70CF">
              <w:rPr>
                <w:b/>
                <w:sz w:val="20"/>
                <w:szCs w:val="20"/>
              </w:rPr>
              <w:t>Odpowiedź:</w:t>
            </w:r>
          </w:p>
        </w:tc>
      </w:tr>
      <w:tr w:rsidR="009D0772" w:rsidRPr="00CF70CF" w14:paraId="4924709E" w14:textId="77777777" w:rsidTr="009D0772">
        <w:trPr>
          <w:cantSplit/>
          <w:trHeight w:val="406"/>
        </w:trPr>
        <w:tc>
          <w:tcPr>
            <w:tcW w:w="4644" w:type="dxa"/>
            <w:vMerge w:val="restart"/>
          </w:tcPr>
          <w:p w14:paraId="779E1BCF" w14:textId="77777777" w:rsidR="009D0772" w:rsidRPr="00CF70CF" w:rsidRDefault="009D0772" w:rsidP="00607ECF">
            <w:pPr>
              <w:spacing w:after="0"/>
              <w:rPr>
                <w:sz w:val="20"/>
                <w:szCs w:val="20"/>
              </w:rPr>
            </w:pPr>
            <w:r w:rsidRPr="00CF70CF">
              <w:rPr>
                <w:sz w:val="20"/>
                <w:szCs w:val="20"/>
              </w:rPr>
              <w:t>Czy</w:t>
            </w:r>
            <w:r w:rsidR="006E0DAA" w:rsidRPr="00CF70CF">
              <w:rPr>
                <w:sz w:val="20"/>
                <w:szCs w:val="20"/>
              </w:rPr>
              <w:t xml:space="preserve"> </w:t>
            </w:r>
            <w:r w:rsidRPr="00CF70CF">
              <w:rPr>
                <w:sz w:val="20"/>
                <w:szCs w:val="20"/>
              </w:rPr>
              <w:t>wykonawca,</w:t>
            </w:r>
            <w:r w:rsidR="006E0DAA" w:rsidRPr="00CF70CF">
              <w:rPr>
                <w:sz w:val="20"/>
                <w:szCs w:val="20"/>
              </w:rPr>
              <w:t xml:space="preserve"> </w:t>
            </w:r>
            <w:r w:rsidRPr="00CF70CF">
              <w:rPr>
                <w:b/>
                <w:sz w:val="20"/>
                <w:szCs w:val="20"/>
              </w:rPr>
              <w:t>wedle</w:t>
            </w:r>
            <w:r w:rsidR="006E0DAA" w:rsidRPr="00CF70CF">
              <w:rPr>
                <w:b/>
                <w:sz w:val="20"/>
                <w:szCs w:val="20"/>
              </w:rPr>
              <w:t xml:space="preserve"> </w:t>
            </w:r>
            <w:r w:rsidRPr="00CF70CF">
              <w:rPr>
                <w:b/>
                <w:sz w:val="20"/>
                <w:szCs w:val="20"/>
              </w:rPr>
              <w:t>własnej</w:t>
            </w:r>
            <w:r w:rsidR="006E0DAA" w:rsidRPr="00CF70CF">
              <w:rPr>
                <w:b/>
                <w:sz w:val="20"/>
                <w:szCs w:val="20"/>
              </w:rPr>
              <w:t xml:space="preserve"> </w:t>
            </w:r>
            <w:r w:rsidRPr="00CF70CF">
              <w:rPr>
                <w:b/>
                <w:sz w:val="20"/>
                <w:szCs w:val="20"/>
              </w:rPr>
              <w:t>wiedzy</w:t>
            </w:r>
            <w:r w:rsidRPr="00CF70CF">
              <w:rPr>
                <w:sz w:val="20"/>
                <w:szCs w:val="20"/>
              </w:rPr>
              <w:t>,</w:t>
            </w:r>
            <w:r w:rsidR="006E0DAA" w:rsidRPr="00CF70CF">
              <w:rPr>
                <w:sz w:val="20"/>
                <w:szCs w:val="20"/>
              </w:rPr>
              <w:t xml:space="preserve"> </w:t>
            </w:r>
            <w:r w:rsidRPr="00CF70CF">
              <w:rPr>
                <w:sz w:val="20"/>
                <w:szCs w:val="20"/>
              </w:rPr>
              <w:t>naruszył</w:t>
            </w:r>
            <w:r w:rsidR="006E0DAA" w:rsidRPr="00CF70CF">
              <w:rPr>
                <w:sz w:val="20"/>
                <w:szCs w:val="20"/>
              </w:rPr>
              <w:t xml:space="preserve"> </w:t>
            </w:r>
            <w:r w:rsidRPr="00CF70CF">
              <w:rPr>
                <w:b/>
                <w:sz w:val="20"/>
                <w:szCs w:val="20"/>
              </w:rPr>
              <w:t>swoje</w:t>
            </w:r>
            <w:r w:rsidR="006E0DAA" w:rsidRPr="00CF70CF">
              <w:rPr>
                <w:b/>
                <w:sz w:val="20"/>
                <w:szCs w:val="20"/>
              </w:rPr>
              <w:t xml:space="preserve"> </w:t>
            </w:r>
            <w:r w:rsidRPr="00CF70CF">
              <w:rPr>
                <w:b/>
                <w:sz w:val="20"/>
                <w:szCs w:val="20"/>
              </w:rPr>
              <w:t>obowiązki</w:t>
            </w:r>
            <w:r w:rsidR="006E0DAA" w:rsidRPr="00CF70CF">
              <w:rPr>
                <w:sz w:val="20"/>
                <w:szCs w:val="20"/>
              </w:rPr>
              <w:t xml:space="preserve"> </w:t>
            </w:r>
            <w:r w:rsidRPr="00CF70CF">
              <w:rPr>
                <w:sz w:val="20"/>
                <w:szCs w:val="20"/>
              </w:rPr>
              <w:t>w</w:t>
            </w:r>
            <w:r w:rsidR="006E0DAA" w:rsidRPr="00CF70CF">
              <w:rPr>
                <w:sz w:val="20"/>
                <w:szCs w:val="20"/>
              </w:rPr>
              <w:t xml:space="preserve"> </w:t>
            </w:r>
            <w:r w:rsidRPr="00CF70CF">
              <w:rPr>
                <w:sz w:val="20"/>
                <w:szCs w:val="20"/>
              </w:rPr>
              <w:t>dziedzinie</w:t>
            </w:r>
            <w:r w:rsidR="006E0DAA" w:rsidRPr="00CF70CF">
              <w:rPr>
                <w:sz w:val="20"/>
                <w:szCs w:val="20"/>
              </w:rPr>
              <w:t xml:space="preserve"> </w:t>
            </w:r>
            <w:r w:rsidRPr="00CF70CF">
              <w:rPr>
                <w:b/>
                <w:sz w:val="20"/>
                <w:szCs w:val="20"/>
              </w:rPr>
              <w:t>prawa</w:t>
            </w:r>
            <w:r w:rsidR="006E0DAA" w:rsidRPr="00CF70CF">
              <w:rPr>
                <w:b/>
                <w:sz w:val="20"/>
                <w:szCs w:val="20"/>
              </w:rPr>
              <w:t xml:space="preserve"> </w:t>
            </w:r>
            <w:r w:rsidRPr="00CF70CF">
              <w:rPr>
                <w:b/>
                <w:sz w:val="20"/>
                <w:szCs w:val="20"/>
              </w:rPr>
              <w:t>środowiska,</w:t>
            </w:r>
            <w:r w:rsidR="006E0DAA" w:rsidRPr="00CF70CF">
              <w:rPr>
                <w:b/>
                <w:sz w:val="20"/>
                <w:szCs w:val="20"/>
              </w:rPr>
              <w:t xml:space="preserve"> </w:t>
            </w:r>
            <w:r w:rsidRPr="00CF70CF">
              <w:rPr>
                <w:b/>
                <w:sz w:val="20"/>
                <w:szCs w:val="20"/>
              </w:rPr>
              <w:t>prawa</w:t>
            </w:r>
            <w:r w:rsidR="006E0DAA" w:rsidRPr="00CF70CF">
              <w:rPr>
                <w:b/>
                <w:sz w:val="20"/>
                <w:szCs w:val="20"/>
              </w:rPr>
              <w:t xml:space="preserve"> </w:t>
            </w:r>
            <w:r w:rsidRPr="00CF70CF">
              <w:rPr>
                <w:b/>
                <w:sz w:val="20"/>
                <w:szCs w:val="20"/>
              </w:rPr>
              <w:t>socjalnego</w:t>
            </w:r>
            <w:r w:rsidR="006E0DAA" w:rsidRPr="00CF70CF">
              <w:rPr>
                <w:b/>
                <w:sz w:val="20"/>
                <w:szCs w:val="20"/>
              </w:rPr>
              <w:t xml:space="preserve"> </w:t>
            </w:r>
            <w:r w:rsidRPr="00CF70CF">
              <w:rPr>
                <w:b/>
                <w:sz w:val="20"/>
                <w:szCs w:val="20"/>
              </w:rPr>
              <w:t>i</w:t>
            </w:r>
            <w:r w:rsidR="006E0DAA" w:rsidRPr="00CF70CF">
              <w:rPr>
                <w:b/>
                <w:sz w:val="20"/>
                <w:szCs w:val="20"/>
              </w:rPr>
              <w:t xml:space="preserve"> </w:t>
            </w:r>
            <w:r w:rsidRPr="00CF70CF">
              <w:rPr>
                <w:b/>
                <w:sz w:val="20"/>
                <w:szCs w:val="20"/>
              </w:rPr>
              <w:t>prawa</w:t>
            </w:r>
            <w:r w:rsidR="006E0DAA" w:rsidRPr="00CF70CF">
              <w:rPr>
                <w:b/>
                <w:sz w:val="20"/>
                <w:szCs w:val="20"/>
              </w:rPr>
              <w:t xml:space="preserve"> </w:t>
            </w:r>
            <w:r w:rsidRPr="00CF70CF">
              <w:rPr>
                <w:b/>
                <w:sz w:val="20"/>
                <w:szCs w:val="20"/>
              </w:rPr>
              <w:t>pracy</w:t>
            </w:r>
            <w:r w:rsidRPr="00CF70CF">
              <w:rPr>
                <w:b/>
                <w:sz w:val="20"/>
                <w:szCs w:val="20"/>
                <w:vertAlign w:val="superscript"/>
              </w:rPr>
              <w:footnoteReference w:id="28"/>
            </w:r>
            <w:r w:rsidRPr="00CF70CF">
              <w:rPr>
                <w:sz w:val="20"/>
                <w:szCs w:val="20"/>
              </w:rPr>
              <w:t>?</w:t>
            </w:r>
          </w:p>
        </w:tc>
        <w:tc>
          <w:tcPr>
            <w:tcW w:w="5812" w:type="dxa"/>
          </w:tcPr>
          <w:p w14:paraId="079DBB3B" w14:textId="77777777" w:rsidR="009D0772" w:rsidRPr="00CF70CF" w:rsidRDefault="009D0772" w:rsidP="00607ECF">
            <w:pPr>
              <w:spacing w:after="0"/>
              <w:rPr>
                <w:sz w:val="20"/>
                <w:szCs w:val="20"/>
              </w:rPr>
            </w:pPr>
            <w:r w:rsidRPr="00CF70CF">
              <w:rPr>
                <w:sz w:val="20"/>
                <w:szCs w:val="20"/>
              </w:rPr>
              <w:t>[]</w:t>
            </w:r>
            <w:r w:rsidR="006E0DAA" w:rsidRPr="00CF70CF">
              <w:rPr>
                <w:sz w:val="20"/>
                <w:szCs w:val="20"/>
              </w:rPr>
              <w:t xml:space="preserve"> </w:t>
            </w:r>
            <w:r w:rsidRPr="00CF70CF">
              <w:rPr>
                <w:sz w:val="20"/>
                <w:szCs w:val="20"/>
              </w:rPr>
              <w:t>Tak</w:t>
            </w:r>
            <w:r w:rsidR="006E0DAA" w:rsidRPr="00CF70CF">
              <w:rPr>
                <w:sz w:val="20"/>
                <w:szCs w:val="20"/>
              </w:rPr>
              <w:t xml:space="preserve"> </w:t>
            </w:r>
            <w:r w:rsidRPr="00CF70CF">
              <w:rPr>
                <w:sz w:val="20"/>
                <w:szCs w:val="20"/>
              </w:rPr>
              <w:t>[]</w:t>
            </w:r>
            <w:r w:rsidR="006E0DAA" w:rsidRPr="00CF70CF">
              <w:rPr>
                <w:sz w:val="20"/>
                <w:szCs w:val="20"/>
              </w:rPr>
              <w:t xml:space="preserve"> </w:t>
            </w:r>
            <w:r w:rsidRPr="00CF70CF">
              <w:rPr>
                <w:sz w:val="20"/>
                <w:szCs w:val="20"/>
              </w:rPr>
              <w:t>Nie</w:t>
            </w:r>
          </w:p>
        </w:tc>
      </w:tr>
      <w:tr w:rsidR="009D0772" w:rsidRPr="00CF70CF" w14:paraId="1135CC03" w14:textId="77777777" w:rsidTr="009D0772">
        <w:trPr>
          <w:cantSplit/>
          <w:trHeight w:val="405"/>
        </w:trPr>
        <w:tc>
          <w:tcPr>
            <w:tcW w:w="4644" w:type="dxa"/>
            <w:vMerge/>
          </w:tcPr>
          <w:p w14:paraId="1601415B" w14:textId="77777777" w:rsidR="009D0772" w:rsidRPr="00CF70CF" w:rsidRDefault="009D0772" w:rsidP="00607ECF">
            <w:pPr>
              <w:spacing w:after="0"/>
              <w:rPr>
                <w:sz w:val="20"/>
                <w:szCs w:val="20"/>
              </w:rPr>
            </w:pPr>
          </w:p>
        </w:tc>
        <w:tc>
          <w:tcPr>
            <w:tcW w:w="5812" w:type="dxa"/>
          </w:tcPr>
          <w:p w14:paraId="4934FF5F" w14:textId="77777777" w:rsidR="009D0772" w:rsidRPr="00CF70CF" w:rsidRDefault="009D0772" w:rsidP="00607ECF">
            <w:pPr>
              <w:spacing w:after="0"/>
              <w:rPr>
                <w:sz w:val="20"/>
                <w:szCs w:val="20"/>
              </w:rPr>
            </w:pPr>
            <w:r w:rsidRPr="00CF70CF">
              <w:rPr>
                <w:b/>
                <w:sz w:val="20"/>
                <w:szCs w:val="20"/>
              </w:rPr>
              <w:t>Jeżeli</w:t>
            </w:r>
            <w:r w:rsidR="006E0DAA" w:rsidRPr="00CF70CF">
              <w:rPr>
                <w:b/>
                <w:sz w:val="20"/>
                <w:szCs w:val="20"/>
              </w:rPr>
              <w:t xml:space="preserve"> </w:t>
            </w:r>
            <w:r w:rsidRPr="00CF70CF">
              <w:rPr>
                <w:b/>
                <w:sz w:val="20"/>
                <w:szCs w:val="20"/>
              </w:rPr>
              <w:t>tak</w:t>
            </w:r>
            <w:r w:rsidRPr="00CF70CF">
              <w:rPr>
                <w:sz w:val="20"/>
                <w:szCs w:val="20"/>
              </w:rPr>
              <w:t>,</w:t>
            </w:r>
            <w:r w:rsidR="006E0DAA" w:rsidRPr="00CF70CF">
              <w:rPr>
                <w:sz w:val="20"/>
                <w:szCs w:val="20"/>
              </w:rPr>
              <w:t xml:space="preserve"> </w:t>
            </w:r>
            <w:r w:rsidRPr="00CF70CF">
              <w:rPr>
                <w:sz w:val="20"/>
                <w:szCs w:val="20"/>
              </w:rPr>
              <w:t>czy</w:t>
            </w:r>
            <w:r w:rsidR="006E0DAA" w:rsidRPr="00CF70CF">
              <w:rPr>
                <w:sz w:val="20"/>
                <w:szCs w:val="20"/>
              </w:rPr>
              <w:t xml:space="preserve"> </w:t>
            </w:r>
            <w:r w:rsidRPr="00CF70CF">
              <w:rPr>
                <w:sz w:val="20"/>
                <w:szCs w:val="20"/>
              </w:rPr>
              <w:t>wykonawca</w:t>
            </w:r>
            <w:r w:rsidR="006E0DAA" w:rsidRPr="00CF70CF">
              <w:rPr>
                <w:sz w:val="20"/>
                <w:szCs w:val="20"/>
              </w:rPr>
              <w:t xml:space="preserve"> </w:t>
            </w:r>
            <w:r w:rsidRPr="00CF70CF">
              <w:rPr>
                <w:sz w:val="20"/>
                <w:szCs w:val="20"/>
              </w:rPr>
              <w:t>przedsięwziął</w:t>
            </w:r>
            <w:r w:rsidR="006E0DAA" w:rsidRPr="00CF70CF">
              <w:rPr>
                <w:sz w:val="20"/>
                <w:szCs w:val="20"/>
              </w:rPr>
              <w:t xml:space="preserve"> </w:t>
            </w:r>
            <w:r w:rsidRPr="00CF70CF">
              <w:rPr>
                <w:sz w:val="20"/>
                <w:szCs w:val="20"/>
              </w:rPr>
              <w:t>środki</w:t>
            </w:r>
            <w:r w:rsidR="006E0DAA" w:rsidRPr="00CF70CF">
              <w:rPr>
                <w:sz w:val="20"/>
                <w:szCs w:val="20"/>
              </w:rPr>
              <w:t xml:space="preserve"> </w:t>
            </w:r>
            <w:r w:rsidRPr="00CF70CF">
              <w:rPr>
                <w:sz w:val="20"/>
                <w:szCs w:val="20"/>
              </w:rPr>
              <w:t>w</w:t>
            </w:r>
            <w:r w:rsidR="006E0DAA" w:rsidRPr="00CF70CF">
              <w:rPr>
                <w:sz w:val="20"/>
                <w:szCs w:val="20"/>
              </w:rPr>
              <w:t xml:space="preserve"> </w:t>
            </w:r>
            <w:r w:rsidRPr="00CF70CF">
              <w:rPr>
                <w:sz w:val="20"/>
                <w:szCs w:val="20"/>
              </w:rPr>
              <w:t>celu</w:t>
            </w:r>
            <w:r w:rsidR="006E0DAA" w:rsidRPr="00CF70CF">
              <w:rPr>
                <w:sz w:val="20"/>
                <w:szCs w:val="20"/>
              </w:rPr>
              <w:t xml:space="preserve"> </w:t>
            </w:r>
            <w:r w:rsidRPr="00CF70CF">
              <w:rPr>
                <w:sz w:val="20"/>
                <w:szCs w:val="20"/>
              </w:rPr>
              <w:t>wykazania</w:t>
            </w:r>
            <w:r w:rsidR="006E0DAA" w:rsidRPr="00CF70CF">
              <w:rPr>
                <w:sz w:val="20"/>
                <w:szCs w:val="20"/>
              </w:rPr>
              <w:t xml:space="preserve"> </w:t>
            </w:r>
            <w:r w:rsidRPr="00CF70CF">
              <w:rPr>
                <w:sz w:val="20"/>
                <w:szCs w:val="20"/>
              </w:rPr>
              <w:t>swojej</w:t>
            </w:r>
            <w:r w:rsidR="006E0DAA" w:rsidRPr="00CF70CF">
              <w:rPr>
                <w:sz w:val="20"/>
                <w:szCs w:val="20"/>
              </w:rPr>
              <w:t xml:space="preserve"> </w:t>
            </w:r>
            <w:r w:rsidRPr="00CF70CF">
              <w:rPr>
                <w:sz w:val="20"/>
                <w:szCs w:val="20"/>
              </w:rPr>
              <w:t>rzetelności</w:t>
            </w:r>
            <w:r w:rsidR="006E0DAA" w:rsidRPr="00CF70CF">
              <w:rPr>
                <w:sz w:val="20"/>
                <w:szCs w:val="20"/>
              </w:rPr>
              <w:t xml:space="preserve"> </w:t>
            </w:r>
            <w:r w:rsidRPr="00CF70CF">
              <w:rPr>
                <w:sz w:val="20"/>
                <w:szCs w:val="20"/>
              </w:rPr>
              <w:t>pomimo</w:t>
            </w:r>
            <w:r w:rsidR="006E0DAA" w:rsidRPr="00CF70CF">
              <w:rPr>
                <w:sz w:val="20"/>
                <w:szCs w:val="20"/>
              </w:rPr>
              <w:t xml:space="preserve"> </w:t>
            </w:r>
            <w:r w:rsidRPr="00CF70CF">
              <w:rPr>
                <w:sz w:val="20"/>
                <w:szCs w:val="20"/>
              </w:rPr>
              <w:t>istnienia</w:t>
            </w:r>
            <w:r w:rsidR="006E0DAA" w:rsidRPr="00CF70CF">
              <w:rPr>
                <w:sz w:val="20"/>
                <w:szCs w:val="20"/>
              </w:rPr>
              <w:t xml:space="preserve"> </w:t>
            </w:r>
            <w:r w:rsidRPr="00CF70CF">
              <w:rPr>
                <w:sz w:val="20"/>
                <w:szCs w:val="20"/>
              </w:rPr>
              <w:t>odpowiedniej</w:t>
            </w:r>
            <w:r w:rsidR="006E0DAA" w:rsidRPr="00CF70CF">
              <w:rPr>
                <w:sz w:val="20"/>
                <w:szCs w:val="20"/>
              </w:rPr>
              <w:t xml:space="preserve"> </w:t>
            </w:r>
            <w:r w:rsidRPr="00CF70CF">
              <w:rPr>
                <w:sz w:val="20"/>
                <w:szCs w:val="20"/>
              </w:rPr>
              <w:t>podstawy</w:t>
            </w:r>
            <w:r w:rsidR="006E0DAA" w:rsidRPr="00CF70CF">
              <w:rPr>
                <w:sz w:val="20"/>
                <w:szCs w:val="20"/>
              </w:rPr>
              <w:t xml:space="preserve"> </w:t>
            </w:r>
            <w:r w:rsidRPr="00CF70CF">
              <w:rPr>
                <w:sz w:val="20"/>
                <w:szCs w:val="20"/>
              </w:rPr>
              <w:t>wykluczenia</w:t>
            </w:r>
            <w:r w:rsidR="006E0DAA" w:rsidRPr="00CF70CF">
              <w:rPr>
                <w:sz w:val="20"/>
                <w:szCs w:val="20"/>
              </w:rPr>
              <w:t xml:space="preserve"> </w:t>
            </w:r>
            <w:r w:rsidRPr="00CF70CF">
              <w:rPr>
                <w:sz w:val="20"/>
                <w:szCs w:val="20"/>
              </w:rPr>
              <w:t>(„samooczyszczenie”)?</w:t>
            </w:r>
            <w:r w:rsidRPr="00CF70CF">
              <w:rPr>
                <w:sz w:val="20"/>
                <w:szCs w:val="20"/>
              </w:rPr>
              <w:br/>
              <w:t>[]</w:t>
            </w:r>
            <w:r w:rsidR="006E0DAA" w:rsidRPr="00CF70CF">
              <w:rPr>
                <w:sz w:val="20"/>
                <w:szCs w:val="20"/>
              </w:rPr>
              <w:t xml:space="preserve"> </w:t>
            </w:r>
            <w:r w:rsidRPr="00CF70CF">
              <w:rPr>
                <w:sz w:val="20"/>
                <w:szCs w:val="20"/>
              </w:rPr>
              <w:t>Tak</w:t>
            </w:r>
            <w:r w:rsidR="006E0DAA" w:rsidRPr="00CF70CF">
              <w:rPr>
                <w:sz w:val="20"/>
                <w:szCs w:val="20"/>
              </w:rPr>
              <w:t xml:space="preserve"> </w:t>
            </w:r>
            <w:r w:rsidRPr="00CF70CF">
              <w:rPr>
                <w:sz w:val="20"/>
                <w:szCs w:val="20"/>
              </w:rPr>
              <w:t>[]</w:t>
            </w:r>
            <w:r w:rsidR="006E0DAA" w:rsidRPr="00CF70CF">
              <w:rPr>
                <w:sz w:val="20"/>
                <w:szCs w:val="20"/>
              </w:rPr>
              <w:t xml:space="preserve"> </w:t>
            </w:r>
            <w:r w:rsidRPr="00CF70CF">
              <w:rPr>
                <w:sz w:val="20"/>
                <w:szCs w:val="20"/>
              </w:rPr>
              <w:t>Nie</w:t>
            </w:r>
            <w:r w:rsidRPr="00CF70CF">
              <w:rPr>
                <w:sz w:val="20"/>
                <w:szCs w:val="20"/>
              </w:rPr>
              <w:br/>
            </w:r>
            <w:r w:rsidRPr="00CF70CF">
              <w:rPr>
                <w:b/>
                <w:sz w:val="20"/>
                <w:szCs w:val="20"/>
              </w:rPr>
              <w:t>Jeżeli</w:t>
            </w:r>
            <w:r w:rsidR="006E0DAA" w:rsidRPr="00CF70CF">
              <w:rPr>
                <w:b/>
                <w:sz w:val="20"/>
                <w:szCs w:val="20"/>
              </w:rPr>
              <w:t xml:space="preserve"> </w:t>
            </w:r>
            <w:r w:rsidRPr="00CF70CF">
              <w:rPr>
                <w:b/>
                <w:sz w:val="20"/>
                <w:szCs w:val="20"/>
              </w:rPr>
              <w:t>tak</w:t>
            </w:r>
            <w:r w:rsidRPr="00CF70CF">
              <w:rPr>
                <w:sz w:val="20"/>
                <w:szCs w:val="20"/>
              </w:rPr>
              <w:t>,</w:t>
            </w:r>
            <w:r w:rsidR="006E0DAA" w:rsidRPr="00CF70CF">
              <w:rPr>
                <w:sz w:val="20"/>
                <w:szCs w:val="20"/>
              </w:rPr>
              <w:t xml:space="preserve"> </w:t>
            </w:r>
            <w:r w:rsidRPr="00CF70CF">
              <w:rPr>
                <w:sz w:val="20"/>
                <w:szCs w:val="20"/>
              </w:rPr>
              <w:t>proszę</w:t>
            </w:r>
            <w:r w:rsidR="006E0DAA" w:rsidRPr="00CF70CF">
              <w:rPr>
                <w:sz w:val="20"/>
                <w:szCs w:val="20"/>
              </w:rPr>
              <w:t xml:space="preserve"> </w:t>
            </w:r>
            <w:r w:rsidRPr="00CF70CF">
              <w:rPr>
                <w:sz w:val="20"/>
                <w:szCs w:val="20"/>
              </w:rPr>
              <w:t>opisać</w:t>
            </w:r>
            <w:r w:rsidR="006E0DAA" w:rsidRPr="00CF70CF">
              <w:rPr>
                <w:sz w:val="20"/>
                <w:szCs w:val="20"/>
              </w:rPr>
              <w:t xml:space="preserve"> </w:t>
            </w:r>
            <w:r w:rsidRPr="00CF70CF">
              <w:rPr>
                <w:sz w:val="20"/>
                <w:szCs w:val="20"/>
              </w:rPr>
              <w:t>przedsięwzięte</w:t>
            </w:r>
            <w:r w:rsidR="006E0DAA" w:rsidRPr="00CF70CF">
              <w:rPr>
                <w:sz w:val="20"/>
                <w:szCs w:val="20"/>
              </w:rPr>
              <w:t xml:space="preserve"> </w:t>
            </w:r>
            <w:r w:rsidRPr="00CF70CF">
              <w:rPr>
                <w:sz w:val="20"/>
                <w:szCs w:val="20"/>
              </w:rPr>
              <w:t>środki:</w:t>
            </w:r>
            <w:r w:rsidR="006E0DAA" w:rsidRPr="00CF70CF">
              <w:rPr>
                <w:sz w:val="20"/>
                <w:szCs w:val="20"/>
              </w:rPr>
              <w:t xml:space="preserve"> </w:t>
            </w:r>
            <w:r w:rsidRPr="00CF70CF">
              <w:rPr>
                <w:sz w:val="20"/>
                <w:szCs w:val="20"/>
              </w:rPr>
              <w:t>[……]</w:t>
            </w:r>
          </w:p>
        </w:tc>
      </w:tr>
      <w:tr w:rsidR="009D0772" w:rsidRPr="00CF70CF" w14:paraId="42D7B781" w14:textId="77777777" w:rsidTr="009D0772">
        <w:tc>
          <w:tcPr>
            <w:tcW w:w="4644" w:type="dxa"/>
          </w:tcPr>
          <w:p w14:paraId="57E0432A" w14:textId="77777777" w:rsidR="009D0772" w:rsidRPr="00CF70CF" w:rsidRDefault="009D0772" w:rsidP="00607ECF">
            <w:pPr>
              <w:spacing w:after="0"/>
              <w:rPr>
                <w:b/>
                <w:sz w:val="20"/>
                <w:szCs w:val="20"/>
                <w:lang w:eastAsia="en-GB"/>
              </w:rPr>
            </w:pPr>
            <w:r w:rsidRPr="00CF70CF">
              <w:rPr>
                <w:sz w:val="20"/>
                <w:szCs w:val="20"/>
                <w:lang w:eastAsia="en-GB"/>
              </w:rPr>
              <w:t>Czy</w:t>
            </w:r>
            <w:r w:rsidR="006E0DAA" w:rsidRPr="00CF70CF">
              <w:rPr>
                <w:sz w:val="20"/>
                <w:szCs w:val="20"/>
                <w:lang w:eastAsia="en-GB"/>
              </w:rPr>
              <w:t xml:space="preserve"> </w:t>
            </w:r>
            <w:r w:rsidRPr="00CF70CF">
              <w:rPr>
                <w:sz w:val="20"/>
                <w:szCs w:val="20"/>
                <w:lang w:eastAsia="en-GB"/>
              </w:rPr>
              <w:t>wykonawca</w:t>
            </w:r>
            <w:r w:rsidR="006E0DAA" w:rsidRPr="00CF70CF">
              <w:rPr>
                <w:sz w:val="20"/>
                <w:szCs w:val="20"/>
                <w:lang w:eastAsia="en-GB"/>
              </w:rPr>
              <w:t xml:space="preserve"> </w:t>
            </w:r>
            <w:r w:rsidRPr="00CF70CF">
              <w:rPr>
                <w:sz w:val="20"/>
                <w:szCs w:val="20"/>
                <w:lang w:eastAsia="en-GB"/>
              </w:rPr>
              <w:t>znajduje</w:t>
            </w:r>
            <w:r w:rsidR="006E0DAA" w:rsidRPr="00CF70CF">
              <w:rPr>
                <w:sz w:val="20"/>
                <w:szCs w:val="20"/>
                <w:lang w:eastAsia="en-GB"/>
              </w:rPr>
              <w:t xml:space="preserve"> </w:t>
            </w:r>
            <w:r w:rsidRPr="00CF70CF">
              <w:rPr>
                <w:sz w:val="20"/>
                <w:szCs w:val="20"/>
                <w:lang w:eastAsia="en-GB"/>
              </w:rPr>
              <w:t>się</w:t>
            </w:r>
            <w:r w:rsidR="006E0DAA" w:rsidRPr="00CF70CF">
              <w:rPr>
                <w:sz w:val="20"/>
                <w:szCs w:val="20"/>
                <w:lang w:eastAsia="en-GB"/>
              </w:rPr>
              <w:t xml:space="preserve"> </w:t>
            </w:r>
            <w:r w:rsidRPr="00CF70CF">
              <w:rPr>
                <w:sz w:val="20"/>
                <w:szCs w:val="20"/>
                <w:lang w:eastAsia="en-GB"/>
              </w:rPr>
              <w:t>w</w:t>
            </w:r>
            <w:r w:rsidR="006E0DAA" w:rsidRPr="00CF70CF">
              <w:rPr>
                <w:sz w:val="20"/>
                <w:szCs w:val="20"/>
                <w:lang w:eastAsia="en-GB"/>
              </w:rPr>
              <w:t xml:space="preserve"> </w:t>
            </w:r>
            <w:r w:rsidRPr="00CF70CF">
              <w:rPr>
                <w:sz w:val="20"/>
                <w:szCs w:val="20"/>
                <w:lang w:eastAsia="en-GB"/>
              </w:rPr>
              <w:t>jednej</w:t>
            </w:r>
            <w:r w:rsidR="006E0DAA" w:rsidRPr="00CF70CF">
              <w:rPr>
                <w:sz w:val="20"/>
                <w:szCs w:val="20"/>
                <w:lang w:eastAsia="en-GB"/>
              </w:rPr>
              <w:t xml:space="preserve"> </w:t>
            </w:r>
            <w:r w:rsidRPr="00CF70CF">
              <w:rPr>
                <w:sz w:val="20"/>
                <w:szCs w:val="20"/>
                <w:lang w:eastAsia="en-GB"/>
              </w:rPr>
              <w:t>z</w:t>
            </w:r>
            <w:r w:rsidR="006E0DAA" w:rsidRPr="00CF70CF">
              <w:rPr>
                <w:sz w:val="20"/>
                <w:szCs w:val="20"/>
                <w:lang w:eastAsia="en-GB"/>
              </w:rPr>
              <w:t xml:space="preserve"> </w:t>
            </w:r>
            <w:r w:rsidRPr="00CF70CF">
              <w:rPr>
                <w:sz w:val="20"/>
                <w:szCs w:val="20"/>
                <w:lang w:eastAsia="en-GB"/>
              </w:rPr>
              <w:t>następujących</w:t>
            </w:r>
            <w:r w:rsidR="006E0DAA" w:rsidRPr="00CF70CF">
              <w:rPr>
                <w:sz w:val="20"/>
                <w:szCs w:val="20"/>
                <w:lang w:eastAsia="en-GB"/>
              </w:rPr>
              <w:t xml:space="preserve"> </w:t>
            </w:r>
            <w:r w:rsidRPr="00CF70CF">
              <w:rPr>
                <w:sz w:val="20"/>
                <w:szCs w:val="20"/>
                <w:lang w:eastAsia="en-GB"/>
              </w:rPr>
              <w:t>sytuacji:</w:t>
            </w:r>
            <w:r w:rsidRPr="00CF70CF">
              <w:rPr>
                <w:sz w:val="20"/>
                <w:szCs w:val="20"/>
                <w:lang w:eastAsia="en-GB"/>
              </w:rPr>
              <w:br/>
              <w:t>a)</w:t>
            </w:r>
            <w:r w:rsidR="006E0DAA" w:rsidRPr="00CF70CF">
              <w:rPr>
                <w:sz w:val="20"/>
                <w:szCs w:val="20"/>
                <w:lang w:eastAsia="en-GB"/>
              </w:rPr>
              <w:t xml:space="preserve"> </w:t>
            </w:r>
            <w:r w:rsidRPr="00CF70CF">
              <w:rPr>
                <w:b/>
                <w:sz w:val="20"/>
                <w:szCs w:val="20"/>
                <w:lang w:eastAsia="en-GB"/>
              </w:rPr>
              <w:t>zbankrutował</w:t>
            </w:r>
            <w:r w:rsidRPr="00CF70CF">
              <w:rPr>
                <w:sz w:val="20"/>
                <w:szCs w:val="20"/>
                <w:lang w:eastAsia="en-GB"/>
              </w:rPr>
              <w:t>;</w:t>
            </w:r>
            <w:r w:rsidR="006E0DAA" w:rsidRPr="00CF70CF">
              <w:rPr>
                <w:sz w:val="20"/>
                <w:szCs w:val="20"/>
                <w:lang w:eastAsia="en-GB"/>
              </w:rPr>
              <w:t xml:space="preserve"> </w:t>
            </w:r>
            <w:r w:rsidRPr="00CF70CF">
              <w:rPr>
                <w:sz w:val="20"/>
                <w:szCs w:val="20"/>
                <w:lang w:eastAsia="en-GB"/>
              </w:rPr>
              <w:t>lub</w:t>
            </w:r>
            <w:r w:rsidRPr="00CF70CF">
              <w:rPr>
                <w:sz w:val="20"/>
                <w:szCs w:val="20"/>
                <w:lang w:eastAsia="en-GB"/>
              </w:rPr>
              <w:br/>
              <w:t>b)</w:t>
            </w:r>
            <w:r w:rsidR="006E0DAA" w:rsidRPr="00CF70CF">
              <w:rPr>
                <w:sz w:val="20"/>
                <w:szCs w:val="20"/>
                <w:lang w:eastAsia="en-GB"/>
              </w:rPr>
              <w:t xml:space="preserve"> </w:t>
            </w:r>
            <w:r w:rsidRPr="00CF70CF">
              <w:rPr>
                <w:b/>
                <w:sz w:val="20"/>
                <w:szCs w:val="20"/>
                <w:lang w:eastAsia="en-GB"/>
              </w:rPr>
              <w:t>prowadzone</w:t>
            </w:r>
            <w:r w:rsidR="006E0DAA" w:rsidRPr="00CF70CF">
              <w:rPr>
                <w:b/>
                <w:sz w:val="20"/>
                <w:szCs w:val="20"/>
                <w:lang w:eastAsia="en-GB"/>
              </w:rPr>
              <w:t xml:space="preserve"> </w:t>
            </w:r>
            <w:r w:rsidRPr="00CF70CF">
              <w:rPr>
                <w:b/>
                <w:sz w:val="20"/>
                <w:szCs w:val="20"/>
                <w:lang w:eastAsia="en-GB"/>
              </w:rPr>
              <w:t>jest</w:t>
            </w:r>
            <w:r w:rsidR="006E0DAA" w:rsidRPr="00CF70CF">
              <w:rPr>
                <w:b/>
                <w:sz w:val="20"/>
                <w:szCs w:val="20"/>
                <w:lang w:eastAsia="en-GB"/>
              </w:rPr>
              <w:t xml:space="preserve"> </w:t>
            </w:r>
            <w:r w:rsidRPr="00CF70CF">
              <w:rPr>
                <w:b/>
                <w:sz w:val="20"/>
                <w:szCs w:val="20"/>
                <w:lang w:eastAsia="en-GB"/>
              </w:rPr>
              <w:t>wobec</w:t>
            </w:r>
            <w:r w:rsidR="006E0DAA" w:rsidRPr="00CF70CF">
              <w:rPr>
                <w:b/>
                <w:sz w:val="20"/>
                <w:szCs w:val="20"/>
                <w:lang w:eastAsia="en-GB"/>
              </w:rPr>
              <w:t xml:space="preserve"> </w:t>
            </w:r>
            <w:r w:rsidRPr="00CF70CF">
              <w:rPr>
                <w:b/>
                <w:sz w:val="20"/>
                <w:szCs w:val="20"/>
                <w:lang w:eastAsia="en-GB"/>
              </w:rPr>
              <w:t>niego</w:t>
            </w:r>
            <w:r w:rsidR="006E0DAA" w:rsidRPr="00CF70CF">
              <w:rPr>
                <w:b/>
                <w:sz w:val="20"/>
                <w:szCs w:val="20"/>
                <w:lang w:eastAsia="en-GB"/>
              </w:rPr>
              <w:t xml:space="preserve"> </w:t>
            </w:r>
            <w:r w:rsidRPr="00CF70CF">
              <w:rPr>
                <w:b/>
                <w:sz w:val="20"/>
                <w:szCs w:val="20"/>
                <w:lang w:eastAsia="en-GB"/>
              </w:rPr>
              <w:t>postępowanie</w:t>
            </w:r>
            <w:r w:rsidR="006E0DAA" w:rsidRPr="00CF70CF">
              <w:rPr>
                <w:b/>
                <w:sz w:val="20"/>
                <w:szCs w:val="20"/>
                <w:lang w:eastAsia="en-GB"/>
              </w:rPr>
              <w:t xml:space="preserve"> </w:t>
            </w:r>
            <w:r w:rsidRPr="00CF70CF">
              <w:rPr>
                <w:b/>
                <w:sz w:val="20"/>
                <w:szCs w:val="20"/>
                <w:lang w:eastAsia="en-GB"/>
              </w:rPr>
              <w:t>upadłościowe</w:t>
            </w:r>
            <w:r w:rsidR="006E0DAA" w:rsidRPr="00CF70CF">
              <w:rPr>
                <w:sz w:val="20"/>
                <w:szCs w:val="20"/>
                <w:lang w:eastAsia="en-GB"/>
              </w:rPr>
              <w:t xml:space="preserve"> </w:t>
            </w:r>
            <w:r w:rsidRPr="00CF70CF">
              <w:rPr>
                <w:sz w:val="20"/>
                <w:szCs w:val="20"/>
                <w:lang w:eastAsia="en-GB"/>
              </w:rPr>
              <w:t>lub</w:t>
            </w:r>
            <w:r w:rsidR="006E0DAA" w:rsidRPr="00CF70CF">
              <w:rPr>
                <w:sz w:val="20"/>
                <w:szCs w:val="20"/>
                <w:lang w:eastAsia="en-GB"/>
              </w:rPr>
              <w:t xml:space="preserve"> </w:t>
            </w:r>
            <w:r w:rsidRPr="00CF70CF">
              <w:rPr>
                <w:sz w:val="20"/>
                <w:szCs w:val="20"/>
                <w:lang w:eastAsia="en-GB"/>
              </w:rPr>
              <w:t>likwidacyjne;</w:t>
            </w:r>
            <w:r w:rsidR="006E0DAA" w:rsidRPr="00CF70CF">
              <w:rPr>
                <w:sz w:val="20"/>
                <w:szCs w:val="20"/>
                <w:lang w:eastAsia="en-GB"/>
              </w:rPr>
              <w:t xml:space="preserve"> </w:t>
            </w:r>
            <w:r w:rsidRPr="00CF70CF">
              <w:rPr>
                <w:sz w:val="20"/>
                <w:szCs w:val="20"/>
                <w:lang w:eastAsia="en-GB"/>
              </w:rPr>
              <w:t>lub</w:t>
            </w:r>
            <w:r w:rsidRPr="00CF70CF">
              <w:rPr>
                <w:sz w:val="20"/>
                <w:szCs w:val="20"/>
                <w:lang w:eastAsia="en-GB"/>
              </w:rPr>
              <w:br/>
              <w:t>c)</w:t>
            </w:r>
            <w:r w:rsidR="006E0DAA" w:rsidRPr="00CF70CF">
              <w:rPr>
                <w:sz w:val="20"/>
                <w:szCs w:val="20"/>
                <w:lang w:eastAsia="en-GB"/>
              </w:rPr>
              <w:t xml:space="preserve"> </w:t>
            </w:r>
            <w:r w:rsidRPr="00CF70CF">
              <w:rPr>
                <w:sz w:val="20"/>
                <w:szCs w:val="20"/>
                <w:lang w:eastAsia="en-GB"/>
              </w:rPr>
              <w:t>zawarł</w:t>
            </w:r>
            <w:r w:rsidR="006E0DAA" w:rsidRPr="00CF70CF">
              <w:rPr>
                <w:sz w:val="20"/>
                <w:szCs w:val="20"/>
                <w:lang w:eastAsia="en-GB"/>
              </w:rPr>
              <w:t xml:space="preserve"> </w:t>
            </w:r>
            <w:r w:rsidRPr="00CF70CF">
              <w:rPr>
                <w:b/>
                <w:sz w:val="20"/>
                <w:szCs w:val="20"/>
                <w:lang w:eastAsia="en-GB"/>
              </w:rPr>
              <w:t>układ</w:t>
            </w:r>
            <w:r w:rsidR="006E0DAA" w:rsidRPr="00CF70CF">
              <w:rPr>
                <w:b/>
                <w:sz w:val="20"/>
                <w:szCs w:val="20"/>
                <w:lang w:eastAsia="en-GB"/>
              </w:rPr>
              <w:t xml:space="preserve"> </w:t>
            </w:r>
            <w:r w:rsidRPr="00CF70CF">
              <w:rPr>
                <w:b/>
                <w:sz w:val="20"/>
                <w:szCs w:val="20"/>
                <w:lang w:eastAsia="en-GB"/>
              </w:rPr>
              <w:t>z</w:t>
            </w:r>
            <w:r w:rsidR="006E0DAA" w:rsidRPr="00CF70CF">
              <w:rPr>
                <w:b/>
                <w:sz w:val="20"/>
                <w:szCs w:val="20"/>
                <w:lang w:eastAsia="en-GB"/>
              </w:rPr>
              <w:t xml:space="preserve"> </w:t>
            </w:r>
            <w:r w:rsidRPr="00CF70CF">
              <w:rPr>
                <w:b/>
                <w:sz w:val="20"/>
                <w:szCs w:val="20"/>
                <w:lang w:eastAsia="en-GB"/>
              </w:rPr>
              <w:t>wierzycielami</w:t>
            </w:r>
            <w:r w:rsidRPr="00CF70CF">
              <w:rPr>
                <w:sz w:val="20"/>
                <w:szCs w:val="20"/>
                <w:lang w:eastAsia="en-GB"/>
              </w:rPr>
              <w:t>;</w:t>
            </w:r>
            <w:r w:rsidR="006E0DAA" w:rsidRPr="00CF70CF">
              <w:rPr>
                <w:sz w:val="20"/>
                <w:szCs w:val="20"/>
                <w:lang w:eastAsia="en-GB"/>
              </w:rPr>
              <w:t xml:space="preserve"> </w:t>
            </w:r>
            <w:r w:rsidRPr="00CF70CF">
              <w:rPr>
                <w:sz w:val="20"/>
                <w:szCs w:val="20"/>
                <w:lang w:eastAsia="en-GB"/>
              </w:rPr>
              <w:t>lub</w:t>
            </w:r>
            <w:r w:rsidRPr="00CF70CF">
              <w:rPr>
                <w:sz w:val="20"/>
                <w:szCs w:val="20"/>
                <w:lang w:eastAsia="en-GB"/>
              </w:rPr>
              <w:br/>
              <w:t>d)</w:t>
            </w:r>
            <w:r w:rsidR="006E0DAA" w:rsidRPr="00CF70CF">
              <w:rPr>
                <w:sz w:val="20"/>
                <w:szCs w:val="20"/>
                <w:lang w:eastAsia="en-GB"/>
              </w:rPr>
              <w:t xml:space="preserve"> </w:t>
            </w:r>
            <w:r w:rsidRPr="00CF70CF">
              <w:rPr>
                <w:sz w:val="20"/>
                <w:szCs w:val="20"/>
                <w:lang w:eastAsia="en-GB"/>
              </w:rPr>
              <w:t>znajduje</w:t>
            </w:r>
            <w:r w:rsidR="006E0DAA" w:rsidRPr="00CF70CF">
              <w:rPr>
                <w:sz w:val="20"/>
                <w:szCs w:val="20"/>
                <w:lang w:eastAsia="en-GB"/>
              </w:rPr>
              <w:t xml:space="preserve"> </w:t>
            </w:r>
            <w:r w:rsidRPr="00CF70CF">
              <w:rPr>
                <w:sz w:val="20"/>
                <w:szCs w:val="20"/>
                <w:lang w:eastAsia="en-GB"/>
              </w:rPr>
              <w:t>się</w:t>
            </w:r>
            <w:r w:rsidR="006E0DAA" w:rsidRPr="00CF70CF">
              <w:rPr>
                <w:sz w:val="20"/>
                <w:szCs w:val="20"/>
                <w:lang w:eastAsia="en-GB"/>
              </w:rPr>
              <w:t xml:space="preserve"> </w:t>
            </w:r>
            <w:r w:rsidRPr="00CF70CF">
              <w:rPr>
                <w:sz w:val="20"/>
                <w:szCs w:val="20"/>
                <w:lang w:eastAsia="en-GB"/>
              </w:rPr>
              <w:t>w</w:t>
            </w:r>
            <w:r w:rsidR="006E0DAA" w:rsidRPr="00CF70CF">
              <w:rPr>
                <w:sz w:val="20"/>
                <w:szCs w:val="20"/>
                <w:lang w:eastAsia="en-GB"/>
              </w:rPr>
              <w:t xml:space="preserve"> </w:t>
            </w:r>
            <w:r w:rsidRPr="00CF70CF">
              <w:rPr>
                <w:sz w:val="20"/>
                <w:szCs w:val="20"/>
                <w:lang w:eastAsia="en-GB"/>
              </w:rPr>
              <w:t>innej</w:t>
            </w:r>
            <w:r w:rsidR="006E0DAA" w:rsidRPr="00CF70CF">
              <w:rPr>
                <w:sz w:val="20"/>
                <w:szCs w:val="20"/>
                <w:lang w:eastAsia="en-GB"/>
              </w:rPr>
              <w:t xml:space="preserve"> </w:t>
            </w:r>
            <w:r w:rsidRPr="00CF70CF">
              <w:rPr>
                <w:sz w:val="20"/>
                <w:szCs w:val="20"/>
                <w:lang w:eastAsia="en-GB"/>
              </w:rPr>
              <w:t>tego</w:t>
            </w:r>
            <w:r w:rsidR="006E0DAA" w:rsidRPr="00CF70CF">
              <w:rPr>
                <w:sz w:val="20"/>
                <w:szCs w:val="20"/>
                <w:lang w:eastAsia="en-GB"/>
              </w:rPr>
              <w:t xml:space="preserve"> </w:t>
            </w:r>
            <w:r w:rsidRPr="00CF70CF">
              <w:rPr>
                <w:sz w:val="20"/>
                <w:szCs w:val="20"/>
                <w:lang w:eastAsia="en-GB"/>
              </w:rPr>
              <w:t>rodzaju</w:t>
            </w:r>
            <w:r w:rsidR="006E0DAA" w:rsidRPr="00CF70CF">
              <w:rPr>
                <w:sz w:val="20"/>
                <w:szCs w:val="20"/>
                <w:lang w:eastAsia="en-GB"/>
              </w:rPr>
              <w:t xml:space="preserve"> </w:t>
            </w:r>
            <w:r w:rsidRPr="00CF70CF">
              <w:rPr>
                <w:sz w:val="20"/>
                <w:szCs w:val="20"/>
                <w:lang w:eastAsia="en-GB"/>
              </w:rPr>
              <w:t>sytuacji</w:t>
            </w:r>
            <w:r w:rsidR="006E0DAA" w:rsidRPr="00CF70CF">
              <w:rPr>
                <w:sz w:val="20"/>
                <w:szCs w:val="20"/>
                <w:lang w:eastAsia="en-GB"/>
              </w:rPr>
              <w:t xml:space="preserve"> </w:t>
            </w:r>
            <w:r w:rsidRPr="00CF70CF">
              <w:rPr>
                <w:sz w:val="20"/>
                <w:szCs w:val="20"/>
                <w:lang w:eastAsia="en-GB"/>
              </w:rPr>
              <w:t>wynikającej</w:t>
            </w:r>
            <w:r w:rsidR="006E0DAA" w:rsidRPr="00CF70CF">
              <w:rPr>
                <w:sz w:val="20"/>
                <w:szCs w:val="20"/>
                <w:lang w:eastAsia="en-GB"/>
              </w:rPr>
              <w:t xml:space="preserve"> </w:t>
            </w:r>
            <w:r w:rsidRPr="00CF70CF">
              <w:rPr>
                <w:sz w:val="20"/>
                <w:szCs w:val="20"/>
                <w:lang w:eastAsia="en-GB"/>
              </w:rPr>
              <w:t>z</w:t>
            </w:r>
            <w:r w:rsidR="006E0DAA" w:rsidRPr="00CF70CF">
              <w:rPr>
                <w:sz w:val="20"/>
                <w:szCs w:val="20"/>
                <w:lang w:eastAsia="en-GB"/>
              </w:rPr>
              <w:t xml:space="preserve"> </w:t>
            </w:r>
            <w:r w:rsidRPr="00CF70CF">
              <w:rPr>
                <w:sz w:val="20"/>
                <w:szCs w:val="20"/>
                <w:lang w:eastAsia="en-GB"/>
              </w:rPr>
              <w:t>podobnej</w:t>
            </w:r>
            <w:r w:rsidR="006E0DAA" w:rsidRPr="00CF70CF">
              <w:rPr>
                <w:sz w:val="20"/>
                <w:szCs w:val="20"/>
                <w:lang w:eastAsia="en-GB"/>
              </w:rPr>
              <w:t xml:space="preserve"> </w:t>
            </w:r>
            <w:r w:rsidRPr="00CF70CF">
              <w:rPr>
                <w:sz w:val="20"/>
                <w:szCs w:val="20"/>
                <w:lang w:eastAsia="en-GB"/>
              </w:rPr>
              <w:t>procedury</w:t>
            </w:r>
            <w:r w:rsidR="006E0DAA" w:rsidRPr="00CF70CF">
              <w:rPr>
                <w:sz w:val="20"/>
                <w:szCs w:val="20"/>
                <w:lang w:eastAsia="en-GB"/>
              </w:rPr>
              <w:t xml:space="preserve"> </w:t>
            </w:r>
            <w:r w:rsidRPr="00CF70CF">
              <w:rPr>
                <w:sz w:val="20"/>
                <w:szCs w:val="20"/>
                <w:lang w:eastAsia="en-GB"/>
              </w:rPr>
              <w:t>przewidzianej</w:t>
            </w:r>
            <w:r w:rsidR="006E0DAA" w:rsidRPr="00CF70CF">
              <w:rPr>
                <w:sz w:val="20"/>
                <w:szCs w:val="20"/>
                <w:lang w:eastAsia="en-GB"/>
              </w:rPr>
              <w:t xml:space="preserve"> </w:t>
            </w:r>
            <w:r w:rsidRPr="00CF70CF">
              <w:rPr>
                <w:sz w:val="20"/>
                <w:szCs w:val="20"/>
                <w:lang w:eastAsia="en-GB"/>
              </w:rPr>
              <w:t>w</w:t>
            </w:r>
            <w:r w:rsidR="006E0DAA" w:rsidRPr="00CF70CF">
              <w:rPr>
                <w:sz w:val="20"/>
                <w:szCs w:val="20"/>
                <w:lang w:eastAsia="en-GB"/>
              </w:rPr>
              <w:t xml:space="preserve"> </w:t>
            </w:r>
            <w:r w:rsidRPr="00CF70CF">
              <w:rPr>
                <w:sz w:val="20"/>
                <w:szCs w:val="20"/>
                <w:lang w:eastAsia="en-GB"/>
              </w:rPr>
              <w:t>krajowych</w:t>
            </w:r>
            <w:r w:rsidR="006E0DAA" w:rsidRPr="00CF70CF">
              <w:rPr>
                <w:sz w:val="20"/>
                <w:szCs w:val="20"/>
                <w:lang w:eastAsia="en-GB"/>
              </w:rPr>
              <w:t xml:space="preserve"> </w:t>
            </w:r>
            <w:r w:rsidRPr="00CF70CF">
              <w:rPr>
                <w:sz w:val="20"/>
                <w:szCs w:val="20"/>
                <w:lang w:eastAsia="en-GB"/>
              </w:rPr>
              <w:t>przepisach</w:t>
            </w:r>
            <w:r w:rsidR="006E0DAA" w:rsidRPr="00CF70CF">
              <w:rPr>
                <w:sz w:val="20"/>
                <w:szCs w:val="20"/>
                <w:lang w:eastAsia="en-GB"/>
              </w:rPr>
              <w:t xml:space="preserve"> </w:t>
            </w:r>
            <w:r w:rsidRPr="00CF70CF">
              <w:rPr>
                <w:sz w:val="20"/>
                <w:szCs w:val="20"/>
                <w:lang w:eastAsia="en-GB"/>
              </w:rPr>
              <w:t>ustawowych</w:t>
            </w:r>
            <w:r w:rsidR="006E0DAA" w:rsidRPr="00CF70CF">
              <w:rPr>
                <w:sz w:val="20"/>
                <w:szCs w:val="20"/>
                <w:lang w:eastAsia="en-GB"/>
              </w:rPr>
              <w:t xml:space="preserve"> </w:t>
            </w:r>
            <w:r w:rsidRPr="00CF70CF">
              <w:rPr>
                <w:sz w:val="20"/>
                <w:szCs w:val="20"/>
                <w:lang w:eastAsia="en-GB"/>
              </w:rPr>
              <w:t>i</w:t>
            </w:r>
            <w:r w:rsidR="006E0DAA" w:rsidRPr="00CF70CF">
              <w:rPr>
                <w:sz w:val="20"/>
                <w:szCs w:val="20"/>
                <w:lang w:eastAsia="en-GB"/>
              </w:rPr>
              <w:t xml:space="preserve"> </w:t>
            </w:r>
            <w:r w:rsidRPr="00CF70CF">
              <w:rPr>
                <w:sz w:val="20"/>
                <w:szCs w:val="20"/>
                <w:lang w:eastAsia="en-GB"/>
              </w:rPr>
              <w:t>wykonawczych</w:t>
            </w:r>
            <w:r w:rsidRPr="00CF70CF">
              <w:rPr>
                <w:sz w:val="20"/>
                <w:szCs w:val="20"/>
                <w:vertAlign w:val="superscript"/>
                <w:lang w:eastAsia="en-GB"/>
              </w:rPr>
              <w:footnoteReference w:id="29"/>
            </w:r>
            <w:r w:rsidRPr="00CF70CF">
              <w:rPr>
                <w:sz w:val="20"/>
                <w:szCs w:val="20"/>
                <w:lang w:eastAsia="en-GB"/>
              </w:rPr>
              <w:t>;</w:t>
            </w:r>
            <w:r w:rsidR="006E0DAA" w:rsidRPr="00CF70CF">
              <w:rPr>
                <w:sz w:val="20"/>
                <w:szCs w:val="20"/>
                <w:lang w:eastAsia="en-GB"/>
              </w:rPr>
              <w:t xml:space="preserve"> </w:t>
            </w:r>
            <w:r w:rsidRPr="00CF70CF">
              <w:rPr>
                <w:sz w:val="20"/>
                <w:szCs w:val="20"/>
                <w:lang w:eastAsia="en-GB"/>
              </w:rPr>
              <w:t>lub</w:t>
            </w:r>
            <w:r w:rsidRPr="00CF70CF">
              <w:rPr>
                <w:sz w:val="20"/>
                <w:szCs w:val="20"/>
                <w:lang w:eastAsia="en-GB"/>
              </w:rPr>
              <w:br/>
              <w:t>e)</w:t>
            </w:r>
            <w:r w:rsidR="006E0DAA" w:rsidRPr="00CF70CF">
              <w:rPr>
                <w:sz w:val="20"/>
                <w:szCs w:val="20"/>
                <w:lang w:eastAsia="en-GB"/>
              </w:rPr>
              <w:t xml:space="preserve"> </w:t>
            </w:r>
            <w:r w:rsidRPr="00CF70CF">
              <w:rPr>
                <w:sz w:val="20"/>
                <w:szCs w:val="20"/>
                <w:lang w:eastAsia="en-GB"/>
              </w:rPr>
              <w:t>jego</w:t>
            </w:r>
            <w:r w:rsidR="006E0DAA" w:rsidRPr="00CF70CF">
              <w:rPr>
                <w:sz w:val="20"/>
                <w:szCs w:val="20"/>
                <w:lang w:eastAsia="en-GB"/>
              </w:rPr>
              <w:t xml:space="preserve"> </w:t>
            </w:r>
            <w:r w:rsidRPr="00CF70CF">
              <w:rPr>
                <w:sz w:val="20"/>
                <w:szCs w:val="20"/>
                <w:lang w:eastAsia="en-GB"/>
              </w:rPr>
              <w:t>aktywami</w:t>
            </w:r>
            <w:r w:rsidR="006E0DAA" w:rsidRPr="00CF70CF">
              <w:rPr>
                <w:sz w:val="20"/>
                <w:szCs w:val="20"/>
                <w:lang w:eastAsia="en-GB"/>
              </w:rPr>
              <w:t xml:space="preserve"> </w:t>
            </w:r>
            <w:r w:rsidRPr="00CF70CF">
              <w:rPr>
                <w:sz w:val="20"/>
                <w:szCs w:val="20"/>
                <w:lang w:eastAsia="en-GB"/>
              </w:rPr>
              <w:t>zarządza</w:t>
            </w:r>
            <w:r w:rsidR="006E0DAA" w:rsidRPr="00CF70CF">
              <w:rPr>
                <w:sz w:val="20"/>
                <w:szCs w:val="20"/>
                <w:lang w:eastAsia="en-GB"/>
              </w:rPr>
              <w:t xml:space="preserve"> </w:t>
            </w:r>
            <w:r w:rsidRPr="00CF70CF">
              <w:rPr>
                <w:sz w:val="20"/>
                <w:szCs w:val="20"/>
                <w:lang w:eastAsia="en-GB"/>
              </w:rPr>
              <w:t>likwidator</w:t>
            </w:r>
            <w:r w:rsidR="006E0DAA" w:rsidRPr="00CF70CF">
              <w:rPr>
                <w:sz w:val="20"/>
                <w:szCs w:val="20"/>
                <w:lang w:eastAsia="en-GB"/>
              </w:rPr>
              <w:t xml:space="preserve"> </w:t>
            </w:r>
            <w:r w:rsidRPr="00CF70CF">
              <w:rPr>
                <w:sz w:val="20"/>
                <w:szCs w:val="20"/>
                <w:lang w:eastAsia="en-GB"/>
              </w:rPr>
              <w:t>lub</w:t>
            </w:r>
            <w:r w:rsidR="006E0DAA" w:rsidRPr="00CF70CF">
              <w:rPr>
                <w:sz w:val="20"/>
                <w:szCs w:val="20"/>
                <w:lang w:eastAsia="en-GB"/>
              </w:rPr>
              <w:t xml:space="preserve"> </w:t>
            </w:r>
            <w:r w:rsidRPr="00CF70CF">
              <w:rPr>
                <w:sz w:val="20"/>
                <w:szCs w:val="20"/>
                <w:lang w:eastAsia="en-GB"/>
              </w:rPr>
              <w:t>sąd;</w:t>
            </w:r>
            <w:r w:rsidR="006E0DAA" w:rsidRPr="00CF70CF">
              <w:rPr>
                <w:sz w:val="20"/>
                <w:szCs w:val="20"/>
                <w:lang w:eastAsia="en-GB"/>
              </w:rPr>
              <w:t xml:space="preserve"> </w:t>
            </w:r>
            <w:r w:rsidRPr="00CF70CF">
              <w:rPr>
                <w:sz w:val="20"/>
                <w:szCs w:val="20"/>
                <w:lang w:eastAsia="en-GB"/>
              </w:rPr>
              <w:t>lub</w:t>
            </w:r>
            <w:r w:rsidRPr="00CF70CF">
              <w:rPr>
                <w:sz w:val="20"/>
                <w:szCs w:val="20"/>
                <w:lang w:eastAsia="en-GB"/>
              </w:rPr>
              <w:br/>
              <w:t>f)</w:t>
            </w:r>
            <w:r w:rsidR="006E0DAA" w:rsidRPr="00CF70CF">
              <w:rPr>
                <w:sz w:val="20"/>
                <w:szCs w:val="20"/>
                <w:lang w:eastAsia="en-GB"/>
              </w:rPr>
              <w:t xml:space="preserve"> </w:t>
            </w:r>
            <w:r w:rsidRPr="00CF70CF">
              <w:rPr>
                <w:sz w:val="20"/>
                <w:szCs w:val="20"/>
                <w:lang w:eastAsia="en-GB"/>
              </w:rPr>
              <w:t>jego</w:t>
            </w:r>
            <w:r w:rsidR="006E0DAA" w:rsidRPr="00CF70CF">
              <w:rPr>
                <w:sz w:val="20"/>
                <w:szCs w:val="20"/>
                <w:lang w:eastAsia="en-GB"/>
              </w:rPr>
              <w:t xml:space="preserve"> </w:t>
            </w:r>
            <w:r w:rsidRPr="00CF70CF">
              <w:rPr>
                <w:sz w:val="20"/>
                <w:szCs w:val="20"/>
                <w:lang w:eastAsia="en-GB"/>
              </w:rPr>
              <w:t>działalność</w:t>
            </w:r>
            <w:r w:rsidR="006E0DAA" w:rsidRPr="00CF70CF">
              <w:rPr>
                <w:sz w:val="20"/>
                <w:szCs w:val="20"/>
                <w:lang w:eastAsia="en-GB"/>
              </w:rPr>
              <w:t xml:space="preserve"> </w:t>
            </w:r>
            <w:r w:rsidRPr="00CF70CF">
              <w:rPr>
                <w:sz w:val="20"/>
                <w:szCs w:val="20"/>
                <w:lang w:eastAsia="en-GB"/>
              </w:rPr>
              <w:t>gospodarcza</w:t>
            </w:r>
            <w:r w:rsidR="006E0DAA" w:rsidRPr="00CF70CF">
              <w:rPr>
                <w:sz w:val="20"/>
                <w:szCs w:val="20"/>
                <w:lang w:eastAsia="en-GB"/>
              </w:rPr>
              <w:t xml:space="preserve"> </w:t>
            </w:r>
            <w:r w:rsidRPr="00CF70CF">
              <w:rPr>
                <w:sz w:val="20"/>
                <w:szCs w:val="20"/>
                <w:lang w:eastAsia="en-GB"/>
              </w:rPr>
              <w:t>jest</w:t>
            </w:r>
            <w:r w:rsidR="006E0DAA" w:rsidRPr="00CF70CF">
              <w:rPr>
                <w:sz w:val="20"/>
                <w:szCs w:val="20"/>
                <w:lang w:eastAsia="en-GB"/>
              </w:rPr>
              <w:t xml:space="preserve"> </w:t>
            </w:r>
            <w:r w:rsidRPr="00CF70CF">
              <w:rPr>
                <w:sz w:val="20"/>
                <w:szCs w:val="20"/>
                <w:lang w:eastAsia="en-GB"/>
              </w:rPr>
              <w:t>zawieszona?</w:t>
            </w:r>
            <w:r w:rsidRPr="00CF70CF">
              <w:rPr>
                <w:sz w:val="20"/>
                <w:szCs w:val="20"/>
                <w:lang w:eastAsia="en-GB"/>
              </w:rPr>
              <w:br/>
            </w:r>
            <w:r w:rsidRPr="00CF70CF">
              <w:rPr>
                <w:b/>
                <w:sz w:val="20"/>
                <w:szCs w:val="20"/>
                <w:lang w:eastAsia="en-GB"/>
              </w:rPr>
              <w:t>Jeżeli</w:t>
            </w:r>
            <w:r w:rsidR="006E0DAA" w:rsidRPr="00CF70CF">
              <w:rPr>
                <w:b/>
                <w:sz w:val="20"/>
                <w:szCs w:val="20"/>
                <w:lang w:eastAsia="en-GB"/>
              </w:rPr>
              <w:t xml:space="preserve"> </w:t>
            </w:r>
            <w:r w:rsidRPr="00CF70CF">
              <w:rPr>
                <w:b/>
                <w:sz w:val="20"/>
                <w:szCs w:val="20"/>
                <w:lang w:eastAsia="en-GB"/>
              </w:rPr>
              <w:t>tak:</w:t>
            </w:r>
          </w:p>
          <w:p w14:paraId="517D8550" w14:textId="77777777" w:rsidR="009D0772" w:rsidRPr="00CF70CF" w:rsidRDefault="009D0772" w:rsidP="00885433">
            <w:pPr>
              <w:numPr>
                <w:ilvl w:val="0"/>
                <w:numId w:val="100"/>
              </w:numPr>
              <w:spacing w:after="0"/>
              <w:jc w:val="both"/>
              <w:rPr>
                <w:sz w:val="20"/>
                <w:szCs w:val="20"/>
                <w:lang w:eastAsia="en-GB"/>
              </w:rPr>
            </w:pPr>
            <w:r w:rsidRPr="00CF70CF">
              <w:rPr>
                <w:sz w:val="20"/>
                <w:szCs w:val="20"/>
                <w:lang w:eastAsia="en-GB"/>
              </w:rPr>
              <w:t>Proszę</w:t>
            </w:r>
            <w:r w:rsidR="006E0DAA" w:rsidRPr="00CF70CF">
              <w:rPr>
                <w:sz w:val="20"/>
                <w:szCs w:val="20"/>
                <w:lang w:eastAsia="en-GB"/>
              </w:rPr>
              <w:t xml:space="preserve"> </w:t>
            </w:r>
            <w:r w:rsidRPr="00CF70CF">
              <w:rPr>
                <w:sz w:val="20"/>
                <w:szCs w:val="20"/>
                <w:lang w:eastAsia="en-GB"/>
              </w:rPr>
              <w:t>podać</w:t>
            </w:r>
            <w:r w:rsidR="006E0DAA" w:rsidRPr="00CF70CF">
              <w:rPr>
                <w:sz w:val="20"/>
                <w:szCs w:val="20"/>
                <w:lang w:eastAsia="en-GB"/>
              </w:rPr>
              <w:t xml:space="preserve"> </w:t>
            </w:r>
            <w:r w:rsidRPr="00CF70CF">
              <w:rPr>
                <w:sz w:val="20"/>
                <w:szCs w:val="20"/>
                <w:lang w:eastAsia="en-GB"/>
              </w:rPr>
              <w:t>szczegółowe</w:t>
            </w:r>
            <w:r w:rsidR="006E0DAA" w:rsidRPr="00CF70CF">
              <w:rPr>
                <w:sz w:val="20"/>
                <w:szCs w:val="20"/>
                <w:lang w:eastAsia="en-GB"/>
              </w:rPr>
              <w:t xml:space="preserve"> </w:t>
            </w:r>
            <w:r w:rsidRPr="00CF70CF">
              <w:rPr>
                <w:sz w:val="20"/>
                <w:szCs w:val="20"/>
                <w:lang w:eastAsia="en-GB"/>
              </w:rPr>
              <w:t>informacje:</w:t>
            </w:r>
          </w:p>
          <w:p w14:paraId="57702CD8" w14:textId="77777777" w:rsidR="009D0772" w:rsidRPr="00CF70CF" w:rsidRDefault="009D0772" w:rsidP="00885433">
            <w:pPr>
              <w:numPr>
                <w:ilvl w:val="0"/>
                <w:numId w:val="100"/>
              </w:numPr>
              <w:spacing w:after="0"/>
              <w:jc w:val="both"/>
              <w:rPr>
                <w:sz w:val="20"/>
                <w:szCs w:val="20"/>
                <w:lang w:eastAsia="en-GB"/>
              </w:rPr>
            </w:pPr>
            <w:r w:rsidRPr="00CF70CF">
              <w:rPr>
                <w:sz w:val="20"/>
                <w:szCs w:val="20"/>
                <w:lang w:eastAsia="en-GB"/>
              </w:rPr>
              <w:t>Proszę</w:t>
            </w:r>
            <w:r w:rsidR="006E0DAA" w:rsidRPr="00CF70CF">
              <w:rPr>
                <w:sz w:val="20"/>
                <w:szCs w:val="20"/>
                <w:lang w:eastAsia="en-GB"/>
              </w:rPr>
              <w:t xml:space="preserve"> </w:t>
            </w:r>
            <w:r w:rsidRPr="00CF70CF">
              <w:rPr>
                <w:sz w:val="20"/>
                <w:szCs w:val="20"/>
                <w:lang w:eastAsia="en-GB"/>
              </w:rPr>
              <w:t>podać</w:t>
            </w:r>
            <w:r w:rsidR="006E0DAA" w:rsidRPr="00CF70CF">
              <w:rPr>
                <w:sz w:val="20"/>
                <w:szCs w:val="20"/>
                <w:lang w:eastAsia="en-GB"/>
              </w:rPr>
              <w:t xml:space="preserve"> </w:t>
            </w:r>
            <w:r w:rsidRPr="00CF70CF">
              <w:rPr>
                <w:sz w:val="20"/>
                <w:szCs w:val="20"/>
                <w:lang w:eastAsia="en-GB"/>
              </w:rPr>
              <w:t>powody,</w:t>
            </w:r>
            <w:r w:rsidR="006E0DAA" w:rsidRPr="00CF70CF">
              <w:rPr>
                <w:sz w:val="20"/>
                <w:szCs w:val="20"/>
                <w:lang w:eastAsia="en-GB"/>
              </w:rPr>
              <w:t xml:space="preserve"> </w:t>
            </w:r>
            <w:r w:rsidRPr="00CF70CF">
              <w:rPr>
                <w:sz w:val="20"/>
                <w:szCs w:val="20"/>
                <w:lang w:eastAsia="en-GB"/>
              </w:rPr>
              <w:t>które</w:t>
            </w:r>
            <w:r w:rsidR="006E0DAA" w:rsidRPr="00CF70CF">
              <w:rPr>
                <w:sz w:val="20"/>
                <w:szCs w:val="20"/>
                <w:lang w:eastAsia="en-GB"/>
              </w:rPr>
              <w:t xml:space="preserve"> </w:t>
            </w:r>
            <w:r w:rsidRPr="00CF70CF">
              <w:rPr>
                <w:sz w:val="20"/>
                <w:szCs w:val="20"/>
                <w:lang w:eastAsia="en-GB"/>
              </w:rPr>
              <w:t>pomimo</w:t>
            </w:r>
            <w:r w:rsidR="006E0DAA" w:rsidRPr="00CF70CF">
              <w:rPr>
                <w:sz w:val="20"/>
                <w:szCs w:val="20"/>
                <w:lang w:eastAsia="en-GB"/>
              </w:rPr>
              <w:t xml:space="preserve"> </w:t>
            </w:r>
            <w:r w:rsidRPr="00CF70CF">
              <w:rPr>
                <w:sz w:val="20"/>
                <w:szCs w:val="20"/>
                <w:lang w:eastAsia="en-GB"/>
              </w:rPr>
              <w:t>powyższej</w:t>
            </w:r>
            <w:r w:rsidR="006E0DAA" w:rsidRPr="00CF70CF">
              <w:rPr>
                <w:sz w:val="20"/>
                <w:szCs w:val="20"/>
                <w:lang w:eastAsia="en-GB"/>
              </w:rPr>
              <w:t xml:space="preserve"> </w:t>
            </w:r>
            <w:r w:rsidRPr="00CF70CF">
              <w:rPr>
                <w:sz w:val="20"/>
                <w:szCs w:val="20"/>
                <w:lang w:eastAsia="en-GB"/>
              </w:rPr>
              <w:t>sytuacji</w:t>
            </w:r>
            <w:r w:rsidR="006E0DAA" w:rsidRPr="00CF70CF">
              <w:rPr>
                <w:sz w:val="20"/>
                <w:szCs w:val="20"/>
                <w:lang w:eastAsia="en-GB"/>
              </w:rPr>
              <w:t xml:space="preserve"> </w:t>
            </w:r>
            <w:r w:rsidRPr="00CF70CF">
              <w:rPr>
                <w:sz w:val="20"/>
                <w:szCs w:val="20"/>
                <w:lang w:eastAsia="en-GB"/>
              </w:rPr>
              <w:t>umożliwiają</w:t>
            </w:r>
            <w:r w:rsidR="006E0DAA" w:rsidRPr="00CF70CF">
              <w:rPr>
                <w:sz w:val="20"/>
                <w:szCs w:val="20"/>
                <w:lang w:eastAsia="en-GB"/>
              </w:rPr>
              <w:t xml:space="preserve"> </w:t>
            </w:r>
            <w:r w:rsidRPr="00CF70CF">
              <w:rPr>
                <w:sz w:val="20"/>
                <w:szCs w:val="20"/>
                <w:lang w:eastAsia="en-GB"/>
              </w:rPr>
              <w:t>realizację</w:t>
            </w:r>
            <w:r w:rsidR="006E0DAA" w:rsidRPr="00CF70CF">
              <w:rPr>
                <w:sz w:val="20"/>
                <w:szCs w:val="20"/>
                <w:lang w:eastAsia="en-GB"/>
              </w:rPr>
              <w:t xml:space="preserve"> </w:t>
            </w:r>
            <w:r w:rsidRPr="00CF70CF">
              <w:rPr>
                <w:sz w:val="20"/>
                <w:szCs w:val="20"/>
                <w:lang w:eastAsia="en-GB"/>
              </w:rPr>
              <w:t>zamówienia,</w:t>
            </w:r>
            <w:r w:rsidR="006E0DAA" w:rsidRPr="00CF70CF">
              <w:rPr>
                <w:sz w:val="20"/>
                <w:szCs w:val="20"/>
                <w:lang w:eastAsia="en-GB"/>
              </w:rPr>
              <w:t xml:space="preserve"> </w:t>
            </w:r>
            <w:r w:rsidRPr="00CF70CF">
              <w:rPr>
                <w:sz w:val="20"/>
                <w:szCs w:val="20"/>
                <w:lang w:eastAsia="en-GB"/>
              </w:rPr>
              <w:t>z</w:t>
            </w:r>
            <w:r w:rsidR="006E0DAA" w:rsidRPr="00CF70CF">
              <w:rPr>
                <w:sz w:val="20"/>
                <w:szCs w:val="20"/>
                <w:lang w:eastAsia="en-GB"/>
              </w:rPr>
              <w:t xml:space="preserve"> </w:t>
            </w:r>
            <w:r w:rsidRPr="00CF70CF">
              <w:rPr>
                <w:sz w:val="20"/>
                <w:szCs w:val="20"/>
                <w:lang w:eastAsia="en-GB"/>
              </w:rPr>
              <w:t>uwzględnieniem</w:t>
            </w:r>
            <w:r w:rsidR="006E0DAA" w:rsidRPr="00CF70CF">
              <w:rPr>
                <w:sz w:val="20"/>
                <w:szCs w:val="20"/>
                <w:lang w:eastAsia="en-GB"/>
              </w:rPr>
              <w:t xml:space="preserve"> </w:t>
            </w:r>
            <w:r w:rsidRPr="00CF70CF">
              <w:rPr>
                <w:sz w:val="20"/>
                <w:szCs w:val="20"/>
                <w:lang w:eastAsia="en-GB"/>
              </w:rPr>
              <w:t>mających</w:t>
            </w:r>
            <w:r w:rsidR="006E0DAA" w:rsidRPr="00CF70CF">
              <w:rPr>
                <w:sz w:val="20"/>
                <w:szCs w:val="20"/>
                <w:lang w:eastAsia="en-GB"/>
              </w:rPr>
              <w:t xml:space="preserve"> </w:t>
            </w:r>
            <w:r w:rsidRPr="00CF70CF">
              <w:rPr>
                <w:sz w:val="20"/>
                <w:szCs w:val="20"/>
                <w:lang w:eastAsia="en-GB"/>
              </w:rPr>
              <w:t>zastosowanie</w:t>
            </w:r>
            <w:r w:rsidR="006E0DAA" w:rsidRPr="00CF70CF">
              <w:rPr>
                <w:sz w:val="20"/>
                <w:szCs w:val="20"/>
                <w:lang w:eastAsia="en-GB"/>
              </w:rPr>
              <w:t xml:space="preserve"> </w:t>
            </w:r>
            <w:r w:rsidRPr="00CF70CF">
              <w:rPr>
                <w:sz w:val="20"/>
                <w:szCs w:val="20"/>
                <w:lang w:eastAsia="en-GB"/>
              </w:rPr>
              <w:t>przepisów</w:t>
            </w:r>
            <w:r w:rsidR="006E0DAA" w:rsidRPr="00CF70CF">
              <w:rPr>
                <w:sz w:val="20"/>
                <w:szCs w:val="20"/>
                <w:lang w:eastAsia="en-GB"/>
              </w:rPr>
              <w:t xml:space="preserve"> </w:t>
            </w:r>
            <w:r w:rsidRPr="00CF70CF">
              <w:rPr>
                <w:sz w:val="20"/>
                <w:szCs w:val="20"/>
                <w:lang w:eastAsia="en-GB"/>
              </w:rPr>
              <w:t>krajowych</w:t>
            </w:r>
            <w:r w:rsidR="006E0DAA" w:rsidRPr="00CF70CF">
              <w:rPr>
                <w:sz w:val="20"/>
                <w:szCs w:val="20"/>
                <w:lang w:eastAsia="en-GB"/>
              </w:rPr>
              <w:t xml:space="preserve"> </w:t>
            </w:r>
            <w:r w:rsidRPr="00CF70CF">
              <w:rPr>
                <w:sz w:val="20"/>
                <w:szCs w:val="20"/>
                <w:lang w:eastAsia="en-GB"/>
              </w:rPr>
              <w:t>i</w:t>
            </w:r>
            <w:r w:rsidR="006E0DAA" w:rsidRPr="00CF70CF">
              <w:rPr>
                <w:sz w:val="20"/>
                <w:szCs w:val="20"/>
                <w:lang w:eastAsia="en-GB"/>
              </w:rPr>
              <w:t xml:space="preserve"> </w:t>
            </w:r>
            <w:r w:rsidRPr="00CF70CF">
              <w:rPr>
                <w:sz w:val="20"/>
                <w:szCs w:val="20"/>
                <w:lang w:eastAsia="en-GB"/>
              </w:rPr>
              <w:t>środków</w:t>
            </w:r>
            <w:r w:rsidR="006E0DAA" w:rsidRPr="00CF70CF">
              <w:rPr>
                <w:sz w:val="20"/>
                <w:szCs w:val="20"/>
                <w:lang w:eastAsia="en-GB"/>
              </w:rPr>
              <w:t xml:space="preserve"> </w:t>
            </w:r>
            <w:r w:rsidRPr="00CF70CF">
              <w:rPr>
                <w:sz w:val="20"/>
                <w:szCs w:val="20"/>
                <w:lang w:eastAsia="en-GB"/>
              </w:rPr>
              <w:t>dotyczących</w:t>
            </w:r>
            <w:r w:rsidR="006E0DAA" w:rsidRPr="00CF70CF">
              <w:rPr>
                <w:sz w:val="20"/>
                <w:szCs w:val="20"/>
                <w:lang w:eastAsia="en-GB"/>
              </w:rPr>
              <w:t xml:space="preserve"> </w:t>
            </w:r>
            <w:r w:rsidRPr="00CF70CF">
              <w:rPr>
                <w:sz w:val="20"/>
                <w:szCs w:val="20"/>
                <w:lang w:eastAsia="en-GB"/>
              </w:rPr>
              <w:t>kontynuowania</w:t>
            </w:r>
            <w:r w:rsidR="006E0DAA" w:rsidRPr="00CF70CF">
              <w:rPr>
                <w:sz w:val="20"/>
                <w:szCs w:val="20"/>
                <w:lang w:eastAsia="en-GB"/>
              </w:rPr>
              <w:t xml:space="preserve"> </w:t>
            </w:r>
            <w:r w:rsidRPr="00CF70CF">
              <w:rPr>
                <w:sz w:val="20"/>
                <w:szCs w:val="20"/>
                <w:lang w:eastAsia="en-GB"/>
              </w:rPr>
              <w:t>działalności</w:t>
            </w:r>
            <w:r w:rsidR="006E0DAA" w:rsidRPr="00CF70CF">
              <w:rPr>
                <w:sz w:val="20"/>
                <w:szCs w:val="20"/>
                <w:lang w:eastAsia="en-GB"/>
              </w:rPr>
              <w:t xml:space="preserve"> </w:t>
            </w:r>
            <w:r w:rsidRPr="00CF70CF">
              <w:rPr>
                <w:sz w:val="20"/>
                <w:szCs w:val="20"/>
                <w:lang w:eastAsia="en-GB"/>
              </w:rPr>
              <w:t>gospodarczej</w:t>
            </w:r>
            <w:r w:rsidRPr="00CF70CF">
              <w:rPr>
                <w:sz w:val="20"/>
                <w:szCs w:val="20"/>
                <w:vertAlign w:val="superscript"/>
                <w:lang w:eastAsia="en-GB"/>
              </w:rPr>
              <w:footnoteReference w:id="30"/>
            </w:r>
            <w:r w:rsidRPr="00CF70CF">
              <w:rPr>
                <w:sz w:val="20"/>
                <w:szCs w:val="20"/>
                <w:lang w:eastAsia="en-GB"/>
              </w:rPr>
              <w:t>.</w:t>
            </w:r>
          </w:p>
          <w:p w14:paraId="0575520F" w14:textId="77777777" w:rsidR="009D0772" w:rsidRPr="00CF70CF" w:rsidRDefault="009D0772" w:rsidP="00607ECF">
            <w:pPr>
              <w:spacing w:after="0"/>
              <w:rPr>
                <w:sz w:val="20"/>
                <w:szCs w:val="20"/>
                <w:lang w:eastAsia="en-GB"/>
              </w:rPr>
            </w:pPr>
            <w:r w:rsidRPr="00CF70CF">
              <w:rPr>
                <w:sz w:val="20"/>
                <w:szCs w:val="20"/>
                <w:lang w:eastAsia="en-GB"/>
              </w:rPr>
              <w:lastRenderedPageBreak/>
              <w:t>Jeżeli</w:t>
            </w:r>
            <w:r w:rsidR="006E0DAA" w:rsidRPr="00CF70CF">
              <w:rPr>
                <w:sz w:val="20"/>
                <w:szCs w:val="20"/>
                <w:lang w:eastAsia="en-GB"/>
              </w:rPr>
              <w:t xml:space="preserve"> </w:t>
            </w:r>
            <w:r w:rsidRPr="00CF70CF">
              <w:rPr>
                <w:sz w:val="20"/>
                <w:szCs w:val="20"/>
                <w:lang w:eastAsia="en-GB"/>
              </w:rPr>
              <w:t>odnośna</w:t>
            </w:r>
            <w:r w:rsidR="006E0DAA" w:rsidRPr="00CF70CF">
              <w:rPr>
                <w:sz w:val="20"/>
                <w:szCs w:val="20"/>
                <w:lang w:eastAsia="en-GB"/>
              </w:rPr>
              <w:t xml:space="preserve"> </w:t>
            </w:r>
            <w:r w:rsidRPr="00CF70CF">
              <w:rPr>
                <w:sz w:val="20"/>
                <w:szCs w:val="20"/>
                <w:lang w:eastAsia="en-GB"/>
              </w:rPr>
              <w:t>dokumentacja</w:t>
            </w:r>
            <w:r w:rsidR="006E0DAA" w:rsidRPr="00CF70CF">
              <w:rPr>
                <w:sz w:val="20"/>
                <w:szCs w:val="20"/>
                <w:lang w:eastAsia="en-GB"/>
              </w:rPr>
              <w:t xml:space="preserve"> </w:t>
            </w:r>
            <w:r w:rsidRPr="00CF70CF">
              <w:rPr>
                <w:sz w:val="20"/>
                <w:szCs w:val="20"/>
                <w:lang w:eastAsia="en-GB"/>
              </w:rPr>
              <w:t>jest</w:t>
            </w:r>
            <w:r w:rsidR="006E0DAA" w:rsidRPr="00CF70CF">
              <w:rPr>
                <w:sz w:val="20"/>
                <w:szCs w:val="20"/>
                <w:lang w:eastAsia="en-GB"/>
              </w:rPr>
              <w:t xml:space="preserve"> </w:t>
            </w:r>
            <w:r w:rsidRPr="00CF70CF">
              <w:rPr>
                <w:sz w:val="20"/>
                <w:szCs w:val="20"/>
                <w:lang w:eastAsia="en-GB"/>
              </w:rPr>
              <w:t>dostępna</w:t>
            </w:r>
            <w:r w:rsidR="006E0DAA" w:rsidRPr="00CF70CF">
              <w:rPr>
                <w:sz w:val="20"/>
                <w:szCs w:val="20"/>
                <w:lang w:eastAsia="en-GB"/>
              </w:rPr>
              <w:t xml:space="preserve"> </w:t>
            </w:r>
            <w:r w:rsidRPr="00CF70CF">
              <w:rPr>
                <w:sz w:val="20"/>
                <w:szCs w:val="20"/>
                <w:lang w:eastAsia="en-GB"/>
              </w:rPr>
              <w:t>w</w:t>
            </w:r>
            <w:r w:rsidR="006E0DAA" w:rsidRPr="00CF70CF">
              <w:rPr>
                <w:sz w:val="20"/>
                <w:szCs w:val="20"/>
                <w:lang w:eastAsia="en-GB"/>
              </w:rPr>
              <w:t xml:space="preserve"> </w:t>
            </w:r>
            <w:r w:rsidRPr="00CF70CF">
              <w:rPr>
                <w:sz w:val="20"/>
                <w:szCs w:val="20"/>
                <w:lang w:eastAsia="en-GB"/>
              </w:rPr>
              <w:t>formie</w:t>
            </w:r>
            <w:r w:rsidR="006E0DAA" w:rsidRPr="00CF70CF">
              <w:rPr>
                <w:sz w:val="20"/>
                <w:szCs w:val="20"/>
                <w:lang w:eastAsia="en-GB"/>
              </w:rPr>
              <w:t xml:space="preserve"> </w:t>
            </w:r>
            <w:r w:rsidRPr="00CF70CF">
              <w:rPr>
                <w:sz w:val="20"/>
                <w:szCs w:val="20"/>
                <w:lang w:eastAsia="en-GB"/>
              </w:rPr>
              <w:t>elektronicznej,</w:t>
            </w:r>
            <w:r w:rsidR="006E0DAA" w:rsidRPr="00CF70CF">
              <w:rPr>
                <w:sz w:val="20"/>
                <w:szCs w:val="20"/>
                <w:lang w:eastAsia="en-GB"/>
              </w:rPr>
              <w:t xml:space="preserve"> </w:t>
            </w:r>
            <w:r w:rsidRPr="00CF70CF">
              <w:rPr>
                <w:sz w:val="20"/>
                <w:szCs w:val="20"/>
                <w:lang w:eastAsia="en-GB"/>
              </w:rPr>
              <w:t>proszę</w:t>
            </w:r>
            <w:r w:rsidR="006E0DAA" w:rsidRPr="00CF70CF">
              <w:rPr>
                <w:sz w:val="20"/>
                <w:szCs w:val="20"/>
                <w:lang w:eastAsia="en-GB"/>
              </w:rPr>
              <w:t xml:space="preserve"> </w:t>
            </w:r>
            <w:r w:rsidRPr="00CF70CF">
              <w:rPr>
                <w:sz w:val="20"/>
                <w:szCs w:val="20"/>
                <w:lang w:eastAsia="en-GB"/>
              </w:rPr>
              <w:t>wskazać:</w:t>
            </w:r>
          </w:p>
        </w:tc>
        <w:tc>
          <w:tcPr>
            <w:tcW w:w="5812" w:type="dxa"/>
          </w:tcPr>
          <w:p w14:paraId="00D9B908" w14:textId="77777777" w:rsidR="009D0772" w:rsidRPr="00CF70CF" w:rsidRDefault="009D0772" w:rsidP="00607ECF">
            <w:pPr>
              <w:spacing w:after="0"/>
              <w:rPr>
                <w:sz w:val="20"/>
                <w:szCs w:val="20"/>
              </w:rPr>
            </w:pPr>
            <w:r w:rsidRPr="00CF70CF">
              <w:rPr>
                <w:sz w:val="20"/>
                <w:szCs w:val="20"/>
              </w:rPr>
              <w:lastRenderedPageBreak/>
              <w:t>[]</w:t>
            </w:r>
            <w:r w:rsidR="006E0DAA" w:rsidRPr="00CF70CF">
              <w:rPr>
                <w:sz w:val="20"/>
                <w:szCs w:val="20"/>
              </w:rPr>
              <w:t xml:space="preserve"> </w:t>
            </w:r>
            <w:r w:rsidRPr="00CF70CF">
              <w:rPr>
                <w:sz w:val="20"/>
                <w:szCs w:val="20"/>
              </w:rPr>
              <w:t>Tak</w:t>
            </w:r>
            <w:r w:rsidR="006E0DAA" w:rsidRPr="00CF70CF">
              <w:rPr>
                <w:sz w:val="20"/>
                <w:szCs w:val="20"/>
              </w:rPr>
              <w:t xml:space="preserve"> </w:t>
            </w:r>
            <w:r w:rsidRPr="00CF70CF">
              <w:rPr>
                <w:sz w:val="20"/>
                <w:szCs w:val="20"/>
              </w:rPr>
              <w:t>[]</w:t>
            </w:r>
            <w:r w:rsidR="006E0DAA" w:rsidRPr="00CF70CF">
              <w:rPr>
                <w:sz w:val="20"/>
                <w:szCs w:val="20"/>
              </w:rPr>
              <w:t xml:space="preserve"> </w:t>
            </w:r>
            <w:r w:rsidRPr="00CF70CF">
              <w:rPr>
                <w:sz w:val="20"/>
                <w:szCs w:val="20"/>
              </w:rPr>
              <w:t>Nie</w:t>
            </w:r>
            <w:r w:rsidRPr="00CF70CF">
              <w:rPr>
                <w:sz w:val="20"/>
                <w:szCs w:val="20"/>
              </w:rPr>
              <w:br/>
            </w:r>
            <w:r w:rsidRPr="00CF70CF">
              <w:rPr>
                <w:sz w:val="20"/>
                <w:szCs w:val="20"/>
              </w:rPr>
              <w:br/>
            </w:r>
            <w:r w:rsidRPr="00CF70CF">
              <w:rPr>
                <w:sz w:val="20"/>
                <w:szCs w:val="20"/>
              </w:rPr>
              <w:br/>
            </w:r>
            <w:r w:rsidRPr="00CF70CF">
              <w:rPr>
                <w:sz w:val="20"/>
                <w:szCs w:val="20"/>
              </w:rPr>
              <w:br/>
            </w:r>
            <w:r w:rsidRPr="00CF70CF">
              <w:rPr>
                <w:sz w:val="20"/>
                <w:szCs w:val="20"/>
              </w:rPr>
              <w:br/>
            </w:r>
            <w:r w:rsidRPr="00CF70CF">
              <w:rPr>
                <w:sz w:val="20"/>
                <w:szCs w:val="20"/>
              </w:rPr>
              <w:br/>
            </w:r>
            <w:r w:rsidRPr="00CF70CF">
              <w:rPr>
                <w:sz w:val="20"/>
                <w:szCs w:val="20"/>
              </w:rPr>
              <w:br/>
            </w:r>
            <w:r w:rsidRPr="00CF70CF">
              <w:rPr>
                <w:sz w:val="20"/>
                <w:szCs w:val="20"/>
              </w:rPr>
              <w:br/>
            </w:r>
            <w:r w:rsidRPr="00CF70CF">
              <w:rPr>
                <w:sz w:val="20"/>
                <w:szCs w:val="20"/>
              </w:rPr>
              <w:br/>
            </w:r>
            <w:r w:rsidRPr="00CF70CF">
              <w:rPr>
                <w:sz w:val="20"/>
                <w:szCs w:val="20"/>
              </w:rPr>
              <w:br/>
            </w:r>
            <w:r w:rsidRPr="00CF70CF">
              <w:rPr>
                <w:sz w:val="20"/>
                <w:szCs w:val="20"/>
              </w:rPr>
              <w:br/>
            </w:r>
            <w:r w:rsidRPr="00CF70CF">
              <w:rPr>
                <w:sz w:val="20"/>
                <w:szCs w:val="20"/>
              </w:rPr>
              <w:br/>
            </w:r>
          </w:p>
          <w:p w14:paraId="3B9C287F" w14:textId="77777777" w:rsidR="009D0772" w:rsidRPr="00CF70CF" w:rsidRDefault="009D0772" w:rsidP="00607ECF">
            <w:pPr>
              <w:spacing w:after="0"/>
              <w:rPr>
                <w:sz w:val="20"/>
                <w:szCs w:val="20"/>
              </w:rPr>
            </w:pPr>
          </w:p>
          <w:p w14:paraId="70CA59A4" w14:textId="77777777" w:rsidR="009D0772" w:rsidRPr="00CF70CF" w:rsidRDefault="009D0772" w:rsidP="00607ECF">
            <w:pPr>
              <w:spacing w:after="0"/>
              <w:rPr>
                <w:sz w:val="20"/>
                <w:szCs w:val="20"/>
              </w:rPr>
            </w:pPr>
          </w:p>
          <w:p w14:paraId="1DDDD527" w14:textId="77777777" w:rsidR="009D0772" w:rsidRPr="00CF70CF" w:rsidRDefault="009D0772" w:rsidP="00885433">
            <w:pPr>
              <w:numPr>
                <w:ilvl w:val="0"/>
                <w:numId w:val="100"/>
              </w:numPr>
              <w:spacing w:after="0"/>
              <w:jc w:val="both"/>
              <w:rPr>
                <w:sz w:val="20"/>
                <w:szCs w:val="20"/>
                <w:lang w:eastAsia="en-GB"/>
              </w:rPr>
            </w:pPr>
            <w:r w:rsidRPr="00CF70CF">
              <w:rPr>
                <w:sz w:val="20"/>
                <w:szCs w:val="20"/>
                <w:lang w:eastAsia="en-GB"/>
              </w:rPr>
              <w:t>[……]</w:t>
            </w:r>
          </w:p>
          <w:p w14:paraId="6246F449" w14:textId="77777777" w:rsidR="009D0772" w:rsidRPr="00CF70CF" w:rsidRDefault="009D0772" w:rsidP="00885433">
            <w:pPr>
              <w:numPr>
                <w:ilvl w:val="0"/>
                <w:numId w:val="100"/>
              </w:numPr>
              <w:spacing w:after="0"/>
              <w:jc w:val="both"/>
              <w:rPr>
                <w:sz w:val="20"/>
                <w:szCs w:val="20"/>
                <w:lang w:eastAsia="en-GB"/>
              </w:rPr>
            </w:pPr>
            <w:r w:rsidRPr="00CF70CF">
              <w:rPr>
                <w:sz w:val="20"/>
                <w:szCs w:val="20"/>
                <w:lang w:eastAsia="en-GB"/>
              </w:rPr>
              <w:t>[……]</w:t>
            </w:r>
            <w:r w:rsidRPr="00CF70CF">
              <w:rPr>
                <w:sz w:val="20"/>
                <w:szCs w:val="20"/>
                <w:lang w:eastAsia="en-GB"/>
              </w:rPr>
              <w:br/>
            </w:r>
            <w:r w:rsidRPr="00CF70CF">
              <w:rPr>
                <w:sz w:val="20"/>
                <w:szCs w:val="20"/>
                <w:lang w:eastAsia="en-GB"/>
              </w:rPr>
              <w:br/>
            </w:r>
            <w:r w:rsidRPr="00CF70CF">
              <w:rPr>
                <w:sz w:val="20"/>
                <w:szCs w:val="20"/>
                <w:lang w:eastAsia="en-GB"/>
              </w:rPr>
              <w:br/>
            </w:r>
            <w:r w:rsidRPr="00CF70CF">
              <w:rPr>
                <w:sz w:val="20"/>
                <w:szCs w:val="20"/>
                <w:lang w:eastAsia="en-GB"/>
              </w:rPr>
              <w:br/>
            </w:r>
          </w:p>
          <w:p w14:paraId="57167A6C" w14:textId="77777777" w:rsidR="009D0772" w:rsidRPr="00CF70CF" w:rsidRDefault="009D0772" w:rsidP="00607ECF">
            <w:pPr>
              <w:spacing w:after="0"/>
              <w:ind w:left="850"/>
              <w:jc w:val="both"/>
              <w:rPr>
                <w:sz w:val="20"/>
                <w:szCs w:val="20"/>
                <w:lang w:eastAsia="en-GB"/>
              </w:rPr>
            </w:pPr>
          </w:p>
          <w:p w14:paraId="14635C46" w14:textId="77777777" w:rsidR="009D0772" w:rsidRPr="00CF70CF" w:rsidRDefault="009D0772" w:rsidP="00607ECF">
            <w:pPr>
              <w:spacing w:after="0"/>
              <w:rPr>
                <w:sz w:val="20"/>
                <w:szCs w:val="20"/>
              </w:rPr>
            </w:pPr>
            <w:r w:rsidRPr="00CF70CF">
              <w:rPr>
                <w:sz w:val="20"/>
                <w:szCs w:val="20"/>
              </w:rPr>
              <w:t>(adres</w:t>
            </w:r>
            <w:r w:rsidR="006E0DAA" w:rsidRPr="00CF70CF">
              <w:rPr>
                <w:sz w:val="20"/>
                <w:szCs w:val="20"/>
              </w:rPr>
              <w:t xml:space="preserve"> </w:t>
            </w:r>
            <w:r w:rsidRPr="00CF70CF">
              <w:rPr>
                <w:sz w:val="20"/>
                <w:szCs w:val="20"/>
              </w:rPr>
              <w:t>internetowy,</w:t>
            </w:r>
            <w:r w:rsidR="006E0DAA" w:rsidRPr="00CF70CF">
              <w:rPr>
                <w:sz w:val="20"/>
                <w:szCs w:val="20"/>
              </w:rPr>
              <w:t xml:space="preserve"> </w:t>
            </w:r>
            <w:r w:rsidRPr="00CF70CF">
              <w:rPr>
                <w:sz w:val="20"/>
                <w:szCs w:val="20"/>
              </w:rPr>
              <w:t>wydający</w:t>
            </w:r>
            <w:r w:rsidR="006E0DAA" w:rsidRPr="00CF70CF">
              <w:rPr>
                <w:sz w:val="20"/>
                <w:szCs w:val="20"/>
              </w:rPr>
              <w:t xml:space="preserve"> </w:t>
            </w:r>
            <w:r w:rsidRPr="00CF70CF">
              <w:rPr>
                <w:sz w:val="20"/>
                <w:szCs w:val="20"/>
              </w:rPr>
              <w:t>urząd</w:t>
            </w:r>
            <w:r w:rsidR="006E0DAA" w:rsidRPr="00CF70CF">
              <w:rPr>
                <w:sz w:val="20"/>
                <w:szCs w:val="20"/>
              </w:rPr>
              <w:t xml:space="preserve"> </w:t>
            </w:r>
            <w:r w:rsidRPr="00CF70CF">
              <w:rPr>
                <w:sz w:val="20"/>
                <w:szCs w:val="20"/>
              </w:rPr>
              <w:t>lub</w:t>
            </w:r>
            <w:r w:rsidR="006E0DAA" w:rsidRPr="00CF70CF">
              <w:rPr>
                <w:sz w:val="20"/>
                <w:szCs w:val="20"/>
              </w:rPr>
              <w:t xml:space="preserve"> </w:t>
            </w:r>
            <w:r w:rsidRPr="00CF70CF">
              <w:rPr>
                <w:sz w:val="20"/>
                <w:szCs w:val="20"/>
              </w:rPr>
              <w:t>organ,</w:t>
            </w:r>
            <w:r w:rsidR="006E0DAA" w:rsidRPr="00CF70CF">
              <w:rPr>
                <w:sz w:val="20"/>
                <w:szCs w:val="20"/>
              </w:rPr>
              <w:t xml:space="preserve"> </w:t>
            </w:r>
            <w:r w:rsidRPr="00CF70CF">
              <w:rPr>
                <w:sz w:val="20"/>
                <w:szCs w:val="20"/>
              </w:rPr>
              <w:t>dokładne</w:t>
            </w:r>
            <w:r w:rsidR="006E0DAA" w:rsidRPr="00CF70CF">
              <w:rPr>
                <w:sz w:val="20"/>
                <w:szCs w:val="20"/>
              </w:rPr>
              <w:t xml:space="preserve"> </w:t>
            </w:r>
            <w:r w:rsidRPr="00CF70CF">
              <w:rPr>
                <w:sz w:val="20"/>
                <w:szCs w:val="20"/>
              </w:rPr>
              <w:t>dane</w:t>
            </w:r>
            <w:r w:rsidR="006E0DAA" w:rsidRPr="00CF70CF">
              <w:rPr>
                <w:sz w:val="20"/>
                <w:szCs w:val="20"/>
              </w:rPr>
              <w:t xml:space="preserve"> </w:t>
            </w:r>
            <w:r w:rsidRPr="00CF70CF">
              <w:rPr>
                <w:sz w:val="20"/>
                <w:szCs w:val="20"/>
              </w:rPr>
              <w:t>referencyjne</w:t>
            </w:r>
            <w:r w:rsidR="006E0DAA" w:rsidRPr="00CF70CF">
              <w:rPr>
                <w:sz w:val="20"/>
                <w:szCs w:val="20"/>
              </w:rPr>
              <w:t xml:space="preserve"> </w:t>
            </w:r>
            <w:r w:rsidRPr="00CF70CF">
              <w:rPr>
                <w:sz w:val="20"/>
                <w:szCs w:val="20"/>
              </w:rPr>
              <w:t>dokumentacji):</w:t>
            </w:r>
            <w:r w:rsidR="006E0DAA" w:rsidRPr="00CF70CF">
              <w:rPr>
                <w:sz w:val="20"/>
                <w:szCs w:val="20"/>
              </w:rPr>
              <w:t xml:space="preserve"> </w:t>
            </w:r>
            <w:r w:rsidRPr="00CF70CF">
              <w:rPr>
                <w:sz w:val="20"/>
                <w:szCs w:val="20"/>
              </w:rPr>
              <w:t>[……][……][……]</w:t>
            </w:r>
          </w:p>
        </w:tc>
      </w:tr>
      <w:tr w:rsidR="009D0772" w:rsidRPr="00CF70CF" w14:paraId="5D03C41D" w14:textId="77777777" w:rsidTr="009D0772">
        <w:trPr>
          <w:cantSplit/>
          <w:trHeight w:val="303"/>
        </w:trPr>
        <w:tc>
          <w:tcPr>
            <w:tcW w:w="4644" w:type="dxa"/>
            <w:vMerge w:val="restart"/>
          </w:tcPr>
          <w:p w14:paraId="68A7B40A" w14:textId="77777777" w:rsidR="009D0772" w:rsidRPr="00CF70CF" w:rsidRDefault="009D0772" w:rsidP="00607ECF">
            <w:pPr>
              <w:spacing w:after="0"/>
              <w:rPr>
                <w:sz w:val="20"/>
                <w:szCs w:val="20"/>
                <w:lang w:eastAsia="en-GB"/>
              </w:rPr>
            </w:pPr>
            <w:r w:rsidRPr="00CF70CF">
              <w:rPr>
                <w:sz w:val="20"/>
                <w:szCs w:val="20"/>
                <w:lang w:eastAsia="en-GB"/>
              </w:rPr>
              <w:lastRenderedPageBreak/>
              <w:t>Czy</w:t>
            </w:r>
            <w:r w:rsidR="006E0DAA" w:rsidRPr="00CF70CF">
              <w:rPr>
                <w:sz w:val="20"/>
                <w:szCs w:val="20"/>
                <w:lang w:eastAsia="en-GB"/>
              </w:rPr>
              <w:t xml:space="preserve"> </w:t>
            </w:r>
            <w:r w:rsidRPr="00CF70CF">
              <w:rPr>
                <w:sz w:val="20"/>
                <w:szCs w:val="20"/>
                <w:lang w:eastAsia="en-GB"/>
              </w:rPr>
              <w:t>wykonawca</w:t>
            </w:r>
            <w:r w:rsidR="006E0DAA" w:rsidRPr="00CF70CF">
              <w:rPr>
                <w:sz w:val="20"/>
                <w:szCs w:val="20"/>
                <w:lang w:eastAsia="en-GB"/>
              </w:rPr>
              <w:t xml:space="preserve"> </w:t>
            </w:r>
            <w:r w:rsidRPr="00CF70CF">
              <w:rPr>
                <w:sz w:val="20"/>
                <w:szCs w:val="20"/>
                <w:lang w:eastAsia="en-GB"/>
              </w:rPr>
              <w:t>jest</w:t>
            </w:r>
            <w:r w:rsidR="006E0DAA" w:rsidRPr="00CF70CF">
              <w:rPr>
                <w:sz w:val="20"/>
                <w:szCs w:val="20"/>
                <w:lang w:eastAsia="en-GB"/>
              </w:rPr>
              <w:t xml:space="preserve"> </w:t>
            </w:r>
            <w:r w:rsidRPr="00CF70CF">
              <w:rPr>
                <w:sz w:val="20"/>
                <w:szCs w:val="20"/>
                <w:lang w:eastAsia="en-GB"/>
              </w:rPr>
              <w:t>winien</w:t>
            </w:r>
            <w:r w:rsidR="006E0DAA" w:rsidRPr="00CF70CF">
              <w:rPr>
                <w:sz w:val="20"/>
                <w:szCs w:val="20"/>
                <w:lang w:eastAsia="en-GB"/>
              </w:rPr>
              <w:t xml:space="preserve"> </w:t>
            </w:r>
            <w:r w:rsidRPr="00CF70CF">
              <w:rPr>
                <w:b/>
                <w:sz w:val="20"/>
                <w:szCs w:val="20"/>
                <w:lang w:eastAsia="en-GB"/>
              </w:rPr>
              <w:t>poważnego</w:t>
            </w:r>
            <w:r w:rsidR="006E0DAA" w:rsidRPr="00CF70CF">
              <w:rPr>
                <w:b/>
                <w:sz w:val="20"/>
                <w:szCs w:val="20"/>
                <w:lang w:eastAsia="en-GB"/>
              </w:rPr>
              <w:t xml:space="preserve"> </w:t>
            </w:r>
            <w:r w:rsidRPr="00CF70CF">
              <w:rPr>
                <w:b/>
                <w:sz w:val="20"/>
                <w:szCs w:val="20"/>
                <w:lang w:eastAsia="en-GB"/>
              </w:rPr>
              <w:t>wykroczenia</w:t>
            </w:r>
            <w:r w:rsidR="006E0DAA" w:rsidRPr="00CF70CF">
              <w:rPr>
                <w:b/>
                <w:sz w:val="20"/>
                <w:szCs w:val="20"/>
                <w:lang w:eastAsia="en-GB"/>
              </w:rPr>
              <w:t xml:space="preserve"> </w:t>
            </w:r>
            <w:r w:rsidRPr="00CF70CF">
              <w:rPr>
                <w:b/>
                <w:sz w:val="20"/>
                <w:szCs w:val="20"/>
                <w:lang w:eastAsia="en-GB"/>
              </w:rPr>
              <w:t>zawodowego</w:t>
            </w:r>
            <w:r w:rsidRPr="00CF70CF">
              <w:rPr>
                <w:b/>
                <w:sz w:val="20"/>
                <w:szCs w:val="20"/>
                <w:vertAlign w:val="superscript"/>
                <w:lang w:eastAsia="en-GB"/>
              </w:rPr>
              <w:footnoteReference w:id="31"/>
            </w:r>
            <w:r w:rsidRPr="00CF70CF">
              <w:rPr>
                <w:sz w:val="20"/>
                <w:szCs w:val="20"/>
                <w:lang w:eastAsia="en-GB"/>
              </w:rPr>
              <w:t>?</w:t>
            </w:r>
            <w:r w:rsidR="006E0DAA" w:rsidRPr="00CF70CF">
              <w:rPr>
                <w:sz w:val="20"/>
                <w:szCs w:val="20"/>
                <w:lang w:eastAsia="en-GB"/>
              </w:rPr>
              <w:t xml:space="preserve"> </w:t>
            </w:r>
            <w:r w:rsidRPr="00CF70CF">
              <w:rPr>
                <w:sz w:val="20"/>
                <w:szCs w:val="20"/>
                <w:lang w:eastAsia="en-GB"/>
              </w:rPr>
              <w:br/>
              <w:t>Jeżeli</w:t>
            </w:r>
            <w:r w:rsidR="006E0DAA" w:rsidRPr="00CF70CF">
              <w:rPr>
                <w:sz w:val="20"/>
                <w:szCs w:val="20"/>
                <w:lang w:eastAsia="en-GB"/>
              </w:rPr>
              <w:t xml:space="preserve"> </w:t>
            </w:r>
            <w:r w:rsidRPr="00CF70CF">
              <w:rPr>
                <w:sz w:val="20"/>
                <w:szCs w:val="20"/>
                <w:lang w:eastAsia="en-GB"/>
              </w:rPr>
              <w:t>tak,</w:t>
            </w:r>
            <w:r w:rsidR="006E0DAA" w:rsidRPr="00CF70CF">
              <w:rPr>
                <w:sz w:val="20"/>
                <w:szCs w:val="20"/>
                <w:lang w:eastAsia="en-GB"/>
              </w:rPr>
              <w:t xml:space="preserve"> </w:t>
            </w:r>
            <w:r w:rsidRPr="00CF70CF">
              <w:rPr>
                <w:sz w:val="20"/>
                <w:szCs w:val="20"/>
                <w:lang w:eastAsia="en-GB"/>
              </w:rPr>
              <w:t>proszę</w:t>
            </w:r>
            <w:r w:rsidR="006E0DAA" w:rsidRPr="00CF70CF">
              <w:rPr>
                <w:sz w:val="20"/>
                <w:szCs w:val="20"/>
                <w:lang w:eastAsia="en-GB"/>
              </w:rPr>
              <w:t xml:space="preserve"> </w:t>
            </w:r>
            <w:r w:rsidRPr="00CF70CF">
              <w:rPr>
                <w:sz w:val="20"/>
                <w:szCs w:val="20"/>
                <w:lang w:eastAsia="en-GB"/>
              </w:rPr>
              <w:t>podać</w:t>
            </w:r>
            <w:r w:rsidR="006E0DAA" w:rsidRPr="00CF70CF">
              <w:rPr>
                <w:sz w:val="20"/>
                <w:szCs w:val="20"/>
                <w:lang w:eastAsia="en-GB"/>
              </w:rPr>
              <w:t xml:space="preserve"> </w:t>
            </w:r>
            <w:r w:rsidRPr="00CF70CF">
              <w:rPr>
                <w:sz w:val="20"/>
                <w:szCs w:val="20"/>
                <w:lang w:eastAsia="en-GB"/>
              </w:rPr>
              <w:t>szczegółowe</w:t>
            </w:r>
            <w:r w:rsidR="006E0DAA" w:rsidRPr="00CF70CF">
              <w:rPr>
                <w:sz w:val="20"/>
                <w:szCs w:val="20"/>
                <w:lang w:eastAsia="en-GB"/>
              </w:rPr>
              <w:t xml:space="preserve"> </w:t>
            </w:r>
            <w:r w:rsidRPr="00CF70CF">
              <w:rPr>
                <w:sz w:val="20"/>
                <w:szCs w:val="20"/>
                <w:lang w:eastAsia="en-GB"/>
              </w:rPr>
              <w:t>informacje</w:t>
            </w:r>
            <w:r w:rsidR="006E0DAA" w:rsidRPr="00CF70CF">
              <w:rPr>
                <w:sz w:val="20"/>
                <w:szCs w:val="20"/>
                <w:lang w:eastAsia="en-GB"/>
              </w:rPr>
              <w:t xml:space="preserve"> </w:t>
            </w:r>
            <w:r w:rsidRPr="00CF70CF">
              <w:rPr>
                <w:sz w:val="20"/>
                <w:szCs w:val="20"/>
                <w:lang w:eastAsia="en-GB"/>
              </w:rPr>
              <w:t>na</w:t>
            </w:r>
            <w:r w:rsidR="006E0DAA" w:rsidRPr="00CF70CF">
              <w:rPr>
                <w:sz w:val="20"/>
                <w:szCs w:val="20"/>
                <w:lang w:eastAsia="en-GB"/>
              </w:rPr>
              <w:t xml:space="preserve"> </w:t>
            </w:r>
            <w:r w:rsidRPr="00CF70CF">
              <w:rPr>
                <w:sz w:val="20"/>
                <w:szCs w:val="20"/>
                <w:lang w:eastAsia="en-GB"/>
              </w:rPr>
              <w:t>ten</w:t>
            </w:r>
            <w:r w:rsidR="006E0DAA" w:rsidRPr="00CF70CF">
              <w:rPr>
                <w:sz w:val="20"/>
                <w:szCs w:val="20"/>
                <w:lang w:eastAsia="en-GB"/>
              </w:rPr>
              <w:t xml:space="preserve"> </w:t>
            </w:r>
            <w:r w:rsidRPr="00CF70CF">
              <w:rPr>
                <w:sz w:val="20"/>
                <w:szCs w:val="20"/>
                <w:lang w:eastAsia="en-GB"/>
              </w:rPr>
              <w:t>temat:</w:t>
            </w:r>
          </w:p>
        </w:tc>
        <w:tc>
          <w:tcPr>
            <w:tcW w:w="5812" w:type="dxa"/>
          </w:tcPr>
          <w:p w14:paraId="04B2DE38" w14:textId="77777777" w:rsidR="009D0772" w:rsidRPr="00CF70CF" w:rsidRDefault="009D0772" w:rsidP="00607ECF">
            <w:pPr>
              <w:spacing w:after="0"/>
              <w:rPr>
                <w:sz w:val="20"/>
                <w:szCs w:val="20"/>
              </w:rPr>
            </w:pPr>
            <w:r w:rsidRPr="00CF70CF">
              <w:rPr>
                <w:sz w:val="20"/>
                <w:szCs w:val="20"/>
              </w:rPr>
              <w:t>[]</w:t>
            </w:r>
            <w:r w:rsidR="006E0DAA" w:rsidRPr="00CF70CF">
              <w:rPr>
                <w:sz w:val="20"/>
                <w:szCs w:val="20"/>
              </w:rPr>
              <w:t xml:space="preserve"> </w:t>
            </w:r>
            <w:r w:rsidRPr="00CF70CF">
              <w:rPr>
                <w:sz w:val="20"/>
                <w:szCs w:val="20"/>
              </w:rPr>
              <w:t>Tak</w:t>
            </w:r>
            <w:r w:rsidR="006E0DAA" w:rsidRPr="00CF70CF">
              <w:rPr>
                <w:sz w:val="20"/>
                <w:szCs w:val="20"/>
              </w:rPr>
              <w:t xml:space="preserve"> </w:t>
            </w:r>
            <w:r w:rsidRPr="00CF70CF">
              <w:rPr>
                <w:sz w:val="20"/>
                <w:szCs w:val="20"/>
              </w:rPr>
              <w:t>[]</w:t>
            </w:r>
            <w:r w:rsidR="006E0DAA" w:rsidRPr="00CF70CF">
              <w:rPr>
                <w:sz w:val="20"/>
                <w:szCs w:val="20"/>
              </w:rPr>
              <w:t xml:space="preserve"> </w:t>
            </w:r>
            <w:r w:rsidRPr="00CF70CF">
              <w:rPr>
                <w:sz w:val="20"/>
                <w:szCs w:val="20"/>
              </w:rPr>
              <w:t>Nie</w:t>
            </w:r>
            <w:r w:rsidRPr="00CF70CF">
              <w:rPr>
                <w:sz w:val="20"/>
                <w:szCs w:val="20"/>
              </w:rPr>
              <w:br/>
            </w:r>
            <w:r w:rsidRPr="00CF70CF">
              <w:rPr>
                <w:sz w:val="20"/>
                <w:szCs w:val="20"/>
              </w:rPr>
              <w:br/>
            </w:r>
            <w:r w:rsidR="006E0DAA" w:rsidRPr="00CF70CF">
              <w:rPr>
                <w:sz w:val="20"/>
                <w:szCs w:val="20"/>
              </w:rPr>
              <w:t xml:space="preserve"> </w:t>
            </w:r>
            <w:r w:rsidRPr="00CF70CF">
              <w:rPr>
                <w:sz w:val="20"/>
                <w:szCs w:val="20"/>
              </w:rPr>
              <w:t>[……]</w:t>
            </w:r>
          </w:p>
        </w:tc>
      </w:tr>
      <w:tr w:rsidR="009D0772" w:rsidRPr="00CF70CF" w14:paraId="74AC51CE" w14:textId="77777777" w:rsidTr="009D0772">
        <w:trPr>
          <w:cantSplit/>
          <w:trHeight w:val="303"/>
        </w:trPr>
        <w:tc>
          <w:tcPr>
            <w:tcW w:w="4644" w:type="dxa"/>
            <w:vMerge/>
          </w:tcPr>
          <w:p w14:paraId="74876818" w14:textId="77777777" w:rsidR="009D0772" w:rsidRPr="00CF70CF" w:rsidRDefault="009D0772" w:rsidP="00607ECF">
            <w:pPr>
              <w:spacing w:after="0"/>
              <w:rPr>
                <w:sz w:val="20"/>
                <w:szCs w:val="20"/>
                <w:lang w:eastAsia="en-GB"/>
              </w:rPr>
            </w:pPr>
          </w:p>
        </w:tc>
        <w:tc>
          <w:tcPr>
            <w:tcW w:w="5812" w:type="dxa"/>
          </w:tcPr>
          <w:p w14:paraId="09B15F93" w14:textId="77777777" w:rsidR="009D0772" w:rsidRPr="00CF70CF" w:rsidRDefault="009D0772" w:rsidP="00607ECF">
            <w:pPr>
              <w:spacing w:after="0"/>
              <w:rPr>
                <w:sz w:val="20"/>
                <w:szCs w:val="20"/>
              </w:rPr>
            </w:pPr>
            <w:r w:rsidRPr="00CF70CF">
              <w:rPr>
                <w:b/>
                <w:sz w:val="20"/>
                <w:szCs w:val="20"/>
              </w:rPr>
              <w:t>Jeżeli</w:t>
            </w:r>
            <w:r w:rsidR="006E0DAA" w:rsidRPr="00CF70CF">
              <w:rPr>
                <w:b/>
                <w:sz w:val="20"/>
                <w:szCs w:val="20"/>
              </w:rPr>
              <w:t xml:space="preserve"> </w:t>
            </w:r>
            <w:r w:rsidRPr="00CF70CF">
              <w:rPr>
                <w:b/>
                <w:sz w:val="20"/>
                <w:szCs w:val="20"/>
              </w:rPr>
              <w:t>tak</w:t>
            </w:r>
            <w:r w:rsidRPr="00CF70CF">
              <w:rPr>
                <w:sz w:val="20"/>
                <w:szCs w:val="20"/>
              </w:rPr>
              <w:t>,</w:t>
            </w:r>
            <w:r w:rsidR="006E0DAA" w:rsidRPr="00CF70CF">
              <w:rPr>
                <w:sz w:val="20"/>
                <w:szCs w:val="20"/>
              </w:rPr>
              <w:t xml:space="preserve"> </w:t>
            </w:r>
            <w:r w:rsidRPr="00CF70CF">
              <w:rPr>
                <w:sz w:val="20"/>
                <w:szCs w:val="20"/>
              </w:rPr>
              <w:t>czy</w:t>
            </w:r>
            <w:r w:rsidR="006E0DAA" w:rsidRPr="00CF70CF">
              <w:rPr>
                <w:sz w:val="20"/>
                <w:szCs w:val="20"/>
              </w:rPr>
              <w:t xml:space="preserve"> </w:t>
            </w:r>
            <w:r w:rsidRPr="00CF70CF">
              <w:rPr>
                <w:sz w:val="20"/>
                <w:szCs w:val="20"/>
              </w:rPr>
              <w:t>wykonawca</w:t>
            </w:r>
            <w:r w:rsidR="006E0DAA" w:rsidRPr="00CF70CF">
              <w:rPr>
                <w:sz w:val="20"/>
                <w:szCs w:val="20"/>
              </w:rPr>
              <w:t xml:space="preserve"> </w:t>
            </w:r>
            <w:r w:rsidRPr="00CF70CF">
              <w:rPr>
                <w:sz w:val="20"/>
                <w:szCs w:val="20"/>
              </w:rPr>
              <w:t>przedsięwziął</w:t>
            </w:r>
            <w:r w:rsidR="006E0DAA" w:rsidRPr="00CF70CF">
              <w:rPr>
                <w:sz w:val="20"/>
                <w:szCs w:val="20"/>
              </w:rPr>
              <w:t xml:space="preserve"> </w:t>
            </w:r>
            <w:r w:rsidRPr="00CF70CF">
              <w:rPr>
                <w:sz w:val="20"/>
                <w:szCs w:val="20"/>
              </w:rPr>
              <w:t>środki</w:t>
            </w:r>
            <w:r w:rsidR="006E0DAA" w:rsidRPr="00CF70CF">
              <w:rPr>
                <w:sz w:val="20"/>
                <w:szCs w:val="20"/>
              </w:rPr>
              <w:t xml:space="preserve"> </w:t>
            </w:r>
            <w:r w:rsidRPr="00CF70CF">
              <w:rPr>
                <w:sz w:val="20"/>
                <w:szCs w:val="20"/>
              </w:rPr>
              <w:t>w</w:t>
            </w:r>
            <w:r w:rsidR="006E0DAA" w:rsidRPr="00CF70CF">
              <w:rPr>
                <w:sz w:val="20"/>
                <w:szCs w:val="20"/>
              </w:rPr>
              <w:t xml:space="preserve"> </w:t>
            </w:r>
            <w:r w:rsidRPr="00CF70CF">
              <w:rPr>
                <w:sz w:val="20"/>
                <w:szCs w:val="20"/>
              </w:rPr>
              <w:t>celu</w:t>
            </w:r>
            <w:r w:rsidR="006E0DAA" w:rsidRPr="00CF70CF">
              <w:rPr>
                <w:sz w:val="20"/>
                <w:szCs w:val="20"/>
              </w:rPr>
              <w:t xml:space="preserve"> </w:t>
            </w:r>
            <w:r w:rsidRPr="00CF70CF">
              <w:rPr>
                <w:sz w:val="20"/>
                <w:szCs w:val="20"/>
              </w:rPr>
              <w:t>samooczyszczenia?</w:t>
            </w:r>
            <w:r w:rsidR="006E0DAA" w:rsidRPr="00CF70CF">
              <w:rPr>
                <w:sz w:val="20"/>
                <w:szCs w:val="20"/>
              </w:rPr>
              <w:t xml:space="preserve"> </w:t>
            </w:r>
            <w:r w:rsidRPr="00CF70CF">
              <w:rPr>
                <w:sz w:val="20"/>
                <w:szCs w:val="20"/>
              </w:rPr>
              <w:t>[]</w:t>
            </w:r>
            <w:r w:rsidR="006E0DAA" w:rsidRPr="00CF70CF">
              <w:rPr>
                <w:sz w:val="20"/>
                <w:szCs w:val="20"/>
              </w:rPr>
              <w:t xml:space="preserve"> </w:t>
            </w:r>
            <w:r w:rsidRPr="00CF70CF">
              <w:rPr>
                <w:sz w:val="20"/>
                <w:szCs w:val="20"/>
              </w:rPr>
              <w:t>Tak</w:t>
            </w:r>
            <w:r w:rsidR="006E0DAA" w:rsidRPr="00CF70CF">
              <w:rPr>
                <w:sz w:val="20"/>
                <w:szCs w:val="20"/>
              </w:rPr>
              <w:t xml:space="preserve"> </w:t>
            </w:r>
            <w:r w:rsidRPr="00CF70CF">
              <w:rPr>
                <w:sz w:val="20"/>
                <w:szCs w:val="20"/>
              </w:rPr>
              <w:t>[]</w:t>
            </w:r>
            <w:r w:rsidR="006E0DAA" w:rsidRPr="00CF70CF">
              <w:rPr>
                <w:sz w:val="20"/>
                <w:szCs w:val="20"/>
              </w:rPr>
              <w:t xml:space="preserve"> </w:t>
            </w:r>
            <w:r w:rsidRPr="00CF70CF">
              <w:rPr>
                <w:sz w:val="20"/>
                <w:szCs w:val="20"/>
              </w:rPr>
              <w:t>Nie</w:t>
            </w:r>
            <w:r w:rsidRPr="00CF70CF">
              <w:rPr>
                <w:sz w:val="20"/>
                <w:szCs w:val="20"/>
              </w:rPr>
              <w:br/>
            </w:r>
            <w:r w:rsidRPr="00CF70CF">
              <w:rPr>
                <w:b/>
                <w:sz w:val="20"/>
                <w:szCs w:val="20"/>
              </w:rPr>
              <w:t>Jeżeli</w:t>
            </w:r>
            <w:r w:rsidR="006E0DAA" w:rsidRPr="00CF70CF">
              <w:rPr>
                <w:b/>
                <w:sz w:val="20"/>
                <w:szCs w:val="20"/>
              </w:rPr>
              <w:t xml:space="preserve"> </w:t>
            </w:r>
            <w:r w:rsidRPr="00CF70CF">
              <w:rPr>
                <w:b/>
                <w:sz w:val="20"/>
                <w:szCs w:val="20"/>
              </w:rPr>
              <w:t>tak</w:t>
            </w:r>
            <w:r w:rsidRPr="00CF70CF">
              <w:rPr>
                <w:sz w:val="20"/>
                <w:szCs w:val="20"/>
              </w:rPr>
              <w:t>,</w:t>
            </w:r>
            <w:r w:rsidR="006E0DAA" w:rsidRPr="00CF70CF">
              <w:rPr>
                <w:sz w:val="20"/>
                <w:szCs w:val="20"/>
              </w:rPr>
              <w:t xml:space="preserve"> </w:t>
            </w:r>
            <w:r w:rsidRPr="00CF70CF">
              <w:rPr>
                <w:sz w:val="20"/>
                <w:szCs w:val="20"/>
              </w:rPr>
              <w:t>proszę</w:t>
            </w:r>
            <w:r w:rsidR="006E0DAA" w:rsidRPr="00CF70CF">
              <w:rPr>
                <w:sz w:val="20"/>
                <w:szCs w:val="20"/>
              </w:rPr>
              <w:t xml:space="preserve"> </w:t>
            </w:r>
            <w:r w:rsidRPr="00CF70CF">
              <w:rPr>
                <w:sz w:val="20"/>
                <w:szCs w:val="20"/>
              </w:rPr>
              <w:t>opisać</w:t>
            </w:r>
            <w:r w:rsidR="006E0DAA" w:rsidRPr="00CF70CF">
              <w:rPr>
                <w:sz w:val="20"/>
                <w:szCs w:val="20"/>
              </w:rPr>
              <w:t xml:space="preserve"> </w:t>
            </w:r>
            <w:r w:rsidRPr="00CF70CF">
              <w:rPr>
                <w:sz w:val="20"/>
                <w:szCs w:val="20"/>
              </w:rPr>
              <w:t>przedsięwzięte</w:t>
            </w:r>
            <w:r w:rsidR="006E0DAA" w:rsidRPr="00CF70CF">
              <w:rPr>
                <w:sz w:val="20"/>
                <w:szCs w:val="20"/>
              </w:rPr>
              <w:t xml:space="preserve"> </w:t>
            </w:r>
            <w:r w:rsidRPr="00CF70CF">
              <w:rPr>
                <w:sz w:val="20"/>
                <w:szCs w:val="20"/>
              </w:rPr>
              <w:t>środki:</w:t>
            </w:r>
            <w:r w:rsidR="006E0DAA" w:rsidRPr="00CF70CF">
              <w:rPr>
                <w:sz w:val="20"/>
                <w:szCs w:val="20"/>
              </w:rPr>
              <w:t xml:space="preserve"> </w:t>
            </w:r>
            <w:r w:rsidRPr="00CF70CF">
              <w:rPr>
                <w:sz w:val="20"/>
                <w:szCs w:val="20"/>
              </w:rPr>
              <w:t>[……]</w:t>
            </w:r>
          </w:p>
        </w:tc>
      </w:tr>
      <w:tr w:rsidR="009D0772" w:rsidRPr="00CF70CF" w14:paraId="27A08EEF" w14:textId="77777777" w:rsidTr="009D0772">
        <w:trPr>
          <w:cantSplit/>
          <w:trHeight w:val="515"/>
        </w:trPr>
        <w:tc>
          <w:tcPr>
            <w:tcW w:w="4644" w:type="dxa"/>
            <w:vMerge w:val="restart"/>
          </w:tcPr>
          <w:p w14:paraId="11CB5003" w14:textId="77777777" w:rsidR="009D0772" w:rsidRPr="00CF70CF" w:rsidRDefault="009D0772" w:rsidP="00607ECF">
            <w:pPr>
              <w:spacing w:after="0"/>
              <w:rPr>
                <w:sz w:val="20"/>
                <w:szCs w:val="20"/>
                <w:lang w:eastAsia="en-GB"/>
              </w:rPr>
            </w:pPr>
            <w:r w:rsidRPr="00CF70CF">
              <w:rPr>
                <w:w w:val="0"/>
                <w:sz w:val="20"/>
                <w:szCs w:val="20"/>
                <w:lang w:eastAsia="en-GB"/>
              </w:rPr>
              <w:t>Czy</w:t>
            </w:r>
            <w:r w:rsidR="006E0DAA" w:rsidRPr="00CF70CF">
              <w:rPr>
                <w:w w:val="0"/>
                <w:sz w:val="20"/>
                <w:szCs w:val="20"/>
                <w:lang w:eastAsia="en-GB"/>
              </w:rPr>
              <w:t xml:space="preserve"> </w:t>
            </w:r>
            <w:r w:rsidRPr="00CF70CF">
              <w:rPr>
                <w:w w:val="0"/>
                <w:sz w:val="20"/>
                <w:szCs w:val="20"/>
                <w:lang w:eastAsia="en-GB"/>
              </w:rPr>
              <w:t>wykonawca</w:t>
            </w:r>
            <w:r w:rsidR="006E0DAA" w:rsidRPr="00CF70CF">
              <w:rPr>
                <w:sz w:val="20"/>
                <w:szCs w:val="20"/>
                <w:lang w:eastAsia="en-GB"/>
              </w:rPr>
              <w:t xml:space="preserve"> </w:t>
            </w:r>
            <w:r w:rsidRPr="00CF70CF">
              <w:rPr>
                <w:sz w:val="20"/>
                <w:szCs w:val="20"/>
                <w:lang w:eastAsia="en-GB"/>
              </w:rPr>
              <w:t>zawarł</w:t>
            </w:r>
            <w:r w:rsidR="006E0DAA" w:rsidRPr="00CF70CF">
              <w:rPr>
                <w:sz w:val="20"/>
                <w:szCs w:val="20"/>
                <w:lang w:eastAsia="en-GB"/>
              </w:rPr>
              <w:t xml:space="preserve"> </w:t>
            </w:r>
            <w:r w:rsidRPr="00CF70CF">
              <w:rPr>
                <w:sz w:val="20"/>
                <w:szCs w:val="20"/>
                <w:lang w:eastAsia="en-GB"/>
              </w:rPr>
              <w:t>z</w:t>
            </w:r>
            <w:r w:rsidR="006E0DAA" w:rsidRPr="00CF70CF">
              <w:rPr>
                <w:sz w:val="20"/>
                <w:szCs w:val="20"/>
                <w:lang w:eastAsia="en-GB"/>
              </w:rPr>
              <w:t xml:space="preserve"> </w:t>
            </w:r>
            <w:r w:rsidRPr="00CF70CF">
              <w:rPr>
                <w:sz w:val="20"/>
                <w:szCs w:val="20"/>
                <w:lang w:eastAsia="en-GB"/>
              </w:rPr>
              <w:t>innymi</w:t>
            </w:r>
            <w:r w:rsidR="006E0DAA" w:rsidRPr="00CF70CF">
              <w:rPr>
                <w:sz w:val="20"/>
                <w:szCs w:val="20"/>
                <w:lang w:eastAsia="en-GB"/>
              </w:rPr>
              <w:t xml:space="preserve"> </w:t>
            </w:r>
            <w:r w:rsidRPr="00CF70CF">
              <w:rPr>
                <w:sz w:val="20"/>
                <w:szCs w:val="20"/>
                <w:lang w:eastAsia="en-GB"/>
              </w:rPr>
              <w:t>wykonawcami</w:t>
            </w:r>
            <w:r w:rsidR="006E0DAA" w:rsidRPr="00CF70CF">
              <w:rPr>
                <w:sz w:val="20"/>
                <w:szCs w:val="20"/>
                <w:lang w:eastAsia="en-GB"/>
              </w:rPr>
              <w:t xml:space="preserve"> </w:t>
            </w:r>
            <w:r w:rsidRPr="00CF70CF">
              <w:rPr>
                <w:b/>
                <w:sz w:val="20"/>
                <w:szCs w:val="20"/>
                <w:lang w:eastAsia="en-GB"/>
              </w:rPr>
              <w:t>porozumienia</w:t>
            </w:r>
            <w:r w:rsidR="006E0DAA" w:rsidRPr="00CF70CF">
              <w:rPr>
                <w:b/>
                <w:sz w:val="20"/>
                <w:szCs w:val="20"/>
                <w:lang w:eastAsia="en-GB"/>
              </w:rPr>
              <w:t xml:space="preserve"> </w:t>
            </w:r>
            <w:r w:rsidRPr="00CF70CF">
              <w:rPr>
                <w:b/>
                <w:sz w:val="20"/>
                <w:szCs w:val="20"/>
                <w:lang w:eastAsia="en-GB"/>
              </w:rPr>
              <w:t>mające</w:t>
            </w:r>
            <w:r w:rsidR="006E0DAA" w:rsidRPr="00CF70CF">
              <w:rPr>
                <w:b/>
                <w:sz w:val="20"/>
                <w:szCs w:val="20"/>
                <w:lang w:eastAsia="en-GB"/>
              </w:rPr>
              <w:t xml:space="preserve"> </w:t>
            </w:r>
            <w:r w:rsidRPr="00CF70CF">
              <w:rPr>
                <w:b/>
                <w:sz w:val="20"/>
                <w:szCs w:val="20"/>
                <w:lang w:eastAsia="en-GB"/>
              </w:rPr>
              <w:t>na</w:t>
            </w:r>
            <w:r w:rsidR="006E0DAA" w:rsidRPr="00CF70CF">
              <w:rPr>
                <w:b/>
                <w:sz w:val="20"/>
                <w:szCs w:val="20"/>
                <w:lang w:eastAsia="en-GB"/>
              </w:rPr>
              <w:t xml:space="preserve"> </w:t>
            </w:r>
            <w:r w:rsidRPr="00CF70CF">
              <w:rPr>
                <w:b/>
                <w:sz w:val="20"/>
                <w:szCs w:val="20"/>
                <w:lang w:eastAsia="en-GB"/>
              </w:rPr>
              <w:t>celu</w:t>
            </w:r>
            <w:r w:rsidR="006E0DAA" w:rsidRPr="00CF70CF">
              <w:rPr>
                <w:b/>
                <w:sz w:val="20"/>
                <w:szCs w:val="20"/>
                <w:lang w:eastAsia="en-GB"/>
              </w:rPr>
              <w:t xml:space="preserve"> </w:t>
            </w:r>
            <w:r w:rsidRPr="00CF70CF">
              <w:rPr>
                <w:b/>
                <w:sz w:val="20"/>
                <w:szCs w:val="20"/>
                <w:lang w:eastAsia="en-GB"/>
              </w:rPr>
              <w:t>zakłócenie</w:t>
            </w:r>
            <w:r w:rsidR="006E0DAA" w:rsidRPr="00CF70CF">
              <w:rPr>
                <w:b/>
                <w:sz w:val="20"/>
                <w:szCs w:val="20"/>
                <w:lang w:eastAsia="en-GB"/>
              </w:rPr>
              <w:t xml:space="preserve"> </w:t>
            </w:r>
            <w:r w:rsidRPr="00CF70CF">
              <w:rPr>
                <w:b/>
                <w:sz w:val="20"/>
                <w:szCs w:val="20"/>
                <w:lang w:eastAsia="en-GB"/>
              </w:rPr>
              <w:t>konkurencji</w:t>
            </w:r>
            <w:r w:rsidRPr="00CF70CF">
              <w:rPr>
                <w:sz w:val="20"/>
                <w:szCs w:val="20"/>
                <w:lang w:eastAsia="en-GB"/>
              </w:rPr>
              <w:t>?</w:t>
            </w:r>
            <w:r w:rsidRPr="00CF70CF">
              <w:rPr>
                <w:sz w:val="20"/>
                <w:szCs w:val="20"/>
                <w:lang w:eastAsia="en-GB"/>
              </w:rPr>
              <w:br/>
            </w:r>
            <w:r w:rsidRPr="00CF70CF">
              <w:rPr>
                <w:b/>
                <w:sz w:val="20"/>
                <w:szCs w:val="20"/>
                <w:lang w:eastAsia="en-GB"/>
              </w:rPr>
              <w:t>Jeżeli</w:t>
            </w:r>
            <w:r w:rsidR="006E0DAA" w:rsidRPr="00CF70CF">
              <w:rPr>
                <w:b/>
                <w:sz w:val="20"/>
                <w:szCs w:val="20"/>
                <w:lang w:eastAsia="en-GB"/>
              </w:rPr>
              <w:t xml:space="preserve"> </w:t>
            </w:r>
            <w:r w:rsidRPr="00CF70CF">
              <w:rPr>
                <w:b/>
                <w:sz w:val="20"/>
                <w:szCs w:val="20"/>
                <w:lang w:eastAsia="en-GB"/>
              </w:rPr>
              <w:t>tak</w:t>
            </w:r>
            <w:r w:rsidRPr="00CF70CF">
              <w:rPr>
                <w:sz w:val="20"/>
                <w:szCs w:val="20"/>
                <w:lang w:eastAsia="en-GB"/>
              </w:rPr>
              <w:t>,</w:t>
            </w:r>
            <w:r w:rsidR="006E0DAA" w:rsidRPr="00CF70CF">
              <w:rPr>
                <w:sz w:val="20"/>
                <w:szCs w:val="20"/>
                <w:lang w:eastAsia="en-GB"/>
              </w:rPr>
              <w:t xml:space="preserve"> </w:t>
            </w:r>
            <w:r w:rsidRPr="00CF70CF">
              <w:rPr>
                <w:sz w:val="20"/>
                <w:szCs w:val="20"/>
                <w:lang w:eastAsia="en-GB"/>
              </w:rPr>
              <w:t>proszę</w:t>
            </w:r>
            <w:r w:rsidR="006E0DAA" w:rsidRPr="00CF70CF">
              <w:rPr>
                <w:sz w:val="20"/>
                <w:szCs w:val="20"/>
                <w:lang w:eastAsia="en-GB"/>
              </w:rPr>
              <w:t xml:space="preserve"> </w:t>
            </w:r>
            <w:r w:rsidRPr="00CF70CF">
              <w:rPr>
                <w:sz w:val="20"/>
                <w:szCs w:val="20"/>
                <w:lang w:eastAsia="en-GB"/>
              </w:rPr>
              <w:t>podać</w:t>
            </w:r>
            <w:r w:rsidR="006E0DAA" w:rsidRPr="00CF70CF">
              <w:rPr>
                <w:sz w:val="20"/>
                <w:szCs w:val="20"/>
                <w:lang w:eastAsia="en-GB"/>
              </w:rPr>
              <w:t xml:space="preserve"> </w:t>
            </w:r>
            <w:r w:rsidRPr="00CF70CF">
              <w:rPr>
                <w:sz w:val="20"/>
                <w:szCs w:val="20"/>
                <w:lang w:eastAsia="en-GB"/>
              </w:rPr>
              <w:t>szczegółowe</w:t>
            </w:r>
            <w:r w:rsidR="006E0DAA" w:rsidRPr="00CF70CF">
              <w:rPr>
                <w:sz w:val="20"/>
                <w:szCs w:val="20"/>
                <w:lang w:eastAsia="en-GB"/>
              </w:rPr>
              <w:t xml:space="preserve"> </w:t>
            </w:r>
            <w:r w:rsidRPr="00CF70CF">
              <w:rPr>
                <w:sz w:val="20"/>
                <w:szCs w:val="20"/>
                <w:lang w:eastAsia="en-GB"/>
              </w:rPr>
              <w:t>informacje</w:t>
            </w:r>
            <w:r w:rsidR="006E0DAA" w:rsidRPr="00CF70CF">
              <w:rPr>
                <w:sz w:val="20"/>
                <w:szCs w:val="20"/>
                <w:lang w:eastAsia="en-GB"/>
              </w:rPr>
              <w:t xml:space="preserve"> </w:t>
            </w:r>
            <w:r w:rsidRPr="00CF70CF">
              <w:rPr>
                <w:sz w:val="20"/>
                <w:szCs w:val="20"/>
                <w:lang w:eastAsia="en-GB"/>
              </w:rPr>
              <w:t>na</w:t>
            </w:r>
            <w:r w:rsidR="006E0DAA" w:rsidRPr="00CF70CF">
              <w:rPr>
                <w:sz w:val="20"/>
                <w:szCs w:val="20"/>
                <w:lang w:eastAsia="en-GB"/>
              </w:rPr>
              <w:t xml:space="preserve"> </w:t>
            </w:r>
            <w:r w:rsidRPr="00CF70CF">
              <w:rPr>
                <w:sz w:val="20"/>
                <w:szCs w:val="20"/>
                <w:lang w:eastAsia="en-GB"/>
              </w:rPr>
              <w:t>ten</w:t>
            </w:r>
            <w:r w:rsidR="006E0DAA" w:rsidRPr="00CF70CF">
              <w:rPr>
                <w:sz w:val="20"/>
                <w:szCs w:val="20"/>
                <w:lang w:eastAsia="en-GB"/>
              </w:rPr>
              <w:t xml:space="preserve"> </w:t>
            </w:r>
            <w:r w:rsidRPr="00CF70CF">
              <w:rPr>
                <w:sz w:val="20"/>
                <w:szCs w:val="20"/>
                <w:lang w:eastAsia="en-GB"/>
              </w:rPr>
              <w:t>temat:</w:t>
            </w:r>
          </w:p>
        </w:tc>
        <w:tc>
          <w:tcPr>
            <w:tcW w:w="5812" w:type="dxa"/>
          </w:tcPr>
          <w:p w14:paraId="3FC94673" w14:textId="77777777" w:rsidR="009D0772" w:rsidRPr="00CF70CF" w:rsidRDefault="009D0772" w:rsidP="00607ECF">
            <w:pPr>
              <w:spacing w:after="0"/>
              <w:rPr>
                <w:sz w:val="20"/>
                <w:szCs w:val="20"/>
              </w:rPr>
            </w:pPr>
            <w:r w:rsidRPr="00CF70CF">
              <w:rPr>
                <w:sz w:val="20"/>
                <w:szCs w:val="20"/>
              </w:rPr>
              <w:t>[]</w:t>
            </w:r>
            <w:r w:rsidR="006E0DAA" w:rsidRPr="00CF70CF">
              <w:rPr>
                <w:sz w:val="20"/>
                <w:szCs w:val="20"/>
              </w:rPr>
              <w:t xml:space="preserve"> </w:t>
            </w:r>
            <w:r w:rsidRPr="00CF70CF">
              <w:rPr>
                <w:sz w:val="20"/>
                <w:szCs w:val="20"/>
              </w:rPr>
              <w:t>Tak</w:t>
            </w:r>
            <w:r w:rsidR="006E0DAA" w:rsidRPr="00CF70CF">
              <w:rPr>
                <w:sz w:val="20"/>
                <w:szCs w:val="20"/>
              </w:rPr>
              <w:t xml:space="preserve"> </w:t>
            </w:r>
            <w:r w:rsidRPr="00CF70CF">
              <w:rPr>
                <w:sz w:val="20"/>
                <w:szCs w:val="20"/>
              </w:rPr>
              <w:t>[]</w:t>
            </w:r>
            <w:r w:rsidR="006E0DAA" w:rsidRPr="00CF70CF">
              <w:rPr>
                <w:sz w:val="20"/>
                <w:szCs w:val="20"/>
              </w:rPr>
              <w:t xml:space="preserve"> </w:t>
            </w:r>
            <w:r w:rsidRPr="00CF70CF">
              <w:rPr>
                <w:sz w:val="20"/>
                <w:szCs w:val="20"/>
              </w:rPr>
              <w:t>Nie</w:t>
            </w:r>
            <w:r w:rsidRPr="00CF70CF">
              <w:rPr>
                <w:sz w:val="20"/>
                <w:szCs w:val="20"/>
              </w:rPr>
              <w:br/>
            </w:r>
            <w:r w:rsidRPr="00CF70CF">
              <w:rPr>
                <w:sz w:val="20"/>
                <w:szCs w:val="20"/>
              </w:rPr>
              <w:br/>
            </w:r>
            <w:r w:rsidRPr="00CF70CF">
              <w:rPr>
                <w:sz w:val="20"/>
                <w:szCs w:val="20"/>
              </w:rPr>
              <w:br/>
              <w:t>[…]</w:t>
            </w:r>
          </w:p>
        </w:tc>
      </w:tr>
      <w:tr w:rsidR="009D0772" w:rsidRPr="00CF70CF" w14:paraId="58608C4D" w14:textId="77777777" w:rsidTr="009D0772">
        <w:trPr>
          <w:cantSplit/>
          <w:trHeight w:val="514"/>
        </w:trPr>
        <w:tc>
          <w:tcPr>
            <w:tcW w:w="4644" w:type="dxa"/>
            <w:vMerge/>
          </w:tcPr>
          <w:p w14:paraId="5598228B" w14:textId="77777777" w:rsidR="009D0772" w:rsidRPr="00CF70CF" w:rsidRDefault="009D0772" w:rsidP="00607ECF">
            <w:pPr>
              <w:spacing w:after="0"/>
              <w:rPr>
                <w:w w:val="0"/>
                <w:sz w:val="20"/>
                <w:szCs w:val="20"/>
                <w:lang w:eastAsia="en-GB"/>
              </w:rPr>
            </w:pPr>
          </w:p>
        </w:tc>
        <w:tc>
          <w:tcPr>
            <w:tcW w:w="5812" w:type="dxa"/>
          </w:tcPr>
          <w:p w14:paraId="4871FF6B" w14:textId="77777777" w:rsidR="009D0772" w:rsidRPr="00CF70CF" w:rsidRDefault="009D0772" w:rsidP="00607ECF">
            <w:pPr>
              <w:spacing w:after="0"/>
              <w:rPr>
                <w:sz w:val="20"/>
                <w:szCs w:val="20"/>
              </w:rPr>
            </w:pPr>
            <w:r w:rsidRPr="00CF70CF">
              <w:rPr>
                <w:b/>
                <w:sz w:val="20"/>
                <w:szCs w:val="20"/>
              </w:rPr>
              <w:t>Jeżeli</w:t>
            </w:r>
            <w:r w:rsidR="006E0DAA" w:rsidRPr="00CF70CF">
              <w:rPr>
                <w:b/>
                <w:sz w:val="20"/>
                <w:szCs w:val="20"/>
              </w:rPr>
              <w:t xml:space="preserve"> </w:t>
            </w:r>
            <w:r w:rsidRPr="00CF70CF">
              <w:rPr>
                <w:b/>
                <w:sz w:val="20"/>
                <w:szCs w:val="20"/>
              </w:rPr>
              <w:t>tak</w:t>
            </w:r>
            <w:r w:rsidRPr="00CF70CF">
              <w:rPr>
                <w:sz w:val="20"/>
                <w:szCs w:val="20"/>
              </w:rPr>
              <w:t>,</w:t>
            </w:r>
            <w:r w:rsidR="006E0DAA" w:rsidRPr="00CF70CF">
              <w:rPr>
                <w:sz w:val="20"/>
                <w:szCs w:val="20"/>
              </w:rPr>
              <w:t xml:space="preserve"> </w:t>
            </w:r>
            <w:r w:rsidRPr="00CF70CF">
              <w:rPr>
                <w:sz w:val="20"/>
                <w:szCs w:val="20"/>
              </w:rPr>
              <w:t>czy</w:t>
            </w:r>
            <w:r w:rsidR="006E0DAA" w:rsidRPr="00CF70CF">
              <w:rPr>
                <w:sz w:val="20"/>
                <w:szCs w:val="20"/>
              </w:rPr>
              <w:t xml:space="preserve"> </w:t>
            </w:r>
            <w:r w:rsidRPr="00CF70CF">
              <w:rPr>
                <w:sz w:val="20"/>
                <w:szCs w:val="20"/>
              </w:rPr>
              <w:t>wykonawca</w:t>
            </w:r>
            <w:r w:rsidR="006E0DAA" w:rsidRPr="00CF70CF">
              <w:rPr>
                <w:sz w:val="20"/>
                <w:szCs w:val="20"/>
              </w:rPr>
              <w:t xml:space="preserve"> </w:t>
            </w:r>
            <w:r w:rsidRPr="00CF70CF">
              <w:rPr>
                <w:sz w:val="20"/>
                <w:szCs w:val="20"/>
              </w:rPr>
              <w:t>przedsięwziął</w:t>
            </w:r>
            <w:r w:rsidR="006E0DAA" w:rsidRPr="00CF70CF">
              <w:rPr>
                <w:sz w:val="20"/>
                <w:szCs w:val="20"/>
              </w:rPr>
              <w:t xml:space="preserve"> </w:t>
            </w:r>
            <w:r w:rsidRPr="00CF70CF">
              <w:rPr>
                <w:sz w:val="20"/>
                <w:szCs w:val="20"/>
              </w:rPr>
              <w:t>środki</w:t>
            </w:r>
            <w:r w:rsidR="006E0DAA" w:rsidRPr="00CF70CF">
              <w:rPr>
                <w:sz w:val="20"/>
                <w:szCs w:val="20"/>
              </w:rPr>
              <w:t xml:space="preserve"> </w:t>
            </w:r>
            <w:r w:rsidRPr="00CF70CF">
              <w:rPr>
                <w:sz w:val="20"/>
                <w:szCs w:val="20"/>
              </w:rPr>
              <w:t>w</w:t>
            </w:r>
            <w:r w:rsidR="006E0DAA" w:rsidRPr="00CF70CF">
              <w:rPr>
                <w:sz w:val="20"/>
                <w:szCs w:val="20"/>
              </w:rPr>
              <w:t xml:space="preserve"> </w:t>
            </w:r>
            <w:r w:rsidRPr="00CF70CF">
              <w:rPr>
                <w:sz w:val="20"/>
                <w:szCs w:val="20"/>
              </w:rPr>
              <w:t>celu</w:t>
            </w:r>
            <w:r w:rsidR="006E0DAA" w:rsidRPr="00CF70CF">
              <w:rPr>
                <w:sz w:val="20"/>
                <w:szCs w:val="20"/>
              </w:rPr>
              <w:t xml:space="preserve"> </w:t>
            </w:r>
            <w:r w:rsidRPr="00CF70CF">
              <w:rPr>
                <w:sz w:val="20"/>
                <w:szCs w:val="20"/>
              </w:rPr>
              <w:t>samooczyszczenia?</w:t>
            </w:r>
            <w:r w:rsidR="006E0DAA" w:rsidRPr="00CF70CF">
              <w:rPr>
                <w:sz w:val="20"/>
                <w:szCs w:val="20"/>
              </w:rPr>
              <w:t xml:space="preserve"> </w:t>
            </w:r>
            <w:r w:rsidRPr="00CF70CF">
              <w:rPr>
                <w:sz w:val="20"/>
                <w:szCs w:val="20"/>
              </w:rPr>
              <w:t>[]</w:t>
            </w:r>
            <w:r w:rsidR="006E0DAA" w:rsidRPr="00CF70CF">
              <w:rPr>
                <w:sz w:val="20"/>
                <w:szCs w:val="20"/>
              </w:rPr>
              <w:t xml:space="preserve"> </w:t>
            </w:r>
            <w:r w:rsidRPr="00CF70CF">
              <w:rPr>
                <w:sz w:val="20"/>
                <w:szCs w:val="20"/>
              </w:rPr>
              <w:t>Tak</w:t>
            </w:r>
            <w:r w:rsidR="006E0DAA" w:rsidRPr="00CF70CF">
              <w:rPr>
                <w:sz w:val="20"/>
                <w:szCs w:val="20"/>
              </w:rPr>
              <w:t xml:space="preserve"> </w:t>
            </w:r>
            <w:r w:rsidRPr="00CF70CF">
              <w:rPr>
                <w:sz w:val="20"/>
                <w:szCs w:val="20"/>
              </w:rPr>
              <w:t>[]</w:t>
            </w:r>
            <w:r w:rsidR="006E0DAA" w:rsidRPr="00CF70CF">
              <w:rPr>
                <w:sz w:val="20"/>
                <w:szCs w:val="20"/>
              </w:rPr>
              <w:t xml:space="preserve"> </w:t>
            </w:r>
            <w:r w:rsidRPr="00CF70CF">
              <w:rPr>
                <w:sz w:val="20"/>
                <w:szCs w:val="20"/>
              </w:rPr>
              <w:t>Nie</w:t>
            </w:r>
            <w:r w:rsidRPr="00CF70CF">
              <w:rPr>
                <w:sz w:val="20"/>
                <w:szCs w:val="20"/>
              </w:rPr>
              <w:br/>
            </w:r>
            <w:r w:rsidRPr="00CF70CF">
              <w:rPr>
                <w:b/>
                <w:sz w:val="20"/>
                <w:szCs w:val="20"/>
              </w:rPr>
              <w:t>Jeżeli</w:t>
            </w:r>
            <w:r w:rsidR="006E0DAA" w:rsidRPr="00CF70CF">
              <w:rPr>
                <w:b/>
                <w:sz w:val="20"/>
                <w:szCs w:val="20"/>
              </w:rPr>
              <w:t xml:space="preserve"> </w:t>
            </w:r>
            <w:r w:rsidRPr="00CF70CF">
              <w:rPr>
                <w:b/>
                <w:sz w:val="20"/>
                <w:szCs w:val="20"/>
              </w:rPr>
              <w:t>tak</w:t>
            </w:r>
            <w:r w:rsidRPr="00CF70CF">
              <w:rPr>
                <w:sz w:val="20"/>
                <w:szCs w:val="20"/>
              </w:rPr>
              <w:t>,</w:t>
            </w:r>
            <w:r w:rsidR="006E0DAA" w:rsidRPr="00CF70CF">
              <w:rPr>
                <w:sz w:val="20"/>
                <w:szCs w:val="20"/>
              </w:rPr>
              <w:t xml:space="preserve"> </w:t>
            </w:r>
            <w:r w:rsidRPr="00CF70CF">
              <w:rPr>
                <w:sz w:val="20"/>
                <w:szCs w:val="20"/>
              </w:rPr>
              <w:t>proszę</w:t>
            </w:r>
            <w:r w:rsidR="006E0DAA" w:rsidRPr="00CF70CF">
              <w:rPr>
                <w:sz w:val="20"/>
                <w:szCs w:val="20"/>
              </w:rPr>
              <w:t xml:space="preserve"> </w:t>
            </w:r>
            <w:r w:rsidRPr="00CF70CF">
              <w:rPr>
                <w:sz w:val="20"/>
                <w:szCs w:val="20"/>
              </w:rPr>
              <w:t>opisać</w:t>
            </w:r>
            <w:r w:rsidR="006E0DAA" w:rsidRPr="00CF70CF">
              <w:rPr>
                <w:sz w:val="20"/>
                <w:szCs w:val="20"/>
              </w:rPr>
              <w:t xml:space="preserve"> </w:t>
            </w:r>
            <w:r w:rsidRPr="00CF70CF">
              <w:rPr>
                <w:sz w:val="20"/>
                <w:szCs w:val="20"/>
              </w:rPr>
              <w:t>przedsięwzięte</w:t>
            </w:r>
            <w:r w:rsidR="006E0DAA" w:rsidRPr="00CF70CF">
              <w:rPr>
                <w:sz w:val="20"/>
                <w:szCs w:val="20"/>
              </w:rPr>
              <w:t xml:space="preserve"> </w:t>
            </w:r>
            <w:r w:rsidRPr="00CF70CF">
              <w:rPr>
                <w:sz w:val="20"/>
                <w:szCs w:val="20"/>
              </w:rPr>
              <w:t>środki:</w:t>
            </w:r>
            <w:r w:rsidR="006E0DAA" w:rsidRPr="00CF70CF">
              <w:rPr>
                <w:sz w:val="20"/>
                <w:szCs w:val="20"/>
              </w:rPr>
              <w:t xml:space="preserve"> </w:t>
            </w:r>
            <w:r w:rsidRPr="00CF70CF">
              <w:rPr>
                <w:sz w:val="20"/>
                <w:szCs w:val="20"/>
              </w:rPr>
              <w:t>[……]</w:t>
            </w:r>
          </w:p>
        </w:tc>
      </w:tr>
      <w:tr w:rsidR="009D0772" w:rsidRPr="00CF70CF" w14:paraId="57C399FF" w14:textId="77777777" w:rsidTr="009D0772">
        <w:trPr>
          <w:trHeight w:val="1316"/>
        </w:trPr>
        <w:tc>
          <w:tcPr>
            <w:tcW w:w="4644" w:type="dxa"/>
          </w:tcPr>
          <w:p w14:paraId="0AF35D69" w14:textId="77777777" w:rsidR="009D0772" w:rsidRPr="00CF70CF" w:rsidRDefault="009D0772" w:rsidP="00607ECF">
            <w:pPr>
              <w:spacing w:after="0"/>
              <w:rPr>
                <w:w w:val="0"/>
                <w:sz w:val="20"/>
                <w:szCs w:val="20"/>
                <w:lang w:eastAsia="en-GB"/>
              </w:rPr>
            </w:pPr>
            <w:r w:rsidRPr="00CF70CF">
              <w:rPr>
                <w:w w:val="0"/>
                <w:sz w:val="20"/>
                <w:szCs w:val="20"/>
                <w:lang w:eastAsia="en-GB"/>
              </w:rPr>
              <w:t>Czy</w:t>
            </w:r>
            <w:r w:rsidR="006E0DAA" w:rsidRPr="00CF70CF">
              <w:rPr>
                <w:w w:val="0"/>
                <w:sz w:val="20"/>
                <w:szCs w:val="20"/>
                <w:lang w:eastAsia="en-GB"/>
              </w:rPr>
              <w:t xml:space="preserve"> </w:t>
            </w:r>
            <w:r w:rsidRPr="00CF70CF">
              <w:rPr>
                <w:w w:val="0"/>
                <w:sz w:val="20"/>
                <w:szCs w:val="20"/>
                <w:lang w:eastAsia="en-GB"/>
              </w:rPr>
              <w:t>wykonawca</w:t>
            </w:r>
            <w:r w:rsidR="006E0DAA" w:rsidRPr="00CF70CF">
              <w:rPr>
                <w:w w:val="0"/>
                <w:sz w:val="20"/>
                <w:szCs w:val="20"/>
                <w:lang w:eastAsia="en-GB"/>
              </w:rPr>
              <w:t xml:space="preserve"> </w:t>
            </w:r>
            <w:r w:rsidRPr="00CF70CF">
              <w:rPr>
                <w:w w:val="0"/>
                <w:sz w:val="20"/>
                <w:szCs w:val="20"/>
                <w:lang w:eastAsia="en-GB"/>
              </w:rPr>
              <w:t>wie</w:t>
            </w:r>
            <w:r w:rsidR="006E0DAA" w:rsidRPr="00CF70CF">
              <w:rPr>
                <w:w w:val="0"/>
                <w:sz w:val="20"/>
                <w:szCs w:val="20"/>
                <w:lang w:eastAsia="en-GB"/>
              </w:rPr>
              <w:t xml:space="preserve"> </w:t>
            </w:r>
            <w:r w:rsidRPr="00CF70CF">
              <w:rPr>
                <w:w w:val="0"/>
                <w:sz w:val="20"/>
                <w:szCs w:val="20"/>
                <w:lang w:eastAsia="en-GB"/>
              </w:rPr>
              <w:t>o</w:t>
            </w:r>
            <w:r w:rsidR="006E0DAA" w:rsidRPr="00CF70CF">
              <w:rPr>
                <w:w w:val="0"/>
                <w:sz w:val="20"/>
                <w:szCs w:val="20"/>
                <w:lang w:eastAsia="en-GB"/>
              </w:rPr>
              <w:t xml:space="preserve"> </w:t>
            </w:r>
            <w:r w:rsidRPr="00CF70CF">
              <w:rPr>
                <w:w w:val="0"/>
                <w:sz w:val="20"/>
                <w:szCs w:val="20"/>
                <w:lang w:eastAsia="en-GB"/>
              </w:rPr>
              <w:t>jakimkolwiek</w:t>
            </w:r>
            <w:r w:rsidR="006E0DAA" w:rsidRPr="00CF70CF">
              <w:rPr>
                <w:w w:val="0"/>
                <w:sz w:val="20"/>
                <w:szCs w:val="20"/>
                <w:lang w:eastAsia="en-GB"/>
              </w:rPr>
              <w:t xml:space="preserve"> </w:t>
            </w:r>
            <w:r w:rsidRPr="00CF70CF">
              <w:rPr>
                <w:b/>
                <w:sz w:val="20"/>
                <w:szCs w:val="20"/>
                <w:lang w:eastAsia="en-GB"/>
              </w:rPr>
              <w:t>konflikcie</w:t>
            </w:r>
            <w:r w:rsidR="006E0DAA" w:rsidRPr="00CF70CF">
              <w:rPr>
                <w:b/>
                <w:sz w:val="20"/>
                <w:szCs w:val="20"/>
                <w:lang w:eastAsia="en-GB"/>
              </w:rPr>
              <w:t xml:space="preserve"> </w:t>
            </w:r>
            <w:r w:rsidRPr="00CF70CF">
              <w:rPr>
                <w:b/>
                <w:sz w:val="20"/>
                <w:szCs w:val="20"/>
                <w:lang w:eastAsia="en-GB"/>
              </w:rPr>
              <w:t>interesów</w:t>
            </w:r>
            <w:r w:rsidRPr="00CF70CF">
              <w:rPr>
                <w:b/>
                <w:sz w:val="20"/>
                <w:szCs w:val="20"/>
                <w:vertAlign w:val="superscript"/>
                <w:lang w:eastAsia="en-GB"/>
              </w:rPr>
              <w:footnoteReference w:id="32"/>
            </w:r>
            <w:r w:rsidR="006E0DAA" w:rsidRPr="00CF70CF">
              <w:rPr>
                <w:sz w:val="20"/>
                <w:szCs w:val="20"/>
                <w:lang w:eastAsia="en-GB"/>
              </w:rPr>
              <w:t xml:space="preserve"> </w:t>
            </w:r>
            <w:r w:rsidRPr="00CF70CF">
              <w:rPr>
                <w:sz w:val="20"/>
                <w:szCs w:val="20"/>
                <w:lang w:eastAsia="en-GB"/>
              </w:rPr>
              <w:t>spowodowanym</w:t>
            </w:r>
            <w:r w:rsidR="006E0DAA" w:rsidRPr="00CF70CF">
              <w:rPr>
                <w:sz w:val="20"/>
                <w:szCs w:val="20"/>
                <w:lang w:eastAsia="en-GB"/>
              </w:rPr>
              <w:t xml:space="preserve"> </w:t>
            </w:r>
            <w:r w:rsidRPr="00CF70CF">
              <w:rPr>
                <w:sz w:val="20"/>
                <w:szCs w:val="20"/>
                <w:lang w:eastAsia="en-GB"/>
              </w:rPr>
              <w:t>jego</w:t>
            </w:r>
            <w:r w:rsidR="006E0DAA" w:rsidRPr="00CF70CF">
              <w:rPr>
                <w:sz w:val="20"/>
                <w:szCs w:val="20"/>
                <w:lang w:eastAsia="en-GB"/>
              </w:rPr>
              <w:t xml:space="preserve"> </w:t>
            </w:r>
            <w:r w:rsidRPr="00CF70CF">
              <w:rPr>
                <w:sz w:val="20"/>
                <w:szCs w:val="20"/>
                <w:lang w:eastAsia="en-GB"/>
              </w:rPr>
              <w:t>udziałem</w:t>
            </w:r>
            <w:r w:rsidR="006E0DAA" w:rsidRPr="00CF70CF">
              <w:rPr>
                <w:sz w:val="20"/>
                <w:szCs w:val="20"/>
                <w:lang w:eastAsia="en-GB"/>
              </w:rPr>
              <w:t xml:space="preserve"> </w:t>
            </w:r>
            <w:r w:rsidRPr="00CF70CF">
              <w:rPr>
                <w:sz w:val="20"/>
                <w:szCs w:val="20"/>
                <w:lang w:eastAsia="en-GB"/>
              </w:rPr>
              <w:t>w</w:t>
            </w:r>
            <w:r w:rsidR="006E0DAA" w:rsidRPr="00CF70CF">
              <w:rPr>
                <w:sz w:val="20"/>
                <w:szCs w:val="20"/>
                <w:lang w:eastAsia="en-GB"/>
              </w:rPr>
              <w:t xml:space="preserve"> </w:t>
            </w:r>
            <w:r w:rsidRPr="00CF70CF">
              <w:rPr>
                <w:sz w:val="20"/>
                <w:szCs w:val="20"/>
                <w:lang w:eastAsia="en-GB"/>
              </w:rPr>
              <w:t>postępowaniu</w:t>
            </w:r>
            <w:r w:rsidR="006E0DAA" w:rsidRPr="00CF70CF">
              <w:rPr>
                <w:sz w:val="20"/>
                <w:szCs w:val="20"/>
                <w:lang w:eastAsia="en-GB"/>
              </w:rPr>
              <w:t xml:space="preserve"> </w:t>
            </w:r>
            <w:r w:rsidRPr="00CF70CF">
              <w:rPr>
                <w:sz w:val="20"/>
                <w:szCs w:val="20"/>
                <w:lang w:eastAsia="en-GB"/>
              </w:rPr>
              <w:t>o</w:t>
            </w:r>
            <w:r w:rsidR="006E0DAA" w:rsidRPr="00CF70CF">
              <w:rPr>
                <w:sz w:val="20"/>
                <w:szCs w:val="20"/>
                <w:lang w:eastAsia="en-GB"/>
              </w:rPr>
              <w:t xml:space="preserve"> </w:t>
            </w:r>
            <w:r w:rsidRPr="00CF70CF">
              <w:rPr>
                <w:sz w:val="20"/>
                <w:szCs w:val="20"/>
                <w:lang w:eastAsia="en-GB"/>
              </w:rPr>
              <w:t>udzielenie</w:t>
            </w:r>
            <w:r w:rsidR="006E0DAA" w:rsidRPr="00CF70CF">
              <w:rPr>
                <w:sz w:val="20"/>
                <w:szCs w:val="20"/>
                <w:lang w:eastAsia="en-GB"/>
              </w:rPr>
              <w:t xml:space="preserve"> </w:t>
            </w:r>
            <w:r w:rsidRPr="00CF70CF">
              <w:rPr>
                <w:sz w:val="20"/>
                <w:szCs w:val="20"/>
                <w:lang w:eastAsia="en-GB"/>
              </w:rPr>
              <w:t>zamówienia?</w:t>
            </w:r>
            <w:r w:rsidRPr="00CF70CF">
              <w:rPr>
                <w:sz w:val="20"/>
                <w:szCs w:val="20"/>
                <w:lang w:eastAsia="en-GB"/>
              </w:rPr>
              <w:br/>
            </w:r>
            <w:r w:rsidRPr="00CF70CF">
              <w:rPr>
                <w:b/>
                <w:sz w:val="20"/>
                <w:szCs w:val="20"/>
                <w:lang w:eastAsia="en-GB"/>
              </w:rPr>
              <w:t>Jeżeli</w:t>
            </w:r>
            <w:r w:rsidR="006E0DAA" w:rsidRPr="00CF70CF">
              <w:rPr>
                <w:b/>
                <w:sz w:val="20"/>
                <w:szCs w:val="20"/>
                <w:lang w:eastAsia="en-GB"/>
              </w:rPr>
              <w:t xml:space="preserve"> </w:t>
            </w:r>
            <w:r w:rsidRPr="00CF70CF">
              <w:rPr>
                <w:b/>
                <w:sz w:val="20"/>
                <w:szCs w:val="20"/>
                <w:lang w:eastAsia="en-GB"/>
              </w:rPr>
              <w:t>tak</w:t>
            </w:r>
            <w:r w:rsidRPr="00CF70CF">
              <w:rPr>
                <w:sz w:val="20"/>
                <w:szCs w:val="20"/>
                <w:lang w:eastAsia="en-GB"/>
              </w:rPr>
              <w:t>,</w:t>
            </w:r>
            <w:r w:rsidR="006E0DAA" w:rsidRPr="00CF70CF">
              <w:rPr>
                <w:sz w:val="20"/>
                <w:szCs w:val="20"/>
                <w:lang w:eastAsia="en-GB"/>
              </w:rPr>
              <w:t xml:space="preserve"> </w:t>
            </w:r>
            <w:r w:rsidRPr="00CF70CF">
              <w:rPr>
                <w:sz w:val="20"/>
                <w:szCs w:val="20"/>
                <w:lang w:eastAsia="en-GB"/>
              </w:rPr>
              <w:t>proszę</w:t>
            </w:r>
            <w:r w:rsidR="006E0DAA" w:rsidRPr="00CF70CF">
              <w:rPr>
                <w:sz w:val="20"/>
                <w:szCs w:val="20"/>
                <w:lang w:eastAsia="en-GB"/>
              </w:rPr>
              <w:t xml:space="preserve"> </w:t>
            </w:r>
            <w:r w:rsidRPr="00CF70CF">
              <w:rPr>
                <w:sz w:val="20"/>
                <w:szCs w:val="20"/>
                <w:lang w:eastAsia="en-GB"/>
              </w:rPr>
              <w:t>podać</w:t>
            </w:r>
            <w:r w:rsidR="006E0DAA" w:rsidRPr="00CF70CF">
              <w:rPr>
                <w:sz w:val="20"/>
                <w:szCs w:val="20"/>
                <w:lang w:eastAsia="en-GB"/>
              </w:rPr>
              <w:t xml:space="preserve"> </w:t>
            </w:r>
            <w:r w:rsidRPr="00CF70CF">
              <w:rPr>
                <w:sz w:val="20"/>
                <w:szCs w:val="20"/>
                <w:lang w:eastAsia="en-GB"/>
              </w:rPr>
              <w:t>szczegółowe</w:t>
            </w:r>
            <w:r w:rsidR="006E0DAA" w:rsidRPr="00CF70CF">
              <w:rPr>
                <w:sz w:val="20"/>
                <w:szCs w:val="20"/>
                <w:lang w:eastAsia="en-GB"/>
              </w:rPr>
              <w:t xml:space="preserve"> </w:t>
            </w:r>
            <w:r w:rsidRPr="00CF70CF">
              <w:rPr>
                <w:sz w:val="20"/>
                <w:szCs w:val="20"/>
                <w:lang w:eastAsia="en-GB"/>
              </w:rPr>
              <w:t>informacje</w:t>
            </w:r>
            <w:r w:rsidR="006E0DAA" w:rsidRPr="00CF70CF">
              <w:rPr>
                <w:sz w:val="20"/>
                <w:szCs w:val="20"/>
                <w:lang w:eastAsia="en-GB"/>
              </w:rPr>
              <w:t xml:space="preserve"> </w:t>
            </w:r>
            <w:r w:rsidRPr="00CF70CF">
              <w:rPr>
                <w:sz w:val="20"/>
                <w:szCs w:val="20"/>
                <w:lang w:eastAsia="en-GB"/>
              </w:rPr>
              <w:t>na</w:t>
            </w:r>
            <w:r w:rsidR="006E0DAA" w:rsidRPr="00CF70CF">
              <w:rPr>
                <w:sz w:val="20"/>
                <w:szCs w:val="20"/>
                <w:lang w:eastAsia="en-GB"/>
              </w:rPr>
              <w:t xml:space="preserve"> </w:t>
            </w:r>
            <w:r w:rsidRPr="00CF70CF">
              <w:rPr>
                <w:sz w:val="20"/>
                <w:szCs w:val="20"/>
                <w:lang w:eastAsia="en-GB"/>
              </w:rPr>
              <w:t>ten</w:t>
            </w:r>
            <w:r w:rsidR="006E0DAA" w:rsidRPr="00CF70CF">
              <w:rPr>
                <w:sz w:val="20"/>
                <w:szCs w:val="20"/>
                <w:lang w:eastAsia="en-GB"/>
              </w:rPr>
              <w:t xml:space="preserve"> </w:t>
            </w:r>
            <w:r w:rsidRPr="00CF70CF">
              <w:rPr>
                <w:sz w:val="20"/>
                <w:szCs w:val="20"/>
                <w:lang w:eastAsia="en-GB"/>
              </w:rPr>
              <w:t>temat:</w:t>
            </w:r>
          </w:p>
        </w:tc>
        <w:tc>
          <w:tcPr>
            <w:tcW w:w="5812" w:type="dxa"/>
          </w:tcPr>
          <w:p w14:paraId="35534D27" w14:textId="77777777" w:rsidR="009D0772" w:rsidRPr="00CF70CF" w:rsidRDefault="009D0772" w:rsidP="00607ECF">
            <w:pPr>
              <w:spacing w:after="0"/>
              <w:rPr>
                <w:sz w:val="20"/>
                <w:szCs w:val="20"/>
              </w:rPr>
            </w:pPr>
            <w:r w:rsidRPr="00CF70CF">
              <w:rPr>
                <w:sz w:val="20"/>
                <w:szCs w:val="20"/>
              </w:rPr>
              <w:t>[]</w:t>
            </w:r>
            <w:r w:rsidR="006E0DAA" w:rsidRPr="00CF70CF">
              <w:rPr>
                <w:sz w:val="20"/>
                <w:szCs w:val="20"/>
              </w:rPr>
              <w:t xml:space="preserve"> </w:t>
            </w:r>
            <w:r w:rsidRPr="00CF70CF">
              <w:rPr>
                <w:sz w:val="20"/>
                <w:szCs w:val="20"/>
              </w:rPr>
              <w:t>Tak</w:t>
            </w:r>
            <w:r w:rsidR="006E0DAA" w:rsidRPr="00CF70CF">
              <w:rPr>
                <w:sz w:val="20"/>
                <w:szCs w:val="20"/>
              </w:rPr>
              <w:t xml:space="preserve"> </w:t>
            </w:r>
            <w:r w:rsidRPr="00CF70CF">
              <w:rPr>
                <w:sz w:val="20"/>
                <w:szCs w:val="20"/>
              </w:rPr>
              <w:t>[]</w:t>
            </w:r>
            <w:r w:rsidR="006E0DAA" w:rsidRPr="00CF70CF">
              <w:rPr>
                <w:sz w:val="20"/>
                <w:szCs w:val="20"/>
              </w:rPr>
              <w:t xml:space="preserve"> </w:t>
            </w:r>
            <w:r w:rsidRPr="00CF70CF">
              <w:rPr>
                <w:sz w:val="20"/>
                <w:szCs w:val="20"/>
              </w:rPr>
              <w:t>Nie</w:t>
            </w:r>
            <w:r w:rsidRPr="00CF70CF">
              <w:rPr>
                <w:sz w:val="20"/>
                <w:szCs w:val="20"/>
              </w:rPr>
              <w:br/>
            </w:r>
            <w:r w:rsidRPr="00CF70CF">
              <w:rPr>
                <w:sz w:val="20"/>
                <w:szCs w:val="20"/>
              </w:rPr>
              <w:br/>
            </w:r>
            <w:r w:rsidRPr="00CF70CF">
              <w:rPr>
                <w:sz w:val="20"/>
                <w:szCs w:val="20"/>
              </w:rPr>
              <w:br/>
              <w:t>[…]</w:t>
            </w:r>
          </w:p>
        </w:tc>
      </w:tr>
      <w:tr w:rsidR="009D0772" w:rsidRPr="00CF70CF" w14:paraId="0894049D" w14:textId="77777777" w:rsidTr="009D0772">
        <w:trPr>
          <w:trHeight w:val="1544"/>
        </w:trPr>
        <w:tc>
          <w:tcPr>
            <w:tcW w:w="4644" w:type="dxa"/>
          </w:tcPr>
          <w:p w14:paraId="05F7BAC2" w14:textId="77777777" w:rsidR="009D0772" w:rsidRPr="00CF70CF" w:rsidRDefault="009D0772" w:rsidP="00607ECF">
            <w:pPr>
              <w:spacing w:after="0"/>
              <w:rPr>
                <w:w w:val="0"/>
                <w:sz w:val="20"/>
                <w:szCs w:val="20"/>
                <w:lang w:eastAsia="en-GB"/>
              </w:rPr>
            </w:pPr>
            <w:r w:rsidRPr="00CF70CF">
              <w:rPr>
                <w:w w:val="0"/>
                <w:sz w:val="20"/>
                <w:szCs w:val="20"/>
                <w:lang w:eastAsia="en-GB"/>
              </w:rPr>
              <w:t>Czy</w:t>
            </w:r>
            <w:r w:rsidR="006E0DAA" w:rsidRPr="00CF70CF">
              <w:rPr>
                <w:w w:val="0"/>
                <w:sz w:val="20"/>
                <w:szCs w:val="20"/>
                <w:lang w:eastAsia="en-GB"/>
              </w:rPr>
              <w:t xml:space="preserve"> </w:t>
            </w:r>
            <w:r w:rsidRPr="00CF70CF">
              <w:rPr>
                <w:w w:val="0"/>
                <w:sz w:val="20"/>
                <w:szCs w:val="20"/>
                <w:lang w:eastAsia="en-GB"/>
              </w:rPr>
              <w:t>wykonawca</w:t>
            </w:r>
            <w:r w:rsidR="006E0DAA" w:rsidRPr="00CF70CF">
              <w:rPr>
                <w:w w:val="0"/>
                <w:sz w:val="20"/>
                <w:szCs w:val="20"/>
                <w:lang w:eastAsia="en-GB"/>
              </w:rPr>
              <w:t xml:space="preserve"> </w:t>
            </w:r>
            <w:r w:rsidRPr="00CF70CF">
              <w:rPr>
                <w:w w:val="0"/>
                <w:sz w:val="20"/>
                <w:szCs w:val="20"/>
                <w:lang w:eastAsia="en-GB"/>
              </w:rPr>
              <w:t>lub</w:t>
            </w:r>
            <w:r w:rsidR="006E0DAA" w:rsidRPr="00CF70CF">
              <w:rPr>
                <w:w w:val="0"/>
                <w:sz w:val="20"/>
                <w:szCs w:val="20"/>
                <w:lang w:eastAsia="en-GB"/>
              </w:rPr>
              <w:t xml:space="preserve"> </w:t>
            </w:r>
            <w:r w:rsidRPr="00CF70CF">
              <w:rPr>
                <w:sz w:val="20"/>
                <w:szCs w:val="20"/>
                <w:lang w:eastAsia="en-GB"/>
              </w:rPr>
              <w:t>przedsiębiorstwo</w:t>
            </w:r>
            <w:r w:rsidR="006E0DAA" w:rsidRPr="00CF70CF">
              <w:rPr>
                <w:sz w:val="20"/>
                <w:szCs w:val="20"/>
                <w:lang w:eastAsia="en-GB"/>
              </w:rPr>
              <w:t xml:space="preserve"> </w:t>
            </w:r>
            <w:r w:rsidRPr="00CF70CF">
              <w:rPr>
                <w:sz w:val="20"/>
                <w:szCs w:val="20"/>
                <w:lang w:eastAsia="en-GB"/>
              </w:rPr>
              <w:t>związane</w:t>
            </w:r>
            <w:r w:rsidR="006E0DAA" w:rsidRPr="00CF70CF">
              <w:rPr>
                <w:sz w:val="20"/>
                <w:szCs w:val="20"/>
                <w:lang w:eastAsia="en-GB"/>
              </w:rPr>
              <w:t xml:space="preserve"> </w:t>
            </w:r>
            <w:r w:rsidRPr="00CF70CF">
              <w:rPr>
                <w:sz w:val="20"/>
                <w:szCs w:val="20"/>
                <w:lang w:eastAsia="en-GB"/>
              </w:rPr>
              <w:t>z</w:t>
            </w:r>
            <w:r w:rsidR="006E0DAA" w:rsidRPr="00CF70CF">
              <w:rPr>
                <w:sz w:val="20"/>
                <w:szCs w:val="20"/>
                <w:lang w:eastAsia="en-GB"/>
              </w:rPr>
              <w:t xml:space="preserve"> </w:t>
            </w:r>
            <w:r w:rsidRPr="00CF70CF">
              <w:rPr>
                <w:sz w:val="20"/>
                <w:szCs w:val="20"/>
                <w:lang w:eastAsia="en-GB"/>
              </w:rPr>
              <w:t>wykonawcą</w:t>
            </w:r>
            <w:r w:rsidR="006E0DAA" w:rsidRPr="00CF70CF">
              <w:rPr>
                <w:sz w:val="20"/>
                <w:szCs w:val="20"/>
                <w:lang w:eastAsia="en-GB"/>
              </w:rPr>
              <w:t xml:space="preserve"> </w:t>
            </w:r>
            <w:r w:rsidRPr="00CF70CF">
              <w:rPr>
                <w:b/>
                <w:sz w:val="20"/>
                <w:szCs w:val="20"/>
                <w:lang w:eastAsia="en-GB"/>
              </w:rPr>
              <w:t>doradzał(-o)</w:t>
            </w:r>
            <w:r w:rsidR="006E0DAA" w:rsidRPr="00CF70CF">
              <w:rPr>
                <w:sz w:val="20"/>
                <w:szCs w:val="20"/>
                <w:lang w:eastAsia="en-GB"/>
              </w:rPr>
              <w:t xml:space="preserve"> </w:t>
            </w:r>
            <w:r w:rsidRPr="00CF70CF">
              <w:rPr>
                <w:sz w:val="20"/>
                <w:szCs w:val="20"/>
                <w:lang w:eastAsia="en-GB"/>
              </w:rPr>
              <w:t>instytucji</w:t>
            </w:r>
            <w:r w:rsidR="006E0DAA" w:rsidRPr="00CF70CF">
              <w:rPr>
                <w:sz w:val="20"/>
                <w:szCs w:val="20"/>
                <w:lang w:eastAsia="en-GB"/>
              </w:rPr>
              <w:t xml:space="preserve"> </w:t>
            </w:r>
            <w:r w:rsidRPr="00CF70CF">
              <w:rPr>
                <w:sz w:val="20"/>
                <w:szCs w:val="20"/>
                <w:lang w:eastAsia="en-GB"/>
              </w:rPr>
              <w:t>zamawiającej</w:t>
            </w:r>
            <w:r w:rsidR="006E0DAA" w:rsidRPr="00CF70CF">
              <w:rPr>
                <w:sz w:val="20"/>
                <w:szCs w:val="20"/>
                <w:lang w:eastAsia="en-GB"/>
              </w:rPr>
              <w:t xml:space="preserve"> </w:t>
            </w:r>
            <w:r w:rsidRPr="00CF70CF">
              <w:rPr>
                <w:sz w:val="20"/>
                <w:szCs w:val="20"/>
                <w:lang w:eastAsia="en-GB"/>
              </w:rPr>
              <w:t>lub</w:t>
            </w:r>
            <w:r w:rsidR="006E0DAA" w:rsidRPr="00CF70CF">
              <w:rPr>
                <w:sz w:val="20"/>
                <w:szCs w:val="20"/>
                <w:lang w:eastAsia="en-GB"/>
              </w:rPr>
              <w:t xml:space="preserve"> </w:t>
            </w:r>
            <w:r w:rsidRPr="00CF70CF">
              <w:rPr>
                <w:sz w:val="20"/>
                <w:szCs w:val="20"/>
                <w:lang w:eastAsia="en-GB"/>
              </w:rPr>
              <w:t>podmiotowi</w:t>
            </w:r>
            <w:r w:rsidR="006E0DAA" w:rsidRPr="00CF70CF">
              <w:rPr>
                <w:sz w:val="20"/>
                <w:szCs w:val="20"/>
                <w:lang w:eastAsia="en-GB"/>
              </w:rPr>
              <w:t xml:space="preserve"> </w:t>
            </w:r>
            <w:r w:rsidRPr="00CF70CF">
              <w:rPr>
                <w:sz w:val="20"/>
                <w:szCs w:val="20"/>
                <w:lang w:eastAsia="en-GB"/>
              </w:rPr>
              <w:t>zamawiającemu</w:t>
            </w:r>
            <w:r w:rsidR="006E0DAA" w:rsidRPr="00CF70CF">
              <w:rPr>
                <w:sz w:val="20"/>
                <w:szCs w:val="20"/>
                <w:lang w:eastAsia="en-GB"/>
              </w:rPr>
              <w:t xml:space="preserve"> </w:t>
            </w:r>
            <w:r w:rsidRPr="00CF70CF">
              <w:rPr>
                <w:sz w:val="20"/>
                <w:szCs w:val="20"/>
                <w:lang w:eastAsia="en-GB"/>
              </w:rPr>
              <w:t>bądź</w:t>
            </w:r>
            <w:r w:rsidR="006E0DAA" w:rsidRPr="00CF70CF">
              <w:rPr>
                <w:sz w:val="20"/>
                <w:szCs w:val="20"/>
                <w:lang w:eastAsia="en-GB"/>
              </w:rPr>
              <w:t xml:space="preserve"> </w:t>
            </w:r>
            <w:r w:rsidRPr="00CF70CF">
              <w:rPr>
                <w:sz w:val="20"/>
                <w:szCs w:val="20"/>
                <w:lang w:eastAsia="en-GB"/>
              </w:rPr>
              <w:t>był(-o)</w:t>
            </w:r>
            <w:r w:rsidR="006E0DAA" w:rsidRPr="00CF70CF">
              <w:rPr>
                <w:sz w:val="20"/>
                <w:szCs w:val="20"/>
                <w:lang w:eastAsia="en-GB"/>
              </w:rPr>
              <w:t xml:space="preserve"> </w:t>
            </w:r>
            <w:r w:rsidRPr="00CF70CF">
              <w:rPr>
                <w:sz w:val="20"/>
                <w:szCs w:val="20"/>
                <w:lang w:eastAsia="en-GB"/>
              </w:rPr>
              <w:t>w</w:t>
            </w:r>
            <w:r w:rsidR="006E0DAA" w:rsidRPr="00CF70CF">
              <w:rPr>
                <w:sz w:val="20"/>
                <w:szCs w:val="20"/>
                <w:lang w:eastAsia="en-GB"/>
              </w:rPr>
              <w:t xml:space="preserve"> </w:t>
            </w:r>
            <w:r w:rsidRPr="00CF70CF">
              <w:rPr>
                <w:sz w:val="20"/>
                <w:szCs w:val="20"/>
                <w:lang w:eastAsia="en-GB"/>
              </w:rPr>
              <w:t>inny</w:t>
            </w:r>
            <w:r w:rsidR="006E0DAA" w:rsidRPr="00CF70CF">
              <w:rPr>
                <w:sz w:val="20"/>
                <w:szCs w:val="20"/>
                <w:lang w:eastAsia="en-GB"/>
              </w:rPr>
              <w:t xml:space="preserve"> </w:t>
            </w:r>
            <w:r w:rsidRPr="00CF70CF">
              <w:rPr>
                <w:sz w:val="20"/>
                <w:szCs w:val="20"/>
                <w:lang w:eastAsia="en-GB"/>
              </w:rPr>
              <w:t>sposób</w:t>
            </w:r>
            <w:r w:rsidR="006E0DAA" w:rsidRPr="00CF70CF">
              <w:rPr>
                <w:sz w:val="20"/>
                <w:szCs w:val="20"/>
                <w:lang w:eastAsia="en-GB"/>
              </w:rPr>
              <w:t xml:space="preserve"> </w:t>
            </w:r>
            <w:r w:rsidRPr="00CF70CF">
              <w:rPr>
                <w:b/>
                <w:sz w:val="20"/>
                <w:szCs w:val="20"/>
                <w:lang w:eastAsia="en-GB"/>
              </w:rPr>
              <w:t>zaangażowany(-e)</w:t>
            </w:r>
            <w:r w:rsidR="006E0DAA" w:rsidRPr="00CF70CF">
              <w:rPr>
                <w:b/>
                <w:sz w:val="20"/>
                <w:szCs w:val="20"/>
                <w:lang w:eastAsia="en-GB"/>
              </w:rPr>
              <w:t xml:space="preserve"> </w:t>
            </w:r>
            <w:r w:rsidRPr="00CF70CF">
              <w:rPr>
                <w:b/>
                <w:sz w:val="20"/>
                <w:szCs w:val="20"/>
                <w:lang w:eastAsia="en-GB"/>
              </w:rPr>
              <w:t>w</w:t>
            </w:r>
            <w:r w:rsidR="006E0DAA" w:rsidRPr="00CF70CF">
              <w:rPr>
                <w:b/>
                <w:sz w:val="20"/>
                <w:szCs w:val="20"/>
                <w:lang w:eastAsia="en-GB"/>
              </w:rPr>
              <w:t xml:space="preserve"> </w:t>
            </w:r>
            <w:r w:rsidRPr="00CF70CF">
              <w:rPr>
                <w:b/>
                <w:sz w:val="20"/>
                <w:szCs w:val="20"/>
                <w:lang w:eastAsia="en-GB"/>
              </w:rPr>
              <w:t>przygotowanie</w:t>
            </w:r>
            <w:r w:rsidR="006E0DAA" w:rsidRPr="00CF70CF">
              <w:rPr>
                <w:sz w:val="20"/>
                <w:szCs w:val="20"/>
                <w:lang w:eastAsia="en-GB"/>
              </w:rPr>
              <w:t xml:space="preserve"> </w:t>
            </w:r>
            <w:r w:rsidRPr="00CF70CF">
              <w:rPr>
                <w:sz w:val="20"/>
                <w:szCs w:val="20"/>
                <w:lang w:eastAsia="en-GB"/>
              </w:rPr>
              <w:t>postępowania</w:t>
            </w:r>
            <w:r w:rsidR="006E0DAA" w:rsidRPr="00CF70CF">
              <w:rPr>
                <w:sz w:val="20"/>
                <w:szCs w:val="20"/>
                <w:lang w:eastAsia="en-GB"/>
              </w:rPr>
              <w:t xml:space="preserve"> </w:t>
            </w:r>
            <w:r w:rsidRPr="00CF70CF">
              <w:rPr>
                <w:sz w:val="20"/>
                <w:szCs w:val="20"/>
                <w:lang w:eastAsia="en-GB"/>
              </w:rPr>
              <w:t>o</w:t>
            </w:r>
            <w:r w:rsidR="006E0DAA" w:rsidRPr="00CF70CF">
              <w:rPr>
                <w:sz w:val="20"/>
                <w:szCs w:val="20"/>
                <w:lang w:eastAsia="en-GB"/>
              </w:rPr>
              <w:t xml:space="preserve"> </w:t>
            </w:r>
            <w:r w:rsidRPr="00CF70CF">
              <w:rPr>
                <w:sz w:val="20"/>
                <w:szCs w:val="20"/>
                <w:lang w:eastAsia="en-GB"/>
              </w:rPr>
              <w:t>udzielenie</w:t>
            </w:r>
            <w:r w:rsidR="006E0DAA" w:rsidRPr="00CF70CF">
              <w:rPr>
                <w:sz w:val="20"/>
                <w:szCs w:val="20"/>
                <w:lang w:eastAsia="en-GB"/>
              </w:rPr>
              <w:t xml:space="preserve"> </w:t>
            </w:r>
            <w:r w:rsidRPr="00CF70CF">
              <w:rPr>
                <w:sz w:val="20"/>
                <w:szCs w:val="20"/>
                <w:lang w:eastAsia="en-GB"/>
              </w:rPr>
              <w:t>zamówienia?</w:t>
            </w:r>
            <w:r w:rsidRPr="00CF70CF">
              <w:rPr>
                <w:sz w:val="20"/>
                <w:szCs w:val="20"/>
                <w:lang w:eastAsia="en-GB"/>
              </w:rPr>
              <w:br/>
            </w:r>
            <w:r w:rsidRPr="00CF70CF">
              <w:rPr>
                <w:b/>
                <w:sz w:val="20"/>
                <w:szCs w:val="20"/>
                <w:lang w:eastAsia="en-GB"/>
              </w:rPr>
              <w:t>Jeżeli</w:t>
            </w:r>
            <w:r w:rsidR="006E0DAA" w:rsidRPr="00CF70CF">
              <w:rPr>
                <w:b/>
                <w:sz w:val="20"/>
                <w:szCs w:val="20"/>
                <w:lang w:eastAsia="en-GB"/>
              </w:rPr>
              <w:t xml:space="preserve"> </w:t>
            </w:r>
            <w:r w:rsidRPr="00CF70CF">
              <w:rPr>
                <w:b/>
                <w:sz w:val="20"/>
                <w:szCs w:val="20"/>
                <w:lang w:eastAsia="en-GB"/>
              </w:rPr>
              <w:t>tak</w:t>
            </w:r>
            <w:r w:rsidRPr="00CF70CF">
              <w:rPr>
                <w:sz w:val="20"/>
                <w:szCs w:val="20"/>
                <w:lang w:eastAsia="en-GB"/>
              </w:rPr>
              <w:t>,</w:t>
            </w:r>
            <w:r w:rsidR="006E0DAA" w:rsidRPr="00CF70CF">
              <w:rPr>
                <w:sz w:val="20"/>
                <w:szCs w:val="20"/>
                <w:lang w:eastAsia="en-GB"/>
              </w:rPr>
              <w:t xml:space="preserve"> </w:t>
            </w:r>
            <w:r w:rsidRPr="00CF70CF">
              <w:rPr>
                <w:sz w:val="20"/>
                <w:szCs w:val="20"/>
                <w:lang w:eastAsia="en-GB"/>
              </w:rPr>
              <w:t>proszę</w:t>
            </w:r>
            <w:r w:rsidR="006E0DAA" w:rsidRPr="00CF70CF">
              <w:rPr>
                <w:sz w:val="20"/>
                <w:szCs w:val="20"/>
                <w:lang w:eastAsia="en-GB"/>
              </w:rPr>
              <w:t xml:space="preserve"> </w:t>
            </w:r>
            <w:r w:rsidRPr="00CF70CF">
              <w:rPr>
                <w:sz w:val="20"/>
                <w:szCs w:val="20"/>
                <w:lang w:eastAsia="en-GB"/>
              </w:rPr>
              <w:t>podać</w:t>
            </w:r>
            <w:r w:rsidR="006E0DAA" w:rsidRPr="00CF70CF">
              <w:rPr>
                <w:sz w:val="20"/>
                <w:szCs w:val="20"/>
                <w:lang w:eastAsia="en-GB"/>
              </w:rPr>
              <w:t xml:space="preserve"> </w:t>
            </w:r>
            <w:r w:rsidRPr="00CF70CF">
              <w:rPr>
                <w:sz w:val="20"/>
                <w:szCs w:val="20"/>
                <w:lang w:eastAsia="en-GB"/>
              </w:rPr>
              <w:t>szczegółowe</w:t>
            </w:r>
            <w:r w:rsidR="006E0DAA" w:rsidRPr="00CF70CF">
              <w:rPr>
                <w:sz w:val="20"/>
                <w:szCs w:val="20"/>
                <w:lang w:eastAsia="en-GB"/>
              </w:rPr>
              <w:t xml:space="preserve"> </w:t>
            </w:r>
            <w:r w:rsidRPr="00CF70CF">
              <w:rPr>
                <w:sz w:val="20"/>
                <w:szCs w:val="20"/>
                <w:lang w:eastAsia="en-GB"/>
              </w:rPr>
              <w:t>informacje</w:t>
            </w:r>
            <w:r w:rsidR="006E0DAA" w:rsidRPr="00CF70CF">
              <w:rPr>
                <w:sz w:val="20"/>
                <w:szCs w:val="20"/>
                <w:lang w:eastAsia="en-GB"/>
              </w:rPr>
              <w:t xml:space="preserve"> </w:t>
            </w:r>
            <w:r w:rsidRPr="00CF70CF">
              <w:rPr>
                <w:sz w:val="20"/>
                <w:szCs w:val="20"/>
                <w:lang w:eastAsia="en-GB"/>
              </w:rPr>
              <w:t>na</w:t>
            </w:r>
            <w:r w:rsidR="006E0DAA" w:rsidRPr="00CF70CF">
              <w:rPr>
                <w:sz w:val="20"/>
                <w:szCs w:val="20"/>
                <w:lang w:eastAsia="en-GB"/>
              </w:rPr>
              <w:t xml:space="preserve"> </w:t>
            </w:r>
            <w:r w:rsidRPr="00CF70CF">
              <w:rPr>
                <w:sz w:val="20"/>
                <w:szCs w:val="20"/>
                <w:lang w:eastAsia="en-GB"/>
              </w:rPr>
              <w:t>ten</w:t>
            </w:r>
            <w:r w:rsidR="006E0DAA" w:rsidRPr="00CF70CF">
              <w:rPr>
                <w:sz w:val="20"/>
                <w:szCs w:val="20"/>
                <w:lang w:eastAsia="en-GB"/>
              </w:rPr>
              <w:t xml:space="preserve"> </w:t>
            </w:r>
            <w:r w:rsidRPr="00CF70CF">
              <w:rPr>
                <w:sz w:val="20"/>
                <w:szCs w:val="20"/>
                <w:lang w:eastAsia="en-GB"/>
              </w:rPr>
              <w:t>temat:</w:t>
            </w:r>
          </w:p>
        </w:tc>
        <w:tc>
          <w:tcPr>
            <w:tcW w:w="5812" w:type="dxa"/>
          </w:tcPr>
          <w:p w14:paraId="0BC46644" w14:textId="77777777" w:rsidR="009D0772" w:rsidRPr="00CF70CF" w:rsidRDefault="009D0772" w:rsidP="00607ECF">
            <w:pPr>
              <w:spacing w:after="0"/>
              <w:rPr>
                <w:sz w:val="20"/>
                <w:szCs w:val="20"/>
              </w:rPr>
            </w:pPr>
            <w:r w:rsidRPr="00CF70CF">
              <w:rPr>
                <w:sz w:val="20"/>
                <w:szCs w:val="20"/>
              </w:rPr>
              <w:t>[]</w:t>
            </w:r>
            <w:r w:rsidR="006E0DAA" w:rsidRPr="00CF70CF">
              <w:rPr>
                <w:sz w:val="20"/>
                <w:szCs w:val="20"/>
              </w:rPr>
              <w:t xml:space="preserve"> </w:t>
            </w:r>
            <w:r w:rsidRPr="00CF70CF">
              <w:rPr>
                <w:sz w:val="20"/>
                <w:szCs w:val="20"/>
              </w:rPr>
              <w:t>Tak</w:t>
            </w:r>
            <w:r w:rsidR="006E0DAA" w:rsidRPr="00CF70CF">
              <w:rPr>
                <w:sz w:val="20"/>
                <w:szCs w:val="20"/>
              </w:rPr>
              <w:t xml:space="preserve"> </w:t>
            </w:r>
            <w:r w:rsidRPr="00CF70CF">
              <w:rPr>
                <w:sz w:val="20"/>
                <w:szCs w:val="20"/>
              </w:rPr>
              <w:t>[]</w:t>
            </w:r>
            <w:r w:rsidR="006E0DAA" w:rsidRPr="00CF70CF">
              <w:rPr>
                <w:sz w:val="20"/>
                <w:szCs w:val="20"/>
              </w:rPr>
              <w:t xml:space="preserve"> </w:t>
            </w:r>
            <w:r w:rsidRPr="00CF70CF">
              <w:rPr>
                <w:sz w:val="20"/>
                <w:szCs w:val="20"/>
              </w:rPr>
              <w:t>Nie</w:t>
            </w:r>
            <w:r w:rsidRPr="00CF70CF">
              <w:rPr>
                <w:sz w:val="20"/>
                <w:szCs w:val="20"/>
              </w:rPr>
              <w:br/>
            </w:r>
            <w:r w:rsidRPr="00CF70CF">
              <w:rPr>
                <w:sz w:val="20"/>
                <w:szCs w:val="20"/>
              </w:rPr>
              <w:br/>
            </w:r>
            <w:r w:rsidRPr="00CF70CF">
              <w:rPr>
                <w:sz w:val="20"/>
                <w:szCs w:val="20"/>
              </w:rPr>
              <w:br/>
            </w:r>
            <w:r w:rsidRPr="00CF70CF">
              <w:rPr>
                <w:sz w:val="20"/>
                <w:szCs w:val="20"/>
              </w:rPr>
              <w:br/>
              <w:t>[…]</w:t>
            </w:r>
          </w:p>
        </w:tc>
      </w:tr>
      <w:tr w:rsidR="009D0772" w:rsidRPr="00CF70CF" w14:paraId="0583F862" w14:textId="77777777" w:rsidTr="009D0772">
        <w:trPr>
          <w:cantSplit/>
          <w:trHeight w:val="932"/>
        </w:trPr>
        <w:tc>
          <w:tcPr>
            <w:tcW w:w="4644" w:type="dxa"/>
            <w:vMerge w:val="restart"/>
          </w:tcPr>
          <w:p w14:paraId="3181C092" w14:textId="77777777" w:rsidR="009D0772" w:rsidRPr="00CF70CF" w:rsidRDefault="009D0772" w:rsidP="00607ECF">
            <w:pPr>
              <w:spacing w:after="0"/>
              <w:rPr>
                <w:w w:val="0"/>
                <w:sz w:val="20"/>
                <w:szCs w:val="20"/>
                <w:lang w:eastAsia="en-GB"/>
              </w:rPr>
            </w:pPr>
            <w:r w:rsidRPr="00CF70CF">
              <w:rPr>
                <w:sz w:val="20"/>
                <w:szCs w:val="20"/>
                <w:lang w:eastAsia="en-GB"/>
              </w:rPr>
              <w:t>Czy</w:t>
            </w:r>
            <w:r w:rsidR="006E0DAA" w:rsidRPr="00CF70CF">
              <w:rPr>
                <w:sz w:val="20"/>
                <w:szCs w:val="20"/>
                <w:lang w:eastAsia="en-GB"/>
              </w:rPr>
              <w:t xml:space="preserve"> </w:t>
            </w:r>
            <w:r w:rsidRPr="00CF70CF">
              <w:rPr>
                <w:sz w:val="20"/>
                <w:szCs w:val="20"/>
                <w:lang w:eastAsia="en-GB"/>
              </w:rPr>
              <w:t>wykonawca</w:t>
            </w:r>
            <w:r w:rsidR="006E0DAA" w:rsidRPr="00CF70CF">
              <w:rPr>
                <w:sz w:val="20"/>
                <w:szCs w:val="20"/>
                <w:lang w:eastAsia="en-GB"/>
              </w:rPr>
              <w:t xml:space="preserve"> </w:t>
            </w:r>
            <w:r w:rsidRPr="00CF70CF">
              <w:rPr>
                <w:sz w:val="20"/>
                <w:szCs w:val="20"/>
                <w:lang w:eastAsia="en-GB"/>
              </w:rPr>
              <w:t>znajdował</w:t>
            </w:r>
            <w:r w:rsidR="006E0DAA" w:rsidRPr="00CF70CF">
              <w:rPr>
                <w:sz w:val="20"/>
                <w:szCs w:val="20"/>
                <w:lang w:eastAsia="en-GB"/>
              </w:rPr>
              <w:t xml:space="preserve"> </w:t>
            </w:r>
            <w:r w:rsidRPr="00CF70CF">
              <w:rPr>
                <w:sz w:val="20"/>
                <w:szCs w:val="20"/>
                <w:lang w:eastAsia="en-GB"/>
              </w:rPr>
              <w:t>się</w:t>
            </w:r>
            <w:r w:rsidR="006E0DAA" w:rsidRPr="00CF70CF">
              <w:rPr>
                <w:sz w:val="20"/>
                <w:szCs w:val="20"/>
                <w:lang w:eastAsia="en-GB"/>
              </w:rPr>
              <w:t xml:space="preserve"> </w:t>
            </w:r>
            <w:r w:rsidRPr="00CF70CF">
              <w:rPr>
                <w:sz w:val="20"/>
                <w:szCs w:val="20"/>
                <w:lang w:eastAsia="en-GB"/>
              </w:rPr>
              <w:t>w</w:t>
            </w:r>
            <w:r w:rsidR="006E0DAA" w:rsidRPr="00CF70CF">
              <w:rPr>
                <w:sz w:val="20"/>
                <w:szCs w:val="20"/>
                <w:lang w:eastAsia="en-GB"/>
              </w:rPr>
              <w:t xml:space="preserve"> </w:t>
            </w:r>
            <w:r w:rsidRPr="00CF70CF">
              <w:rPr>
                <w:sz w:val="20"/>
                <w:szCs w:val="20"/>
                <w:lang w:eastAsia="en-GB"/>
              </w:rPr>
              <w:t>sytuacji,</w:t>
            </w:r>
            <w:r w:rsidR="006E0DAA" w:rsidRPr="00CF70CF">
              <w:rPr>
                <w:sz w:val="20"/>
                <w:szCs w:val="20"/>
                <w:lang w:eastAsia="en-GB"/>
              </w:rPr>
              <w:t xml:space="preserve"> </w:t>
            </w:r>
            <w:r w:rsidRPr="00CF70CF">
              <w:rPr>
                <w:sz w:val="20"/>
                <w:szCs w:val="20"/>
                <w:lang w:eastAsia="en-GB"/>
              </w:rPr>
              <w:t>w</w:t>
            </w:r>
            <w:r w:rsidR="006E0DAA" w:rsidRPr="00CF70CF">
              <w:rPr>
                <w:sz w:val="20"/>
                <w:szCs w:val="20"/>
                <w:lang w:eastAsia="en-GB"/>
              </w:rPr>
              <w:t xml:space="preserve"> </w:t>
            </w:r>
            <w:r w:rsidRPr="00CF70CF">
              <w:rPr>
                <w:sz w:val="20"/>
                <w:szCs w:val="20"/>
                <w:lang w:eastAsia="en-GB"/>
              </w:rPr>
              <w:t>której</w:t>
            </w:r>
            <w:r w:rsidR="006E0DAA" w:rsidRPr="00CF70CF">
              <w:rPr>
                <w:sz w:val="20"/>
                <w:szCs w:val="20"/>
                <w:lang w:eastAsia="en-GB"/>
              </w:rPr>
              <w:t xml:space="preserve"> </w:t>
            </w:r>
            <w:r w:rsidRPr="00CF70CF">
              <w:rPr>
                <w:sz w:val="20"/>
                <w:szCs w:val="20"/>
                <w:lang w:eastAsia="en-GB"/>
              </w:rPr>
              <w:t>wcześniejsza</w:t>
            </w:r>
            <w:r w:rsidR="006E0DAA" w:rsidRPr="00CF70CF">
              <w:rPr>
                <w:sz w:val="20"/>
                <w:szCs w:val="20"/>
                <w:lang w:eastAsia="en-GB"/>
              </w:rPr>
              <w:t xml:space="preserve"> </w:t>
            </w:r>
            <w:r w:rsidRPr="00CF70CF">
              <w:rPr>
                <w:sz w:val="20"/>
                <w:szCs w:val="20"/>
                <w:lang w:eastAsia="en-GB"/>
              </w:rPr>
              <w:t>umowa</w:t>
            </w:r>
            <w:r w:rsidR="006E0DAA" w:rsidRPr="00CF70CF">
              <w:rPr>
                <w:sz w:val="20"/>
                <w:szCs w:val="20"/>
                <w:lang w:eastAsia="en-GB"/>
              </w:rPr>
              <w:t xml:space="preserve"> </w:t>
            </w:r>
            <w:r w:rsidRPr="00CF70CF">
              <w:rPr>
                <w:sz w:val="20"/>
                <w:szCs w:val="20"/>
                <w:lang w:eastAsia="en-GB"/>
              </w:rPr>
              <w:t>w</w:t>
            </w:r>
            <w:r w:rsidR="006E0DAA" w:rsidRPr="00CF70CF">
              <w:rPr>
                <w:sz w:val="20"/>
                <w:szCs w:val="20"/>
                <w:lang w:eastAsia="en-GB"/>
              </w:rPr>
              <w:t xml:space="preserve"> </w:t>
            </w:r>
            <w:r w:rsidRPr="00CF70CF">
              <w:rPr>
                <w:sz w:val="20"/>
                <w:szCs w:val="20"/>
                <w:lang w:eastAsia="en-GB"/>
              </w:rPr>
              <w:t>sprawie</w:t>
            </w:r>
            <w:r w:rsidR="006E0DAA" w:rsidRPr="00CF70CF">
              <w:rPr>
                <w:sz w:val="20"/>
                <w:szCs w:val="20"/>
                <w:lang w:eastAsia="en-GB"/>
              </w:rPr>
              <w:t xml:space="preserve"> </w:t>
            </w:r>
            <w:r w:rsidRPr="00CF70CF">
              <w:rPr>
                <w:sz w:val="20"/>
                <w:szCs w:val="20"/>
                <w:lang w:eastAsia="en-GB"/>
              </w:rPr>
              <w:t>zamówienia</w:t>
            </w:r>
            <w:r w:rsidR="006E0DAA" w:rsidRPr="00CF70CF">
              <w:rPr>
                <w:sz w:val="20"/>
                <w:szCs w:val="20"/>
                <w:lang w:eastAsia="en-GB"/>
              </w:rPr>
              <w:t xml:space="preserve"> </w:t>
            </w:r>
            <w:r w:rsidRPr="00CF70CF">
              <w:rPr>
                <w:sz w:val="20"/>
                <w:szCs w:val="20"/>
                <w:lang w:eastAsia="en-GB"/>
              </w:rPr>
              <w:t>publicznego,</w:t>
            </w:r>
            <w:r w:rsidR="006E0DAA" w:rsidRPr="00CF70CF">
              <w:rPr>
                <w:sz w:val="20"/>
                <w:szCs w:val="20"/>
                <w:lang w:eastAsia="en-GB"/>
              </w:rPr>
              <w:t xml:space="preserve"> </w:t>
            </w:r>
            <w:r w:rsidRPr="00CF70CF">
              <w:rPr>
                <w:sz w:val="20"/>
                <w:szCs w:val="20"/>
                <w:lang w:eastAsia="en-GB"/>
              </w:rPr>
              <w:t>wcześniejsza</w:t>
            </w:r>
            <w:r w:rsidR="006E0DAA" w:rsidRPr="00CF70CF">
              <w:rPr>
                <w:sz w:val="20"/>
                <w:szCs w:val="20"/>
                <w:lang w:eastAsia="en-GB"/>
              </w:rPr>
              <w:t xml:space="preserve"> </w:t>
            </w:r>
            <w:r w:rsidRPr="00CF70CF">
              <w:rPr>
                <w:sz w:val="20"/>
                <w:szCs w:val="20"/>
                <w:lang w:eastAsia="en-GB"/>
              </w:rPr>
              <w:t>umowa</w:t>
            </w:r>
            <w:r w:rsidR="006E0DAA" w:rsidRPr="00CF70CF">
              <w:rPr>
                <w:sz w:val="20"/>
                <w:szCs w:val="20"/>
                <w:lang w:eastAsia="en-GB"/>
              </w:rPr>
              <w:t xml:space="preserve"> </w:t>
            </w:r>
            <w:r w:rsidRPr="00CF70CF">
              <w:rPr>
                <w:sz w:val="20"/>
                <w:szCs w:val="20"/>
                <w:lang w:eastAsia="en-GB"/>
              </w:rPr>
              <w:t>z</w:t>
            </w:r>
            <w:r w:rsidR="006E0DAA" w:rsidRPr="00CF70CF">
              <w:rPr>
                <w:sz w:val="20"/>
                <w:szCs w:val="20"/>
                <w:lang w:eastAsia="en-GB"/>
              </w:rPr>
              <w:t xml:space="preserve"> </w:t>
            </w:r>
            <w:r w:rsidRPr="00CF70CF">
              <w:rPr>
                <w:sz w:val="20"/>
                <w:szCs w:val="20"/>
                <w:lang w:eastAsia="en-GB"/>
              </w:rPr>
              <w:t>podmiotem</w:t>
            </w:r>
            <w:r w:rsidR="006E0DAA" w:rsidRPr="00CF70CF">
              <w:rPr>
                <w:sz w:val="20"/>
                <w:szCs w:val="20"/>
                <w:lang w:eastAsia="en-GB"/>
              </w:rPr>
              <w:t xml:space="preserve"> </w:t>
            </w:r>
            <w:r w:rsidRPr="00CF70CF">
              <w:rPr>
                <w:sz w:val="20"/>
                <w:szCs w:val="20"/>
                <w:lang w:eastAsia="en-GB"/>
              </w:rPr>
              <w:t>zamawiającym</w:t>
            </w:r>
            <w:r w:rsidR="006E0DAA" w:rsidRPr="00CF70CF">
              <w:rPr>
                <w:sz w:val="20"/>
                <w:szCs w:val="20"/>
                <w:lang w:eastAsia="en-GB"/>
              </w:rPr>
              <w:t xml:space="preserve"> </w:t>
            </w:r>
            <w:r w:rsidRPr="00CF70CF">
              <w:rPr>
                <w:sz w:val="20"/>
                <w:szCs w:val="20"/>
                <w:lang w:eastAsia="en-GB"/>
              </w:rPr>
              <w:t>lub</w:t>
            </w:r>
            <w:r w:rsidR="006E0DAA" w:rsidRPr="00CF70CF">
              <w:rPr>
                <w:sz w:val="20"/>
                <w:szCs w:val="20"/>
                <w:lang w:eastAsia="en-GB"/>
              </w:rPr>
              <w:t xml:space="preserve"> </w:t>
            </w:r>
            <w:r w:rsidRPr="00CF70CF">
              <w:rPr>
                <w:sz w:val="20"/>
                <w:szCs w:val="20"/>
                <w:lang w:eastAsia="en-GB"/>
              </w:rPr>
              <w:t>wcześniejsza</w:t>
            </w:r>
            <w:r w:rsidR="006E0DAA" w:rsidRPr="00CF70CF">
              <w:rPr>
                <w:sz w:val="20"/>
                <w:szCs w:val="20"/>
                <w:lang w:eastAsia="en-GB"/>
              </w:rPr>
              <w:t xml:space="preserve"> </w:t>
            </w:r>
            <w:r w:rsidRPr="00CF70CF">
              <w:rPr>
                <w:sz w:val="20"/>
                <w:szCs w:val="20"/>
                <w:lang w:eastAsia="en-GB"/>
              </w:rPr>
              <w:t>umowa</w:t>
            </w:r>
            <w:r w:rsidR="006E0DAA" w:rsidRPr="00CF70CF">
              <w:rPr>
                <w:sz w:val="20"/>
                <w:szCs w:val="20"/>
                <w:lang w:eastAsia="en-GB"/>
              </w:rPr>
              <w:t xml:space="preserve"> </w:t>
            </w:r>
            <w:r w:rsidRPr="00CF70CF">
              <w:rPr>
                <w:sz w:val="20"/>
                <w:szCs w:val="20"/>
                <w:lang w:eastAsia="en-GB"/>
              </w:rPr>
              <w:t>w</w:t>
            </w:r>
            <w:r w:rsidR="006E0DAA" w:rsidRPr="00CF70CF">
              <w:rPr>
                <w:sz w:val="20"/>
                <w:szCs w:val="20"/>
                <w:lang w:eastAsia="en-GB"/>
              </w:rPr>
              <w:t xml:space="preserve"> </w:t>
            </w:r>
            <w:r w:rsidRPr="00CF70CF">
              <w:rPr>
                <w:sz w:val="20"/>
                <w:szCs w:val="20"/>
                <w:lang w:eastAsia="en-GB"/>
              </w:rPr>
              <w:t>sprawie</w:t>
            </w:r>
            <w:r w:rsidR="006E0DAA" w:rsidRPr="00CF70CF">
              <w:rPr>
                <w:sz w:val="20"/>
                <w:szCs w:val="20"/>
                <w:lang w:eastAsia="en-GB"/>
              </w:rPr>
              <w:t xml:space="preserve"> </w:t>
            </w:r>
            <w:r w:rsidRPr="00CF70CF">
              <w:rPr>
                <w:sz w:val="20"/>
                <w:szCs w:val="20"/>
                <w:lang w:eastAsia="en-GB"/>
              </w:rPr>
              <w:t>koncesji</w:t>
            </w:r>
            <w:r w:rsidR="006E0DAA" w:rsidRPr="00CF70CF">
              <w:rPr>
                <w:sz w:val="20"/>
                <w:szCs w:val="20"/>
                <w:lang w:eastAsia="en-GB"/>
              </w:rPr>
              <w:t xml:space="preserve"> </w:t>
            </w:r>
            <w:r w:rsidRPr="00CF70CF">
              <w:rPr>
                <w:sz w:val="20"/>
                <w:szCs w:val="20"/>
                <w:lang w:eastAsia="en-GB"/>
              </w:rPr>
              <w:t>została</w:t>
            </w:r>
            <w:r w:rsidR="006E0DAA" w:rsidRPr="00CF70CF">
              <w:rPr>
                <w:sz w:val="20"/>
                <w:szCs w:val="20"/>
                <w:lang w:eastAsia="en-GB"/>
              </w:rPr>
              <w:t xml:space="preserve"> </w:t>
            </w:r>
            <w:r w:rsidRPr="00CF70CF">
              <w:rPr>
                <w:b/>
                <w:sz w:val="20"/>
                <w:szCs w:val="20"/>
                <w:lang w:eastAsia="en-GB"/>
              </w:rPr>
              <w:t>rozwiązana</w:t>
            </w:r>
            <w:r w:rsidR="006E0DAA" w:rsidRPr="00CF70CF">
              <w:rPr>
                <w:b/>
                <w:sz w:val="20"/>
                <w:szCs w:val="20"/>
                <w:lang w:eastAsia="en-GB"/>
              </w:rPr>
              <w:t xml:space="preserve"> </w:t>
            </w:r>
            <w:r w:rsidRPr="00CF70CF">
              <w:rPr>
                <w:b/>
                <w:sz w:val="20"/>
                <w:szCs w:val="20"/>
                <w:lang w:eastAsia="en-GB"/>
              </w:rPr>
              <w:t>przed</w:t>
            </w:r>
            <w:r w:rsidR="006E0DAA" w:rsidRPr="00CF70CF">
              <w:rPr>
                <w:b/>
                <w:sz w:val="20"/>
                <w:szCs w:val="20"/>
                <w:lang w:eastAsia="en-GB"/>
              </w:rPr>
              <w:t xml:space="preserve"> </w:t>
            </w:r>
            <w:r w:rsidRPr="00CF70CF">
              <w:rPr>
                <w:b/>
                <w:sz w:val="20"/>
                <w:szCs w:val="20"/>
                <w:lang w:eastAsia="en-GB"/>
              </w:rPr>
              <w:t>czasem</w:t>
            </w:r>
            <w:r w:rsidRPr="00CF70CF">
              <w:rPr>
                <w:sz w:val="20"/>
                <w:szCs w:val="20"/>
                <w:lang w:eastAsia="en-GB"/>
              </w:rPr>
              <w:t>,</w:t>
            </w:r>
            <w:r w:rsidR="006E0DAA" w:rsidRPr="00CF70CF">
              <w:rPr>
                <w:sz w:val="20"/>
                <w:szCs w:val="20"/>
                <w:lang w:eastAsia="en-GB"/>
              </w:rPr>
              <w:t xml:space="preserve"> </w:t>
            </w:r>
            <w:r w:rsidRPr="00CF70CF">
              <w:rPr>
                <w:sz w:val="20"/>
                <w:szCs w:val="20"/>
                <w:lang w:eastAsia="en-GB"/>
              </w:rPr>
              <w:t>lub</w:t>
            </w:r>
            <w:r w:rsidR="006E0DAA" w:rsidRPr="00CF70CF">
              <w:rPr>
                <w:sz w:val="20"/>
                <w:szCs w:val="20"/>
                <w:lang w:eastAsia="en-GB"/>
              </w:rPr>
              <w:t xml:space="preserve"> </w:t>
            </w:r>
            <w:r w:rsidRPr="00CF70CF">
              <w:rPr>
                <w:sz w:val="20"/>
                <w:szCs w:val="20"/>
                <w:lang w:eastAsia="en-GB"/>
              </w:rPr>
              <w:t>w</w:t>
            </w:r>
            <w:r w:rsidR="006E0DAA" w:rsidRPr="00CF70CF">
              <w:rPr>
                <w:sz w:val="20"/>
                <w:szCs w:val="20"/>
                <w:lang w:eastAsia="en-GB"/>
              </w:rPr>
              <w:t xml:space="preserve"> </w:t>
            </w:r>
            <w:r w:rsidRPr="00CF70CF">
              <w:rPr>
                <w:sz w:val="20"/>
                <w:szCs w:val="20"/>
                <w:lang w:eastAsia="en-GB"/>
              </w:rPr>
              <w:t>której</w:t>
            </w:r>
            <w:r w:rsidR="006E0DAA" w:rsidRPr="00CF70CF">
              <w:rPr>
                <w:sz w:val="20"/>
                <w:szCs w:val="20"/>
                <w:lang w:eastAsia="en-GB"/>
              </w:rPr>
              <w:t xml:space="preserve"> </w:t>
            </w:r>
            <w:r w:rsidRPr="00CF70CF">
              <w:rPr>
                <w:sz w:val="20"/>
                <w:szCs w:val="20"/>
                <w:lang w:eastAsia="en-GB"/>
              </w:rPr>
              <w:t>nałożone</w:t>
            </w:r>
            <w:r w:rsidR="006E0DAA" w:rsidRPr="00CF70CF">
              <w:rPr>
                <w:sz w:val="20"/>
                <w:szCs w:val="20"/>
                <w:lang w:eastAsia="en-GB"/>
              </w:rPr>
              <w:t xml:space="preserve"> </w:t>
            </w:r>
            <w:r w:rsidRPr="00CF70CF">
              <w:rPr>
                <w:sz w:val="20"/>
                <w:szCs w:val="20"/>
                <w:lang w:eastAsia="en-GB"/>
              </w:rPr>
              <w:t>zostało</w:t>
            </w:r>
            <w:r w:rsidR="006E0DAA" w:rsidRPr="00CF70CF">
              <w:rPr>
                <w:sz w:val="20"/>
                <w:szCs w:val="20"/>
                <w:lang w:eastAsia="en-GB"/>
              </w:rPr>
              <w:t xml:space="preserve"> </w:t>
            </w:r>
            <w:r w:rsidRPr="00CF70CF">
              <w:rPr>
                <w:sz w:val="20"/>
                <w:szCs w:val="20"/>
                <w:lang w:eastAsia="en-GB"/>
              </w:rPr>
              <w:t>odszkodowanie</w:t>
            </w:r>
            <w:r w:rsidR="006E0DAA" w:rsidRPr="00CF70CF">
              <w:rPr>
                <w:sz w:val="20"/>
                <w:szCs w:val="20"/>
                <w:lang w:eastAsia="en-GB"/>
              </w:rPr>
              <w:t xml:space="preserve"> </w:t>
            </w:r>
            <w:r w:rsidRPr="00CF70CF">
              <w:rPr>
                <w:sz w:val="20"/>
                <w:szCs w:val="20"/>
                <w:lang w:eastAsia="en-GB"/>
              </w:rPr>
              <w:t>bądź</w:t>
            </w:r>
            <w:r w:rsidR="006E0DAA" w:rsidRPr="00CF70CF">
              <w:rPr>
                <w:sz w:val="20"/>
                <w:szCs w:val="20"/>
                <w:lang w:eastAsia="en-GB"/>
              </w:rPr>
              <w:t xml:space="preserve"> </w:t>
            </w:r>
            <w:r w:rsidRPr="00CF70CF">
              <w:rPr>
                <w:sz w:val="20"/>
                <w:szCs w:val="20"/>
                <w:lang w:eastAsia="en-GB"/>
              </w:rPr>
              <w:t>inne</w:t>
            </w:r>
            <w:r w:rsidR="006E0DAA" w:rsidRPr="00CF70CF">
              <w:rPr>
                <w:sz w:val="20"/>
                <w:szCs w:val="20"/>
                <w:lang w:eastAsia="en-GB"/>
              </w:rPr>
              <w:t xml:space="preserve"> </w:t>
            </w:r>
            <w:r w:rsidRPr="00CF70CF">
              <w:rPr>
                <w:sz w:val="20"/>
                <w:szCs w:val="20"/>
                <w:lang w:eastAsia="en-GB"/>
              </w:rPr>
              <w:t>porównywalne</w:t>
            </w:r>
            <w:r w:rsidR="006E0DAA" w:rsidRPr="00CF70CF">
              <w:rPr>
                <w:sz w:val="20"/>
                <w:szCs w:val="20"/>
                <w:lang w:eastAsia="en-GB"/>
              </w:rPr>
              <w:t xml:space="preserve"> </w:t>
            </w:r>
            <w:r w:rsidRPr="00CF70CF">
              <w:rPr>
                <w:sz w:val="20"/>
                <w:szCs w:val="20"/>
                <w:lang w:eastAsia="en-GB"/>
              </w:rPr>
              <w:t>sankcje</w:t>
            </w:r>
            <w:r w:rsidR="006E0DAA" w:rsidRPr="00CF70CF">
              <w:rPr>
                <w:sz w:val="20"/>
                <w:szCs w:val="20"/>
                <w:lang w:eastAsia="en-GB"/>
              </w:rPr>
              <w:t xml:space="preserve"> </w:t>
            </w:r>
            <w:r w:rsidRPr="00CF70CF">
              <w:rPr>
                <w:sz w:val="20"/>
                <w:szCs w:val="20"/>
                <w:lang w:eastAsia="en-GB"/>
              </w:rPr>
              <w:t>w</w:t>
            </w:r>
            <w:r w:rsidR="006E0DAA" w:rsidRPr="00CF70CF">
              <w:rPr>
                <w:sz w:val="20"/>
                <w:szCs w:val="20"/>
                <w:lang w:eastAsia="en-GB"/>
              </w:rPr>
              <w:t xml:space="preserve"> </w:t>
            </w:r>
            <w:r w:rsidRPr="00CF70CF">
              <w:rPr>
                <w:sz w:val="20"/>
                <w:szCs w:val="20"/>
                <w:lang w:eastAsia="en-GB"/>
              </w:rPr>
              <w:t>związku</w:t>
            </w:r>
            <w:r w:rsidR="006E0DAA" w:rsidRPr="00CF70CF">
              <w:rPr>
                <w:sz w:val="20"/>
                <w:szCs w:val="20"/>
                <w:lang w:eastAsia="en-GB"/>
              </w:rPr>
              <w:t xml:space="preserve"> </w:t>
            </w:r>
            <w:r w:rsidRPr="00CF70CF">
              <w:rPr>
                <w:sz w:val="20"/>
                <w:szCs w:val="20"/>
                <w:lang w:eastAsia="en-GB"/>
              </w:rPr>
              <w:t>z</w:t>
            </w:r>
            <w:r w:rsidR="006E0DAA" w:rsidRPr="00CF70CF">
              <w:rPr>
                <w:sz w:val="20"/>
                <w:szCs w:val="20"/>
                <w:lang w:eastAsia="en-GB"/>
              </w:rPr>
              <w:t xml:space="preserve"> </w:t>
            </w:r>
            <w:r w:rsidRPr="00CF70CF">
              <w:rPr>
                <w:sz w:val="20"/>
                <w:szCs w:val="20"/>
                <w:lang w:eastAsia="en-GB"/>
              </w:rPr>
              <w:t>tą</w:t>
            </w:r>
            <w:r w:rsidR="006E0DAA" w:rsidRPr="00CF70CF">
              <w:rPr>
                <w:sz w:val="20"/>
                <w:szCs w:val="20"/>
                <w:lang w:eastAsia="en-GB"/>
              </w:rPr>
              <w:t xml:space="preserve"> </w:t>
            </w:r>
            <w:r w:rsidRPr="00CF70CF">
              <w:rPr>
                <w:sz w:val="20"/>
                <w:szCs w:val="20"/>
                <w:lang w:eastAsia="en-GB"/>
              </w:rPr>
              <w:t>wcześniejszą</w:t>
            </w:r>
            <w:r w:rsidR="006E0DAA" w:rsidRPr="00CF70CF">
              <w:rPr>
                <w:sz w:val="20"/>
                <w:szCs w:val="20"/>
                <w:lang w:eastAsia="en-GB"/>
              </w:rPr>
              <w:t xml:space="preserve"> </w:t>
            </w:r>
            <w:r w:rsidRPr="00CF70CF">
              <w:rPr>
                <w:sz w:val="20"/>
                <w:szCs w:val="20"/>
                <w:lang w:eastAsia="en-GB"/>
              </w:rPr>
              <w:t>umową?</w:t>
            </w:r>
            <w:r w:rsidRPr="00CF70CF">
              <w:rPr>
                <w:sz w:val="20"/>
                <w:szCs w:val="20"/>
                <w:lang w:eastAsia="en-GB"/>
              </w:rPr>
              <w:br/>
            </w:r>
            <w:r w:rsidRPr="00CF70CF">
              <w:rPr>
                <w:b/>
                <w:sz w:val="20"/>
                <w:szCs w:val="20"/>
                <w:lang w:eastAsia="en-GB"/>
              </w:rPr>
              <w:t>Jeżeli</w:t>
            </w:r>
            <w:r w:rsidR="006E0DAA" w:rsidRPr="00CF70CF">
              <w:rPr>
                <w:b/>
                <w:sz w:val="20"/>
                <w:szCs w:val="20"/>
                <w:lang w:eastAsia="en-GB"/>
              </w:rPr>
              <w:t xml:space="preserve"> </w:t>
            </w:r>
            <w:r w:rsidRPr="00CF70CF">
              <w:rPr>
                <w:b/>
                <w:sz w:val="20"/>
                <w:szCs w:val="20"/>
                <w:lang w:eastAsia="en-GB"/>
              </w:rPr>
              <w:t>tak</w:t>
            </w:r>
            <w:r w:rsidRPr="00CF70CF">
              <w:rPr>
                <w:sz w:val="20"/>
                <w:szCs w:val="20"/>
                <w:lang w:eastAsia="en-GB"/>
              </w:rPr>
              <w:t>,</w:t>
            </w:r>
            <w:r w:rsidR="006E0DAA" w:rsidRPr="00CF70CF">
              <w:rPr>
                <w:sz w:val="20"/>
                <w:szCs w:val="20"/>
                <w:lang w:eastAsia="en-GB"/>
              </w:rPr>
              <w:t xml:space="preserve"> </w:t>
            </w:r>
            <w:r w:rsidRPr="00CF70CF">
              <w:rPr>
                <w:sz w:val="20"/>
                <w:szCs w:val="20"/>
                <w:lang w:eastAsia="en-GB"/>
              </w:rPr>
              <w:t>proszę</w:t>
            </w:r>
            <w:r w:rsidR="006E0DAA" w:rsidRPr="00CF70CF">
              <w:rPr>
                <w:sz w:val="20"/>
                <w:szCs w:val="20"/>
                <w:lang w:eastAsia="en-GB"/>
              </w:rPr>
              <w:t xml:space="preserve"> </w:t>
            </w:r>
            <w:r w:rsidRPr="00CF70CF">
              <w:rPr>
                <w:sz w:val="20"/>
                <w:szCs w:val="20"/>
                <w:lang w:eastAsia="en-GB"/>
              </w:rPr>
              <w:t>podać</w:t>
            </w:r>
            <w:r w:rsidR="006E0DAA" w:rsidRPr="00CF70CF">
              <w:rPr>
                <w:sz w:val="20"/>
                <w:szCs w:val="20"/>
                <w:lang w:eastAsia="en-GB"/>
              </w:rPr>
              <w:t xml:space="preserve"> </w:t>
            </w:r>
            <w:r w:rsidRPr="00CF70CF">
              <w:rPr>
                <w:sz w:val="20"/>
                <w:szCs w:val="20"/>
                <w:lang w:eastAsia="en-GB"/>
              </w:rPr>
              <w:t>szczegółowe</w:t>
            </w:r>
            <w:r w:rsidR="006E0DAA" w:rsidRPr="00CF70CF">
              <w:rPr>
                <w:sz w:val="20"/>
                <w:szCs w:val="20"/>
                <w:lang w:eastAsia="en-GB"/>
              </w:rPr>
              <w:t xml:space="preserve"> </w:t>
            </w:r>
            <w:r w:rsidRPr="00CF70CF">
              <w:rPr>
                <w:sz w:val="20"/>
                <w:szCs w:val="20"/>
                <w:lang w:eastAsia="en-GB"/>
              </w:rPr>
              <w:t>informacje</w:t>
            </w:r>
            <w:r w:rsidR="006E0DAA" w:rsidRPr="00CF70CF">
              <w:rPr>
                <w:sz w:val="20"/>
                <w:szCs w:val="20"/>
                <w:lang w:eastAsia="en-GB"/>
              </w:rPr>
              <w:t xml:space="preserve"> </w:t>
            </w:r>
            <w:r w:rsidRPr="00CF70CF">
              <w:rPr>
                <w:sz w:val="20"/>
                <w:szCs w:val="20"/>
                <w:lang w:eastAsia="en-GB"/>
              </w:rPr>
              <w:t>na</w:t>
            </w:r>
            <w:r w:rsidR="006E0DAA" w:rsidRPr="00CF70CF">
              <w:rPr>
                <w:sz w:val="20"/>
                <w:szCs w:val="20"/>
                <w:lang w:eastAsia="en-GB"/>
              </w:rPr>
              <w:t xml:space="preserve"> </w:t>
            </w:r>
            <w:r w:rsidRPr="00CF70CF">
              <w:rPr>
                <w:sz w:val="20"/>
                <w:szCs w:val="20"/>
                <w:lang w:eastAsia="en-GB"/>
              </w:rPr>
              <w:t>ten</w:t>
            </w:r>
            <w:r w:rsidR="006E0DAA" w:rsidRPr="00CF70CF">
              <w:rPr>
                <w:sz w:val="20"/>
                <w:szCs w:val="20"/>
                <w:lang w:eastAsia="en-GB"/>
              </w:rPr>
              <w:t xml:space="preserve"> </w:t>
            </w:r>
            <w:r w:rsidRPr="00CF70CF">
              <w:rPr>
                <w:sz w:val="20"/>
                <w:szCs w:val="20"/>
                <w:lang w:eastAsia="en-GB"/>
              </w:rPr>
              <w:t>temat:</w:t>
            </w:r>
          </w:p>
        </w:tc>
        <w:tc>
          <w:tcPr>
            <w:tcW w:w="5812" w:type="dxa"/>
          </w:tcPr>
          <w:p w14:paraId="59C56A18" w14:textId="77777777" w:rsidR="009D0772" w:rsidRPr="00CF70CF" w:rsidRDefault="009D0772" w:rsidP="00607ECF">
            <w:pPr>
              <w:spacing w:after="0"/>
              <w:rPr>
                <w:sz w:val="20"/>
                <w:szCs w:val="20"/>
              </w:rPr>
            </w:pPr>
            <w:r w:rsidRPr="00CF70CF">
              <w:rPr>
                <w:sz w:val="20"/>
                <w:szCs w:val="20"/>
              </w:rPr>
              <w:t>[]</w:t>
            </w:r>
            <w:r w:rsidR="006E0DAA" w:rsidRPr="00CF70CF">
              <w:rPr>
                <w:sz w:val="20"/>
                <w:szCs w:val="20"/>
              </w:rPr>
              <w:t xml:space="preserve"> </w:t>
            </w:r>
            <w:r w:rsidRPr="00CF70CF">
              <w:rPr>
                <w:sz w:val="20"/>
                <w:szCs w:val="20"/>
              </w:rPr>
              <w:t>Tak</w:t>
            </w:r>
            <w:r w:rsidR="006E0DAA" w:rsidRPr="00CF70CF">
              <w:rPr>
                <w:sz w:val="20"/>
                <w:szCs w:val="20"/>
              </w:rPr>
              <w:t xml:space="preserve"> </w:t>
            </w:r>
            <w:r w:rsidRPr="00CF70CF">
              <w:rPr>
                <w:sz w:val="20"/>
                <w:szCs w:val="20"/>
              </w:rPr>
              <w:t>[]</w:t>
            </w:r>
            <w:r w:rsidR="006E0DAA" w:rsidRPr="00CF70CF">
              <w:rPr>
                <w:sz w:val="20"/>
                <w:szCs w:val="20"/>
              </w:rPr>
              <w:t xml:space="preserve"> </w:t>
            </w:r>
            <w:r w:rsidRPr="00CF70CF">
              <w:rPr>
                <w:sz w:val="20"/>
                <w:szCs w:val="20"/>
              </w:rPr>
              <w:t>Nie</w:t>
            </w:r>
            <w:r w:rsidRPr="00CF70CF">
              <w:rPr>
                <w:sz w:val="20"/>
                <w:szCs w:val="20"/>
              </w:rPr>
              <w:br/>
            </w:r>
            <w:r w:rsidRPr="00CF70CF">
              <w:rPr>
                <w:sz w:val="20"/>
                <w:szCs w:val="20"/>
              </w:rPr>
              <w:br/>
            </w:r>
            <w:r w:rsidRPr="00CF70CF">
              <w:rPr>
                <w:sz w:val="20"/>
                <w:szCs w:val="20"/>
              </w:rPr>
              <w:br/>
            </w:r>
            <w:r w:rsidRPr="00CF70CF">
              <w:rPr>
                <w:sz w:val="20"/>
                <w:szCs w:val="20"/>
              </w:rPr>
              <w:br/>
            </w:r>
            <w:r w:rsidRPr="00CF70CF">
              <w:rPr>
                <w:sz w:val="20"/>
                <w:szCs w:val="20"/>
              </w:rPr>
              <w:br/>
            </w:r>
            <w:r w:rsidRPr="00CF70CF">
              <w:rPr>
                <w:sz w:val="20"/>
                <w:szCs w:val="20"/>
              </w:rPr>
              <w:br/>
              <w:t>[…]</w:t>
            </w:r>
          </w:p>
        </w:tc>
      </w:tr>
      <w:tr w:rsidR="009D0772" w:rsidRPr="00CF70CF" w14:paraId="76E1B4BB" w14:textId="77777777" w:rsidTr="009D0772">
        <w:trPr>
          <w:cantSplit/>
          <w:trHeight w:val="931"/>
        </w:trPr>
        <w:tc>
          <w:tcPr>
            <w:tcW w:w="4644" w:type="dxa"/>
            <w:vMerge/>
          </w:tcPr>
          <w:p w14:paraId="32DC7D07" w14:textId="77777777" w:rsidR="009D0772" w:rsidRPr="00CF70CF" w:rsidRDefault="009D0772" w:rsidP="00607ECF">
            <w:pPr>
              <w:spacing w:after="0"/>
              <w:rPr>
                <w:sz w:val="20"/>
                <w:szCs w:val="20"/>
                <w:lang w:eastAsia="en-GB"/>
              </w:rPr>
            </w:pPr>
          </w:p>
        </w:tc>
        <w:tc>
          <w:tcPr>
            <w:tcW w:w="5812" w:type="dxa"/>
          </w:tcPr>
          <w:p w14:paraId="4FB53C93" w14:textId="77777777" w:rsidR="009D0772" w:rsidRPr="00CF70CF" w:rsidRDefault="009D0772" w:rsidP="00607ECF">
            <w:pPr>
              <w:spacing w:after="0"/>
              <w:rPr>
                <w:sz w:val="20"/>
                <w:szCs w:val="20"/>
              </w:rPr>
            </w:pPr>
            <w:r w:rsidRPr="00CF70CF">
              <w:rPr>
                <w:b/>
                <w:sz w:val="20"/>
                <w:szCs w:val="20"/>
              </w:rPr>
              <w:t>Jeżeli</w:t>
            </w:r>
            <w:r w:rsidR="006E0DAA" w:rsidRPr="00CF70CF">
              <w:rPr>
                <w:b/>
                <w:sz w:val="20"/>
                <w:szCs w:val="20"/>
              </w:rPr>
              <w:t xml:space="preserve"> </w:t>
            </w:r>
            <w:r w:rsidRPr="00CF70CF">
              <w:rPr>
                <w:b/>
                <w:sz w:val="20"/>
                <w:szCs w:val="20"/>
              </w:rPr>
              <w:t>tak</w:t>
            </w:r>
            <w:r w:rsidRPr="00CF70CF">
              <w:rPr>
                <w:sz w:val="20"/>
                <w:szCs w:val="20"/>
              </w:rPr>
              <w:t>,</w:t>
            </w:r>
            <w:r w:rsidR="006E0DAA" w:rsidRPr="00CF70CF">
              <w:rPr>
                <w:sz w:val="20"/>
                <w:szCs w:val="20"/>
              </w:rPr>
              <w:t xml:space="preserve"> </w:t>
            </w:r>
            <w:r w:rsidRPr="00CF70CF">
              <w:rPr>
                <w:sz w:val="20"/>
                <w:szCs w:val="20"/>
              </w:rPr>
              <w:t>czy</w:t>
            </w:r>
            <w:r w:rsidR="006E0DAA" w:rsidRPr="00CF70CF">
              <w:rPr>
                <w:sz w:val="20"/>
                <w:szCs w:val="20"/>
              </w:rPr>
              <w:t xml:space="preserve"> </w:t>
            </w:r>
            <w:r w:rsidRPr="00CF70CF">
              <w:rPr>
                <w:sz w:val="20"/>
                <w:szCs w:val="20"/>
              </w:rPr>
              <w:t>wykonawca</w:t>
            </w:r>
            <w:r w:rsidR="006E0DAA" w:rsidRPr="00CF70CF">
              <w:rPr>
                <w:sz w:val="20"/>
                <w:szCs w:val="20"/>
              </w:rPr>
              <w:t xml:space="preserve"> </w:t>
            </w:r>
            <w:r w:rsidRPr="00CF70CF">
              <w:rPr>
                <w:sz w:val="20"/>
                <w:szCs w:val="20"/>
              </w:rPr>
              <w:t>przedsięwziął</w:t>
            </w:r>
            <w:r w:rsidR="006E0DAA" w:rsidRPr="00CF70CF">
              <w:rPr>
                <w:sz w:val="20"/>
                <w:szCs w:val="20"/>
              </w:rPr>
              <w:t xml:space="preserve"> </w:t>
            </w:r>
            <w:r w:rsidRPr="00CF70CF">
              <w:rPr>
                <w:sz w:val="20"/>
                <w:szCs w:val="20"/>
              </w:rPr>
              <w:t>środki</w:t>
            </w:r>
            <w:r w:rsidR="006E0DAA" w:rsidRPr="00CF70CF">
              <w:rPr>
                <w:sz w:val="20"/>
                <w:szCs w:val="20"/>
              </w:rPr>
              <w:t xml:space="preserve"> </w:t>
            </w:r>
            <w:r w:rsidRPr="00CF70CF">
              <w:rPr>
                <w:sz w:val="20"/>
                <w:szCs w:val="20"/>
              </w:rPr>
              <w:t>w</w:t>
            </w:r>
            <w:r w:rsidR="006E0DAA" w:rsidRPr="00CF70CF">
              <w:rPr>
                <w:sz w:val="20"/>
                <w:szCs w:val="20"/>
              </w:rPr>
              <w:t xml:space="preserve"> </w:t>
            </w:r>
            <w:r w:rsidRPr="00CF70CF">
              <w:rPr>
                <w:sz w:val="20"/>
                <w:szCs w:val="20"/>
              </w:rPr>
              <w:t>celu</w:t>
            </w:r>
            <w:r w:rsidR="006E0DAA" w:rsidRPr="00CF70CF">
              <w:rPr>
                <w:sz w:val="20"/>
                <w:szCs w:val="20"/>
              </w:rPr>
              <w:t xml:space="preserve"> </w:t>
            </w:r>
            <w:r w:rsidRPr="00CF70CF">
              <w:rPr>
                <w:sz w:val="20"/>
                <w:szCs w:val="20"/>
              </w:rPr>
              <w:t>samooczyszczenia?</w:t>
            </w:r>
            <w:r w:rsidR="006E0DAA" w:rsidRPr="00CF70CF">
              <w:rPr>
                <w:sz w:val="20"/>
                <w:szCs w:val="20"/>
              </w:rPr>
              <w:t xml:space="preserve"> </w:t>
            </w:r>
            <w:r w:rsidRPr="00CF70CF">
              <w:rPr>
                <w:sz w:val="20"/>
                <w:szCs w:val="20"/>
              </w:rPr>
              <w:t>[]</w:t>
            </w:r>
            <w:r w:rsidR="006E0DAA" w:rsidRPr="00CF70CF">
              <w:rPr>
                <w:sz w:val="20"/>
                <w:szCs w:val="20"/>
              </w:rPr>
              <w:t xml:space="preserve"> </w:t>
            </w:r>
            <w:r w:rsidRPr="00CF70CF">
              <w:rPr>
                <w:sz w:val="20"/>
                <w:szCs w:val="20"/>
              </w:rPr>
              <w:t>Tak</w:t>
            </w:r>
            <w:r w:rsidR="006E0DAA" w:rsidRPr="00CF70CF">
              <w:rPr>
                <w:sz w:val="20"/>
                <w:szCs w:val="20"/>
              </w:rPr>
              <w:t xml:space="preserve"> </w:t>
            </w:r>
            <w:r w:rsidRPr="00CF70CF">
              <w:rPr>
                <w:sz w:val="20"/>
                <w:szCs w:val="20"/>
              </w:rPr>
              <w:t>[]</w:t>
            </w:r>
            <w:r w:rsidR="006E0DAA" w:rsidRPr="00CF70CF">
              <w:rPr>
                <w:sz w:val="20"/>
                <w:szCs w:val="20"/>
              </w:rPr>
              <w:t xml:space="preserve"> </w:t>
            </w:r>
            <w:r w:rsidRPr="00CF70CF">
              <w:rPr>
                <w:sz w:val="20"/>
                <w:szCs w:val="20"/>
              </w:rPr>
              <w:t>Nie</w:t>
            </w:r>
            <w:r w:rsidRPr="00CF70CF">
              <w:rPr>
                <w:sz w:val="20"/>
                <w:szCs w:val="20"/>
              </w:rPr>
              <w:br/>
            </w:r>
            <w:r w:rsidRPr="00CF70CF">
              <w:rPr>
                <w:b/>
                <w:sz w:val="20"/>
                <w:szCs w:val="20"/>
              </w:rPr>
              <w:t>Jeżeli</w:t>
            </w:r>
            <w:r w:rsidR="006E0DAA" w:rsidRPr="00CF70CF">
              <w:rPr>
                <w:b/>
                <w:sz w:val="20"/>
                <w:szCs w:val="20"/>
              </w:rPr>
              <w:t xml:space="preserve"> </w:t>
            </w:r>
            <w:r w:rsidRPr="00CF70CF">
              <w:rPr>
                <w:b/>
                <w:sz w:val="20"/>
                <w:szCs w:val="20"/>
              </w:rPr>
              <w:t>tak</w:t>
            </w:r>
            <w:r w:rsidRPr="00CF70CF">
              <w:rPr>
                <w:sz w:val="20"/>
                <w:szCs w:val="20"/>
              </w:rPr>
              <w:t>,</w:t>
            </w:r>
            <w:r w:rsidR="006E0DAA" w:rsidRPr="00CF70CF">
              <w:rPr>
                <w:sz w:val="20"/>
                <w:szCs w:val="20"/>
              </w:rPr>
              <w:t xml:space="preserve"> </w:t>
            </w:r>
            <w:r w:rsidRPr="00CF70CF">
              <w:rPr>
                <w:sz w:val="20"/>
                <w:szCs w:val="20"/>
              </w:rPr>
              <w:t>proszę</w:t>
            </w:r>
            <w:r w:rsidR="006E0DAA" w:rsidRPr="00CF70CF">
              <w:rPr>
                <w:sz w:val="20"/>
                <w:szCs w:val="20"/>
              </w:rPr>
              <w:t xml:space="preserve"> </w:t>
            </w:r>
            <w:r w:rsidRPr="00CF70CF">
              <w:rPr>
                <w:sz w:val="20"/>
                <w:szCs w:val="20"/>
              </w:rPr>
              <w:t>opisać</w:t>
            </w:r>
            <w:r w:rsidR="006E0DAA" w:rsidRPr="00CF70CF">
              <w:rPr>
                <w:sz w:val="20"/>
                <w:szCs w:val="20"/>
              </w:rPr>
              <w:t xml:space="preserve"> </w:t>
            </w:r>
            <w:r w:rsidRPr="00CF70CF">
              <w:rPr>
                <w:sz w:val="20"/>
                <w:szCs w:val="20"/>
              </w:rPr>
              <w:t>przedsięwzięte</w:t>
            </w:r>
            <w:r w:rsidR="006E0DAA" w:rsidRPr="00CF70CF">
              <w:rPr>
                <w:sz w:val="20"/>
                <w:szCs w:val="20"/>
              </w:rPr>
              <w:t xml:space="preserve"> </w:t>
            </w:r>
            <w:r w:rsidRPr="00CF70CF">
              <w:rPr>
                <w:sz w:val="20"/>
                <w:szCs w:val="20"/>
              </w:rPr>
              <w:t>środki:</w:t>
            </w:r>
            <w:r w:rsidR="006E0DAA" w:rsidRPr="00CF70CF">
              <w:rPr>
                <w:sz w:val="20"/>
                <w:szCs w:val="20"/>
              </w:rPr>
              <w:t xml:space="preserve"> </w:t>
            </w:r>
            <w:r w:rsidRPr="00CF70CF">
              <w:rPr>
                <w:sz w:val="20"/>
                <w:szCs w:val="20"/>
              </w:rPr>
              <w:t>[……]</w:t>
            </w:r>
          </w:p>
        </w:tc>
      </w:tr>
      <w:tr w:rsidR="009D0772" w:rsidRPr="00CF70CF" w14:paraId="73DD21D4" w14:textId="77777777" w:rsidTr="009D0772">
        <w:tc>
          <w:tcPr>
            <w:tcW w:w="4644" w:type="dxa"/>
          </w:tcPr>
          <w:p w14:paraId="4BDF6843" w14:textId="77777777" w:rsidR="009D0772" w:rsidRPr="00CF70CF" w:rsidRDefault="009D0772" w:rsidP="00607ECF">
            <w:pPr>
              <w:spacing w:after="0"/>
              <w:rPr>
                <w:sz w:val="20"/>
                <w:szCs w:val="20"/>
                <w:lang w:eastAsia="en-GB"/>
              </w:rPr>
            </w:pPr>
            <w:r w:rsidRPr="00CF70CF">
              <w:rPr>
                <w:sz w:val="20"/>
                <w:szCs w:val="20"/>
                <w:lang w:eastAsia="en-GB"/>
              </w:rPr>
              <w:t>Czy</w:t>
            </w:r>
            <w:r w:rsidR="006E0DAA" w:rsidRPr="00CF70CF">
              <w:rPr>
                <w:sz w:val="20"/>
                <w:szCs w:val="20"/>
                <w:lang w:eastAsia="en-GB"/>
              </w:rPr>
              <w:t xml:space="preserve"> </w:t>
            </w:r>
            <w:r w:rsidRPr="00CF70CF">
              <w:rPr>
                <w:sz w:val="20"/>
                <w:szCs w:val="20"/>
                <w:lang w:eastAsia="en-GB"/>
              </w:rPr>
              <w:t>wykonawca</w:t>
            </w:r>
            <w:r w:rsidR="006E0DAA" w:rsidRPr="00CF70CF">
              <w:rPr>
                <w:sz w:val="20"/>
                <w:szCs w:val="20"/>
                <w:lang w:eastAsia="en-GB"/>
              </w:rPr>
              <w:t xml:space="preserve"> </w:t>
            </w:r>
            <w:r w:rsidRPr="00CF70CF">
              <w:rPr>
                <w:sz w:val="20"/>
                <w:szCs w:val="20"/>
                <w:lang w:eastAsia="en-GB"/>
              </w:rPr>
              <w:t>może</w:t>
            </w:r>
            <w:r w:rsidR="006E0DAA" w:rsidRPr="00CF70CF">
              <w:rPr>
                <w:sz w:val="20"/>
                <w:szCs w:val="20"/>
                <w:lang w:eastAsia="en-GB"/>
              </w:rPr>
              <w:t xml:space="preserve"> </w:t>
            </w:r>
            <w:r w:rsidRPr="00CF70CF">
              <w:rPr>
                <w:sz w:val="20"/>
                <w:szCs w:val="20"/>
                <w:lang w:eastAsia="en-GB"/>
              </w:rPr>
              <w:t>potwierdzić,</w:t>
            </w:r>
            <w:r w:rsidR="006E0DAA" w:rsidRPr="00CF70CF">
              <w:rPr>
                <w:sz w:val="20"/>
                <w:szCs w:val="20"/>
                <w:lang w:eastAsia="en-GB"/>
              </w:rPr>
              <w:t xml:space="preserve"> </w:t>
            </w:r>
            <w:r w:rsidRPr="00CF70CF">
              <w:rPr>
                <w:sz w:val="20"/>
                <w:szCs w:val="20"/>
                <w:lang w:eastAsia="en-GB"/>
              </w:rPr>
              <w:t>że:</w:t>
            </w:r>
            <w:r w:rsidRPr="00CF70CF">
              <w:rPr>
                <w:sz w:val="20"/>
                <w:szCs w:val="20"/>
                <w:lang w:eastAsia="en-GB"/>
              </w:rPr>
              <w:br/>
            </w:r>
            <w:r w:rsidRPr="00CF70CF">
              <w:rPr>
                <w:w w:val="0"/>
                <w:sz w:val="20"/>
                <w:szCs w:val="20"/>
                <w:lang w:eastAsia="en-GB"/>
              </w:rPr>
              <w:t>nie</w:t>
            </w:r>
            <w:r w:rsidR="006E0DAA" w:rsidRPr="00CF70CF">
              <w:rPr>
                <w:w w:val="0"/>
                <w:sz w:val="20"/>
                <w:szCs w:val="20"/>
                <w:lang w:eastAsia="en-GB"/>
              </w:rPr>
              <w:t xml:space="preserve"> </w:t>
            </w:r>
            <w:r w:rsidRPr="00CF70CF">
              <w:rPr>
                <w:w w:val="0"/>
                <w:sz w:val="20"/>
                <w:szCs w:val="20"/>
                <w:lang w:eastAsia="en-GB"/>
              </w:rPr>
              <w:t>jest</w:t>
            </w:r>
            <w:r w:rsidR="006E0DAA" w:rsidRPr="00CF70CF">
              <w:rPr>
                <w:sz w:val="20"/>
                <w:szCs w:val="20"/>
                <w:lang w:eastAsia="en-GB"/>
              </w:rPr>
              <w:t xml:space="preserve"> </w:t>
            </w:r>
            <w:r w:rsidRPr="00CF70CF">
              <w:rPr>
                <w:sz w:val="20"/>
                <w:szCs w:val="20"/>
                <w:lang w:eastAsia="en-GB"/>
              </w:rPr>
              <w:t>winny</w:t>
            </w:r>
            <w:r w:rsidR="006E0DAA" w:rsidRPr="00CF70CF">
              <w:rPr>
                <w:sz w:val="20"/>
                <w:szCs w:val="20"/>
                <w:lang w:eastAsia="en-GB"/>
              </w:rPr>
              <w:t xml:space="preserve"> </w:t>
            </w:r>
            <w:r w:rsidRPr="00CF70CF">
              <w:rPr>
                <w:sz w:val="20"/>
                <w:szCs w:val="20"/>
                <w:lang w:eastAsia="en-GB"/>
              </w:rPr>
              <w:t>poważnego</w:t>
            </w:r>
            <w:r w:rsidR="006E0DAA" w:rsidRPr="00CF70CF">
              <w:rPr>
                <w:sz w:val="20"/>
                <w:szCs w:val="20"/>
                <w:lang w:eastAsia="en-GB"/>
              </w:rPr>
              <w:t xml:space="preserve"> </w:t>
            </w:r>
            <w:r w:rsidRPr="00CF70CF">
              <w:rPr>
                <w:b/>
                <w:sz w:val="20"/>
                <w:szCs w:val="20"/>
                <w:lang w:eastAsia="en-GB"/>
              </w:rPr>
              <w:t>wprowadzenia</w:t>
            </w:r>
            <w:r w:rsidR="006E0DAA" w:rsidRPr="00CF70CF">
              <w:rPr>
                <w:b/>
                <w:sz w:val="20"/>
                <w:szCs w:val="20"/>
                <w:lang w:eastAsia="en-GB"/>
              </w:rPr>
              <w:t xml:space="preserve"> </w:t>
            </w:r>
            <w:r w:rsidRPr="00CF70CF">
              <w:rPr>
                <w:b/>
                <w:sz w:val="20"/>
                <w:szCs w:val="20"/>
                <w:lang w:eastAsia="en-GB"/>
              </w:rPr>
              <w:t>w</w:t>
            </w:r>
            <w:r w:rsidR="006E0DAA" w:rsidRPr="00CF70CF">
              <w:rPr>
                <w:b/>
                <w:sz w:val="20"/>
                <w:szCs w:val="20"/>
                <w:lang w:eastAsia="en-GB"/>
              </w:rPr>
              <w:t xml:space="preserve"> </w:t>
            </w:r>
            <w:r w:rsidRPr="00CF70CF">
              <w:rPr>
                <w:b/>
                <w:sz w:val="20"/>
                <w:szCs w:val="20"/>
                <w:lang w:eastAsia="en-GB"/>
              </w:rPr>
              <w:t>błąd</w:t>
            </w:r>
            <w:r w:rsidR="006E0DAA" w:rsidRPr="00CF70CF">
              <w:rPr>
                <w:sz w:val="20"/>
                <w:szCs w:val="20"/>
                <w:lang w:eastAsia="en-GB"/>
              </w:rPr>
              <w:t xml:space="preserve"> </w:t>
            </w:r>
            <w:r w:rsidRPr="00CF70CF">
              <w:rPr>
                <w:sz w:val="20"/>
                <w:szCs w:val="20"/>
                <w:lang w:eastAsia="en-GB"/>
              </w:rPr>
              <w:t>przy</w:t>
            </w:r>
            <w:r w:rsidR="006E0DAA" w:rsidRPr="00CF70CF">
              <w:rPr>
                <w:sz w:val="20"/>
                <w:szCs w:val="20"/>
                <w:lang w:eastAsia="en-GB"/>
              </w:rPr>
              <w:t xml:space="preserve"> </w:t>
            </w:r>
            <w:r w:rsidRPr="00CF70CF">
              <w:rPr>
                <w:sz w:val="20"/>
                <w:szCs w:val="20"/>
                <w:lang w:eastAsia="en-GB"/>
              </w:rPr>
              <w:t>dostarczaniu</w:t>
            </w:r>
            <w:r w:rsidR="006E0DAA" w:rsidRPr="00CF70CF">
              <w:rPr>
                <w:sz w:val="20"/>
                <w:szCs w:val="20"/>
                <w:lang w:eastAsia="en-GB"/>
              </w:rPr>
              <w:t xml:space="preserve"> </w:t>
            </w:r>
            <w:r w:rsidRPr="00CF70CF">
              <w:rPr>
                <w:sz w:val="20"/>
                <w:szCs w:val="20"/>
                <w:lang w:eastAsia="en-GB"/>
              </w:rPr>
              <w:t>informacji</w:t>
            </w:r>
            <w:r w:rsidR="006E0DAA" w:rsidRPr="00CF70CF">
              <w:rPr>
                <w:sz w:val="20"/>
                <w:szCs w:val="20"/>
                <w:lang w:eastAsia="en-GB"/>
              </w:rPr>
              <w:t xml:space="preserve"> </w:t>
            </w:r>
            <w:r w:rsidRPr="00CF70CF">
              <w:rPr>
                <w:sz w:val="20"/>
                <w:szCs w:val="20"/>
                <w:lang w:eastAsia="en-GB"/>
              </w:rPr>
              <w:t>wymaganych</w:t>
            </w:r>
            <w:r w:rsidR="006E0DAA" w:rsidRPr="00CF70CF">
              <w:rPr>
                <w:sz w:val="20"/>
                <w:szCs w:val="20"/>
                <w:lang w:eastAsia="en-GB"/>
              </w:rPr>
              <w:t xml:space="preserve"> </w:t>
            </w:r>
            <w:r w:rsidRPr="00CF70CF">
              <w:rPr>
                <w:sz w:val="20"/>
                <w:szCs w:val="20"/>
                <w:lang w:eastAsia="en-GB"/>
              </w:rPr>
              <w:t>do</w:t>
            </w:r>
            <w:r w:rsidR="006E0DAA" w:rsidRPr="00CF70CF">
              <w:rPr>
                <w:sz w:val="20"/>
                <w:szCs w:val="20"/>
                <w:lang w:eastAsia="en-GB"/>
              </w:rPr>
              <w:t xml:space="preserve"> </w:t>
            </w:r>
            <w:r w:rsidRPr="00CF70CF">
              <w:rPr>
                <w:sz w:val="20"/>
                <w:szCs w:val="20"/>
                <w:lang w:eastAsia="en-GB"/>
              </w:rPr>
              <w:t>weryfikacji</w:t>
            </w:r>
            <w:r w:rsidR="006E0DAA" w:rsidRPr="00CF70CF">
              <w:rPr>
                <w:sz w:val="20"/>
                <w:szCs w:val="20"/>
                <w:lang w:eastAsia="en-GB"/>
              </w:rPr>
              <w:t xml:space="preserve"> </w:t>
            </w:r>
            <w:r w:rsidRPr="00CF70CF">
              <w:rPr>
                <w:sz w:val="20"/>
                <w:szCs w:val="20"/>
                <w:lang w:eastAsia="en-GB"/>
              </w:rPr>
              <w:t>braku</w:t>
            </w:r>
            <w:r w:rsidR="006E0DAA" w:rsidRPr="00CF70CF">
              <w:rPr>
                <w:sz w:val="20"/>
                <w:szCs w:val="20"/>
                <w:lang w:eastAsia="en-GB"/>
              </w:rPr>
              <w:t xml:space="preserve"> </w:t>
            </w:r>
            <w:r w:rsidRPr="00CF70CF">
              <w:rPr>
                <w:sz w:val="20"/>
                <w:szCs w:val="20"/>
                <w:lang w:eastAsia="en-GB"/>
              </w:rPr>
              <w:t>podstaw</w:t>
            </w:r>
            <w:r w:rsidR="006E0DAA" w:rsidRPr="00CF70CF">
              <w:rPr>
                <w:sz w:val="20"/>
                <w:szCs w:val="20"/>
                <w:lang w:eastAsia="en-GB"/>
              </w:rPr>
              <w:t xml:space="preserve"> </w:t>
            </w:r>
            <w:r w:rsidRPr="00CF70CF">
              <w:rPr>
                <w:sz w:val="20"/>
                <w:szCs w:val="20"/>
                <w:lang w:eastAsia="en-GB"/>
              </w:rPr>
              <w:t>wykluczenia</w:t>
            </w:r>
            <w:r w:rsidR="006E0DAA" w:rsidRPr="00CF70CF">
              <w:rPr>
                <w:sz w:val="20"/>
                <w:szCs w:val="20"/>
                <w:lang w:eastAsia="en-GB"/>
              </w:rPr>
              <w:t xml:space="preserve"> </w:t>
            </w:r>
            <w:r w:rsidRPr="00CF70CF">
              <w:rPr>
                <w:sz w:val="20"/>
                <w:szCs w:val="20"/>
                <w:lang w:eastAsia="en-GB"/>
              </w:rPr>
              <w:t>lub</w:t>
            </w:r>
            <w:r w:rsidR="006E0DAA" w:rsidRPr="00CF70CF">
              <w:rPr>
                <w:sz w:val="20"/>
                <w:szCs w:val="20"/>
                <w:lang w:eastAsia="en-GB"/>
              </w:rPr>
              <w:t xml:space="preserve"> </w:t>
            </w:r>
            <w:r w:rsidRPr="00CF70CF">
              <w:rPr>
                <w:sz w:val="20"/>
                <w:szCs w:val="20"/>
                <w:lang w:eastAsia="en-GB"/>
              </w:rPr>
              <w:t>do</w:t>
            </w:r>
            <w:r w:rsidR="006E0DAA" w:rsidRPr="00CF70CF">
              <w:rPr>
                <w:sz w:val="20"/>
                <w:szCs w:val="20"/>
                <w:lang w:eastAsia="en-GB"/>
              </w:rPr>
              <w:t xml:space="preserve"> </w:t>
            </w:r>
            <w:r w:rsidRPr="00CF70CF">
              <w:rPr>
                <w:sz w:val="20"/>
                <w:szCs w:val="20"/>
                <w:lang w:eastAsia="en-GB"/>
              </w:rPr>
              <w:t>weryfikacji</w:t>
            </w:r>
            <w:r w:rsidR="006E0DAA" w:rsidRPr="00CF70CF">
              <w:rPr>
                <w:sz w:val="20"/>
                <w:szCs w:val="20"/>
                <w:lang w:eastAsia="en-GB"/>
              </w:rPr>
              <w:t xml:space="preserve"> </w:t>
            </w:r>
            <w:r w:rsidRPr="00CF70CF">
              <w:rPr>
                <w:sz w:val="20"/>
                <w:szCs w:val="20"/>
                <w:lang w:eastAsia="en-GB"/>
              </w:rPr>
              <w:t>spełnienia</w:t>
            </w:r>
            <w:r w:rsidR="006E0DAA" w:rsidRPr="00CF70CF">
              <w:rPr>
                <w:sz w:val="20"/>
                <w:szCs w:val="20"/>
                <w:lang w:eastAsia="en-GB"/>
              </w:rPr>
              <w:t xml:space="preserve"> </w:t>
            </w:r>
            <w:r w:rsidRPr="00CF70CF">
              <w:rPr>
                <w:sz w:val="20"/>
                <w:szCs w:val="20"/>
                <w:lang w:eastAsia="en-GB"/>
              </w:rPr>
              <w:t>kryteriów</w:t>
            </w:r>
            <w:r w:rsidR="006E0DAA" w:rsidRPr="00CF70CF">
              <w:rPr>
                <w:sz w:val="20"/>
                <w:szCs w:val="20"/>
                <w:lang w:eastAsia="en-GB"/>
              </w:rPr>
              <w:t xml:space="preserve"> </w:t>
            </w:r>
            <w:r w:rsidRPr="00CF70CF">
              <w:rPr>
                <w:sz w:val="20"/>
                <w:szCs w:val="20"/>
                <w:lang w:eastAsia="en-GB"/>
              </w:rPr>
              <w:t>kwalifikacji;</w:t>
            </w:r>
            <w:r w:rsidRPr="00CF70CF">
              <w:rPr>
                <w:sz w:val="20"/>
                <w:szCs w:val="20"/>
                <w:lang w:eastAsia="en-GB"/>
              </w:rPr>
              <w:br/>
              <w:t>b)</w:t>
            </w:r>
            <w:r w:rsidR="006E0DAA" w:rsidRPr="00CF70CF">
              <w:rPr>
                <w:sz w:val="20"/>
                <w:szCs w:val="20"/>
                <w:lang w:eastAsia="en-GB"/>
              </w:rPr>
              <w:t xml:space="preserve"> </w:t>
            </w:r>
            <w:r w:rsidRPr="00CF70CF">
              <w:rPr>
                <w:w w:val="0"/>
                <w:sz w:val="20"/>
                <w:szCs w:val="20"/>
                <w:lang w:eastAsia="en-GB"/>
              </w:rPr>
              <w:t>nie</w:t>
            </w:r>
            <w:r w:rsidR="006E0DAA" w:rsidRPr="00CF70CF">
              <w:rPr>
                <w:w w:val="0"/>
                <w:sz w:val="20"/>
                <w:szCs w:val="20"/>
                <w:lang w:eastAsia="en-GB"/>
              </w:rPr>
              <w:t xml:space="preserve"> </w:t>
            </w:r>
            <w:r w:rsidRPr="00CF70CF">
              <w:rPr>
                <w:b/>
                <w:sz w:val="20"/>
                <w:szCs w:val="20"/>
                <w:lang w:eastAsia="en-GB"/>
              </w:rPr>
              <w:t>zataił</w:t>
            </w:r>
            <w:r w:rsidR="006E0DAA" w:rsidRPr="00CF70CF">
              <w:rPr>
                <w:sz w:val="20"/>
                <w:szCs w:val="20"/>
                <w:lang w:eastAsia="en-GB"/>
              </w:rPr>
              <w:t xml:space="preserve"> </w:t>
            </w:r>
            <w:r w:rsidRPr="00CF70CF">
              <w:rPr>
                <w:sz w:val="20"/>
                <w:szCs w:val="20"/>
                <w:lang w:eastAsia="en-GB"/>
              </w:rPr>
              <w:t>tych</w:t>
            </w:r>
            <w:r w:rsidR="006E0DAA" w:rsidRPr="00CF70CF">
              <w:rPr>
                <w:sz w:val="20"/>
                <w:szCs w:val="20"/>
                <w:lang w:eastAsia="en-GB"/>
              </w:rPr>
              <w:t xml:space="preserve"> </w:t>
            </w:r>
            <w:r w:rsidRPr="00CF70CF">
              <w:rPr>
                <w:sz w:val="20"/>
                <w:szCs w:val="20"/>
                <w:lang w:eastAsia="en-GB"/>
              </w:rPr>
              <w:t>informacji;</w:t>
            </w:r>
            <w:r w:rsidRPr="00CF70CF">
              <w:rPr>
                <w:sz w:val="20"/>
                <w:szCs w:val="20"/>
                <w:lang w:eastAsia="en-GB"/>
              </w:rPr>
              <w:br/>
              <w:t>c)</w:t>
            </w:r>
            <w:r w:rsidR="006E0DAA" w:rsidRPr="00CF70CF">
              <w:rPr>
                <w:sz w:val="20"/>
                <w:szCs w:val="20"/>
                <w:lang w:eastAsia="en-GB"/>
              </w:rPr>
              <w:t xml:space="preserve"> </w:t>
            </w:r>
            <w:r w:rsidRPr="00CF70CF">
              <w:rPr>
                <w:sz w:val="20"/>
                <w:szCs w:val="20"/>
                <w:lang w:eastAsia="en-GB"/>
              </w:rPr>
              <w:t>jest</w:t>
            </w:r>
            <w:r w:rsidR="006E0DAA" w:rsidRPr="00CF70CF">
              <w:rPr>
                <w:sz w:val="20"/>
                <w:szCs w:val="20"/>
                <w:lang w:eastAsia="en-GB"/>
              </w:rPr>
              <w:t xml:space="preserve"> </w:t>
            </w:r>
            <w:r w:rsidRPr="00CF70CF">
              <w:rPr>
                <w:sz w:val="20"/>
                <w:szCs w:val="20"/>
                <w:lang w:eastAsia="en-GB"/>
              </w:rPr>
              <w:t>w</w:t>
            </w:r>
            <w:r w:rsidR="006E0DAA" w:rsidRPr="00CF70CF">
              <w:rPr>
                <w:sz w:val="20"/>
                <w:szCs w:val="20"/>
                <w:lang w:eastAsia="en-GB"/>
              </w:rPr>
              <w:t xml:space="preserve"> </w:t>
            </w:r>
            <w:r w:rsidRPr="00CF70CF">
              <w:rPr>
                <w:sz w:val="20"/>
                <w:szCs w:val="20"/>
                <w:lang w:eastAsia="en-GB"/>
              </w:rPr>
              <w:t>stanie</w:t>
            </w:r>
            <w:r w:rsidR="006E0DAA" w:rsidRPr="00CF70CF">
              <w:rPr>
                <w:sz w:val="20"/>
                <w:szCs w:val="20"/>
                <w:lang w:eastAsia="en-GB"/>
              </w:rPr>
              <w:t xml:space="preserve"> </w:t>
            </w:r>
            <w:r w:rsidRPr="00CF70CF">
              <w:rPr>
                <w:sz w:val="20"/>
                <w:szCs w:val="20"/>
                <w:lang w:eastAsia="en-GB"/>
              </w:rPr>
              <w:t>niezwłocznie</w:t>
            </w:r>
            <w:r w:rsidR="006E0DAA" w:rsidRPr="00CF70CF">
              <w:rPr>
                <w:sz w:val="20"/>
                <w:szCs w:val="20"/>
                <w:lang w:eastAsia="en-GB"/>
              </w:rPr>
              <w:t xml:space="preserve"> </w:t>
            </w:r>
            <w:r w:rsidRPr="00CF70CF">
              <w:rPr>
                <w:sz w:val="20"/>
                <w:szCs w:val="20"/>
                <w:lang w:eastAsia="en-GB"/>
              </w:rPr>
              <w:t>przedstawić</w:t>
            </w:r>
            <w:r w:rsidR="006E0DAA" w:rsidRPr="00CF70CF">
              <w:rPr>
                <w:sz w:val="20"/>
                <w:szCs w:val="20"/>
                <w:lang w:eastAsia="en-GB"/>
              </w:rPr>
              <w:t xml:space="preserve"> </w:t>
            </w:r>
            <w:r w:rsidRPr="00CF70CF">
              <w:rPr>
                <w:sz w:val="20"/>
                <w:szCs w:val="20"/>
                <w:lang w:eastAsia="en-GB"/>
              </w:rPr>
              <w:t>dokumenty</w:t>
            </w:r>
            <w:r w:rsidR="006E0DAA" w:rsidRPr="00CF70CF">
              <w:rPr>
                <w:sz w:val="20"/>
                <w:szCs w:val="20"/>
                <w:lang w:eastAsia="en-GB"/>
              </w:rPr>
              <w:t xml:space="preserve"> </w:t>
            </w:r>
            <w:r w:rsidRPr="00CF70CF">
              <w:rPr>
                <w:sz w:val="20"/>
                <w:szCs w:val="20"/>
                <w:lang w:eastAsia="en-GB"/>
              </w:rPr>
              <w:t>potwierdzające</w:t>
            </w:r>
            <w:r w:rsidR="006E0DAA" w:rsidRPr="00CF70CF">
              <w:rPr>
                <w:sz w:val="20"/>
                <w:szCs w:val="20"/>
                <w:lang w:eastAsia="en-GB"/>
              </w:rPr>
              <w:t xml:space="preserve"> </w:t>
            </w:r>
            <w:r w:rsidRPr="00CF70CF">
              <w:rPr>
                <w:sz w:val="20"/>
                <w:szCs w:val="20"/>
                <w:lang w:eastAsia="en-GB"/>
              </w:rPr>
              <w:t>wymagane</w:t>
            </w:r>
            <w:r w:rsidR="006E0DAA" w:rsidRPr="00CF70CF">
              <w:rPr>
                <w:sz w:val="20"/>
                <w:szCs w:val="20"/>
                <w:lang w:eastAsia="en-GB"/>
              </w:rPr>
              <w:t xml:space="preserve"> </w:t>
            </w:r>
            <w:r w:rsidRPr="00CF70CF">
              <w:rPr>
                <w:sz w:val="20"/>
                <w:szCs w:val="20"/>
                <w:lang w:eastAsia="en-GB"/>
              </w:rPr>
              <w:t>przez</w:t>
            </w:r>
            <w:r w:rsidR="006E0DAA" w:rsidRPr="00CF70CF">
              <w:rPr>
                <w:sz w:val="20"/>
                <w:szCs w:val="20"/>
                <w:lang w:eastAsia="en-GB"/>
              </w:rPr>
              <w:t xml:space="preserve"> </w:t>
            </w:r>
            <w:r w:rsidRPr="00CF70CF">
              <w:rPr>
                <w:sz w:val="20"/>
                <w:szCs w:val="20"/>
                <w:lang w:eastAsia="en-GB"/>
              </w:rPr>
              <w:t>instytucję</w:t>
            </w:r>
            <w:r w:rsidR="006E0DAA" w:rsidRPr="00CF70CF">
              <w:rPr>
                <w:sz w:val="20"/>
                <w:szCs w:val="20"/>
                <w:lang w:eastAsia="en-GB"/>
              </w:rPr>
              <w:t xml:space="preserve"> </w:t>
            </w:r>
            <w:r w:rsidRPr="00CF70CF">
              <w:rPr>
                <w:sz w:val="20"/>
                <w:szCs w:val="20"/>
                <w:lang w:eastAsia="en-GB"/>
              </w:rPr>
              <w:t>zamawiającą</w:t>
            </w:r>
            <w:r w:rsidR="006E0DAA" w:rsidRPr="00CF70CF">
              <w:rPr>
                <w:sz w:val="20"/>
                <w:szCs w:val="20"/>
                <w:lang w:eastAsia="en-GB"/>
              </w:rPr>
              <w:t xml:space="preserve"> </w:t>
            </w:r>
            <w:r w:rsidRPr="00CF70CF">
              <w:rPr>
                <w:sz w:val="20"/>
                <w:szCs w:val="20"/>
                <w:lang w:eastAsia="en-GB"/>
              </w:rPr>
              <w:t>lub</w:t>
            </w:r>
            <w:r w:rsidR="006E0DAA" w:rsidRPr="00CF70CF">
              <w:rPr>
                <w:sz w:val="20"/>
                <w:szCs w:val="20"/>
                <w:lang w:eastAsia="en-GB"/>
              </w:rPr>
              <w:t xml:space="preserve"> </w:t>
            </w:r>
            <w:r w:rsidRPr="00CF70CF">
              <w:rPr>
                <w:sz w:val="20"/>
                <w:szCs w:val="20"/>
                <w:lang w:eastAsia="en-GB"/>
              </w:rPr>
              <w:t>podmiot</w:t>
            </w:r>
            <w:r w:rsidR="006E0DAA" w:rsidRPr="00CF70CF">
              <w:rPr>
                <w:sz w:val="20"/>
                <w:szCs w:val="20"/>
                <w:lang w:eastAsia="en-GB"/>
              </w:rPr>
              <w:t xml:space="preserve"> </w:t>
            </w:r>
            <w:r w:rsidRPr="00CF70CF">
              <w:rPr>
                <w:sz w:val="20"/>
                <w:szCs w:val="20"/>
                <w:lang w:eastAsia="en-GB"/>
              </w:rPr>
              <w:lastRenderedPageBreak/>
              <w:t>zamawiający;</w:t>
            </w:r>
            <w:r w:rsidR="006E0DAA" w:rsidRPr="00CF70CF">
              <w:rPr>
                <w:sz w:val="20"/>
                <w:szCs w:val="20"/>
                <w:lang w:eastAsia="en-GB"/>
              </w:rPr>
              <w:t xml:space="preserve"> </w:t>
            </w:r>
            <w:r w:rsidRPr="00CF70CF">
              <w:rPr>
                <w:sz w:val="20"/>
                <w:szCs w:val="20"/>
                <w:lang w:eastAsia="en-GB"/>
              </w:rPr>
              <w:t>oraz</w:t>
            </w:r>
            <w:r w:rsidRPr="00CF70CF">
              <w:rPr>
                <w:sz w:val="20"/>
                <w:szCs w:val="20"/>
                <w:lang w:eastAsia="en-GB"/>
              </w:rPr>
              <w:br/>
              <w:t>d)</w:t>
            </w:r>
            <w:r w:rsidR="006E0DAA" w:rsidRPr="00CF70CF">
              <w:rPr>
                <w:sz w:val="20"/>
                <w:szCs w:val="20"/>
                <w:lang w:eastAsia="en-GB"/>
              </w:rPr>
              <w:t xml:space="preserve"> </w:t>
            </w:r>
            <w:r w:rsidRPr="00CF70CF">
              <w:rPr>
                <w:sz w:val="20"/>
                <w:szCs w:val="20"/>
                <w:lang w:eastAsia="en-GB"/>
              </w:rPr>
              <w:t>nie</w:t>
            </w:r>
            <w:r w:rsidR="006E0DAA" w:rsidRPr="00CF70CF">
              <w:rPr>
                <w:sz w:val="20"/>
                <w:szCs w:val="20"/>
                <w:lang w:eastAsia="en-GB"/>
              </w:rPr>
              <w:t xml:space="preserve"> </w:t>
            </w:r>
            <w:r w:rsidRPr="00CF70CF">
              <w:rPr>
                <w:sz w:val="20"/>
                <w:szCs w:val="20"/>
                <w:lang w:eastAsia="en-GB"/>
              </w:rPr>
              <w:t>przedsięwziął</w:t>
            </w:r>
            <w:r w:rsidR="006E0DAA" w:rsidRPr="00CF70CF">
              <w:rPr>
                <w:sz w:val="20"/>
                <w:szCs w:val="20"/>
                <w:lang w:eastAsia="en-GB"/>
              </w:rPr>
              <w:t xml:space="preserve"> </w:t>
            </w:r>
            <w:r w:rsidRPr="00CF70CF">
              <w:rPr>
                <w:sz w:val="20"/>
                <w:szCs w:val="20"/>
                <w:lang w:eastAsia="en-GB"/>
              </w:rPr>
              <w:t>kroków,</w:t>
            </w:r>
            <w:r w:rsidR="006E0DAA" w:rsidRPr="00CF70CF">
              <w:rPr>
                <w:sz w:val="20"/>
                <w:szCs w:val="20"/>
                <w:lang w:eastAsia="en-GB"/>
              </w:rPr>
              <w:t xml:space="preserve"> </w:t>
            </w:r>
            <w:r w:rsidRPr="00CF70CF">
              <w:rPr>
                <w:sz w:val="20"/>
                <w:szCs w:val="20"/>
                <w:lang w:eastAsia="en-GB"/>
              </w:rPr>
              <w:t>aby</w:t>
            </w:r>
            <w:r w:rsidR="006E0DAA" w:rsidRPr="00CF70CF">
              <w:rPr>
                <w:sz w:val="20"/>
                <w:szCs w:val="20"/>
                <w:lang w:eastAsia="en-GB"/>
              </w:rPr>
              <w:t xml:space="preserve"> </w:t>
            </w:r>
            <w:r w:rsidRPr="00CF70CF">
              <w:rPr>
                <w:sz w:val="20"/>
                <w:szCs w:val="20"/>
                <w:lang w:eastAsia="en-GB"/>
              </w:rPr>
              <w:t>w</w:t>
            </w:r>
            <w:r w:rsidR="006E0DAA" w:rsidRPr="00CF70CF">
              <w:rPr>
                <w:sz w:val="20"/>
                <w:szCs w:val="20"/>
                <w:lang w:eastAsia="en-GB"/>
              </w:rPr>
              <w:t xml:space="preserve"> </w:t>
            </w:r>
            <w:r w:rsidRPr="00CF70CF">
              <w:rPr>
                <w:sz w:val="20"/>
                <w:szCs w:val="20"/>
                <w:lang w:eastAsia="en-GB"/>
              </w:rPr>
              <w:t>bezprawny</w:t>
            </w:r>
            <w:r w:rsidR="006E0DAA" w:rsidRPr="00CF70CF">
              <w:rPr>
                <w:sz w:val="20"/>
                <w:szCs w:val="20"/>
                <w:lang w:eastAsia="en-GB"/>
              </w:rPr>
              <w:t xml:space="preserve"> </w:t>
            </w:r>
            <w:r w:rsidRPr="00CF70CF">
              <w:rPr>
                <w:sz w:val="20"/>
                <w:szCs w:val="20"/>
                <w:lang w:eastAsia="en-GB"/>
              </w:rPr>
              <w:t>sposób</w:t>
            </w:r>
            <w:r w:rsidR="006E0DAA" w:rsidRPr="00CF70CF">
              <w:rPr>
                <w:sz w:val="20"/>
                <w:szCs w:val="20"/>
                <w:lang w:eastAsia="en-GB"/>
              </w:rPr>
              <w:t xml:space="preserve"> </w:t>
            </w:r>
            <w:r w:rsidRPr="00CF70CF">
              <w:rPr>
                <w:sz w:val="20"/>
                <w:szCs w:val="20"/>
                <w:lang w:eastAsia="en-GB"/>
              </w:rPr>
              <w:t>wpłynąć</w:t>
            </w:r>
            <w:r w:rsidR="006E0DAA" w:rsidRPr="00CF70CF">
              <w:rPr>
                <w:sz w:val="20"/>
                <w:szCs w:val="20"/>
                <w:lang w:eastAsia="en-GB"/>
              </w:rPr>
              <w:t xml:space="preserve"> </w:t>
            </w:r>
            <w:r w:rsidRPr="00CF70CF">
              <w:rPr>
                <w:sz w:val="20"/>
                <w:szCs w:val="20"/>
                <w:lang w:eastAsia="en-GB"/>
              </w:rPr>
              <w:t>na</w:t>
            </w:r>
            <w:r w:rsidR="006E0DAA" w:rsidRPr="00CF70CF">
              <w:rPr>
                <w:sz w:val="20"/>
                <w:szCs w:val="20"/>
                <w:lang w:eastAsia="en-GB"/>
              </w:rPr>
              <w:t xml:space="preserve"> </w:t>
            </w:r>
            <w:r w:rsidRPr="00CF70CF">
              <w:rPr>
                <w:sz w:val="20"/>
                <w:szCs w:val="20"/>
                <w:lang w:eastAsia="en-GB"/>
              </w:rPr>
              <w:t>proces</w:t>
            </w:r>
            <w:r w:rsidR="006E0DAA" w:rsidRPr="00CF70CF">
              <w:rPr>
                <w:sz w:val="20"/>
                <w:szCs w:val="20"/>
                <w:lang w:eastAsia="en-GB"/>
              </w:rPr>
              <w:t xml:space="preserve"> </w:t>
            </w:r>
            <w:r w:rsidRPr="00CF70CF">
              <w:rPr>
                <w:sz w:val="20"/>
                <w:szCs w:val="20"/>
                <w:lang w:eastAsia="en-GB"/>
              </w:rPr>
              <w:t>podejmowania</w:t>
            </w:r>
            <w:r w:rsidR="006E0DAA" w:rsidRPr="00CF70CF">
              <w:rPr>
                <w:sz w:val="20"/>
                <w:szCs w:val="20"/>
                <w:lang w:eastAsia="en-GB"/>
              </w:rPr>
              <w:t xml:space="preserve"> </w:t>
            </w:r>
            <w:r w:rsidRPr="00CF70CF">
              <w:rPr>
                <w:sz w:val="20"/>
                <w:szCs w:val="20"/>
                <w:lang w:eastAsia="en-GB"/>
              </w:rPr>
              <w:t>decyzji</w:t>
            </w:r>
            <w:r w:rsidR="006E0DAA" w:rsidRPr="00CF70CF">
              <w:rPr>
                <w:sz w:val="20"/>
                <w:szCs w:val="20"/>
                <w:lang w:eastAsia="en-GB"/>
              </w:rPr>
              <w:t xml:space="preserve"> </w:t>
            </w:r>
            <w:r w:rsidRPr="00CF70CF">
              <w:rPr>
                <w:sz w:val="20"/>
                <w:szCs w:val="20"/>
                <w:lang w:eastAsia="en-GB"/>
              </w:rPr>
              <w:t>przez</w:t>
            </w:r>
            <w:r w:rsidR="006E0DAA" w:rsidRPr="00CF70CF">
              <w:rPr>
                <w:sz w:val="20"/>
                <w:szCs w:val="20"/>
                <w:lang w:eastAsia="en-GB"/>
              </w:rPr>
              <w:t xml:space="preserve"> </w:t>
            </w:r>
            <w:r w:rsidRPr="00CF70CF">
              <w:rPr>
                <w:sz w:val="20"/>
                <w:szCs w:val="20"/>
                <w:lang w:eastAsia="en-GB"/>
              </w:rPr>
              <w:t>instytucję</w:t>
            </w:r>
            <w:r w:rsidR="006E0DAA" w:rsidRPr="00CF70CF">
              <w:rPr>
                <w:sz w:val="20"/>
                <w:szCs w:val="20"/>
                <w:lang w:eastAsia="en-GB"/>
              </w:rPr>
              <w:t xml:space="preserve"> </w:t>
            </w:r>
            <w:r w:rsidRPr="00CF70CF">
              <w:rPr>
                <w:sz w:val="20"/>
                <w:szCs w:val="20"/>
                <w:lang w:eastAsia="en-GB"/>
              </w:rPr>
              <w:t>zamawiającą</w:t>
            </w:r>
            <w:r w:rsidR="006E0DAA" w:rsidRPr="00CF70CF">
              <w:rPr>
                <w:sz w:val="20"/>
                <w:szCs w:val="20"/>
                <w:lang w:eastAsia="en-GB"/>
              </w:rPr>
              <w:t xml:space="preserve"> </w:t>
            </w:r>
            <w:r w:rsidRPr="00CF70CF">
              <w:rPr>
                <w:sz w:val="20"/>
                <w:szCs w:val="20"/>
                <w:lang w:eastAsia="en-GB"/>
              </w:rPr>
              <w:t>lub</w:t>
            </w:r>
            <w:r w:rsidR="006E0DAA" w:rsidRPr="00CF70CF">
              <w:rPr>
                <w:sz w:val="20"/>
                <w:szCs w:val="20"/>
                <w:lang w:eastAsia="en-GB"/>
              </w:rPr>
              <w:t xml:space="preserve"> </w:t>
            </w:r>
            <w:r w:rsidRPr="00CF70CF">
              <w:rPr>
                <w:sz w:val="20"/>
                <w:szCs w:val="20"/>
                <w:lang w:eastAsia="en-GB"/>
              </w:rPr>
              <w:t>podmiot</w:t>
            </w:r>
            <w:r w:rsidR="006E0DAA" w:rsidRPr="00CF70CF">
              <w:rPr>
                <w:sz w:val="20"/>
                <w:szCs w:val="20"/>
                <w:lang w:eastAsia="en-GB"/>
              </w:rPr>
              <w:t xml:space="preserve"> </w:t>
            </w:r>
            <w:r w:rsidRPr="00CF70CF">
              <w:rPr>
                <w:sz w:val="20"/>
                <w:szCs w:val="20"/>
                <w:lang w:eastAsia="en-GB"/>
              </w:rPr>
              <w:t>zamawiający,</w:t>
            </w:r>
            <w:r w:rsidR="006E0DAA" w:rsidRPr="00CF70CF">
              <w:rPr>
                <w:sz w:val="20"/>
                <w:szCs w:val="20"/>
                <w:lang w:eastAsia="en-GB"/>
              </w:rPr>
              <w:t xml:space="preserve"> </w:t>
            </w:r>
            <w:r w:rsidRPr="00CF70CF">
              <w:rPr>
                <w:sz w:val="20"/>
                <w:szCs w:val="20"/>
                <w:lang w:eastAsia="en-GB"/>
              </w:rPr>
              <w:t>pozyskać</w:t>
            </w:r>
            <w:r w:rsidR="006E0DAA" w:rsidRPr="00CF70CF">
              <w:rPr>
                <w:sz w:val="20"/>
                <w:szCs w:val="20"/>
                <w:lang w:eastAsia="en-GB"/>
              </w:rPr>
              <w:t xml:space="preserve"> </w:t>
            </w:r>
            <w:r w:rsidRPr="00CF70CF">
              <w:rPr>
                <w:sz w:val="20"/>
                <w:szCs w:val="20"/>
                <w:lang w:eastAsia="en-GB"/>
              </w:rPr>
              <w:t>informacje</w:t>
            </w:r>
            <w:r w:rsidR="006E0DAA" w:rsidRPr="00CF70CF">
              <w:rPr>
                <w:sz w:val="20"/>
                <w:szCs w:val="20"/>
                <w:lang w:eastAsia="en-GB"/>
              </w:rPr>
              <w:t xml:space="preserve"> </w:t>
            </w:r>
            <w:r w:rsidRPr="00CF70CF">
              <w:rPr>
                <w:sz w:val="20"/>
                <w:szCs w:val="20"/>
                <w:lang w:eastAsia="en-GB"/>
              </w:rPr>
              <w:t>poufne,</w:t>
            </w:r>
            <w:r w:rsidR="006E0DAA" w:rsidRPr="00CF70CF">
              <w:rPr>
                <w:sz w:val="20"/>
                <w:szCs w:val="20"/>
                <w:lang w:eastAsia="en-GB"/>
              </w:rPr>
              <w:t xml:space="preserve"> </w:t>
            </w:r>
            <w:r w:rsidRPr="00CF70CF">
              <w:rPr>
                <w:sz w:val="20"/>
                <w:szCs w:val="20"/>
                <w:lang w:eastAsia="en-GB"/>
              </w:rPr>
              <w:t>które</w:t>
            </w:r>
            <w:r w:rsidR="006E0DAA" w:rsidRPr="00CF70CF">
              <w:rPr>
                <w:sz w:val="20"/>
                <w:szCs w:val="20"/>
                <w:lang w:eastAsia="en-GB"/>
              </w:rPr>
              <w:t xml:space="preserve"> </w:t>
            </w:r>
            <w:r w:rsidRPr="00CF70CF">
              <w:rPr>
                <w:sz w:val="20"/>
                <w:szCs w:val="20"/>
                <w:lang w:eastAsia="en-GB"/>
              </w:rPr>
              <w:t>mogą</w:t>
            </w:r>
            <w:r w:rsidR="006E0DAA" w:rsidRPr="00CF70CF">
              <w:rPr>
                <w:sz w:val="20"/>
                <w:szCs w:val="20"/>
                <w:lang w:eastAsia="en-GB"/>
              </w:rPr>
              <w:t xml:space="preserve"> </w:t>
            </w:r>
            <w:r w:rsidRPr="00CF70CF">
              <w:rPr>
                <w:sz w:val="20"/>
                <w:szCs w:val="20"/>
                <w:lang w:eastAsia="en-GB"/>
              </w:rPr>
              <w:t>dać</w:t>
            </w:r>
            <w:r w:rsidR="006E0DAA" w:rsidRPr="00CF70CF">
              <w:rPr>
                <w:sz w:val="20"/>
                <w:szCs w:val="20"/>
                <w:lang w:eastAsia="en-GB"/>
              </w:rPr>
              <w:t xml:space="preserve"> </w:t>
            </w:r>
            <w:r w:rsidRPr="00CF70CF">
              <w:rPr>
                <w:sz w:val="20"/>
                <w:szCs w:val="20"/>
                <w:lang w:eastAsia="en-GB"/>
              </w:rPr>
              <w:t>mu</w:t>
            </w:r>
            <w:r w:rsidR="006E0DAA" w:rsidRPr="00CF70CF">
              <w:rPr>
                <w:sz w:val="20"/>
                <w:szCs w:val="20"/>
                <w:lang w:eastAsia="en-GB"/>
              </w:rPr>
              <w:t xml:space="preserve"> </w:t>
            </w:r>
            <w:r w:rsidRPr="00CF70CF">
              <w:rPr>
                <w:sz w:val="20"/>
                <w:szCs w:val="20"/>
                <w:lang w:eastAsia="en-GB"/>
              </w:rPr>
              <w:t>nienależną</w:t>
            </w:r>
            <w:r w:rsidR="006E0DAA" w:rsidRPr="00CF70CF">
              <w:rPr>
                <w:sz w:val="20"/>
                <w:szCs w:val="20"/>
                <w:lang w:eastAsia="en-GB"/>
              </w:rPr>
              <w:t xml:space="preserve"> </w:t>
            </w:r>
            <w:r w:rsidRPr="00CF70CF">
              <w:rPr>
                <w:sz w:val="20"/>
                <w:szCs w:val="20"/>
                <w:lang w:eastAsia="en-GB"/>
              </w:rPr>
              <w:t>przewagę</w:t>
            </w:r>
            <w:r w:rsidR="006E0DAA" w:rsidRPr="00CF70CF">
              <w:rPr>
                <w:sz w:val="20"/>
                <w:szCs w:val="20"/>
                <w:lang w:eastAsia="en-GB"/>
              </w:rPr>
              <w:t xml:space="preserve"> </w:t>
            </w:r>
            <w:r w:rsidRPr="00CF70CF">
              <w:rPr>
                <w:sz w:val="20"/>
                <w:szCs w:val="20"/>
                <w:lang w:eastAsia="en-GB"/>
              </w:rPr>
              <w:t>w</w:t>
            </w:r>
            <w:r w:rsidR="006E0DAA" w:rsidRPr="00CF70CF">
              <w:rPr>
                <w:sz w:val="20"/>
                <w:szCs w:val="20"/>
                <w:lang w:eastAsia="en-GB"/>
              </w:rPr>
              <w:t xml:space="preserve"> </w:t>
            </w:r>
            <w:r w:rsidRPr="00CF70CF">
              <w:rPr>
                <w:sz w:val="20"/>
                <w:szCs w:val="20"/>
                <w:lang w:eastAsia="en-GB"/>
              </w:rPr>
              <w:t>postępowaniu</w:t>
            </w:r>
            <w:r w:rsidR="006E0DAA" w:rsidRPr="00CF70CF">
              <w:rPr>
                <w:sz w:val="20"/>
                <w:szCs w:val="20"/>
                <w:lang w:eastAsia="en-GB"/>
              </w:rPr>
              <w:t xml:space="preserve"> </w:t>
            </w:r>
            <w:r w:rsidRPr="00CF70CF">
              <w:rPr>
                <w:sz w:val="20"/>
                <w:szCs w:val="20"/>
                <w:lang w:eastAsia="en-GB"/>
              </w:rPr>
              <w:t>o</w:t>
            </w:r>
            <w:r w:rsidR="006E0DAA" w:rsidRPr="00CF70CF">
              <w:rPr>
                <w:sz w:val="20"/>
                <w:szCs w:val="20"/>
                <w:lang w:eastAsia="en-GB"/>
              </w:rPr>
              <w:t xml:space="preserve"> </w:t>
            </w:r>
            <w:r w:rsidRPr="00CF70CF">
              <w:rPr>
                <w:sz w:val="20"/>
                <w:szCs w:val="20"/>
                <w:lang w:eastAsia="en-GB"/>
              </w:rPr>
              <w:t>udzielenie</w:t>
            </w:r>
            <w:r w:rsidR="006E0DAA" w:rsidRPr="00CF70CF">
              <w:rPr>
                <w:sz w:val="20"/>
                <w:szCs w:val="20"/>
                <w:lang w:eastAsia="en-GB"/>
              </w:rPr>
              <w:t xml:space="preserve"> </w:t>
            </w:r>
            <w:r w:rsidRPr="00CF70CF">
              <w:rPr>
                <w:sz w:val="20"/>
                <w:szCs w:val="20"/>
                <w:lang w:eastAsia="en-GB"/>
              </w:rPr>
              <w:t>zamówienia,</w:t>
            </w:r>
            <w:r w:rsidR="006E0DAA" w:rsidRPr="00CF70CF">
              <w:rPr>
                <w:sz w:val="20"/>
                <w:szCs w:val="20"/>
                <w:lang w:eastAsia="en-GB"/>
              </w:rPr>
              <w:t xml:space="preserve"> </w:t>
            </w:r>
            <w:r w:rsidRPr="00CF70CF">
              <w:rPr>
                <w:sz w:val="20"/>
                <w:szCs w:val="20"/>
                <w:lang w:eastAsia="en-GB"/>
              </w:rPr>
              <w:t>lub</w:t>
            </w:r>
            <w:r w:rsidR="006E0DAA" w:rsidRPr="00CF70CF">
              <w:rPr>
                <w:sz w:val="20"/>
                <w:szCs w:val="20"/>
                <w:lang w:eastAsia="en-GB"/>
              </w:rPr>
              <w:t xml:space="preserve"> </w:t>
            </w:r>
            <w:r w:rsidRPr="00CF70CF">
              <w:rPr>
                <w:sz w:val="20"/>
                <w:szCs w:val="20"/>
                <w:lang w:eastAsia="en-GB"/>
              </w:rPr>
              <w:t>wskutek</w:t>
            </w:r>
            <w:r w:rsidR="006E0DAA" w:rsidRPr="00CF70CF">
              <w:rPr>
                <w:sz w:val="20"/>
                <w:szCs w:val="20"/>
                <w:lang w:eastAsia="en-GB"/>
              </w:rPr>
              <w:t xml:space="preserve"> </w:t>
            </w:r>
            <w:r w:rsidRPr="00CF70CF">
              <w:rPr>
                <w:sz w:val="20"/>
                <w:szCs w:val="20"/>
                <w:lang w:eastAsia="en-GB"/>
              </w:rPr>
              <w:t>zaniedbania</w:t>
            </w:r>
            <w:r w:rsidR="006E0DAA" w:rsidRPr="00CF70CF">
              <w:rPr>
                <w:sz w:val="20"/>
                <w:szCs w:val="20"/>
                <w:lang w:eastAsia="en-GB"/>
              </w:rPr>
              <w:t xml:space="preserve"> </w:t>
            </w:r>
            <w:r w:rsidRPr="00CF70CF">
              <w:rPr>
                <w:sz w:val="20"/>
                <w:szCs w:val="20"/>
                <w:lang w:eastAsia="en-GB"/>
              </w:rPr>
              <w:t>przedstawić</w:t>
            </w:r>
            <w:r w:rsidR="006E0DAA" w:rsidRPr="00CF70CF">
              <w:rPr>
                <w:sz w:val="20"/>
                <w:szCs w:val="20"/>
                <w:lang w:eastAsia="en-GB"/>
              </w:rPr>
              <w:t xml:space="preserve"> </w:t>
            </w:r>
            <w:r w:rsidRPr="00CF70CF">
              <w:rPr>
                <w:sz w:val="20"/>
                <w:szCs w:val="20"/>
                <w:lang w:eastAsia="en-GB"/>
              </w:rPr>
              <w:t>wprowadzające</w:t>
            </w:r>
            <w:r w:rsidR="006E0DAA" w:rsidRPr="00CF70CF">
              <w:rPr>
                <w:sz w:val="20"/>
                <w:szCs w:val="20"/>
                <w:lang w:eastAsia="en-GB"/>
              </w:rPr>
              <w:t xml:space="preserve"> </w:t>
            </w:r>
            <w:r w:rsidRPr="00CF70CF">
              <w:rPr>
                <w:sz w:val="20"/>
                <w:szCs w:val="20"/>
                <w:lang w:eastAsia="en-GB"/>
              </w:rPr>
              <w:t>w</w:t>
            </w:r>
            <w:r w:rsidR="006E0DAA" w:rsidRPr="00CF70CF">
              <w:rPr>
                <w:sz w:val="20"/>
                <w:szCs w:val="20"/>
                <w:lang w:eastAsia="en-GB"/>
              </w:rPr>
              <w:t xml:space="preserve"> </w:t>
            </w:r>
            <w:r w:rsidRPr="00CF70CF">
              <w:rPr>
                <w:sz w:val="20"/>
                <w:szCs w:val="20"/>
                <w:lang w:eastAsia="en-GB"/>
              </w:rPr>
              <w:t>błąd</w:t>
            </w:r>
            <w:r w:rsidR="006E0DAA" w:rsidRPr="00CF70CF">
              <w:rPr>
                <w:sz w:val="20"/>
                <w:szCs w:val="20"/>
                <w:lang w:eastAsia="en-GB"/>
              </w:rPr>
              <w:t xml:space="preserve"> </w:t>
            </w:r>
            <w:r w:rsidRPr="00CF70CF">
              <w:rPr>
                <w:sz w:val="20"/>
                <w:szCs w:val="20"/>
                <w:lang w:eastAsia="en-GB"/>
              </w:rPr>
              <w:t>informacje,</w:t>
            </w:r>
            <w:r w:rsidR="006E0DAA" w:rsidRPr="00CF70CF">
              <w:rPr>
                <w:sz w:val="20"/>
                <w:szCs w:val="20"/>
                <w:lang w:eastAsia="en-GB"/>
              </w:rPr>
              <w:t xml:space="preserve"> </w:t>
            </w:r>
            <w:r w:rsidRPr="00CF70CF">
              <w:rPr>
                <w:sz w:val="20"/>
                <w:szCs w:val="20"/>
                <w:lang w:eastAsia="en-GB"/>
              </w:rPr>
              <w:t>które</w:t>
            </w:r>
            <w:r w:rsidR="006E0DAA" w:rsidRPr="00CF70CF">
              <w:rPr>
                <w:sz w:val="20"/>
                <w:szCs w:val="20"/>
                <w:lang w:eastAsia="en-GB"/>
              </w:rPr>
              <w:t xml:space="preserve"> </w:t>
            </w:r>
            <w:r w:rsidRPr="00CF70CF">
              <w:rPr>
                <w:sz w:val="20"/>
                <w:szCs w:val="20"/>
                <w:lang w:eastAsia="en-GB"/>
              </w:rPr>
              <w:t>mogą</w:t>
            </w:r>
            <w:r w:rsidR="006E0DAA" w:rsidRPr="00CF70CF">
              <w:rPr>
                <w:sz w:val="20"/>
                <w:szCs w:val="20"/>
                <w:lang w:eastAsia="en-GB"/>
              </w:rPr>
              <w:t xml:space="preserve"> </w:t>
            </w:r>
            <w:r w:rsidRPr="00CF70CF">
              <w:rPr>
                <w:sz w:val="20"/>
                <w:szCs w:val="20"/>
                <w:lang w:eastAsia="en-GB"/>
              </w:rPr>
              <w:t>mieć</w:t>
            </w:r>
            <w:r w:rsidR="006E0DAA" w:rsidRPr="00CF70CF">
              <w:rPr>
                <w:sz w:val="20"/>
                <w:szCs w:val="20"/>
                <w:lang w:eastAsia="en-GB"/>
              </w:rPr>
              <w:t xml:space="preserve"> </w:t>
            </w:r>
            <w:r w:rsidRPr="00CF70CF">
              <w:rPr>
                <w:sz w:val="20"/>
                <w:szCs w:val="20"/>
                <w:lang w:eastAsia="en-GB"/>
              </w:rPr>
              <w:t>istotny</w:t>
            </w:r>
            <w:r w:rsidR="006E0DAA" w:rsidRPr="00CF70CF">
              <w:rPr>
                <w:sz w:val="20"/>
                <w:szCs w:val="20"/>
                <w:lang w:eastAsia="en-GB"/>
              </w:rPr>
              <w:t xml:space="preserve"> </w:t>
            </w:r>
            <w:r w:rsidRPr="00CF70CF">
              <w:rPr>
                <w:sz w:val="20"/>
                <w:szCs w:val="20"/>
                <w:lang w:eastAsia="en-GB"/>
              </w:rPr>
              <w:t>wpływ</w:t>
            </w:r>
            <w:r w:rsidR="006E0DAA" w:rsidRPr="00CF70CF">
              <w:rPr>
                <w:sz w:val="20"/>
                <w:szCs w:val="20"/>
                <w:lang w:eastAsia="en-GB"/>
              </w:rPr>
              <w:t xml:space="preserve"> </w:t>
            </w:r>
            <w:r w:rsidRPr="00CF70CF">
              <w:rPr>
                <w:sz w:val="20"/>
                <w:szCs w:val="20"/>
                <w:lang w:eastAsia="en-GB"/>
              </w:rPr>
              <w:t>na</w:t>
            </w:r>
            <w:r w:rsidR="006E0DAA" w:rsidRPr="00CF70CF">
              <w:rPr>
                <w:sz w:val="20"/>
                <w:szCs w:val="20"/>
                <w:lang w:eastAsia="en-GB"/>
              </w:rPr>
              <w:t xml:space="preserve"> </w:t>
            </w:r>
            <w:r w:rsidRPr="00CF70CF">
              <w:rPr>
                <w:sz w:val="20"/>
                <w:szCs w:val="20"/>
                <w:lang w:eastAsia="en-GB"/>
              </w:rPr>
              <w:t>decyzje</w:t>
            </w:r>
            <w:r w:rsidR="006E0DAA" w:rsidRPr="00CF70CF">
              <w:rPr>
                <w:sz w:val="20"/>
                <w:szCs w:val="20"/>
                <w:lang w:eastAsia="en-GB"/>
              </w:rPr>
              <w:t xml:space="preserve"> </w:t>
            </w:r>
            <w:r w:rsidRPr="00CF70CF">
              <w:rPr>
                <w:sz w:val="20"/>
                <w:szCs w:val="20"/>
                <w:lang w:eastAsia="en-GB"/>
              </w:rPr>
              <w:t>w</w:t>
            </w:r>
            <w:r w:rsidR="006E0DAA" w:rsidRPr="00CF70CF">
              <w:rPr>
                <w:sz w:val="20"/>
                <w:szCs w:val="20"/>
                <w:lang w:eastAsia="en-GB"/>
              </w:rPr>
              <w:t xml:space="preserve"> </w:t>
            </w:r>
            <w:r w:rsidRPr="00CF70CF">
              <w:rPr>
                <w:sz w:val="20"/>
                <w:szCs w:val="20"/>
                <w:lang w:eastAsia="en-GB"/>
              </w:rPr>
              <w:t>sprawie</w:t>
            </w:r>
            <w:r w:rsidR="006E0DAA" w:rsidRPr="00CF70CF">
              <w:rPr>
                <w:sz w:val="20"/>
                <w:szCs w:val="20"/>
                <w:lang w:eastAsia="en-GB"/>
              </w:rPr>
              <w:t xml:space="preserve"> </w:t>
            </w:r>
            <w:r w:rsidRPr="00CF70CF">
              <w:rPr>
                <w:sz w:val="20"/>
                <w:szCs w:val="20"/>
                <w:lang w:eastAsia="en-GB"/>
              </w:rPr>
              <w:t>wykluczenia,</w:t>
            </w:r>
            <w:r w:rsidR="006E0DAA" w:rsidRPr="00CF70CF">
              <w:rPr>
                <w:sz w:val="20"/>
                <w:szCs w:val="20"/>
                <w:lang w:eastAsia="en-GB"/>
              </w:rPr>
              <w:t xml:space="preserve"> </w:t>
            </w:r>
            <w:r w:rsidRPr="00CF70CF">
              <w:rPr>
                <w:sz w:val="20"/>
                <w:szCs w:val="20"/>
                <w:lang w:eastAsia="en-GB"/>
              </w:rPr>
              <w:t>kwalifikacji</w:t>
            </w:r>
            <w:r w:rsidR="006E0DAA" w:rsidRPr="00CF70CF">
              <w:rPr>
                <w:sz w:val="20"/>
                <w:szCs w:val="20"/>
                <w:lang w:eastAsia="en-GB"/>
              </w:rPr>
              <w:t xml:space="preserve"> </w:t>
            </w:r>
            <w:r w:rsidRPr="00CF70CF">
              <w:rPr>
                <w:sz w:val="20"/>
                <w:szCs w:val="20"/>
                <w:lang w:eastAsia="en-GB"/>
              </w:rPr>
              <w:t>lub</w:t>
            </w:r>
            <w:r w:rsidR="006E0DAA" w:rsidRPr="00CF70CF">
              <w:rPr>
                <w:sz w:val="20"/>
                <w:szCs w:val="20"/>
                <w:lang w:eastAsia="en-GB"/>
              </w:rPr>
              <w:t xml:space="preserve"> </w:t>
            </w:r>
            <w:r w:rsidRPr="00CF70CF">
              <w:rPr>
                <w:sz w:val="20"/>
                <w:szCs w:val="20"/>
                <w:lang w:eastAsia="en-GB"/>
              </w:rPr>
              <w:t>udzielenia</w:t>
            </w:r>
            <w:r w:rsidR="006E0DAA" w:rsidRPr="00CF70CF">
              <w:rPr>
                <w:sz w:val="20"/>
                <w:szCs w:val="20"/>
                <w:lang w:eastAsia="en-GB"/>
              </w:rPr>
              <w:t xml:space="preserve"> </w:t>
            </w:r>
            <w:r w:rsidRPr="00CF70CF">
              <w:rPr>
                <w:sz w:val="20"/>
                <w:szCs w:val="20"/>
                <w:lang w:eastAsia="en-GB"/>
              </w:rPr>
              <w:t>zamówienia?</w:t>
            </w:r>
          </w:p>
        </w:tc>
        <w:tc>
          <w:tcPr>
            <w:tcW w:w="5812" w:type="dxa"/>
          </w:tcPr>
          <w:p w14:paraId="54AFB5C5" w14:textId="77777777" w:rsidR="009D0772" w:rsidRPr="00CF70CF" w:rsidRDefault="009D0772" w:rsidP="00607ECF">
            <w:pPr>
              <w:spacing w:after="0"/>
              <w:rPr>
                <w:sz w:val="20"/>
                <w:szCs w:val="20"/>
              </w:rPr>
            </w:pPr>
            <w:r w:rsidRPr="00CF70CF">
              <w:rPr>
                <w:sz w:val="20"/>
                <w:szCs w:val="20"/>
              </w:rPr>
              <w:lastRenderedPageBreak/>
              <w:t>[]</w:t>
            </w:r>
            <w:r w:rsidR="006E0DAA" w:rsidRPr="00CF70CF">
              <w:rPr>
                <w:sz w:val="20"/>
                <w:szCs w:val="20"/>
              </w:rPr>
              <w:t xml:space="preserve"> </w:t>
            </w:r>
            <w:r w:rsidRPr="00CF70CF">
              <w:rPr>
                <w:sz w:val="20"/>
                <w:szCs w:val="20"/>
              </w:rPr>
              <w:t>Tak</w:t>
            </w:r>
            <w:r w:rsidR="006E0DAA" w:rsidRPr="00CF70CF">
              <w:rPr>
                <w:sz w:val="20"/>
                <w:szCs w:val="20"/>
              </w:rPr>
              <w:t xml:space="preserve"> </w:t>
            </w:r>
            <w:r w:rsidRPr="00CF70CF">
              <w:rPr>
                <w:sz w:val="20"/>
                <w:szCs w:val="20"/>
              </w:rPr>
              <w:t>[]</w:t>
            </w:r>
            <w:r w:rsidR="006E0DAA" w:rsidRPr="00CF70CF">
              <w:rPr>
                <w:sz w:val="20"/>
                <w:szCs w:val="20"/>
              </w:rPr>
              <w:t xml:space="preserve"> </w:t>
            </w:r>
            <w:r w:rsidRPr="00CF70CF">
              <w:rPr>
                <w:sz w:val="20"/>
                <w:szCs w:val="20"/>
              </w:rPr>
              <w:t>Nie</w:t>
            </w:r>
          </w:p>
        </w:tc>
      </w:tr>
    </w:tbl>
    <w:p w14:paraId="0567A500" w14:textId="77777777" w:rsidR="009D0772" w:rsidRPr="00CF70CF" w:rsidRDefault="009D0772" w:rsidP="00607ECF">
      <w:pPr>
        <w:spacing w:after="0"/>
        <w:jc w:val="center"/>
        <w:rPr>
          <w:smallCaps/>
          <w:sz w:val="20"/>
          <w:szCs w:val="20"/>
          <w:lang w:eastAsia="en-GB"/>
        </w:rPr>
      </w:pPr>
      <w:r w:rsidRPr="00CF70CF">
        <w:rPr>
          <w:smallCaps/>
          <w:sz w:val="20"/>
          <w:szCs w:val="20"/>
          <w:lang w:eastAsia="en-GB"/>
        </w:rPr>
        <w:lastRenderedPageBreak/>
        <w:t>D:</w:t>
      </w:r>
      <w:r w:rsidR="006E0DAA" w:rsidRPr="00CF70CF">
        <w:rPr>
          <w:smallCaps/>
          <w:sz w:val="20"/>
          <w:szCs w:val="20"/>
          <w:lang w:eastAsia="en-GB"/>
        </w:rPr>
        <w:t xml:space="preserve"> </w:t>
      </w:r>
      <w:r w:rsidRPr="00CF70CF">
        <w:rPr>
          <w:smallCaps/>
          <w:sz w:val="20"/>
          <w:szCs w:val="20"/>
          <w:lang w:eastAsia="en-GB"/>
        </w:rPr>
        <w:t>Inne</w:t>
      </w:r>
      <w:r w:rsidR="006E0DAA" w:rsidRPr="00CF70CF">
        <w:rPr>
          <w:smallCaps/>
          <w:sz w:val="20"/>
          <w:szCs w:val="20"/>
          <w:lang w:eastAsia="en-GB"/>
        </w:rPr>
        <w:t xml:space="preserve"> </w:t>
      </w:r>
      <w:r w:rsidRPr="00CF70CF">
        <w:rPr>
          <w:smallCaps/>
          <w:sz w:val="20"/>
          <w:szCs w:val="20"/>
          <w:lang w:eastAsia="en-GB"/>
        </w:rPr>
        <w:t>podstawy</w:t>
      </w:r>
      <w:r w:rsidR="006E0DAA" w:rsidRPr="00CF70CF">
        <w:rPr>
          <w:smallCaps/>
          <w:sz w:val="20"/>
          <w:szCs w:val="20"/>
          <w:lang w:eastAsia="en-GB"/>
        </w:rPr>
        <w:t xml:space="preserve"> </w:t>
      </w:r>
      <w:r w:rsidRPr="00CF70CF">
        <w:rPr>
          <w:smallCaps/>
          <w:sz w:val="20"/>
          <w:szCs w:val="20"/>
          <w:lang w:eastAsia="en-GB"/>
        </w:rPr>
        <w:t>wykluczenia,</w:t>
      </w:r>
      <w:r w:rsidR="006E0DAA" w:rsidRPr="00CF70CF">
        <w:rPr>
          <w:smallCaps/>
          <w:sz w:val="20"/>
          <w:szCs w:val="20"/>
          <w:lang w:eastAsia="en-GB"/>
        </w:rPr>
        <w:t xml:space="preserve"> </w:t>
      </w:r>
      <w:r w:rsidRPr="00CF70CF">
        <w:rPr>
          <w:smallCaps/>
          <w:sz w:val="20"/>
          <w:szCs w:val="20"/>
          <w:lang w:eastAsia="en-GB"/>
        </w:rPr>
        <w:t>które</w:t>
      </w:r>
      <w:r w:rsidR="006E0DAA" w:rsidRPr="00CF70CF">
        <w:rPr>
          <w:smallCaps/>
          <w:sz w:val="20"/>
          <w:szCs w:val="20"/>
          <w:lang w:eastAsia="en-GB"/>
        </w:rPr>
        <w:t xml:space="preserve"> </w:t>
      </w:r>
      <w:r w:rsidRPr="00CF70CF">
        <w:rPr>
          <w:smallCaps/>
          <w:sz w:val="20"/>
          <w:szCs w:val="20"/>
          <w:lang w:eastAsia="en-GB"/>
        </w:rPr>
        <w:t>mogą</w:t>
      </w:r>
      <w:r w:rsidR="006E0DAA" w:rsidRPr="00CF70CF">
        <w:rPr>
          <w:smallCaps/>
          <w:sz w:val="20"/>
          <w:szCs w:val="20"/>
          <w:lang w:eastAsia="en-GB"/>
        </w:rPr>
        <w:t xml:space="preserve"> </w:t>
      </w:r>
      <w:r w:rsidRPr="00CF70CF">
        <w:rPr>
          <w:smallCaps/>
          <w:sz w:val="20"/>
          <w:szCs w:val="20"/>
          <w:lang w:eastAsia="en-GB"/>
        </w:rPr>
        <w:t>być</w:t>
      </w:r>
      <w:r w:rsidR="006E0DAA" w:rsidRPr="00CF70CF">
        <w:rPr>
          <w:smallCaps/>
          <w:sz w:val="20"/>
          <w:szCs w:val="20"/>
          <w:lang w:eastAsia="en-GB"/>
        </w:rPr>
        <w:t xml:space="preserve"> </w:t>
      </w:r>
      <w:r w:rsidRPr="00CF70CF">
        <w:rPr>
          <w:smallCaps/>
          <w:sz w:val="20"/>
          <w:szCs w:val="20"/>
          <w:lang w:eastAsia="en-GB"/>
        </w:rPr>
        <w:t>przewidziane</w:t>
      </w:r>
      <w:r w:rsidR="006E0DAA" w:rsidRPr="00CF70CF">
        <w:rPr>
          <w:smallCaps/>
          <w:sz w:val="20"/>
          <w:szCs w:val="20"/>
          <w:lang w:eastAsia="en-GB"/>
        </w:rPr>
        <w:t xml:space="preserve"> </w:t>
      </w:r>
      <w:r w:rsidRPr="00CF70CF">
        <w:rPr>
          <w:smallCaps/>
          <w:sz w:val="20"/>
          <w:szCs w:val="20"/>
          <w:lang w:eastAsia="en-GB"/>
        </w:rPr>
        <w:t>w</w:t>
      </w:r>
      <w:r w:rsidR="006E0DAA" w:rsidRPr="00CF70CF">
        <w:rPr>
          <w:smallCaps/>
          <w:sz w:val="20"/>
          <w:szCs w:val="20"/>
          <w:lang w:eastAsia="en-GB"/>
        </w:rPr>
        <w:t xml:space="preserve"> </w:t>
      </w:r>
      <w:r w:rsidRPr="00CF70CF">
        <w:rPr>
          <w:smallCaps/>
          <w:sz w:val="20"/>
          <w:szCs w:val="20"/>
          <w:lang w:eastAsia="en-GB"/>
        </w:rPr>
        <w:t>przepisach</w:t>
      </w:r>
      <w:r w:rsidR="006E0DAA" w:rsidRPr="00CF70CF">
        <w:rPr>
          <w:smallCaps/>
          <w:sz w:val="20"/>
          <w:szCs w:val="20"/>
          <w:lang w:eastAsia="en-GB"/>
        </w:rPr>
        <w:t xml:space="preserve"> </w:t>
      </w:r>
      <w:r w:rsidRPr="00CF70CF">
        <w:rPr>
          <w:smallCaps/>
          <w:sz w:val="20"/>
          <w:szCs w:val="20"/>
          <w:lang w:eastAsia="en-GB"/>
        </w:rPr>
        <w:t>krajowych</w:t>
      </w:r>
      <w:r w:rsidR="006E0DAA" w:rsidRPr="00CF70CF">
        <w:rPr>
          <w:smallCaps/>
          <w:sz w:val="20"/>
          <w:szCs w:val="20"/>
          <w:lang w:eastAsia="en-GB"/>
        </w:rPr>
        <w:t xml:space="preserve"> </w:t>
      </w:r>
      <w:r w:rsidRPr="00CF70CF">
        <w:rPr>
          <w:smallCaps/>
          <w:sz w:val="20"/>
          <w:szCs w:val="20"/>
          <w:lang w:eastAsia="en-GB"/>
        </w:rPr>
        <w:t>państwa</w:t>
      </w:r>
      <w:r w:rsidR="006E0DAA" w:rsidRPr="00CF70CF">
        <w:rPr>
          <w:smallCaps/>
          <w:sz w:val="20"/>
          <w:szCs w:val="20"/>
          <w:lang w:eastAsia="en-GB"/>
        </w:rPr>
        <w:t xml:space="preserve"> </w:t>
      </w:r>
      <w:r w:rsidRPr="00CF70CF">
        <w:rPr>
          <w:smallCaps/>
          <w:sz w:val="20"/>
          <w:szCs w:val="20"/>
          <w:lang w:eastAsia="en-GB"/>
        </w:rPr>
        <w:t>członkowskiego</w:t>
      </w:r>
      <w:r w:rsidR="006E0DAA" w:rsidRPr="00CF70CF">
        <w:rPr>
          <w:smallCaps/>
          <w:sz w:val="20"/>
          <w:szCs w:val="20"/>
          <w:lang w:eastAsia="en-GB"/>
        </w:rPr>
        <w:t xml:space="preserve"> </w:t>
      </w:r>
      <w:r w:rsidRPr="00CF70CF">
        <w:rPr>
          <w:smallCaps/>
          <w:sz w:val="20"/>
          <w:szCs w:val="20"/>
          <w:lang w:eastAsia="en-GB"/>
        </w:rPr>
        <w:t>instytucji</w:t>
      </w:r>
      <w:r w:rsidR="006E0DAA" w:rsidRPr="00CF70CF">
        <w:rPr>
          <w:smallCaps/>
          <w:sz w:val="20"/>
          <w:szCs w:val="20"/>
          <w:lang w:eastAsia="en-GB"/>
        </w:rPr>
        <w:t xml:space="preserve"> </w:t>
      </w:r>
      <w:r w:rsidRPr="00CF70CF">
        <w:rPr>
          <w:smallCaps/>
          <w:sz w:val="20"/>
          <w:szCs w:val="20"/>
          <w:lang w:eastAsia="en-GB"/>
        </w:rPr>
        <w:t>zamawiającej</w:t>
      </w:r>
      <w:r w:rsidR="006E0DAA" w:rsidRPr="00CF70CF">
        <w:rPr>
          <w:smallCaps/>
          <w:sz w:val="20"/>
          <w:szCs w:val="20"/>
          <w:lang w:eastAsia="en-GB"/>
        </w:rPr>
        <w:t xml:space="preserve"> </w:t>
      </w:r>
      <w:r w:rsidRPr="00CF70CF">
        <w:rPr>
          <w:smallCaps/>
          <w:sz w:val="20"/>
          <w:szCs w:val="20"/>
          <w:lang w:eastAsia="en-GB"/>
        </w:rPr>
        <w:t>lub</w:t>
      </w:r>
      <w:r w:rsidR="006E0DAA" w:rsidRPr="00CF70CF">
        <w:rPr>
          <w:smallCaps/>
          <w:sz w:val="20"/>
          <w:szCs w:val="20"/>
          <w:lang w:eastAsia="en-GB"/>
        </w:rPr>
        <w:t xml:space="preserve"> </w:t>
      </w:r>
      <w:r w:rsidRPr="00CF70CF">
        <w:rPr>
          <w:smallCaps/>
          <w:sz w:val="20"/>
          <w:szCs w:val="20"/>
          <w:lang w:eastAsia="en-GB"/>
        </w:rPr>
        <w:t>podmiotu</w:t>
      </w:r>
      <w:r w:rsidR="006E0DAA" w:rsidRPr="00CF70CF">
        <w:rPr>
          <w:smallCaps/>
          <w:sz w:val="20"/>
          <w:szCs w:val="20"/>
          <w:lang w:eastAsia="en-GB"/>
        </w:rPr>
        <w:t xml:space="preserve"> </w:t>
      </w:r>
      <w:r w:rsidRPr="00CF70CF">
        <w:rPr>
          <w:smallCaps/>
          <w:sz w:val="20"/>
          <w:szCs w:val="20"/>
          <w:lang w:eastAsia="en-GB"/>
        </w:rPr>
        <w:t>zamawiającego</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16"/>
        <w:gridCol w:w="5621"/>
      </w:tblGrid>
      <w:tr w:rsidR="009D0772" w:rsidRPr="00CF70CF" w14:paraId="1D1C0182" w14:textId="77777777" w:rsidTr="009D0772">
        <w:tc>
          <w:tcPr>
            <w:tcW w:w="4644" w:type="dxa"/>
          </w:tcPr>
          <w:p w14:paraId="7431A286" w14:textId="77777777" w:rsidR="009D0772" w:rsidRPr="00CF70CF" w:rsidRDefault="009D0772" w:rsidP="00607ECF">
            <w:pPr>
              <w:spacing w:after="0"/>
              <w:rPr>
                <w:b/>
                <w:sz w:val="20"/>
                <w:szCs w:val="20"/>
              </w:rPr>
            </w:pPr>
            <w:r w:rsidRPr="00CF70CF">
              <w:rPr>
                <w:b/>
                <w:sz w:val="20"/>
                <w:szCs w:val="20"/>
              </w:rPr>
              <w:t>Podstawy</w:t>
            </w:r>
            <w:r w:rsidR="006E0DAA" w:rsidRPr="00CF70CF">
              <w:rPr>
                <w:b/>
                <w:sz w:val="20"/>
                <w:szCs w:val="20"/>
              </w:rPr>
              <w:t xml:space="preserve"> </w:t>
            </w:r>
            <w:r w:rsidRPr="00CF70CF">
              <w:rPr>
                <w:b/>
                <w:sz w:val="20"/>
                <w:szCs w:val="20"/>
              </w:rPr>
              <w:t>wykluczenia</w:t>
            </w:r>
            <w:r w:rsidR="006E0DAA" w:rsidRPr="00CF70CF">
              <w:rPr>
                <w:b/>
                <w:sz w:val="20"/>
                <w:szCs w:val="20"/>
              </w:rPr>
              <w:t xml:space="preserve"> </w:t>
            </w:r>
            <w:r w:rsidRPr="00CF70CF">
              <w:rPr>
                <w:b/>
                <w:sz w:val="20"/>
                <w:szCs w:val="20"/>
              </w:rPr>
              <w:t>o</w:t>
            </w:r>
            <w:r w:rsidR="006E0DAA" w:rsidRPr="00CF70CF">
              <w:rPr>
                <w:b/>
                <w:sz w:val="20"/>
                <w:szCs w:val="20"/>
              </w:rPr>
              <w:t xml:space="preserve"> </w:t>
            </w:r>
            <w:r w:rsidRPr="00CF70CF">
              <w:rPr>
                <w:b/>
                <w:sz w:val="20"/>
                <w:szCs w:val="20"/>
              </w:rPr>
              <w:t>charakterze</w:t>
            </w:r>
            <w:r w:rsidR="006E0DAA" w:rsidRPr="00CF70CF">
              <w:rPr>
                <w:b/>
                <w:sz w:val="20"/>
                <w:szCs w:val="20"/>
              </w:rPr>
              <w:t xml:space="preserve"> </w:t>
            </w:r>
            <w:r w:rsidRPr="00CF70CF">
              <w:rPr>
                <w:b/>
                <w:sz w:val="20"/>
                <w:szCs w:val="20"/>
              </w:rPr>
              <w:t>wyłącznie</w:t>
            </w:r>
            <w:r w:rsidR="006E0DAA" w:rsidRPr="00CF70CF">
              <w:rPr>
                <w:b/>
                <w:sz w:val="20"/>
                <w:szCs w:val="20"/>
              </w:rPr>
              <w:t xml:space="preserve"> </w:t>
            </w:r>
            <w:r w:rsidRPr="00CF70CF">
              <w:rPr>
                <w:b/>
                <w:sz w:val="20"/>
                <w:szCs w:val="20"/>
              </w:rPr>
              <w:t>krajowym</w:t>
            </w:r>
          </w:p>
        </w:tc>
        <w:tc>
          <w:tcPr>
            <w:tcW w:w="5812" w:type="dxa"/>
          </w:tcPr>
          <w:p w14:paraId="2F34F15B" w14:textId="77777777" w:rsidR="009D0772" w:rsidRPr="00CF70CF" w:rsidRDefault="009D0772" w:rsidP="00607ECF">
            <w:pPr>
              <w:spacing w:after="0"/>
              <w:rPr>
                <w:b/>
                <w:sz w:val="20"/>
                <w:szCs w:val="20"/>
              </w:rPr>
            </w:pPr>
            <w:r w:rsidRPr="00CF70CF">
              <w:rPr>
                <w:b/>
                <w:sz w:val="20"/>
                <w:szCs w:val="20"/>
              </w:rPr>
              <w:t>Odpowiedź:</w:t>
            </w:r>
          </w:p>
        </w:tc>
      </w:tr>
      <w:tr w:rsidR="009D0772" w:rsidRPr="00CF70CF" w14:paraId="4EA40662" w14:textId="77777777" w:rsidTr="009D0772">
        <w:tc>
          <w:tcPr>
            <w:tcW w:w="4644" w:type="dxa"/>
          </w:tcPr>
          <w:p w14:paraId="56729CB6" w14:textId="77777777" w:rsidR="009D0772" w:rsidRPr="00CF70CF" w:rsidRDefault="009D0772" w:rsidP="00607ECF">
            <w:pPr>
              <w:spacing w:after="0"/>
              <w:rPr>
                <w:sz w:val="20"/>
                <w:szCs w:val="20"/>
              </w:rPr>
            </w:pPr>
            <w:r w:rsidRPr="00CF70CF">
              <w:rPr>
                <w:sz w:val="20"/>
                <w:szCs w:val="20"/>
              </w:rPr>
              <w:t>Czy</w:t>
            </w:r>
            <w:r w:rsidR="006E0DAA" w:rsidRPr="00CF70CF">
              <w:rPr>
                <w:sz w:val="20"/>
                <w:szCs w:val="20"/>
              </w:rPr>
              <w:t xml:space="preserve"> </w:t>
            </w:r>
            <w:r w:rsidRPr="00CF70CF">
              <w:rPr>
                <w:sz w:val="20"/>
                <w:szCs w:val="20"/>
              </w:rPr>
              <w:t>mają</w:t>
            </w:r>
            <w:r w:rsidR="006E0DAA" w:rsidRPr="00CF70CF">
              <w:rPr>
                <w:sz w:val="20"/>
                <w:szCs w:val="20"/>
              </w:rPr>
              <w:t xml:space="preserve"> </w:t>
            </w:r>
            <w:r w:rsidRPr="00CF70CF">
              <w:rPr>
                <w:sz w:val="20"/>
                <w:szCs w:val="20"/>
              </w:rPr>
              <w:t>zastosowanie</w:t>
            </w:r>
            <w:r w:rsidR="006E0DAA" w:rsidRPr="00CF70CF">
              <w:rPr>
                <w:sz w:val="20"/>
                <w:szCs w:val="20"/>
              </w:rPr>
              <w:t xml:space="preserve"> </w:t>
            </w:r>
            <w:r w:rsidRPr="00CF70CF">
              <w:rPr>
                <w:b/>
                <w:sz w:val="20"/>
                <w:szCs w:val="20"/>
              </w:rPr>
              <w:t>podstawy</w:t>
            </w:r>
            <w:r w:rsidR="006E0DAA" w:rsidRPr="00CF70CF">
              <w:rPr>
                <w:b/>
                <w:sz w:val="20"/>
                <w:szCs w:val="20"/>
              </w:rPr>
              <w:t xml:space="preserve"> </w:t>
            </w:r>
            <w:r w:rsidRPr="00CF70CF">
              <w:rPr>
                <w:b/>
                <w:sz w:val="20"/>
                <w:szCs w:val="20"/>
              </w:rPr>
              <w:t>wykluczenia</w:t>
            </w:r>
            <w:r w:rsidR="006E0DAA" w:rsidRPr="00CF70CF">
              <w:rPr>
                <w:b/>
                <w:sz w:val="20"/>
                <w:szCs w:val="20"/>
              </w:rPr>
              <w:t xml:space="preserve"> </w:t>
            </w:r>
            <w:r w:rsidRPr="00CF70CF">
              <w:rPr>
                <w:b/>
                <w:sz w:val="20"/>
                <w:szCs w:val="20"/>
              </w:rPr>
              <w:t>o</w:t>
            </w:r>
            <w:r w:rsidR="006E0DAA" w:rsidRPr="00CF70CF">
              <w:rPr>
                <w:b/>
                <w:sz w:val="20"/>
                <w:szCs w:val="20"/>
              </w:rPr>
              <w:t xml:space="preserve"> </w:t>
            </w:r>
            <w:r w:rsidRPr="00CF70CF">
              <w:rPr>
                <w:b/>
                <w:sz w:val="20"/>
                <w:szCs w:val="20"/>
              </w:rPr>
              <w:t>charakterze</w:t>
            </w:r>
            <w:r w:rsidR="006E0DAA" w:rsidRPr="00CF70CF">
              <w:rPr>
                <w:b/>
                <w:sz w:val="20"/>
                <w:szCs w:val="20"/>
              </w:rPr>
              <w:t xml:space="preserve"> </w:t>
            </w:r>
            <w:r w:rsidRPr="00CF70CF">
              <w:rPr>
                <w:b/>
                <w:sz w:val="20"/>
                <w:szCs w:val="20"/>
              </w:rPr>
              <w:t>wyłącznie</w:t>
            </w:r>
            <w:r w:rsidR="006E0DAA" w:rsidRPr="00CF70CF">
              <w:rPr>
                <w:b/>
                <w:sz w:val="20"/>
                <w:szCs w:val="20"/>
              </w:rPr>
              <w:t xml:space="preserve"> </w:t>
            </w:r>
            <w:r w:rsidRPr="00CF70CF">
              <w:rPr>
                <w:b/>
                <w:sz w:val="20"/>
                <w:szCs w:val="20"/>
              </w:rPr>
              <w:t>krajowym</w:t>
            </w:r>
            <w:r w:rsidR="006E0DAA" w:rsidRPr="00CF70CF">
              <w:rPr>
                <w:sz w:val="20"/>
                <w:szCs w:val="20"/>
              </w:rPr>
              <w:t xml:space="preserve"> </w:t>
            </w:r>
            <w:r w:rsidRPr="00CF70CF">
              <w:rPr>
                <w:sz w:val="20"/>
                <w:szCs w:val="20"/>
              </w:rPr>
              <w:t>określone</w:t>
            </w:r>
            <w:r w:rsidR="006E0DAA" w:rsidRPr="00CF70CF">
              <w:rPr>
                <w:sz w:val="20"/>
                <w:szCs w:val="20"/>
              </w:rPr>
              <w:t xml:space="preserve"> </w:t>
            </w:r>
            <w:r w:rsidRPr="00CF70CF">
              <w:rPr>
                <w:sz w:val="20"/>
                <w:szCs w:val="20"/>
              </w:rPr>
              <w:t>w</w:t>
            </w:r>
            <w:r w:rsidR="006E0DAA" w:rsidRPr="00CF70CF">
              <w:rPr>
                <w:sz w:val="20"/>
                <w:szCs w:val="20"/>
              </w:rPr>
              <w:t xml:space="preserve"> </w:t>
            </w:r>
            <w:r w:rsidRPr="00CF70CF">
              <w:rPr>
                <w:sz w:val="20"/>
                <w:szCs w:val="20"/>
              </w:rPr>
              <w:t>stosownym</w:t>
            </w:r>
            <w:r w:rsidR="006E0DAA" w:rsidRPr="00CF70CF">
              <w:rPr>
                <w:sz w:val="20"/>
                <w:szCs w:val="20"/>
              </w:rPr>
              <w:t xml:space="preserve"> </w:t>
            </w:r>
            <w:r w:rsidRPr="00CF70CF">
              <w:rPr>
                <w:sz w:val="20"/>
                <w:szCs w:val="20"/>
              </w:rPr>
              <w:t>ogłoszeniu</w:t>
            </w:r>
            <w:r w:rsidR="006E0DAA" w:rsidRPr="00CF70CF">
              <w:rPr>
                <w:sz w:val="20"/>
                <w:szCs w:val="20"/>
              </w:rPr>
              <w:t xml:space="preserve"> </w:t>
            </w:r>
            <w:r w:rsidRPr="00CF70CF">
              <w:rPr>
                <w:sz w:val="20"/>
                <w:szCs w:val="20"/>
              </w:rPr>
              <w:t>lub</w:t>
            </w:r>
            <w:r w:rsidR="006E0DAA" w:rsidRPr="00CF70CF">
              <w:rPr>
                <w:sz w:val="20"/>
                <w:szCs w:val="20"/>
              </w:rPr>
              <w:t xml:space="preserve"> </w:t>
            </w:r>
            <w:r w:rsidRPr="00CF70CF">
              <w:rPr>
                <w:sz w:val="20"/>
                <w:szCs w:val="20"/>
              </w:rPr>
              <w:t>w</w:t>
            </w:r>
            <w:r w:rsidR="006E0DAA" w:rsidRPr="00CF70CF">
              <w:rPr>
                <w:sz w:val="20"/>
                <w:szCs w:val="20"/>
              </w:rPr>
              <w:t xml:space="preserve"> </w:t>
            </w:r>
            <w:r w:rsidRPr="00CF70CF">
              <w:rPr>
                <w:sz w:val="20"/>
                <w:szCs w:val="20"/>
              </w:rPr>
              <w:t>dokumentach</w:t>
            </w:r>
            <w:r w:rsidR="006E0DAA" w:rsidRPr="00CF70CF">
              <w:rPr>
                <w:sz w:val="20"/>
                <w:szCs w:val="20"/>
              </w:rPr>
              <w:t xml:space="preserve"> </w:t>
            </w:r>
            <w:r w:rsidRPr="00CF70CF">
              <w:rPr>
                <w:sz w:val="20"/>
                <w:szCs w:val="20"/>
              </w:rPr>
              <w:t>zamówienia?</w:t>
            </w:r>
            <w:r w:rsidRPr="00CF70CF">
              <w:rPr>
                <w:sz w:val="20"/>
                <w:szCs w:val="20"/>
              </w:rPr>
              <w:br/>
              <w:t>Jeżeli</w:t>
            </w:r>
            <w:r w:rsidR="006E0DAA" w:rsidRPr="00CF70CF">
              <w:rPr>
                <w:sz w:val="20"/>
                <w:szCs w:val="20"/>
              </w:rPr>
              <w:t xml:space="preserve"> </w:t>
            </w:r>
            <w:r w:rsidRPr="00CF70CF">
              <w:rPr>
                <w:sz w:val="20"/>
                <w:szCs w:val="20"/>
              </w:rPr>
              <w:t>dokumentacja</w:t>
            </w:r>
            <w:r w:rsidR="006E0DAA" w:rsidRPr="00CF70CF">
              <w:rPr>
                <w:sz w:val="20"/>
                <w:szCs w:val="20"/>
              </w:rPr>
              <w:t xml:space="preserve"> </w:t>
            </w:r>
            <w:r w:rsidRPr="00CF70CF">
              <w:rPr>
                <w:sz w:val="20"/>
                <w:szCs w:val="20"/>
              </w:rPr>
              <w:t>wymagana</w:t>
            </w:r>
            <w:r w:rsidR="006E0DAA" w:rsidRPr="00CF70CF">
              <w:rPr>
                <w:sz w:val="20"/>
                <w:szCs w:val="20"/>
              </w:rPr>
              <w:t xml:space="preserve"> </w:t>
            </w:r>
            <w:r w:rsidRPr="00CF70CF">
              <w:rPr>
                <w:sz w:val="20"/>
                <w:szCs w:val="20"/>
              </w:rPr>
              <w:t>w</w:t>
            </w:r>
            <w:r w:rsidR="006E0DAA" w:rsidRPr="00CF70CF">
              <w:rPr>
                <w:sz w:val="20"/>
                <w:szCs w:val="20"/>
              </w:rPr>
              <w:t xml:space="preserve"> </w:t>
            </w:r>
            <w:r w:rsidRPr="00CF70CF">
              <w:rPr>
                <w:sz w:val="20"/>
                <w:szCs w:val="20"/>
              </w:rPr>
              <w:t>stosownym</w:t>
            </w:r>
            <w:r w:rsidR="006E0DAA" w:rsidRPr="00CF70CF">
              <w:rPr>
                <w:sz w:val="20"/>
                <w:szCs w:val="20"/>
              </w:rPr>
              <w:t xml:space="preserve"> </w:t>
            </w:r>
            <w:r w:rsidRPr="00CF70CF">
              <w:rPr>
                <w:sz w:val="20"/>
                <w:szCs w:val="20"/>
              </w:rPr>
              <w:t>ogłoszeniu</w:t>
            </w:r>
            <w:r w:rsidR="006E0DAA" w:rsidRPr="00CF70CF">
              <w:rPr>
                <w:sz w:val="20"/>
                <w:szCs w:val="20"/>
              </w:rPr>
              <w:t xml:space="preserve"> </w:t>
            </w:r>
            <w:r w:rsidRPr="00CF70CF">
              <w:rPr>
                <w:sz w:val="20"/>
                <w:szCs w:val="20"/>
              </w:rPr>
              <w:t>lub</w:t>
            </w:r>
            <w:r w:rsidR="006E0DAA" w:rsidRPr="00CF70CF">
              <w:rPr>
                <w:sz w:val="20"/>
                <w:szCs w:val="20"/>
              </w:rPr>
              <w:t xml:space="preserve"> </w:t>
            </w:r>
            <w:r w:rsidRPr="00CF70CF">
              <w:rPr>
                <w:sz w:val="20"/>
                <w:szCs w:val="20"/>
              </w:rPr>
              <w:t>w</w:t>
            </w:r>
            <w:r w:rsidR="006E0DAA" w:rsidRPr="00CF70CF">
              <w:rPr>
                <w:sz w:val="20"/>
                <w:szCs w:val="20"/>
              </w:rPr>
              <w:t xml:space="preserve"> </w:t>
            </w:r>
            <w:r w:rsidRPr="00CF70CF">
              <w:rPr>
                <w:sz w:val="20"/>
                <w:szCs w:val="20"/>
              </w:rPr>
              <w:t>dokumentach</w:t>
            </w:r>
            <w:r w:rsidR="006E0DAA" w:rsidRPr="00CF70CF">
              <w:rPr>
                <w:sz w:val="20"/>
                <w:szCs w:val="20"/>
              </w:rPr>
              <w:t xml:space="preserve"> </w:t>
            </w:r>
            <w:r w:rsidRPr="00CF70CF">
              <w:rPr>
                <w:sz w:val="20"/>
                <w:szCs w:val="20"/>
              </w:rPr>
              <w:t>zamówienia</w:t>
            </w:r>
            <w:r w:rsidR="006E0DAA" w:rsidRPr="00CF70CF">
              <w:rPr>
                <w:sz w:val="20"/>
                <w:szCs w:val="20"/>
              </w:rPr>
              <w:t xml:space="preserve"> </w:t>
            </w:r>
            <w:r w:rsidRPr="00CF70CF">
              <w:rPr>
                <w:sz w:val="20"/>
                <w:szCs w:val="20"/>
              </w:rPr>
              <w:t>jest</w:t>
            </w:r>
            <w:r w:rsidR="006E0DAA" w:rsidRPr="00CF70CF">
              <w:rPr>
                <w:sz w:val="20"/>
                <w:szCs w:val="20"/>
              </w:rPr>
              <w:t xml:space="preserve"> </w:t>
            </w:r>
            <w:r w:rsidRPr="00CF70CF">
              <w:rPr>
                <w:sz w:val="20"/>
                <w:szCs w:val="20"/>
              </w:rPr>
              <w:t>dostępna</w:t>
            </w:r>
            <w:r w:rsidR="006E0DAA" w:rsidRPr="00CF70CF">
              <w:rPr>
                <w:sz w:val="20"/>
                <w:szCs w:val="20"/>
              </w:rPr>
              <w:t xml:space="preserve"> </w:t>
            </w:r>
            <w:r w:rsidRPr="00CF70CF">
              <w:rPr>
                <w:sz w:val="20"/>
                <w:szCs w:val="20"/>
              </w:rPr>
              <w:t>w</w:t>
            </w:r>
            <w:r w:rsidR="006E0DAA" w:rsidRPr="00CF70CF">
              <w:rPr>
                <w:sz w:val="20"/>
                <w:szCs w:val="20"/>
              </w:rPr>
              <w:t xml:space="preserve"> </w:t>
            </w:r>
            <w:r w:rsidRPr="00CF70CF">
              <w:rPr>
                <w:sz w:val="20"/>
                <w:szCs w:val="20"/>
              </w:rPr>
              <w:t>formie</w:t>
            </w:r>
            <w:r w:rsidR="006E0DAA" w:rsidRPr="00CF70CF">
              <w:rPr>
                <w:sz w:val="20"/>
                <w:szCs w:val="20"/>
              </w:rPr>
              <w:t xml:space="preserve"> </w:t>
            </w:r>
            <w:r w:rsidRPr="00CF70CF">
              <w:rPr>
                <w:sz w:val="20"/>
                <w:szCs w:val="20"/>
              </w:rPr>
              <w:t>elektronicznej,</w:t>
            </w:r>
            <w:r w:rsidR="006E0DAA" w:rsidRPr="00CF70CF">
              <w:rPr>
                <w:sz w:val="20"/>
                <w:szCs w:val="20"/>
              </w:rPr>
              <w:t xml:space="preserve"> </w:t>
            </w:r>
            <w:r w:rsidRPr="00CF70CF">
              <w:rPr>
                <w:sz w:val="20"/>
                <w:szCs w:val="20"/>
              </w:rPr>
              <w:t>proszę</w:t>
            </w:r>
            <w:r w:rsidR="006E0DAA" w:rsidRPr="00CF70CF">
              <w:rPr>
                <w:sz w:val="20"/>
                <w:szCs w:val="20"/>
              </w:rPr>
              <w:t xml:space="preserve"> </w:t>
            </w:r>
            <w:r w:rsidRPr="00CF70CF">
              <w:rPr>
                <w:sz w:val="20"/>
                <w:szCs w:val="20"/>
              </w:rPr>
              <w:t>wskazać:</w:t>
            </w:r>
          </w:p>
        </w:tc>
        <w:tc>
          <w:tcPr>
            <w:tcW w:w="5812" w:type="dxa"/>
          </w:tcPr>
          <w:p w14:paraId="05F2CCB6" w14:textId="77777777" w:rsidR="009D0772" w:rsidRPr="00CF70CF" w:rsidRDefault="009D0772" w:rsidP="00607ECF">
            <w:pPr>
              <w:spacing w:after="0"/>
              <w:rPr>
                <w:sz w:val="20"/>
                <w:szCs w:val="20"/>
              </w:rPr>
            </w:pPr>
            <w:r w:rsidRPr="00CF70CF">
              <w:rPr>
                <w:sz w:val="20"/>
                <w:szCs w:val="20"/>
              </w:rPr>
              <w:t>[]</w:t>
            </w:r>
            <w:r w:rsidR="006E0DAA" w:rsidRPr="00CF70CF">
              <w:rPr>
                <w:sz w:val="20"/>
                <w:szCs w:val="20"/>
              </w:rPr>
              <w:t xml:space="preserve"> </w:t>
            </w:r>
            <w:r w:rsidRPr="00CF70CF">
              <w:rPr>
                <w:sz w:val="20"/>
                <w:szCs w:val="20"/>
              </w:rPr>
              <w:t>Tak</w:t>
            </w:r>
            <w:r w:rsidR="006E0DAA" w:rsidRPr="00CF70CF">
              <w:rPr>
                <w:sz w:val="20"/>
                <w:szCs w:val="20"/>
              </w:rPr>
              <w:t xml:space="preserve"> </w:t>
            </w:r>
            <w:r w:rsidRPr="00CF70CF">
              <w:rPr>
                <w:sz w:val="20"/>
                <w:szCs w:val="20"/>
              </w:rPr>
              <w:t>[]</w:t>
            </w:r>
            <w:r w:rsidR="006E0DAA" w:rsidRPr="00CF70CF">
              <w:rPr>
                <w:sz w:val="20"/>
                <w:szCs w:val="20"/>
              </w:rPr>
              <w:t xml:space="preserve"> </w:t>
            </w:r>
            <w:r w:rsidRPr="00CF70CF">
              <w:rPr>
                <w:sz w:val="20"/>
                <w:szCs w:val="20"/>
              </w:rPr>
              <w:t>Nie</w:t>
            </w:r>
            <w:r w:rsidRPr="00CF70CF">
              <w:rPr>
                <w:sz w:val="20"/>
                <w:szCs w:val="20"/>
              </w:rPr>
              <w:br/>
            </w:r>
            <w:r w:rsidRPr="00CF70CF">
              <w:rPr>
                <w:sz w:val="20"/>
                <w:szCs w:val="20"/>
              </w:rPr>
              <w:br/>
            </w:r>
            <w:r w:rsidRPr="00CF70CF">
              <w:rPr>
                <w:sz w:val="20"/>
                <w:szCs w:val="20"/>
              </w:rPr>
              <w:br/>
            </w:r>
            <w:r w:rsidRPr="00CF70CF">
              <w:rPr>
                <w:sz w:val="20"/>
                <w:szCs w:val="20"/>
              </w:rPr>
              <w:br/>
              <w:t>(adres</w:t>
            </w:r>
            <w:r w:rsidR="006E0DAA" w:rsidRPr="00CF70CF">
              <w:rPr>
                <w:sz w:val="20"/>
                <w:szCs w:val="20"/>
              </w:rPr>
              <w:t xml:space="preserve"> </w:t>
            </w:r>
            <w:r w:rsidRPr="00CF70CF">
              <w:rPr>
                <w:sz w:val="20"/>
                <w:szCs w:val="20"/>
              </w:rPr>
              <w:t>internetowy,</w:t>
            </w:r>
            <w:r w:rsidR="006E0DAA" w:rsidRPr="00CF70CF">
              <w:rPr>
                <w:sz w:val="20"/>
                <w:szCs w:val="20"/>
              </w:rPr>
              <w:t xml:space="preserve"> </w:t>
            </w:r>
            <w:r w:rsidRPr="00CF70CF">
              <w:rPr>
                <w:sz w:val="20"/>
                <w:szCs w:val="20"/>
              </w:rPr>
              <w:t>wydający</w:t>
            </w:r>
            <w:r w:rsidR="006E0DAA" w:rsidRPr="00CF70CF">
              <w:rPr>
                <w:sz w:val="20"/>
                <w:szCs w:val="20"/>
              </w:rPr>
              <w:t xml:space="preserve"> </w:t>
            </w:r>
            <w:r w:rsidRPr="00CF70CF">
              <w:rPr>
                <w:sz w:val="20"/>
                <w:szCs w:val="20"/>
              </w:rPr>
              <w:t>urząd</w:t>
            </w:r>
            <w:r w:rsidR="006E0DAA" w:rsidRPr="00CF70CF">
              <w:rPr>
                <w:sz w:val="20"/>
                <w:szCs w:val="20"/>
              </w:rPr>
              <w:t xml:space="preserve"> </w:t>
            </w:r>
            <w:r w:rsidRPr="00CF70CF">
              <w:rPr>
                <w:sz w:val="20"/>
                <w:szCs w:val="20"/>
              </w:rPr>
              <w:t>lub</w:t>
            </w:r>
            <w:r w:rsidR="006E0DAA" w:rsidRPr="00CF70CF">
              <w:rPr>
                <w:sz w:val="20"/>
                <w:szCs w:val="20"/>
              </w:rPr>
              <w:t xml:space="preserve"> </w:t>
            </w:r>
            <w:r w:rsidRPr="00CF70CF">
              <w:rPr>
                <w:sz w:val="20"/>
                <w:szCs w:val="20"/>
              </w:rPr>
              <w:t>organ,</w:t>
            </w:r>
            <w:r w:rsidR="006E0DAA" w:rsidRPr="00CF70CF">
              <w:rPr>
                <w:sz w:val="20"/>
                <w:szCs w:val="20"/>
              </w:rPr>
              <w:t xml:space="preserve"> </w:t>
            </w:r>
            <w:r w:rsidRPr="00CF70CF">
              <w:rPr>
                <w:sz w:val="20"/>
                <w:szCs w:val="20"/>
              </w:rPr>
              <w:t>dokładne</w:t>
            </w:r>
            <w:r w:rsidR="006E0DAA" w:rsidRPr="00CF70CF">
              <w:rPr>
                <w:sz w:val="20"/>
                <w:szCs w:val="20"/>
              </w:rPr>
              <w:t xml:space="preserve"> </w:t>
            </w:r>
            <w:r w:rsidRPr="00CF70CF">
              <w:rPr>
                <w:sz w:val="20"/>
                <w:szCs w:val="20"/>
              </w:rPr>
              <w:t>dane</w:t>
            </w:r>
            <w:r w:rsidR="006E0DAA" w:rsidRPr="00CF70CF">
              <w:rPr>
                <w:sz w:val="20"/>
                <w:szCs w:val="20"/>
              </w:rPr>
              <w:t xml:space="preserve"> </w:t>
            </w:r>
            <w:r w:rsidRPr="00CF70CF">
              <w:rPr>
                <w:sz w:val="20"/>
                <w:szCs w:val="20"/>
              </w:rPr>
              <w:t>referencyjne</w:t>
            </w:r>
            <w:r w:rsidR="006E0DAA" w:rsidRPr="00CF70CF">
              <w:rPr>
                <w:sz w:val="20"/>
                <w:szCs w:val="20"/>
              </w:rPr>
              <w:t xml:space="preserve"> </w:t>
            </w:r>
            <w:r w:rsidRPr="00CF70CF">
              <w:rPr>
                <w:sz w:val="20"/>
                <w:szCs w:val="20"/>
              </w:rPr>
              <w:t>dokumentacji):</w:t>
            </w:r>
            <w:r w:rsidRPr="00CF70CF">
              <w:rPr>
                <w:sz w:val="20"/>
                <w:szCs w:val="20"/>
              </w:rPr>
              <w:br/>
              <w:t>[……][……][……]</w:t>
            </w:r>
            <w:r w:rsidRPr="00CF70CF">
              <w:rPr>
                <w:sz w:val="20"/>
                <w:szCs w:val="20"/>
                <w:vertAlign w:val="superscript"/>
              </w:rPr>
              <w:footnoteReference w:id="33"/>
            </w:r>
          </w:p>
        </w:tc>
      </w:tr>
      <w:tr w:rsidR="009D0772" w:rsidRPr="00CF70CF" w14:paraId="5F04CE68" w14:textId="77777777" w:rsidTr="009D0772">
        <w:tc>
          <w:tcPr>
            <w:tcW w:w="4644" w:type="dxa"/>
          </w:tcPr>
          <w:p w14:paraId="0595B426" w14:textId="77777777" w:rsidR="009D0772" w:rsidRPr="00CF70CF" w:rsidRDefault="009D0772" w:rsidP="00607ECF">
            <w:pPr>
              <w:spacing w:after="0"/>
              <w:rPr>
                <w:sz w:val="20"/>
                <w:szCs w:val="20"/>
              </w:rPr>
            </w:pPr>
            <w:r w:rsidRPr="00CF70CF">
              <w:rPr>
                <w:b/>
                <w:sz w:val="20"/>
                <w:szCs w:val="20"/>
                <w:lang w:eastAsia="en-GB"/>
              </w:rPr>
              <w:t>W</w:t>
            </w:r>
            <w:r w:rsidR="006E0DAA" w:rsidRPr="00CF70CF">
              <w:rPr>
                <w:b/>
                <w:sz w:val="20"/>
                <w:szCs w:val="20"/>
                <w:lang w:eastAsia="en-GB"/>
              </w:rPr>
              <w:t xml:space="preserve"> </w:t>
            </w:r>
            <w:r w:rsidRPr="00CF70CF">
              <w:rPr>
                <w:b/>
                <w:sz w:val="20"/>
                <w:szCs w:val="20"/>
                <w:lang w:eastAsia="en-GB"/>
              </w:rPr>
              <w:t>przypadku</w:t>
            </w:r>
            <w:r w:rsidR="006E0DAA" w:rsidRPr="00CF70CF">
              <w:rPr>
                <w:b/>
                <w:sz w:val="20"/>
                <w:szCs w:val="20"/>
                <w:lang w:eastAsia="en-GB"/>
              </w:rPr>
              <w:t xml:space="preserve"> </w:t>
            </w:r>
            <w:r w:rsidRPr="00CF70CF">
              <w:rPr>
                <w:b/>
                <w:sz w:val="20"/>
                <w:szCs w:val="20"/>
                <w:lang w:eastAsia="en-GB"/>
              </w:rPr>
              <w:t>gdy</w:t>
            </w:r>
            <w:r w:rsidR="006E0DAA" w:rsidRPr="00CF70CF">
              <w:rPr>
                <w:b/>
                <w:sz w:val="20"/>
                <w:szCs w:val="20"/>
                <w:lang w:eastAsia="en-GB"/>
              </w:rPr>
              <w:t xml:space="preserve"> </w:t>
            </w:r>
            <w:r w:rsidRPr="00CF70CF">
              <w:rPr>
                <w:b/>
                <w:sz w:val="20"/>
                <w:szCs w:val="20"/>
                <w:lang w:eastAsia="en-GB"/>
              </w:rPr>
              <w:t>ma</w:t>
            </w:r>
            <w:r w:rsidR="006E0DAA" w:rsidRPr="00CF70CF">
              <w:rPr>
                <w:b/>
                <w:sz w:val="20"/>
                <w:szCs w:val="20"/>
                <w:lang w:eastAsia="en-GB"/>
              </w:rPr>
              <w:t xml:space="preserve"> </w:t>
            </w:r>
            <w:r w:rsidRPr="00CF70CF">
              <w:rPr>
                <w:b/>
                <w:sz w:val="20"/>
                <w:szCs w:val="20"/>
                <w:lang w:eastAsia="en-GB"/>
              </w:rPr>
              <w:t>zastosowanie</w:t>
            </w:r>
            <w:r w:rsidR="006E0DAA" w:rsidRPr="00CF70CF">
              <w:rPr>
                <w:b/>
                <w:sz w:val="20"/>
                <w:szCs w:val="20"/>
                <w:lang w:eastAsia="en-GB"/>
              </w:rPr>
              <w:t xml:space="preserve"> </w:t>
            </w:r>
            <w:r w:rsidRPr="00CF70CF">
              <w:rPr>
                <w:b/>
                <w:sz w:val="20"/>
                <w:szCs w:val="20"/>
                <w:lang w:eastAsia="en-GB"/>
              </w:rPr>
              <w:t>którakolwiek</w:t>
            </w:r>
            <w:r w:rsidR="006E0DAA" w:rsidRPr="00CF70CF">
              <w:rPr>
                <w:b/>
                <w:sz w:val="20"/>
                <w:szCs w:val="20"/>
                <w:lang w:eastAsia="en-GB"/>
              </w:rPr>
              <w:t xml:space="preserve"> </w:t>
            </w:r>
            <w:r w:rsidRPr="00CF70CF">
              <w:rPr>
                <w:b/>
                <w:sz w:val="20"/>
                <w:szCs w:val="20"/>
                <w:lang w:eastAsia="en-GB"/>
              </w:rPr>
              <w:t>z</w:t>
            </w:r>
            <w:r w:rsidR="006E0DAA" w:rsidRPr="00CF70CF">
              <w:rPr>
                <w:b/>
                <w:sz w:val="20"/>
                <w:szCs w:val="20"/>
                <w:lang w:eastAsia="en-GB"/>
              </w:rPr>
              <w:t xml:space="preserve"> </w:t>
            </w:r>
            <w:r w:rsidRPr="00CF70CF">
              <w:rPr>
                <w:b/>
                <w:sz w:val="20"/>
                <w:szCs w:val="20"/>
                <w:lang w:eastAsia="en-GB"/>
              </w:rPr>
              <w:t>podstaw</w:t>
            </w:r>
            <w:r w:rsidR="006E0DAA" w:rsidRPr="00CF70CF">
              <w:rPr>
                <w:b/>
                <w:sz w:val="20"/>
                <w:szCs w:val="20"/>
                <w:lang w:eastAsia="en-GB"/>
              </w:rPr>
              <w:t xml:space="preserve"> </w:t>
            </w:r>
            <w:r w:rsidRPr="00CF70CF">
              <w:rPr>
                <w:b/>
                <w:sz w:val="20"/>
                <w:szCs w:val="20"/>
                <w:lang w:eastAsia="en-GB"/>
              </w:rPr>
              <w:t>wykluczenia</w:t>
            </w:r>
            <w:r w:rsidR="006E0DAA" w:rsidRPr="00CF70CF">
              <w:rPr>
                <w:b/>
                <w:sz w:val="20"/>
                <w:szCs w:val="20"/>
                <w:lang w:eastAsia="en-GB"/>
              </w:rPr>
              <w:t xml:space="preserve"> </w:t>
            </w:r>
            <w:r w:rsidRPr="00CF70CF">
              <w:rPr>
                <w:b/>
                <w:sz w:val="20"/>
                <w:szCs w:val="20"/>
                <w:lang w:eastAsia="en-GB"/>
              </w:rPr>
              <w:t>o</w:t>
            </w:r>
            <w:r w:rsidR="006E0DAA" w:rsidRPr="00CF70CF">
              <w:rPr>
                <w:b/>
                <w:sz w:val="20"/>
                <w:szCs w:val="20"/>
                <w:lang w:eastAsia="en-GB"/>
              </w:rPr>
              <w:t xml:space="preserve"> </w:t>
            </w:r>
            <w:r w:rsidRPr="00CF70CF">
              <w:rPr>
                <w:b/>
                <w:sz w:val="20"/>
                <w:szCs w:val="20"/>
                <w:lang w:eastAsia="en-GB"/>
              </w:rPr>
              <w:t>charakterze</w:t>
            </w:r>
            <w:r w:rsidR="006E0DAA" w:rsidRPr="00CF70CF">
              <w:rPr>
                <w:b/>
                <w:sz w:val="20"/>
                <w:szCs w:val="20"/>
                <w:lang w:eastAsia="en-GB"/>
              </w:rPr>
              <w:t xml:space="preserve"> </w:t>
            </w:r>
            <w:r w:rsidRPr="00CF70CF">
              <w:rPr>
                <w:b/>
                <w:sz w:val="20"/>
                <w:szCs w:val="20"/>
                <w:lang w:eastAsia="en-GB"/>
              </w:rPr>
              <w:t>wyłącznie</w:t>
            </w:r>
            <w:r w:rsidR="006E0DAA" w:rsidRPr="00CF70CF">
              <w:rPr>
                <w:b/>
                <w:sz w:val="20"/>
                <w:szCs w:val="20"/>
                <w:lang w:eastAsia="en-GB"/>
              </w:rPr>
              <w:t xml:space="preserve"> </w:t>
            </w:r>
            <w:r w:rsidRPr="00CF70CF">
              <w:rPr>
                <w:b/>
                <w:sz w:val="20"/>
                <w:szCs w:val="20"/>
                <w:lang w:eastAsia="en-GB"/>
              </w:rPr>
              <w:t>krajowym</w:t>
            </w:r>
            <w:r w:rsidRPr="00CF70CF">
              <w:rPr>
                <w:sz w:val="20"/>
                <w:szCs w:val="20"/>
              </w:rPr>
              <w:t>,</w:t>
            </w:r>
            <w:r w:rsidR="006E0DAA" w:rsidRPr="00CF70CF">
              <w:rPr>
                <w:sz w:val="20"/>
                <w:szCs w:val="20"/>
              </w:rPr>
              <w:t xml:space="preserve"> </w:t>
            </w:r>
            <w:r w:rsidRPr="00CF70CF">
              <w:rPr>
                <w:sz w:val="20"/>
                <w:szCs w:val="20"/>
              </w:rPr>
              <w:t>czy</w:t>
            </w:r>
            <w:r w:rsidR="006E0DAA" w:rsidRPr="00CF70CF">
              <w:rPr>
                <w:sz w:val="20"/>
                <w:szCs w:val="20"/>
              </w:rPr>
              <w:t xml:space="preserve"> </w:t>
            </w:r>
            <w:r w:rsidRPr="00CF70CF">
              <w:rPr>
                <w:sz w:val="20"/>
                <w:szCs w:val="20"/>
              </w:rPr>
              <w:t>wykonawca</w:t>
            </w:r>
            <w:r w:rsidR="006E0DAA" w:rsidRPr="00CF70CF">
              <w:rPr>
                <w:sz w:val="20"/>
                <w:szCs w:val="20"/>
              </w:rPr>
              <w:t xml:space="preserve"> </w:t>
            </w:r>
            <w:r w:rsidRPr="00CF70CF">
              <w:rPr>
                <w:sz w:val="20"/>
                <w:szCs w:val="20"/>
              </w:rPr>
              <w:t>przedsięwziął</w:t>
            </w:r>
            <w:r w:rsidR="006E0DAA" w:rsidRPr="00CF70CF">
              <w:rPr>
                <w:sz w:val="20"/>
                <w:szCs w:val="20"/>
              </w:rPr>
              <w:t xml:space="preserve"> </w:t>
            </w:r>
            <w:r w:rsidRPr="00CF70CF">
              <w:rPr>
                <w:sz w:val="20"/>
                <w:szCs w:val="20"/>
              </w:rPr>
              <w:t>środki</w:t>
            </w:r>
            <w:r w:rsidR="006E0DAA" w:rsidRPr="00CF70CF">
              <w:rPr>
                <w:sz w:val="20"/>
                <w:szCs w:val="20"/>
              </w:rPr>
              <w:t xml:space="preserve"> </w:t>
            </w:r>
            <w:r w:rsidRPr="00CF70CF">
              <w:rPr>
                <w:sz w:val="20"/>
                <w:szCs w:val="20"/>
              </w:rPr>
              <w:t>w</w:t>
            </w:r>
            <w:r w:rsidR="006E0DAA" w:rsidRPr="00CF70CF">
              <w:rPr>
                <w:sz w:val="20"/>
                <w:szCs w:val="20"/>
              </w:rPr>
              <w:t xml:space="preserve"> </w:t>
            </w:r>
            <w:r w:rsidRPr="00CF70CF">
              <w:rPr>
                <w:sz w:val="20"/>
                <w:szCs w:val="20"/>
              </w:rPr>
              <w:t>celu</w:t>
            </w:r>
            <w:r w:rsidR="006E0DAA" w:rsidRPr="00CF70CF">
              <w:rPr>
                <w:sz w:val="20"/>
                <w:szCs w:val="20"/>
              </w:rPr>
              <w:t xml:space="preserve"> </w:t>
            </w:r>
            <w:r w:rsidRPr="00CF70CF">
              <w:rPr>
                <w:sz w:val="20"/>
                <w:szCs w:val="20"/>
              </w:rPr>
              <w:t>samooczyszczenia?</w:t>
            </w:r>
            <w:r w:rsidR="006E0DAA" w:rsidRPr="00CF70CF">
              <w:rPr>
                <w:sz w:val="20"/>
                <w:szCs w:val="20"/>
              </w:rPr>
              <w:t xml:space="preserve"> </w:t>
            </w:r>
            <w:r w:rsidRPr="00CF70CF">
              <w:rPr>
                <w:sz w:val="20"/>
                <w:szCs w:val="20"/>
              </w:rPr>
              <w:br/>
            </w:r>
            <w:r w:rsidRPr="00CF70CF">
              <w:rPr>
                <w:b/>
                <w:sz w:val="20"/>
                <w:szCs w:val="20"/>
              </w:rPr>
              <w:t>Jeżeli</w:t>
            </w:r>
            <w:r w:rsidR="006E0DAA" w:rsidRPr="00CF70CF">
              <w:rPr>
                <w:b/>
                <w:sz w:val="20"/>
                <w:szCs w:val="20"/>
              </w:rPr>
              <w:t xml:space="preserve"> </w:t>
            </w:r>
            <w:r w:rsidRPr="00CF70CF">
              <w:rPr>
                <w:b/>
                <w:sz w:val="20"/>
                <w:szCs w:val="20"/>
              </w:rPr>
              <w:t>tak</w:t>
            </w:r>
            <w:r w:rsidRPr="00CF70CF">
              <w:rPr>
                <w:sz w:val="20"/>
                <w:szCs w:val="20"/>
              </w:rPr>
              <w:t>,</w:t>
            </w:r>
            <w:r w:rsidR="006E0DAA" w:rsidRPr="00CF70CF">
              <w:rPr>
                <w:sz w:val="20"/>
                <w:szCs w:val="20"/>
              </w:rPr>
              <w:t xml:space="preserve"> </w:t>
            </w:r>
            <w:r w:rsidRPr="00CF70CF">
              <w:rPr>
                <w:sz w:val="20"/>
                <w:szCs w:val="20"/>
              </w:rPr>
              <w:t>proszę</w:t>
            </w:r>
            <w:r w:rsidR="006E0DAA" w:rsidRPr="00CF70CF">
              <w:rPr>
                <w:sz w:val="20"/>
                <w:szCs w:val="20"/>
              </w:rPr>
              <w:t xml:space="preserve"> </w:t>
            </w:r>
            <w:r w:rsidRPr="00CF70CF">
              <w:rPr>
                <w:sz w:val="20"/>
                <w:szCs w:val="20"/>
              </w:rPr>
              <w:t>opisać</w:t>
            </w:r>
            <w:r w:rsidR="006E0DAA" w:rsidRPr="00CF70CF">
              <w:rPr>
                <w:sz w:val="20"/>
                <w:szCs w:val="20"/>
              </w:rPr>
              <w:t xml:space="preserve"> </w:t>
            </w:r>
            <w:r w:rsidRPr="00CF70CF">
              <w:rPr>
                <w:sz w:val="20"/>
                <w:szCs w:val="20"/>
              </w:rPr>
              <w:t>przedsięwzięte</w:t>
            </w:r>
            <w:r w:rsidR="006E0DAA" w:rsidRPr="00CF70CF">
              <w:rPr>
                <w:sz w:val="20"/>
                <w:szCs w:val="20"/>
              </w:rPr>
              <w:t xml:space="preserve"> </w:t>
            </w:r>
            <w:r w:rsidRPr="00CF70CF">
              <w:rPr>
                <w:sz w:val="20"/>
                <w:szCs w:val="20"/>
              </w:rPr>
              <w:t>środki:</w:t>
            </w:r>
            <w:r w:rsidR="006E0DAA" w:rsidRPr="00CF70CF">
              <w:rPr>
                <w:sz w:val="20"/>
                <w:szCs w:val="20"/>
              </w:rPr>
              <w:t xml:space="preserve"> </w:t>
            </w:r>
          </w:p>
        </w:tc>
        <w:tc>
          <w:tcPr>
            <w:tcW w:w="5812" w:type="dxa"/>
          </w:tcPr>
          <w:p w14:paraId="5B2CC169" w14:textId="77777777" w:rsidR="009D0772" w:rsidRPr="00CF70CF" w:rsidRDefault="009D0772" w:rsidP="00607ECF">
            <w:pPr>
              <w:spacing w:after="0"/>
              <w:rPr>
                <w:sz w:val="20"/>
                <w:szCs w:val="20"/>
              </w:rPr>
            </w:pPr>
            <w:r w:rsidRPr="00CF70CF">
              <w:rPr>
                <w:sz w:val="20"/>
                <w:szCs w:val="20"/>
              </w:rPr>
              <w:t>[]</w:t>
            </w:r>
            <w:r w:rsidR="006E0DAA" w:rsidRPr="00CF70CF">
              <w:rPr>
                <w:sz w:val="20"/>
                <w:szCs w:val="20"/>
              </w:rPr>
              <w:t xml:space="preserve"> </w:t>
            </w:r>
            <w:r w:rsidRPr="00CF70CF">
              <w:rPr>
                <w:sz w:val="20"/>
                <w:szCs w:val="20"/>
              </w:rPr>
              <w:t>Tak</w:t>
            </w:r>
            <w:r w:rsidR="006E0DAA" w:rsidRPr="00CF70CF">
              <w:rPr>
                <w:sz w:val="20"/>
                <w:szCs w:val="20"/>
              </w:rPr>
              <w:t xml:space="preserve"> </w:t>
            </w:r>
            <w:r w:rsidRPr="00CF70CF">
              <w:rPr>
                <w:sz w:val="20"/>
                <w:szCs w:val="20"/>
              </w:rPr>
              <w:t>[]</w:t>
            </w:r>
            <w:r w:rsidR="006E0DAA" w:rsidRPr="00CF70CF">
              <w:rPr>
                <w:sz w:val="20"/>
                <w:szCs w:val="20"/>
              </w:rPr>
              <w:t xml:space="preserve"> </w:t>
            </w:r>
            <w:r w:rsidRPr="00CF70CF">
              <w:rPr>
                <w:sz w:val="20"/>
                <w:szCs w:val="20"/>
              </w:rPr>
              <w:t>Nie</w:t>
            </w:r>
            <w:r w:rsidRPr="00CF70CF">
              <w:rPr>
                <w:sz w:val="20"/>
                <w:szCs w:val="20"/>
              </w:rPr>
              <w:br/>
            </w:r>
            <w:r w:rsidRPr="00CF70CF">
              <w:rPr>
                <w:sz w:val="20"/>
                <w:szCs w:val="20"/>
              </w:rPr>
              <w:br/>
            </w:r>
            <w:r w:rsidRPr="00CF70CF">
              <w:rPr>
                <w:sz w:val="20"/>
                <w:szCs w:val="20"/>
              </w:rPr>
              <w:br/>
              <w:t>[……]</w:t>
            </w:r>
          </w:p>
        </w:tc>
      </w:tr>
    </w:tbl>
    <w:p w14:paraId="566F4FE2" w14:textId="77777777" w:rsidR="009D0772" w:rsidRPr="00CF70CF" w:rsidRDefault="009D0772" w:rsidP="00607ECF">
      <w:pPr>
        <w:spacing w:after="0"/>
      </w:pPr>
    </w:p>
    <w:p w14:paraId="075884B8" w14:textId="77777777" w:rsidR="009D0772" w:rsidRPr="00CF70CF" w:rsidRDefault="009D0772" w:rsidP="00607ECF">
      <w:pPr>
        <w:spacing w:after="0"/>
        <w:jc w:val="center"/>
        <w:rPr>
          <w:b/>
          <w:sz w:val="20"/>
          <w:szCs w:val="20"/>
          <w:lang w:eastAsia="en-GB"/>
        </w:rPr>
      </w:pPr>
      <w:r w:rsidRPr="00CF70CF">
        <w:rPr>
          <w:b/>
          <w:sz w:val="20"/>
          <w:szCs w:val="20"/>
          <w:lang w:eastAsia="en-GB"/>
        </w:rPr>
        <w:t>Część</w:t>
      </w:r>
      <w:r w:rsidR="006E0DAA" w:rsidRPr="00CF70CF">
        <w:rPr>
          <w:b/>
          <w:sz w:val="20"/>
          <w:szCs w:val="20"/>
          <w:lang w:eastAsia="en-GB"/>
        </w:rPr>
        <w:t xml:space="preserve"> </w:t>
      </w:r>
      <w:r w:rsidRPr="00CF70CF">
        <w:rPr>
          <w:b/>
          <w:sz w:val="20"/>
          <w:szCs w:val="20"/>
          <w:lang w:eastAsia="en-GB"/>
        </w:rPr>
        <w:t>IV:</w:t>
      </w:r>
      <w:r w:rsidR="006E0DAA" w:rsidRPr="00CF70CF">
        <w:rPr>
          <w:b/>
          <w:sz w:val="20"/>
          <w:szCs w:val="20"/>
          <w:lang w:eastAsia="en-GB"/>
        </w:rPr>
        <w:t xml:space="preserve"> </w:t>
      </w:r>
      <w:r w:rsidRPr="00CF70CF">
        <w:rPr>
          <w:b/>
          <w:sz w:val="20"/>
          <w:szCs w:val="20"/>
          <w:lang w:eastAsia="en-GB"/>
        </w:rPr>
        <w:t>Kryteria</w:t>
      </w:r>
      <w:r w:rsidR="006E0DAA" w:rsidRPr="00CF70CF">
        <w:rPr>
          <w:b/>
          <w:sz w:val="20"/>
          <w:szCs w:val="20"/>
          <w:lang w:eastAsia="en-GB"/>
        </w:rPr>
        <w:t xml:space="preserve"> </w:t>
      </w:r>
      <w:r w:rsidRPr="00CF70CF">
        <w:rPr>
          <w:b/>
          <w:sz w:val="20"/>
          <w:szCs w:val="20"/>
          <w:lang w:eastAsia="en-GB"/>
        </w:rPr>
        <w:t>kwalifikacji</w:t>
      </w:r>
    </w:p>
    <w:p w14:paraId="69E844BB" w14:textId="77777777" w:rsidR="009D0772" w:rsidRPr="00CF70CF" w:rsidRDefault="009D0772" w:rsidP="00607ECF">
      <w:pPr>
        <w:spacing w:after="0"/>
        <w:rPr>
          <w:sz w:val="20"/>
          <w:szCs w:val="20"/>
        </w:rPr>
      </w:pPr>
      <w:r w:rsidRPr="00CF70CF">
        <w:rPr>
          <w:sz w:val="20"/>
          <w:szCs w:val="20"/>
        </w:rPr>
        <w:t>W</w:t>
      </w:r>
      <w:r w:rsidR="006E0DAA" w:rsidRPr="00CF70CF">
        <w:rPr>
          <w:sz w:val="20"/>
          <w:szCs w:val="20"/>
        </w:rPr>
        <w:t xml:space="preserve"> </w:t>
      </w:r>
      <w:r w:rsidRPr="00CF70CF">
        <w:rPr>
          <w:sz w:val="20"/>
          <w:szCs w:val="20"/>
        </w:rPr>
        <w:t>odniesieniu</w:t>
      </w:r>
      <w:r w:rsidR="006E0DAA" w:rsidRPr="00CF70CF">
        <w:rPr>
          <w:sz w:val="20"/>
          <w:szCs w:val="20"/>
        </w:rPr>
        <w:t xml:space="preserve"> </w:t>
      </w:r>
      <w:r w:rsidRPr="00CF70CF">
        <w:rPr>
          <w:sz w:val="20"/>
          <w:szCs w:val="20"/>
        </w:rPr>
        <w:t>do</w:t>
      </w:r>
      <w:r w:rsidR="006E0DAA" w:rsidRPr="00CF70CF">
        <w:rPr>
          <w:sz w:val="20"/>
          <w:szCs w:val="20"/>
        </w:rPr>
        <w:t xml:space="preserve"> </w:t>
      </w:r>
      <w:r w:rsidRPr="00CF70CF">
        <w:rPr>
          <w:sz w:val="20"/>
          <w:szCs w:val="20"/>
        </w:rPr>
        <w:t>kryteriów</w:t>
      </w:r>
      <w:r w:rsidR="006E0DAA" w:rsidRPr="00CF70CF">
        <w:rPr>
          <w:sz w:val="20"/>
          <w:szCs w:val="20"/>
        </w:rPr>
        <w:t xml:space="preserve"> </w:t>
      </w:r>
      <w:r w:rsidRPr="00CF70CF">
        <w:rPr>
          <w:sz w:val="20"/>
          <w:szCs w:val="20"/>
        </w:rPr>
        <w:t>kwalifikacji</w:t>
      </w:r>
      <w:r w:rsidR="006E0DAA" w:rsidRPr="00CF70CF">
        <w:rPr>
          <w:sz w:val="20"/>
          <w:szCs w:val="20"/>
        </w:rPr>
        <w:t xml:space="preserve"> </w:t>
      </w:r>
      <w:r w:rsidRPr="00CF70CF">
        <w:rPr>
          <w:sz w:val="20"/>
          <w:szCs w:val="20"/>
        </w:rPr>
        <w:t>(sekcja</w:t>
      </w:r>
      <w:r w:rsidR="006E0DAA" w:rsidRPr="00CF70CF">
        <w:rPr>
          <w:sz w:val="20"/>
          <w:szCs w:val="20"/>
        </w:rPr>
        <w:t xml:space="preserve"> </w:t>
      </w:r>
      <w:r w:rsidRPr="00CF70CF">
        <w:rPr>
          <w:sz w:val="20"/>
          <w:szCs w:val="20"/>
        </w:rPr>
        <w:sym w:font="Symbol" w:char="F061"/>
      </w:r>
      <w:r w:rsidR="006E0DAA" w:rsidRPr="00CF70CF">
        <w:rPr>
          <w:sz w:val="20"/>
          <w:szCs w:val="20"/>
        </w:rPr>
        <w:t xml:space="preserve"> </w:t>
      </w:r>
      <w:r w:rsidRPr="00CF70CF">
        <w:rPr>
          <w:sz w:val="20"/>
          <w:szCs w:val="20"/>
        </w:rPr>
        <w:t>lub</w:t>
      </w:r>
      <w:r w:rsidR="006E0DAA" w:rsidRPr="00CF70CF">
        <w:rPr>
          <w:sz w:val="20"/>
          <w:szCs w:val="20"/>
        </w:rPr>
        <w:t xml:space="preserve"> </w:t>
      </w:r>
      <w:r w:rsidRPr="00CF70CF">
        <w:rPr>
          <w:sz w:val="20"/>
          <w:szCs w:val="20"/>
        </w:rPr>
        <w:t>sekcje</w:t>
      </w:r>
      <w:r w:rsidR="006E0DAA" w:rsidRPr="00CF70CF">
        <w:rPr>
          <w:sz w:val="20"/>
          <w:szCs w:val="20"/>
        </w:rPr>
        <w:t xml:space="preserve"> </w:t>
      </w:r>
      <w:r w:rsidRPr="00CF70CF">
        <w:rPr>
          <w:sz w:val="20"/>
          <w:szCs w:val="20"/>
        </w:rPr>
        <w:t>A–D</w:t>
      </w:r>
      <w:r w:rsidR="006E0DAA" w:rsidRPr="00CF70CF">
        <w:rPr>
          <w:sz w:val="20"/>
          <w:szCs w:val="20"/>
        </w:rPr>
        <w:t xml:space="preserve"> </w:t>
      </w:r>
      <w:r w:rsidRPr="00CF70CF">
        <w:rPr>
          <w:sz w:val="20"/>
          <w:szCs w:val="20"/>
        </w:rPr>
        <w:t>w</w:t>
      </w:r>
      <w:r w:rsidR="006E0DAA" w:rsidRPr="00CF70CF">
        <w:rPr>
          <w:sz w:val="20"/>
          <w:szCs w:val="20"/>
        </w:rPr>
        <w:t xml:space="preserve"> </w:t>
      </w:r>
      <w:r w:rsidRPr="00CF70CF">
        <w:rPr>
          <w:sz w:val="20"/>
          <w:szCs w:val="20"/>
        </w:rPr>
        <w:t>niniejszej</w:t>
      </w:r>
      <w:r w:rsidR="006E0DAA" w:rsidRPr="00CF70CF">
        <w:rPr>
          <w:sz w:val="20"/>
          <w:szCs w:val="20"/>
        </w:rPr>
        <w:t xml:space="preserve"> </w:t>
      </w:r>
      <w:r w:rsidRPr="00CF70CF">
        <w:rPr>
          <w:sz w:val="20"/>
          <w:szCs w:val="20"/>
        </w:rPr>
        <w:t>części)</w:t>
      </w:r>
      <w:r w:rsidR="006E0DAA" w:rsidRPr="00CF70CF">
        <w:rPr>
          <w:sz w:val="20"/>
          <w:szCs w:val="20"/>
        </w:rPr>
        <w:t xml:space="preserve"> </w:t>
      </w:r>
      <w:r w:rsidRPr="00CF70CF">
        <w:rPr>
          <w:sz w:val="20"/>
          <w:szCs w:val="20"/>
        </w:rPr>
        <w:t>wykonawca</w:t>
      </w:r>
      <w:r w:rsidR="006E0DAA" w:rsidRPr="00CF70CF">
        <w:rPr>
          <w:sz w:val="20"/>
          <w:szCs w:val="20"/>
        </w:rPr>
        <w:t xml:space="preserve"> </w:t>
      </w:r>
      <w:r w:rsidRPr="00CF70CF">
        <w:rPr>
          <w:sz w:val="20"/>
          <w:szCs w:val="20"/>
        </w:rPr>
        <w:t>oświadcza,</w:t>
      </w:r>
      <w:r w:rsidR="006E0DAA" w:rsidRPr="00CF70CF">
        <w:rPr>
          <w:sz w:val="20"/>
          <w:szCs w:val="20"/>
        </w:rPr>
        <w:t xml:space="preserve"> </w:t>
      </w:r>
      <w:r w:rsidRPr="00CF70CF">
        <w:rPr>
          <w:sz w:val="20"/>
          <w:szCs w:val="20"/>
        </w:rPr>
        <w:t>że:</w:t>
      </w:r>
    </w:p>
    <w:p w14:paraId="0EA1BB7D" w14:textId="77777777" w:rsidR="009D0772" w:rsidRPr="00CF70CF" w:rsidRDefault="009D0772" w:rsidP="00607ECF">
      <w:pPr>
        <w:spacing w:after="0"/>
        <w:jc w:val="center"/>
        <w:rPr>
          <w:smallCaps/>
          <w:sz w:val="20"/>
          <w:szCs w:val="20"/>
          <w:lang w:eastAsia="en-GB"/>
        </w:rPr>
      </w:pPr>
      <w:r w:rsidRPr="00CF70CF">
        <w:rPr>
          <w:smallCaps/>
          <w:sz w:val="20"/>
          <w:szCs w:val="20"/>
          <w:lang w:eastAsia="en-GB"/>
        </w:rPr>
        <w:sym w:font="Symbol" w:char="F061"/>
      </w:r>
      <w:r w:rsidRPr="00CF70CF">
        <w:rPr>
          <w:smallCaps/>
          <w:sz w:val="20"/>
          <w:szCs w:val="20"/>
          <w:lang w:eastAsia="en-GB"/>
        </w:rPr>
        <w:t>:</w:t>
      </w:r>
      <w:r w:rsidR="006E0DAA" w:rsidRPr="00CF70CF">
        <w:rPr>
          <w:smallCaps/>
          <w:sz w:val="20"/>
          <w:szCs w:val="20"/>
          <w:lang w:eastAsia="en-GB"/>
        </w:rPr>
        <w:t xml:space="preserve"> </w:t>
      </w:r>
      <w:r w:rsidRPr="00CF70CF">
        <w:rPr>
          <w:smallCaps/>
          <w:sz w:val="20"/>
          <w:szCs w:val="20"/>
          <w:lang w:eastAsia="en-GB"/>
        </w:rPr>
        <w:t>Ogólne</w:t>
      </w:r>
      <w:r w:rsidR="006E0DAA" w:rsidRPr="00CF70CF">
        <w:rPr>
          <w:smallCaps/>
          <w:sz w:val="20"/>
          <w:szCs w:val="20"/>
          <w:lang w:eastAsia="en-GB"/>
        </w:rPr>
        <w:t xml:space="preserve"> </w:t>
      </w:r>
      <w:r w:rsidRPr="00CF70CF">
        <w:rPr>
          <w:smallCaps/>
          <w:sz w:val="20"/>
          <w:szCs w:val="20"/>
          <w:lang w:eastAsia="en-GB"/>
        </w:rPr>
        <w:t>oświadczenie</w:t>
      </w:r>
      <w:r w:rsidR="006E0DAA" w:rsidRPr="00CF70CF">
        <w:rPr>
          <w:smallCaps/>
          <w:sz w:val="20"/>
          <w:szCs w:val="20"/>
          <w:lang w:eastAsia="en-GB"/>
        </w:rPr>
        <w:t xml:space="preserve"> </w:t>
      </w:r>
      <w:r w:rsidRPr="00CF70CF">
        <w:rPr>
          <w:smallCaps/>
          <w:sz w:val="20"/>
          <w:szCs w:val="20"/>
          <w:lang w:eastAsia="en-GB"/>
        </w:rPr>
        <w:t>dotyczące</w:t>
      </w:r>
      <w:r w:rsidR="006E0DAA" w:rsidRPr="00CF70CF">
        <w:rPr>
          <w:smallCaps/>
          <w:sz w:val="20"/>
          <w:szCs w:val="20"/>
          <w:lang w:eastAsia="en-GB"/>
        </w:rPr>
        <w:t xml:space="preserve"> </w:t>
      </w:r>
      <w:r w:rsidRPr="00CF70CF">
        <w:rPr>
          <w:smallCaps/>
          <w:sz w:val="20"/>
          <w:szCs w:val="20"/>
          <w:lang w:eastAsia="en-GB"/>
        </w:rPr>
        <w:t>wszystkich</w:t>
      </w:r>
      <w:r w:rsidR="006E0DAA" w:rsidRPr="00CF70CF">
        <w:rPr>
          <w:smallCaps/>
          <w:sz w:val="20"/>
          <w:szCs w:val="20"/>
          <w:lang w:eastAsia="en-GB"/>
        </w:rPr>
        <w:t xml:space="preserve"> </w:t>
      </w:r>
      <w:r w:rsidRPr="00CF70CF">
        <w:rPr>
          <w:smallCaps/>
          <w:sz w:val="20"/>
          <w:szCs w:val="20"/>
          <w:lang w:eastAsia="en-GB"/>
        </w:rPr>
        <w:t>kryteriów</w:t>
      </w:r>
      <w:r w:rsidR="006E0DAA" w:rsidRPr="00CF70CF">
        <w:rPr>
          <w:smallCaps/>
          <w:sz w:val="20"/>
          <w:szCs w:val="20"/>
          <w:lang w:eastAsia="en-GB"/>
        </w:rPr>
        <w:t xml:space="preserve"> </w:t>
      </w:r>
      <w:r w:rsidRPr="00CF70CF">
        <w:rPr>
          <w:smallCaps/>
          <w:sz w:val="20"/>
          <w:szCs w:val="20"/>
          <w:lang w:eastAsia="en-GB"/>
        </w:rPr>
        <w:t>kwalifikacji</w:t>
      </w:r>
    </w:p>
    <w:p w14:paraId="6DA2600E" w14:textId="77777777" w:rsidR="009D0772" w:rsidRPr="00CF70CF" w:rsidRDefault="009D0772" w:rsidP="00607ECF">
      <w:pPr>
        <w:pBdr>
          <w:top w:val="single" w:sz="4" w:space="1" w:color="auto"/>
          <w:left w:val="single" w:sz="4" w:space="4" w:color="auto"/>
          <w:bottom w:val="single" w:sz="4" w:space="1" w:color="auto"/>
          <w:right w:val="single" w:sz="4" w:space="4" w:color="auto"/>
        </w:pBdr>
        <w:shd w:val="clear" w:color="auto" w:fill="BFBFBF"/>
        <w:spacing w:after="0"/>
        <w:rPr>
          <w:b/>
          <w:w w:val="0"/>
          <w:sz w:val="20"/>
          <w:szCs w:val="20"/>
        </w:rPr>
      </w:pPr>
      <w:r w:rsidRPr="00CF70CF">
        <w:rPr>
          <w:b/>
          <w:w w:val="0"/>
          <w:sz w:val="20"/>
          <w:szCs w:val="20"/>
        </w:rPr>
        <w:t>Wykonawca</w:t>
      </w:r>
      <w:r w:rsidR="006E0DAA" w:rsidRPr="00CF70CF">
        <w:rPr>
          <w:b/>
          <w:w w:val="0"/>
          <w:sz w:val="20"/>
          <w:szCs w:val="20"/>
        </w:rPr>
        <w:t xml:space="preserve"> </w:t>
      </w:r>
      <w:r w:rsidRPr="00CF70CF">
        <w:rPr>
          <w:b/>
          <w:w w:val="0"/>
          <w:sz w:val="20"/>
          <w:szCs w:val="20"/>
        </w:rPr>
        <w:t>powinien</w:t>
      </w:r>
      <w:r w:rsidR="006E0DAA" w:rsidRPr="00CF70CF">
        <w:rPr>
          <w:b/>
          <w:w w:val="0"/>
          <w:sz w:val="20"/>
          <w:szCs w:val="20"/>
        </w:rPr>
        <w:t xml:space="preserve"> </w:t>
      </w:r>
      <w:r w:rsidRPr="00CF70CF">
        <w:rPr>
          <w:b/>
          <w:w w:val="0"/>
          <w:sz w:val="20"/>
          <w:szCs w:val="20"/>
        </w:rPr>
        <w:t>wypełnić</w:t>
      </w:r>
      <w:r w:rsidR="006E0DAA" w:rsidRPr="00CF70CF">
        <w:rPr>
          <w:b/>
          <w:w w:val="0"/>
          <w:sz w:val="20"/>
          <w:szCs w:val="20"/>
        </w:rPr>
        <w:t xml:space="preserve"> </w:t>
      </w:r>
      <w:r w:rsidRPr="00CF70CF">
        <w:rPr>
          <w:b/>
          <w:w w:val="0"/>
          <w:sz w:val="20"/>
          <w:szCs w:val="20"/>
        </w:rPr>
        <w:t>to</w:t>
      </w:r>
      <w:r w:rsidR="006E0DAA" w:rsidRPr="00CF70CF">
        <w:rPr>
          <w:b/>
          <w:w w:val="0"/>
          <w:sz w:val="20"/>
          <w:szCs w:val="20"/>
        </w:rPr>
        <w:t xml:space="preserve"> </w:t>
      </w:r>
      <w:r w:rsidRPr="00CF70CF">
        <w:rPr>
          <w:b/>
          <w:w w:val="0"/>
          <w:sz w:val="20"/>
          <w:szCs w:val="20"/>
        </w:rPr>
        <w:t>pole</w:t>
      </w:r>
      <w:r w:rsidR="006E0DAA" w:rsidRPr="00CF70CF">
        <w:rPr>
          <w:b/>
          <w:w w:val="0"/>
          <w:sz w:val="20"/>
          <w:szCs w:val="20"/>
        </w:rPr>
        <w:t xml:space="preserve"> </w:t>
      </w:r>
      <w:r w:rsidRPr="00CF70CF">
        <w:rPr>
          <w:b/>
          <w:w w:val="0"/>
          <w:sz w:val="20"/>
          <w:szCs w:val="20"/>
        </w:rPr>
        <w:t>jedynie</w:t>
      </w:r>
      <w:r w:rsidR="006E0DAA" w:rsidRPr="00CF70CF">
        <w:rPr>
          <w:b/>
          <w:w w:val="0"/>
          <w:sz w:val="20"/>
          <w:szCs w:val="20"/>
        </w:rPr>
        <w:t xml:space="preserve"> </w:t>
      </w:r>
      <w:r w:rsidRPr="00CF70CF">
        <w:rPr>
          <w:b/>
          <w:w w:val="0"/>
          <w:sz w:val="20"/>
          <w:szCs w:val="20"/>
        </w:rPr>
        <w:t>w</w:t>
      </w:r>
      <w:r w:rsidR="006E0DAA" w:rsidRPr="00CF70CF">
        <w:rPr>
          <w:b/>
          <w:w w:val="0"/>
          <w:sz w:val="20"/>
          <w:szCs w:val="20"/>
        </w:rPr>
        <w:t xml:space="preserve"> </w:t>
      </w:r>
      <w:r w:rsidRPr="00CF70CF">
        <w:rPr>
          <w:b/>
          <w:w w:val="0"/>
          <w:sz w:val="20"/>
          <w:szCs w:val="20"/>
        </w:rPr>
        <w:t>przypadku</w:t>
      </w:r>
      <w:r w:rsidR="006E0DAA" w:rsidRPr="00CF70CF">
        <w:rPr>
          <w:b/>
          <w:w w:val="0"/>
          <w:sz w:val="20"/>
          <w:szCs w:val="20"/>
        </w:rPr>
        <w:t xml:space="preserve"> </w:t>
      </w:r>
      <w:r w:rsidRPr="00CF70CF">
        <w:rPr>
          <w:b/>
          <w:w w:val="0"/>
          <w:sz w:val="20"/>
          <w:szCs w:val="20"/>
        </w:rPr>
        <w:t>gdy</w:t>
      </w:r>
      <w:r w:rsidR="006E0DAA" w:rsidRPr="00CF70CF">
        <w:rPr>
          <w:b/>
          <w:w w:val="0"/>
          <w:sz w:val="20"/>
          <w:szCs w:val="20"/>
        </w:rPr>
        <w:t xml:space="preserve"> </w:t>
      </w:r>
      <w:r w:rsidRPr="00CF70CF">
        <w:rPr>
          <w:b/>
          <w:w w:val="0"/>
          <w:sz w:val="20"/>
          <w:szCs w:val="20"/>
        </w:rPr>
        <w:t>instytucja</w:t>
      </w:r>
      <w:r w:rsidR="006E0DAA" w:rsidRPr="00CF70CF">
        <w:rPr>
          <w:b/>
          <w:w w:val="0"/>
          <w:sz w:val="20"/>
          <w:szCs w:val="20"/>
        </w:rPr>
        <w:t xml:space="preserve"> </w:t>
      </w:r>
      <w:r w:rsidRPr="00CF70CF">
        <w:rPr>
          <w:b/>
          <w:w w:val="0"/>
          <w:sz w:val="20"/>
          <w:szCs w:val="20"/>
        </w:rPr>
        <w:t>zamawiająca</w:t>
      </w:r>
      <w:r w:rsidR="006E0DAA" w:rsidRPr="00CF70CF">
        <w:rPr>
          <w:b/>
          <w:w w:val="0"/>
          <w:sz w:val="20"/>
          <w:szCs w:val="20"/>
        </w:rPr>
        <w:t xml:space="preserve"> </w:t>
      </w:r>
      <w:r w:rsidRPr="00CF70CF">
        <w:rPr>
          <w:b/>
          <w:w w:val="0"/>
          <w:sz w:val="20"/>
          <w:szCs w:val="20"/>
        </w:rPr>
        <w:t>lub</w:t>
      </w:r>
      <w:r w:rsidR="006E0DAA" w:rsidRPr="00CF70CF">
        <w:rPr>
          <w:b/>
          <w:w w:val="0"/>
          <w:sz w:val="20"/>
          <w:szCs w:val="20"/>
        </w:rPr>
        <w:t xml:space="preserve"> </w:t>
      </w:r>
      <w:r w:rsidRPr="00CF70CF">
        <w:rPr>
          <w:b/>
          <w:w w:val="0"/>
          <w:sz w:val="20"/>
          <w:szCs w:val="20"/>
        </w:rPr>
        <w:t>podmiot</w:t>
      </w:r>
      <w:r w:rsidR="006E0DAA" w:rsidRPr="00CF70CF">
        <w:rPr>
          <w:b/>
          <w:w w:val="0"/>
          <w:sz w:val="20"/>
          <w:szCs w:val="20"/>
        </w:rPr>
        <w:t xml:space="preserve"> </w:t>
      </w:r>
      <w:r w:rsidRPr="00CF70CF">
        <w:rPr>
          <w:b/>
          <w:w w:val="0"/>
          <w:sz w:val="20"/>
          <w:szCs w:val="20"/>
        </w:rPr>
        <w:t>zamawiający</w:t>
      </w:r>
      <w:r w:rsidR="006E0DAA" w:rsidRPr="00CF70CF">
        <w:rPr>
          <w:b/>
          <w:w w:val="0"/>
          <w:sz w:val="20"/>
          <w:szCs w:val="20"/>
        </w:rPr>
        <w:t xml:space="preserve"> </w:t>
      </w:r>
      <w:r w:rsidRPr="00CF70CF">
        <w:rPr>
          <w:b/>
          <w:w w:val="0"/>
          <w:sz w:val="20"/>
          <w:szCs w:val="20"/>
        </w:rPr>
        <w:t>wskazały</w:t>
      </w:r>
      <w:r w:rsidR="006E0DAA" w:rsidRPr="00CF70CF">
        <w:rPr>
          <w:b/>
          <w:w w:val="0"/>
          <w:sz w:val="20"/>
          <w:szCs w:val="20"/>
        </w:rPr>
        <w:t xml:space="preserve"> </w:t>
      </w:r>
      <w:r w:rsidRPr="00CF70CF">
        <w:rPr>
          <w:b/>
          <w:w w:val="0"/>
          <w:sz w:val="20"/>
          <w:szCs w:val="20"/>
        </w:rPr>
        <w:t>w</w:t>
      </w:r>
      <w:r w:rsidR="006E0DAA" w:rsidRPr="00CF70CF">
        <w:rPr>
          <w:b/>
          <w:w w:val="0"/>
          <w:sz w:val="20"/>
          <w:szCs w:val="20"/>
        </w:rPr>
        <w:t xml:space="preserve"> </w:t>
      </w:r>
      <w:r w:rsidRPr="00CF70CF">
        <w:rPr>
          <w:b/>
          <w:w w:val="0"/>
          <w:sz w:val="20"/>
          <w:szCs w:val="20"/>
        </w:rPr>
        <w:t>stosownym</w:t>
      </w:r>
      <w:r w:rsidR="006E0DAA" w:rsidRPr="00CF70CF">
        <w:rPr>
          <w:b/>
          <w:w w:val="0"/>
          <w:sz w:val="20"/>
          <w:szCs w:val="20"/>
        </w:rPr>
        <w:t xml:space="preserve"> </w:t>
      </w:r>
      <w:r w:rsidRPr="00CF70CF">
        <w:rPr>
          <w:b/>
          <w:w w:val="0"/>
          <w:sz w:val="20"/>
          <w:szCs w:val="20"/>
        </w:rPr>
        <w:t>ogłoszeniu</w:t>
      </w:r>
      <w:r w:rsidR="006E0DAA" w:rsidRPr="00CF70CF">
        <w:rPr>
          <w:b/>
          <w:w w:val="0"/>
          <w:sz w:val="20"/>
          <w:szCs w:val="20"/>
        </w:rPr>
        <w:t xml:space="preserve"> </w:t>
      </w:r>
      <w:r w:rsidRPr="00CF70CF">
        <w:rPr>
          <w:b/>
          <w:w w:val="0"/>
          <w:sz w:val="20"/>
          <w:szCs w:val="20"/>
        </w:rPr>
        <w:t>lub</w:t>
      </w:r>
      <w:r w:rsidR="006E0DAA" w:rsidRPr="00CF70CF">
        <w:rPr>
          <w:b/>
          <w:w w:val="0"/>
          <w:sz w:val="20"/>
          <w:szCs w:val="20"/>
        </w:rPr>
        <w:t xml:space="preserve"> </w:t>
      </w:r>
      <w:r w:rsidRPr="00CF70CF">
        <w:rPr>
          <w:b/>
          <w:w w:val="0"/>
          <w:sz w:val="20"/>
          <w:szCs w:val="20"/>
        </w:rPr>
        <w:t>w</w:t>
      </w:r>
      <w:r w:rsidR="006E0DAA" w:rsidRPr="00CF70CF">
        <w:rPr>
          <w:b/>
          <w:w w:val="0"/>
          <w:sz w:val="20"/>
          <w:szCs w:val="20"/>
        </w:rPr>
        <w:t xml:space="preserve"> </w:t>
      </w:r>
      <w:r w:rsidRPr="00CF70CF">
        <w:rPr>
          <w:b/>
          <w:w w:val="0"/>
          <w:sz w:val="20"/>
          <w:szCs w:val="20"/>
        </w:rPr>
        <w:t>dokumentach</w:t>
      </w:r>
      <w:r w:rsidR="006E0DAA" w:rsidRPr="00CF70CF">
        <w:rPr>
          <w:b/>
          <w:w w:val="0"/>
          <w:sz w:val="20"/>
          <w:szCs w:val="20"/>
        </w:rPr>
        <w:t xml:space="preserve"> </w:t>
      </w:r>
      <w:r w:rsidRPr="00CF70CF">
        <w:rPr>
          <w:b/>
          <w:w w:val="0"/>
          <w:sz w:val="20"/>
          <w:szCs w:val="20"/>
        </w:rPr>
        <w:t>zamówienia,</w:t>
      </w:r>
      <w:r w:rsidR="006E0DAA" w:rsidRPr="00CF70CF">
        <w:rPr>
          <w:b/>
          <w:w w:val="0"/>
          <w:sz w:val="20"/>
          <w:szCs w:val="20"/>
        </w:rPr>
        <w:t xml:space="preserve"> </w:t>
      </w:r>
      <w:r w:rsidRPr="00CF70CF">
        <w:rPr>
          <w:b/>
          <w:w w:val="0"/>
          <w:sz w:val="20"/>
          <w:szCs w:val="20"/>
        </w:rPr>
        <w:t>o</w:t>
      </w:r>
      <w:r w:rsidR="006E0DAA" w:rsidRPr="00CF70CF">
        <w:rPr>
          <w:b/>
          <w:w w:val="0"/>
          <w:sz w:val="20"/>
          <w:szCs w:val="20"/>
        </w:rPr>
        <w:t xml:space="preserve"> </w:t>
      </w:r>
      <w:r w:rsidRPr="00CF70CF">
        <w:rPr>
          <w:b/>
          <w:w w:val="0"/>
          <w:sz w:val="20"/>
          <w:szCs w:val="20"/>
        </w:rPr>
        <w:t>których</w:t>
      </w:r>
      <w:r w:rsidR="006E0DAA" w:rsidRPr="00CF70CF">
        <w:rPr>
          <w:b/>
          <w:w w:val="0"/>
          <w:sz w:val="20"/>
          <w:szCs w:val="20"/>
        </w:rPr>
        <w:t xml:space="preserve"> </w:t>
      </w:r>
      <w:r w:rsidRPr="00CF70CF">
        <w:rPr>
          <w:b/>
          <w:w w:val="0"/>
          <w:sz w:val="20"/>
          <w:szCs w:val="20"/>
        </w:rPr>
        <w:t>mowa</w:t>
      </w:r>
      <w:r w:rsidR="006E0DAA" w:rsidRPr="00CF70CF">
        <w:rPr>
          <w:b/>
          <w:w w:val="0"/>
          <w:sz w:val="20"/>
          <w:szCs w:val="20"/>
        </w:rPr>
        <w:t xml:space="preserve"> </w:t>
      </w:r>
      <w:r w:rsidRPr="00CF70CF">
        <w:rPr>
          <w:b/>
          <w:w w:val="0"/>
          <w:sz w:val="20"/>
          <w:szCs w:val="20"/>
        </w:rPr>
        <w:t>w</w:t>
      </w:r>
      <w:r w:rsidR="006E0DAA" w:rsidRPr="00CF70CF">
        <w:rPr>
          <w:b/>
          <w:w w:val="0"/>
          <w:sz w:val="20"/>
          <w:szCs w:val="20"/>
        </w:rPr>
        <w:t xml:space="preserve"> </w:t>
      </w:r>
      <w:r w:rsidRPr="00CF70CF">
        <w:rPr>
          <w:b/>
          <w:w w:val="0"/>
          <w:sz w:val="20"/>
          <w:szCs w:val="20"/>
        </w:rPr>
        <w:t>ogłoszeniu,</w:t>
      </w:r>
      <w:r w:rsidR="006E0DAA" w:rsidRPr="00CF70CF">
        <w:rPr>
          <w:b/>
          <w:w w:val="0"/>
          <w:sz w:val="20"/>
          <w:szCs w:val="20"/>
        </w:rPr>
        <w:t xml:space="preserve"> </w:t>
      </w:r>
      <w:r w:rsidRPr="00CF70CF">
        <w:rPr>
          <w:b/>
          <w:w w:val="0"/>
          <w:sz w:val="20"/>
          <w:szCs w:val="20"/>
        </w:rPr>
        <w:t>że</w:t>
      </w:r>
      <w:r w:rsidR="006E0DAA" w:rsidRPr="00CF70CF">
        <w:rPr>
          <w:b/>
          <w:w w:val="0"/>
          <w:sz w:val="20"/>
          <w:szCs w:val="20"/>
        </w:rPr>
        <w:t xml:space="preserve"> </w:t>
      </w:r>
      <w:r w:rsidRPr="00CF70CF">
        <w:rPr>
          <w:b/>
          <w:w w:val="0"/>
          <w:sz w:val="20"/>
          <w:szCs w:val="20"/>
        </w:rPr>
        <w:t>wykonawca</w:t>
      </w:r>
      <w:r w:rsidR="006E0DAA" w:rsidRPr="00CF70CF">
        <w:rPr>
          <w:b/>
          <w:w w:val="0"/>
          <w:sz w:val="20"/>
          <w:szCs w:val="20"/>
        </w:rPr>
        <w:t xml:space="preserve"> </w:t>
      </w:r>
      <w:r w:rsidRPr="00CF70CF">
        <w:rPr>
          <w:b/>
          <w:w w:val="0"/>
          <w:sz w:val="20"/>
          <w:szCs w:val="20"/>
        </w:rPr>
        <w:t>może</w:t>
      </w:r>
      <w:r w:rsidR="006E0DAA" w:rsidRPr="00CF70CF">
        <w:rPr>
          <w:b/>
          <w:w w:val="0"/>
          <w:sz w:val="20"/>
          <w:szCs w:val="20"/>
        </w:rPr>
        <w:t xml:space="preserve"> </w:t>
      </w:r>
      <w:r w:rsidRPr="00CF70CF">
        <w:rPr>
          <w:b/>
          <w:w w:val="0"/>
          <w:sz w:val="20"/>
          <w:szCs w:val="20"/>
        </w:rPr>
        <w:t>ograniczyć</w:t>
      </w:r>
      <w:r w:rsidR="006E0DAA" w:rsidRPr="00CF70CF">
        <w:rPr>
          <w:b/>
          <w:w w:val="0"/>
          <w:sz w:val="20"/>
          <w:szCs w:val="20"/>
        </w:rPr>
        <w:t xml:space="preserve"> </w:t>
      </w:r>
      <w:r w:rsidRPr="00CF70CF">
        <w:rPr>
          <w:b/>
          <w:w w:val="0"/>
          <w:sz w:val="20"/>
          <w:szCs w:val="20"/>
        </w:rPr>
        <w:t>się</w:t>
      </w:r>
      <w:r w:rsidR="006E0DAA" w:rsidRPr="00CF70CF">
        <w:rPr>
          <w:b/>
          <w:w w:val="0"/>
          <w:sz w:val="20"/>
          <w:szCs w:val="20"/>
        </w:rPr>
        <w:t xml:space="preserve"> </w:t>
      </w:r>
      <w:r w:rsidRPr="00CF70CF">
        <w:rPr>
          <w:b/>
          <w:w w:val="0"/>
          <w:sz w:val="20"/>
          <w:szCs w:val="20"/>
        </w:rPr>
        <w:t>do</w:t>
      </w:r>
      <w:r w:rsidR="006E0DAA" w:rsidRPr="00CF70CF">
        <w:rPr>
          <w:b/>
          <w:w w:val="0"/>
          <w:sz w:val="20"/>
          <w:szCs w:val="20"/>
        </w:rPr>
        <w:t xml:space="preserve"> </w:t>
      </w:r>
      <w:r w:rsidRPr="00CF70CF">
        <w:rPr>
          <w:b/>
          <w:w w:val="0"/>
          <w:sz w:val="20"/>
          <w:szCs w:val="20"/>
        </w:rPr>
        <w:t>wypełnienia</w:t>
      </w:r>
      <w:r w:rsidR="006E0DAA" w:rsidRPr="00CF70CF">
        <w:rPr>
          <w:b/>
          <w:w w:val="0"/>
          <w:sz w:val="20"/>
          <w:szCs w:val="20"/>
        </w:rPr>
        <w:t xml:space="preserve"> </w:t>
      </w:r>
      <w:r w:rsidRPr="00CF70CF">
        <w:rPr>
          <w:b/>
          <w:w w:val="0"/>
          <w:sz w:val="20"/>
          <w:szCs w:val="20"/>
        </w:rPr>
        <w:t>sekcji</w:t>
      </w:r>
      <w:r w:rsidR="006E0DAA" w:rsidRPr="00CF70CF">
        <w:rPr>
          <w:b/>
          <w:w w:val="0"/>
          <w:sz w:val="20"/>
          <w:szCs w:val="20"/>
        </w:rPr>
        <w:t xml:space="preserve"> </w:t>
      </w:r>
      <w:r w:rsidRPr="00CF70CF">
        <w:rPr>
          <w:b/>
          <w:w w:val="0"/>
          <w:sz w:val="20"/>
          <w:szCs w:val="20"/>
        </w:rPr>
        <w:sym w:font="Symbol" w:char="F061"/>
      </w:r>
      <w:r w:rsidR="006E0DAA" w:rsidRPr="00CF70CF">
        <w:rPr>
          <w:b/>
          <w:w w:val="0"/>
          <w:sz w:val="20"/>
          <w:szCs w:val="20"/>
        </w:rPr>
        <w:t xml:space="preserve"> </w:t>
      </w:r>
      <w:r w:rsidRPr="00CF70CF">
        <w:rPr>
          <w:b/>
          <w:w w:val="0"/>
          <w:sz w:val="20"/>
          <w:szCs w:val="20"/>
        </w:rPr>
        <w:t>w</w:t>
      </w:r>
      <w:r w:rsidR="006E0DAA" w:rsidRPr="00CF70CF">
        <w:rPr>
          <w:b/>
          <w:w w:val="0"/>
          <w:sz w:val="20"/>
          <w:szCs w:val="20"/>
        </w:rPr>
        <w:t xml:space="preserve"> </w:t>
      </w:r>
      <w:r w:rsidRPr="00CF70CF">
        <w:rPr>
          <w:b/>
          <w:w w:val="0"/>
          <w:sz w:val="20"/>
          <w:szCs w:val="20"/>
        </w:rPr>
        <w:t>części</w:t>
      </w:r>
      <w:r w:rsidR="006E0DAA" w:rsidRPr="00CF70CF">
        <w:rPr>
          <w:b/>
          <w:w w:val="0"/>
          <w:sz w:val="20"/>
          <w:szCs w:val="20"/>
        </w:rPr>
        <w:t xml:space="preserve"> </w:t>
      </w:r>
      <w:r w:rsidRPr="00CF70CF">
        <w:rPr>
          <w:b/>
          <w:w w:val="0"/>
          <w:sz w:val="20"/>
          <w:szCs w:val="20"/>
        </w:rPr>
        <w:t>IV</w:t>
      </w:r>
      <w:r w:rsidR="006E0DAA" w:rsidRPr="00CF70CF">
        <w:rPr>
          <w:b/>
          <w:w w:val="0"/>
          <w:sz w:val="20"/>
          <w:szCs w:val="20"/>
        </w:rPr>
        <w:t xml:space="preserve"> </w:t>
      </w:r>
      <w:r w:rsidRPr="00CF70CF">
        <w:rPr>
          <w:b/>
          <w:w w:val="0"/>
          <w:sz w:val="20"/>
          <w:szCs w:val="20"/>
        </w:rPr>
        <w:t>i</w:t>
      </w:r>
      <w:r w:rsidR="006E0DAA" w:rsidRPr="00CF70CF">
        <w:rPr>
          <w:b/>
          <w:w w:val="0"/>
          <w:sz w:val="20"/>
          <w:szCs w:val="20"/>
        </w:rPr>
        <w:t xml:space="preserve"> </w:t>
      </w:r>
      <w:r w:rsidRPr="00CF70CF">
        <w:rPr>
          <w:b/>
          <w:w w:val="0"/>
          <w:sz w:val="20"/>
          <w:szCs w:val="20"/>
        </w:rPr>
        <w:t>nie</w:t>
      </w:r>
      <w:r w:rsidR="006E0DAA" w:rsidRPr="00CF70CF">
        <w:rPr>
          <w:b/>
          <w:w w:val="0"/>
          <w:sz w:val="20"/>
          <w:szCs w:val="20"/>
        </w:rPr>
        <w:t xml:space="preserve"> </w:t>
      </w:r>
      <w:r w:rsidRPr="00CF70CF">
        <w:rPr>
          <w:b/>
          <w:w w:val="0"/>
          <w:sz w:val="20"/>
          <w:szCs w:val="20"/>
        </w:rPr>
        <w:t>musi</w:t>
      </w:r>
      <w:r w:rsidR="006E0DAA" w:rsidRPr="00CF70CF">
        <w:rPr>
          <w:b/>
          <w:w w:val="0"/>
          <w:sz w:val="20"/>
          <w:szCs w:val="20"/>
        </w:rPr>
        <w:t xml:space="preserve"> </w:t>
      </w:r>
      <w:r w:rsidRPr="00CF70CF">
        <w:rPr>
          <w:b/>
          <w:w w:val="0"/>
          <w:sz w:val="20"/>
          <w:szCs w:val="20"/>
        </w:rPr>
        <w:t>wypełniać</w:t>
      </w:r>
      <w:r w:rsidR="006E0DAA" w:rsidRPr="00CF70CF">
        <w:rPr>
          <w:b/>
          <w:w w:val="0"/>
          <w:sz w:val="20"/>
          <w:szCs w:val="20"/>
        </w:rPr>
        <w:t xml:space="preserve"> </w:t>
      </w:r>
      <w:r w:rsidRPr="00CF70CF">
        <w:rPr>
          <w:b/>
          <w:w w:val="0"/>
          <w:sz w:val="20"/>
          <w:szCs w:val="20"/>
        </w:rPr>
        <w:t>żadnej</w:t>
      </w:r>
      <w:r w:rsidR="006E0DAA" w:rsidRPr="00CF70CF">
        <w:rPr>
          <w:b/>
          <w:w w:val="0"/>
          <w:sz w:val="20"/>
          <w:szCs w:val="20"/>
        </w:rPr>
        <w:t xml:space="preserve"> </w:t>
      </w:r>
      <w:r w:rsidRPr="00CF70CF">
        <w:rPr>
          <w:b/>
          <w:w w:val="0"/>
          <w:sz w:val="20"/>
          <w:szCs w:val="20"/>
        </w:rPr>
        <w:t>z</w:t>
      </w:r>
      <w:r w:rsidR="006E0DAA" w:rsidRPr="00CF70CF">
        <w:rPr>
          <w:b/>
          <w:w w:val="0"/>
          <w:sz w:val="20"/>
          <w:szCs w:val="20"/>
        </w:rPr>
        <w:t xml:space="preserve"> </w:t>
      </w:r>
      <w:r w:rsidRPr="00CF70CF">
        <w:rPr>
          <w:b/>
          <w:w w:val="0"/>
          <w:sz w:val="20"/>
          <w:szCs w:val="20"/>
        </w:rPr>
        <w:t>pozostałych</w:t>
      </w:r>
      <w:r w:rsidR="006E0DAA" w:rsidRPr="00CF70CF">
        <w:rPr>
          <w:b/>
          <w:w w:val="0"/>
          <w:sz w:val="20"/>
          <w:szCs w:val="20"/>
        </w:rPr>
        <w:t xml:space="preserve"> </w:t>
      </w:r>
      <w:r w:rsidRPr="00CF70CF">
        <w:rPr>
          <w:b/>
          <w:w w:val="0"/>
          <w:sz w:val="20"/>
          <w:szCs w:val="20"/>
        </w:rPr>
        <w:t>sekcji</w:t>
      </w:r>
      <w:r w:rsidR="006E0DAA" w:rsidRPr="00CF70CF">
        <w:rPr>
          <w:b/>
          <w:w w:val="0"/>
          <w:sz w:val="20"/>
          <w:szCs w:val="20"/>
        </w:rPr>
        <w:t xml:space="preserve"> </w:t>
      </w:r>
      <w:r w:rsidRPr="00CF70CF">
        <w:rPr>
          <w:b/>
          <w:w w:val="0"/>
          <w:sz w:val="20"/>
          <w:szCs w:val="20"/>
        </w:rPr>
        <w:t>w</w:t>
      </w:r>
      <w:r w:rsidR="006E0DAA" w:rsidRPr="00CF70CF">
        <w:rPr>
          <w:b/>
          <w:w w:val="0"/>
          <w:sz w:val="20"/>
          <w:szCs w:val="20"/>
        </w:rPr>
        <w:t xml:space="preserve"> </w:t>
      </w:r>
      <w:r w:rsidRPr="00CF70CF">
        <w:rPr>
          <w:b/>
          <w:w w:val="0"/>
          <w:sz w:val="20"/>
          <w:szCs w:val="20"/>
        </w:rPr>
        <w:t>części</w:t>
      </w:r>
      <w:r w:rsidR="006E0DAA" w:rsidRPr="00CF70CF">
        <w:rPr>
          <w:b/>
          <w:w w:val="0"/>
          <w:sz w:val="20"/>
          <w:szCs w:val="20"/>
        </w:rPr>
        <w:t xml:space="preserve"> </w:t>
      </w:r>
      <w:r w:rsidRPr="00CF70CF">
        <w:rPr>
          <w:b/>
          <w:w w:val="0"/>
          <w:sz w:val="20"/>
          <w:szCs w:val="20"/>
        </w:rPr>
        <w:t>IV:</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6"/>
        <w:gridCol w:w="5661"/>
      </w:tblGrid>
      <w:tr w:rsidR="009D0772" w:rsidRPr="00CF70CF" w14:paraId="39735EC9" w14:textId="77777777" w:rsidTr="009D0772">
        <w:tc>
          <w:tcPr>
            <w:tcW w:w="4606" w:type="dxa"/>
          </w:tcPr>
          <w:p w14:paraId="094BFB64" w14:textId="77777777" w:rsidR="009D0772" w:rsidRPr="00CF70CF" w:rsidRDefault="009D0772" w:rsidP="00607ECF">
            <w:pPr>
              <w:spacing w:after="0"/>
              <w:rPr>
                <w:b/>
                <w:sz w:val="20"/>
                <w:szCs w:val="20"/>
              </w:rPr>
            </w:pPr>
            <w:r w:rsidRPr="00CF70CF">
              <w:rPr>
                <w:b/>
                <w:sz w:val="20"/>
                <w:szCs w:val="20"/>
              </w:rPr>
              <w:t>Spełnienie</w:t>
            </w:r>
            <w:r w:rsidR="006E0DAA" w:rsidRPr="00CF70CF">
              <w:rPr>
                <w:b/>
                <w:sz w:val="20"/>
                <w:szCs w:val="20"/>
              </w:rPr>
              <w:t xml:space="preserve"> </w:t>
            </w:r>
            <w:r w:rsidRPr="00CF70CF">
              <w:rPr>
                <w:b/>
                <w:sz w:val="20"/>
                <w:szCs w:val="20"/>
              </w:rPr>
              <w:t>wszystkich</w:t>
            </w:r>
            <w:r w:rsidR="006E0DAA" w:rsidRPr="00CF70CF">
              <w:rPr>
                <w:b/>
                <w:sz w:val="20"/>
                <w:szCs w:val="20"/>
              </w:rPr>
              <w:t xml:space="preserve"> </w:t>
            </w:r>
            <w:r w:rsidRPr="00CF70CF">
              <w:rPr>
                <w:b/>
                <w:sz w:val="20"/>
                <w:szCs w:val="20"/>
              </w:rPr>
              <w:t>wymaganych</w:t>
            </w:r>
            <w:r w:rsidR="006E0DAA" w:rsidRPr="00CF70CF">
              <w:rPr>
                <w:b/>
                <w:sz w:val="20"/>
                <w:szCs w:val="20"/>
              </w:rPr>
              <w:t xml:space="preserve"> </w:t>
            </w:r>
            <w:r w:rsidRPr="00CF70CF">
              <w:rPr>
                <w:b/>
                <w:sz w:val="20"/>
                <w:szCs w:val="20"/>
              </w:rPr>
              <w:t>kryteriów</w:t>
            </w:r>
            <w:r w:rsidR="006E0DAA" w:rsidRPr="00CF70CF">
              <w:rPr>
                <w:b/>
                <w:sz w:val="20"/>
                <w:szCs w:val="20"/>
              </w:rPr>
              <w:t xml:space="preserve"> </w:t>
            </w:r>
            <w:r w:rsidRPr="00CF70CF">
              <w:rPr>
                <w:b/>
                <w:sz w:val="20"/>
                <w:szCs w:val="20"/>
              </w:rPr>
              <w:t>kwalifikacji</w:t>
            </w:r>
          </w:p>
        </w:tc>
        <w:tc>
          <w:tcPr>
            <w:tcW w:w="5850" w:type="dxa"/>
          </w:tcPr>
          <w:p w14:paraId="42F7DA02" w14:textId="77777777" w:rsidR="009D0772" w:rsidRPr="00CF70CF" w:rsidRDefault="009D0772" w:rsidP="00607ECF">
            <w:pPr>
              <w:spacing w:after="0"/>
              <w:rPr>
                <w:b/>
                <w:sz w:val="20"/>
                <w:szCs w:val="20"/>
              </w:rPr>
            </w:pPr>
            <w:r w:rsidRPr="00CF70CF">
              <w:rPr>
                <w:b/>
                <w:sz w:val="20"/>
                <w:szCs w:val="20"/>
              </w:rPr>
              <w:t>Odpowiedź</w:t>
            </w:r>
          </w:p>
        </w:tc>
      </w:tr>
      <w:tr w:rsidR="009D0772" w:rsidRPr="00CF70CF" w14:paraId="6FE03F42" w14:textId="77777777" w:rsidTr="009D0772">
        <w:tc>
          <w:tcPr>
            <w:tcW w:w="4606" w:type="dxa"/>
          </w:tcPr>
          <w:p w14:paraId="1A08199E" w14:textId="77777777" w:rsidR="009D0772" w:rsidRPr="00CF70CF" w:rsidRDefault="009D0772" w:rsidP="00607ECF">
            <w:pPr>
              <w:spacing w:after="0"/>
              <w:rPr>
                <w:sz w:val="20"/>
                <w:szCs w:val="20"/>
              </w:rPr>
            </w:pPr>
            <w:r w:rsidRPr="00CF70CF">
              <w:rPr>
                <w:sz w:val="20"/>
                <w:szCs w:val="20"/>
              </w:rPr>
              <w:t>Spełnia</w:t>
            </w:r>
            <w:r w:rsidR="006E0DAA" w:rsidRPr="00CF70CF">
              <w:rPr>
                <w:sz w:val="20"/>
                <w:szCs w:val="20"/>
              </w:rPr>
              <w:t xml:space="preserve"> </w:t>
            </w:r>
            <w:r w:rsidRPr="00CF70CF">
              <w:rPr>
                <w:sz w:val="20"/>
                <w:szCs w:val="20"/>
              </w:rPr>
              <w:t>wymagane</w:t>
            </w:r>
            <w:r w:rsidR="006E0DAA" w:rsidRPr="00CF70CF">
              <w:rPr>
                <w:sz w:val="20"/>
                <w:szCs w:val="20"/>
              </w:rPr>
              <w:t xml:space="preserve"> </w:t>
            </w:r>
            <w:r w:rsidRPr="00CF70CF">
              <w:rPr>
                <w:sz w:val="20"/>
                <w:szCs w:val="20"/>
              </w:rPr>
              <w:t>kryteria</w:t>
            </w:r>
            <w:r w:rsidR="006E0DAA" w:rsidRPr="00CF70CF">
              <w:rPr>
                <w:sz w:val="20"/>
                <w:szCs w:val="20"/>
              </w:rPr>
              <w:t xml:space="preserve"> </w:t>
            </w:r>
            <w:r w:rsidRPr="00CF70CF">
              <w:rPr>
                <w:sz w:val="20"/>
                <w:szCs w:val="20"/>
              </w:rPr>
              <w:t>kwalifikacji:</w:t>
            </w:r>
          </w:p>
        </w:tc>
        <w:tc>
          <w:tcPr>
            <w:tcW w:w="5850" w:type="dxa"/>
          </w:tcPr>
          <w:p w14:paraId="43CB78A6" w14:textId="77777777" w:rsidR="009D0772" w:rsidRPr="00CF70CF" w:rsidRDefault="009D0772" w:rsidP="00607ECF">
            <w:pPr>
              <w:spacing w:after="0"/>
              <w:rPr>
                <w:sz w:val="20"/>
                <w:szCs w:val="20"/>
              </w:rPr>
            </w:pPr>
            <w:r w:rsidRPr="00CF70CF">
              <w:rPr>
                <w:w w:val="0"/>
                <w:sz w:val="20"/>
                <w:szCs w:val="20"/>
              </w:rPr>
              <w:t>[]</w:t>
            </w:r>
            <w:r w:rsidR="006E0DAA" w:rsidRPr="00CF70CF">
              <w:rPr>
                <w:w w:val="0"/>
                <w:sz w:val="20"/>
                <w:szCs w:val="20"/>
              </w:rPr>
              <w:t xml:space="preserve"> </w:t>
            </w:r>
            <w:r w:rsidRPr="00CF70CF">
              <w:rPr>
                <w:w w:val="0"/>
                <w:sz w:val="20"/>
                <w:szCs w:val="20"/>
              </w:rPr>
              <w:t>Tak</w:t>
            </w:r>
            <w:r w:rsidR="006E0DAA" w:rsidRPr="00CF70CF">
              <w:rPr>
                <w:w w:val="0"/>
                <w:sz w:val="20"/>
                <w:szCs w:val="20"/>
              </w:rPr>
              <w:t xml:space="preserve"> </w:t>
            </w:r>
            <w:r w:rsidRPr="00CF70CF">
              <w:rPr>
                <w:w w:val="0"/>
                <w:sz w:val="20"/>
                <w:szCs w:val="20"/>
              </w:rPr>
              <w:t>[]</w:t>
            </w:r>
            <w:r w:rsidR="006E0DAA" w:rsidRPr="00CF70CF">
              <w:rPr>
                <w:w w:val="0"/>
                <w:sz w:val="20"/>
                <w:szCs w:val="20"/>
              </w:rPr>
              <w:t xml:space="preserve"> </w:t>
            </w:r>
            <w:r w:rsidRPr="00CF70CF">
              <w:rPr>
                <w:w w:val="0"/>
                <w:sz w:val="20"/>
                <w:szCs w:val="20"/>
              </w:rPr>
              <w:t>Nie</w:t>
            </w:r>
          </w:p>
        </w:tc>
      </w:tr>
    </w:tbl>
    <w:p w14:paraId="08E7C7B5" w14:textId="77777777" w:rsidR="009D0772" w:rsidRPr="00CF70CF" w:rsidRDefault="009D0772" w:rsidP="00607ECF">
      <w:pPr>
        <w:spacing w:after="0"/>
        <w:jc w:val="center"/>
        <w:rPr>
          <w:smallCaps/>
          <w:sz w:val="20"/>
          <w:szCs w:val="20"/>
          <w:lang w:eastAsia="en-GB"/>
        </w:rPr>
      </w:pPr>
      <w:r w:rsidRPr="00CF70CF">
        <w:rPr>
          <w:smallCaps/>
          <w:sz w:val="20"/>
          <w:szCs w:val="20"/>
          <w:lang w:eastAsia="en-GB"/>
        </w:rPr>
        <w:t>A:</w:t>
      </w:r>
      <w:r w:rsidR="006E0DAA" w:rsidRPr="00CF70CF">
        <w:rPr>
          <w:smallCaps/>
          <w:sz w:val="20"/>
          <w:szCs w:val="20"/>
          <w:lang w:eastAsia="en-GB"/>
        </w:rPr>
        <w:t xml:space="preserve"> </w:t>
      </w:r>
      <w:r w:rsidRPr="00CF70CF">
        <w:rPr>
          <w:smallCaps/>
          <w:sz w:val="20"/>
          <w:szCs w:val="20"/>
          <w:lang w:eastAsia="en-GB"/>
        </w:rPr>
        <w:t>Kompetencje</w:t>
      </w:r>
    </w:p>
    <w:p w14:paraId="3EE520A1" w14:textId="77777777" w:rsidR="009D0772" w:rsidRPr="00CF70CF" w:rsidRDefault="009D0772" w:rsidP="00607ECF">
      <w:pPr>
        <w:pBdr>
          <w:top w:val="single" w:sz="4" w:space="1" w:color="auto"/>
          <w:left w:val="single" w:sz="4" w:space="4" w:color="auto"/>
          <w:bottom w:val="single" w:sz="4" w:space="1" w:color="auto"/>
          <w:right w:val="single" w:sz="4" w:space="4" w:color="auto"/>
        </w:pBdr>
        <w:shd w:val="clear" w:color="auto" w:fill="BFBFBF"/>
        <w:spacing w:after="0"/>
        <w:rPr>
          <w:b/>
          <w:w w:val="0"/>
          <w:sz w:val="20"/>
          <w:szCs w:val="20"/>
        </w:rPr>
      </w:pPr>
      <w:r w:rsidRPr="00CF70CF">
        <w:rPr>
          <w:b/>
          <w:w w:val="0"/>
          <w:sz w:val="20"/>
          <w:szCs w:val="20"/>
        </w:rPr>
        <w:t>Wykonawca</w:t>
      </w:r>
      <w:r w:rsidR="006E0DAA" w:rsidRPr="00CF70CF">
        <w:rPr>
          <w:b/>
          <w:w w:val="0"/>
          <w:sz w:val="20"/>
          <w:szCs w:val="20"/>
        </w:rPr>
        <w:t xml:space="preserve"> </w:t>
      </w:r>
      <w:r w:rsidRPr="00CF70CF">
        <w:rPr>
          <w:b/>
          <w:w w:val="0"/>
          <w:sz w:val="20"/>
          <w:szCs w:val="20"/>
        </w:rPr>
        <w:t>powinien</w:t>
      </w:r>
      <w:r w:rsidR="006E0DAA" w:rsidRPr="00CF70CF">
        <w:rPr>
          <w:b/>
          <w:w w:val="0"/>
          <w:sz w:val="20"/>
          <w:szCs w:val="20"/>
        </w:rPr>
        <w:t xml:space="preserve"> </w:t>
      </w:r>
      <w:r w:rsidRPr="00CF70CF">
        <w:rPr>
          <w:b/>
          <w:w w:val="0"/>
          <w:sz w:val="20"/>
          <w:szCs w:val="20"/>
        </w:rPr>
        <w:t>przedstawić</w:t>
      </w:r>
      <w:r w:rsidR="006E0DAA" w:rsidRPr="00CF70CF">
        <w:rPr>
          <w:b/>
          <w:w w:val="0"/>
          <w:sz w:val="20"/>
          <w:szCs w:val="20"/>
        </w:rPr>
        <w:t xml:space="preserve"> </w:t>
      </w:r>
      <w:r w:rsidRPr="00CF70CF">
        <w:rPr>
          <w:b/>
          <w:w w:val="0"/>
          <w:sz w:val="20"/>
          <w:szCs w:val="20"/>
        </w:rPr>
        <w:t>informacje</w:t>
      </w:r>
      <w:r w:rsidR="006E0DAA" w:rsidRPr="00CF70CF">
        <w:rPr>
          <w:b/>
          <w:w w:val="0"/>
          <w:sz w:val="20"/>
          <w:szCs w:val="20"/>
        </w:rPr>
        <w:t xml:space="preserve"> </w:t>
      </w:r>
      <w:r w:rsidRPr="00CF70CF">
        <w:rPr>
          <w:b/>
          <w:w w:val="0"/>
          <w:sz w:val="20"/>
          <w:szCs w:val="20"/>
        </w:rPr>
        <w:t>jedynie</w:t>
      </w:r>
      <w:r w:rsidR="006E0DAA" w:rsidRPr="00CF70CF">
        <w:rPr>
          <w:b/>
          <w:w w:val="0"/>
          <w:sz w:val="20"/>
          <w:szCs w:val="20"/>
        </w:rPr>
        <w:t xml:space="preserve"> </w:t>
      </w:r>
      <w:r w:rsidRPr="00CF70CF">
        <w:rPr>
          <w:b/>
          <w:w w:val="0"/>
          <w:sz w:val="20"/>
          <w:szCs w:val="20"/>
        </w:rPr>
        <w:t>w</w:t>
      </w:r>
      <w:r w:rsidR="006E0DAA" w:rsidRPr="00CF70CF">
        <w:rPr>
          <w:b/>
          <w:w w:val="0"/>
          <w:sz w:val="20"/>
          <w:szCs w:val="20"/>
        </w:rPr>
        <w:t xml:space="preserve"> </w:t>
      </w:r>
      <w:r w:rsidRPr="00CF70CF">
        <w:rPr>
          <w:b/>
          <w:w w:val="0"/>
          <w:sz w:val="20"/>
          <w:szCs w:val="20"/>
        </w:rPr>
        <w:t>przypadku</w:t>
      </w:r>
      <w:r w:rsidR="006E0DAA" w:rsidRPr="00CF70CF">
        <w:rPr>
          <w:b/>
          <w:w w:val="0"/>
          <w:sz w:val="20"/>
          <w:szCs w:val="20"/>
        </w:rPr>
        <w:t xml:space="preserve"> </w:t>
      </w:r>
      <w:r w:rsidRPr="00CF70CF">
        <w:rPr>
          <w:b/>
          <w:w w:val="0"/>
          <w:sz w:val="20"/>
          <w:szCs w:val="20"/>
        </w:rPr>
        <w:t>gdy</w:t>
      </w:r>
      <w:r w:rsidR="006E0DAA" w:rsidRPr="00CF70CF">
        <w:rPr>
          <w:b/>
          <w:w w:val="0"/>
          <w:sz w:val="20"/>
          <w:szCs w:val="20"/>
        </w:rPr>
        <w:t xml:space="preserve"> </w:t>
      </w:r>
      <w:r w:rsidRPr="00CF70CF">
        <w:rPr>
          <w:b/>
          <w:w w:val="0"/>
          <w:sz w:val="20"/>
          <w:szCs w:val="20"/>
        </w:rPr>
        <w:t>instytucja</w:t>
      </w:r>
      <w:r w:rsidR="006E0DAA" w:rsidRPr="00CF70CF">
        <w:rPr>
          <w:b/>
          <w:w w:val="0"/>
          <w:sz w:val="20"/>
          <w:szCs w:val="20"/>
        </w:rPr>
        <w:t xml:space="preserve"> </w:t>
      </w:r>
      <w:r w:rsidRPr="00CF70CF">
        <w:rPr>
          <w:b/>
          <w:w w:val="0"/>
          <w:sz w:val="20"/>
          <w:szCs w:val="20"/>
        </w:rPr>
        <w:t>zamawiająca</w:t>
      </w:r>
      <w:r w:rsidR="006E0DAA" w:rsidRPr="00CF70CF">
        <w:rPr>
          <w:b/>
          <w:w w:val="0"/>
          <w:sz w:val="20"/>
          <w:szCs w:val="20"/>
        </w:rPr>
        <w:t xml:space="preserve"> </w:t>
      </w:r>
      <w:r w:rsidRPr="00CF70CF">
        <w:rPr>
          <w:b/>
          <w:w w:val="0"/>
          <w:sz w:val="20"/>
          <w:szCs w:val="20"/>
        </w:rPr>
        <w:t>lub</w:t>
      </w:r>
      <w:r w:rsidR="006E0DAA" w:rsidRPr="00CF70CF">
        <w:rPr>
          <w:b/>
          <w:w w:val="0"/>
          <w:sz w:val="20"/>
          <w:szCs w:val="20"/>
        </w:rPr>
        <w:t xml:space="preserve"> </w:t>
      </w:r>
      <w:r w:rsidRPr="00CF70CF">
        <w:rPr>
          <w:b/>
          <w:w w:val="0"/>
          <w:sz w:val="20"/>
          <w:szCs w:val="20"/>
        </w:rPr>
        <w:t>podmiot</w:t>
      </w:r>
      <w:r w:rsidR="006E0DAA" w:rsidRPr="00CF70CF">
        <w:rPr>
          <w:b/>
          <w:w w:val="0"/>
          <w:sz w:val="20"/>
          <w:szCs w:val="20"/>
        </w:rPr>
        <w:t xml:space="preserve"> </w:t>
      </w:r>
      <w:r w:rsidRPr="00CF70CF">
        <w:rPr>
          <w:b/>
          <w:w w:val="0"/>
          <w:sz w:val="20"/>
          <w:szCs w:val="20"/>
        </w:rPr>
        <w:t>zamawiający</w:t>
      </w:r>
      <w:r w:rsidR="006E0DAA" w:rsidRPr="00CF70CF">
        <w:rPr>
          <w:b/>
          <w:w w:val="0"/>
          <w:sz w:val="20"/>
          <w:szCs w:val="20"/>
        </w:rPr>
        <w:t xml:space="preserve"> </w:t>
      </w:r>
      <w:r w:rsidRPr="00CF70CF">
        <w:rPr>
          <w:b/>
          <w:w w:val="0"/>
          <w:sz w:val="20"/>
          <w:szCs w:val="20"/>
        </w:rPr>
        <w:t>wymagają</w:t>
      </w:r>
      <w:r w:rsidR="006E0DAA" w:rsidRPr="00CF70CF">
        <w:rPr>
          <w:b/>
          <w:w w:val="0"/>
          <w:sz w:val="20"/>
          <w:szCs w:val="20"/>
        </w:rPr>
        <w:t xml:space="preserve"> </w:t>
      </w:r>
      <w:r w:rsidRPr="00CF70CF">
        <w:rPr>
          <w:b/>
          <w:w w:val="0"/>
          <w:sz w:val="20"/>
          <w:szCs w:val="20"/>
        </w:rPr>
        <w:t>danych</w:t>
      </w:r>
      <w:r w:rsidR="006E0DAA" w:rsidRPr="00CF70CF">
        <w:rPr>
          <w:b/>
          <w:w w:val="0"/>
          <w:sz w:val="20"/>
          <w:szCs w:val="20"/>
        </w:rPr>
        <w:t xml:space="preserve"> </w:t>
      </w:r>
      <w:r w:rsidRPr="00CF70CF">
        <w:rPr>
          <w:b/>
          <w:w w:val="0"/>
          <w:sz w:val="20"/>
          <w:szCs w:val="20"/>
        </w:rPr>
        <w:t>kryteriów</w:t>
      </w:r>
      <w:r w:rsidR="006E0DAA" w:rsidRPr="00CF70CF">
        <w:rPr>
          <w:b/>
          <w:w w:val="0"/>
          <w:sz w:val="20"/>
          <w:szCs w:val="20"/>
        </w:rPr>
        <w:t xml:space="preserve"> </w:t>
      </w:r>
      <w:r w:rsidRPr="00CF70CF">
        <w:rPr>
          <w:b/>
          <w:w w:val="0"/>
          <w:sz w:val="20"/>
          <w:szCs w:val="20"/>
        </w:rPr>
        <w:t>kwalifikacji</w:t>
      </w:r>
      <w:r w:rsidR="006E0DAA" w:rsidRPr="00CF70CF">
        <w:rPr>
          <w:b/>
          <w:w w:val="0"/>
          <w:sz w:val="20"/>
          <w:szCs w:val="20"/>
        </w:rPr>
        <w:t xml:space="preserve"> </w:t>
      </w:r>
      <w:r w:rsidRPr="00CF70CF">
        <w:rPr>
          <w:b/>
          <w:w w:val="0"/>
          <w:sz w:val="20"/>
          <w:szCs w:val="20"/>
        </w:rPr>
        <w:t>w</w:t>
      </w:r>
      <w:r w:rsidR="006E0DAA" w:rsidRPr="00CF70CF">
        <w:rPr>
          <w:b/>
          <w:w w:val="0"/>
          <w:sz w:val="20"/>
          <w:szCs w:val="20"/>
        </w:rPr>
        <w:t xml:space="preserve"> </w:t>
      </w:r>
      <w:r w:rsidRPr="00CF70CF">
        <w:rPr>
          <w:b/>
          <w:w w:val="0"/>
          <w:sz w:val="20"/>
          <w:szCs w:val="20"/>
        </w:rPr>
        <w:t>stosownym</w:t>
      </w:r>
      <w:r w:rsidR="006E0DAA" w:rsidRPr="00CF70CF">
        <w:rPr>
          <w:b/>
          <w:w w:val="0"/>
          <w:sz w:val="20"/>
          <w:szCs w:val="20"/>
        </w:rPr>
        <w:t xml:space="preserve"> </w:t>
      </w:r>
      <w:r w:rsidRPr="00CF70CF">
        <w:rPr>
          <w:b/>
          <w:w w:val="0"/>
          <w:sz w:val="20"/>
          <w:szCs w:val="20"/>
        </w:rPr>
        <w:t>ogłoszeniu</w:t>
      </w:r>
      <w:r w:rsidR="006E0DAA" w:rsidRPr="00CF70CF">
        <w:rPr>
          <w:b/>
          <w:w w:val="0"/>
          <w:sz w:val="20"/>
          <w:szCs w:val="20"/>
        </w:rPr>
        <w:t xml:space="preserve"> </w:t>
      </w:r>
      <w:r w:rsidRPr="00CF70CF">
        <w:rPr>
          <w:b/>
          <w:w w:val="0"/>
          <w:sz w:val="20"/>
          <w:szCs w:val="20"/>
        </w:rPr>
        <w:t>lub</w:t>
      </w:r>
      <w:r w:rsidR="006E0DAA" w:rsidRPr="00CF70CF">
        <w:rPr>
          <w:b/>
          <w:w w:val="0"/>
          <w:sz w:val="20"/>
          <w:szCs w:val="20"/>
        </w:rPr>
        <w:t xml:space="preserve"> </w:t>
      </w:r>
      <w:r w:rsidRPr="00CF70CF">
        <w:rPr>
          <w:b/>
          <w:w w:val="0"/>
          <w:sz w:val="20"/>
          <w:szCs w:val="20"/>
        </w:rPr>
        <w:t>w</w:t>
      </w:r>
      <w:r w:rsidR="006E0DAA" w:rsidRPr="00CF70CF">
        <w:rPr>
          <w:b/>
          <w:w w:val="0"/>
          <w:sz w:val="20"/>
          <w:szCs w:val="20"/>
        </w:rPr>
        <w:t xml:space="preserve"> </w:t>
      </w:r>
      <w:r w:rsidRPr="00CF70CF">
        <w:rPr>
          <w:b/>
          <w:w w:val="0"/>
          <w:sz w:val="20"/>
          <w:szCs w:val="20"/>
        </w:rPr>
        <w:t>dokumentach</w:t>
      </w:r>
      <w:r w:rsidR="006E0DAA" w:rsidRPr="00CF70CF">
        <w:rPr>
          <w:b/>
          <w:w w:val="0"/>
          <w:sz w:val="20"/>
          <w:szCs w:val="20"/>
        </w:rPr>
        <w:t xml:space="preserve"> </w:t>
      </w:r>
      <w:r w:rsidRPr="00CF70CF">
        <w:rPr>
          <w:b/>
          <w:w w:val="0"/>
          <w:sz w:val="20"/>
          <w:szCs w:val="20"/>
        </w:rPr>
        <w:t>zamówienia,</w:t>
      </w:r>
      <w:r w:rsidR="006E0DAA" w:rsidRPr="00CF70CF">
        <w:rPr>
          <w:b/>
          <w:w w:val="0"/>
          <w:sz w:val="20"/>
          <w:szCs w:val="20"/>
        </w:rPr>
        <w:t xml:space="preserve"> </w:t>
      </w:r>
      <w:r w:rsidRPr="00CF70CF">
        <w:rPr>
          <w:b/>
          <w:w w:val="0"/>
          <w:sz w:val="20"/>
          <w:szCs w:val="20"/>
        </w:rPr>
        <w:t>o</w:t>
      </w:r>
      <w:r w:rsidR="006E0DAA" w:rsidRPr="00CF70CF">
        <w:rPr>
          <w:b/>
          <w:w w:val="0"/>
          <w:sz w:val="20"/>
          <w:szCs w:val="20"/>
        </w:rPr>
        <w:t xml:space="preserve"> </w:t>
      </w:r>
      <w:r w:rsidRPr="00CF70CF">
        <w:rPr>
          <w:b/>
          <w:w w:val="0"/>
          <w:sz w:val="20"/>
          <w:szCs w:val="20"/>
        </w:rPr>
        <w:t>których</w:t>
      </w:r>
      <w:r w:rsidR="006E0DAA" w:rsidRPr="00CF70CF">
        <w:rPr>
          <w:b/>
          <w:w w:val="0"/>
          <w:sz w:val="20"/>
          <w:szCs w:val="20"/>
        </w:rPr>
        <w:t xml:space="preserve"> </w:t>
      </w:r>
      <w:r w:rsidRPr="00CF70CF">
        <w:rPr>
          <w:b/>
          <w:w w:val="0"/>
          <w:sz w:val="20"/>
          <w:szCs w:val="20"/>
        </w:rPr>
        <w:t>mowa</w:t>
      </w:r>
      <w:r w:rsidR="006E0DAA" w:rsidRPr="00CF70CF">
        <w:rPr>
          <w:b/>
          <w:w w:val="0"/>
          <w:sz w:val="20"/>
          <w:szCs w:val="20"/>
        </w:rPr>
        <w:t xml:space="preserve"> </w:t>
      </w:r>
      <w:r w:rsidRPr="00CF70CF">
        <w:rPr>
          <w:b/>
          <w:w w:val="0"/>
          <w:sz w:val="20"/>
          <w:szCs w:val="20"/>
        </w:rPr>
        <w:t>w</w:t>
      </w:r>
      <w:r w:rsidR="006E0DAA" w:rsidRPr="00CF70CF">
        <w:rPr>
          <w:b/>
          <w:w w:val="0"/>
          <w:sz w:val="20"/>
          <w:szCs w:val="20"/>
        </w:rPr>
        <w:t xml:space="preserve"> </w:t>
      </w:r>
      <w:r w:rsidRPr="00CF70CF">
        <w:rPr>
          <w:b/>
          <w:w w:val="0"/>
          <w:sz w:val="20"/>
          <w:szCs w:val="20"/>
        </w:rPr>
        <w:t>ogłoszeniu.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05"/>
        <w:gridCol w:w="5632"/>
      </w:tblGrid>
      <w:tr w:rsidR="009D0772" w:rsidRPr="00CF70CF" w14:paraId="286FF151" w14:textId="77777777" w:rsidTr="009D0772">
        <w:tc>
          <w:tcPr>
            <w:tcW w:w="4644" w:type="dxa"/>
          </w:tcPr>
          <w:p w14:paraId="77218AF7" w14:textId="77777777" w:rsidR="009D0772" w:rsidRPr="00CF70CF" w:rsidRDefault="009D0772" w:rsidP="00607ECF">
            <w:pPr>
              <w:spacing w:after="0"/>
              <w:rPr>
                <w:b/>
                <w:sz w:val="20"/>
                <w:szCs w:val="20"/>
              </w:rPr>
            </w:pPr>
            <w:r w:rsidRPr="00CF70CF">
              <w:rPr>
                <w:b/>
                <w:sz w:val="20"/>
                <w:szCs w:val="20"/>
              </w:rPr>
              <w:t>Kompetencje</w:t>
            </w:r>
          </w:p>
        </w:tc>
        <w:tc>
          <w:tcPr>
            <w:tcW w:w="5812" w:type="dxa"/>
          </w:tcPr>
          <w:p w14:paraId="5CDD14B3" w14:textId="77777777" w:rsidR="009D0772" w:rsidRPr="00CF70CF" w:rsidRDefault="009D0772" w:rsidP="00607ECF">
            <w:pPr>
              <w:spacing w:after="0"/>
              <w:rPr>
                <w:b/>
                <w:sz w:val="20"/>
                <w:szCs w:val="20"/>
              </w:rPr>
            </w:pPr>
            <w:r w:rsidRPr="00CF70CF">
              <w:rPr>
                <w:b/>
                <w:sz w:val="20"/>
                <w:szCs w:val="20"/>
              </w:rPr>
              <w:t>Odpowiedź</w:t>
            </w:r>
          </w:p>
        </w:tc>
      </w:tr>
      <w:tr w:rsidR="009D0772" w:rsidRPr="00CF70CF" w14:paraId="174E4128" w14:textId="77777777" w:rsidTr="009D0772">
        <w:tc>
          <w:tcPr>
            <w:tcW w:w="4644" w:type="dxa"/>
          </w:tcPr>
          <w:p w14:paraId="6989858B" w14:textId="77777777" w:rsidR="009D0772" w:rsidRPr="00CF70CF" w:rsidRDefault="009D0772" w:rsidP="00607ECF">
            <w:pPr>
              <w:spacing w:after="0"/>
              <w:rPr>
                <w:sz w:val="20"/>
                <w:szCs w:val="20"/>
              </w:rPr>
            </w:pPr>
            <w:r w:rsidRPr="00CF70CF">
              <w:rPr>
                <w:b/>
                <w:sz w:val="20"/>
                <w:szCs w:val="20"/>
              </w:rPr>
              <w:t>1)</w:t>
            </w:r>
            <w:r w:rsidR="006E0DAA" w:rsidRPr="00CF70CF">
              <w:rPr>
                <w:b/>
                <w:sz w:val="20"/>
                <w:szCs w:val="20"/>
              </w:rPr>
              <w:t xml:space="preserve"> </w:t>
            </w:r>
            <w:r w:rsidRPr="00CF70CF">
              <w:rPr>
                <w:b/>
                <w:sz w:val="20"/>
                <w:szCs w:val="20"/>
              </w:rPr>
              <w:t>Figuruje</w:t>
            </w:r>
            <w:r w:rsidR="006E0DAA" w:rsidRPr="00CF70CF">
              <w:rPr>
                <w:b/>
                <w:sz w:val="20"/>
                <w:szCs w:val="20"/>
              </w:rPr>
              <w:t xml:space="preserve"> </w:t>
            </w:r>
            <w:r w:rsidRPr="00CF70CF">
              <w:rPr>
                <w:b/>
                <w:sz w:val="20"/>
                <w:szCs w:val="20"/>
              </w:rPr>
              <w:t>w</w:t>
            </w:r>
            <w:r w:rsidR="006E0DAA" w:rsidRPr="00CF70CF">
              <w:rPr>
                <w:b/>
                <w:sz w:val="20"/>
                <w:szCs w:val="20"/>
              </w:rPr>
              <w:t xml:space="preserve"> </w:t>
            </w:r>
            <w:r w:rsidRPr="00CF70CF">
              <w:rPr>
                <w:b/>
                <w:sz w:val="20"/>
                <w:szCs w:val="20"/>
              </w:rPr>
              <w:t>odpowiednim</w:t>
            </w:r>
            <w:r w:rsidR="006E0DAA" w:rsidRPr="00CF70CF">
              <w:rPr>
                <w:b/>
                <w:sz w:val="20"/>
                <w:szCs w:val="20"/>
              </w:rPr>
              <w:t xml:space="preserve"> </w:t>
            </w:r>
            <w:r w:rsidRPr="00CF70CF">
              <w:rPr>
                <w:b/>
                <w:sz w:val="20"/>
                <w:szCs w:val="20"/>
              </w:rPr>
              <w:t>rejestrze</w:t>
            </w:r>
            <w:r w:rsidR="006E0DAA" w:rsidRPr="00CF70CF">
              <w:rPr>
                <w:b/>
                <w:sz w:val="20"/>
                <w:szCs w:val="20"/>
              </w:rPr>
              <w:t xml:space="preserve"> </w:t>
            </w:r>
            <w:r w:rsidRPr="00CF70CF">
              <w:rPr>
                <w:b/>
                <w:sz w:val="20"/>
                <w:szCs w:val="20"/>
              </w:rPr>
              <w:lastRenderedPageBreak/>
              <w:t>zawodowym</w:t>
            </w:r>
            <w:r w:rsidR="006E0DAA" w:rsidRPr="00CF70CF">
              <w:rPr>
                <w:b/>
                <w:sz w:val="20"/>
                <w:szCs w:val="20"/>
              </w:rPr>
              <w:t xml:space="preserve"> </w:t>
            </w:r>
            <w:r w:rsidRPr="00CF70CF">
              <w:rPr>
                <w:b/>
                <w:sz w:val="20"/>
                <w:szCs w:val="20"/>
              </w:rPr>
              <w:t>lub</w:t>
            </w:r>
            <w:r w:rsidR="006E0DAA" w:rsidRPr="00CF70CF">
              <w:rPr>
                <w:b/>
                <w:sz w:val="20"/>
                <w:szCs w:val="20"/>
              </w:rPr>
              <w:t xml:space="preserve"> </w:t>
            </w:r>
            <w:r w:rsidRPr="00CF70CF">
              <w:rPr>
                <w:b/>
                <w:sz w:val="20"/>
                <w:szCs w:val="20"/>
              </w:rPr>
              <w:t>handlowym</w:t>
            </w:r>
            <w:r w:rsidR="006E0DAA" w:rsidRPr="00CF70CF">
              <w:rPr>
                <w:sz w:val="20"/>
                <w:szCs w:val="20"/>
              </w:rPr>
              <w:t xml:space="preserve"> </w:t>
            </w:r>
            <w:r w:rsidRPr="00CF70CF">
              <w:rPr>
                <w:sz w:val="20"/>
                <w:szCs w:val="20"/>
              </w:rPr>
              <w:t>prowadzonym</w:t>
            </w:r>
            <w:r w:rsidR="006E0DAA" w:rsidRPr="00CF70CF">
              <w:rPr>
                <w:sz w:val="20"/>
                <w:szCs w:val="20"/>
              </w:rPr>
              <w:t xml:space="preserve"> </w:t>
            </w:r>
            <w:r w:rsidRPr="00CF70CF">
              <w:rPr>
                <w:sz w:val="20"/>
                <w:szCs w:val="20"/>
              </w:rPr>
              <w:t>w</w:t>
            </w:r>
            <w:r w:rsidR="006E0DAA" w:rsidRPr="00CF70CF">
              <w:rPr>
                <w:sz w:val="20"/>
                <w:szCs w:val="20"/>
              </w:rPr>
              <w:t xml:space="preserve"> </w:t>
            </w:r>
            <w:r w:rsidRPr="00CF70CF">
              <w:rPr>
                <w:sz w:val="20"/>
                <w:szCs w:val="20"/>
              </w:rPr>
              <w:t>państwie</w:t>
            </w:r>
            <w:r w:rsidR="006E0DAA" w:rsidRPr="00CF70CF">
              <w:rPr>
                <w:sz w:val="20"/>
                <w:szCs w:val="20"/>
              </w:rPr>
              <w:t xml:space="preserve"> </w:t>
            </w:r>
            <w:r w:rsidRPr="00CF70CF">
              <w:rPr>
                <w:sz w:val="20"/>
                <w:szCs w:val="20"/>
              </w:rPr>
              <w:t>członkowskim</w:t>
            </w:r>
            <w:r w:rsidR="006E0DAA" w:rsidRPr="00CF70CF">
              <w:rPr>
                <w:sz w:val="20"/>
                <w:szCs w:val="20"/>
              </w:rPr>
              <w:t xml:space="preserve"> </w:t>
            </w:r>
            <w:r w:rsidRPr="00CF70CF">
              <w:rPr>
                <w:sz w:val="20"/>
                <w:szCs w:val="20"/>
              </w:rPr>
              <w:t>siedziby</w:t>
            </w:r>
            <w:r w:rsidR="006E0DAA" w:rsidRPr="00CF70CF">
              <w:rPr>
                <w:sz w:val="20"/>
                <w:szCs w:val="20"/>
              </w:rPr>
              <w:t xml:space="preserve"> </w:t>
            </w:r>
            <w:r w:rsidRPr="00CF70CF">
              <w:rPr>
                <w:sz w:val="20"/>
                <w:szCs w:val="20"/>
              </w:rPr>
              <w:t>wykonawcy</w:t>
            </w:r>
            <w:r w:rsidRPr="00CF70CF">
              <w:rPr>
                <w:sz w:val="20"/>
                <w:szCs w:val="20"/>
                <w:vertAlign w:val="superscript"/>
              </w:rPr>
              <w:footnoteReference w:id="34"/>
            </w:r>
            <w:r w:rsidRPr="00CF70CF">
              <w:rPr>
                <w:sz w:val="20"/>
                <w:szCs w:val="20"/>
              </w:rPr>
              <w:t>:</w:t>
            </w:r>
            <w:r w:rsidRPr="00CF70CF">
              <w:rPr>
                <w:sz w:val="20"/>
                <w:szCs w:val="20"/>
              </w:rPr>
              <w:br/>
              <w:t>Jeżeli</w:t>
            </w:r>
            <w:r w:rsidR="006E0DAA" w:rsidRPr="00CF70CF">
              <w:rPr>
                <w:sz w:val="20"/>
                <w:szCs w:val="20"/>
              </w:rPr>
              <w:t xml:space="preserve"> </w:t>
            </w:r>
            <w:r w:rsidRPr="00CF70CF">
              <w:rPr>
                <w:sz w:val="20"/>
                <w:szCs w:val="20"/>
              </w:rPr>
              <w:t>odnośna</w:t>
            </w:r>
            <w:r w:rsidR="006E0DAA" w:rsidRPr="00CF70CF">
              <w:rPr>
                <w:sz w:val="20"/>
                <w:szCs w:val="20"/>
              </w:rPr>
              <w:t xml:space="preserve"> </w:t>
            </w:r>
            <w:r w:rsidRPr="00CF70CF">
              <w:rPr>
                <w:sz w:val="20"/>
                <w:szCs w:val="20"/>
              </w:rPr>
              <w:t>dokumentacja</w:t>
            </w:r>
            <w:r w:rsidR="006E0DAA" w:rsidRPr="00CF70CF">
              <w:rPr>
                <w:sz w:val="20"/>
                <w:szCs w:val="20"/>
              </w:rPr>
              <w:t xml:space="preserve"> </w:t>
            </w:r>
            <w:r w:rsidRPr="00CF70CF">
              <w:rPr>
                <w:sz w:val="20"/>
                <w:szCs w:val="20"/>
              </w:rPr>
              <w:t>jest</w:t>
            </w:r>
            <w:r w:rsidR="006E0DAA" w:rsidRPr="00CF70CF">
              <w:rPr>
                <w:sz w:val="20"/>
                <w:szCs w:val="20"/>
              </w:rPr>
              <w:t xml:space="preserve"> </w:t>
            </w:r>
            <w:r w:rsidRPr="00CF70CF">
              <w:rPr>
                <w:sz w:val="20"/>
                <w:szCs w:val="20"/>
              </w:rPr>
              <w:t>dostępna</w:t>
            </w:r>
            <w:r w:rsidR="006E0DAA" w:rsidRPr="00CF70CF">
              <w:rPr>
                <w:sz w:val="20"/>
                <w:szCs w:val="20"/>
              </w:rPr>
              <w:t xml:space="preserve"> </w:t>
            </w:r>
            <w:r w:rsidRPr="00CF70CF">
              <w:rPr>
                <w:sz w:val="20"/>
                <w:szCs w:val="20"/>
              </w:rPr>
              <w:t>w</w:t>
            </w:r>
            <w:r w:rsidR="006E0DAA" w:rsidRPr="00CF70CF">
              <w:rPr>
                <w:sz w:val="20"/>
                <w:szCs w:val="20"/>
              </w:rPr>
              <w:t xml:space="preserve"> </w:t>
            </w:r>
            <w:r w:rsidRPr="00CF70CF">
              <w:rPr>
                <w:sz w:val="20"/>
                <w:szCs w:val="20"/>
              </w:rPr>
              <w:t>formie</w:t>
            </w:r>
            <w:r w:rsidR="006E0DAA" w:rsidRPr="00CF70CF">
              <w:rPr>
                <w:sz w:val="20"/>
                <w:szCs w:val="20"/>
              </w:rPr>
              <w:t xml:space="preserve"> </w:t>
            </w:r>
            <w:r w:rsidRPr="00CF70CF">
              <w:rPr>
                <w:sz w:val="20"/>
                <w:szCs w:val="20"/>
              </w:rPr>
              <w:t>elektronicznej,</w:t>
            </w:r>
            <w:r w:rsidR="006E0DAA" w:rsidRPr="00CF70CF">
              <w:rPr>
                <w:sz w:val="20"/>
                <w:szCs w:val="20"/>
              </w:rPr>
              <w:t xml:space="preserve"> </w:t>
            </w:r>
            <w:r w:rsidRPr="00CF70CF">
              <w:rPr>
                <w:sz w:val="20"/>
                <w:szCs w:val="20"/>
              </w:rPr>
              <w:t>proszę</w:t>
            </w:r>
            <w:r w:rsidR="006E0DAA" w:rsidRPr="00CF70CF">
              <w:rPr>
                <w:sz w:val="20"/>
                <w:szCs w:val="20"/>
              </w:rPr>
              <w:t xml:space="preserve"> </w:t>
            </w:r>
            <w:r w:rsidRPr="00CF70CF">
              <w:rPr>
                <w:sz w:val="20"/>
                <w:szCs w:val="20"/>
              </w:rPr>
              <w:t>wskazać:</w:t>
            </w:r>
          </w:p>
        </w:tc>
        <w:tc>
          <w:tcPr>
            <w:tcW w:w="5812" w:type="dxa"/>
          </w:tcPr>
          <w:p w14:paraId="5BD50C85" w14:textId="77777777" w:rsidR="009D0772" w:rsidRPr="00CF70CF" w:rsidRDefault="009D0772" w:rsidP="00607ECF">
            <w:pPr>
              <w:spacing w:after="0"/>
              <w:rPr>
                <w:w w:val="0"/>
                <w:sz w:val="20"/>
                <w:szCs w:val="20"/>
              </w:rPr>
            </w:pPr>
            <w:r w:rsidRPr="00CF70CF">
              <w:rPr>
                <w:w w:val="0"/>
                <w:sz w:val="20"/>
                <w:szCs w:val="20"/>
              </w:rPr>
              <w:lastRenderedPageBreak/>
              <w:t>[…]</w:t>
            </w:r>
            <w:r w:rsidRPr="00CF70CF">
              <w:rPr>
                <w:w w:val="0"/>
                <w:sz w:val="20"/>
                <w:szCs w:val="20"/>
              </w:rPr>
              <w:br/>
            </w:r>
            <w:r w:rsidRPr="00CF70CF">
              <w:rPr>
                <w:w w:val="0"/>
                <w:sz w:val="20"/>
                <w:szCs w:val="20"/>
              </w:rPr>
              <w:lastRenderedPageBreak/>
              <w:br/>
            </w:r>
            <w:r w:rsidRPr="00CF70CF">
              <w:rPr>
                <w:sz w:val="20"/>
                <w:szCs w:val="20"/>
              </w:rPr>
              <w:t>(adres</w:t>
            </w:r>
            <w:r w:rsidR="006E0DAA" w:rsidRPr="00CF70CF">
              <w:rPr>
                <w:sz w:val="20"/>
                <w:szCs w:val="20"/>
              </w:rPr>
              <w:t xml:space="preserve"> </w:t>
            </w:r>
            <w:r w:rsidRPr="00CF70CF">
              <w:rPr>
                <w:sz w:val="20"/>
                <w:szCs w:val="20"/>
              </w:rPr>
              <w:t>internetowy,</w:t>
            </w:r>
            <w:r w:rsidR="006E0DAA" w:rsidRPr="00CF70CF">
              <w:rPr>
                <w:sz w:val="20"/>
                <w:szCs w:val="20"/>
              </w:rPr>
              <w:t xml:space="preserve"> </w:t>
            </w:r>
            <w:r w:rsidRPr="00CF70CF">
              <w:rPr>
                <w:sz w:val="20"/>
                <w:szCs w:val="20"/>
              </w:rPr>
              <w:t>wydający</w:t>
            </w:r>
            <w:r w:rsidR="006E0DAA" w:rsidRPr="00CF70CF">
              <w:rPr>
                <w:sz w:val="20"/>
                <w:szCs w:val="20"/>
              </w:rPr>
              <w:t xml:space="preserve"> </w:t>
            </w:r>
            <w:r w:rsidRPr="00CF70CF">
              <w:rPr>
                <w:sz w:val="20"/>
                <w:szCs w:val="20"/>
              </w:rPr>
              <w:t>urząd</w:t>
            </w:r>
            <w:r w:rsidR="006E0DAA" w:rsidRPr="00CF70CF">
              <w:rPr>
                <w:sz w:val="20"/>
                <w:szCs w:val="20"/>
              </w:rPr>
              <w:t xml:space="preserve"> </w:t>
            </w:r>
            <w:r w:rsidRPr="00CF70CF">
              <w:rPr>
                <w:sz w:val="20"/>
                <w:szCs w:val="20"/>
              </w:rPr>
              <w:t>lub</w:t>
            </w:r>
            <w:r w:rsidR="006E0DAA" w:rsidRPr="00CF70CF">
              <w:rPr>
                <w:sz w:val="20"/>
                <w:szCs w:val="20"/>
              </w:rPr>
              <w:t xml:space="preserve"> </w:t>
            </w:r>
            <w:r w:rsidRPr="00CF70CF">
              <w:rPr>
                <w:sz w:val="20"/>
                <w:szCs w:val="20"/>
              </w:rPr>
              <w:t>organ,</w:t>
            </w:r>
            <w:r w:rsidR="006E0DAA" w:rsidRPr="00CF70CF">
              <w:rPr>
                <w:sz w:val="20"/>
                <w:szCs w:val="20"/>
              </w:rPr>
              <w:t xml:space="preserve"> </w:t>
            </w:r>
            <w:r w:rsidRPr="00CF70CF">
              <w:rPr>
                <w:sz w:val="20"/>
                <w:szCs w:val="20"/>
              </w:rPr>
              <w:t>dokładne</w:t>
            </w:r>
            <w:r w:rsidR="006E0DAA" w:rsidRPr="00CF70CF">
              <w:rPr>
                <w:sz w:val="20"/>
                <w:szCs w:val="20"/>
              </w:rPr>
              <w:t xml:space="preserve"> </w:t>
            </w:r>
            <w:r w:rsidRPr="00CF70CF">
              <w:rPr>
                <w:sz w:val="20"/>
                <w:szCs w:val="20"/>
              </w:rPr>
              <w:t>dane</w:t>
            </w:r>
            <w:r w:rsidR="006E0DAA" w:rsidRPr="00CF70CF">
              <w:rPr>
                <w:sz w:val="20"/>
                <w:szCs w:val="20"/>
              </w:rPr>
              <w:t xml:space="preserve"> </w:t>
            </w:r>
            <w:r w:rsidRPr="00CF70CF">
              <w:rPr>
                <w:sz w:val="20"/>
                <w:szCs w:val="20"/>
              </w:rPr>
              <w:t>referencyjne</w:t>
            </w:r>
            <w:r w:rsidR="006E0DAA" w:rsidRPr="00CF70CF">
              <w:rPr>
                <w:sz w:val="20"/>
                <w:szCs w:val="20"/>
              </w:rPr>
              <w:t xml:space="preserve"> </w:t>
            </w:r>
            <w:r w:rsidRPr="00CF70CF">
              <w:rPr>
                <w:sz w:val="20"/>
                <w:szCs w:val="20"/>
              </w:rPr>
              <w:t>dokumentacji):</w:t>
            </w:r>
            <w:r w:rsidR="006E0DAA" w:rsidRPr="00CF70CF">
              <w:rPr>
                <w:sz w:val="20"/>
                <w:szCs w:val="20"/>
              </w:rPr>
              <w:t xml:space="preserve"> </w:t>
            </w:r>
            <w:r w:rsidRPr="00CF70CF">
              <w:rPr>
                <w:sz w:val="20"/>
                <w:szCs w:val="20"/>
              </w:rPr>
              <w:t>[……][……][……]</w:t>
            </w:r>
          </w:p>
        </w:tc>
      </w:tr>
      <w:tr w:rsidR="009D0772" w:rsidRPr="00CF70CF" w14:paraId="00486EDB" w14:textId="77777777" w:rsidTr="009D0772">
        <w:tc>
          <w:tcPr>
            <w:tcW w:w="4644" w:type="dxa"/>
          </w:tcPr>
          <w:p w14:paraId="30265228" w14:textId="77777777" w:rsidR="009D0772" w:rsidRPr="00CF70CF" w:rsidRDefault="009D0772" w:rsidP="00607ECF">
            <w:pPr>
              <w:spacing w:after="0"/>
              <w:rPr>
                <w:b/>
                <w:sz w:val="20"/>
                <w:szCs w:val="20"/>
              </w:rPr>
            </w:pPr>
            <w:r w:rsidRPr="00CF70CF">
              <w:rPr>
                <w:b/>
                <w:sz w:val="20"/>
                <w:szCs w:val="20"/>
              </w:rPr>
              <w:lastRenderedPageBreak/>
              <w:t>2)</w:t>
            </w:r>
            <w:r w:rsidR="006E0DAA" w:rsidRPr="00CF70CF">
              <w:rPr>
                <w:b/>
                <w:sz w:val="20"/>
                <w:szCs w:val="20"/>
              </w:rPr>
              <w:t xml:space="preserve"> </w:t>
            </w:r>
            <w:r w:rsidRPr="00CF70CF">
              <w:rPr>
                <w:b/>
                <w:sz w:val="20"/>
                <w:szCs w:val="20"/>
              </w:rPr>
              <w:t>W</w:t>
            </w:r>
            <w:r w:rsidR="006E0DAA" w:rsidRPr="00CF70CF">
              <w:rPr>
                <w:b/>
                <w:sz w:val="20"/>
                <w:szCs w:val="20"/>
              </w:rPr>
              <w:t xml:space="preserve"> </w:t>
            </w:r>
            <w:r w:rsidRPr="00CF70CF">
              <w:rPr>
                <w:b/>
                <w:sz w:val="20"/>
                <w:szCs w:val="20"/>
              </w:rPr>
              <w:t>odniesieniu</w:t>
            </w:r>
            <w:r w:rsidR="006E0DAA" w:rsidRPr="00CF70CF">
              <w:rPr>
                <w:b/>
                <w:sz w:val="20"/>
                <w:szCs w:val="20"/>
              </w:rPr>
              <w:t xml:space="preserve"> </w:t>
            </w:r>
            <w:r w:rsidRPr="00CF70CF">
              <w:rPr>
                <w:b/>
                <w:sz w:val="20"/>
                <w:szCs w:val="20"/>
              </w:rPr>
              <w:t>do</w:t>
            </w:r>
            <w:r w:rsidR="006E0DAA" w:rsidRPr="00CF70CF">
              <w:rPr>
                <w:b/>
                <w:sz w:val="20"/>
                <w:szCs w:val="20"/>
              </w:rPr>
              <w:t xml:space="preserve"> </w:t>
            </w:r>
            <w:r w:rsidRPr="00CF70CF">
              <w:rPr>
                <w:b/>
                <w:sz w:val="20"/>
                <w:szCs w:val="20"/>
              </w:rPr>
              <w:t>zamówień</w:t>
            </w:r>
            <w:r w:rsidR="006E0DAA" w:rsidRPr="00CF70CF">
              <w:rPr>
                <w:b/>
                <w:sz w:val="20"/>
                <w:szCs w:val="20"/>
              </w:rPr>
              <w:t xml:space="preserve"> </w:t>
            </w:r>
            <w:r w:rsidRPr="00CF70CF">
              <w:rPr>
                <w:b/>
                <w:sz w:val="20"/>
                <w:szCs w:val="20"/>
              </w:rPr>
              <w:t>publicznych</w:t>
            </w:r>
            <w:r w:rsidR="006E0DAA" w:rsidRPr="00CF70CF">
              <w:rPr>
                <w:b/>
                <w:sz w:val="20"/>
                <w:szCs w:val="20"/>
              </w:rPr>
              <w:t xml:space="preserve"> </w:t>
            </w:r>
            <w:r w:rsidRPr="00CF70CF">
              <w:rPr>
                <w:b/>
                <w:sz w:val="20"/>
                <w:szCs w:val="20"/>
              </w:rPr>
              <w:t>na</w:t>
            </w:r>
            <w:r w:rsidR="006E0DAA" w:rsidRPr="00CF70CF">
              <w:rPr>
                <w:b/>
                <w:sz w:val="20"/>
                <w:szCs w:val="20"/>
              </w:rPr>
              <w:t xml:space="preserve"> </w:t>
            </w:r>
            <w:r w:rsidRPr="00CF70CF">
              <w:rPr>
                <w:b/>
                <w:sz w:val="20"/>
                <w:szCs w:val="20"/>
              </w:rPr>
              <w:t>usługi:</w:t>
            </w:r>
            <w:r w:rsidRPr="00CF70CF">
              <w:rPr>
                <w:b/>
                <w:sz w:val="20"/>
                <w:szCs w:val="20"/>
              </w:rPr>
              <w:br/>
            </w:r>
            <w:r w:rsidRPr="00CF70CF">
              <w:rPr>
                <w:sz w:val="20"/>
                <w:szCs w:val="20"/>
              </w:rPr>
              <w:t>Czy</w:t>
            </w:r>
            <w:r w:rsidR="006E0DAA" w:rsidRPr="00CF70CF">
              <w:rPr>
                <w:sz w:val="20"/>
                <w:szCs w:val="20"/>
              </w:rPr>
              <w:t xml:space="preserve"> </w:t>
            </w:r>
            <w:r w:rsidRPr="00CF70CF">
              <w:rPr>
                <w:sz w:val="20"/>
                <w:szCs w:val="20"/>
              </w:rPr>
              <w:t>konieczne</w:t>
            </w:r>
            <w:r w:rsidR="006E0DAA" w:rsidRPr="00CF70CF">
              <w:rPr>
                <w:sz w:val="20"/>
                <w:szCs w:val="20"/>
              </w:rPr>
              <w:t xml:space="preserve"> </w:t>
            </w:r>
            <w:r w:rsidRPr="00CF70CF">
              <w:rPr>
                <w:sz w:val="20"/>
                <w:szCs w:val="20"/>
              </w:rPr>
              <w:t>jest</w:t>
            </w:r>
            <w:r w:rsidR="006E0DAA" w:rsidRPr="00CF70CF">
              <w:rPr>
                <w:sz w:val="20"/>
                <w:szCs w:val="20"/>
              </w:rPr>
              <w:t xml:space="preserve"> </w:t>
            </w:r>
            <w:r w:rsidRPr="00CF70CF">
              <w:rPr>
                <w:b/>
                <w:sz w:val="20"/>
                <w:szCs w:val="20"/>
              </w:rPr>
              <w:t>posiadanie</w:t>
            </w:r>
            <w:r w:rsidR="006E0DAA" w:rsidRPr="00CF70CF">
              <w:rPr>
                <w:sz w:val="20"/>
                <w:szCs w:val="20"/>
              </w:rPr>
              <w:t xml:space="preserve"> </w:t>
            </w:r>
            <w:r w:rsidRPr="00CF70CF">
              <w:rPr>
                <w:sz w:val="20"/>
                <w:szCs w:val="20"/>
              </w:rPr>
              <w:t>określonego</w:t>
            </w:r>
            <w:r w:rsidR="006E0DAA" w:rsidRPr="00CF70CF">
              <w:rPr>
                <w:sz w:val="20"/>
                <w:szCs w:val="20"/>
              </w:rPr>
              <w:t xml:space="preserve"> </w:t>
            </w:r>
            <w:r w:rsidRPr="00CF70CF">
              <w:rPr>
                <w:b/>
                <w:sz w:val="20"/>
                <w:szCs w:val="20"/>
              </w:rPr>
              <w:t>zezwolenia</w:t>
            </w:r>
            <w:r w:rsidR="006E0DAA" w:rsidRPr="00CF70CF">
              <w:rPr>
                <w:b/>
                <w:sz w:val="20"/>
                <w:szCs w:val="20"/>
              </w:rPr>
              <w:t xml:space="preserve"> </w:t>
            </w:r>
            <w:r w:rsidRPr="00CF70CF">
              <w:rPr>
                <w:b/>
                <w:sz w:val="20"/>
                <w:szCs w:val="20"/>
              </w:rPr>
              <w:t>lub</w:t>
            </w:r>
            <w:r w:rsidR="006E0DAA" w:rsidRPr="00CF70CF">
              <w:rPr>
                <w:b/>
                <w:sz w:val="20"/>
                <w:szCs w:val="20"/>
              </w:rPr>
              <w:t xml:space="preserve"> </w:t>
            </w:r>
            <w:r w:rsidRPr="00CF70CF">
              <w:rPr>
                <w:b/>
                <w:sz w:val="20"/>
                <w:szCs w:val="20"/>
              </w:rPr>
              <w:t>bycie</w:t>
            </w:r>
            <w:r w:rsidR="006E0DAA" w:rsidRPr="00CF70CF">
              <w:rPr>
                <w:b/>
                <w:sz w:val="20"/>
                <w:szCs w:val="20"/>
              </w:rPr>
              <w:t xml:space="preserve"> </w:t>
            </w:r>
            <w:r w:rsidRPr="00CF70CF">
              <w:rPr>
                <w:b/>
                <w:sz w:val="20"/>
                <w:szCs w:val="20"/>
              </w:rPr>
              <w:t>członkiem</w:t>
            </w:r>
            <w:r w:rsidR="006E0DAA" w:rsidRPr="00CF70CF">
              <w:rPr>
                <w:sz w:val="20"/>
                <w:szCs w:val="20"/>
              </w:rPr>
              <w:t xml:space="preserve"> </w:t>
            </w:r>
            <w:r w:rsidRPr="00CF70CF">
              <w:rPr>
                <w:sz w:val="20"/>
                <w:szCs w:val="20"/>
              </w:rPr>
              <w:t>określonej</w:t>
            </w:r>
            <w:r w:rsidR="006E0DAA" w:rsidRPr="00CF70CF">
              <w:rPr>
                <w:sz w:val="20"/>
                <w:szCs w:val="20"/>
              </w:rPr>
              <w:t xml:space="preserve"> </w:t>
            </w:r>
            <w:r w:rsidRPr="00CF70CF">
              <w:rPr>
                <w:sz w:val="20"/>
                <w:szCs w:val="20"/>
              </w:rPr>
              <w:t>organizacji,</w:t>
            </w:r>
            <w:r w:rsidR="006E0DAA" w:rsidRPr="00CF70CF">
              <w:rPr>
                <w:sz w:val="20"/>
                <w:szCs w:val="20"/>
              </w:rPr>
              <w:t xml:space="preserve"> </w:t>
            </w:r>
            <w:r w:rsidRPr="00CF70CF">
              <w:rPr>
                <w:sz w:val="20"/>
                <w:szCs w:val="20"/>
              </w:rPr>
              <w:t>aby</w:t>
            </w:r>
            <w:r w:rsidR="006E0DAA" w:rsidRPr="00CF70CF">
              <w:rPr>
                <w:sz w:val="20"/>
                <w:szCs w:val="20"/>
              </w:rPr>
              <w:t xml:space="preserve"> </w:t>
            </w:r>
            <w:r w:rsidRPr="00CF70CF">
              <w:rPr>
                <w:sz w:val="20"/>
                <w:szCs w:val="20"/>
              </w:rPr>
              <w:t>mieć</w:t>
            </w:r>
            <w:r w:rsidR="006E0DAA" w:rsidRPr="00CF70CF">
              <w:rPr>
                <w:sz w:val="20"/>
                <w:szCs w:val="20"/>
              </w:rPr>
              <w:t xml:space="preserve"> </w:t>
            </w:r>
            <w:r w:rsidRPr="00CF70CF">
              <w:rPr>
                <w:sz w:val="20"/>
                <w:szCs w:val="20"/>
              </w:rPr>
              <w:t>możliwość</w:t>
            </w:r>
            <w:r w:rsidR="006E0DAA" w:rsidRPr="00CF70CF">
              <w:rPr>
                <w:sz w:val="20"/>
                <w:szCs w:val="20"/>
              </w:rPr>
              <w:t xml:space="preserve"> </w:t>
            </w:r>
            <w:r w:rsidRPr="00CF70CF">
              <w:rPr>
                <w:sz w:val="20"/>
                <w:szCs w:val="20"/>
              </w:rPr>
              <w:t>świadczenia</w:t>
            </w:r>
            <w:r w:rsidR="006E0DAA" w:rsidRPr="00CF70CF">
              <w:rPr>
                <w:sz w:val="20"/>
                <w:szCs w:val="20"/>
              </w:rPr>
              <w:t xml:space="preserve"> </w:t>
            </w:r>
            <w:r w:rsidRPr="00CF70CF">
              <w:rPr>
                <w:sz w:val="20"/>
                <w:szCs w:val="20"/>
              </w:rPr>
              <w:t>usługi,</w:t>
            </w:r>
            <w:r w:rsidR="006E0DAA" w:rsidRPr="00CF70CF">
              <w:rPr>
                <w:sz w:val="20"/>
                <w:szCs w:val="20"/>
              </w:rPr>
              <w:t xml:space="preserve"> </w:t>
            </w:r>
            <w:r w:rsidRPr="00CF70CF">
              <w:rPr>
                <w:sz w:val="20"/>
                <w:szCs w:val="20"/>
              </w:rPr>
              <w:t>o</w:t>
            </w:r>
            <w:r w:rsidR="006E0DAA" w:rsidRPr="00CF70CF">
              <w:rPr>
                <w:sz w:val="20"/>
                <w:szCs w:val="20"/>
              </w:rPr>
              <w:t xml:space="preserve"> </w:t>
            </w:r>
            <w:r w:rsidRPr="00CF70CF">
              <w:rPr>
                <w:sz w:val="20"/>
                <w:szCs w:val="20"/>
              </w:rPr>
              <w:t>której</w:t>
            </w:r>
            <w:r w:rsidR="006E0DAA" w:rsidRPr="00CF70CF">
              <w:rPr>
                <w:sz w:val="20"/>
                <w:szCs w:val="20"/>
              </w:rPr>
              <w:t xml:space="preserve"> </w:t>
            </w:r>
            <w:r w:rsidRPr="00CF70CF">
              <w:rPr>
                <w:sz w:val="20"/>
                <w:szCs w:val="20"/>
              </w:rPr>
              <w:t>mowa,</w:t>
            </w:r>
            <w:r w:rsidR="006E0DAA" w:rsidRPr="00CF70CF">
              <w:rPr>
                <w:sz w:val="20"/>
                <w:szCs w:val="20"/>
              </w:rPr>
              <w:t xml:space="preserve"> </w:t>
            </w:r>
            <w:r w:rsidRPr="00CF70CF">
              <w:rPr>
                <w:sz w:val="20"/>
                <w:szCs w:val="20"/>
              </w:rPr>
              <w:t>w</w:t>
            </w:r>
            <w:r w:rsidR="006E0DAA" w:rsidRPr="00CF70CF">
              <w:rPr>
                <w:sz w:val="20"/>
                <w:szCs w:val="20"/>
              </w:rPr>
              <w:t xml:space="preserve"> </w:t>
            </w:r>
            <w:r w:rsidRPr="00CF70CF">
              <w:rPr>
                <w:sz w:val="20"/>
                <w:szCs w:val="20"/>
              </w:rPr>
              <w:t>państwie</w:t>
            </w:r>
            <w:r w:rsidR="006E0DAA" w:rsidRPr="00CF70CF">
              <w:rPr>
                <w:sz w:val="20"/>
                <w:szCs w:val="20"/>
              </w:rPr>
              <w:t xml:space="preserve"> </w:t>
            </w:r>
            <w:r w:rsidRPr="00CF70CF">
              <w:rPr>
                <w:sz w:val="20"/>
                <w:szCs w:val="20"/>
              </w:rPr>
              <w:t>siedziby</w:t>
            </w:r>
            <w:r w:rsidR="006E0DAA" w:rsidRPr="00CF70CF">
              <w:rPr>
                <w:sz w:val="20"/>
                <w:szCs w:val="20"/>
              </w:rPr>
              <w:t xml:space="preserve"> </w:t>
            </w:r>
            <w:r w:rsidRPr="00CF70CF">
              <w:rPr>
                <w:sz w:val="20"/>
                <w:szCs w:val="20"/>
              </w:rPr>
              <w:t>wykonawcy?</w:t>
            </w:r>
            <w:r w:rsidR="006E0DAA" w:rsidRPr="00CF70CF">
              <w:rPr>
                <w:sz w:val="20"/>
                <w:szCs w:val="20"/>
              </w:rPr>
              <w:t xml:space="preserve"> </w:t>
            </w:r>
            <w:r w:rsidRPr="00CF70CF">
              <w:rPr>
                <w:sz w:val="20"/>
                <w:szCs w:val="20"/>
              </w:rPr>
              <w:br/>
            </w:r>
            <w:r w:rsidRPr="00CF70CF">
              <w:rPr>
                <w:sz w:val="20"/>
                <w:szCs w:val="20"/>
              </w:rPr>
              <w:br/>
              <w:t>Jeżeli</w:t>
            </w:r>
            <w:r w:rsidR="006E0DAA" w:rsidRPr="00CF70CF">
              <w:rPr>
                <w:sz w:val="20"/>
                <w:szCs w:val="20"/>
              </w:rPr>
              <w:t xml:space="preserve"> </w:t>
            </w:r>
            <w:r w:rsidRPr="00CF70CF">
              <w:rPr>
                <w:sz w:val="20"/>
                <w:szCs w:val="20"/>
              </w:rPr>
              <w:t>odnośna</w:t>
            </w:r>
            <w:r w:rsidR="006E0DAA" w:rsidRPr="00CF70CF">
              <w:rPr>
                <w:sz w:val="20"/>
                <w:szCs w:val="20"/>
              </w:rPr>
              <w:t xml:space="preserve"> </w:t>
            </w:r>
            <w:r w:rsidRPr="00CF70CF">
              <w:rPr>
                <w:sz w:val="20"/>
                <w:szCs w:val="20"/>
              </w:rPr>
              <w:t>dokumentacja</w:t>
            </w:r>
            <w:r w:rsidR="006E0DAA" w:rsidRPr="00CF70CF">
              <w:rPr>
                <w:sz w:val="20"/>
                <w:szCs w:val="20"/>
              </w:rPr>
              <w:t xml:space="preserve"> </w:t>
            </w:r>
            <w:r w:rsidRPr="00CF70CF">
              <w:rPr>
                <w:sz w:val="20"/>
                <w:szCs w:val="20"/>
              </w:rPr>
              <w:t>jest</w:t>
            </w:r>
            <w:r w:rsidR="006E0DAA" w:rsidRPr="00CF70CF">
              <w:rPr>
                <w:sz w:val="20"/>
                <w:szCs w:val="20"/>
              </w:rPr>
              <w:t xml:space="preserve"> </w:t>
            </w:r>
            <w:r w:rsidRPr="00CF70CF">
              <w:rPr>
                <w:sz w:val="20"/>
                <w:szCs w:val="20"/>
              </w:rPr>
              <w:t>dostępna</w:t>
            </w:r>
            <w:r w:rsidR="006E0DAA" w:rsidRPr="00CF70CF">
              <w:rPr>
                <w:sz w:val="20"/>
                <w:szCs w:val="20"/>
              </w:rPr>
              <w:t xml:space="preserve"> </w:t>
            </w:r>
            <w:r w:rsidRPr="00CF70CF">
              <w:rPr>
                <w:sz w:val="20"/>
                <w:szCs w:val="20"/>
              </w:rPr>
              <w:t>w</w:t>
            </w:r>
            <w:r w:rsidR="006E0DAA" w:rsidRPr="00CF70CF">
              <w:rPr>
                <w:sz w:val="20"/>
                <w:szCs w:val="20"/>
              </w:rPr>
              <w:t xml:space="preserve"> </w:t>
            </w:r>
            <w:r w:rsidRPr="00CF70CF">
              <w:rPr>
                <w:sz w:val="20"/>
                <w:szCs w:val="20"/>
              </w:rPr>
              <w:t>formie</w:t>
            </w:r>
            <w:r w:rsidR="006E0DAA" w:rsidRPr="00CF70CF">
              <w:rPr>
                <w:sz w:val="20"/>
                <w:szCs w:val="20"/>
              </w:rPr>
              <w:t xml:space="preserve"> </w:t>
            </w:r>
            <w:r w:rsidRPr="00CF70CF">
              <w:rPr>
                <w:sz w:val="20"/>
                <w:szCs w:val="20"/>
              </w:rPr>
              <w:t>elektronicznej,</w:t>
            </w:r>
            <w:r w:rsidR="006E0DAA" w:rsidRPr="00CF70CF">
              <w:rPr>
                <w:sz w:val="20"/>
                <w:szCs w:val="20"/>
              </w:rPr>
              <w:t xml:space="preserve"> </w:t>
            </w:r>
            <w:r w:rsidRPr="00CF70CF">
              <w:rPr>
                <w:sz w:val="20"/>
                <w:szCs w:val="20"/>
              </w:rPr>
              <w:t>proszę</w:t>
            </w:r>
            <w:r w:rsidR="006E0DAA" w:rsidRPr="00CF70CF">
              <w:rPr>
                <w:sz w:val="20"/>
                <w:szCs w:val="20"/>
              </w:rPr>
              <w:t xml:space="preserve"> </w:t>
            </w:r>
            <w:r w:rsidRPr="00CF70CF">
              <w:rPr>
                <w:sz w:val="20"/>
                <w:szCs w:val="20"/>
              </w:rPr>
              <w:t>wskazać:</w:t>
            </w:r>
          </w:p>
        </w:tc>
        <w:tc>
          <w:tcPr>
            <w:tcW w:w="5812" w:type="dxa"/>
          </w:tcPr>
          <w:p w14:paraId="492A8BF7" w14:textId="77777777" w:rsidR="009D0772" w:rsidRPr="00CF70CF" w:rsidRDefault="009D0772" w:rsidP="00607ECF">
            <w:pPr>
              <w:spacing w:after="0"/>
              <w:rPr>
                <w:w w:val="0"/>
                <w:sz w:val="20"/>
                <w:szCs w:val="20"/>
              </w:rPr>
            </w:pPr>
            <w:r w:rsidRPr="00CF70CF">
              <w:rPr>
                <w:w w:val="0"/>
                <w:sz w:val="20"/>
                <w:szCs w:val="20"/>
              </w:rPr>
              <w:br/>
              <w:t>[]</w:t>
            </w:r>
            <w:r w:rsidR="006E0DAA" w:rsidRPr="00CF70CF">
              <w:rPr>
                <w:w w:val="0"/>
                <w:sz w:val="20"/>
                <w:szCs w:val="20"/>
              </w:rPr>
              <w:t xml:space="preserve"> </w:t>
            </w:r>
            <w:r w:rsidRPr="00CF70CF">
              <w:rPr>
                <w:w w:val="0"/>
                <w:sz w:val="20"/>
                <w:szCs w:val="20"/>
              </w:rPr>
              <w:t>Tak</w:t>
            </w:r>
            <w:r w:rsidR="006E0DAA" w:rsidRPr="00CF70CF">
              <w:rPr>
                <w:w w:val="0"/>
                <w:sz w:val="20"/>
                <w:szCs w:val="20"/>
              </w:rPr>
              <w:t xml:space="preserve"> </w:t>
            </w:r>
            <w:r w:rsidRPr="00CF70CF">
              <w:rPr>
                <w:w w:val="0"/>
                <w:sz w:val="20"/>
                <w:szCs w:val="20"/>
              </w:rPr>
              <w:t>[]</w:t>
            </w:r>
            <w:r w:rsidR="006E0DAA" w:rsidRPr="00CF70CF">
              <w:rPr>
                <w:w w:val="0"/>
                <w:sz w:val="20"/>
                <w:szCs w:val="20"/>
              </w:rPr>
              <w:t xml:space="preserve"> </w:t>
            </w:r>
            <w:r w:rsidRPr="00CF70CF">
              <w:rPr>
                <w:w w:val="0"/>
                <w:sz w:val="20"/>
                <w:szCs w:val="20"/>
              </w:rPr>
              <w:t>Nie</w:t>
            </w:r>
            <w:r w:rsidRPr="00CF70CF">
              <w:rPr>
                <w:w w:val="0"/>
                <w:sz w:val="20"/>
                <w:szCs w:val="20"/>
              </w:rPr>
              <w:br/>
            </w:r>
            <w:r w:rsidRPr="00CF70CF">
              <w:rPr>
                <w:w w:val="0"/>
                <w:sz w:val="20"/>
                <w:szCs w:val="20"/>
              </w:rPr>
              <w:br/>
              <w:t>Jeżeli</w:t>
            </w:r>
            <w:r w:rsidR="006E0DAA" w:rsidRPr="00CF70CF">
              <w:rPr>
                <w:w w:val="0"/>
                <w:sz w:val="20"/>
                <w:szCs w:val="20"/>
              </w:rPr>
              <w:t xml:space="preserve"> </w:t>
            </w:r>
            <w:r w:rsidRPr="00CF70CF">
              <w:rPr>
                <w:w w:val="0"/>
                <w:sz w:val="20"/>
                <w:szCs w:val="20"/>
              </w:rPr>
              <w:t>tak,</w:t>
            </w:r>
            <w:r w:rsidR="006E0DAA" w:rsidRPr="00CF70CF">
              <w:rPr>
                <w:w w:val="0"/>
                <w:sz w:val="20"/>
                <w:szCs w:val="20"/>
              </w:rPr>
              <w:t xml:space="preserve"> </w:t>
            </w:r>
            <w:r w:rsidRPr="00CF70CF">
              <w:rPr>
                <w:w w:val="0"/>
                <w:sz w:val="20"/>
                <w:szCs w:val="20"/>
              </w:rPr>
              <w:t>proszę</w:t>
            </w:r>
            <w:r w:rsidR="006E0DAA" w:rsidRPr="00CF70CF">
              <w:rPr>
                <w:w w:val="0"/>
                <w:sz w:val="20"/>
                <w:szCs w:val="20"/>
              </w:rPr>
              <w:t xml:space="preserve"> </w:t>
            </w:r>
            <w:r w:rsidRPr="00CF70CF">
              <w:rPr>
                <w:w w:val="0"/>
                <w:sz w:val="20"/>
                <w:szCs w:val="20"/>
              </w:rPr>
              <w:t>określić,</w:t>
            </w:r>
            <w:r w:rsidR="006E0DAA" w:rsidRPr="00CF70CF">
              <w:rPr>
                <w:w w:val="0"/>
                <w:sz w:val="20"/>
                <w:szCs w:val="20"/>
              </w:rPr>
              <w:t xml:space="preserve"> </w:t>
            </w:r>
            <w:r w:rsidRPr="00CF70CF">
              <w:rPr>
                <w:w w:val="0"/>
                <w:sz w:val="20"/>
                <w:szCs w:val="20"/>
              </w:rPr>
              <w:t>o</w:t>
            </w:r>
            <w:r w:rsidR="006E0DAA" w:rsidRPr="00CF70CF">
              <w:rPr>
                <w:w w:val="0"/>
                <w:sz w:val="20"/>
                <w:szCs w:val="20"/>
              </w:rPr>
              <w:t xml:space="preserve"> </w:t>
            </w:r>
            <w:r w:rsidRPr="00CF70CF">
              <w:rPr>
                <w:w w:val="0"/>
                <w:sz w:val="20"/>
                <w:szCs w:val="20"/>
              </w:rPr>
              <w:t>jakie</w:t>
            </w:r>
            <w:r w:rsidR="006E0DAA" w:rsidRPr="00CF70CF">
              <w:rPr>
                <w:w w:val="0"/>
                <w:sz w:val="20"/>
                <w:szCs w:val="20"/>
              </w:rPr>
              <w:t xml:space="preserve"> </w:t>
            </w:r>
            <w:r w:rsidRPr="00CF70CF">
              <w:rPr>
                <w:w w:val="0"/>
                <w:sz w:val="20"/>
                <w:szCs w:val="20"/>
              </w:rPr>
              <w:t>zezwolenie</w:t>
            </w:r>
            <w:r w:rsidR="006E0DAA" w:rsidRPr="00CF70CF">
              <w:rPr>
                <w:w w:val="0"/>
                <w:sz w:val="20"/>
                <w:szCs w:val="20"/>
              </w:rPr>
              <w:t xml:space="preserve"> </w:t>
            </w:r>
            <w:r w:rsidRPr="00CF70CF">
              <w:rPr>
                <w:w w:val="0"/>
                <w:sz w:val="20"/>
                <w:szCs w:val="20"/>
              </w:rPr>
              <w:t>lub</w:t>
            </w:r>
            <w:r w:rsidR="006E0DAA" w:rsidRPr="00CF70CF">
              <w:rPr>
                <w:w w:val="0"/>
                <w:sz w:val="20"/>
                <w:szCs w:val="20"/>
              </w:rPr>
              <w:t xml:space="preserve"> </w:t>
            </w:r>
            <w:r w:rsidRPr="00CF70CF">
              <w:rPr>
                <w:w w:val="0"/>
                <w:sz w:val="20"/>
                <w:szCs w:val="20"/>
              </w:rPr>
              <w:t>status</w:t>
            </w:r>
            <w:r w:rsidR="006E0DAA" w:rsidRPr="00CF70CF">
              <w:rPr>
                <w:w w:val="0"/>
                <w:sz w:val="20"/>
                <w:szCs w:val="20"/>
              </w:rPr>
              <w:t xml:space="preserve"> </w:t>
            </w:r>
            <w:r w:rsidRPr="00CF70CF">
              <w:rPr>
                <w:w w:val="0"/>
                <w:sz w:val="20"/>
                <w:szCs w:val="20"/>
              </w:rPr>
              <w:t>członkowski</w:t>
            </w:r>
            <w:r w:rsidR="006E0DAA" w:rsidRPr="00CF70CF">
              <w:rPr>
                <w:w w:val="0"/>
                <w:sz w:val="20"/>
                <w:szCs w:val="20"/>
              </w:rPr>
              <w:t xml:space="preserve"> </w:t>
            </w:r>
            <w:r w:rsidRPr="00CF70CF">
              <w:rPr>
                <w:w w:val="0"/>
                <w:sz w:val="20"/>
                <w:szCs w:val="20"/>
              </w:rPr>
              <w:t>chodzi,</w:t>
            </w:r>
            <w:r w:rsidR="006E0DAA" w:rsidRPr="00CF70CF">
              <w:rPr>
                <w:w w:val="0"/>
                <w:sz w:val="20"/>
                <w:szCs w:val="20"/>
              </w:rPr>
              <w:t xml:space="preserve"> </w:t>
            </w:r>
            <w:r w:rsidRPr="00CF70CF">
              <w:rPr>
                <w:w w:val="0"/>
                <w:sz w:val="20"/>
                <w:szCs w:val="20"/>
              </w:rPr>
              <w:t>i</w:t>
            </w:r>
            <w:r w:rsidR="006E0DAA" w:rsidRPr="00CF70CF">
              <w:rPr>
                <w:w w:val="0"/>
                <w:sz w:val="20"/>
                <w:szCs w:val="20"/>
              </w:rPr>
              <w:t xml:space="preserve"> </w:t>
            </w:r>
            <w:r w:rsidRPr="00CF70CF">
              <w:rPr>
                <w:w w:val="0"/>
                <w:sz w:val="20"/>
                <w:szCs w:val="20"/>
              </w:rPr>
              <w:t>wskazać,</w:t>
            </w:r>
            <w:r w:rsidR="006E0DAA" w:rsidRPr="00CF70CF">
              <w:rPr>
                <w:w w:val="0"/>
                <w:sz w:val="20"/>
                <w:szCs w:val="20"/>
              </w:rPr>
              <w:t xml:space="preserve"> </w:t>
            </w:r>
            <w:r w:rsidRPr="00CF70CF">
              <w:rPr>
                <w:w w:val="0"/>
                <w:sz w:val="20"/>
                <w:szCs w:val="20"/>
              </w:rPr>
              <w:t>czy</w:t>
            </w:r>
            <w:r w:rsidR="006E0DAA" w:rsidRPr="00CF70CF">
              <w:rPr>
                <w:w w:val="0"/>
                <w:sz w:val="20"/>
                <w:szCs w:val="20"/>
              </w:rPr>
              <w:t xml:space="preserve"> </w:t>
            </w:r>
            <w:r w:rsidRPr="00CF70CF">
              <w:rPr>
                <w:w w:val="0"/>
                <w:sz w:val="20"/>
                <w:szCs w:val="20"/>
              </w:rPr>
              <w:t>wykonawca</w:t>
            </w:r>
            <w:r w:rsidR="006E0DAA" w:rsidRPr="00CF70CF">
              <w:rPr>
                <w:w w:val="0"/>
                <w:sz w:val="20"/>
                <w:szCs w:val="20"/>
              </w:rPr>
              <w:t xml:space="preserve"> </w:t>
            </w:r>
            <w:r w:rsidRPr="00CF70CF">
              <w:rPr>
                <w:w w:val="0"/>
                <w:sz w:val="20"/>
                <w:szCs w:val="20"/>
              </w:rPr>
              <w:t>je</w:t>
            </w:r>
            <w:r w:rsidR="006E0DAA" w:rsidRPr="00CF70CF">
              <w:rPr>
                <w:w w:val="0"/>
                <w:sz w:val="20"/>
                <w:szCs w:val="20"/>
              </w:rPr>
              <w:t xml:space="preserve"> </w:t>
            </w:r>
            <w:r w:rsidRPr="00CF70CF">
              <w:rPr>
                <w:w w:val="0"/>
                <w:sz w:val="20"/>
                <w:szCs w:val="20"/>
              </w:rPr>
              <w:t>posiada:</w:t>
            </w:r>
            <w:r w:rsidR="006E0DAA" w:rsidRPr="00CF70CF">
              <w:rPr>
                <w:w w:val="0"/>
                <w:sz w:val="20"/>
                <w:szCs w:val="20"/>
              </w:rPr>
              <w:t xml:space="preserve"> </w:t>
            </w:r>
            <w:r w:rsidRPr="00CF70CF">
              <w:rPr>
                <w:w w:val="0"/>
                <w:sz w:val="20"/>
                <w:szCs w:val="20"/>
              </w:rPr>
              <w:t>[</w:t>
            </w:r>
            <w:r w:rsidR="006E0DAA" w:rsidRPr="00CF70CF">
              <w:rPr>
                <w:w w:val="0"/>
                <w:sz w:val="20"/>
                <w:szCs w:val="20"/>
              </w:rPr>
              <w:t xml:space="preserve"> </w:t>
            </w:r>
            <w:r w:rsidRPr="00CF70CF">
              <w:rPr>
                <w:w w:val="0"/>
                <w:sz w:val="20"/>
                <w:szCs w:val="20"/>
              </w:rPr>
              <w:t>…]</w:t>
            </w:r>
            <w:r w:rsidR="006E0DAA" w:rsidRPr="00CF70CF">
              <w:rPr>
                <w:w w:val="0"/>
                <w:sz w:val="20"/>
                <w:szCs w:val="20"/>
              </w:rPr>
              <w:t xml:space="preserve"> </w:t>
            </w:r>
            <w:r w:rsidRPr="00CF70CF">
              <w:rPr>
                <w:w w:val="0"/>
                <w:sz w:val="20"/>
                <w:szCs w:val="20"/>
              </w:rPr>
              <w:t>[]</w:t>
            </w:r>
            <w:r w:rsidR="006E0DAA" w:rsidRPr="00CF70CF">
              <w:rPr>
                <w:w w:val="0"/>
                <w:sz w:val="20"/>
                <w:szCs w:val="20"/>
              </w:rPr>
              <w:t xml:space="preserve"> </w:t>
            </w:r>
            <w:r w:rsidRPr="00CF70CF">
              <w:rPr>
                <w:w w:val="0"/>
                <w:sz w:val="20"/>
                <w:szCs w:val="20"/>
              </w:rPr>
              <w:t>Tak</w:t>
            </w:r>
            <w:r w:rsidR="006E0DAA" w:rsidRPr="00CF70CF">
              <w:rPr>
                <w:w w:val="0"/>
                <w:sz w:val="20"/>
                <w:szCs w:val="20"/>
              </w:rPr>
              <w:t xml:space="preserve"> </w:t>
            </w:r>
            <w:r w:rsidRPr="00CF70CF">
              <w:rPr>
                <w:w w:val="0"/>
                <w:sz w:val="20"/>
                <w:szCs w:val="20"/>
              </w:rPr>
              <w:t>[]</w:t>
            </w:r>
            <w:r w:rsidR="006E0DAA" w:rsidRPr="00CF70CF">
              <w:rPr>
                <w:w w:val="0"/>
                <w:sz w:val="20"/>
                <w:szCs w:val="20"/>
              </w:rPr>
              <w:t xml:space="preserve"> </w:t>
            </w:r>
            <w:r w:rsidRPr="00CF70CF">
              <w:rPr>
                <w:w w:val="0"/>
                <w:sz w:val="20"/>
                <w:szCs w:val="20"/>
              </w:rPr>
              <w:t>Nie</w:t>
            </w:r>
            <w:r w:rsidRPr="00CF70CF">
              <w:rPr>
                <w:w w:val="0"/>
                <w:sz w:val="20"/>
                <w:szCs w:val="20"/>
              </w:rPr>
              <w:br/>
            </w:r>
            <w:r w:rsidRPr="00CF70CF">
              <w:rPr>
                <w:w w:val="0"/>
                <w:sz w:val="20"/>
                <w:szCs w:val="20"/>
              </w:rPr>
              <w:br/>
            </w:r>
            <w:r w:rsidRPr="00CF70CF">
              <w:rPr>
                <w:sz w:val="20"/>
                <w:szCs w:val="20"/>
              </w:rPr>
              <w:t>(adres</w:t>
            </w:r>
            <w:r w:rsidR="006E0DAA" w:rsidRPr="00CF70CF">
              <w:rPr>
                <w:sz w:val="20"/>
                <w:szCs w:val="20"/>
              </w:rPr>
              <w:t xml:space="preserve"> </w:t>
            </w:r>
            <w:r w:rsidRPr="00CF70CF">
              <w:rPr>
                <w:sz w:val="20"/>
                <w:szCs w:val="20"/>
              </w:rPr>
              <w:t>internetowy,</w:t>
            </w:r>
            <w:r w:rsidR="006E0DAA" w:rsidRPr="00CF70CF">
              <w:rPr>
                <w:sz w:val="20"/>
                <w:szCs w:val="20"/>
              </w:rPr>
              <w:t xml:space="preserve"> </w:t>
            </w:r>
            <w:r w:rsidRPr="00CF70CF">
              <w:rPr>
                <w:sz w:val="20"/>
                <w:szCs w:val="20"/>
              </w:rPr>
              <w:t>wydający</w:t>
            </w:r>
            <w:r w:rsidR="006E0DAA" w:rsidRPr="00CF70CF">
              <w:rPr>
                <w:sz w:val="20"/>
                <w:szCs w:val="20"/>
              </w:rPr>
              <w:t xml:space="preserve"> </w:t>
            </w:r>
            <w:r w:rsidRPr="00CF70CF">
              <w:rPr>
                <w:sz w:val="20"/>
                <w:szCs w:val="20"/>
              </w:rPr>
              <w:t>urząd</w:t>
            </w:r>
            <w:r w:rsidR="006E0DAA" w:rsidRPr="00CF70CF">
              <w:rPr>
                <w:sz w:val="20"/>
                <w:szCs w:val="20"/>
              </w:rPr>
              <w:t xml:space="preserve"> </w:t>
            </w:r>
            <w:r w:rsidRPr="00CF70CF">
              <w:rPr>
                <w:sz w:val="20"/>
                <w:szCs w:val="20"/>
              </w:rPr>
              <w:t>lub</w:t>
            </w:r>
            <w:r w:rsidR="006E0DAA" w:rsidRPr="00CF70CF">
              <w:rPr>
                <w:sz w:val="20"/>
                <w:szCs w:val="20"/>
              </w:rPr>
              <w:t xml:space="preserve"> </w:t>
            </w:r>
            <w:r w:rsidRPr="00CF70CF">
              <w:rPr>
                <w:sz w:val="20"/>
                <w:szCs w:val="20"/>
              </w:rPr>
              <w:t>organ,</w:t>
            </w:r>
            <w:r w:rsidR="006E0DAA" w:rsidRPr="00CF70CF">
              <w:rPr>
                <w:sz w:val="20"/>
                <w:szCs w:val="20"/>
              </w:rPr>
              <w:t xml:space="preserve"> </w:t>
            </w:r>
            <w:r w:rsidRPr="00CF70CF">
              <w:rPr>
                <w:sz w:val="20"/>
                <w:szCs w:val="20"/>
              </w:rPr>
              <w:t>dokładne</w:t>
            </w:r>
            <w:r w:rsidR="006E0DAA" w:rsidRPr="00CF70CF">
              <w:rPr>
                <w:sz w:val="20"/>
                <w:szCs w:val="20"/>
              </w:rPr>
              <w:t xml:space="preserve"> </w:t>
            </w:r>
            <w:r w:rsidRPr="00CF70CF">
              <w:rPr>
                <w:sz w:val="20"/>
                <w:szCs w:val="20"/>
              </w:rPr>
              <w:t>dane</w:t>
            </w:r>
            <w:r w:rsidR="006E0DAA" w:rsidRPr="00CF70CF">
              <w:rPr>
                <w:sz w:val="20"/>
                <w:szCs w:val="20"/>
              </w:rPr>
              <w:t xml:space="preserve"> </w:t>
            </w:r>
            <w:r w:rsidRPr="00CF70CF">
              <w:rPr>
                <w:sz w:val="20"/>
                <w:szCs w:val="20"/>
              </w:rPr>
              <w:t>referencyjne</w:t>
            </w:r>
            <w:r w:rsidR="006E0DAA" w:rsidRPr="00CF70CF">
              <w:rPr>
                <w:sz w:val="20"/>
                <w:szCs w:val="20"/>
              </w:rPr>
              <w:t xml:space="preserve"> </w:t>
            </w:r>
            <w:r w:rsidRPr="00CF70CF">
              <w:rPr>
                <w:sz w:val="20"/>
                <w:szCs w:val="20"/>
              </w:rPr>
              <w:t>dokumentacji):</w:t>
            </w:r>
            <w:r w:rsidR="006E0DAA" w:rsidRPr="00CF70CF">
              <w:rPr>
                <w:sz w:val="20"/>
                <w:szCs w:val="20"/>
              </w:rPr>
              <w:t xml:space="preserve"> </w:t>
            </w:r>
            <w:r w:rsidRPr="00CF70CF">
              <w:rPr>
                <w:sz w:val="20"/>
                <w:szCs w:val="20"/>
              </w:rPr>
              <w:t>[……][……][……]</w:t>
            </w:r>
          </w:p>
        </w:tc>
      </w:tr>
    </w:tbl>
    <w:p w14:paraId="75D17F27" w14:textId="77777777" w:rsidR="009D0772" w:rsidRPr="00CF70CF" w:rsidRDefault="009D0772" w:rsidP="00607ECF">
      <w:pPr>
        <w:spacing w:after="0"/>
        <w:jc w:val="center"/>
        <w:rPr>
          <w:smallCaps/>
          <w:sz w:val="20"/>
          <w:szCs w:val="20"/>
          <w:lang w:eastAsia="en-GB"/>
        </w:rPr>
      </w:pPr>
      <w:r w:rsidRPr="00CF70CF">
        <w:rPr>
          <w:smallCaps/>
          <w:sz w:val="20"/>
          <w:szCs w:val="20"/>
          <w:lang w:eastAsia="en-GB"/>
        </w:rPr>
        <w:t>B:</w:t>
      </w:r>
      <w:r w:rsidR="006E0DAA" w:rsidRPr="00CF70CF">
        <w:rPr>
          <w:smallCaps/>
          <w:sz w:val="20"/>
          <w:szCs w:val="20"/>
          <w:lang w:eastAsia="en-GB"/>
        </w:rPr>
        <w:t xml:space="preserve"> </w:t>
      </w:r>
      <w:r w:rsidRPr="00CF70CF">
        <w:rPr>
          <w:smallCaps/>
          <w:sz w:val="20"/>
          <w:szCs w:val="20"/>
          <w:lang w:eastAsia="en-GB"/>
        </w:rPr>
        <w:t>Sytuacja</w:t>
      </w:r>
      <w:r w:rsidR="006E0DAA" w:rsidRPr="00CF70CF">
        <w:rPr>
          <w:smallCaps/>
          <w:sz w:val="20"/>
          <w:szCs w:val="20"/>
          <w:lang w:eastAsia="en-GB"/>
        </w:rPr>
        <w:t xml:space="preserve"> </w:t>
      </w:r>
      <w:r w:rsidRPr="00CF70CF">
        <w:rPr>
          <w:smallCaps/>
          <w:sz w:val="20"/>
          <w:szCs w:val="20"/>
          <w:lang w:eastAsia="en-GB"/>
        </w:rPr>
        <w:t>ekonomiczna</w:t>
      </w:r>
      <w:r w:rsidR="006E0DAA" w:rsidRPr="00CF70CF">
        <w:rPr>
          <w:smallCaps/>
          <w:sz w:val="20"/>
          <w:szCs w:val="20"/>
          <w:lang w:eastAsia="en-GB"/>
        </w:rPr>
        <w:t xml:space="preserve"> </w:t>
      </w:r>
      <w:r w:rsidRPr="00CF70CF">
        <w:rPr>
          <w:smallCaps/>
          <w:sz w:val="20"/>
          <w:szCs w:val="20"/>
          <w:lang w:eastAsia="en-GB"/>
        </w:rPr>
        <w:t>i</w:t>
      </w:r>
      <w:r w:rsidR="006E0DAA" w:rsidRPr="00CF70CF">
        <w:rPr>
          <w:smallCaps/>
          <w:sz w:val="20"/>
          <w:szCs w:val="20"/>
          <w:lang w:eastAsia="en-GB"/>
        </w:rPr>
        <w:t xml:space="preserve"> </w:t>
      </w:r>
      <w:r w:rsidRPr="00CF70CF">
        <w:rPr>
          <w:smallCaps/>
          <w:sz w:val="20"/>
          <w:szCs w:val="20"/>
          <w:lang w:eastAsia="en-GB"/>
        </w:rPr>
        <w:t>finansowa</w:t>
      </w:r>
    </w:p>
    <w:p w14:paraId="0107F2D6" w14:textId="77777777" w:rsidR="009D0772" w:rsidRPr="00CF70CF" w:rsidRDefault="009D0772" w:rsidP="00607ECF">
      <w:pPr>
        <w:pBdr>
          <w:top w:val="single" w:sz="4" w:space="1" w:color="auto"/>
          <w:left w:val="single" w:sz="4" w:space="4" w:color="auto"/>
          <w:bottom w:val="single" w:sz="4" w:space="1" w:color="auto"/>
          <w:right w:val="single" w:sz="4" w:space="4" w:color="auto"/>
        </w:pBdr>
        <w:shd w:val="clear" w:color="auto" w:fill="BFBFBF"/>
        <w:spacing w:after="0"/>
        <w:rPr>
          <w:b/>
          <w:w w:val="0"/>
          <w:sz w:val="20"/>
          <w:szCs w:val="20"/>
        </w:rPr>
      </w:pPr>
      <w:r w:rsidRPr="00CF70CF">
        <w:rPr>
          <w:b/>
          <w:w w:val="0"/>
          <w:sz w:val="20"/>
          <w:szCs w:val="20"/>
        </w:rPr>
        <w:t>Wykonawca</w:t>
      </w:r>
      <w:r w:rsidR="006E0DAA" w:rsidRPr="00CF70CF">
        <w:rPr>
          <w:b/>
          <w:w w:val="0"/>
          <w:sz w:val="20"/>
          <w:szCs w:val="20"/>
        </w:rPr>
        <w:t xml:space="preserve"> </w:t>
      </w:r>
      <w:r w:rsidRPr="00CF70CF">
        <w:rPr>
          <w:b/>
          <w:w w:val="0"/>
          <w:sz w:val="20"/>
          <w:szCs w:val="20"/>
        </w:rPr>
        <w:t>powinien</w:t>
      </w:r>
      <w:r w:rsidR="006E0DAA" w:rsidRPr="00CF70CF">
        <w:rPr>
          <w:b/>
          <w:w w:val="0"/>
          <w:sz w:val="20"/>
          <w:szCs w:val="20"/>
        </w:rPr>
        <w:t xml:space="preserve"> </w:t>
      </w:r>
      <w:r w:rsidRPr="00CF70CF">
        <w:rPr>
          <w:b/>
          <w:w w:val="0"/>
          <w:sz w:val="20"/>
          <w:szCs w:val="20"/>
        </w:rPr>
        <w:t>przedstawić</w:t>
      </w:r>
      <w:r w:rsidR="006E0DAA" w:rsidRPr="00CF70CF">
        <w:rPr>
          <w:b/>
          <w:w w:val="0"/>
          <w:sz w:val="20"/>
          <w:szCs w:val="20"/>
        </w:rPr>
        <w:t xml:space="preserve"> </w:t>
      </w:r>
      <w:r w:rsidRPr="00CF70CF">
        <w:rPr>
          <w:b/>
          <w:w w:val="0"/>
          <w:sz w:val="20"/>
          <w:szCs w:val="20"/>
        </w:rPr>
        <w:t>informacje</w:t>
      </w:r>
      <w:r w:rsidR="006E0DAA" w:rsidRPr="00CF70CF">
        <w:rPr>
          <w:b/>
          <w:w w:val="0"/>
          <w:sz w:val="20"/>
          <w:szCs w:val="20"/>
        </w:rPr>
        <w:t xml:space="preserve"> </w:t>
      </w:r>
      <w:r w:rsidRPr="00CF70CF">
        <w:rPr>
          <w:b/>
          <w:w w:val="0"/>
          <w:sz w:val="20"/>
          <w:szCs w:val="20"/>
        </w:rPr>
        <w:t>jedynie</w:t>
      </w:r>
      <w:r w:rsidR="006E0DAA" w:rsidRPr="00CF70CF">
        <w:rPr>
          <w:b/>
          <w:w w:val="0"/>
          <w:sz w:val="20"/>
          <w:szCs w:val="20"/>
        </w:rPr>
        <w:t xml:space="preserve"> </w:t>
      </w:r>
      <w:r w:rsidRPr="00CF70CF">
        <w:rPr>
          <w:b/>
          <w:w w:val="0"/>
          <w:sz w:val="20"/>
          <w:szCs w:val="20"/>
        </w:rPr>
        <w:t>w</w:t>
      </w:r>
      <w:r w:rsidR="006E0DAA" w:rsidRPr="00CF70CF">
        <w:rPr>
          <w:b/>
          <w:w w:val="0"/>
          <w:sz w:val="20"/>
          <w:szCs w:val="20"/>
        </w:rPr>
        <w:t xml:space="preserve"> </w:t>
      </w:r>
      <w:r w:rsidRPr="00CF70CF">
        <w:rPr>
          <w:b/>
          <w:w w:val="0"/>
          <w:sz w:val="20"/>
          <w:szCs w:val="20"/>
        </w:rPr>
        <w:t>przypadku</w:t>
      </w:r>
      <w:r w:rsidR="006E0DAA" w:rsidRPr="00CF70CF">
        <w:rPr>
          <w:b/>
          <w:w w:val="0"/>
          <w:sz w:val="20"/>
          <w:szCs w:val="20"/>
        </w:rPr>
        <w:t xml:space="preserve"> </w:t>
      </w:r>
      <w:r w:rsidRPr="00CF70CF">
        <w:rPr>
          <w:b/>
          <w:w w:val="0"/>
          <w:sz w:val="20"/>
          <w:szCs w:val="20"/>
        </w:rPr>
        <w:t>gdy</w:t>
      </w:r>
      <w:r w:rsidR="006E0DAA" w:rsidRPr="00CF70CF">
        <w:rPr>
          <w:b/>
          <w:w w:val="0"/>
          <w:sz w:val="20"/>
          <w:szCs w:val="20"/>
        </w:rPr>
        <w:t xml:space="preserve"> </w:t>
      </w:r>
      <w:r w:rsidRPr="00CF70CF">
        <w:rPr>
          <w:b/>
          <w:w w:val="0"/>
          <w:sz w:val="20"/>
          <w:szCs w:val="20"/>
        </w:rPr>
        <w:t>instytucja</w:t>
      </w:r>
      <w:r w:rsidR="006E0DAA" w:rsidRPr="00CF70CF">
        <w:rPr>
          <w:b/>
          <w:w w:val="0"/>
          <w:sz w:val="20"/>
          <w:szCs w:val="20"/>
        </w:rPr>
        <w:t xml:space="preserve"> </w:t>
      </w:r>
      <w:r w:rsidRPr="00CF70CF">
        <w:rPr>
          <w:b/>
          <w:w w:val="0"/>
          <w:sz w:val="20"/>
          <w:szCs w:val="20"/>
        </w:rPr>
        <w:t>zamawiająca</w:t>
      </w:r>
      <w:r w:rsidR="006E0DAA" w:rsidRPr="00CF70CF">
        <w:rPr>
          <w:b/>
          <w:w w:val="0"/>
          <w:sz w:val="20"/>
          <w:szCs w:val="20"/>
        </w:rPr>
        <w:t xml:space="preserve"> </w:t>
      </w:r>
      <w:r w:rsidRPr="00CF70CF">
        <w:rPr>
          <w:b/>
          <w:w w:val="0"/>
          <w:sz w:val="20"/>
          <w:szCs w:val="20"/>
        </w:rPr>
        <w:t>lub</w:t>
      </w:r>
      <w:r w:rsidR="006E0DAA" w:rsidRPr="00CF70CF">
        <w:rPr>
          <w:b/>
          <w:w w:val="0"/>
          <w:sz w:val="20"/>
          <w:szCs w:val="20"/>
        </w:rPr>
        <w:t xml:space="preserve"> </w:t>
      </w:r>
      <w:r w:rsidRPr="00CF70CF">
        <w:rPr>
          <w:b/>
          <w:w w:val="0"/>
          <w:sz w:val="20"/>
          <w:szCs w:val="20"/>
        </w:rPr>
        <w:t>podmiot</w:t>
      </w:r>
      <w:r w:rsidR="006E0DAA" w:rsidRPr="00CF70CF">
        <w:rPr>
          <w:b/>
          <w:w w:val="0"/>
          <w:sz w:val="20"/>
          <w:szCs w:val="20"/>
        </w:rPr>
        <w:t xml:space="preserve"> </w:t>
      </w:r>
      <w:r w:rsidRPr="00CF70CF">
        <w:rPr>
          <w:b/>
          <w:w w:val="0"/>
          <w:sz w:val="20"/>
          <w:szCs w:val="20"/>
        </w:rPr>
        <w:t>zamawiający</w:t>
      </w:r>
      <w:r w:rsidR="006E0DAA" w:rsidRPr="00CF70CF">
        <w:rPr>
          <w:b/>
          <w:w w:val="0"/>
          <w:sz w:val="20"/>
          <w:szCs w:val="20"/>
        </w:rPr>
        <w:t xml:space="preserve"> </w:t>
      </w:r>
      <w:r w:rsidRPr="00CF70CF">
        <w:rPr>
          <w:b/>
          <w:w w:val="0"/>
          <w:sz w:val="20"/>
          <w:szCs w:val="20"/>
        </w:rPr>
        <w:t>wymagają</w:t>
      </w:r>
      <w:r w:rsidR="006E0DAA" w:rsidRPr="00CF70CF">
        <w:rPr>
          <w:b/>
          <w:w w:val="0"/>
          <w:sz w:val="20"/>
          <w:szCs w:val="20"/>
        </w:rPr>
        <w:t xml:space="preserve"> </w:t>
      </w:r>
      <w:r w:rsidRPr="00CF70CF">
        <w:rPr>
          <w:b/>
          <w:w w:val="0"/>
          <w:sz w:val="20"/>
          <w:szCs w:val="20"/>
        </w:rPr>
        <w:t>danych</w:t>
      </w:r>
      <w:r w:rsidR="006E0DAA" w:rsidRPr="00CF70CF">
        <w:rPr>
          <w:b/>
          <w:w w:val="0"/>
          <w:sz w:val="20"/>
          <w:szCs w:val="20"/>
        </w:rPr>
        <w:t xml:space="preserve"> </w:t>
      </w:r>
      <w:r w:rsidRPr="00CF70CF">
        <w:rPr>
          <w:b/>
          <w:w w:val="0"/>
          <w:sz w:val="20"/>
          <w:szCs w:val="20"/>
        </w:rPr>
        <w:t>kryteriów</w:t>
      </w:r>
      <w:r w:rsidR="006E0DAA" w:rsidRPr="00CF70CF">
        <w:rPr>
          <w:b/>
          <w:w w:val="0"/>
          <w:sz w:val="20"/>
          <w:szCs w:val="20"/>
        </w:rPr>
        <w:t xml:space="preserve"> </w:t>
      </w:r>
      <w:r w:rsidRPr="00CF70CF">
        <w:rPr>
          <w:b/>
          <w:w w:val="0"/>
          <w:sz w:val="20"/>
          <w:szCs w:val="20"/>
        </w:rPr>
        <w:t>kwalifikacji</w:t>
      </w:r>
      <w:r w:rsidR="006E0DAA" w:rsidRPr="00CF70CF">
        <w:rPr>
          <w:b/>
          <w:w w:val="0"/>
          <w:sz w:val="20"/>
          <w:szCs w:val="20"/>
        </w:rPr>
        <w:t xml:space="preserve"> </w:t>
      </w:r>
      <w:r w:rsidRPr="00CF70CF">
        <w:rPr>
          <w:b/>
          <w:w w:val="0"/>
          <w:sz w:val="20"/>
          <w:szCs w:val="20"/>
        </w:rPr>
        <w:t>w</w:t>
      </w:r>
      <w:r w:rsidR="006E0DAA" w:rsidRPr="00CF70CF">
        <w:rPr>
          <w:b/>
          <w:w w:val="0"/>
          <w:sz w:val="20"/>
          <w:szCs w:val="20"/>
        </w:rPr>
        <w:t xml:space="preserve"> </w:t>
      </w:r>
      <w:r w:rsidRPr="00CF70CF">
        <w:rPr>
          <w:b/>
          <w:w w:val="0"/>
          <w:sz w:val="20"/>
          <w:szCs w:val="20"/>
        </w:rPr>
        <w:t>stosownym</w:t>
      </w:r>
      <w:r w:rsidR="006E0DAA" w:rsidRPr="00CF70CF">
        <w:rPr>
          <w:b/>
          <w:w w:val="0"/>
          <w:sz w:val="20"/>
          <w:szCs w:val="20"/>
        </w:rPr>
        <w:t xml:space="preserve"> </w:t>
      </w:r>
      <w:r w:rsidRPr="00CF70CF">
        <w:rPr>
          <w:b/>
          <w:w w:val="0"/>
          <w:sz w:val="20"/>
          <w:szCs w:val="20"/>
        </w:rPr>
        <w:t>ogłoszeniu</w:t>
      </w:r>
      <w:r w:rsidR="006E0DAA" w:rsidRPr="00CF70CF">
        <w:rPr>
          <w:b/>
          <w:w w:val="0"/>
          <w:sz w:val="20"/>
          <w:szCs w:val="20"/>
        </w:rPr>
        <w:t xml:space="preserve"> </w:t>
      </w:r>
      <w:r w:rsidRPr="00CF70CF">
        <w:rPr>
          <w:b/>
          <w:w w:val="0"/>
          <w:sz w:val="20"/>
          <w:szCs w:val="20"/>
        </w:rPr>
        <w:t>lub</w:t>
      </w:r>
      <w:r w:rsidR="006E0DAA" w:rsidRPr="00CF70CF">
        <w:rPr>
          <w:b/>
          <w:w w:val="0"/>
          <w:sz w:val="20"/>
          <w:szCs w:val="20"/>
        </w:rPr>
        <w:t xml:space="preserve"> </w:t>
      </w:r>
      <w:r w:rsidRPr="00CF70CF">
        <w:rPr>
          <w:b/>
          <w:w w:val="0"/>
          <w:sz w:val="20"/>
          <w:szCs w:val="20"/>
        </w:rPr>
        <w:t>w</w:t>
      </w:r>
      <w:r w:rsidR="006E0DAA" w:rsidRPr="00CF70CF">
        <w:rPr>
          <w:b/>
          <w:w w:val="0"/>
          <w:sz w:val="20"/>
          <w:szCs w:val="20"/>
        </w:rPr>
        <w:t xml:space="preserve"> </w:t>
      </w:r>
      <w:r w:rsidRPr="00CF70CF">
        <w:rPr>
          <w:b/>
          <w:w w:val="0"/>
          <w:sz w:val="20"/>
          <w:szCs w:val="20"/>
        </w:rPr>
        <w:t>dokumentach</w:t>
      </w:r>
      <w:r w:rsidR="006E0DAA" w:rsidRPr="00CF70CF">
        <w:rPr>
          <w:b/>
          <w:w w:val="0"/>
          <w:sz w:val="20"/>
          <w:szCs w:val="20"/>
        </w:rPr>
        <w:t xml:space="preserve"> </w:t>
      </w:r>
      <w:r w:rsidRPr="00CF70CF">
        <w:rPr>
          <w:b/>
          <w:w w:val="0"/>
          <w:sz w:val="20"/>
          <w:szCs w:val="20"/>
        </w:rPr>
        <w:t>zamówienia,</w:t>
      </w:r>
      <w:r w:rsidR="006E0DAA" w:rsidRPr="00CF70CF">
        <w:rPr>
          <w:b/>
          <w:w w:val="0"/>
          <w:sz w:val="20"/>
          <w:szCs w:val="20"/>
        </w:rPr>
        <w:t xml:space="preserve"> </w:t>
      </w:r>
      <w:r w:rsidRPr="00CF70CF">
        <w:rPr>
          <w:b/>
          <w:w w:val="0"/>
          <w:sz w:val="20"/>
          <w:szCs w:val="20"/>
        </w:rPr>
        <w:t>o</w:t>
      </w:r>
      <w:r w:rsidR="006E0DAA" w:rsidRPr="00CF70CF">
        <w:rPr>
          <w:b/>
          <w:w w:val="0"/>
          <w:sz w:val="20"/>
          <w:szCs w:val="20"/>
        </w:rPr>
        <w:t xml:space="preserve"> </w:t>
      </w:r>
      <w:r w:rsidRPr="00CF70CF">
        <w:rPr>
          <w:b/>
          <w:w w:val="0"/>
          <w:sz w:val="20"/>
          <w:szCs w:val="20"/>
        </w:rPr>
        <w:t>których</w:t>
      </w:r>
      <w:r w:rsidR="006E0DAA" w:rsidRPr="00CF70CF">
        <w:rPr>
          <w:b/>
          <w:w w:val="0"/>
          <w:sz w:val="20"/>
          <w:szCs w:val="20"/>
        </w:rPr>
        <w:t xml:space="preserve"> </w:t>
      </w:r>
      <w:r w:rsidRPr="00CF70CF">
        <w:rPr>
          <w:b/>
          <w:w w:val="0"/>
          <w:sz w:val="20"/>
          <w:szCs w:val="20"/>
        </w:rPr>
        <w:t>mowa</w:t>
      </w:r>
      <w:r w:rsidR="006E0DAA" w:rsidRPr="00CF70CF">
        <w:rPr>
          <w:b/>
          <w:w w:val="0"/>
          <w:sz w:val="20"/>
          <w:szCs w:val="20"/>
        </w:rPr>
        <w:t xml:space="preserve"> </w:t>
      </w:r>
      <w:r w:rsidRPr="00CF70CF">
        <w:rPr>
          <w:b/>
          <w:w w:val="0"/>
          <w:sz w:val="20"/>
          <w:szCs w:val="20"/>
        </w:rPr>
        <w:t>w</w:t>
      </w:r>
      <w:r w:rsidR="006E0DAA" w:rsidRPr="00CF70CF">
        <w:rPr>
          <w:b/>
          <w:w w:val="0"/>
          <w:sz w:val="20"/>
          <w:szCs w:val="20"/>
        </w:rPr>
        <w:t xml:space="preserve"> </w:t>
      </w:r>
      <w:r w:rsidRPr="00CF70CF">
        <w:rPr>
          <w:b/>
          <w:w w:val="0"/>
          <w:sz w:val="20"/>
          <w:szCs w:val="20"/>
        </w:rPr>
        <w:t>ogłoszeniu.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11"/>
        <w:gridCol w:w="5626"/>
      </w:tblGrid>
      <w:tr w:rsidR="009D0772" w:rsidRPr="00CF70CF" w14:paraId="661E85BD" w14:textId="77777777" w:rsidTr="009D0772">
        <w:tc>
          <w:tcPr>
            <w:tcW w:w="4644" w:type="dxa"/>
          </w:tcPr>
          <w:p w14:paraId="28FB9A64" w14:textId="77777777" w:rsidR="009D0772" w:rsidRPr="00CF70CF" w:rsidRDefault="009D0772" w:rsidP="00607ECF">
            <w:pPr>
              <w:spacing w:after="0"/>
              <w:rPr>
                <w:b/>
                <w:sz w:val="20"/>
                <w:szCs w:val="20"/>
              </w:rPr>
            </w:pPr>
            <w:r w:rsidRPr="00CF70CF">
              <w:rPr>
                <w:b/>
                <w:sz w:val="20"/>
                <w:szCs w:val="20"/>
              </w:rPr>
              <w:t>Sytuacja</w:t>
            </w:r>
            <w:r w:rsidR="006E0DAA" w:rsidRPr="00CF70CF">
              <w:rPr>
                <w:b/>
                <w:sz w:val="20"/>
                <w:szCs w:val="20"/>
              </w:rPr>
              <w:t xml:space="preserve"> </w:t>
            </w:r>
            <w:r w:rsidRPr="00CF70CF">
              <w:rPr>
                <w:b/>
                <w:sz w:val="20"/>
                <w:szCs w:val="20"/>
              </w:rPr>
              <w:t>ekonomiczna</w:t>
            </w:r>
            <w:r w:rsidR="006E0DAA" w:rsidRPr="00CF70CF">
              <w:rPr>
                <w:b/>
                <w:sz w:val="20"/>
                <w:szCs w:val="20"/>
              </w:rPr>
              <w:t xml:space="preserve"> </w:t>
            </w:r>
            <w:r w:rsidRPr="00CF70CF">
              <w:rPr>
                <w:b/>
                <w:sz w:val="20"/>
                <w:szCs w:val="20"/>
              </w:rPr>
              <w:t>i</w:t>
            </w:r>
            <w:r w:rsidR="006E0DAA" w:rsidRPr="00CF70CF">
              <w:rPr>
                <w:b/>
                <w:sz w:val="20"/>
                <w:szCs w:val="20"/>
              </w:rPr>
              <w:t xml:space="preserve"> </w:t>
            </w:r>
            <w:r w:rsidRPr="00CF70CF">
              <w:rPr>
                <w:b/>
                <w:sz w:val="20"/>
                <w:szCs w:val="20"/>
              </w:rPr>
              <w:t>finansowa</w:t>
            </w:r>
          </w:p>
        </w:tc>
        <w:tc>
          <w:tcPr>
            <w:tcW w:w="5812" w:type="dxa"/>
          </w:tcPr>
          <w:p w14:paraId="575EACF8" w14:textId="77777777" w:rsidR="009D0772" w:rsidRPr="00CF70CF" w:rsidRDefault="009D0772" w:rsidP="00607ECF">
            <w:pPr>
              <w:spacing w:after="0"/>
              <w:rPr>
                <w:b/>
                <w:sz w:val="20"/>
                <w:szCs w:val="20"/>
              </w:rPr>
            </w:pPr>
            <w:r w:rsidRPr="00CF70CF">
              <w:rPr>
                <w:b/>
                <w:sz w:val="20"/>
                <w:szCs w:val="20"/>
              </w:rPr>
              <w:t>Odpowiedź:</w:t>
            </w:r>
          </w:p>
        </w:tc>
      </w:tr>
      <w:tr w:rsidR="009D0772" w:rsidRPr="00CF70CF" w14:paraId="656B4504" w14:textId="77777777" w:rsidTr="009D0772">
        <w:tc>
          <w:tcPr>
            <w:tcW w:w="4644" w:type="dxa"/>
          </w:tcPr>
          <w:p w14:paraId="3BFD8B83" w14:textId="77777777" w:rsidR="009D0772" w:rsidRPr="00CF70CF" w:rsidRDefault="009D0772" w:rsidP="00607ECF">
            <w:pPr>
              <w:spacing w:after="0"/>
              <w:rPr>
                <w:sz w:val="20"/>
                <w:szCs w:val="20"/>
              </w:rPr>
            </w:pPr>
            <w:r w:rsidRPr="00CF70CF">
              <w:rPr>
                <w:sz w:val="20"/>
                <w:szCs w:val="20"/>
              </w:rPr>
              <w:t>1a)</w:t>
            </w:r>
            <w:r w:rsidR="006E0DAA" w:rsidRPr="00CF70CF">
              <w:rPr>
                <w:sz w:val="20"/>
                <w:szCs w:val="20"/>
              </w:rPr>
              <w:t xml:space="preserve"> </w:t>
            </w:r>
            <w:r w:rsidRPr="00CF70CF">
              <w:rPr>
                <w:sz w:val="20"/>
                <w:szCs w:val="20"/>
              </w:rPr>
              <w:t>Jego</w:t>
            </w:r>
            <w:r w:rsidR="006E0DAA" w:rsidRPr="00CF70CF">
              <w:rPr>
                <w:sz w:val="20"/>
                <w:szCs w:val="20"/>
              </w:rPr>
              <w:t xml:space="preserve"> </w:t>
            </w:r>
            <w:r w:rsidRPr="00CF70CF">
              <w:rPr>
                <w:sz w:val="20"/>
                <w:szCs w:val="20"/>
              </w:rPr>
              <w:t>(„ogólny”)</w:t>
            </w:r>
            <w:r w:rsidR="006E0DAA" w:rsidRPr="00CF70CF">
              <w:rPr>
                <w:sz w:val="20"/>
                <w:szCs w:val="20"/>
              </w:rPr>
              <w:t xml:space="preserve"> </w:t>
            </w:r>
            <w:r w:rsidRPr="00CF70CF">
              <w:rPr>
                <w:b/>
                <w:sz w:val="20"/>
                <w:szCs w:val="20"/>
              </w:rPr>
              <w:t>roczny</w:t>
            </w:r>
            <w:r w:rsidR="006E0DAA" w:rsidRPr="00CF70CF">
              <w:rPr>
                <w:b/>
                <w:sz w:val="20"/>
                <w:szCs w:val="20"/>
              </w:rPr>
              <w:t xml:space="preserve"> </w:t>
            </w:r>
            <w:r w:rsidRPr="00CF70CF">
              <w:rPr>
                <w:b/>
                <w:sz w:val="20"/>
                <w:szCs w:val="20"/>
              </w:rPr>
              <w:t>obrót</w:t>
            </w:r>
            <w:r w:rsidR="006E0DAA" w:rsidRPr="00CF70CF">
              <w:rPr>
                <w:sz w:val="20"/>
                <w:szCs w:val="20"/>
              </w:rPr>
              <w:t xml:space="preserve"> </w:t>
            </w:r>
            <w:r w:rsidRPr="00CF70CF">
              <w:rPr>
                <w:sz w:val="20"/>
                <w:szCs w:val="20"/>
              </w:rPr>
              <w:t>w</w:t>
            </w:r>
            <w:r w:rsidR="006E0DAA" w:rsidRPr="00CF70CF">
              <w:rPr>
                <w:sz w:val="20"/>
                <w:szCs w:val="20"/>
              </w:rPr>
              <w:t xml:space="preserve"> </w:t>
            </w:r>
            <w:r w:rsidRPr="00CF70CF">
              <w:rPr>
                <w:sz w:val="20"/>
                <w:szCs w:val="20"/>
              </w:rPr>
              <w:t>ciągu</w:t>
            </w:r>
            <w:r w:rsidR="006E0DAA" w:rsidRPr="00CF70CF">
              <w:rPr>
                <w:sz w:val="20"/>
                <w:szCs w:val="20"/>
              </w:rPr>
              <w:t xml:space="preserve"> </w:t>
            </w:r>
            <w:r w:rsidRPr="00CF70CF">
              <w:rPr>
                <w:sz w:val="20"/>
                <w:szCs w:val="20"/>
              </w:rPr>
              <w:t>określonej</w:t>
            </w:r>
            <w:r w:rsidR="006E0DAA" w:rsidRPr="00CF70CF">
              <w:rPr>
                <w:sz w:val="20"/>
                <w:szCs w:val="20"/>
              </w:rPr>
              <w:t xml:space="preserve"> </w:t>
            </w:r>
            <w:r w:rsidRPr="00CF70CF">
              <w:rPr>
                <w:sz w:val="20"/>
                <w:szCs w:val="20"/>
              </w:rPr>
              <w:t>liczby</w:t>
            </w:r>
            <w:r w:rsidR="006E0DAA" w:rsidRPr="00CF70CF">
              <w:rPr>
                <w:sz w:val="20"/>
                <w:szCs w:val="20"/>
              </w:rPr>
              <w:t xml:space="preserve"> </w:t>
            </w:r>
            <w:r w:rsidRPr="00CF70CF">
              <w:rPr>
                <w:sz w:val="20"/>
                <w:szCs w:val="20"/>
              </w:rPr>
              <w:t>lat</w:t>
            </w:r>
            <w:r w:rsidR="006E0DAA" w:rsidRPr="00CF70CF">
              <w:rPr>
                <w:sz w:val="20"/>
                <w:szCs w:val="20"/>
              </w:rPr>
              <w:t xml:space="preserve"> </w:t>
            </w:r>
            <w:r w:rsidRPr="00CF70CF">
              <w:rPr>
                <w:sz w:val="20"/>
                <w:szCs w:val="20"/>
              </w:rPr>
              <w:t>obrotowych</w:t>
            </w:r>
            <w:r w:rsidR="006E0DAA" w:rsidRPr="00CF70CF">
              <w:rPr>
                <w:sz w:val="20"/>
                <w:szCs w:val="20"/>
              </w:rPr>
              <w:t xml:space="preserve"> </w:t>
            </w:r>
            <w:r w:rsidRPr="00CF70CF">
              <w:rPr>
                <w:sz w:val="20"/>
                <w:szCs w:val="20"/>
              </w:rPr>
              <w:t>wymaganej</w:t>
            </w:r>
            <w:r w:rsidR="006E0DAA" w:rsidRPr="00CF70CF">
              <w:rPr>
                <w:sz w:val="20"/>
                <w:szCs w:val="20"/>
              </w:rPr>
              <w:t xml:space="preserve"> </w:t>
            </w:r>
            <w:r w:rsidRPr="00CF70CF">
              <w:rPr>
                <w:sz w:val="20"/>
                <w:szCs w:val="20"/>
              </w:rPr>
              <w:t>w</w:t>
            </w:r>
            <w:r w:rsidR="006E0DAA" w:rsidRPr="00CF70CF">
              <w:rPr>
                <w:sz w:val="20"/>
                <w:szCs w:val="20"/>
              </w:rPr>
              <w:t xml:space="preserve"> </w:t>
            </w:r>
            <w:r w:rsidRPr="00CF70CF">
              <w:rPr>
                <w:sz w:val="20"/>
                <w:szCs w:val="20"/>
              </w:rPr>
              <w:t>stosownym</w:t>
            </w:r>
            <w:r w:rsidR="006E0DAA" w:rsidRPr="00CF70CF">
              <w:rPr>
                <w:sz w:val="20"/>
                <w:szCs w:val="20"/>
              </w:rPr>
              <w:t xml:space="preserve"> </w:t>
            </w:r>
            <w:r w:rsidRPr="00CF70CF">
              <w:rPr>
                <w:sz w:val="20"/>
                <w:szCs w:val="20"/>
              </w:rPr>
              <w:t>ogłoszeniu</w:t>
            </w:r>
            <w:r w:rsidR="006E0DAA" w:rsidRPr="00CF70CF">
              <w:rPr>
                <w:sz w:val="20"/>
                <w:szCs w:val="20"/>
              </w:rPr>
              <w:t xml:space="preserve"> </w:t>
            </w:r>
            <w:r w:rsidRPr="00CF70CF">
              <w:rPr>
                <w:sz w:val="20"/>
                <w:szCs w:val="20"/>
              </w:rPr>
              <w:t>lub</w:t>
            </w:r>
            <w:r w:rsidR="006E0DAA" w:rsidRPr="00CF70CF">
              <w:rPr>
                <w:sz w:val="20"/>
                <w:szCs w:val="20"/>
              </w:rPr>
              <w:t xml:space="preserve"> </w:t>
            </w:r>
            <w:r w:rsidRPr="00CF70CF">
              <w:rPr>
                <w:sz w:val="20"/>
                <w:szCs w:val="20"/>
              </w:rPr>
              <w:t>dokumentach</w:t>
            </w:r>
            <w:r w:rsidR="006E0DAA" w:rsidRPr="00CF70CF">
              <w:rPr>
                <w:sz w:val="20"/>
                <w:szCs w:val="20"/>
              </w:rPr>
              <w:t xml:space="preserve"> </w:t>
            </w:r>
            <w:r w:rsidRPr="00CF70CF">
              <w:rPr>
                <w:sz w:val="20"/>
                <w:szCs w:val="20"/>
              </w:rPr>
              <w:t>zamówienia</w:t>
            </w:r>
            <w:r w:rsidR="006E0DAA" w:rsidRPr="00CF70CF">
              <w:rPr>
                <w:sz w:val="20"/>
                <w:szCs w:val="20"/>
              </w:rPr>
              <w:t xml:space="preserve"> </w:t>
            </w:r>
            <w:r w:rsidRPr="00CF70CF">
              <w:rPr>
                <w:sz w:val="20"/>
                <w:szCs w:val="20"/>
              </w:rPr>
              <w:t>jest</w:t>
            </w:r>
            <w:r w:rsidR="006E0DAA" w:rsidRPr="00CF70CF">
              <w:rPr>
                <w:sz w:val="20"/>
                <w:szCs w:val="20"/>
              </w:rPr>
              <w:t xml:space="preserve"> </w:t>
            </w:r>
            <w:r w:rsidRPr="00CF70CF">
              <w:rPr>
                <w:sz w:val="20"/>
                <w:szCs w:val="20"/>
              </w:rPr>
              <w:t>następujący</w:t>
            </w:r>
            <w:r w:rsidRPr="00CF70CF">
              <w:rPr>
                <w:b/>
                <w:sz w:val="20"/>
                <w:szCs w:val="20"/>
              </w:rPr>
              <w:t>:</w:t>
            </w:r>
            <w:r w:rsidRPr="00CF70CF">
              <w:rPr>
                <w:b/>
                <w:sz w:val="20"/>
                <w:szCs w:val="20"/>
              </w:rPr>
              <w:br/>
              <w:t>i/lub</w:t>
            </w:r>
            <w:r w:rsidRPr="00CF70CF">
              <w:rPr>
                <w:sz w:val="20"/>
                <w:szCs w:val="20"/>
              </w:rPr>
              <w:br/>
              <w:t>1b)</w:t>
            </w:r>
            <w:r w:rsidR="006E0DAA" w:rsidRPr="00CF70CF">
              <w:rPr>
                <w:sz w:val="20"/>
                <w:szCs w:val="20"/>
              </w:rPr>
              <w:t xml:space="preserve"> </w:t>
            </w:r>
            <w:r w:rsidRPr="00CF70CF">
              <w:rPr>
                <w:sz w:val="20"/>
                <w:szCs w:val="20"/>
              </w:rPr>
              <w:t>Jego</w:t>
            </w:r>
            <w:r w:rsidR="006E0DAA" w:rsidRPr="00CF70CF">
              <w:rPr>
                <w:sz w:val="20"/>
                <w:szCs w:val="20"/>
              </w:rPr>
              <w:t xml:space="preserve"> </w:t>
            </w:r>
            <w:r w:rsidRPr="00CF70CF">
              <w:rPr>
                <w:b/>
                <w:sz w:val="20"/>
                <w:szCs w:val="20"/>
              </w:rPr>
              <w:t>średni</w:t>
            </w:r>
            <w:r w:rsidR="006E0DAA" w:rsidRPr="00CF70CF">
              <w:rPr>
                <w:sz w:val="20"/>
                <w:szCs w:val="20"/>
              </w:rPr>
              <w:t xml:space="preserve"> </w:t>
            </w:r>
            <w:r w:rsidRPr="00CF70CF">
              <w:rPr>
                <w:sz w:val="20"/>
                <w:szCs w:val="20"/>
              </w:rPr>
              <w:t>roczny</w:t>
            </w:r>
            <w:r w:rsidR="006E0DAA" w:rsidRPr="00CF70CF">
              <w:rPr>
                <w:sz w:val="20"/>
                <w:szCs w:val="20"/>
              </w:rPr>
              <w:t xml:space="preserve"> </w:t>
            </w:r>
            <w:r w:rsidRPr="00CF70CF">
              <w:rPr>
                <w:b/>
                <w:sz w:val="20"/>
                <w:szCs w:val="20"/>
              </w:rPr>
              <w:t>obrót</w:t>
            </w:r>
            <w:r w:rsidR="006E0DAA" w:rsidRPr="00CF70CF">
              <w:rPr>
                <w:b/>
                <w:sz w:val="20"/>
                <w:szCs w:val="20"/>
              </w:rPr>
              <w:t xml:space="preserve"> </w:t>
            </w:r>
            <w:r w:rsidRPr="00CF70CF">
              <w:rPr>
                <w:b/>
                <w:sz w:val="20"/>
                <w:szCs w:val="20"/>
              </w:rPr>
              <w:t>w</w:t>
            </w:r>
            <w:r w:rsidR="006E0DAA" w:rsidRPr="00CF70CF">
              <w:rPr>
                <w:b/>
                <w:sz w:val="20"/>
                <w:szCs w:val="20"/>
              </w:rPr>
              <w:t xml:space="preserve"> </w:t>
            </w:r>
            <w:r w:rsidRPr="00CF70CF">
              <w:rPr>
                <w:b/>
                <w:sz w:val="20"/>
                <w:szCs w:val="20"/>
              </w:rPr>
              <w:t>ciągu</w:t>
            </w:r>
            <w:r w:rsidR="006E0DAA" w:rsidRPr="00CF70CF">
              <w:rPr>
                <w:b/>
                <w:sz w:val="20"/>
                <w:szCs w:val="20"/>
              </w:rPr>
              <w:t xml:space="preserve"> </w:t>
            </w:r>
            <w:r w:rsidRPr="00CF70CF">
              <w:rPr>
                <w:b/>
                <w:sz w:val="20"/>
                <w:szCs w:val="20"/>
              </w:rPr>
              <w:t>określonej</w:t>
            </w:r>
            <w:r w:rsidR="006E0DAA" w:rsidRPr="00CF70CF">
              <w:rPr>
                <w:b/>
                <w:sz w:val="20"/>
                <w:szCs w:val="20"/>
              </w:rPr>
              <w:t xml:space="preserve"> </w:t>
            </w:r>
            <w:r w:rsidRPr="00CF70CF">
              <w:rPr>
                <w:b/>
                <w:sz w:val="20"/>
                <w:szCs w:val="20"/>
              </w:rPr>
              <w:t>liczby</w:t>
            </w:r>
            <w:r w:rsidR="006E0DAA" w:rsidRPr="00CF70CF">
              <w:rPr>
                <w:b/>
                <w:sz w:val="20"/>
                <w:szCs w:val="20"/>
              </w:rPr>
              <w:t xml:space="preserve"> </w:t>
            </w:r>
            <w:r w:rsidRPr="00CF70CF">
              <w:rPr>
                <w:b/>
                <w:sz w:val="20"/>
                <w:szCs w:val="20"/>
              </w:rPr>
              <w:t>lat</w:t>
            </w:r>
            <w:r w:rsidR="006E0DAA" w:rsidRPr="00CF70CF">
              <w:rPr>
                <w:b/>
                <w:sz w:val="20"/>
                <w:szCs w:val="20"/>
              </w:rPr>
              <w:t xml:space="preserve"> </w:t>
            </w:r>
            <w:r w:rsidRPr="00CF70CF">
              <w:rPr>
                <w:b/>
                <w:sz w:val="20"/>
                <w:szCs w:val="20"/>
              </w:rPr>
              <w:t>wymaganej</w:t>
            </w:r>
            <w:r w:rsidR="006E0DAA" w:rsidRPr="00CF70CF">
              <w:rPr>
                <w:b/>
                <w:sz w:val="20"/>
                <w:szCs w:val="20"/>
              </w:rPr>
              <w:t xml:space="preserve"> </w:t>
            </w:r>
            <w:r w:rsidRPr="00CF70CF">
              <w:rPr>
                <w:b/>
                <w:sz w:val="20"/>
                <w:szCs w:val="20"/>
              </w:rPr>
              <w:t>w</w:t>
            </w:r>
            <w:r w:rsidR="006E0DAA" w:rsidRPr="00CF70CF">
              <w:rPr>
                <w:b/>
                <w:sz w:val="20"/>
                <w:szCs w:val="20"/>
              </w:rPr>
              <w:t xml:space="preserve"> </w:t>
            </w:r>
            <w:r w:rsidRPr="00CF70CF">
              <w:rPr>
                <w:b/>
                <w:sz w:val="20"/>
                <w:szCs w:val="20"/>
              </w:rPr>
              <w:t>stosownym</w:t>
            </w:r>
            <w:r w:rsidR="006E0DAA" w:rsidRPr="00CF70CF">
              <w:rPr>
                <w:b/>
                <w:sz w:val="20"/>
                <w:szCs w:val="20"/>
              </w:rPr>
              <w:t xml:space="preserve"> </w:t>
            </w:r>
            <w:r w:rsidRPr="00CF70CF">
              <w:rPr>
                <w:b/>
                <w:sz w:val="20"/>
                <w:szCs w:val="20"/>
              </w:rPr>
              <w:t>ogłoszeniu</w:t>
            </w:r>
            <w:r w:rsidR="006E0DAA" w:rsidRPr="00CF70CF">
              <w:rPr>
                <w:b/>
                <w:sz w:val="20"/>
                <w:szCs w:val="20"/>
              </w:rPr>
              <w:t xml:space="preserve"> </w:t>
            </w:r>
            <w:r w:rsidRPr="00CF70CF">
              <w:rPr>
                <w:b/>
                <w:sz w:val="20"/>
                <w:szCs w:val="20"/>
              </w:rPr>
              <w:t>lub</w:t>
            </w:r>
            <w:r w:rsidR="006E0DAA" w:rsidRPr="00CF70CF">
              <w:rPr>
                <w:b/>
                <w:sz w:val="20"/>
                <w:szCs w:val="20"/>
              </w:rPr>
              <w:t xml:space="preserve"> </w:t>
            </w:r>
            <w:r w:rsidRPr="00CF70CF">
              <w:rPr>
                <w:b/>
                <w:sz w:val="20"/>
                <w:szCs w:val="20"/>
              </w:rPr>
              <w:t>dokumentach</w:t>
            </w:r>
            <w:r w:rsidR="006E0DAA" w:rsidRPr="00CF70CF">
              <w:rPr>
                <w:b/>
                <w:sz w:val="20"/>
                <w:szCs w:val="20"/>
              </w:rPr>
              <w:t xml:space="preserve"> </w:t>
            </w:r>
            <w:r w:rsidRPr="00CF70CF">
              <w:rPr>
                <w:b/>
                <w:sz w:val="20"/>
                <w:szCs w:val="20"/>
              </w:rPr>
              <w:t>zamówienia</w:t>
            </w:r>
            <w:r w:rsidR="006E0DAA" w:rsidRPr="00CF70CF">
              <w:rPr>
                <w:b/>
                <w:sz w:val="20"/>
                <w:szCs w:val="20"/>
              </w:rPr>
              <w:t xml:space="preserve"> </w:t>
            </w:r>
            <w:r w:rsidRPr="00CF70CF">
              <w:rPr>
                <w:b/>
                <w:sz w:val="20"/>
                <w:szCs w:val="20"/>
              </w:rPr>
              <w:t>jest</w:t>
            </w:r>
            <w:r w:rsidR="006E0DAA" w:rsidRPr="00CF70CF">
              <w:rPr>
                <w:b/>
                <w:sz w:val="20"/>
                <w:szCs w:val="20"/>
              </w:rPr>
              <w:t xml:space="preserve"> </w:t>
            </w:r>
            <w:r w:rsidRPr="00CF70CF">
              <w:rPr>
                <w:b/>
                <w:sz w:val="20"/>
                <w:szCs w:val="20"/>
              </w:rPr>
              <w:t>następujący</w:t>
            </w:r>
            <w:r w:rsidRPr="00CF70CF">
              <w:rPr>
                <w:b/>
                <w:sz w:val="20"/>
                <w:szCs w:val="20"/>
                <w:vertAlign w:val="superscript"/>
              </w:rPr>
              <w:footnoteReference w:id="35"/>
            </w:r>
            <w:r w:rsidR="006E0DAA" w:rsidRPr="00CF70CF">
              <w:rPr>
                <w:b/>
                <w:sz w:val="20"/>
                <w:szCs w:val="20"/>
              </w:rPr>
              <w:t xml:space="preserve"> </w:t>
            </w:r>
            <w:r w:rsidRPr="00CF70CF">
              <w:rPr>
                <w:b/>
                <w:sz w:val="20"/>
                <w:szCs w:val="20"/>
              </w:rPr>
              <w:t>(</w:t>
            </w:r>
            <w:r w:rsidRPr="00CF70CF">
              <w:rPr>
                <w:sz w:val="20"/>
                <w:szCs w:val="20"/>
              </w:rPr>
              <w:t>)</w:t>
            </w:r>
            <w:r w:rsidRPr="00CF70CF">
              <w:rPr>
                <w:b/>
                <w:sz w:val="20"/>
                <w:szCs w:val="20"/>
              </w:rPr>
              <w:t>:</w:t>
            </w:r>
            <w:r w:rsidRPr="00CF70CF">
              <w:rPr>
                <w:b/>
                <w:sz w:val="20"/>
                <w:szCs w:val="20"/>
              </w:rPr>
              <w:br/>
            </w:r>
            <w:r w:rsidRPr="00CF70CF">
              <w:rPr>
                <w:sz w:val="20"/>
                <w:szCs w:val="20"/>
              </w:rPr>
              <w:t>Jeżeli</w:t>
            </w:r>
            <w:r w:rsidR="006E0DAA" w:rsidRPr="00CF70CF">
              <w:rPr>
                <w:sz w:val="20"/>
                <w:szCs w:val="20"/>
              </w:rPr>
              <w:t xml:space="preserve"> </w:t>
            </w:r>
            <w:r w:rsidRPr="00CF70CF">
              <w:rPr>
                <w:sz w:val="20"/>
                <w:szCs w:val="20"/>
              </w:rPr>
              <w:t>odnośna</w:t>
            </w:r>
            <w:r w:rsidR="006E0DAA" w:rsidRPr="00CF70CF">
              <w:rPr>
                <w:sz w:val="20"/>
                <w:szCs w:val="20"/>
              </w:rPr>
              <w:t xml:space="preserve"> </w:t>
            </w:r>
            <w:r w:rsidRPr="00CF70CF">
              <w:rPr>
                <w:sz w:val="20"/>
                <w:szCs w:val="20"/>
              </w:rPr>
              <w:t>dokumentacja</w:t>
            </w:r>
            <w:r w:rsidR="006E0DAA" w:rsidRPr="00CF70CF">
              <w:rPr>
                <w:sz w:val="20"/>
                <w:szCs w:val="20"/>
              </w:rPr>
              <w:t xml:space="preserve"> </w:t>
            </w:r>
            <w:r w:rsidRPr="00CF70CF">
              <w:rPr>
                <w:sz w:val="20"/>
                <w:szCs w:val="20"/>
              </w:rPr>
              <w:t>jest</w:t>
            </w:r>
            <w:r w:rsidR="006E0DAA" w:rsidRPr="00CF70CF">
              <w:rPr>
                <w:sz w:val="20"/>
                <w:szCs w:val="20"/>
              </w:rPr>
              <w:t xml:space="preserve"> </w:t>
            </w:r>
            <w:r w:rsidRPr="00CF70CF">
              <w:rPr>
                <w:sz w:val="20"/>
                <w:szCs w:val="20"/>
              </w:rPr>
              <w:t>dostępna</w:t>
            </w:r>
            <w:r w:rsidR="006E0DAA" w:rsidRPr="00CF70CF">
              <w:rPr>
                <w:sz w:val="20"/>
                <w:szCs w:val="20"/>
              </w:rPr>
              <w:t xml:space="preserve"> </w:t>
            </w:r>
            <w:r w:rsidRPr="00CF70CF">
              <w:rPr>
                <w:sz w:val="20"/>
                <w:szCs w:val="20"/>
              </w:rPr>
              <w:t>w</w:t>
            </w:r>
            <w:r w:rsidR="006E0DAA" w:rsidRPr="00CF70CF">
              <w:rPr>
                <w:sz w:val="20"/>
                <w:szCs w:val="20"/>
              </w:rPr>
              <w:t xml:space="preserve"> </w:t>
            </w:r>
            <w:r w:rsidRPr="00CF70CF">
              <w:rPr>
                <w:sz w:val="20"/>
                <w:szCs w:val="20"/>
              </w:rPr>
              <w:t>formie</w:t>
            </w:r>
            <w:r w:rsidR="006E0DAA" w:rsidRPr="00CF70CF">
              <w:rPr>
                <w:sz w:val="20"/>
                <w:szCs w:val="20"/>
              </w:rPr>
              <w:t xml:space="preserve"> </w:t>
            </w:r>
            <w:r w:rsidRPr="00CF70CF">
              <w:rPr>
                <w:sz w:val="20"/>
                <w:szCs w:val="20"/>
              </w:rPr>
              <w:t>elektronicznej,</w:t>
            </w:r>
            <w:r w:rsidR="006E0DAA" w:rsidRPr="00CF70CF">
              <w:rPr>
                <w:sz w:val="20"/>
                <w:szCs w:val="20"/>
              </w:rPr>
              <w:t xml:space="preserve"> </w:t>
            </w:r>
            <w:r w:rsidRPr="00CF70CF">
              <w:rPr>
                <w:sz w:val="20"/>
                <w:szCs w:val="20"/>
              </w:rPr>
              <w:t>proszę</w:t>
            </w:r>
            <w:r w:rsidR="006E0DAA" w:rsidRPr="00CF70CF">
              <w:rPr>
                <w:sz w:val="20"/>
                <w:szCs w:val="20"/>
              </w:rPr>
              <w:t xml:space="preserve"> </w:t>
            </w:r>
            <w:r w:rsidRPr="00CF70CF">
              <w:rPr>
                <w:sz w:val="20"/>
                <w:szCs w:val="20"/>
              </w:rPr>
              <w:t>wskazać:</w:t>
            </w:r>
          </w:p>
        </w:tc>
        <w:tc>
          <w:tcPr>
            <w:tcW w:w="5812" w:type="dxa"/>
          </w:tcPr>
          <w:p w14:paraId="08DDF0FE" w14:textId="77777777" w:rsidR="009D0772" w:rsidRPr="00CF70CF" w:rsidRDefault="009D0772" w:rsidP="00607ECF">
            <w:pPr>
              <w:spacing w:after="0"/>
              <w:rPr>
                <w:sz w:val="20"/>
                <w:szCs w:val="20"/>
              </w:rPr>
            </w:pPr>
            <w:r w:rsidRPr="00CF70CF">
              <w:rPr>
                <w:sz w:val="20"/>
                <w:szCs w:val="20"/>
              </w:rPr>
              <w:t>rok:</w:t>
            </w:r>
            <w:r w:rsidR="006E0DAA" w:rsidRPr="00CF70CF">
              <w:rPr>
                <w:sz w:val="20"/>
                <w:szCs w:val="20"/>
              </w:rPr>
              <w:t xml:space="preserve"> </w:t>
            </w:r>
            <w:r w:rsidRPr="00CF70CF">
              <w:rPr>
                <w:sz w:val="20"/>
                <w:szCs w:val="20"/>
              </w:rPr>
              <w:t>[……]</w:t>
            </w:r>
            <w:r w:rsidR="006E0DAA" w:rsidRPr="00CF70CF">
              <w:rPr>
                <w:sz w:val="20"/>
                <w:szCs w:val="20"/>
              </w:rPr>
              <w:t xml:space="preserve"> </w:t>
            </w:r>
            <w:r w:rsidRPr="00CF70CF">
              <w:rPr>
                <w:sz w:val="20"/>
                <w:szCs w:val="20"/>
              </w:rPr>
              <w:t>obrót:</w:t>
            </w:r>
            <w:r w:rsidR="006E0DAA" w:rsidRPr="00CF70CF">
              <w:rPr>
                <w:sz w:val="20"/>
                <w:szCs w:val="20"/>
              </w:rPr>
              <w:t xml:space="preserve"> </w:t>
            </w:r>
            <w:r w:rsidRPr="00CF70CF">
              <w:rPr>
                <w:sz w:val="20"/>
                <w:szCs w:val="20"/>
              </w:rPr>
              <w:t>[……]</w:t>
            </w:r>
            <w:r w:rsidR="006E0DAA" w:rsidRPr="00CF70CF">
              <w:rPr>
                <w:sz w:val="20"/>
                <w:szCs w:val="20"/>
              </w:rPr>
              <w:t xml:space="preserve"> </w:t>
            </w:r>
            <w:r w:rsidRPr="00CF70CF">
              <w:rPr>
                <w:sz w:val="20"/>
                <w:szCs w:val="20"/>
              </w:rPr>
              <w:t>[…]</w:t>
            </w:r>
            <w:r w:rsidR="006E0DAA" w:rsidRPr="00CF70CF">
              <w:rPr>
                <w:sz w:val="20"/>
                <w:szCs w:val="20"/>
              </w:rPr>
              <w:t xml:space="preserve"> </w:t>
            </w:r>
            <w:r w:rsidRPr="00CF70CF">
              <w:rPr>
                <w:sz w:val="20"/>
                <w:szCs w:val="20"/>
              </w:rPr>
              <w:t>waluta</w:t>
            </w:r>
            <w:r w:rsidRPr="00CF70CF">
              <w:rPr>
                <w:sz w:val="20"/>
                <w:szCs w:val="20"/>
              </w:rPr>
              <w:br/>
              <w:t>rok:</w:t>
            </w:r>
            <w:r w:rsidR="006E0DAA" w:rsidRPr="00CF70CF">
              <w:rPr>
                <w:sz w:val="20"/>
                <w:szCs w:val="20"/>
              </w:rPr>
              <w:t xml:space="preserve"> </w:t>
            </w:r>
            <w:r w:rsidRPr="00CF70CF">
              <w:rPr>
                <w:sz w:val="20"/>
                <w:szCs w:val="20"/>
              </w:rPr>
              <w:t>[……]</w:t>
            </w:r>
            <w:r w:rsidR="006E0DAA" w:rsidRPr="00CF70CF">
              <w:rPr>
                <w:sz w:val="20"/>
                <w:szCs w:val="20"/>
              </w:rPr>
              <w:t xml:space="preserve"> </w:t>
            </w:r>
            <w:r w:rsidRPr="00CF70CF">
              <w:rPr>
                <w:sz w:val="20"/>
                <w:szCs w:val="20"/>
              </w:rPr>
              <w:t>obrót:</w:t>
            </w:r>
            <w:r w:rsidR="006E0DAA" w:rsidRPr="00CF70CF">
              <w:rPr>
                <w:sz w:val="20"/>
                <w:szCs w:val="20"/>
              </w:rPr>
              <w:t xml:space="preserve"> </w:t>
            </w:r>
            <w:r w:rsidRPr="00CF70CF">
              <w:rPr>
                <w:sz w:val="20"/>
                <w:szCs w:val="20"/>
              </w:rPr>
              <w:t>[……]</w:t>
            </w:r>
            <w:r w:rsidR="006E0DAA" w:rsidRPr="00CF70CF">
              <w:rPr>
                <w:sz w:val="20"/>
                <w:szCs w:val="20"/>
              </w:rPr>
              <w:t xml:space="preserve"> </w:t>
            </w:r>
            <w:r w:rsidRPr="00CF70CF">
              <w:rPr>
                <w:sz w:val="20"/>
                <w:szCs w:val="20"/>
              </w:rPr>
              <w:t>[…]</w:t>
            </w:r>
            <w:r w:rsidR="006E0DAA" w:rsidRPr="00CF70CF">
              <w:rPr>
                <w:sz w:val="20"/>
                <w:szCs w:val="20"/>
              </w:rPr>
              <w:t xml:space="preserve"> </w:t>
            </w:r>
            <w:r w:rsidRPr="00CF70CF">
              <w:rPr>
                <w:sz w:val="20"/>
                <w:szCs w:val="20"/>
              </w:rPr>
              <w:t>waluta</w:t>
            </w:r>
            <w:r w:rsidRPr="00CF70CF">
              <w:rPr>
                <w:sz w:val="20"/>
                <w:szCs w:val="20"/>
              </w:rPr>
              <w:br/>
              <w:t>rok:</w:t>
            </w:r>
            <w:r w:rsidR="006E0DAA" w:rsidRPr="00CF70CF">
              <w:rPr>
                <w:sz w:val="20"/>
                <w:szCs w:val="20"/>
              </w:rPr>
              <w:t xml:space="preserve"> </w:t>
            </w:r>
            <w:r w:rsidRPr="00CF70CF">
              <w:rPr>
                <w:sz w:val="20"/>
                <w:szCs w:val="20"/>
              </w:rPr>
              <w:t>[……]</w:t>
            </w:r>
            <w:r w:rsidR="006E0DAA" w:rsidRPr="00CF70CF">
              <w:rPr>
                <w:sz w:val="20"/>
                <w:szCs w:val="20"/>
              </w:rPr>
              <w:t xml:space="preserve"> </w:t>
            </w:r>
            <w:r w:rsidRPr="00CF70CF">
              <w:rPr>
                <w:sz w:val="20"/>
                <w:szCs w:val="20"/>
              </w:rPr>
              <w:t>obrót:</w:t>
            </w:r>
            <w:r w:rsidR="006E0DAA" w:rsidRPr="00CF70CF">
              <w:rPr>
                <w:sz w:val="20"/>
                <w:szCs w:val="20"/>
              </w:rPr>
              <w:t xml:space="preserve"> </w:t>
            </w:r>
            <w:r w:rsidRPr="00CF70CF">
              <w:rPr>
                <w:sz w:val="20"/>
                <w:szCs w:val="20"/>
              </w:rPr>
              <w:t>[……]</w:t>
            </w:r>
            <w:r w:rsidR="006E0DAA" w:rsidRPr="00CF70CF">
              <w:rPr>
                <w:sz w:val="20"/>
                <w:szCs w:val="20"/>
              </w:rPr>
              <w:t xml:space="preserve"> </w:t>
            </w:r>
            <w:r w:rsidRPr="00CF70CF">
              <w:rPr>
                <w:sz w:val="20"/>
                <w:szCs w:val="20"/>
              </w:rPr>
              <w:t>[…]</w:t>
            </w:r>
            <w:r w:rsidR="006E0DAA" w:rsidRPr="00CF70CF">
              <w:rPr>
                <w:sz w:val="20"/>
                <w:szCs w:val="20"/>
              </w:rPr>
              <w:t xml:space="preserve"> </w:t>
            </w:r>
            <w:r w:rsidRPr="00CF70CF">
              <w:rPr>
                <w:sz w:val="20"/>
                <w:szCs w:val="20"/>
              </w:rPr>
              <w:t>waluta</w:t>
            </w:r>
            <w:r w:rsidRPr="00CF70CF">
              <w:rPr>
                <w:sz w:val="20"/>
                <w:szCs w:val="20"/>
              </w:rPr>
              <w:br/>
            </w:r>
            <w:r w:rsidRPr="00CF70CF">
              <w:rPr>
                <w:sz w:val="20"/>
                <w:szCs w:val="20"/>
              </w:rPr>
              <w:br/>
            </w:r>
            <w:r w:rsidRPr="00CF70CF">
              <w:rPr>
                <w:sz w:val="20"/>
                <w:szCs w:val="20"/>
              </w:rPr>
              <w:br/>
              <w:t>(liczba</w:t>
            </w:r>
            <w:r w:rsidR="006E0DAA" w:rsidRPr="00CF70CF">
              <w:rPr>
                <w:sz w:val="20"/>
                <w:szCs w:val="20"/>
              </w:rPr>
              <w:t xml:space="preserve"> </w:t>
            </w:r>
            <w:r w:rsidRPr="00CF70CF">
              <w:rPr>
                <w:sz w:val="20"/>
                <w:szCs w:val="20"/>
              </w:rPr>
              <w:t>lat,</w:t>
            </w:r>
            <w:r w:rsidR="006E0DAA" w:rsidRPr="00CF70CF">
              <w:rPr>
                <w:sz w:val="20"/>
                <w:szCs w:val="20"/>
              </w:rPr>
              <w:t xml:space="preserve"> </w:t>
            </w:r>
            <w:r w:rsidRPr="00CF70CF">
              <w:rPr>
                <w:sz w:val="20"/>
                <w:szCs w:val="20"/>
              </w:rPr>
              <w:t>średni</w:t>
            </w:r>
            <w:r w:rsidR="006E0DAA" w:rsidRPr="00CF70CF">
              <w:rPr>
                <w:sz w:val="20"/>
                <w:szCs w:val="20"/>
              </w:rPr>
              <w:t xml:space="preserve"> </w:t>
            </w:r>
            <w:r w:rsidRPr="00CF70CF">
              <w:rPr>
                <w:sz w:val="20"/>
                <w:szCs w:val="20"/>
              </w:rPr>
              <w:t>obrót)</w:t>
            </w:r>
            <w:r w:rsidRPr="00CF70CF">
              <w:rPr>
                <w:b/>
                <w:sz w:val="20"/>
                <w:szCs w:val="20"/>
              </w:rPr>
              <w:t>:</w:t>
            </w:r>
            <w:r w:rsidR="006E0DAA" w:rsidRPr="00CF70CF">
              <w:rPr>
                <w:sz w:val="20"/>
                <w:szCs w:val="20"/>
              </w:rPr>
              <w:t xml:space="preserve"> </w:t>
            </w:r>
            <w:r w:rsidRPr="00CF70CF">
              <w:rPr>
                <w:sz w:val="20"/>
                <w:szCs w:val="20"/>
              </w:rPr>
              <w:t>[……],</w:t>
            </w:r>
            <w:r w:rsidR="006E0DAA" w:rsidRPr="00CF70CF">
              <w:rPr>
                <w:sz w:val="20"/>
                <w:szCs w:val="20"/>
              </w:rPr>
              <w:t xml:space="preserve"> </w:t>
            </w:r>
            <w:r w:rsidRPr="00CF70CF">
              <w:rPr>
                <w:sz w:val="20"/>
                <w:szCs w:val="20"/>
              </w:rPr>
              <w:t>[……]</w:t>
            </w:r>
            <w:r w:rsidR="006E0DAA" w:rsidRPr="00CF70CF">
              <w:rPr>
                <w:sz w:val="20"/>
                <w:szCs w:val="20"/>
              </w:rPr>
              <w:t xml:space="preserve"> </w:t>
            </w:r>
            <w:r w:rsidRPr="00CF70CF">
              <w:rPr>
                <w:sz w:val="20"/>
                <w:szCs w:val="20"/>
              </w:rPr>
              <w:t>[…]</w:t>
            </w:r>
            <w:r w:rsidR="006E0DAA" w:rsidRPr="00CF70CF">
              <w:rPr>
                <w:sz w:val="20"/>
                <w:szCs w:val="20"/>
              </w:rPr>
              <w:t xml:space="preserve"> </w:t>
            </w:r>
            <w:r w:rsidRPr="00CF70CF">
              <w:rPr>
                <w:sz w:val="20"/>
                <w:szCs w:val="20"/>
              </w:rPr>
              <w:t>waluta</w:t>
            </w:r>
            <w:r w:rsidRPr="00CF70CF">
              <w:rPr>
                <w:sz w:val="20"/>
                <w:szCs w:val="20"/>
              </w:rPr>
              <w:br/>
            </w:r>
          </w:p>
          <w:p w14:paraId="4572EFEE" w14:textId="77777777" w:rsidR="009D0772" w:rsidRPr="00CF70CF" w:rsidRDefault="009D0772" w:rsidP="00607ECF">
            <w:pPr>
              <w:spacing w:after="0"/>
              <w:rPr>
                <w:sz w:val="20"/>
                <w:szCs w:val="20"/>
              </w:rPr>
            </w:pPr>
            <w:r w:rsidRPr="00CF70CF">
              <w:rPr>
                <w:sz w:val="20"/>
                <w:szCs w:val="20"/>
              </w:rPr>
              <w:t>(adres</w:t>
            </w:r>
            <w:r w:rsidR="006E0DAA" w:rsidRPr="00CF70CF">
              <w:rPr>
                <w:sz w:val="20"/>
                <w:szCs w:val="20"/>
              </w:rPr>
              <w:t xml:space="preserve"> </w:t>
            </w:r>
            <w:r w:rsidRPr="00CF70CF">
              <w:rPr>
                <w:sz w:val="20"/>
                <w:szCs w:val="20"/>
              </w:rPr>
              <w:t>internetowy,</w:t>
            </w:r>
            <w:r w:rsidR="006E0DAA" w:rsidRPr="00CF70CF">
              <w:rPr>
                <w:sz w:val="20"/>
                <w:szCs w:val="20"/>
              </w:rPr>
              <w:t xml:space="preserve"> </w:t>
            </w:r>
            <w:r w:rsidRPr="00CF70CF">
              <w:rPr>
                <w:sz w:val="20"/>
                <w:szCs w:val="20"/>
              </w:rPr>
              <w:t>wydający</w:t>
            </w:r>
            <w:r w:rsidR="006E0DAA" w:rsidRPr="00CF70CF">
              <w:rPr>
                <w:sz w:val="20"/>
                <w:szCs w:val="20"/>
              </w:rPr>
              <w:t xml:space="preserve"> </w:t>
            </w:r>
            <w:r w:rsidRPr="00CF70CF">
              <w:rPr>
                <w:sz w:val="20"/>
                <w:szCs w:val="20"/>
              </w:rPr>
              <w:t>urząd</w:t>
            </w:r>
            <w:r w:rsidR="006E0DAA" w:rsidRPr="00CF70CF">
              <w:rPr>
                <w:sz w:val="20"/>
                <w:szCs w:val="20"/>
              </w:rPr>
              <w:t xml:space="preserve"> </w:t>
            </w:r>
            <w:r w:rsidRPr="00CF70CF">
              <w:rPr>
                <w:sz w:val="20"/>
                <w:szCs w:val="20"/>
              </w:rPr>
              <w:t>lub</w:t>
            </w:r>
            <w:r w:rsidR="006E0DAA" w:rsidRPr="00CF70CF">
              <w:rPr>
                <w:sz w:val="20"/>
                <w:szCs w:val="20"/>
              </w:rPr>
              <w:t xml:space="preserve"> </w:t>
            </w:r>
            <w:r w:rsidRPr="00CF70CF">
              <w:rPr>
                <w:sz w:val="20"/>
                <w:szCs w:val="20"/>
              </w:rPr>
              <w:t>organ,</w:t>
            </w:r>
            <w:r w:rsidR="006E0DAA" w:rsidRPr="00CF70CF">
              <w:rPr>
                <w:sz w:val="20"/>
                <w:szCs w:val="20"/>
              </w:rPr>
              <w:t xml:space="preserve"> </w:t>
            </w:r>
            <w:r w:rsidRPr="00CF70CF">
              <w:rPr>
                <w:sz w:val="20"/>
                <w:szCs w:val="20"/>
              </w:rPr>
              <w:t>dokładne</w:t>
            </w:r>
            <w:r w:rsidR="006E0DAA" w:rsidRPr="00CF70CF">
              <w:rPr>
                <w:sz w:val="20"/>
                <w:szCs w:val="20"/>
              </w:rPr>
              <w:t xml:space="preserve"> </w:t>
            </w:r>
            <w:r w:rsidRPr="00CF70CF">
              <w:rPr>
                <w:sz w:val="20"/>
                <w:szCs w:val="20"/>
              </w:rPr>
              <w:t>dane</w:t>
            </w:r>
            <w:r w:rsidR="006E0DAA" w:rsidRPr="00CF70CF">
              <w:rPr>
                <w:sz w:val="20"/>
                <w:szCs w:val="20"/>
              </w:rPr>
              <w:t xml:space="preserve"> </w:t>
            </w:r>
            <w:r w:rsidRPr="00CF70CF">
              <w:rPr>
                <w:sz w:val="20"/>
                <w:szCs w:val="20"/>
              </w:rPr>
              <w:t>referencyjne</w:t>
            </w:r>
            <w:r w:rsidR="006E0DAA" w:rsidRPr="00CF70CF">
              <w:rPr>
                <w:sz w:val="20"/>
                <w:szCs w:val="20"/>
              </w:rPr>
              <w:t xml:space="preserve"> </w:t>
            </w:r>
            <w:r w:rsidRPr="00CF70CF">
              <w:rPr>
                <w:sz w:val="20"/>
                <w:szCs w:val="20"/>
              </w:rPr>
              <w:t>dokumentacji):</w:t>
            </w:r>
            <w:r w:rsidR="006E0DAA" w:rsidRPr="00CF70CF">
              <w:rPr>
                <w:sz w:val="20"/>
                <w:szCs w:val="20"/>
              </w:rPr>
              <w:t xml:space="preserve"> </w:t>
            </w:r>
            <w:r w:rsidRPr="00CF70CF">
              <w:rPr>
                <w:sz w:val="20"/>
                <w:szCs w:val="20"/>
              </w:rPr>
              <w:t>[……][……][……]</w:t>
            </w:r>
          </w:p>
        </w:tc>
      </w:tr>
      <w:tr w:rsidR="009D0772" w:rsidRPr="00CF70CF" w14:paraId="1934A6A2" w14:textId="77777777" w:rsidTr="009D0772">
        <w:tc>
          <w:tcPr>
            <w:tcW w:w="4644" w:type="dxa"/>
          </w:tcPr>
          <w:p w14:paraId="5F439633" w14:textId="77777777" w:rsidR="009D0772" w:rsidRPr="00CF70CF" w:rsidRDefault="009D0772" w:rsidP="00607ECF">
            <w:pPr>
              <w:spacing w:after="0"/>
              <w:rPr>
                <w:sz w:val="20"/>
                <w:szCs w:val="20"/>
              </w:rPr>
            </w:pPr>
            <w:r w:rsidRPr="00CF70CF">
              <w:rPr>
                <w:sz w:val="20"/>
                <w:szCs w:val="20"/>
              </w:rPr>
              <w:t>2a)</w:t>
            </w:r>
            <w:r w:rsidR="006E0DAA" w:rsidRPr="00CF70CF">
              <w:rPr>
                <w:sz w:val="20"/>
                <w:szCs w:val="20"/>
              </w:rPr>
              <w:t xml:space="preserve"> </w:t>
            </w:r>
            <w:r w:rsidRPr="00CF70CF">
              <w:rPr>
                <w:sz w:val="20"/>
                <w:szCs w:val="20"/>
              </w:rPr>
              <w:t>Jego</w:t>
            </w:r>
            <w:r w:rsidR="006E0DAA" w:rsidRPr="00CF70CF">
              <w:rPr>
                <w:sz w:val="20"/>
                <w:szCs w:val="20"/>
              </w:rPr>
              <w:t xml:space="preserve"> </w:t>
            </w:r>
            <w:r w:rsidRPr="00CF70CF">
              <w:rPr>
                <w:sz w:val="20"/>
                <w:szCs w:val="20"/>
              </w:rPr>
              <w:t>roczny</w:t>
            </w:r>
            <w:r w:rsidR="006E0DAA" w:rsidRPr="00CF70CF">
              <w:rPr>
                <w:sz w:val="20"/>
                <w:szCs w:val="20"/>
              </w:rPr>
              <w:t xml:space="preserve"> </w:t>
            </w:r>
            <w:r w:rsidRPr="00CF70CF">
              <w:rPr>
                <w:sz w:val="20"/>
                <w:szCs w:val="20"/>
              </w:rPr>
              <w:t>(„specyficzny”)</w:t>
            </w:r>
            <w:r w:rsidR="006E0DAA" w:rsidRPr="00CF70CF">
              <w:rPr>
                <w:sz w:val="20"/>
                <w:szCs w:val="20"/>
              </w:rPr>
              <w:t xml:space="preserve"> </w:t>
            </w:r>
            <w:r w:rsidRPr="00CF70CF">
              <w:rPr>
                <w:b/>
                <w:sz w:val="20"/>
                <w:szCs w:val="20"/>
              </w:rPr>
              <w:t>obrót</w:t>
            </w:r>
            <w:r w:rsidR="006E0DAA" w:rsidRPr="00CF70CF">
              <w:rPr>
                <w:b/>
                <w:sz w:val="20"/>
                <w:szCs w:val="20"/>
              </w:rPr>
              <w:t xml:space="preserve"> </w:t>
            </w:r>
            <w:r w:rsidRPr="00CF70CF">
              <w:rPr>
                <w:b/>
                <w:sz w:val="20"/>
                <w:szCs w:val="20"/>
              </w:rPr>
              <w:t>w</w:t>
            </w:r>
            <w:r w:rsidR="006E0DAA" w:rsidRPr="00CF70CF">
              <w:rPr>
                <w:b/>
                <w:sz w:val="20"/>
                <w:szCs w:val="20"/>
              </w:rPr>
              <w:t xml:space="preserve"> </w:t>
            </w:r>
            <w:r w:rsidRPr="00CF70CF">
              <w:rPr>
                <w:b/>
                <w:sz w:val="20"/>
                <w:szCs w:val="20"/>
              </w:rPr>
              <w:t>obszarze</w:t>
            </w:r>
            <w:r w:rsidR="006E0DAA" w:rsidRPr="00CF70CF">
              <w:rPr>
                <w:b/>
                <w:sz w:val="20"/>
                <w:szCs w:val="20"/>
              </w:rPr>
              <w:t xml:space="preserve"> </w:t>
            </w:r>
            <w:r w:rsidRPr="00CF70CF">
              <w:rPr>
                <w:b/>
                <w:sz w:val="20"/>
                <w:szCs w:val="20"/>
              </w:rPr>
              <w:t>działalności</w:t>
            </w:r>
            <w:r w:rsidR="006E0DAA" w:rsidRPr="00CF70CF">
              <w:rPr>
                <w:b/>
                <w:sz w:val="20"/>
                <w:szCs w:val="20"/>
              </w:rPr>
              <w:t xml:space="preserve"> </w:t>
            </w:r>
            <w:r w:rsidRPr="00CF70CF">
              <w:rPr>
                <w:b/>
                <w:sz w:val="20"/>
                <w:szCs w:val="20"/>
              </w:rPr>
              <w:t>gospodarczej</w:t>
            </w:r>
            <w:r w:rsidR="006E0DAA" w:rsidRPr="00CF70CF">
              <w:rPr>
                <w:b/>
                <w:sz w:val="20"/>
                <w:szCs w:val="20"/>
              </w:rPr>
              <w:t xml:space="preserve"> </w:t>
            </w:r>
            <w:r w:rsidRPr="00CF70CF">
              <w:rPr>
                <w:b/>
                <w:sz w:val="20"/>
                <w:szCs w:val="20"/>
              </w:rPr>
              <w:t>objętym</w:t>
            </w:r>
            <w:r w:rsidR="006E0DAA" w:rsidRPr="00CF70CF">
              <w:rPr>
                <w:b/>
                <w:sz w:val="20"/>
                <w:szCs w:val="20"/>
              </w:rPr>
              <w:t xml:space="preserve"> </w:t>
            </w:r>
            <w:r w:rsidRPr="00CF70CF">
              <w:rPr>
                <w:b/>
                <w:sz w:val="20"/>
                <w:szCs w:val="20"/>
              </w:rPr>
              <w:t>zamówieniem</w:t>
            </w:r>
            <w:r w:rsidR="006E0DAA" w:rsidRPr="00CF70CF">
              <w:rPr>
                <w:sz w:val="20"/>
                <w:szCs w:val="20"/>
              </w:rPr>
              <w:t xml:space="preserve"> </w:t>
            </w:r>
            <w:r w:rsidRPr="00CF70CF">
              <w:rPr>
                <w:sz w:val="20"/>
                <w:szCs w:val="20"/>
              </w:rPr>
              <w:t>i</w:t>
            </w:r>
            <w:r w:rsidR="006E0DAA" w:rsidRPr="00CF70CF">
              <w:rPr>
                <w:sz w:val="20"/>
                <w:szCs w:val="20"/>
              </w:rPr>
              <w:t xml:space="preserve"> </w:t>
            </w:r>
            <w:r w:rsidRPr="00CF70CF">
              <w:rPr>
                <w:sz w:val="20"/>
                <w:szCs w:val="20"/>
              </w:rPr>
              <w:t>określonym</w:t>
            </w:r>
            <w:r w:rsidR="006E0DAA" w:rsidRPr="00CF70CF">
              <w:rPr>
                <w:sz w:val="20"/>
                <w:szCs w:val="20"/>
              </w:rPr>
              <w:t xml:space="preserve"> </w:t>
            </w:r>
            <w:r w:rsidRPr="00CF70CF">
              <w:rPr>
                <w:sz w:val="20"/>
                <w:szCs w:val="20"/>
              </w:rPr>
              <w:t>w</w:t>
            </w:r>
            <w:r w:rsidR="006E0DAA" w:rsidRPr="00CF70CF">
              <w:rPr>
                <w:sz w:val="20"/>
                <w:szCs w:val="20"/>
              </w:rPr>
              <w:t xml:space="preserve"> </w:t>
            </w:r>
            <w:r w:rsidRPr="00CF70CF">
              <w:rPr>
                <w:sz w:val="20"/>
                <w:szCs w:val="20"/>
              </w:rPr>
              <w:t>stosownym</w:t>
            </w:r>
            <w:r w:rsidR="006E0DAA" w:rsidRPr="00CF70CF">
              <w:rPr>
                <w:sz w:val="20"/>
                <w:szCs w:val="20"/>
              </w:rPr>
              <w:t xml:space="preserve"> </w:t>
            </w:r>
            <w:r w:rsidRPr="00CF70CF">
              <w:rPr>
                <w:sz w:val="20"/>
                <w:szCs w:val="20"/>
              </w:rPr>
              <w:t>ogłoszeniu</w:t>
            </w:r>
            <w:r w:rsidR="006E0DAA" w:rsidRPr="00CF70CF">
              <w:rPr>
                <w:sz w:val="20"/>
                <w:szCs w:val="20"/>
              </w:rPr>
              <w:t xml:space="preserve"> </w:t>
            </w:r>
            <w:r w:rsidRPr="00CF70CF">
              <w:rPr>
                <w:sz w:val="20"/>
                <w:szCs w:val="20"/>
              </w:rPr>
              <w:t>lub</w:t>
            </w:r>
            <w:r w:rsidR="006E0DAA" w:rsidRPr="00CF70CF">
              <w:rPr>
                <w:sz w:val="20"/>
                <w:szCs w:val="20"/>
              </w:rPr>
              <w:t xml:space="preserve"> </w:t>
            </w:r>
            <w:r w:rsidRPr="00CF70CF">
              <w:rPr>
                <w:sz w:val="20"/>
                <w:szCs w:val="20"/>
              </w:rPr>
              <w:t>dokumentach</w:t>
            </w:r>
            <w:r w:rsidR="006E0DAA" w:rsidRPr="00CF70CF">
              <w:rPr>
                <w:sz w:val="20"/>
                <w:szCs w:val="20"/>
              </w:rPr>
              <w:t xml:space="preserve"> </w:t>
            </w:r>
            <w:r w:rsidRPr="00CF70CF">
              <w:rPr>
                <w:sz w:val="20"/>
                <w:szCs w:val="20"/>
              </w:rPr>
              <w:t>zamówienia</w:t>
            </w:r>
            <w:r w:rsidR="006E0DAA" w:rsidRPr="00CF70CF">
              <w:rPr>
                <w:sz w:val="20"/>
                <w:szCs w:val="20"/>
              </w:rPr>
              <w:t xml:space="preserve"> </w:t>
            </w:r>
            <w:r w:rsidRPr="00CF70CF">
              <w:rPr>
                <w:sz w:val="20"/>
                <w:szCs w:val="20"/>
              </w:rPr>
              <w:t>w</w:t>
            </w:r>
            <w:r w:rsidR="006E0DAA" w:rsidRPr="00CF70CF">
              <w:rPr>
                <w:sz w:val="20"/>
                <w:szCs w:val="20"/>
              </w:rPr>
              <w:t xml:space="preserve"> </w:t>
            </w:r>
            <w:r w:rsidRPr="00CF70CF">
              <w:rPr>
                <w:sz w:val="20"/>
                <w:szCs w:val="20"/>
              </w:rPr>
              <w:t>ciągu</w:t>
            </w:r>
            <w:r w:rsidR="006E0DAA" w:rsidRPr="00CF70CF">
              <w:rPr>
                <w:sz w:val="20"/>
                <w:szCs w:val="20"/>
              </w:rPr>
              <w:t xml:space="preserve"> </w:t>
            </w:r>
            <w:r w:rsidRPr="00CF70CF">
              <w:rPr>
                <w:sz w:val="20"/>
                <w:szCs w:val="20"/>
              </w:rPr>
              <w:t>wymaganej</w:t>
            </w:r>
            <w:r w:rsidR="006E0DAA" w:rsidRPr="00CF70CF">
              <w:rPr>
                <w:sz w:val="20"/>
                <w:szCs w:val="20"/>
              </w:rPr>
              <w:t xml:space="preserve"> </w:t>
            </w:r>
            <w:r w:rsidRPr="00CF70CF">
              <w:rPr>
                <w:sz w:val="20"/>
                <w:szCs w:val="20"/>
              </w:rPr>
              <w:t>liczby</w:t>
            </w:r>
            <w:r w:rsidR="006E0DAA" w:rsidRPr="00CF70CF">
              <w:rPr>
                <w:sz w:val="20"/>
                <w:szCs w:val="20"/>
              </w:rPr>
              <w:t xml:space="preserve"> </w:t>
            </w:r>
            <w:r w:rsidRPr="00CF70CF">
              <w:rPr>
                <w:sz w:val="20"/>
                <w:szCs w:val="20"/>
              </w:rPr>
              <w:t>lat</w:t>
            </w:r>
            <w:r w:rsidR="006E0DAA" w:rsidRPr="00CF70CF">
              <w:rPr>
                <w:sz w:val="20"/>
                <w:szCs w:val="20"/>
              </w:rPr>
              <w:t xml:space="preserve"> </w:t>
            </w:r>
            <w:r w:rsidRPr="00CF70CF">
              <w:rPr>
                <w:sz w:val="20"/>
                <w:szCs w:val="20"/>
              </w:rPr>
              <w:t>obrotowych</w:t>
            </w:r>
            <w:r w:rsidR="006E0DAA" w:rsidRPr="00CF70CF">
              <w:rPr>
                <w:sz w:val="20"/>
                <w:szCs w:val="20"/>
              </w:rPr>
              <w:t xml:space="preserve"> </w:t>
            </w:r>
            <w:r w:rsidRPr="00CF70CF">
              <w:rPr>
                <w:sz w:val="20"/>
                <w:szCs w:val="20"/>
              </w:rPr>
              <w:t>jest</w:t>
            </w:r>
            <w:r w:rsidR="006E0DAA" w:rsidRPr="00CF70CF">
              <w:rPr>
                <w:sz w:val="20"/>
                <w:szCs w:val="20"/>
              </w:rPr>
              <w:t xml:space="preserve"> </w:t>
            </w:r>
            <w:r w:rsidRPr="00CF70CF">
              <w:rPr>
                <w:sz w:val="20"/>
                <w:szCs w:val="20"/>
              </w:rPr>
              <w:t>następujący:</w:t>
            </w:r>
            <w:r w:rsidRPr="00CF70CF">
              <w:rPr>
                <w:sz w:val="20"/>
                <w:szCs w:val="20"/>
              </w:rPr>
              <w:br/>
            </w:r>
            <w:r w:rsidRPr="00CF70CF">
              <w:rPr>
                <w:b/>
                <w:sz w:val="20"/>
                <w:szCs w:val="20"/>
              </w:rPr>
              <w:t>i/lub</w:t>
            </w:r>
            <w:r w:rsidRPr="00CF70CF">
              <w:rPr>
                <w:b/>
                <w:sz w:val="20"/>
                <w:szCs w:val="20"/>
              </w:rPr>
              <w:br/>
            </w:r>
            <w:r w:rsidRPr="00CF70CF">
              <w:rPr>
                <w:sz w:val="20"/>
                <w:szCs w:val="20"/>
              </w:rPr>
              <w:t>2b)</w:t>
            </w:r>
            <w:r w:rsidR="006E0DAA" w:rsidRPr="00CF70CF">
              <w:rPr>
                <w:sz w:val="20"/>
                <w:szCs w:val="20"/>
              </w:rPr>
              <w:t xml:space="preserve"> </w:t>
            </w:r>
            <w:r w:rsidRPr="00CF70CF">
              <w:rPr>
                <w:sz w:val="20"/>
                <w:szCs w:val="20"/>
              </w:rPr>
              <w:t>Jego</w:t>
            </w:r>
            <w:r w:rsidR="006E0DAA" w:rsidRPr="00CF70CF">
              <w:rPr>
                <w:sz w:val="20"/>
                <w:szCs w:val="20"/>
              </w:rPr>
              <w:t xml:space="preserve"> </w:t>
            </w:r>
            <w:r w:rsidRPr="00CF70CF">
              <w:rPr>
                <w:b/>
                <w:sz w:val="20"/>
                <w:szCs w:val="20"/>
              </w:rPr>
              <w:t>średni</w:t>
            </w:r>
            <w:r w:rsidR="006E0DAA" w:rsidRPr="00CF70CF">
              <w:rPr>
                <w:sz w:val="20"/>
                <w:szCs w:val="20"/>
              </w:rPr>
              <w:t xml:space="preserve"> </w:t>
            </w:r>
            <w:r w:rsidRPr="00CF70CF">
              <w:rPr>
                <w:sz w:val="20"/>
                <w:szCs w:val="20"/>
              </w:rPr>
              <w:t>roczny</w:t>
            </w:r>
            <w:r w:rsidR="006E0DAA" w:rsidRPr="00CF70CF">
              <w:rPr>
                <w:sz w:val="20"/>
                <w:szCs w:val="20"/>
              </w:rPr>
              <w:t xml:space="preserve"> </w:t>
            </w:r>
            <w:r w:rsidRPr="00CF70CF">
              <w:rPr>
                <w:b/>
                <w:sz w:val="20"/>
                <w:szCs w:val="20"/>
              </w:rPr>
              <w:t>obrót</w:t>
            </w:r>
            <w:r w:rsidR="006E0DAA" w:rsidRPr="00CF70CF">
              <w:rPr>
                <w:b/>
                <w:sz w:val="20"/>
                <w:szCs w:val="20"/>
              </w:rPr>
              <w:t xml:space="preserve"> </w:t>
            </w:r>
            <w:r w:rsidRPr="00CF70CF">
              <w:rPr>
                <w:b/>
                <w:sz w:val="20"/>
                <w:szCs w:val="20"/>
              </w:rPr>
              <w:t>w</w:t>
            </w:r>
            <w:r w:rsidR="006E0DAA" w:rsidRPr="00CF70CF">
              <w:rPr>
                <w:b/>
                <w:sz w:val="20"/>
                <w:szCs w:val="20"/>
              </w:rPr>
              <w:t xml:space="preserve"> </w:t>
            </w:r>
            <w:r w:rsidRPr="00CF70CF">
              <w:rPr>
                <w:b/>
                <w:sz w:val="20"/>
                <w:szCs w:val="20"/>
              </w:rPr>
              <w:t>przedmiotowym</w:t>
            </w:r>
            <w:r w:rsidR="006E0DAA" w:rsidRPr="00CF70CF">
              <w:rPr>
                <w:b/>
                <w:sz w:val="20"/>
                <w:szCs w:val="20"/>
              </w:rPr>
              <w:t xml:space="preserve"> </w:t>
            </w:r>
            <w:r w:rsidRPr="00CF70CF">
              <w:rPr>
                <w:b/>
                <w:sz w:val="20"/>
                <w:szCs w:val="20"/>
              </w:rPr>
              <w:t>obszarze</w:t>
            </w:r>
            <w:r w:rsidR="006E0DAA" w:rsidRPr="00CF70CF">
              <w:rPr>
                <w:b/>
                <w:sz w:val="20"/>
                <w:szCs w:val="20"/>
              </w:rPr>
              <w:t xml:space="preserve"> </w:t>
            </w:r>
            <w:r w:rsidRPr="00CF70CF">
              <w:rPr>
                <w:b/>
                <w:sz w:val="20"/>
                <w:szCs w:val="20"/>
              </w:rPr>
              <w:t>i</w:t>
            </w:r>
            <w:r w:rsidR="006E0DAA" w:rsidRPr="00CF70CF">
              <w:rPr>
                <w:b/>
                <w:sz w:val="20"/>
                <w:szCs w:val="20"/>
              </w:rPr>
              <w:t xml:space="preserve"> </w:t>
            </w:r>
            <w:r w:rsidRPr="00CF70CF">
              <w:rPr>
                <w:b/>
                <w:sz w:val="20"/>
                <w:szCs w:val="20"/>
              </w:rPr>
              <w:t>w</w:t>
            </w:r>
            <w:r w:rsidR="006E0DAA" w:rsidRPr="00CF70CF">
              <w:rPr>
                <w:b/>
                <w:sz w:val="20"/>
                <w:szCs w:val="20"/>
              </w:rPr>
              <w:t xml:space="preserve"> </w:t>
            </w:r>
            <w:r w:rsidRPr="00CF70CF">
              <w:rPr>
                <w:b/>
                <w:sz w:val="20"/>
                <w:szCs w:val="20"/>
              </w:rPr>
              <w:t>ciągu</w:t>
            </w:r>
            <w:r w:rsidR="006E0DAA" w:rsidRPr="00CF70CF">
              <w:rPr>
                <w:b/>
                <w:sz w:val="20"/>
                <w:szCs w:val="20"/>
              </w:rPr>
              <w:t xml:space="preserve"> </w:t>
            </w:r>
            <w:r w:rsidRPr="00CF70CF">
              <w:rPr>
                <w:b/>
                <w:sz w:val="20"/>
                <w:szCs w:val="20"/>
              </w:rPr>
              <w:t>określonej</w:t>
            </w:r>
            <w:r w:rsidR="006E0DAA" w:rsidRPr="00CF70CF">
              <w:rPr>
                <w:b/>
                <w:sz w:val="20"/>
                <w:szCs w:val="20"/>
              </w:rPr>
              <w:t xml:space="preserve"> </w:t>
            </w:r>
            <w:r w:rsidRPr="00CF70CF">
              <w:rPr>
                <w:b/>
                <w:sz w:val="20"/>
                <w:szCs w:val="20"/>
              </w:rPr>
              <w:t>liczby</w:t>
            </w:r>
            <w:r w:rsidR="006E0DAA" w:rsidRPr="00CF70CF">
              <w:rPr>
                <w:b/>
                <w:sz w:val="20"/>
                <w:szCs w:val="20"/>
              </w:rPr>
              <w:t xml:space="preserve"> </w:t>
            </w:r>
            <w:r w:rsidRPr="00CF70CF">
              <w:rPr>
                <w:b/>
                <w:sz w:val="20"/>
                <w:szCs w:val="20"/>
              </w:rPr>
              <w:t>lat</w:t>
            </w:r>
            <w:r w:rsidR="006E0DAA" w:rsidRPr="00CF70CF">
              <w:rPr>
                <w:b/>
                <w:sz w:val="20"/>
                <w:szCs w:val="20"/>
              </w:rPr>
              <w:t xml:space="preserve"> </w:t>
            </w:r>
            <w:r w:rsidRPr="00CF70CF">
              <w:rPr>
                <w:b/>
                <w:sz w:val="20"/>
                <w:szCs w:val="20"/>
              </w:rPr>
              <w:t>wymaganej</w:t>
            </w:r>
            <w:r w:rsidR="006E0DAA" w:rsidRPr="00CF70CF">
              <w:rPr>
                <w:b/>
                <w:sz w:val="20"/>
                <w:szCs w:val="20"/>
              </w:rPr>
              <w:t xml:space="preserve"> </w:t>
            </w:r>
            <w:r w:rsidRPr="00CF70CF">
              <w:rPr>
                <w:b/>
                <w:sz w:val="20"/>
                <w:szCs w:val="20"/>
              </w:rPr>
              <w:t>w</w:t>
            </w:r>
            <w:r w:rsidR="006E0DAA" w:rsidRPr="00CF70CF">
              <w:rPr>
                <w:b/>
                <w:sz w:val="20"/>
                <w:szCs w:val="20"/>
              </w:rPr>
              <w:t xml:space="preserve"> </w:t>
            </w:r>
            <w:r w:rsidRPr="00CF70CF">
              <w:rPr>
                <w:b/>
                <w:sz w:val="20"/>
                <w:szCs w:val="20"/>
              </w:rPr>
              <w:t>stosownym</w:t>
            </w:r>
            <w:r w:rsidR="006E0DAA" w:rsidRPr="00CF70CF">
              <w:rPr>
                <w:b/>
                <w:sz w:val="20"/>
                <w:szCs w:val="20"/>
              </w:rPr>
              <w:t xml:space="preserve"> </w:t>
            </w:r>
            <w:r w:rsidRPr="00CF70CF">
              <w:rPr>
                <w:b/>
                <w:sz w:val="20"/>
                <w:szCs w:val="20"/>
              </w:rPr>
              <w:t>ogłoszeniu</w:t>
            </w:r>
            <w:r w:rsidR="006E0DAA" w:rsidRPr="00CF70CF">
              <w:rPr>
                <w:b/>
                <w:sz w:val="20"/>
                <w:szCs w:val="20"/>
              </w:rPr>
              <w:t xml:space="preserve"> </w:t>
            </w:r>
            <w:r w:rsidRPr="00CF70CF">
              <w:rPr>
                <w:b/>
                <w:sz w:val="20"/>
                <w:szCs w:val="20"/>
              </w:rPr>
              <w:t>lub</w:t>
            </w:r>
            <w:r w:rsidR="006E0DAA" w:rsidRPr="00CF70CF">
              <w:rPr>
                <w:b/>
                <w:sz w:val="20"/>
                <w:szCs w:val="20"/>
              </w:rPr>
              <w:t xml:space="preserve"> </w:t>
            </w:r>
            <w:r w:rsidRPr="00CF70CF">
              <w:rPr>
                <w:b/>
                <w:sz w:val="20"/>
                <w:szCs w:val="20"/>
              </w:rPr>
              <w:t>dokumentach</w:t>
            </w:r>
            <w:r w:rsidR="006E0DAA" w:rsidRPr="00CF70CF">
              <w:rPr>
                <w:b/>
                <w:sz w:val="20"/>
                <w:szCs w:val="20"/>
              </w:rPr>
              <w:t xml:space="preserve"> </w:t>
            </w:r>
            <w:r w:rsidRPr="00CF70CF">
              <w:rPr>
                <w:b/>
                <w:sz w:val="20"/>
                <w:szCs w:val="20"/>
              </w:rPr>
              <w:t>zamówienia</w:t>
            </w:r>
            <w:r w:rsidR="006E0DAA" w:rsidRPr="00CF70CF">
              <w:rPr>
                <w:b/>
                <w:sz w:val="20"/>
                <w:szCs w:val="20"/>
              </w:rPr>
              <w:t xml:space="preserve"> </w:t>
            </w:r>
            <w:r w:rsidRPr="00CF70CF">
              <w:rPr>
                <w:b/>
                <w:sz w:val="20"/>
                <w:szCs w:val="20"/>
              </w:rPr>
              <w:t>jest</w:t>
            </w:r>
            <w:r w:rsidR="006E0DAA" w:rsidRPr="00CF70CF">
              <w:rPr>
                <w:b/>
                <w:sz w:val="20"/>
                <w:szCs w:val="20"/>
              </w:rPr>
              <w:t xml:space="preserve"> </w:t>
            </w:r>
            <w:r w:rsidRPr="00CF70CF">
              <w:rPr>
                <w:b/>
                <w:sz w:val="20"/>
                <w:szCs w:val="20"/>
              </w:rPr>
              <w:t>następujący</w:t>
            </w:r>
            <w:r w:rsidRPr="00CF70CF">
              <w:rPr>
                <w:b/>
                <w:sz w:val="20"/>
                <w:szCs w:val="20"/>
                <w:vertAlign w:val="superscript"/>
              </w:rPr>
              <w:footnoteReference w:id="36"/>
            </w:r>
            <w:r w:rsidRPr="00CF70CF">
              <w:rPr>
                <w:b/>
                <w:sz w:val="20"/>
                <w:szCs w:val="20"/>
              </w:rPr>
              <w:t>:</w:t>
            </w:r>
            <w:r w:rsidRPr="00CF70CF">
              <w:rPr>
                <w:b/>
                <w:sz w:val="20"/>
                <w:szCs w:val="20"/>
              </w:rPr>
              <w:br/>
            </w:r>
            <w:r w:rsidRPr="00CF70CF">
              <w:rPr>
                <w:sz w:val="20"/>
                <w:szCs w:val="20"/>
              </w:rPr>
              <w:t>Jeżeli</w:t>
            </w:r>
            <w:r w:rsidR="006E0DAA" w:rsidRPr="00CF70CF">
              <w:rPr>
                <w:sz w:val="20"/>
                <w:szCs w:val="20"/>
              </w:rPr>
              <w:t xml:space="preserve"> </w:t>
            </w:r>
            <w:r w:rsidRPr="00CF70CF">
              <w:rPr>
                <w:sz w:val="20"/>
                <w:szCs w:val="20"/>
              </w:rPr>
              <w:t>odnośna</w:t>
            </w:r>
            <w:r w:rsidR="006E0DAA" w:rsidRPr="00CF70CF">
              <w:rPr>
                <w:sz w:val="20"/>
                <w:szCs w:val="20"/>
              </w:rPr>
              <w:t xml:space="preserve"> </w:t>
            </w:r>
            <w:r w:rsidRPr="00CF70CF">
              <w:rPr>
                <w:sz w:val="20"/>
                <w:szCs w:val="20"/>
              </w:rPr>
              <w:t>dokumentacja</w:t>
            </w:r>
            <w:r w:rsidR="006E0DAA" w:rsidRPr="00CF70CF">
              <w:rPr>
                <w:sz w:val="20"/>
                <w:szCs w:val="20"/>
              </w:rPr>
              <w:t xml:space="preserve"> </w:t>
            </w:r>
            <w:r w:rsidRPr="00CF70CF">
              <w:rPr>
                <w:sz w:val="20"/>
                <w:szCs w:val="20"/>
              </w:rPr>
              <w:t>jest</w:t>
            </w:r>
            <w:r w:rsidR="006E0DAA" w:rsidRPr="00CF70CF">
              <w:rPr>
                <w:sz w:val="20"/>
                <w:szCs w:val="20"/>
              </w:rPr>
              <w:t xml:space="preserve"> </w:t>
            </w:r>
            <w:r w:rsidRPr="00CF70CF">
              <w:rPr>
                <w:sz w:val="20"/>
                <w:szCs w:val="20"/>
              </w:rPr>
              <w:t>dostępna</w:t>
            </w:r>
            <w:r w:rsidR="006E0DAA" w:rsidRPr="00CF70CF">
              <w:rPr>
                <w:sz w:val="20"/>
                <w:szCs w:val="20"/>
              </w:rPr>
              <w:t xml:space="preserve"> </w:t>
            </w:r>
            <w:r w:rsidRPr="00CF70CF">
              <w:rPr>
                <w:sz w:val="20"/>
                <w:szCs w:val="20"/>
              </w:rPr>
              <w:t>w</w:t>
            </w:r>
            <w:r w:rsidR="006E0DAA" w:rsidRPr="00CF70CF">
              <w:rPr>
                <w:sz w:val="20"/>
                <w:szCs w:val="20"/>
              </w:rPr>
              <w:t xml:space="preserve"> </w:t>
            </w:r>
            <w:r w:rsidRPr="00CF70CF">
              <w:rPr>
                <w:sz w:val="20"/>
                <w:szCs w:val="20"/>
              </w:rPr>
              <w:t>formie</w:t>
            </w:r>
            <w:r w:rsidR="006E0DAA" w:rsidRPr="00CF70CF">
              <w:rPr>
                <w:sz w:val="20"/>
                <w:szCs w:val="20"/>
              </w:rPr>
              <w:t xml:space="preserve"> </w:t>
            </w:r>
            <w:r w:rsidRPr="00CF70CF">
              <w:rPr>
                <w:sz w:val="20"/>
                <w:szCs w:val="20"/>
              </w:rPr>
              <w:t>elektronicznej,</w:t>
            </w:r>
            <w:r w:rsidR="006E0DAA" w:rsidRPr="00CF70CF">
              <w:rPr>
                <w:sz w:val="20"/>
                <w:szCs w:val="20"/>
              </w:rPr>
              <w:t xml:space="preserve"> </w:t>
            </w:r>
            <w:r w:rsidRPr="00CF70CF">
              <w:rPr>
                <w:sz w:val="20"/>
                <w:szCs w:val="20"/>
              </w:rPr>
              <w:t>proszę</w:t>
            </w:r>
            <w:r w:rsidR="006E0DAA" w:rsidRPr="00CF70CF">
              <w:rPr>
                <w:sz w:val="20"/>
                <w:szCs w:val="20"/>
              </w:rPr>
              <w:t xml:space="preserve"> </w:t>
            </w:r>
            <w:r w:rsidRPr="00CF70CF">
              <w:rPr>
                <w:sz w:val="20"/>
                <w:szCs w:val="20"/>
              </w:rPr>
              <w:t>wskazać:</w:t>
            </w:r>
          </w:p>
        </w:tc>
        <w:tc>
          <w:tcPr>
            <w:tcW w:w="5812" w:type="dxa"/>
          </w:tcPr>
          <w:p w14:paraId="3EE60402" w14:textId="77777777" w:rsidR="009D0772" w:rsidRPr="00CF70CF" w:rsidRDefault="009D0772" w:rsidP="00607ECF">
            <w:pPr>
              <w:spacing w:after="0"/>
              <w:rPr>
                <w:sz w:val="20"/>
                <w:szCs w:val="20"/>
              </w:rPr>
            </w:pPr>
            <w:r w:rsidRPr="00CF70CF">
              <w:rPr>
                <w:sz w:val="20"/>
                <w:szCs w:val="20"/>
              </w:rPr>
              <w:t>rok:</w:t>
            </w:r>
            <w:r w:rsidR="006E0DAA" w:rsidRPr="00CF70CF">
              <w:rPr>
                <w:sz w:val="20"/>
                <w:szCs w:val="20"/>
              </w:rPr>
              <w:t xml:space="preserve"> </w:t>
            </w:r>
            <w:r w:rsidRPr="00CF70CF">
              <w:rPr>
                <w:sz w:val="20"/>
                <w:szCs w:val="20"/>
              </w:rPr>
              <w:t>[……]</w:t>
            </w:r>
            <w:r w:rsidR="006E0DAA" w:rsidRPr="00CF70CF">
              <w:rPr>
                <w:sz w:val="20"/>
                <w:szCs w:val="20"/>
              </w:rPr>
              <w:t xml:space="preserve"> </w:t>
            </w:r>
            <w:r w:rsidRPr="00CF70CF">
              <w:rPr>
                <w:sz w:val="20"/>
                <w:szCs w:val="20"/>
              </w:rPr>
              <w:t>obrót:</w:t>
            </w:r>
            <w:r w:rsidR="006E0DAA" w:rsidRPr="00CF70CF">
              <w:rPr>
                <w:sz w:val="20"/>
                <w:szCs w:val="20"/>
              </w:rPr>
              <w:t xml:space="preserve"> </w:t>
            </w:r>
            <w:r w:rsidRPr="00CF70CF">
              <w:rPr>
                <w:sz w:val="20"/>
                <w:szCs w:val="20"/>
              </w:rPr>
              <w:t>[……]</w:t>
            </w:r>
            <w:r w:rsidR="006E0DAA" w:rsidRPr="00CF70CF">
              <w:rPr>
                <w:sz w:val="20"/>
                <w:szCs w:val="20"/>
              </w:rPr>
              <w:t xml:space="preserve"> </w:t>
            </w:r>
            <w:r w:rsidRPr="00CF70CF">
              <w:rPr>
                <w:sz w:val="20"/>
                <w:szCs w:val="20"/>
              </w:rPr>
              <w:t>[…]</w:t>
            </w:r>
            <w:r w:rsidR="006E0DAA" w:rsidRPr="00CF70CF">
              <w:rPr>
                <w:sz w:val="20"/>
                <w:szCs w:val="20"/>
              </w:rPr>
              <w:t xml:space="preserve"> </w:t>
            </w:r>
            <w:r w:rsidRPr="00CF70CF">
              <w:rPr>
                <w:sz w:val="20"/>
                <w:szCs w:val="20"/>
              </w:rPr>
              <w:t>waluta</w:t>
            </w:r>
            <w:r w:rsidRPr="00CF70CF">
              <w:rPr>
                <w:sz w:val="20"/>
                <w:szCs w:val="20"/>
              </w:rPr>
              <w:br/>
              <w:t>rok:</w:t>
            </w:r>
            <w:r w:rsidR="006E0DAA" w:rsidRPr="00CF70CF">
              <w:rPr>
                <w:sz w:val="20"/>
                <w:szCs w:val="20"/>
              </w:rPr>
              <w:t xml:space="preserve"> </w:t>
            </w:r>
            <w:r w:rsidRPr="00CF70CF">
              <w:rPr>
                <w:sz w:val="20"/>
                <w:szCs w:val="20"/>
              </w:rPr>
              <w:t>[……]</w:t>
            </w:r>
            <w:r w:rsidR="006E0DAA" w:rsidRPr="00CF70CF">
              <w:rPr>
                <w:sz w:val="20"/>
                <w:szCs w:val="20"/>
              </w:rPr>
              <w:t xml:space="preserve"> </w:t>
            </w:r>
            <w:r w:rsidRPr="00CF70CF">
              <w:rPr>
                <w:sz w:val="20"/>
                <w:szCs w:val="20"/>
              </w:rPr>
              <w:t>obrót:</w:t>
            </w:r>
            <w:r w:rsidR="006E0DAA" w:rsidRPr="00CF70CF">
              <w:rPr>
                <w:sz w:val="20"/>
                <w:szCs w:val="20"/>
              </w:rPr>
              <w:t xml:space="preserve"> </w:t>
            </w:r>
            <w:r w:rsidRPr="00CF70CF">
              <w:rPr>
                <w:sz w:val="20"/>
                <w:szCs w:val="20"/>
              </w:rPr>
              <w:t>[……]</w:t>
            </w:r>
            <w:r w:rsidR="006E0DAA" w:rsidRPr="00CF70CF">
              <w:rPr>
                <w:sz w:val="20"/>
                <w:szCs w:val="20"/>
              </w:rPr>
              <w:t xml:space="preserve"> </w:t>
            </w:r>
            <w:r w:rsidRPr="00CF70CF">
              <w:rPr>
                <w:sz w:val="20"/>
                <w:szCs w:val="20"/>
              </w:rPr>
              <w:t>[…]</w:t>
            </w:r>
            <w:r w:rsidR="006E0DAA" w:rsidRPr="00CF70CF">
              <w:rPr>
                <w:sz w:val="20"/>
                <w:szCs w:val="20"/>
              </w:rPr>
              <w:t xml:space="preserve"> </w:t>
            </w:r>
            <w:r w:rsidRPr="00CF70CF">
              <w:rPr>
                <w:sz w:val="20"/>
                <w:szCs w:val="20"/>
              </w:rPr>
              <w:t>waluta</w:t>
            </w:r>
            <w:r w:rsidRPr="00CF70CF">
              <w:rPr>
                <w:sz w:val="20"/>
                <w:szCs w:val="20"/>
              </w:rPr>
              <w:br/>
              <w:t>rok:</w:t>
            </w:r>
            <w:r w:rsidR="006E0DAA" w:rsidRPr="00CF70CF">
              <w:rPr>
                <w:sz w:val="20"/>
                <w:szCs w:val="20"/>
              </w:rPr>
              <w:t xml:space="preserve"> </w:t>
            </w:r>
            <w:r w:rsidRPr="00CF70CF">
              <w:rPr>
                <w:sz w:val="20"/>
                <w:szCs w:val="20"/>
              </w:rPr>
              <w:t>[……]</w:t>
            </w:r>
            <w:r w:rsidR="006E0DAA" w:rsidRPr="00CF70CF">
              <w:rPr>
                <w:sz w:val="20"/>
                <w:szCs w:val="20"/>
              </w:rPr>
              <w:t xml:space="preserve"> </w:t>
            </w:r>
            <w:r w:rsidRPr="00CF70CF">
              <w:rPr>
                <w:sz w:val="20"/>
                <w:szCs w:val="20"/>
              </w:rPr>
              <w:t>obrót:</w:t>
            </w:r>
            <w:r w:rsidR="006E0DAA" w:rsidRPr="00CF70CF">
              <w:rPr>
                <w:sz w:val="20"/>
                <w:szCs w:val="20"/>
              </w:rPr>
              <w:t xml:space="preserve"> </w:t>
            </w:r>
            <w:r w:rsidRPr="00CF70CF">
              <w:rPr>
                <w:sz w:val="20"/>
                <w:szCs w:val="20"/>
              </w:rPr>
              <w:t>[……]</w:t>
            </w:r>
            <w:r w:rsidR="006E0DAA" w:rsidRPr="00CF70CF">
              <w:rPr>
                <w:sz w:val="20"/>
                <w:szCs w:val="20"/>
              </w:rPr>
              <w:t xml:space="preserve"> </w:t>
            </w:r>
            <w:r w:rsidRPr="00CF70CF">
              <w:rPr>
                <w:sz w:val="20"/>
                <w:szCs w:val="20"/>
              </w:rPr>
              <w:t>[…]</w:t>
            </w:r>
            <w:r w:rsidR="006E0DAA" w:rsidRPr="00CF70CF">
              <w:rPr>
                <w:sz w:val="20"/>
                <w:szCs w:val="20"/>
              </w:rPr>
              <w:t xml:space="preserve"> </w:t>
            </w:r>
            <w:r w:rsidRPr="00CF70CF">
              <w:rPr>
                <w:sz w:val="20"/>
                <w:szCs w:val="20"/>
              </w:rPr>
              <w:t>waluta</w:t>
            </w:r>
            <w:r w:rsidRPr="00CF70CF">
              <w:rPr>
                <w:sz w:val="20"/>
                <w:szCs w:val="20"/>
              </w:rPr>
              <w:br/>
            </w:r>
            <w:r w:rsidRPr="00CF70CF">
              <w:rPr>
                <w:sz w:val="20"/>
                <w:szCs w:val="20"/>
              </w:rPr>
              <w:br/>
            </w:r>
            <w:r w:rsidRPr="00CF70CF">
              <w:rPr>
                <w:sz w:val="20"/>
                <w:szCs w:val="20"/>
              </w:rPr>
              <w:br/>
            </w:r>
            <w:r w:rsidRPr="00CF70CF">
              <w:rPr>
                <w:sz w:val="20"/>
                <w:szCs w:val="20"/>
              </w:rPr>
              <w:br/>
            </w:r>
            <w:r w:rsidRPr="00CF70CF">
              <w:rPr>
                <w:sz w:val="20"/>
                <w:szCs w:val="20"/>
              </w:rPr>
              <w:br/>
              <w:t>(liczba</w:t>
            </w:r>
            <w:r w:rsidR="006E0DAA" w:rsidRPr="00CF70CF">
              <w:rPr>
                <w:sz w:val="20"/>
                <w:szCs w:val="20"/>
              </w:rPr>
              <w:t xml:space="preserve"> </w:t>
            </w:r>
            <w:r w:rsidRPr="00CF70CF">
              <w:rPr>
                <w:sz w:val="20"/>
                <w:szCs w:val="20"/>
              </w:rPr>
              <w:t>lat,</w:t>
            </w:r>
            <w:r w:rsidR="006E0DAA" w:rsidRPr="00CF70CF">
              <w:rPr>
                <w:sz w:val="20"/>
                <w:szCs w:val="20"/>
              </w:rPr>
              <w:t xml:space="preserve"> </w:t>
            </w:r>
            <w:r w:rsidRPr="00CF70CF">
              <w:rPr>
                <w:sz w:val="20"/>
                <w:szCs w:val="20"/>
              </w:rPr>
              <w:t>średni</w:t>
            </w:r>
            <w:r w:rsidR="006E0DAA" w:rsidRPr="00CF70CF">
              <w:rPr>
                <w:sz w:val="20"/>
                <w:szCs w:val="20"/>
              </w:rPr>
              <w:t xml:space="preserve"> </w:t>
            </w:r>
            <w:r w:rsidRPr="00CF70CF">
              <w:rPr>
                <w:sz w:val="20"/>
                <w:szCs w:val="20"/>
              </w:rPr>
              <w:t>obrót)</w:t>
            </w:r>
            <w:r w:rsidRPr="00CF70CF">
              <w:rPr>
                <w:b/>
                <w:sz w:val="20"/>
                <w:szCs w:val="20"/>
              </w:rPr>
              <w:t>:</w:t>
            </w:r>
            <w:r w:rsidR="006E0DAA" w:rsidRPr="00CF70CF">
              <w:rPr>
                <w:sz w:val="20"/>
                <w:szCs w:val="20"/>
              </w:rPr>
              <w:t xml:space="preserve"> </w:t>
            </w:r>
            <w:r w:rsidRPr="00CF70CF">
              <w:rPr>
                <w:sz w:val="20"/>
                <w:szCs w:val="20"/>
              </w:rPr>
              <w:t>[……],</w:t>
            </w:r>
            <w:r w:rsidR="006E0DAA" w:rsidRPr="00CF70CF">
              <w:rPr>
                <w:sz w:val="20"/>
                <w:szCs w:val="20"/>
              </w:rPr>
              <w:t xml:space="preserve"> </w:t>
            </w:r>
            <w:r w:rsidRPr="00CF70CF">
              <w:rPr>
                <w:sz w:val="20"/>
                <w:szCs w:val="20"/>
              </w:rPr>
              <w:t>[……]</w:t>
            </w:r>
            <w:r w:rsidR="006E0DAA" w:rsidRPr="00CF70CF">
              <w:rPr>
                <w:sz w:val="20"/>
                <w:szCs w:val="20"/>
              </w:rPr>
              <w:t xml:space="preserve"> </w:t>
            </w:r>
            <w:r w:rsidRPr="00CF70CF">
              <w:rPr>
                <w:sz w:val="20"/>
                <w:szCs w:val="20"/>
              </w:rPr>
              <w:t>[…]</w:t>
            </w:r>
            <w:r w:rsidR="006E0DAA" w:rsidRPr="00CF70CF">
              <w:rPr>
                <w:sz w:val="20"/>
                <w:szCs w:val="20"/>
              </w:rPr>
              <w:t xml:space="preserve"> </w:t>
            </w:r>
            <w:r w:rsidRPr="00CF70CF">
              <w:rPr>
                <w:sz w:val="20"/>
                <w:szCs w:val="20"/>
              </w:rPr>
              <w:t>waluta</w:t>
            </w:r>
            <w:r w:rsidRPr="00CF70CF">
              <w:rPr>
                <w:sz w:val="20"/>
                <w:szCs w:val="20"/>
              </w:rPr>
              <w:br/>
            </w:r>
            <w:r w:rsidRPr="00CF70CF">
              <w:rPr>
                <w:sz w:val="20"/>
                <w:szCs w:val="20"/>
              </w:rPr>
              <w:br/>
            </w:r>
            <w:r w:rsidRPr="00CF70CF">
              <w:rPr>
                <w:sz w:val="20"/>
                <w:szCs w:val="20"/>
              </w:rPr>
              <w:br/>
              <w:t>(adres</w:t>
            </w:r>
            <w:r w:rsidR="006E0DAA" w:rsidRPr="00CF70CF">
              <w:rPr>
                <w:sz w:val="20"/>
                <w:szCs w:val="20"/>
              </w:rPr>
              <w:t xml:space="preserve"> </w:t>
            </w:r>
            <w:r w:rsidRPr="00CF70CF">
              <w:rPr>
                <w:sz w:val="20"/>
                <w:szCs w:val="20"/>
              </w:rPr>
              <w:t>internetowy,</w:t>
            </w:r>
            <w:r w:rsidR="006E0DAA" w:rsidRPr="00CF70CF">
              <w:rPr>
                <w:sz w:val="20"/>
                <w:szCs w:val="20"/>
              </w:rPr>
              <w:t xml:space="preserve"> </w:t>
            </w:r>
            <w:r w:rsidRPr="00CF70CF">
              <w:rPr>
                <w:sz w:val="20"/>
                <w:szCs w:val="20"/>
              </w:rPr>
              <w:t>wydający</w:t>
            </w:r>
            <w:r w:rsidR="006E0DAA" w:rsidRPr="00CF70CF">
              <w:rPr>
                <w:sz w:val="20"/>
                <w:szCs w:val="20"/>
              </w:rPr>
              <w:t xml:space="preserve"> </w:t>
            </w:r>
            <w:r w:rsidRPr="00CF70CF">
              <w:rPr>
                <w:sz w:val="20"/>
                <w:szCs w:val="20"/>
              </w:rPr>
              <w:t>urząd</w:t>
            </w:r>
            <w:r w:rsidR="006E0DAA" w:rsidRPr="00CF70CF">
              <w:rPr>
                <w:sz w:val="20"/>
                <w:szCs w:val="20"/>
              </w:rPr>
              <w:t xml:space="preserve"> </w:t>
            </w:r>
            <w:r w:rsidRPr="00CF70CF">
              <w:rPr>
                <w:sz w:val="20"/>
                <w:szCs w:val="20"/>
              </w:rPr>
              <w:t>lub</w:t>
            </w:r>
            <w:r w:rsidR="006E0DAA" w:rsidRPr="00CF70CF">
              <w:rPr>
                <w:sz w:val="20"/>
                <w:szCs w:val="20"/>
              </w:rPr>
              <w:t xml:space="preserve"> </w:t>
            </w:r>
            <w:r w:rsidRPr="00CF70CF">
              <w:rPr>
                <w:sz w:val="20"/>
                <w:szCs w:val="20"/>
              </w:rPr>
              <w:t>organ,</w:t>
            </w:r>
            <w:r w:rsidR="006E0DAA" w:rsidRPr="00CF70CF">
              <w:rPr>
                <w:sz w:val="20"/>
                <w:szCs w:val="20"/>
              </w:rPr>
              <w:t xml:space="preserve"> </w:t>
            </w:r>
            <w:r w:rsidRPr="00CF70CF">
              <w:rPr>
                <w:sz w:val="20"/>
                <w:szCs w:val="20"/>
              </w:rPr>
              <w:t>dokładne</w:t>
            </w:r>
            <w:r w:rsidR="006E0DAA" w:rsidRPr="00CF70CF">
              <w:rPr>
                <w:sz w:val="20"/>
                <w:szCs w:val="20"/>
              </w:rPr>
              <w:t xml:space="preserve"> </w:t>
            </w:r>
            <w:r w:rsidRPr="00CF70CF">
              <w:rPr>
                <w:sz w:val="20"/>
                <w:szCs w:val="20"/>
              </w:rPr>
              <w:t>dane</w:t>
            </w:r>
            <w:r w:rsidR="006E0DAA" w:rsidRPr="00CF70CF">
              <w:rPr>
                <w:sz w:val="20"/>
                <w:szCs w:val="20"/>
              </w:rPr>
              <w:t xml:space="preserve"> </w:t>
            </w:r>
            <w:r w:rsidRPr="00CF70CF">
              <w:rPr>
                <w:sz w:val="20"/>
                <w:szCs w:val="20"/>
              </w:rPr>
              <w:t>referencyjne</w:t>
            </w:r>
            <w:r w:rsidR="006E0DAA" w:rsidRPr="00CF70CF">
              <w:rPr>
                <w:sz w:val="20"/>
                <w:szCs w:val="20"/>
              </w:rPr>
              <w:t xml:space="preserve"> </w:t>
            </w:r>
            <w:r w:rsidRPr="00CF70CF">
              <w:rPr>
                <w:sz w:val="20"/>
                <w:szCs w:val="20"/>
              </w:rPr>
              <w:t>dokumentacji):</w:t>
            </w:r>
            <w:r w:rsidR="006E0DAA" w:rsidRPr="00CF70CF">
              <w:rPr>
                <w:sz w:val="20"/>
                <w:szCs w:val="20"/>
              </w:rPr>
              <w:t xml:space="preserve"> </w:t>
            </w:r>
            <w:r w:rsidRPr="00CF70CF">
              <w:rPr>
                <w:sz w:val="20"/>
                <w:szCs w:val="20"/>
              </w:rPr>
              <w:t>[……][……][……]</w:t>
            </w:r>
          </w:p>
        </w:tc>
      </w:tr>
      <w:tr w:rsidR="009D0772" w:rsidRPr="00CF70CF" w14:paraId="3176F914" w14:textId="77777777" w:rsidTr="009D0772">
        <w:tc>
          <w:tcPr>
            <w:tcW w:w="4644" w:type="dxa"/>
          </w:tcPr>
          <w:p w14:paraId="13E94987" w14:textId="77777777" w:rsidR="009D0772" w:rsidRPr="00CF70CF" w:rsidRDefault="009D0772" w:rsidP="00607ECF">
            <w:pPr>
              <w:spacing w:after="0"/>
              <w:rPr>
                <w:sz w:val="20"/>
                <w:szCs w:val="20"/>
              </w:rPr>
            </w:pPr>
            <w:r w:rsidRPr="00CF70CF">
              <w:rPr>
                <w:sz w:val="20"/>
                <w:szCs w:val="20"/>
              </w:rPr>
              <w:t>3)</w:t>
            </w:r>
            <w:r w:rsidR="006E0DAA" w:rsidRPr="00CF70CF">
              <w:rPr>
                <w:sz w:val="20"/>
                <w:szCs w:val="20"/>
              </w:rPr>
              <w:t xml:space="preserve"> </w:t>
            </w:r>
            <w:r w:rsidRPr="00CF70CF">
              <w:rPr>
                <w:sz w:val="20"/>
                <w:szCs w:val="20"/>
              </w:rPr>
              <w:t>W</w:t>
            </w:r>
            <w:r w:rsidR="006E0DAA" w:rsidRPr="00CF70CF">
              <w:rPr>
                <w:sz w:val="20"/>
                <w:szCs w:val="20"/>
              </w:rPr>
              <w:t xml:space="preserve"> </w:t>
            </w:r>
            <w:r w:rsidRPr="00CF70CF">
              <w:rPr>
                <w:sz w:val="20"/>
                <w:szCs w:val="20"/>
              </w:rPr>
              <w:t>przypadku</w:t>
            </w:r>
            <w:r w:rsidR="006E0DAA" w:rsidRPr="00CF70CF">
              <w:rPr>
                <w:sz w:val="20"/>
                <w:szCs w:val="20"/>
              </w:rPr>
              <w:t xml:space="preserve"> </w:t>
            </w:r>
            <w:r w:rsidRPr="00CF70CF">
              <w:rPr>
                <w:sz w:val="20"/>
                <w:szCs w:val="20"/>
              </w:rPr>
              <w:t>gdy</w:t>
            </w:r>
            <w:r w:rsidR="006E0DAA" w:rsidRPr="00CF70CF">
              <w:rPr>
                <w:sz w:val="20"/>
                <w:szCs w:val="20"/>
              </w:rPr>
              <w:t xml:space="preserve"> </w:t>
            </w:r>
            <w:r w:rsidRPr="00CF70CF">
              <w:rPr>
                <w:sz w:val="20"/>
                <w:szCs w:val="20"/>
              </w:rPr>
              <w:t>informacje</w:t>
            </w:r>
            <w:r w:rsidR="006E0DAA" w:rsidRPr="00CF70CF">
              <w:rPr>
                <w:sz w:val="20"/>
                <w:szCs w:val="20"/>
              </w:rPr>
              <w:t xml:space="preserve"> </w:t>
            </w:r>
            <w:r w:rsidRPr="00CF70CF">
              <w:rPr>
                <w:sz w:val="20"/>
                <w:szCs w:val="20"/>
              </w:rPr>
              <w:t>dotyczące</w:t>
            </w:r>
            <w:r w:rsidR="006E0DAA" w:rsidRPr="00CF70CF">
              <w:rPr>
                <w:sz w:val="20"/>
                <w:szCs w:val="20"/>
              </w:rPr>
              <w:t xml:space="preserve"> </w:t>
            </w:r>
            <w:r w:rsidRPr="00CF70CF">
              <w:rPr>
                <w:sz w:val="20"/>
                <w:szCs w:val="20"/>
              </w:rPr>
              <w:t>obrotu</w:t>
            </w:r>
            <w:r w:rsidR="006E0DAA" w:rsidRPr="00CF70CF">
              <w:rPr>
                <w:sz w:val="20"/>
                <w:szCs w:val="20"/>
              </w:rPr>
              <w:t xml:space="preserve"> </w:t>
            </w:r>
            <w:r w:rsidRPr="00CF70CF">
              <w:rPr>
                <w:sz w:val="20"/>
                <w:szCs w:val="20"/>
              </w:rPr>
              <w:t>(ogólnego</w:t>
            </w:r>
            <w:r w:rsidR="006E0DAA" w:rsidRPr="00CF70CF">
              <w:rPr>
                <w:sz w:val="20"/>
                <w:szCs w:val="20"/>
              </w:rPr>
              <w:t xml:space="preserve"> </w:t>
            </w:r>
            <w:r w:rsidRPr="00CF70CF">
              <w:rPr>
                <w:sz w:val="20"/>
                <w:szCs w:val="20"/>
              </w:rPr>
              <w:t>lub</w:t>
            </w:r>
            <w:r w:rsidR="006E0DAA" w:rsidRPr="00CF70CF">
              <w:rPr>
                <w:sz w:val="20"/>
                <w:szCs w:val="20"/>
              </w:rPr>
              <w:t xml:space="preserve"> </w:t>
            </w:r>
            <w:r w:rsidRPr="00CF70CF">
              <w:rPr>
                <w:sz w:val="20"/>
                <w:szCs w:val="20"/>
              </w:rPr>
              <w:t>specyficznego)</w:t>
            </w:r>
            <w:r w:rsidR="006E0DAA" w:rsidRPr="00CF70CF">
              <w:rPr>
                <w:sz w:val="20"/>
                <w:szCs w:val="20"/>
              </w:rPr>
              <w:t xml:space="preserve"> </w:t>
            </w:r>
            <w:r w:rsidRPr="00CF70CF">
              <w:rPr>
                <w:sz w:val="20"/>
                <w:szCs w:val="20"/>
              </w:rPr>
              <w:t>nie</w:t>
            </w:r>
            <w:r w:rsidR="006E0DAA" w:rsidRPr="00CF70CF">
              <w:rPr>
                <w:sz w:val="20"/>
                <w:szCs w:val="20"/>
              </w:rPr>
              <w:t xml:space="preserve"> </w:t>
            </w:r>
            <w:r w:rsidRPr="00CF70CF">
              <w:rPr>
                <w:sz w:val="20"/>
                <w:szCs w:val="20"/>
              </w:rPr>
              <w:t>są</w:t>
            </w:r>
            <w:r w:rsidR="006E0DAA" w:rsidRPr="00CF70CF">
              <w:rPr>
                <w:sz w:val="20"/>
                <w:szCs w:val="20"/>
              </w:rPr>
              <w:t xml:space="preserve"> </w:t>
            </w:r>
            <w:r w:rsidRPr="00CF70CF">
              <w:rPr>
                <w:sz w:val="20"/>
                <w:szCs w:val="20"/>
              </w:rPr>
              <w:lastRenderedPageBreak/>
              <w:t>dostępne</w:t>
            </w:r>
            <w:r w:rsidR="006E0DAA" w:rsidRPr="00CF70CF">
              <w:rPr>
                <w:sz w:val="20"/>
                <w:szCs w:val="20"/>
              </w:rPr>
              <w:t xml:space="preserve"> </w:t>
            </w:r>
            <w:r w:rsidRPr="00CF70CF">
              <w:rPr>
                <w:sz w:val="20"/>
                <w:szCs w:val="20"/>
              </w:rPr>
              <w:t>za</w:t>
            </w:r>
            <w:r w:rsidR="006E0DAA" w:rsidRPr="00CF70CF">
              <w:rPr>
                <w:sz w:val="20"/>
                <w:szCs w:val="20"/>
              </w:rPr>
              <w:t xml:space="preserve"> </w:t>
            </w:r>
            <w:r w:rsidRPr="00CF70CF">
              <w:rPr>
                <w:sz w:val="20"/>
                <w:szCs w:val="20"/>
              </w:rPr>
              <w:t>cały</w:t>
            </w:r>
            <w:r w:rsidR="006E0DAA" w:rsidRPr="00CF70CF">
              <w:rPr>
                <w:sz w:val="20"/>
                <w:szCs w:val="20"/>
              </w:rPr>
              <w:t xml:space="preserve"> </w:t>
            </w:r>
            <w:r w:rsidRPr="00CF70CF">
              <w:rPr>
                <w:sz w:val="20"/>
                <w:szCs w:val="20"/>
              </w:rPr>
              <w:t>wymagany</w:t>
            </w:r>
            <w:r w:rsidR="006E0DAA" w:rsidRPr="00CF70CF">
              <w:rPr>
                <w:sz w:val="20"/>
                <w:szCs w:val="20"/>
              </w:rPr>
              <w:t xml:space="preserve"> </w:t>
            </w:r>
            <w:r w:rsidRPr="00CF70CF">
              <w:rPr>
                <w:sz w:val="20"/>
                <w:szCs w:val="20"/>
              </w:rPr>
              <w:t>okres,</w:t>
            </w:r>
            <w:r w:rsidR="006E0DAA" w:rsidRPr="00CF70CF">
              <w:rPr>
                <w:sz w:val="20"/>
                <w:szCs w:val="20"/>
              </w:rPr>
              <w:t xml:space="preserve"> </w:t>
            </w:r>
            <w:r w:rsidRPr="00CF70CF">
              <w:rPr>
                <w:sz w:val="20"/>
                <w:szCs w:val="20"/>
              </w:rPr>
              <w:t>proszę</w:t>
            </w:r>
            <w:r w:rsidR="006E0DAA" w:rsidRPr="00CF70CF">
              <w:rPr>
                <w:sz w:val="20"/>
                <w:szCs w:val="20"/>
              </w:rPr>
              <w:t xml:space="preserve"> </w:t>
            </w:r>
            <w:r w:rsidRPr="00CF70CF">
              <w:rPr>
                <w:sz w:val="20"/>
                <w:szCs w:val="20"/>
              </w:rPr>
              <w:t>podać</w:t>
            </w:r>
            <w:r w:rsidR="006E0DAA" w:rsidRPr="00CF70CF">
              <w:rPr>
                <w:sz w:val="20"/>
                <w:szCs w:val="20"/>
              </w:rPr>
              <w:t xml:space="preserve"> </w:t>
            </w:r>
            <w:r w:rsidRPr="00CF70CF">
              <w:rPr>
                <w:sz w:val="20"/>
                <w:szCs w:val="20"/>
              </w:rPr>
              <w:t>datę</w:t>
            </w:r>
            <w:r w:rsidR="006E0DAA" w:rsidRPr="00CF70CF">
              <w:rPr>
                <w:sz w:val="20"/>
                <w:szCs w:val="20"/>
              </w:rPr>
              <w:t xml:space="preserve"> </w:t>
            </w:r>
            <w:r w:rsidRPr="00CF70CF">
              <w:rPr>
                <w:sz w:val="20"/>
                <w:szCs w:val="20"/>
              </w:rPr>
              <w:t>założenia</w:t>
            </w:r>
            <w:r w:rsidR="006E0DAA" w:rsidRPr="00CF70CF">
              <w:rPr>
                <w:sz w:val="20"/>
                <w:szCs w:val="20"/>
              </w:rPr>
              <w:t xml:space="preserve"> </w:t>
            </w:r>
            <w:r w:rsidRPr="00CF70CF">
              <w:rPr>
                <w:sz w:val="20"/>
                <w:szCs w:val="20"/>
              </w:rPr>
              <w:t>przedsiębiorstwa</w:t>
            </w:r>
            <w:r w:rsidR="006E0DAA" w:rsidRPr="00CF70CF">
              <w:rPr>
                <w:sz w:val="20"/>
                <w:szCs w:val="20"/>
              </w:rPr>
              <w:t xml:space="preserve"> </w:t>
            </w:r>
            <w:r w:rsidRPr="00CF70CF">
              <w:rPr>
                <w:sz w:val="20"/>
                <w:szCs w:val="20"/>
              </w:rPr>
              <w:t>wykonawcy</w:t>
            </w:r>
            <w:r w:rsidR="006E0DAA" w:rsidRPr="00CF70CF">
              <w:rPr>
                <w:sz w:val="20"/>
                <w:szCs w:val="20"/>
              </w:rPr>
              <w:t xml:space="preserve"> </w:t>
            </w:r>
            <w:r w:rsidRPr="00CF70CF">
              <w:rPr>
                <w:sz w:val="20"/>
                <w:szCs w:val="20"/>
              </w:rPr>
              <w:t>lub</w:t>
            </w:r>
            <w:r w:rsidR="006E0DAA" w:rsidRPr="00CF70CF">
              <w:rPr>
                <w:sz w:val="20"/>
                <w:szCs w:val="20"/>
              </w:rPr>
              <w:t xml:space="preserve"> </w:t>
            </w:r>
            <w:r w:rsidRPr="00CF70CF">
              <w:rPr>
                <w:sz w:val="20"/>
                <w:szCs w:val="20"/>
              </w:rPr>
              <w:t>rozpoczęcia</w:t>
            </w:r>
            <w:r w:rsidR="006E0DAA" w:rsidRPr="00CF70CF">
              <w:rPr>
                <w:sz w:val="20"/>
                <w:szCs w:val="20"/>
              </w:rPr>
              <w:t xml:space="preserve"> </w:t>
            </w:r>
            <w:r w:rsidRPr="00CF70CF">
              <w:rPr>
                <w:sz w:val="20"/>
                <w:szCs w:val="20"/>
              </w:rPr>
              <w:t>działalności</w:t>
            </w:r>
            <w:r w:rsidR="006E0DAA" w:rsidRPr="00CF70CF">
              <w:rPr>
                <w:sz w:val="20"/>
                <w:szCs w:val="20"/>
              </w:rPr>
              <w:t xml:space="preserve"> </w:t>
            </w:r>
            <w:r w:rsidRPr="00CF70CF">
              <w:rPr>
                <w:sz w:val="20"/>
                <w:szCs w:val="20"/>
              </w:rPr>
              <w:t>przez</w:t>
            </w:r>
            <w:r w:rsidR="006E0DAA" w:rsidRPr="00CF70CF">
              <w:rPr>
                <w:sz w:val="20"/>
                <w:szCs w:val="20"/>
              </w:rPr>
              <w:t xml:space="preserve"> </w:t>
            </w:r>
            <w:r w:rsidRPr="00CF70CF">
              <w:rPr>
                <w:sz w:val="20"/>
                <w:szCs w:val="20"/>
              </w:rPr>
              <w:t>wykonawcę:</w:t>
            </w:r>
          </w:p>
        </w:tc>
        <w:tc>
          <w:tcPr>
            <w:tcW w:w="5812" w:type="dxa"/>
          </w:tcPr>
          <w:p w14:paraId="77B68E1D" w14:textId="77777777" w:rsidR="009D0772" w:rsidRPr="00CF70CF" w:rsidRDefault="009D0772" w:rsidP="00607ECF">
            <w:pPr>
              <w:spacing w:after="0"/>
              <w:rPr>
                <w:sz w:val="20"/>
                <w:szCs w:val="20"/>
              </w:rPr>
            </w:pPr>
            <w:r w:rsidRPr="00CF70CF">
              <w:rPr>
                <w:sz w:val="20"/>
                <w:szCs w:val="20"/>
              </w:rPr>
              <w:lastRenderedPageBreak/>
              <w:t>[……]</w:t>
            </w:r>
          </w:p>
        </w:tc>
      </w:tr>
      <w:tr w:rsidR="009D0772" w:rsidRPr="00CF70CF" w14:paraId="0F34332B" w14:textId="77777777" w:rsidTr="009D0772">
        <w:tc>
          <w:tcPr>
            <w:tcW w:w="4644" w:type="dxa"/>
          </w:tcPr>
          <w:p w14:paraId="3C3E488F" w14:textId="77777777" w:rsidR="009D0772" w:rsidRPr="00CF70CF" w:rsidRDefault="009D0772" w:rsidP="00607ECF">
            <w:pPr>
              <w:spacing w:after="0"/>
              <w:rPr>
                <w:sz w:val="20"/>
                <w:szCs w:val="20"/>
              </w:rPr>
            </w:pPr>
            <w:r w:rsidRPr="00CF70CF">
              <w:rPr>
                <w:sz w:val="20"/>
                <w:szCs w:val="20"/>
              </w:rPr>
              <w:lastRenderedPageBreak/>
              <w:t>4)</w:t>
            </w:r>
            <w:r w:rsidR="006E0DAA" w:rsidRPr="00CF70CF">
              <w:rPr>
                <w:sz w:val="20"/>
                <w:szCs w:val="20"/>
              </w:rPr>
              <w:t xml:space="preserve"> </w:t>
            </w:r>
            <w:r w:rsidRPr="00CF70CF">
              <w:rPr>
                <w:sz w:val="20"/>
                <w:szCs w:val="20"/>
              </w:rPr>
              <w:t>W</w:t>
            </w:r>
            <w:r w:rsidR="006E0DAA" w:rsidRPr="00CF70CF">
              <w:rPr>
                <w:sz w:val="20"/>
                <w:szCs w:val="20"/>
              </w:rPr>
              <w:t xml:space="preserve"> </w:t>
            </w:r>
            <w:r w:rsidRPr="00CF70CF">
              <w:rPr>
                <w:sz w:val="20"/>
                <w:szCs w:val="20"/>
              </w:rPr>
              <w:t>odniesieniu</w:t>
            </w:r>
            <w:r w:rsidR="006E0DAA" w:rsidRPr="00CF70CF">
              <w:rPr>
                <w:sz w:val="20"/>
                <w:szCs w:val="20"/>
              </w:rPr>
              <w:t xml:space="preserve"> </w:t>
            </w:r>
            <w:r w:rsidRPr="00CF70CF">
              <w:rPr>
                <w:sz w:val="20"/>
                <w:szCs w:val="20"/>
              </w:rPr>
              <w:t>do</w:t>
            </w:r>
            <w:r w:rsidR="006E0DAA" w:rsidRPr="00CF70CF">
              <w:rPr>
                <w:sz w:val="20"/>
                <w:szCs w:val="20"/>
              </w:rPr>
              <w:t xml:space="preserve"> </w:t>
            </w:r>
            <w:r w:rsidRPr="00CF70CF">
              <w:rPr>
                <w:b/>
                <w:sz w:val="20"/>
                <w:szCs w:val="20"/>
              </w:rPr>
              <w:t>wskaźników</w:t>
            </w:r>
            <w:r w:rsidR="006E0DAA" w:rsidRPr="00CF70CF">
              <w:rPr>
                <w:b/>
                <w:sz w:val="20"/>
                <w:szCs w:val="20"/>
              </w:rPr>
              <w:t xml:space="preserve"> </w:t>
            </w:r>
            <w:r w:rsidRPr="00CF70CF">
              <w:rPr>
                <w:b/>
                <w:sz w:val="20"/>
                <w:szCs w:val="20"/>
              </w:rPr>
              <w:t>finansowych</w:t>
            </w:r>
            <w:r w:rsidRPr="00CF70CF">
              <w:rPr>
                <w:b/>
                <w:sz w:val="20"/>
                <w:szCs w:val="20"/>
                <w:vertAlign w:val="superscript"/>
              </w:rPr>
              <w:footnoteReference w:id="37"/>
            </w:r>
            <w:r w:rsidR="006E0DAA" w:rsidRPr="00CF70CF">
              <w:rPr>
                <w:sz w:val="20"/>
                <w:szCs w:val="20"/>
              </w:rPr>
              <w:t xml:space="preserve"> </w:t>
            </w:r>
            <w:r w:rsidRPr="00CF70CF">
              <w:rPr>
                <w:sz w:val="20"/>
                <w:szCs w:val="20"/>
              </w:rPr>
              <w:t>określonych</w:t>
            </w:r>
            <w:r w:rsidR="006E0DAA" w:rsidRPr="00CF70CF">
              <w:rPr>
                <w:sz w:val="20"/>
                <w:szCs w:val="20"/>
              </w:rPr>
              <w:t xml:space="preserve"> </w:t>
            </w:r>
            <w:r w:rsidRPr="00CF70CF">
              <w:rPr>
                <w:sz w:val="20"/>
                <w:szCs w:val="20"/>
              </w:rPr>
              <w:t>w</w:t>
            </w:r>
            <w:r w:rsidR="006E0DAA" w:rsidRPr="00CF70CF">
              <w:rPr>
                <w:sz w:val="20"/>
                <w:szCs w:val="20"/>
              </w:rPr>
              <w:t xml:space="preserve"> </w:t>
            </w:r>
            <w:r w:rsidRPr="00CF70CF">
              <w:rPr>
                <w:sz w:val="20"/>
                <w:szCs w:val="20"/>
              </w:rPr>
              <w:t>stosownym</w:t>
            </w:r>
            <w:r w:rsidR="006E0DAA" w:rsidRPr="00CF70CF">
              <w:rPr>
                <w:sz w:val="20"/>
                <w:szCs w:val="20"/>
              </w:rPr>
              <w:t xml:space="preserve"> </w:t>
            </w:r>
            <w:r w:rsidRPr="00CF70CF">
              <w:rPr>
                <w:sz w:val="20"/>
                <w:szCs w:val="20"/>
              </w:rPr>
              <w:t>ogłoszeniu</w:t>
            </w:r>
            <w:r w:rsidR="006E0DAA" w:rsidRPr="00CF70CF">
              <w:rPr>
                <w:sz w:val="20"/>
                <w:szCs w:val="20"/>
              </w:rPr>
              <w:t xml:space="preserve"> </w:t>
            </w:r>
            <w:r w:rsidRPr="00CF70CF">
              <w:rPr>
                <w:sz w:val="20"/>
                <w:szCs w:val="20"/>
              </w:rPr>
              <w:t>lub</w:t>
            </w:r>
            <w:r w:rsidR="006E0DAA" w:rsidRPr="00CF70CF">
              <w:rPr>
                <w:sz w:val="20"/>
                <w:szCs w:val="20"/>
              </w:rPr>
              <w:t xml:space="preserve"> </w:t>
            </w:r>
            <w:r w:rsidRPr="00CF70CF">
              <w:rPr>
                <w:sz w:val="20"/>
                <w:szCs w:val="20"/>
              </w:rPr>
              <w:t>dokumentach</w:t>
            </w:r>
            <w:r w:rsidR="006E0DAA" w:rsidRPr="00CF70CF">
              <w:rPr>
                <w:sz w:val="20"/>
                <w:szCs w:val="20"/>
              </w:rPr>
              <w:t xml:space="preserve"> </w:t>
            </w:r>
            <w:r w:rsidRPr="00CF70CF">
              <w:rPr>
                <w:sz w:val="20"/>
                <w:szCs w:val="20"/>
              </w:rPr>
              <w:t>zamówienia</w:t>
            </w:r>
            <w:r w:rsidR="006E0DAA" w:rsidRPr="00CF70CF">
              <w:rPr>
                <w:sz w:val="20"/>
                <w:szCs w:val="20"/>
              </w:rPr>
              <w:t xml:space="preserve"> </w:t>
            </w:r>
            <w:r w:rsidRPr="00CF70CF">
              <w:rPr>
                <w:sz w:val="20"/>
                <w:szCs w:val="20"/>
              </w:rPr>
              <w:t>wykonawca</w:t>
            </w:r>
            <w:r w:rsidR="006E0DAA" w:rsidRPr="00CF70CF">
              <w:rPr>
                <w:sz w:val="20"/>
                <w:szCs w:val="20"/>
              </w:rPr>
              <w:t xml:space="preserve"> </w:t>
            </w:r>
            <w:r w:rsidRPr="00CF70CF">
              <w:rPr>
                <w:sz w:val="20"/>
                <w:szCs w:val="20"/>
              </w:rPr>
              <w:t>oświadcza,</w:t>
            </w:r>
            <w:r w:rsidR="006E0DAA" w:rsidRPr="00CF70CF">
              <w:rPr>
                <w:sz w:val="20"/>
                <w:szCs w:val="20"/>
              </w:rPr>
              <w:t xml:space="preserve"> </w:t>
            </w:r>
            <w:r w:rsidRPr="00CF70CF">
              <w:rPr>
                <w:sz w:val="20"/>
                <w:szCs w:val="20"/>
              </w:rPr>
              <w:t>że</w:t>
            </w:r>
            <w:r w:rsidR="006E0DAA" w:rsidRPr="00CF70CF">
              <w:rPr>
                <w:sz w:val="20"/>
                <w:szCs w:val="20"/>
              </w:rPr>
              <w:t xml:space="preserve"> </w:t>
            </w:r>
            <w:r w:rsidRPr="00CF70CF">
              <w:rPr>
                <w:sz w:val="20"/>
                <w:szCs w:val="20"/>
              </w:rPr>
              <w:t>aktualna(-e)</w:t>
            </w:r>
            <w:r w:rsidR="006E0DAA" w:rsidRPr="00CF70CF">
              <w:rPr>
                <w:sz w:val="20"/>
                <w:szCs w:val="20"/>
              </w:rPr>
              <w:t xml:space="preserve"> </w:t>
            </w:r>
            <w:r w:rsidRPr="00CF70CF">
              <w:rPr>
                <w:sz w:val="20"/>
                <w:szCs w:val="20"/>
              </w:rPr>
              <w:t>wartość(-ci)</w:t>
            </w:r>
            <w:r w:rsidR="006E0DAA" w:rsidRPr="00CF70CF">
              <w:rPr>
                <w:sz w:val="20"/>
                <w:szCs w:val="20"/>
              </w:rPr>
              <w:t xml:space="preserve"> </w:t>
            </w:r>
            <w:r w:rsidRPr="00CF70CF">
              <w:rPr>
                <w:sz w:val="20"/>
                <w:szCs w:val="20"/>
              </w:rPr>
              <w:t>wymaganego(-</w:t>
            </w:r>
            <w:proofErr w:type="spellStart"/>
            <w:r w:rsidRPr="00CF70CF">
              <w:rPr>
                <w:sz w:val="20"/>
                <w:szCs w:val="20"/>
              </w:rPr>
              <w:t>ych</w:t>
            </w:r>
            <w:proofErr w:type="spellEnd"/>
            <w:r w:rsidRPr="00CF70CF">
              <w:rPr>
                <w:sz w:val="20"/>
                <w:szCs w:val="20"/>
              </w:rPr>
              <w:t>)</w:t>
            </w:r>
            <w:r w:rsidR="006E0DAA" w:rsidRPr="00CF70CF">
              <w:rPr>
                <w:sz w:val="20"/>
                <w:szCs w:val="20"/>
              </w:rPr>
              <w:t xml:space="preserve"> </w:t>
            </w:r>
            <w:r w:rsidRPr="00CF70CF">
              <w:rPr>
                <w:sz w:val="20"/>
                <w:szCs w:val="20"/>
              </w:rPr>
              <w:t>wskaźnika(-ów)</w:t>
            </w:r>
            <w:r w:rsidR="006E0DAA" w:rsidRPr="00CF70CF">
              <w:rPr>
                <w:sz w:val="20"/>
                <w:szCs w:val="20"/>
              </w:rPr>
              <w:t xml:space="preserve"> </w:t>
            </w:r>
            <w:r w:rsidRPr="00CF70CF">
              <w:rPr>
                <w:sz w:val="20"/>
                <w:szCs w:val="20"/>
              </w:rPr>
              <w:t>jest</w:t>
            </w:r>
            <w:r w:rsidR="006E0DAA" w:rsidRPr="00CF70CF">
              <w:rPr>
                <w:sz w:val="20"/>
                <w:szCs w:val="20"/>
              </w:rPr>
              <w:t xml:space="preserve"> </w:t>
            </w:r>
            <w:r w:rsidRPr="00CF70CF">
              <w:rPr>
                <w:sz w:val="20"/>
                <w:szCs w:val="20"/>
              </w:rPr>
              <w:t>(są)</w:t>
            </w:r>
            <w:r w:rsidR="006E0DAA" w:rsidRPr="00CF70CF">
              <w:rPr>
                <w:sz w:val="20"/>
                <w:szCs w:val="20"/>
              </w:rPr>
              <w:t xml:space="preserve"> </w:t>
            </w:r>
            <w:r w:rsidRPr="00CF70CF">
              <w:rPr>
                <w:sz w:val="20"/>
                <w:szCs w:val="20"/>
              </w:rPr>
              <w:t>następująca(-e):</w:t>
            </w:r>
            <w:r w:rsidRPr="00CF70CF">
              <w:rPr>
                <w:sz w:val="20"/>
                <w:szCs w:val="20"/>
              </w:rPr>
              <w:br/>
              <w:t>Jeżeli</w:t>
            </w:r>
            <w:r w:rsidR="006E0DAA" w:rsidRPr="00CF70CF">
              <w:rPr>
                <w:sz w:val="20"/>
                <w:szCs w:val="20"/>
              </w:rPr>
              <w:t xml:space="preserve"> </w:t>
            </w:r>
            <w:r w:rsidRPr="00CF70CF">
              <w:rPr>
                <w:sz w:val="20"/>
                <w:szCs w:val="20"/>
              </w:rPr>
              <w:t>odnośna</w:t>
            </w:r>
            <w:r w:rsidR="006E0DAA" w:rsidRPr="00CF70CF">
              <w:rPr>
                <w:sz w:val="20"/>
                <w:szCs w:val="20"/>
              </w:rPr>
              <w:t xml:space="preserve"> </w:t>
            </w:r>
            <w:r w:rsidRPr="00CF70CF">
              <w:rPr>
                <w:sz w:val="20"/>
                <w:szCs w:val="20"/>
              </w:rPr>
              <w:t>dokumentacja</w:t>
            </w:r>
            <w:r w:rsidR="006E0DAA" w:rsidRPr="00CF70CF">
              <w:rPr>
                <w:sz w:val="20"/>
                <w:szCs w:val="20"/>
              </w:rPr>
              <w:t xml:space="preserve"> </w:t>
            </w:r>
            <w:r w:rsidRPr="00CF70CF">
              <w:rPr>
                <w:sz w:val="20"/>
                <w:szCs w:val="20"/>
              </w:rPr>
              <w:t>jest</w:t>
            </w:r>
            <w:r w:rsidR="006E0DAA" w:rsidRPr="00CF70CF">
              <w:rPr>
                <w:sz w:val="20"/>
                <w:szCs w:val="20"/>
              </w:rPr>
              <w:t xml:space="preserve"> </w:t>
            </w:r>
            <w:r w:rsidRPr="00CF70CF">
              <w:rPr>
                <w:sz w:val="20"/>
                <w:szCs w:val="20"/>
              </w:rPr>
              <w:t>dostępna</w:t>
            </w:r>
            <w:r w:rsidR="006E0DAA" w:rsidRPr="00CF70CF">
              <w:rPr>
                <w:sz w:val="20"/>
                <w:szCs w:val="20"/>
              </w:rPr>
              <w:t xml:space="preserve"> </w:t>
            </w:r>
            <w:r w:rsidRPr="00CF70CF">
              <w:rPr>
                <w:sz w:val="20"/>
                <w:szCs w:val="20"/>
              </w:rPr>
              <w:t>w</w:t>
            </w:r>
            <w:r w:rsidR="006E0DAA" w:rsidRPr="00CF70CF">
              <w:rPr>
                <w:sz w:val="20"/>
                <w:szCs w:val="20"/>
              </w:rPr>
              <w:t xml:space="preserve"> </w:t>
            </w:r>
            <w:r w:rsidRPr="00CF70CF">
              <w:rPr>
                <w:sz w:val="20"/>
                <w:szCs w:val="20"/>
              </w:rPr>
              <w:t>formie</w:t>
            </w:r>
            <w:r w:rsidR="006E0DAA" w:rsidRPr="00CF70CF">
              <w:rPr>
                <w:sz w:val="20"/>
                <w:szCs w:val="20"/>
              </w:rPr>
              <w:t xml:space="preserve"> </w:t>
            </w:r>
            <w:r w:rsidRPr="00CF70CF">
              <w:rPr>
                <w:sz w:val="20"/>
                <w:szCs w:val="20"/>
              </w:rPr>
              <w:t>elektronicznej,</w:t>
            </w:r>
            <w:r w:rsidR="006E0DAA" w:rsidRPr="00CF70CF">
              <w:rPr>
                <w:sz w:val="20"/>
                <w:szCs w:val="20"/>
              </w:rPr>
              <w:t xml:space="preserve"> </w:t>
            </w:r>
            <w:r w:rsidRPr="00CF70CF">
              <w:rPr>
                <w:sz w:val="20"/>
                <w:szCs w:val="20"/>
              </w:rPr>
              <w:t>proszę</w:t>
            </w:r>
            <w:r w:rsidR="006E0DAA" w:rsidRPr="00CF70CF">
              <w:rPr>
                <w:sz w:val="20"/>
                <w:szCs w:val="20"/>
              </w:rPr>
              <w:t xml:space="preserve"> </w:t>
            </w:r>
            <w:r w:rsidRPr="00CF70CF">
              <w:rPr>
                <w:sz w:val="20"/>
                <w:szCs w:val="20"/>
              </w:rPr>
              <w:t>wskazać:</w:t>
            </w:r>
          </w:p>
        </w:tc>
        <w:tc>
          <w:tcPr>
            <w:tcW w:w="5812" w:type="dxa"/>
          </w:tcPr>
          <w:p w14:paraId="3C727D0D" w14:textId="77777777" w:rsidR="009D0772" w:rsidRPr="00CF70CF" w:rsidRDefault="009D0772" w:rsidP="00607ECF">
            <w:pPr>
              <w:spacing w:after="0"/>
              <w:rPr>
                <w:sz w:val="20"/>
                <w:szCs w:val="20"/>
              </w:rPr>
            </w:pPr>
            <w:r w:rsidRPr="00CF70CF">
              <w:rPr>
                <w:sz w:val="20"/>
                <w:szCs w:val="20"/>
              </w:rPr>
              <w:t>(określenie</w:t>
            </w:r>
            <w:r w:rsidR="006E0DAA" w:rsidRPr="00CF70CF">
              <w:rPr>
                <w:sz w:val="20"/>
                <w:szCs w:val="20"/>
              </w:rPr>
              <w:t xml:space="preserve"> </w:t>
            </w:r>
            <w:r w:rsidRPr="00CF70CF">
              <w:rPr>
                <w:sz w:val="20"/>
                <w:szCs w:val="20"/>
              </w:rPr>
              <w:t>wymaganego</w:t>
            </w:r>
            <w:r w:rsidR="006E0DAA" w:rsidRPr="00CF70CF">
              <w:rPr>
                <w:sz w:val="20"/>
                <w:szCs w:val="20"/>
              </w:rPr>
              <w:t xml:space="preserve"> </w:t>
            </w:r>
            <w:r w:rsidRPr="00CF70CF">
              <w:rPr>
                <w:sz w:val="20"/>
                <w:szCs w:val="20"/>
              </w:rPr>
              <w:t>wskaźnika</w:t>
            </w:r>
            <w:r w:rsidR="006E0DAA" w:rsidRPr="00CF70CF">
              <w:rPr>
                <w:sz w:val="20"/>
                <w:szCs w:val="20"/>
              </w:rPr>
              <w:t xml:space="preserve"> </w:t>
            </w:r>
            <w:r w:rsidRPr="00CF70CF">
              <w:rPr>
                <w:sz w:val="20"/>
                <w:szCs w:val="20"/>
              </w:rPr>
              <w:t>–</w:t>
            </w:r>
            <w:r w:rsidR="006E0DAA" w:rsidRPr="00CF70CF">
              <w:rPr>
                <w:sz w:val="20"/>
                <w:szCs w:val="20"/>
              </w:rPr>
              <w:t xml:space="preserve"> </w:t>
            </w:r>
            <w:r w:rsidRPr="00CF70CF">
              <w:rPr>
                <w:sz w:val="20"/>
                <w:szCs w:val="20"/>
              </w:rPr>
              <w:t>stosunek</w:t>
            </w:r>
            <w:r w:rsidR="006E0DAA" w:rsidRPr="00CF70CF">
              <w:rPr>
                <w:sz w:val="20"/>
                <w:szCs w:val="20"/>
              </w:rPr>
              <w:t xml:space="preserve"> </w:t>
            </w:r>
            <w:r w:rsidRPr="00CF70CF">
              <w:rPr>
                <w:sz w:val="20"/>
                <w:szCs w:val="20"/>
              </w:rPr>
              <w:t>X</w:t>
            </w:r>
            <w:r w:rsidR="006E0DAA" w:rsidRPr="00CF70CF">
              <w:rPr>
                <w:sz w:val="20"/>
                <w:szCs w:val="20"/>
              </w:rPr>
              <w:t xml:space="preserve"> </w:t>
            </w:r>
            <w:r w:rsidRPr="00CF70CF">
              <w:rPr>
                <w:sz w:val="20"/>
                <w:szCs w:val="20"/>
              </w:rPr>
              <w:t>do</w:t>
            </w:r>
            <w:r w:rsidR="006E0DAA" w:rsidRPr="00CF70CF">
              <w:rPr>
                <w:sz w:val="20"/>
                <w:szCs w:val="20"/>
              </w:rPr>
              <w:t xml:space="preserve"> </w:t>
            </w:r>
            <w:r w:rsidRPr="00CF70CF">
              <w:rPr>
                <w:sz w:val="20"/>
                <w:szCs w:val="20"/>
              </w:rPr>
              <w:t>Y</w:t>
            </w:r>
            <w:r w:rsidRPr="00CF70CF">
              <w:rPr>
                <w:sz w:val="20"/>
                <w:szCs w:val="20"/>
                <w:vertAlign w:val="superscript"/>
              </w:rPr>
              <w:footnoteReference w:id="38"/>
            </w:r>
            <w:r w:rsidR="006E0DAA" w:rsidRPr="00CF70CF">
              <w:rPr>
                <w:sz w:val="20"/>
                <w:szCs w:val="20"/>
              </w:rPr>
              <w:t xml:space="preserve"> </w:t>
            </w:r>
            <w:r w:rsidRPr="00CF70CF">
              <w:rPr>
                <w:sz w:val="20"/>
                <w:szCs w:val="20"/>
              </w:rPr>
              <w:t>–</w:t>
            </w:r>
            <w:r w:rsidR="006E0DAA" w:rsidRPr="00CF70CF">
              <w:rPr>
                <w:sz w:val="20"/>
                <w:szCs w:val="20"/>
              </w:rPr>
              <w:t xml:space="preserve"> </w:t>
            </w:r>
            <w:r w:rsidRPr="00CF70CF">
              <w:rPr>
                <w:sz w:val="20"/>
                <w:szCs w:val="20"/>
              </w:rPr>
              <w:t>oraz</w:t>
            </w:r>
            <w:r w:rsidR="006E0DAA" w:rsidRPr="00CF70CF">
              <w:rPr>
                <w:sz w:val="20"/>
                <w:szCs w:val="20"/>
              </w:rPr>
              <w:t xml:space="preserve"> </w:t>
            </w:r>
            <w:r w:rsidRPr="00CF70CF">
              <w:rPr>
                <w:sz w:val="20"/>
                <w:szCs w:val="20"/>
              </w:rPr>
              <w:t>wartość):</w:t>
            </w:r>
            <w:r w:rsidRPr="00CF70CF">
              <w:rPr>
                <w:sz w:val="20"/>
                <w:szCs w:val="20"/>
              </w:rPr>
              <w:br/>
              <w:t>[……],</w:t>
            </w:r>
            <w:r w:rsidR="006E0DAA" w:rsidRPr="00CF70CF">
              <w:rPr>
                <w:sz w:val="20"/>
                <w:szCs w:val="20"/>
              </w:rPr>
              <w:t xml:space="preserve"> </w:t>
            </w:r>
            <w:r w:rsidRPr="00CF70CF">
              <w:rPr>
                <w:sz w:val="20"/>
                <w:szCs w:val="20"/>
              </w:rPr>
              <w:t>[……]</w:t>
            </w:r>
            <w:r w:rsidRPr="00CF70CF">
              <w:rPr>
                <w:sz w:val="20"/>
                <w:szCs w:val="20"/>
                <w:vertAlign w:val="superscript"/>
              </w:rPr>
              <w:footnoteReference w:id="39"/>
            </w:r>
            <w:r w:rsidRPr="00CF70CF">
              <w:rPr>
                <w:sz w:val="20"/>
                <w:szCs w:val="20"/>
              </w:rPr>
              <w:br/>
            </w:r>
            <w:r w:rsidRPr="00CF70CF">
              <w:rPr>
                <w:i/>
                <w:sz w:val="20"/>
                <w:szCs w:val="20"/>
              </w:rPr>
              <w:br/>
            </w:r>
            <w:r w:rsidRPr="00CF70CF">
              <w:rPr>
                <w:i/>
                <w:sz w:val="20"/>
                <w:szCs w:val="20"/>
              </w:rPr>
              <w:br/>
            </w:r>
            <w:r w:rsidRPr="00CF70CF">
              <w:rPr>
                <w:sz w:val="20"/>
                <w:szCs w:val="20"/>
              </w:rPr>
              <w:t>(adres</w:t>
            </w:r>
            <w:r w:rsidR="006E0DAA" w:rsidRPr="00CF70CF">
              <w:rPr>
                <w:sz w:val="20"/>
                <w:szCs w:val="20"/>
              </w:rPr>
              <w:t xml:space="preserve"> </w:t>
            </w:r>
            <w:r w:rsidRPr="00CF70CF">
              <w:rPr>
                <w:sz w:val="20"/>
                <w:szCs w:val="20"/>
              </w:rPr>
              <w:t>internetowy,</w:t>
            </w:r>
            <w:r w:rsidR="006E0DAA" w:rsidRPr="00CF70CF">
              <w:rPr>
                <w:sz w:val="20"/>
                <w:szCs w:val="20"/>
              </w:rPr>
              <w:t xml:space="preserve"> </w:t>
            </w:r>
            <w:r w:rsidRPr="00CF70CF">
              <w:rPr>
                <w:sz w:val="20"/>
                <w:szCs w:val="20"/>
              </w:rPr>
              <w:t>wydający</w:t>
            </w:r>
            <w:r w:rsidR="006E0DAA" w:rsidRPr="00CF70CF">
              <w:rPr>
                <w:sz w:val="20"/>
                <w:szCs w:val="20"/>
              </w:rPr>
              <w:t xml:space="preserve"> </w:t>
            </w:r>
            <w:r w:rsidRPr="00CF70CF">
              <w:rPr>
                <w:sz w:val="20"/>
                <w:szCs w:val="20"/>
              </w:rPr>
              <w:t>urząd</w:t>
            </w:r>
            <w:r w:rsidR="006E0DAA" w:rsidRPr="00CF70CF">
              <w:rPr>
                <w:sz w:val="20"/>
                <w:szCs w:val="20"/>
              </w:rPr>
              <w:t xml:space="preserve"> </w:t>
            </w:r>
            <w:r w:rsidRPr="00CF70CF">
              <w:rPr>
                <w:sz w:val="20"/>
                <w:szCs w:val="20"/>
              </w:rPr>
              <w:t>lub</w:t>
            </w:r>
            <w:r w:rsidR="006E0DAA" w:rsidRPr="00CF70CF">
              <w:rPr>
                <w:sz w:val="20"/>
                <w:szCs w:val="20"/>
              </w:rPr>
              <w:t xml:space="preserve"> </w:t>
            </w:r>
            <w:r w:rsidRPr="00CF70CF">
              <w:rPr>
                <w:sz w:val="20"/>
                <w:szCs w:val="20"/>
              </w:rPr>
              <w:t>organ,</w:t>
            </w:r>
            <w:r w:rsidR="006E0DAA" w:rsidRPr="00CF70CF">
              <w:rPr>
                <w:sz w:val="20"/>
                <w:szCs w:val="20"/>
              </w:rPr>
              <w:t xml:space="preserve"> </w:t>
            </w:r>
            <w:r w:rsidRPr="00CF70CF">
              <w:rPr>
                <w:sz w:val="20"/>
                <w:szCs w:val="20"/>
              </w:rPr>
              <w:t>dokładne</w:t>
            </w:r>
            <w:r w:rsidR="006E0DAA" w:rsidRPr="00CF70CF">
              <w:rPr>
                <w:sz w:val="20"/>
                <w:szCs w:val="20"/>
              </w:rPr>
              <w:t xml:space="preserve"> </w:t>
            </w:r>
            <w:r w:rsidRPr="00CF70CF">
              <w:rPr>
                <w:sz w:val="20"/>
                <w:szCs w:val="20"/>
              </w:rPr>
              <w:t>dane</w:t>
            </w:r>
            <w:r w:rsidR="006E0DAA" w:rsidRPr="00CF70CF">
              <w:rPr>
                <w:sz w:val="20"/>
                <w:szCs w:val="20"/>
              </w:rPr>
              <w:t xml:space="preserve"> </w:t>
            </w:r>
            <w:r w:rsidRPr="00CF70CF">
              <w:rPr>
                <w:sz w:val="20"/>
                <w:szCs w:val="20"/>
              </w:rPr>
              <w:t>referencyjne</w:t>
            </w:r>
            <w:r w:rsidR="006E0DAA" w:rsidRPr="00CF70CF">
              <w:rPr>
                <w:sz w:val="20"/>
                <w:szCs w:val="20"/>
              </w:rPr>
              <w:t xml:space="preserve"> </w:t>
            </w:r>
            <w:r w:rsidRPr="00CF70CF">
              <w:rPr>
                <w:sz w:val="20"/>
                <w:szCs w:val="20"/>
              </w:rPr>
              <w:t>dokumentacji):</w:t>
            </w:r>
            <w:r w:rsidR="006E0DAA" w:rsidRPr="00CF70CF">
              <w:rPr>
                <w:sz w:val="20"/>
                <w:szCs w:val="20"/>
              </w:rPr>
              <w:t xml:space="preserve"> </w:t>
            </w:r>
            <w:r w:rsidRPr="00CF70CF">
              <w:rPr>
                <w:sz w:val="20"/>
                <w:szCs w:val="20"/>
              </w:rPr>
              <w:t>[……][……][……]</w:t>
            </w:r>
          </w:p>
        </w:tc>
      </w:tr>
      <w:tr w:rsidR="009D0772" w:rsidRPr="00CF70CF" w14:paraId="6830C0EC" w14:textId="77777777" w:rsidTr="009D0772">
        <w:tc>
          <w:tcPr>
            <w:tcW w:w="4644" w:type="dxa"/>
          </w:tcPr>
          <w:p w14:paraId="609BAB1F" w14:textId="77777777" w:rsidR="009D0772" w:rsidRPr="00CF70CF" w:rsidRDefault="009D0772" w:rsidP="00607ECF">
            <w:pPr>
              <w:spacing w:after="0"/>
              <w:rPr>
                <w:sz w:val="20"/>
                <w:szCs w:val="20"/>
              </w:rPr>
            </w:pPr>
            <w:r w:rsidRPr="00CF70CF">
              <w:rPr>
                <w:sz w:val="20"/>
                <w:szCs w:val="20"/>
              </w:rPr>
              <w:t>5)</w:t>
            </w:r>
            <w:r w:rsidR="006E0DAA" w:rsidRPr="00CF70CF">
              <w:rPr>
                <w:sz w:val="20"/>
                <w:szCs w:val="20"/>
              </w:rPr>
              <w:t xml:space="preserve"> </w:t>
            </w:r>
            <w:r w:rsidRPr="00CF70CF">
              <w:rPr>
                <w:sz w:val="20"/>
                <w:szCs w:val="20"/>
              </w:rPr>
              <w:t>W</w:t>
            </w:r>
            <w:r w:rsidR="006E0DAA" w:rsidRPr="00CF70CF">
              <w:rPr>
                <w:sz w:val="20"/>
                <w:szCs w:val="20"/>
              </w:rPr>
              <w:t xml:space="preserve"> </w:t>
            </w:r>
            <w:r w:rsidRPr="00CF70CF">
              <w:rPr>
                <w:sz w:val="20"/>
                <w:szCs w:val="20"/>
              </w:rPr>
              <w:t>ramach</w:t>
            </w:r>
            <w:r w:rsidR="006E0DAA" w:rsidRPr="00CF70CF">
              <w:rPr>
                <w:sz w:val="20"/>
                <w:szCs w:val="20"/>
              </w:rPr>
              <w:t xml:space="preserve"> </w:t>
            </w:r>
            <w:r w:rsidRPr="00CF70CF">
              <w:rPr>
                <w:b/>
                <w:sz w:val="20"/>
                <w:szCs w:val="20"/>
              </w:rPr>
              <w:t>ubezpieczenia</w:t>
            </w:r>
            <w:r w:rsidR="006E0DAA" w:rsidRPr="00CF70CF">
              <w:rPr>
                <w:b/>
                <w:sz w:val="20"/>
                <w:szCs w:val="20"/>
              </w:rPr>
              <w:t xml:space="preserve"> </w:t>
            </w:r>
            <w:r w:rsidRPr="00CF70CF">
              <w:rPr>
                <w:b/>
                <w:sz w:val="20"/>
                <w:szCs w:val="20"/>
              </w:rPr>
              <w:t>z</w:t>
            </w:r>
            <w:r w:rsidR="006E0DAA" w:rsidRPr="00CF70CF">
              <w:rPr>
                <w:b/>
                <w:sz w:val="20"/>
                <w:szCs w:val="20"/>
              </w:rPr>
              <w:t xml:space="preserve"> </w:t>
            </w:r>
            <w:r w:rsidRPr="00CF70CF">
              <w:rPr>
                <w:b/>
                <w:sz w:val="20"/>
                <w:szCs w:val="20"/>
              </w:rPr>
              <w:t>tytułu</w:t>
            </w:r>
            <w:r w:rsidR="006E0DAA" w:rsidRPr="00CF70CF">
              <w:rPr>
                <w:b/>
                <w:sz w:val="20"/>
                <w:szCs w:val="20"/>
              </w:rPr>
              <w:t xml:space="preserve"> </w:t>
            </w:r>
            <w:r w:rsidRPr="00CF70CF">
              <w:rPr>
                <w:b/>
                <w:sz w:val="20"/>
                <w:szCs w:val="20"/>
              </w:rPr>
              <w:t>ryzyka</w:t>
            </w:r>
            <w:r w:rsidR="006E0DAA" w:rsidRPr="00CF70CF">
              <w:rPr>
                <w:b/>
                <w:sz w:val="20"/>
                <w:szCs w:val="20"/>
              </w:rPr>
              <w:t xml:space="preserve"> </w:t>
            </w:r>
            <w:r w:rsidRPr="00CF70CF">
              <w:rPr>
                <w:b/>
                <w:sz w:val="20"/>
                <w:szCs w:val="20"/>
              </w:rPr>
              <w:t>zawodowego</w:t>
            </w:r>
            <w:r w:rsidR="006E0DAA" w:rsidRPr="00CF70CF">
              <w:rPr>
                <w:sz w:val="20"/>
                <w:szCs w:val="20"/>
              </w:rPr>
              <w:t xml:space="preserve"> </w:t>
            </w:r>
            <w:r w:rsidRPr="00CF70CF">
              <w:rPr>
                <w:sz w:val="20"/>
                <w:szCs w:val="20"/>
              </w:rPr>
              <w:t>wykonawca</w:t>
            </w:r>
            <w:r w:rsidR="006E0DAA" w:rsidRPr="00CF70CF">
              <w:rPr>
                <w:sz w:val="20"/>
                <w:szCs w:val="20"/>
              </w:rPr>
              <w:t xml:space="preserve"> </w:t>
            </w:r>
            <w:r w:rsidRPr="00CF70CF">
              <w:rPr>
                <w:sz w:val="20"/>
                <w:szCs w:val="20"/>
              </w:rPr>
              <w:t>jest</w:t>
            </w:r>
            <w:r w:rsidR="006E0DAA" w:rsidRPr="00CF70CF">
              <w:rPr>
                <w:sz w:val="20"/>
                <w:szCs w:val="20"/>
              </w:rPr>
              <w:t xml:space="preserve"> </w:t>
            </w:r>
            <w:r w:rsidRPr="00CF70CF">
              <w:rPr>
                <w:sz w:val="20"/>
                <w:szCs w:val="20"/>
              </w:rPr>
              <w:t>ubezpieczony</w:t>
            </w:r>
            <w:r w:rsidR="006E0DAA" w:rsidRPr="00CF70CF">
              <w:rPr>
                <w:sz w:val="20"/>
                <w:szCs w:val="20"/>
              </w:rPr>
              <w:t xml:space="preserve"> </w:t>
            </w:r>
            <w:r w:rsidRPr="00CF70CF">
              <w:rPr>
                <w:sz w:val="20"/>
                <w:szCs w:val="20"/>
              </w:rPr>
              <w:t>na</w:t>
            </w:r>
            <w:r w:rsidR="006E0DAA" w:rsidRPr="00CF70CF">
              <w:rPr>
                <w:sz w:val="20"/>
                <w:szCs w:val="20"/>
              </w:rPr>
              <w:t xml:space="preserve"> </w:t>
            </w:r>
            <w:r w:rsidRPr="00CF70CF">
              <w:rPr>
                <w:sz w:val="20"/>
                <w:szCs w:val="20"/>
              </w:rPr>
              <w:t>następującą</w:t>
            </w:r>
            <w:r w:rsidR="006E0DAA" w:rsidRPr="00CF70CF">
              <w:rPr>
                <w:sz w:val="20"/>
                <w:szCs w:val="20"/>
              </w:rPr>
              <w:t xml:space="preserve"> </w:t>
            </w:r>
            <w:r w:rsidRPr="00CF70CF">
              <w:rPr>
                <w:sz w:val="20"/>
                <w:szCs w:val="20"/>
              </w:rPr>
              <w:t>kwotę:</w:t>
            </w:r>
            <w:r w:rsidRPr="00CF70CF">
              <w:rPr>
                <w:sz w:val="20"/>
                <w:szCs w:val="20"/>
              </w:rPr>
              <w:br/>
            </w:r>
            <w:r w:rsidRPr="00CF70CF">
              <w:rPr>
                <w:sz w:val="20"/>
                <w:szCs w:val="20"/>
                <w:lang w:eastAsia="en-GB"/>
              </w:rPr>
              <w:t>Jeżeli</w:t>
            </w:r>
            <w:r w:rsidR="006E0DAA" w:rsidRPr="00CF70CF">
              <w:rPr>
                <w:sz w:val="20"/>
                <w:szCs w:val="20"/>
                <w:lang w:eastAsia="en-GB"/>
              </w:rPr>
              <w:t xml:space="preserve"> </w:t>
            </w:r>
            <w:r w:rsidRPr="00CF70CF">
              <w:rPr>
                <w:sz w:val="20"/>
                <w:szCs w:val="20"/>
                <w:lang w:eastAsia="en-GB"/>
              </w:rPr>
              <w:t>t</w:t>
            </w:r>
            <w:r w:rsidRPr="00CF70CF">
              <w:rPr>
                <w:sz w:val="20"/>
                <w:szCs w:val="20"/>
              </w:rPr>
              <w:t>e</w:t>
            </w:r>
            <w:r w:rsidR="006E0DAA" w:rsidRPr="00CF70CF">
              <w:rPr>
                <w:sz w:val="20"/>
                <w:szCs w:val="20"/>
              </w:rPr>
              <w:t xml:space="preserve"> </w:t>
            </w:r>
            <w:r w:rsidRPr="00CF70CF">
              <w:rPr>
                <w:sz w:val="20"/>
                <w:szCs w:val="20"/>
              </w:rPr>
              <w:t>informacje</w:t>
            </w:r>
            <w:r w:rsidR="006E0DAA" w:rsidRPr="00CF70CF">
              <w:rPr>
                <w:sz w:val="20"/>
                <w:szCs w:val="20"/>
              </w:rPr>
              <w:t xml:space="preserve"> </w:t>
            </w:r>
            <w:r w:rsidRPr="00CF70CF">
              <w:rPr>
                <w:sz w:val="20"/>
                <w:szCs w:val="20"/>
              </w:rPr>
              <w:t>są</w:t>
            </w:r>
            <w:r w:rsidR="006E0DAA" w:rsidRPr="00CF70CF">
              <w:rPr>
                <w:sz w:val="20"/>
                <w:szCs w:val="20"/>
              </w:rPr>
              <w:t xml:space="preserve"> </w:t>
            </w:r>
            <w:r w:rsidRPr="00CF70CF">
              <w:rPr>
                <w:sz w:val="20"/>
                <w:szCs w:val="20"/>
              </w:rPr>
              <w:t>dostępne</w:t>
            </w:r>
            <w:r w:rsidR="006E0DAA" w:rsidRPr="00CF70CF">
              <w:rPr>
                <w:sz w:val="20"/>
                <w:szCs w:val="20"/>
              </w:rPr>
              <w:t xml:space="preserve"> </w:t>
            </w:r>
            <w:r w:rsidRPr="00CF70CF">
              <w:rPr>
                <w:sz w:val="20"/>
                <w:szCs w:val="20"/>
              </w:rPr>
              <w:t>w</w:t>
            </w:r>
            <w:r w:rsidR="006E0DAA" w:rsidRPr="00CF70CF">
              <w:rPr>
                <w:sz w:val="20"/>
                <w:szCs w:val="20"/>
              </w:rPr>
              <w:t xml:space="preserve"> </w:t>
            </w:r>
            <w:r w:rsidRPr="00CF70CF">
              <w:rPr>
                <w:sz w:val="20"/>
                <w:szCs w:val="20"/>
              </w:rPr>
              <w:t>formie</w:t>
            </w:r>
            <w:r w:rsidR="006E0DAA" w:rsidRPr="00CF70CF">
              <w:rPr>
                <w:sz w:val="20"/>
                <w:szCs w:val="20"/>
              </w:rPr>
              <w:t xml:space="preserve"> </w:t>
            </w:r>
            <w:r w:rsidRPr="00CF70CF">
              <w:rPr>
                <w:sz w:val="20"/>
                <w:szCs w:val="20"/>
              </w:rPr>
              <w:t>elektronicznej,</w:t>
            </w:r>
            <w:r w:rsidR="006E0DAA" w:rsidRPr="00CF70CF">
              <w:rPr>
                <w:sz w:val="20"/>
                <w:szCs w:val="20"/>
              </w:rPr>
              <w:t xml:space="preserve"> </w:t>
            </w:r>
            <w:r w:rsidRPr="00CF70CF">
              <w:rPr>
                <w:sz w:val="20"/>
                <w:szCs w:val="20"/>
              </w:rPr>
              <w:t>proszę</w:t>
            </w:r>
            <w:r w:rsidR="006E0DAA" w:rsidRPr="00CF70CF">
              <w:rPr>
                <w:sz w:val="20"/>
                <w:szCs w:val="20"/>
              </w:rPr>
              <w:t xml:space="preserve"> </w:t>
            </w:r>
            <w:r w:rsidRPr="00CF70CF">
              <w:rPr>
                <w:sz w:val="20"/>
                <w:szCs w:val="20"/>
              </w:rPr>
              <w:t>wskazać:</w:t>
            </w:r>
          </w:p>
        </w:tc>
        <w:tc>
          <w:tcPr>
            <w:tcW w:w="5812" w:type="dxa"/>
          </w:tcPr>
          <w:p w14:paraId="4F00AE6F" w14:textId="77777777" w:rsidR="009D0772" w:rsidRPr="00CF70CF" w:rsidRDefault="009D0772" w:rsidP="00607ECF">
            <w:pPr>
              <w:spacing w:after="0"/>
              <w:rPr>
                <w:sz w:val="20"/>
                <w:szCs w:val="20"/>
              </w:rPr>
            </w:pPr>
            <w:r w:rsidRPr="00CF70CF">
              <w:rPr>
                <w:sz w:val="20"/>
                <w:szCs w:val="20"/>
              </w:rPr>
              <w:t>[……]</w:t>
            </w:r>
            <w:r w:rsidR="006E0DAA" w:rsidRPr="00CF70CF">
              <w:rPr>
                <w:sz w:val="20"/>
                <w:szCs w:val="20"/>
              </w:rPr>
              <w:t xml:space="preserve"> </w:t>
            </w:r>
            <w:r w:rsidRPr="00CF70CF">
              <w:rPr>
                <w:sz w:val="20"/>
                <w:szCs w:val="20"/>
              </w:rPr>
              <w:t>[…]</w:t>
            </w:r>
            <w:r w:rsidR="006E0DAA" w:rsidRPr="00CF70CF">
              <w:rPr>
                <w:sz w:val="20"/>
                <w:szCs w:val="20"/>
              </w:rPr>
              <w:t xml:space="preserve"> </w:t>
            </w:r>
            <w:r w:rsidRPr="00CF70CF">
              <w:rPr>
                <w:sz w:val="20"/>
                <w:szCs w:val="20"/>
              </w:rPr>
              <w:t>waluta</w:t>
            </w:r>
            <w:r w:rsidRPr="00CF70CF">
              <w:rPr>
                <w:sz w:val="20"/>
                <w:szCs w:val="20"/>
              </w:rPr>
              <w:br/>
            </w:r>
            <w:r w:rsidRPr="00CF70CF">
              <w:rPr>
                <w:sz w:val="20"/>
                <w:szCs w:val="20"/>
              </w:rPr>
              <w:br/>
              <w:t>(adres</w:t>
            </w:r>
            <w:r w:rsidR="006E0DAA" w:rsidRPr="00CF70CF">
              <w:rPr>
                <w:sz w:val="20"/>
                <w:szCs w:val="20"/>
              </w:rPr>
              <w:t xml:space="preserve"> </w:t>
            </w:r>
            <w:r w:rsidRPr="00CF70CF">
              <w:rPr>
                <w:sz w:val="20"/>
                <w:szCs w:val="20"/>
              </w:rPr>
              <w:t>internetowy,</w:t>
            </w:r>
            <w:r w:rsidR="006E0DAA" w:rsidRPr="00CF70CF">
              <w:rPr>
                <w:sz w:val="20"/>
                <w:szCs w:val="20"/>
              </w:rPr>
              <w:t xml:space="preserve"> </w:t>
            </w:r>
            <w:r w:rsidRPr="00CF70CF">
              <w:rPr>
                <w:sz w:val="20"/>
                <w:szCs w:val="20"/>
              </w:rPr>
              <w:t>wydający</w:t>
            </w:r>
            <w:r w:rsidR="006E0DAA" w:rsidRPr="00CF70CF">
              <w:rPr>
                <w:sz w:val="20"/>
                <w:szCs w:val="20"/>
              </w:rPr>
              <w:t xml:space="preserve"> </w:t>
            </w:r>
            <w:r w:rsidRPr="00CF70CF">
              <w:rPr>
                <w:sz w:val="20"/>
                <w:szCs w:val="20"/>
              </w:rPr>
              <w:t>urząd</w:t>
            </w:r>
            <w:r w:rsidR="006E0DAA" w:rsidRPr="00CF70CF">
              <w:rPr>
                <w:sz w:val="20"/>
                <w:szCs w:val="20"/>
              </w:rPr>
              <w:t xml:space="preserve"> </w:t>
            </w:r>
            <w:r w:rsidRPr="00CF70CF">
              <w:rPr>
                <w:sz w:val="20"/>
                <w:szCs w:val="20"/>
              </w:rPr>
              <w:t>lub</w:t>
            </w:r>
            <w:r w:rsidR="006E0DAA" w:rsidRPr="00CF70CF">
              <w:rPr>
                <w:sz w:val="20"/>
                <w:szCs w:val="20"/>
              </w:rPr>
              <w:t xml:space="preserve"> </w:t>
            </w:r>
            <w:r w:rsidRPr="00CF70CF">
              <w:rPr>
                <w:sz w:val="20"/>
                <w:szCs w:val="20"/>
              </w:rPr>
              <w:t>organ,</w:t>
            </w:r>
            <w:r w:rsidR="006E0DAA" w:rsidRPr="00CF70CF">
              <w:rPr>
                <w:sz w:val="20"/>
                <w:szCs w:val="20"/>
              </w:rPr>
              <w:t xml:space="preserve"> </w:t>
            </w:r>
            <w:r w:rsidRPr="00CF70CF">
              <w:rPr>
                <w:sz w:val="20"/>
                <w:szCs w:val="20"/>
              </w:rPr>
              <w:t>dokładne</w:t>
            </w:r>
            <w:r w:rsidR="006E0DAA" w:rsidRPr="00CF70CF">
              <w:rPr>
                <w:sz w:val="20"/>
                <w:szCs w:val="20"/>
              </w:rPr>
              <w:t xml:space="preserve"> </w:t>
            </w:r>
            <w:r w:rsidRPr="00CF70CF">
              <w:rPr>
                <w:sz w:val="20"/>
                <w:szCs w:val="20"/>
              </w:rPr>
              <w:t>dane</w:t>
            </w:r>
            <w:r w:rsidR="006E0DAA" w:rsidRPr="00CF70CF">
              <w:rPr>
                <w:sz w:val="20"/>
                <w:szCs w:val="20"/>
              </w:rPr>
              <w:t xml:space="preserve"> </w:t>
            </w:r>
            <w:r w:rsidRPr="00CF70CF">
              <w:rPr>
                <w:sz w:val="20"/>
                <w:szCs w:val="20"/>
              </w:rPr>
              <w:t>referencyjne</w:t>
            </w:r>
            <w:r w:rsidR="006E0DAA" w:rsidRPr="00CF70CF">
              <w:rPr>
                <w:sz w:val="20"/>
                <w:szCs w:val="20"/>
              </w:rPr>
              <w:t xml:space="preserve"> </w:t>
            </w:r>
            <w:r w:rsidRPr="00CF70CF">
              <w:rPr>
                <w:sz w:val="20"/>
                <w:szCs w:val="20"/>
              </w:rPr>
              <w:t>dokumentacji):</w:t>
            </w:r>
            <w:r w:rsidR="006E0DAA" w:rsidRPr="00CF70CF">
              <w:rPr>
                <w:sz w:val="20"/>
                <w:szCs w:val="20"/>
              </w:rPr>
              <w:t xml:space="preserve"> </w:t>
            </w:r>
            <w:r w:rsidRPr="00CF70CF">
              <w:rPr>
                <w:sz w:val="20"/>
                <w:szCs w:val="20"/>
              </w:rPr>
              <w:t>[……][……][……]</w:t>
            </w:r>
          </w:p>
        </w:tc>
      </w:tr>
      <w:tr w:rsidR="009D0772" w:rsidRPr="00CF70CF" w14:paraId="44A93E5E" w14:textId="77777777" w:rsidTr="009D0772">
        <w:tc>
          <w:tcPr>
            <w:tcW w:w="4644" w:type="dxa"/>
          </w:tcPr>
          <w:p w14:paraId="31660D74" w14:textId="77777777" w:rsidR="009D0772" w:rsidRPr="00CF70CF" w:rsidRDefault="009D0772" w:rsidP="00607ECF">
            <w:pPr>
              <w:spacing w:after="0"/>
              <w:rPr>
                <w:sz w:val="20"/>
                <w:szCs w:val="20"/>
              </w:rPr>
            </w:pPr>
            <w:r w:rsidRPr="00CF70CF">
              <w:rPr>
                <w:sz w:val="20"/>
                <w:szCs w:val="20"/>
              </w:rPr>
              <w:t>6)</w:t>
            </w:r>
            <w:r w:rsidR="006E0DAA" w:rsidRPr="00CF70CF">
              <w:rPr>
                <w:sz w:val="20"/>
                <w:szCs w:val="20"/>
              </w:rPr>
              <w:t xml:space="preserve"> </w:t>
            </w:r>
            <w:r w:rsidRPr="00CF70CF">
              <w:rPr>
                <w:sz w:val="20"/>
                <w:szCs w:val="20"/>
              </w:rPr>
              <w:t>W</w:t>
            </w:r>
            <w:r w:rsidR="006E0DAA" w:rsidRPr="00CF70CF">
              <w:rPr>
                <w:sz w:val="20"/>
                <w:szCs w:val="20"/>
              </w:rPr>
              <w:t xml:space="preserve"> </w:t>
            </w:r>
            <w:r w:rsidRPr="00CF70CF">
              <w:rPr>
                <w:sz w:val="20"/>
                <w:szCs w:val="20"/>
              </w:rPr>
              <w:t>odniesieniu</w:t>
            </w:r>
            <w:r w:rsidR="006E0DAA" w:rsidRPr="00CF70CF">
              <w:rPr>
                <w:sz w:val="20"/>
                <w:szCs w:val="20"/>
              </w:rPr>
              <w:t xml:space="preserve"> </w:t>
            </w:r>
            <w:r w:rsidRPr="00CF70CF">
              <w:rPr>
                <w:sz w:val="20"/>
                <w:szCs w:val="20"/>
              </w:rPr>
              <w:t>do</w:t>
            </w:r>
            <w:r w:rsidR="006E0DAA" w:rsidRPr="00CF70CF">
              <w:rPr>
                <w:sz w:val="20"/>
                <w:szCs w:val="20"/>
              </w:rPr>
              <w:t xml:space="preserve"> </w:t>
            </w:r>
            <w:r w:rsidRPr="00CF70CF">
              <w:rPr>
                <w:b/>
                <w:sz w:val="20"/>
                <w:szCs w:val="20"/>
              </w:rPr>
              <w:t>innych</w:t>
            </w:r>
            <w:r w:rsidR="006E0DAA" w:rsidRPr="00CF70CF">
              <w:rPr>
                <w:b/>
                <w:sz w:val="20"/>
                <w:szCs w:val="20"/>
              </w:rPr>
              <w:t xml:space="preserve"> </w:t>
            </w:r>
            <w:r w:rsidRPr="00CF70CF">
              <w:rPr>
                <w:b/>
                <w:sz w:val="20"/>
                <w:szCs w:val="20"/>
              </w:rPr>
              <w:t>ewentualnych</w:t>
            </w:r>
            <w:r w:rsidR="006E0DAA" w:rsidRPr="00CF70CF">
              <w:rPr>
                <w:b/>
                <w:sz w:val="20"/>
                <w:szCs w:val="20"/>
              </w:rPr>
              <w:t xml:space="preserve"> </w:t>
            </w:r>
            <w:r w:rsidRPr="00CF70CF">
              <w:rPr>
                <w:b/>
                <w:sz w:val="20"/>
                <w:szCs w:val="20"/>
              </w:rPr>
              <w:t>wymogów</w:t>
            </w:r>
            <w:r w:rsidR="006E0DAA" w:rsidRPr="00CF70CF">
              <w:rPr>
                <w:b/>
                <w:sz w:val="20"/>
                <w:szCs w:val="20"/>
              </w:rPr>
              <w:t xml:space="preserve"> </w:t>
            </w:r>
            <w:r w:rsidRPr="00CF70CF">
              <w:rPr>
                <w:b/>
                <w:sz w:val="20"/>
                <w:szCs w:val="20"/>
              </w:rPr>
              <w:t>ekonomicznych</w:t>
            </w:r>
            <w:r w:rsidR="006E0DAA" w:rsidRPr="00CF70CF">
              <w:rPr>
                <w:b/>
                <w:sz w:val="20"/>
                <w:szCs w:val="20"/>
              </w:rPr>
              <w:t xml:space="preserve"> </w:t>
            </w:r>
            <w:r w:rsidRPr="00CF70CF">
              <w:rPr>
                <w:b/>
                <w:sz w:val="20"/>
                <w:szCs w:val="20"/>
              </w:rPr>
              <w:t>lub</w:t>
            </w:r>
            <w:r w:rsidR="006E0DAA" w:rsidRPr="00CF70CF">
              <w:rPr>
                <w:b/>
                <w:sz w:val="20"/>
                <w:szCs w:val="20"/>
              </w:rPr>
              <w:t xml:space="preserve"> </w:t>
            </w:r>
            <w:r w:rsidRPr="00CF70CF">
              <w:rPr>
                <w:b/>
                <w:sz w:val="20"/>
                <w:szCs w:val="20"/>
              </w:rPr>
              <w:t>finansowych</w:t>
            </w:r>
            <w:r w:rsidRPr="00CF70CF">
              <w:rPr>
                <w:sz w:val="20"/>
                <w:szCs w:val="20"/>
              </w:rPr>
              <w:t>,</w:t>
            </w:r>
            <w:r w:rsidR="006E0DAA" w:rsidRPr="00CF70CF">
              <w:rPr>
                <w:sz w:val="20"/>
                <w:szCs w:val="20"/>
              </w:rPr>
              <w:t xml:space="preserve"> </w:t>
            </w:r>
            <w:r w:rsidRPr="00CF70CF">
              <w:rPr>
                <w:sz w:val="20"/>
                <w:szCs w:val="20"/>
              </w:rPr>
              <w:t>które</w:t>
            </w:r>
            <w:r w:rsidR="006E0DAA" w:rsidRPr="00CF70CF">
              <w:rPr>
                <w:sz w:val="20"/>
                <w:szCs w:val="20"/>
              </w:rPr>
              <w:t xml:space="preserve"> </w:t>
            </w:r>
            <w:r w:rsidRPr="00CF70CF">
              <w:rPr>
                <w:sz w:val="20"/>
                <w:szCs w:val="20"/>
              </w:rPr>
              <w:t>mogły</w:t>
            </w:r>
            <w:r w:rsidR="006E0DAA" w:rsidRPr="00CF70CF">
              <w:rPr>
                <w:sz w:val="20"/>
                <w:szCs w:val="20"/>
              </w:rPr>
              <w:t xml:space="preserve"> </w:t>
            </w:r>
            <w:r w:rsidRPr="00CF70CF">
              <w:rPr>
                <w:sz w:val="20"/>
                <w:szCs w:val="20"/>
              </w:rPr>
              <w:t>zostać</w:t>
            </w:r>
            <w:r w:rsidR="006E0DAA" w:rsidRPr="00CF70CF">
              <w:rPr>
                <w:sz w:val="20"/>
                <w:szCs w:val="20"/>
              </w:rPr>
              <w:t xml:space="preserve"> </w:t>
            </w:r>
            <w:r w:rsidRPr="00CF70CF">
              <w:rPr>
                <w:sz w:val="20"/>
                <w:szCs w:val="20"/>
              </w:rPr>
              <w:t>określone</w:t>
            </w:r>
            <w:r w:rsidR="006E0DAA" w:rsidRPr="00CF70CF">
              <w:rPr>
                <w:sz w:val="20"/>
                <w:szCs w:val="20"/>
              </w:rPr>
              <w:t xml:space="preserve"> </w:t>
            </w:r>
            <w:r w:rsidRPr="00CF70CF">
              <w:rPr>
                <w:sz w:val="20"/>
                <w:szCs w:val="20"/>
              </w:rPr>
              <w:t>w</w:t>
            </w:r>
            <w:r w:rsidR="006E0DAA" w:rsidRPr="00CF70CF">
              <w:rPr>
                <w:sz w:val="20"/>
                <w:szCs w:val="20"/>
              </w:rPr>
              <w:t xml:space="preserve"> </w:t>
            </w:r>
            <w:r w:rsidRPr="00CF70CF">
              <w:rPr>
                <w:sz w:val="20"/>
                <w:szCs w:val="20"/>
              </w:rPr>
              <w:t>stosownym</w:t>
            </w:r>
            <w:r w:rsidR="006E0DAA" w:rsidRPr="00CF70CF">
              <w:rPr>
                <w:sz w:val="20"/>
                <w:szCs w:val="20"/>
              </w:rPr>
              <w:t xml:space="preserve"> </w:t>
            </w:r>
            <w:r w:rsidRPr="00CF70CF">
              <w:rPr>
                <w:sz w:val="20"/>
                <w:szCs w:val="20"/>
              </w:rPr>
              <w:t>ogłoszeniu</w:t>
            </w:r>
            <w:r w:rsidR="006E0DAA" w:rsidRPr="00CF70CF">
              <w:rPr>
                <w:sz w:val="20"/>
                <w:szCs w:val="20"/>
              </w:rPr>
              <w:t xml:space="preserve"> </w:t>
            </w:r>
            <w:r w:rsidRPr="00CF70CF">
              <w:rPr>
                <w:sz w:val="20"/>
                <w:szCs w:val="20"/>
              </w:rPr>
              <w:t>lub</w:t>
            </w:r>
            <w:r w:rsidR="006E0DAA" w:rsidRPr="00CF70CF">
              <w:rPr>
                <w:sz w:val="20"/>
                <w:szCs w:val="20"/>
              </w:rPr>
              <w:t xml:space="preserve"> </w:t>
            </w:r>
            <w:r w:rsidRPr="00CF70CF">
              <w:rPr>
                <w:sz w:val="20"/>
                <w:szCs w:val="20"/>
              </w:rPr>
              <w:t>dokumentach</w:t>
            </w:r>
            <w:r w:rsidR="006E0DAA" w:rsidRPr="00CF70CF">
              <w:rPr>
                <w:sz w:val="20"/>
                <w:szCs w:val="20"/>
              </w:rPr>
              <w:t xml:space="preserve"> </w:t>
            </w:r>
            <w:r w:rsidRPr="00CF70CF">
              <w:rPr>
                <w:sz w:val="20"/>
                <w:szCs w:val="20"/>
              </w:rPr>
              <w:t>zamówienia,</w:t>
            </w:r>
            <w:r w:rsidR="006E0DAA" w:rsidRPr="00CF70CF">
              <w:rPr>
                <w:sz w:val="20"/>
                <w:szCs w:val="20"/>
              </w:rPr>
              <w:t xml:space="preserve"> </w:t>
            </w:r>
            <w:r w:rsidRPr="00CF70CF">
              <w:rPr>
                <w:sz w:val="20"/>
                <w:szCs w:val="20"/>
              </w:rPr>
              <w:t>wykonawca</w:t>
            </w:r>
            <w:r w:rsidR="006E0DAA" w:rsidRPr="00CF70CF">
              <w:rPr>
                <w:sz w:val="20"/>
                <w:szCs w:val="20"/>
              </w:rPr>
              <w:t xml:space="preserve"> </w:t>
            </w:r>
            <w:r w:rsidRPr="00CF70CF">
              <w:rPr>
                <w:sz w:val="20"/>
                <w:szCs w:val="20"/>
              </w:rPr>
              <w:t>oświadcza,</w:t>
            </w:r>
            <w:r w:rsidR="006E0DAA" w:rsidRPr="00CF70CF">
              <w:rPr>
                <w:sz w:val="20"/>
                <w:szCs w:val="20"/>
              </w:rPr>
              <w:t xml:space="preserve"> </w:t>
            </w:r>
            <w:r w:rsidRPr="00CF70CF">
              <w:rPr>
                <w:sz w:val="20"/>
                <w:szCs w:val="20"/>
              </w:rPr>
              <w:t>że</w:t>
            </w:r>
            <w:r w:rsidRPr="00CF70CF">
              <w:rPr>
                <w:sz w:val="20"/>
                <w:szCs w:val="20"/>
              </w:rPr>
              <w:br/>
              <w:t>Jeżeli</w:t>
            </w:r>
            <w:r w:rsidR="006E0DAA" w:rsidRPr="00CF70CF">
              <w:rPr>
                <w:sz w:val="20"/>
                <w:szCs w:val="20"/>
              </w:rPr>
              <w:t xml:space="preserve"> </w:t>
            </w:r>
            <w:r w:rsidRPr="00CF70CF">
              <w:rPr>
                <w:sz w:val="20"/>
                <w:szCs w:val="20"/>
              </w:rPr>
              <w:t>odnośna</w:t>
            </w:r>
            <w:r w:rsidR="006E0DAA" w:rsidRPr="00CF70CF">
              <w:rPr>
                <w:sz w:val="20"/>
                <w:szCs w:val="20"/>
              </w:rPr>
              <w:t xml:space="preserve"> </w:t>
            </w:r>
            <w:r w:rsidRPr="00CF70CF">
              <w:rPr>
                <w:sz w:val="20"/>
                <w:szCs w:val="20"/>
              </w:rPr>
              <w:t>dokumentacja,</w:t>
            </w:r>
            <w:r w:rsidR="006E0DAA" w:rsidRPr="00CF70CF">
              <w:rPr>
                <w:sz w:val="20"/>
                <w:szCs w:val="20"/>
              </w:rPr>
              <w:t xml:space="preserve"> </w:t>
            </w:r>
            <w:r w:rsidRPr="00CF70CF">
              <w:rPr>
                <w:sz w:val="20"/>
                <w:szCs w:val="20"/>
              </w:rPr>
              <w:t>która</w:t>
            </w:r>
            <w:r w:rsidR="006E0DAA" w:rsidRPr="00CF70CF">
              <w:rPr>
                <w:sz w:val="20"/>
                <w:szCs w:val="20"/>
              </w:rPr>
              <w:t xml:space="preserve"> </w:t>
            </w:r>
            <w:r w:rsidRPr="00CF70CF">
              <w:rPr>
                <w:b/>
                <w:sz w:val="20"/>
                <w:szCs w:val="20"/>
              </w:rPr>
              <w:t>mogła</w:t>
            </w:r>
            <w:r w:rsidR="006E0DAA" w:rsidRPr="00CF70CF">
              <w:rPr>
                <w:sz w:val="20"/>
                <w:szCs w:val="20"/>
              </w:rPr>
              <w:t xml:space="preserve"> </w:t>
            </w:r>
            <w:r w:rsidRPr="00CF70CF">
              <w:rPr>
                <w:sz w:val="20"/>
                <w:szCs w:val="20"/>
              </w:rPr>
              <w:t>zostać</w:t>
            </w:r>
            <w:r w:rsidR="006E0DAA" w:rsidRPr="00CF70CF">
              <w:rPr>
                <w:sz w:val="20"/>
                <w:szCs w:val="20"/>
              </w:rPr>
              <w:t xml:space="preserve"> </w:t>
            </w:r>
            <w:r w:rsidRPr="00CF70CF">
              <w:rPr>
                <w:sz w:val="20"/>
                <w:szCs w:val="20"/>
              </w:rPr>
              <w:t>określona</w:t>
            </w:r>
            <w:r w:rsidR="006E0DAA" w:rsidRPr="00CF70CF">
              <w:rPr>
                <w:sz w:val="20"/>
                <w:szCs w:val="20"/>
              </w:rPr>
              <w:t xml:space="preserve"> </w:t>
            </w:r>
            <w:r w:rsidRPr="00CF70CF">
              <w:rPr>
                <w:sz w:val="20"/>
                <w:szCs w:val="20"/>
              </w:rPr>
              <w:t>w</w:t>
            </w:r>
            <w:r w:rsidR="006E0DAA" w:rsidRPr="00CF70CF">
              <w:rPr>
                <w:sz w:val="20"/>
                <w:szCs w:val="20"/>
              </w:rPr>
              <w:t xml:space="preserve"> </w:t>
            </w:r>
            <w:r w:rsidRPr="00CF70CF">
              <w:rPr>
                <w:sz w:val="20"/>
                <w:szCs w:val="20"/>
              </w:rPr>
              <w:t>stosownym</w:t>
            </w:r>
            <w:r w:rsidR="006E0DAA" w:rsidRPr="00CF70CF">
              <w:rPr>
                <w:sz w:val="20"/>
                <w:szCs w:val="20"/>
              </w:rPr>
              <w:t xml:space="preserve"> </w:t>
            </w:r>
            <w:r w:rsidRPr="00CF70CF">
              <w:rPr>
                <w:sz w:val="20"/>
                <w:szCs w:val="20"/>
              </w:rPr>
              <w:t>ogłoszeniu</w:t>
            </w:r>
            <w:r w:rsidR="006E0DAA" w:rsidRPr="00CF70CF">
              <w:rPr>
                <w:sz w:val="20"/>
                <w:szCs w:val="20"/>
              </w:rPr>
              <w:t xml:space="preserve"> </w:t>
            </w:r>
            <w:r w:rsidRPr="00CF70CF">
              <w:rPr>
                <w:sz w:val="20"/>
                <w:szCs w:val="20"/>
              </w:rPr>
              <w:t>lub</w:t>
            </w:r>
            <w:r w:rsidR="006E0DAA" w:rsidRPr="00CF70CF">
              <w:rPr>
                <w:sz w:val="20"/>
                <w:szCs w:val="20"/>
              </w:rPr>
              <w:t xml:space="preserve"> </w:t>
            </w:r>
            <w:r w:rsidRPr="00CF70CF">
              <w:rPr>
                <w:sz w:val="20"/>
                <w:szCs w:val="20"/>
              </w:rPr>
              <w:t>w</w:t>
            </w:r>
            <w:r w:rsidR="006E0DAA" w:rsidRPr="00CF70CF">
              <w:rPr>
                <w:sz w:val="20"/>
                <w:szCs w:val="20"/>
              </w:rPr>
              <w:t xml:space="preserve"> </w:t>
            </w:r>
            <w:r w:rsidRPr="00CF70CF">
              <w:rPr>
                <w:sz w:val="20"/>
                <w:szCs w:val="20"/>
              </w:rPr>
              <w:t>dokumentach</w:t>
            </w:r>
            <w:r w:rsidR="006E0DAA" w:rsidRPr="00CF70CF">
              <w:rPr>
                <w:sz w:val="20"/>
                <w:szCs w:val="20"/>
              </w:rPr>
              <w:t xml:space="preserve"> </w:t>
            </w:r>
            <w:r w:rsidRPr="00CF70CF">
              <w:rPr>
                <w:sz w:val="20"/>
                <w:szCs w:val="20"/>
              </w:rPr>
              <w:t>zamówienia,</w:t>
            </w:r>
            <w:r w:rsidR="006E0DAA" w:rsidRPr="00CF70CF">
              <w:rPr>
                <w:sz w:val="20"/>
                <w:szCs w:val="20"/>
              </w:rPr>
              <w:t xml:space="preserve"> </w:t>
            </w:r>
            <w:r w:rsidRPr="00CF70CF">
              <w:rPr>
                <w:sz w:val="20"/>
                <w:szCs w:val="20"/>
              </w:rPr>
              <w:t>jest</w:t>
            </w:r>
            <w:r w:rsidR="006E0DAA" w:rsidRPr="00CF70CF">
              <w:rPr>
                <w:sz w:val="20"/>
                <w:szCs w:val="20"/>
              </w:rPr>
              <w:t xml:space="preserve"> </w:t>
            </w:r>
            <w:r w:rsidRPr="00CF70CF">
              <w:rPr>
                <w:sz w:val="20"/>
                <w:szCs w:val="20"/>
              </w:rPr>
              <w:t>dostępna</w:t>
            </w:r>
            <w:r w:rsidR="006E0DAA" w:rsidRPr="00CF70CF">
              <w:rPr>
                <w:sz w:val="20"/>
                <w:szCs w:val="20"/>
              </w:rPr>
              <w:t xml:space="preserve"> </w:t>
            </w:r>
            <w:r w:rsidRPr="00CF70CF">
              <w:rPr>
                <w:sz w:val="20"/>
                <w:szCs w:val="20"/>
              </w:rPr>
              <w:t>w</w:t>
            </w:r>
            <w:r w:rsidR="006E0DAA" w:rsidRPr="00CF70CF">
              <w:rPr>
                <w:sz w:val="20"/>
                <w:szCs w:val="20"/>
              </w:rPr>
              <w:t xml:space="preserve"> </w:t>
            </w:r>
            <w:r w:rsidRPr="00CF70CF">
              <w:rPr>
                <w:sz w:val="20"/>
                <w:szCs w:val="20"/>
              </w:rPr>
              <w:t>formie</w:t>
            </w:r>
            <w:r w:rsidR="006E0DAA" w:rsidRPr="00CF70CF">
              <w:rPr>
                <w:sz w:val="20"/>
                <w:szCs w:val="20"/>
              </w:rPr>
              <w:t xml:space="preserve"> </w:t>
            </w:r>
            <w:r w:rsidRPr="00CF70CF">
              <w:rPr>
                <w:sz w:val="20"/>
                <w:szCs w:val="20"/>
              </w:rPr>
              <w:t>elektronicznej,</w:t>
            </w:r>
            <w:r w:rsidR="006E0DAA" w:rsidRPr="00CF70CF">
              <w:rPr>
                <w:sz w:val="20"/>
                <w:szCs w:val="20"/>
              </w:rPr>
              <w:t xml:space="preserve"> </w:t>
            </w:r>
            <w:r w:rsidRPr="00CF70CF">
              <w:rPr>
                <w:sz w:val="20"/>
                <w:szCs w:val="20"/>
              </w:rPr>
              <w:t>proszę</w:t>
            </w:r>
            <w:r w:rsidR="006E0DAA" w:rsidRPr="00CF70CF">
              <w:rPr>
                <w:sz w:val="20"/>
                <w:szCs w:val="20"/>
              </w:rPr>
              <w:t xml:space="preserve"> </w:t>
            </w:r>
            <w:r w:rsidRPr="00CF70CF">
              <w:rPr>
                <w:sz w:val="20"/>
                <w:szCs w:val="20"/>
              </w:rPr>
              <w:t>wskazać:</w:t>
            </w:r>
          </w:p>
        </w:tc>
        <w:tc>
          <w:tcPr>
            <w:tcW w:w="5812" w:type="dxa"/>
          </w:tcPr>
          <w:p w14:paraId="331EEE50" w14:textId="77777777" w:rsidR="009D0772" w:rsidRPr="00CF70CF" w:rsidRDefault="009D0772" w:rsidP="00607ECF">
            <w:pPr>
              <w:spacing w:after="0"/>
              <w:rPr>
                <w:sz w:val="20"/>
                <w:szCs w:val="20"/>
              </w:rPr>
            </w:pPr>
            <w:r w:rsidRPr="00CF70CF">
              <w:rPr>
                <w:sz w:val="20"/>
                <w:szCs w:val="20"/>
              </w:rPr>
              <w:t>[……]</w:t>
            </w:r>
            <w:r w:rsidRPr="00CF70CF">
              <w:rPr>
                <w:sz w:val="20"/>
                <w:szCs w:val="20"/>
              </w:rPr>
              <w:br/>
            </w:r>
            <w:r w:rsidRPr="00CF70CF">
              <w:rPr>
                <w:sz w:val="20"/>
                <w:szCs w:val="20"/>
              </w:rPr>
              <w:br/>
            </w:r>
            <w:r w:rsidRPr="00CF70CF">
              <w:rPr>
                <w:sz w:val="20"/>
                <w:szCs w:val="20"/>
              </w:rPr>
              <w:br/>
            </w:r>
            <w:r w:rsidRPr="00CF70CF">
              <w:rPr>
                <w:sz w:val="20"/>
                <w:szCs w:val="20"/>
              </w:rPr>
              <w:br/>
            </w:r>
            <w:r w:rsidRPr="00CF70CF">
              <w:rPr>
                <w:sz w:val="20"/>
                <w:szCs w:val="20"/>
              </w:rPr>
              <w:br/>
            </w:r>
            <w:r w:rsidRPr="00CF70CF">
              <w:rPr>
                <w:sz w:val="20"/>
                <w:szCs w:val="20"/>
              </w:rPr>
              <w:br/>
              <w:t>(adres</w:t>
            </w:r>
            <w:r w:rsidR="006E0DAA" w:rsidRPr="00CF70CF">
              <w:rPr>
                <w:sz w:val="20"/>
                <w:szCs w:val="20"/>
              </w:rPr>
              <w:t xml:space="preserve"> </w:t>
            </w:r>
            <w:r w:rsidRPr="00CF70CF">
              <w:rPr>
                <w:sz w:val="20"/>
                <w:szCs w:val="20"/>
              </w:rPr>
              <w:t>internetowy,</w:t>
            </w:r>
            <w:r w:rsidR="006E0DAA" w:rsidRPr="00CF70CF">
              <w:rPr>
                <w:sz w:val="20"/>
                <w:szCs w:val="20"/>
              </w:rPr>
              <w:t xml:space="preserve"> </w:t>
            </w:r>
            <w:r w:rsidRPr="00CF70CF">
              <w:rPr>
                <w:sz w:val="20"/>
                <w:szCs w:val="20"/>
              </w:rPr>
              <w:t>wydający</w:t>
            </w:r>
            <w:r w:rsidR="006E0DAA" w:rsidRPr="00CF70CF">
              <w:rPr>
                <w:sz w:val="20"/>
                <w:szCs w:val="20"/>
              </w:rPr>
              <w:t xml:space="preserve"> </w:t>
            </w:r>
            <w:r w:rsidRPr="00CF70CF">
              <w:rPr>
                <w:sz w:val="20"/>
                <w:szCs w:val="20"/>
              </w:rPr>
              <w:t>urząd</w:t>
            </w:r>
            <w:r w:rsidR="006E0DAA" w:rsidRPr="00CF70CF">
              <w:rPr>
                <w:sz w:val="20"/>
                <w:szCs w:val="20"/>
              </w:rPr>
              <w:t xml:space="preserve"> </w:t>
            </w:r>
            <w:r w:rsidRPr="00CF70CF">
              <w:rPr>
                <w:sz w:val="20"/>
                <w:szCs w:val="20"/>
              </w:rPr>
              <w:t>lub</w:t>
            </w:r>
            <w:r w:rsidR="006E0DAA" w:rsidRPr="00CF70CF">
              <w:rPr>
                <w:sz w:val="20"/>
                <w:szCs w:val="20"/>
              </w:rPr>
              <w:t xml:space="preserve"> </w:t>
            </w:r>
            <w:r w:rsidRPr="00CF70CF">
              <w:rPr>
                <w:sz w:val="20"/>
                <w:szCs w:val="20"/>
              </w:rPr>
              <w:t>organ,</w:t>
            </w:r>
            <w:r w:rsidR="006E0DAA" w:rsidRPr="00CF70CF">
              <w:rPr>
                <w:sz w:val="20"/>
                <w:szCs w:val="20"/>
              </w:rPr>
              <w:t xml:space="preserve"> </w:t>
            </w:r>
            <w:r w:rsidRPr="00CF70CF">
              <w:rPr>
                <w:sz w:val="20"/>
                <w:szCs w:val="20"/>
              </w:rPr>
              <w:t>dokładne</w:t>
            </w:r>
            <w:r w:rsidR="006E0DAA" w:rsidRPr="00CF70CF">
              <w:rPr>
                <w:sz w:val="20"/>
                <w:szCs w:val="20"/>
              </w:rPr>
              <w:t xml:space="preserve"> </w:t>
            </w:r>
            <w:r w:rsidRPr="00CF70CF">
              <w:rPr>
                <w:sz w:val="20"/>
                <w:szCs w:val="20"/>
              </w:rPr>
              <w:t>dane</w:t>
            </w:r>
            <w:r w:rsidR="006E0DAA" w:rsidRPr="00CF70CF">
              <w:rPr>
                <w:sz w:val="20"/>
                <w:szCs w:val="20"/>
              </w:rPr>
              <w:t xml:space="preserve"> </w:t>
            </w:r>
            <w:r w:rsidRPr="00CF70CF">
              <w:rPr>
                <w:sz w:val="20"/>
                <w:szCs w:val="20"/>
              </w:rPr>
              <w:t>referencyjne</w:t>
            </w:r>
            <w:r w:rsidR="006E0DAA" w:rsidRPr="00CF70CF">
              <w:rPr>
                <w:sz w:val="20"/>
                <w:szCs w:val="20"/>
              </w:rPr>
              <w:t xml:space="preserve"> </w:t>
            </w:r>
            <w:r w:rsidRPr="00CF70CF">
              <w:rPr>
                <w:sz w:val="20"/>
                <w:szCs w:val="20"/>
              </w:rPr>
              <w:t>dokumentacji):</w:t>
            </w:r>
            <w:r w:rsidR="006E0DAA" w:rsidRPr="00CF70CF">
              <w:rPr>
                <w:sz w:val="20"/>
                <w:szCs w:val="20"/>
              </w:rPr>
              <w:t xml:space="preserve"> </w:t>
            </w:r>
            <w:r w:rsidRPr="00CF70CF">
              <w:rPr>
                <w:sz w:val="20"/>
                <w:szCs w:val="20"/>
              </w:rPr>
              <w:t>[……][……][……]</w:t>
            </w:r>
          </w:p>
        </w:tc>
      </w:tr>
    </w:tbl>
    <w:p w14:paraId="2BCA64AE" w14:textId="77777777" w:rsidR="009D0772" w:rsidRPr="00CF70CF" w:rsidRDefault="009D0772" w:rsidP="00607ECF">
      <w:pPr>
        <w:spacing w:after="0"/>
        <w:jc w:val="center"/>
        <w:rPr>
          <w:smallCaps/>
          <w:sz w:val="20"/>
          <w:szCs w:val="20"/>
          <w:lang w:eastAsia="en-GB"/>
        </w:rPr>
      </w:pPr>
      <w:r w:rsidRPr="00CF70CF">
        <w:rPr>
          <w:smallCaps/>
          <w:sz w:val="20"/>
          <w:szCs w:val="20"/>
          <w:lang w:eastAsia="en-GB"/>
        </w:rPr>
        <w:t>C:</w:t>
      </w:r>
      <w:r w:rsidR="006E0DAA" w:rsidRPr="00CF70CF">
        <w:rPr>
          <w:smallCaps/>
          <w:sz w:val="20"/>
          <w:szCs w:val="20"/>
          <w:lang w:eastAsia="en-GB"/>
        </w:rPr>
        <w:t xml:space="preserve"> </w:t>
      </w:r>
      <w:r w:rsidRPr="00CF70CF">
        <w:rPr>
          <w:smallCaps/>
          <w:sz w:val="20"/>
          <w:szCs w:val="20"/>
          <w:lang w:eastAsia="en-GB"/>
        </w:rPr>
        <w:t>Zdolność</w:t>
      </w:r>
      <w:r w:rsidR="006E0DAA" w:rsidRPr="00CF70CF">
        <w:rPr>
          <w:smallCaps/>
          <w:sz w:val="20"/>
          <w:szCs w:val="20"/>
          <w:lang w:eastAsia="en-GB"/>
        </w:rPr>
        <w:t xml:space="preserve"> </w:t>
      </w:r>
      <w:r w:rsidRPr="00CF70CF">
        <w:rPr>
          <w:smallCaps/>
          <w:sz w:val="20"/>
          <w:szCs w:val="20"/>
          <w:lang w:eastAsia="en-GB"/>
        </w:rPr>
        <w:t>techniczna</w:t>
      </w:r>
      <w:r w:rsidR="006E0DAA" w:rsidRPr="00CF70CF">
        <w:rPr>
          <w:smallCaps/>
          <w:sz w:val="20"/>
          <w:szCs w:val="20"/>
          <w:lang w:eastAsia="en-GB"/>
        </w:rPr>
        <w:t xml:space="preserve"> </w:t>
      </w:r>
      <w:r w:rsidRPr="00CF70CF">
        <w:rPr>
          <w:smallCaps/>
          <w:sz w:val="20"/>
          <w:szCs w:val="20"/>
          <w:lang w:eastAsia="en-GB"/>
        </w:rPr>
        <w:t>i</w:t>
      </w:r>
      <w:r w:rsidR="006E0DAA" w:rsidRPr="00CF70CF">
        <w:rPr>
          <w:smallCaps/>
          <w:sz w:val="20"/>
          <w:szCs w:val="20"/>
          <w:lang w:eastAsia="en-GB"/>
        </w:rPr>
        <w:t xml:space="preserve"> </w:t>
      </w:r>
      <w:r w:rsidRPr="00CF70CF">
        <w:rPr>
          <w:smallCaps/>
          <w:sz w:val="20"/>
          <w:szCs w:val="20"/>
          <w:lang w:eastAsia="en-GB"/>
        </w:rPr>
        <w:t>zawodowa</w:t>
      </w:r>
    </w:p>
    <w:p w14:paraId="0E853A76" w14:textId="77777777" w:rsidR="009D0772" w:rsidRPr="00CF70CF" w:rsidRDefault="009D0772" w:rsidP="00607ECF">
      <w:pPr>
        <w:pBdr>
          <w:top w:val="single" w:sz="4" w:space="1" w:color="auto"/>
          <w:left w:val="single" w:sz="4" w:space="4" w:color="auto"/>
          <w:bottom w:val="single" w:sz="4" w:space="1" w:color="auto"/>
          <w:right w:val="single" w:sz="4" w:space="4" w:color="auto"/>
        </w:pBdr>
        <w:shd w:val="clear" w:color="auto" w:fill="BFBFBF"/>
        <w:spacing w:after="0"/>
        <w:rPr>
          <w:b/>
          <w:w w:val="0"/>
          <w:sz w:val="20"/>
          <w:szCs w:val="20"/>
        </w:rPr>
      </w:pPr>
      <w:r w:rsidRPr="00CF70CF">
        <w:rPr>
          <w:b/>
          <w:w w:val="0"/>
          <w:sz w:val="20"/>
          <w:szCs w:val="20"/>
        </w:rPr>
        <w:t>Wykonawca</w:t>
      </w:r>
      <w:r w:rsidR="006E0DAA" w:rsidRPr="00CF70CF">
        <w:rPr>
          <w:b/>
          <w:w w:val="0"/>
          <w:sz w:val="20"/>
          <w:szCs w:val="20"/>
        </w:rPr>
        <w:t xml:space="preserve"> </w:t>
      </w:r>
      <w:r w:rsidRPr="00CF70CF">
        <w:rPr>
          <w:b/>
          <w:w w:val="0"/>
          <w:sz w:val="20"/>
          <w:szCs w:val="20"/>
        </w:rPr>
        <w:t>powinien</w:t>
      </w:r>
      <w:r w:rsidR="006E0DAA" w:rsidRPr="00CF70CF">
        <w:rPr>
          <w:b/>
          <w:w w:val="0"/>
          <w:sz w:val="20"/>
          <w:szCs w:val="20"/>
        </w:rPr>
        <w:t xml:space="preserve"> </w:t>
      </w:r>
      <w:r w:rsidRPr="00CF70CF">
        <w:rPr>
          <w:b/>
          <w:w w:val="0"/>
          <w:sz w:val="20"/>
          <w:szCs w:val="20"/>
        </w:rPr>
        <w:t>przedstawić</w:t>
      </w:r>
      <w:r w:rsidR="006E0DAA" w:rsidRPr="00CF70CF">
        <w:rPr>
          <w:b/>
          <w:w w:val="0"/>
          <w:sz w:val="20"/>
          <w:szCs w:val="20"/>
        </w:rPr>
        <w:t xml:space="preserve"> </w:t>
      </w:r>
      <w:r w:rsidRPr="00CF70CF">
        <w:rPr>
          <w:b/>
          <w:w w:val="0"/>
          <w:sz w:val="20"/>
          <w:szCs w:val="20"/>
        </w:rPr>
        <w:t>informacje</w:t>
      </w:r>
      <w:r w:rsidR="006E0DAA" w:rsidRPr="00CF70CF">
        <w:rPr>
          <w:b/>
          <w:w w:val="0"/>
          <w:sz w:val="20"/>
          <w:szCs w:val="20"/>
        </w:rPr>
        <w:t xml:space="preserve"> </w:t>
      </w:r>
      <w:r w:rsidRPr="00CF70CF">
        <w:rPr>
          <w:b/>
          <w:w w:val="0"/>
          <w:sz w:val="20"/>
          <w:szCs w:val="20"/>
        </w:rPr>
        <w:t>jedynie</w:t>
      </w:r>
      <w:r w:rsidR="006E0DAA" w:rsidRPr="00CF70CF">
        <w:rPr>
          <w:b/>
          <w:w w:val="0"/>
          <w:sz w:val="20"/>
          <w:szCs w:val="20"/>
        </w:rPr>
        <w:t xml:space="preserve"> </w:t>
      </w:r>
      <w:r w:rsidRPr="00CF70CF">
        <w:rPr>
          <w:b/>
          <w:w w:val="0"/>
          <w:sz w:val="20"/>
          <w:szCs w:val="20"/>
        </w:rPr>
        <w:t>w</w:t>
      </w:r>
      <w:r w:rsidR="006E0DAA" w:rsidRPr="00CF70CF">
        <w:rPr>
          <w:b/>
          <w:w w:val="0"/>
          <w:sz w:val="20"/>
          <w:szCs w:val="20"/>
        </w:rPr>
        <w:t xml:space="preserve"> </w:t>
      </w:r>
      <w:r w:rsidRPr="00CF70CF">
        <w:rPr>
          <w:b/>
          <w:w w:val="0"/>
          <w:sz w:val="20"/>
          <w:szCs w:val="20"/>
        </w:rPr>
        <w:t>przypadku</w:t>
      </w:r>
      <w:r w:rsidR="006E0DAA" w:rsidRPr="00CF70CF">
        <w:rPr>
          <w:b/>
          <w:w w:val="0"/>
          <w:sz w:val="20"/>
          <w:szCs w:val="20"/>
        </w:rPr>
        <w:t xml:space="preserve"> </w:t>
      </w:r>
      <w:r w:rsidRPr="00CF70CF">
        <w:rPr>
          <w:b/>
          <w:w w:val="0"/>
          <w:sz w:val="20"/>
          <w:szCs w:val="20"/>
        </w:rPr>
        <w:t>gdy</w:t>
      </w:r>
      <w:r w:rsidR="006E0DAA" w:rsidRPr="00CF70CF">
        <w:rPr>
          <w:b/>
          <w:w w:val="0"/>
          <w:sz w:val="20"/>
          <w:szCs w:val="20"/>
        </w:rPr>
        <w:t xml:space="preserve"> </w:t>
      </w:r>
      <w:r w:rsidRPr="00CF70CF">
        <w:rPr>
          <w:b/>
          <w:w w:val="0"/>
          <w:sz w:val="20"/>
          <w:szCs w:val="20"/>
        </w:rPr>
        <w:t>instytucja</w:t>
      </w:r>
      <w:r w:rsidR="006E0DAA" w:rsidRPr="00CF70CF">
        <w:rPr>
          <w:b/>
          <w:w w:val="0"/>
          <w:sz w:val="20"/>
          <w:szCs w:val="20"/>
        </w:rPr>
        <w:t xml:space="preserve"> </w:t>
      </w:r>
      <w:r w:rsidRPr="00CF70CF">
        <w:rPr>
          <w:b/>
          <w:w w:val="0"/>
          <w:sz w:val="20"/>
          <w:szCs w:val="20"/>
        </w:rPr>
        <w:t>zamawiająca</w:t>
      </w:r>
      <w:r w:rsidR="006E0DAA" w:rsidRPr="00CF70CF">
        <w:rPr>
          <w:b/>
          <w:w w:val="0"/>
          <w:sz w:val="20"/>
          <w:szCs w:val="20"/>
        </w:rPr>
        <w:t xml:space="preserve"> </w:t>
      </w:r>
      <w:r w:rsidRPr="00CF70CF">
        <w:rPr>
          <w:b/>
          <w:w w:val="0"/>
          <w:sz w:val="20"/>
          <w:szCs w:val="20"/>
        </w:rPr>
        <w:t>lub</w:t>
      </w:r>
      <w:r w:rsidR="006E0DAA" w:rsidRPr="00CF70CF">
        <w:rPr>
          <w:b/>
          <w:w w:val="0"/>
          <w:sz w:val="20"/>
          <w:szCs w:val="20"/>
        </w:rPr>
        <w:t xml:space="preserve"> </w:t>
      </w:r>
      <w:r w:rsidRPr="00CF70CF">
        <w:rPr>
          <w:b/>
          <w:w w:val="0"/>
          <w:sz w:val="20"/>
          <w:szCs w:val="20"/>
        </w:rPr>
        <w:t>podmiot</w:t>
      </w:r>
      <w:r w:rsidR="006E0DAA" w:rsidRPr="00CF70CF">
        <w:rPr>
          <w:b/>
          <w:w w:val="0"/>
          <w:sz w:val="20"/>
          <w:szCs w:val="20"/>
        </w:rPr>
        <w:t xml:space="preserve"> </w:t>
      </w:r>
      <w:r w:rsidRPr="00CF70CF">
        <w:rPr>
          <w:b/>
          <w:w w:val="0"/>
          <w:sz w:val="20"/>
          <w:szCs w:val="20"/>
        </w:rPr>
        <w:t>zamawiający</w:t>
      </w:r>
      <w:r w:rsidR="006E0DAA" w:rsidRPr="00CF70CF">
        <w:rPr>
          <w:b/>
          <w:w w:val="0"/>
          <w:sz w:val="20"/>
          <w:szCs w:val="20"/>
        </w:rPr>
        <w:t xml:space="preserve"> </w:t>
      </w:r>
      <w:r w:rsidRPr="00CF70CF">
        <w:rPr>
          <w:b/>
          <w:w w:val="0"/>
          <w:sz w:val="20"/>
          <w:szCs w:val="20"/>
        </w:rPr>
        <w:t>wymagają</w:t>
      </w:r>
      <w:r w:rsidR="006E0DAA" w:rsidRPr="00CF70CF">
        <w:rPr>
          <w:b/>
          <w:w w:val="0"/>
          <w:sz w:val="20"/>
          <w:szCs w:val="20"/>
        </w:rPr>
        <w:t xml:space="preserve"> </w:t>
      </w:r>
      <w:r w:rsidRPr="00CF70CF">
        <w:rPr>
          <w:b/>
          <w:w w:val="0"/>
          <w:sz w:val="20"/>
          <w:szCs w:val="20"/>
        </w:rPr>
        <w:t>danych</w:t>
      </w:r>
      <w:r w:rsidR="006E0DAA" w:rsidRPr="00CF70CF">
        <w:rPr>
          <w:b/>
          <w:w w:val="0"/>
          <w:sz w:val="20"/>
          <w:szCs w:val="20"/>
        </w:rPr>
        <w:t xml:space="preserve"> </w:t>
      </w:r>
      <w:r w:rsidRPr="00CF70CF">
        <w:rPr>
          <w:b/>
          <w:w w:val="0"/>
          <w:sz w:val="20"/>
          <w:szCs w:val="20"/>
        </w:rPr>
        <w:t>kryteriów</w:t>
      </w:r>
      <w:r w:rsidR="006E0DAA" w:rsidRPr="00CF70CF">
        <w:rPr>
          <w:b/>
          <w:w w:val="0"/>
          <w:sz w:val="20"/>
          <w:szCs w:val="20"/>
        </w:rPr>
        <w:t xml:space="preserve"> </w:t>
      </w:r>
      <w:r w:rsidRPr="00CF70CF">
        <w:rPr>
          <w:b/>
          <w:w w:val="0"/>
          <w:sz w:val="20"/>
          <w:szCs w:val="20"/>
        </w:rPr>
        <w:t>kwalifikacji</w:t>
      </w:r>
      <w:r w:rsidR="006E0DAA" w:rsidRPr="00CF70CF">
        <w:rPr>
          <w:b/>
          <w:w w:val="0"/>
          <w:sz w:val="20"/>
          <w:szCs w:val="20"/>
        </w:rPr>
        <w:t xml:space="preserve"> </w:t>
      </w:r>
      <w:r w:rsidRPr="00CF70CF">
        <w:rPr>
          <w:b/>
          <w:w w:val="0"/>
          <w:sz w:val="20"/>
          <w:szCs w:val="20"/>
        </w:rPr>
        <w:t>w</w:t>
      </w:r>
      <w:r w:rsidR="006E0DAA" w:rsidRPr="00CF70CF">
        <w:rPr>
          <w:b/>
          <w:w w:val="0"/>
          <w:sz w:val="20"/>
          <w:szCs w:val="20"/>
        </w:rPr>
        <w:t xml:space="preserve"> </w:t>
      </w:r>
      <w:r w:rsidRPr="00CF70CF">
        <w:rPr>
          <w:b/>
          <w:w w:val="0"/>
          <w:sz w:val="20"/>
          <w:szCs w:val="20"/>
        </w:rPr>
        <w:t>stosownym</w:t>
      </w:r>
      <w:r w:rsidR="006E0DAA" w:rsidRPr="00CF70CF">
        <w:rPr>
          <w:b/>
          <w:w w:val="0"/>
          <w:sz w:val="20"/>
          <w:szCs w:val="20"/>
        </w:rPr>
        <w:t xml:space="preserve"> </w:t>
      </w:r>
      <w:r w:rsidRPr="00CF70CF">
        <w:rPr>
          <w:b/>
          <w:w w:val="0"/>
          <w:sz w:val="20"/>
          <w:szCs w:val="20"/>
        </w:rPr>
        <w:t>ogłoszeniu</w:t>
      </w:r>
      <w:r w:rsidR="006E0DAA" w:rsidRPr="00CF70CF">
        <w:rPr>
          <w:b/>
          <w:w w:val="0"/>
          <w:sz w:val="20"/>
          <w:szCs w:val="20"/>
        </w:rPr>
        <w:t xml:space="preserve"> </w:t>
      </w:r>
      <w:r w:rsidRPr="00CF70CF">
        <w:rPr>
          <w:b/>
          <w:w w:val="0"/>
          <w:sz w:val="20"/>
          <w:szCs w:val="20"/>
        </w:rPr>
        <w:t>lub</w:t>
      </w:r>
      <w:r w:rsidR="006E0DAA" w:rsidRPr="00CF70CF">
        <w:rPr>
          <w:b/>
          <w:w w:val="0"/>
          <w:sz w:val="20"/>
          <w:szCs w:val="20"/>
        </w:rPr>
        <w:t xml:space="preserve"> </w:t>
      </w:r>
      <w:r w:rsidRPr="00CF70CF">
        <w:rPr>
          <w:b/>
          <w:w w:val="0"/>
          <w:sz w:val="20"/>
          <w:szCs w:val="20"/>
        </w:rPr>
        <w:t>w</w:t>
      </w:r>
      <w:r w:rsidR="006E0DAA" w:rsidRPr="00CF70CF">
        <w:rPr>
          <w:b/>
          <w:w w:val="0"/>
          <w:sz w:val="20"/>
          <w:szCs w:val="20"/>
        </w:rPr>
        <w:t xml:space="preserve"> </w:t>
      </w:r>
      <w:r w:rsidRPr="00CF70CF">
        <w:rPr>
          <w:b/>
          <w:w w:val="0"/>
          <w:sz w:val="20"/>
          <w:szCs w:val="20"/>
        </w:rPr>
        <w:t>dokumentach</w:t>
      </w:r>
      <w:r w:rsidR="006E0DAA" w:rsidRPr="00CF70CF">
        <w:rPr>
          <w:b/>
          <w:w w:val="0"/>
          <w:sz w:val="20"/>
          <w:szCs w:val="20"/>
        </w:rPr>
        <w:t xml:space="preserve"> </w:t>
      </w:r>
      <w:r w:rsidRPr="00CF70CF">
        <w:rPr>
          <w:b/>
          <w:w w:val="0"/>
          <w:sz w:val="20"/>
          <w:szCs w:val="20"/>
        </w:rPr>
        <w:t>zamówienia,</w:t>
      </w:r>
      <w:r w:rsidR="006E0DAA" w:rsidRPr="00CF70CF">
        <w:rPr>
          <w:b/>
          <w:w w:val="0"/>
          <w:sz w:val="20"/>
          <w:szCs w:val="20"/>
        </w:rPr>
        <w:t xml:space="preserve"> </w:t>
      </w:r>
      <w:r w:rsidRPr="00CF70CF">
        <w:rPr>
          <w:b/>
          <w:w w:val="0"/>
          <w:sz w:val="20"/>
          <w:szCs w:val="20"/>
        </w:rPr>
        <w:t>o</w:t>
      </w:r>
      <w:r w:rsidR="006E0DAA" w:rsidRPr="00CF70CF">
        <w:rPr>
          <w:b/>
          <w:w w:val="0"/>
          <w:sz w:val="20"/>
          <w:szCs w:val="20"/>
        </w:rPr>
        <w:t xml:space="preserve"> </w:t>
      </w:r>
      <w:r w:rsidRPr="00CF70CF">
        <w:rPr>
          <w:b/>
          <w:w w:val="0"/>
          <w:sz w:val="20"/>
          <w:szCs w:val="20"/>
        </w:rPr>
        <w:t>których</w:t>
      </w:r>
      <w:r w:rsidR="006E0DAA" w:rsidRPr="00CF70CF">
        <w:rPr>
          <w:b/>
          <w:w w:val="0"/>
          <w:sz w:val="20"/>
          <w:szCs w:val="20"/>
        </w:rPr>
        <w:t xml:space="preserve"> </w:t>
      </w:r>
      <w:r w:rsidRPr="00CF70CF">
        <w:rPr>
          <w:b/>
          <w:w w:val="0"/>
          <w:sz w:val="20"/>
          <w:szCs w:val="20"/>
        </w:rPr>
        <w:t>mowa</w:t>
      </w:r>
      <w:r w:rsidR="006E0DAA" w:rsidRPr="00CF70CF">
        <w:rPr>
          <w:b/>
          <w:w w:val="0"/>
          <w:sz w:val="20"/>
          <w:szCs w:val="20"/>
        </w:rPr>
        <w:t xml:space="preserve"> </w:t>
      </w:r>
      <w:r w:rsidRPr="00CF70CF">
        <w:rPr>
          <w:b/>
          <w:w w:val="0"/>
          <w:sz w:val="20"/>
          <w:szCs w:val="20"/>
        </w:rPr>
        <w:t>w</w:t>
      </w:r>
      <w:r w:rsidR="006E0DAA" w:rsidRPr="00CF70CF">
        <w:rPr>
          <w:b/>
          <w:w w:val="0"/>
          <w:sz w:val="20"/>
          <w:szCs w:val="20"/>
        </w:rPr>
        <w:t xml:space="preserve"> </w:t>
      </w:r>
      <w:r w:rsidRPr="00CF70CF">
        <w:rPr>
          <w:b/>
          <w:w w:val="0"/>
          <w:sz w:val="20"/>
          <w:szCs w:val="20"/>
        </w:rPr>
        <w:t>ogłoszeniu.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83"/>
        <w:gridCol w:w="5654"/>
      </w:tblGrid>
      <w:tr w:rsidR="009D0772" w:rsidRPr="00CF70CF" w14:paraId="51151703" w14:textId="77777777" w:rsidTr="009D0772">
        <w:tc>
          <w:tcPr>
            <w:tcW w:w="4644" w:type="dxa"/>
          </w:tcPr>
          <w:p w14:paraId="28206CC7" w14:textId="77777777" w:rsidR="009D0772" w:rsidRPr="00CF70CF" w:rsidRDefault="009D0772" w:rsidP="00607ECF">
            <w:pPr>
              <w:spacing w:after="0"/>
              <w:rPr>
                <w:b/>
                <w:sz w:val="20"/>
                <w:szCs w:val="20"/>
              </w:rPr>
            </w:pPr>
            <w:bookmarkStart w:id="16" w:name="_DV_M4300"/>
            <w:bookmarkStart w:id="17" w:name="_DV_M4301"/>
            <w:bookmarkEnd w:id="16"/>
            <w:bookmarkEnd w:id="17"/>
            <w:r w:rsidRPr="00CF70CF">
              <w:rPr>
                <w:b/>
                <w:sz w:val="20"/>
                <w:szCs w:val="20"/>
              </w:rPr>
              <w:t>Zdolność</w:t>
            </w:r>
            <w:r w:rsidR="006E0DAA" w:rsidRPr="00CF70CF">
              <w:rPr>
                <w:b/>
                <w:sz w:val="20"/>
                <w:szCs w:val="20"/>
              </w:rPr>
              <w:t xml:space="preserve"> </w:t>
            </w:r>
            <w:r w:rsidRPr="00CF70CF">
              <w:rPr>
                <w:b/>
                <w:sz w:val="20"/>
                <w:szCs w:val="20"/>
              </w:rPr>
              <w:t>techniczna</w:t>
            </w:r>
            <w:r w:rsidR="006E0DAA" w:rsidRPr="00CF70CF">
              <w:rPr>
                <w:b/>
                <w:sz w:val="20"/>
                <w:szCs w:val="20"/>
              </w:rPr>
              <w:t xml:space="preserve"> </w:t>
            </w:r>
            <w:r w:rsidRPr="00CF70CF">
              <w:rPr>
                <w:b/>
                <w:sz w:val="20"/>
                <w:szCs w:val="20"/>
              </w:rPr>
              <w:t>i</w:t>
            </w:r>
            <w:r w:rsidR="006E0DAA" w:rsidRPr="00CF70CF">
              <w:rPr>
                <w:b/>
                <w:sz w:val="20"/>
                <w:szCs w:val="20"/>
              </w:rPr>
              <w:t xml:space="preserve"> </w:t>
            </w:r>
            <w:r w:rsidRPr="00CF70CF">
              <w:rPr>
                <w:b/>
                <w:sz w:val="20"/>
                <w:szCs w:val="20"/>
              </w:rPr>
              <w:t>zawodowa</w:t>
            </w:r>
          </w:p>
        </w:tc>
        <w:tc>
          <w:tcPr>
            <w:tcW w:w="5812" w:type="dxa"/>
          </w:tcPr>
          <w:p w14:paraId="7EF9D2B3" w14:textId="77777777" w:rsidR="009D0772" w:rsidRPr="00CF70CF" w:rsidRDefault="009D0772" w:rsidP="00607ECF">
            <w:pPr>
              <w:spacing w:after="0"/>
              <w:rPr>
                <w:b/>
                <w:sz w:val="20"/>
                <w:szCs w:val="20"/>
              </w:rPr>
            </w:pPr>
            <w:r w:rsidRPr="00CF70CF">
              <w:rPr>
                <w:b/>
                <w:sz w:val="20"/>
                <w:szCs w:val="20"/>
              </w:rPr>
              <w:t>Odpowiedź:</w:t>
            </w:r>
          </w:p>
        </w:tc>
      </w:tr>
      <w:tr w:rsidR="009D0772" w:rsidRPr="00CF70CF" w14:paraId="344FE4ED" w14:textId="77777777" w:rsidTr="009D0772">
        <w:tc>
          <w:tcPr>
            <w:tcW w:w="4644" w:type="dxa"/>
          </w:tcPr>
          <w:p w14:paraId="31209CD7" w14:textId="77777777" w:rsidR="009D0772" w:rsidRPr="00CF70CF" w:rsidRDefault="009D0772" w:rsidP="00607ECF">
            <w:pPr>
              <w:spacing w:after="0"/>
              <w:rPr>
                <w:sz w:val="20"/>
                <w:szCs w:val="20"/>
              </w:rPr>
            </w:pPr>
            <w:r w:rsidRPr="00CF70CF">
              <w:rPr>
                <w:sz w:val="20"/>
                <w:szCs w:val="20"/>
                <w:shd w:val="clear" w:color="auto" w:fill="FFFFFF"/>
              </w:rPr>
              <w:t>1a)</w:t>
            </w:r>
            <w:r w:rsidR="006E0DAA" w:rsidRPr="00CF70CF">
              <w:rPr>
                <w:sz w:val="20"/>
                <w:szCs w:val="20"/>
                <w:shd w:val="clear" w:color="auto" w:fill="FFFFFF"/>
              </w:rPr>
              <w:t xml:space="preserve"> </w:t>
            </w:r>
            <w:r w:rsidRPr="00CF70CF">
              <w:rPr>
                <w:sz w:val="20"/>
                <w:szCs w:val="20"/>
                <w:shd w:val="clear" w:color="auto" w:fill="FFFFFF"/>
              </w:rPr>
              <w:t>Jedynie</w:t>
            </w:r>
            <w:r w:rsidR="006E0DAA" w:rsidRPr="00CF70CF">
              <w:rPr>
                <w:sz w:val="20"/>
                <w:szCs w:val="20"/>
                <w:shd w:val="clear" w:color="auto" w:fill="FFFFFF"/>
              </w:rPr>
              <w:t xml:space="preserve"> </w:t>
            </w:r>
            <w:r w:rsidRPr="00CF70CF">
              <w:rPr>
                <w:sz w:val="20"/>
                <w:szCs w:val="20"/>
                <w:shd w:val="clear" w:color="auto" w:fill="FFFFFF"/>
              </w:rPr>
              <w:t>w</w:t>
            </w:r>
            <w:r w:rsidR="006E0DAA" w:rsidRPr="00CF70CF">
              <w:rPr>
                <w:sz w:val="20"/>
                <w:szCs w:val="20"/>
                <w:shd w:val="clear" w:color="auto" w:fill="FFFFFF"/>
              </w:rPr>
              <w:t xml:space="preserve"> </w:t>
            </w:r>
            <w:r w:rsidRPr="00CF70CF">
              <w:rPr>
                <w:sz w:val="20"/>
                <w:szCs w:val="20"/>
                <w:shd w:val="clear" w:color="auto" w:fill="FFFFFF"/>
              </w:rPr>
              <w:t>odniesieniu</w:t>
            </w:r>
            <w:r w:rsidR="006E0DAA" w:rsidRPr="00CF70CF">
              <w:rPr>
                <w:sz w:val="20"/>
                <w:szCs w:val="20"/>
                <w:shd w:val="clear" w:color="auto" w:fill="FFFFFF"/>
              </w:rPr>
              <w:t xml:space="preserve"> </w:t>
            </w:r>
            <w:r w:rsidRPr="00CF70CF">
              <w:rPr>
                <w:sz w:val="20"/>
                <w:szCs w:val="20"/>
                <w:shd w:val="clear" w:color="auto" w:fill="FFFFFF"/>
              </w:rPr>
              <w:t>do</w:t>
            </w:r>
            <w:r w:rsidR="006E0DAA" w:rsidRPr="00CF70CF">
              <w:rPr>
                <w:sz w:val="20"/>
                <w:szCs w:val="20"/>
                <w:shd w:val="clear" w:color="auto" w:fill="FFFFFF"/>
              </w:rPr>
              <w:t xml:space="preserve"> </w:t>
            </w:r>
            <w:r w:rsidRPr="00CF70CF">
              <w:rPr>
                <w:b/>
                <w:sz w:val="20"/>
                <w:szCs w:val="20"/>
                <w:shd w:val="clear" w:color="auto" w:fill="FFFFFF"/>
              </w:rPr>
              <w:t>zamówień</w:t>
            </w:r>
            <w:r w:rsidR="006E0DAA" w:rsidRPr="00CF70CF">
              <w:rPr>
                <w:b/>
                <w:sz w:val="20"/>
                <w:szCs w:val="20"/>
                <w:shd w:val="clear" w:color="auto" w:fill="FFFFFF"/>
              </w:rPr>
              <w:t xml:space="preserve"> </w:t>
            </w:r>
            <w:r w:rsidRPr="00CF70CF">
              <w:rPr>
                <w:b/>
                <w:sz w:val="20"/>
                <w:szCs w:val="20"/>
                <w:shd w:val="clear" w:color="auto" w:fill="FFFFFF"/>
              </w:rPr>
              <w:t>publicznych</w:t>
            </w:r>
            <w:r w:rsidR="006E0DAA" w:rsidRPr="00CF70CF">
              <w:rPr>
                <w:b/>
                <w:sz w:val="20"/>
                <w:szCs w:val="20"/>
                <w:shd w:val="clear" w:color="auto" w:fill="FFFFFF"/>
              </w:rPr>
              <w:t xml:space="preserve"> </w:t>
            </w:r>
            <w:r w:rsidRPr="00CF70CF">
              <w:rPr>
                <w:b/>
                <w:sz w:val="20"/>
                <w:szCs w:val="20"/>
                <w:shd w:val="clear" w:color="auto" w:fill="FFFFFF"/>
              </w:rPr>
              <w:t>na</w:t>
            </w:r>
            <w:r w:rsidR="006E0DAA" w:rsidRPr="00CF70CF">
              <w:rPr>
                <w:b/>
                <w:sz w:val="20"/>
                <w:szCs w:val="20"/>
                <w:shd w:val="clear" w:color="auto" w:fill="FFFFFF"/>
              </w:rPr>
              <w:t xml:space="preserve"> </w:t>
            </w:r>
            <w:r w:rsidRPr="00CF70CF">
              <w:rPr>
                <w:b/>
                <w:sz w:val="20"/>
                <w:szCs w:val="20"/>
                <w:shd w:val="clear" w:color="auto" w:fill="FFFFFF"/>
              </w:rPr>
              <w:t>roboty</w:t>
            </w:r>
            <w:r w:rsidR="006E0DAA" w:rsidRPr="00CF70CF">
              <w:rPr>
                <w:b/>
                <w:sz w:val="20"/>
                <w:szCs w:val="20"/>
                <w:shd w:val="clear" w:color="auto" w:fill="FFFFFF"/>
              </w:rPr>
              <w:t xml:space="preserve"> </w:t>
            </w:r>
            <w:r w:rsidRPr="00CF70CF">
              <w:rPr>
                <w:b/>
                <w:sz w:val="20"/>
                <w:szCs w:val="20"/>
                <w:shd w:val="clear" w:color="auto" w:fill="FFFFFF"/>
              </w:rPr>
              <w:t>budowlane</w:t>
            </w:r>
            <w:r w:rsidRPr="00CF70CF">
              <w:rPr>
                <w:sz w:val="20"/>
                <w:szCs w:val="20"/>
                <w:shd w:val="clear" w:color="auto" w:fill="FFFFFF"/>
              </w:rPr>
              <w:t>:</w:t>
            </w:r>
            <w:r w:rsidRPr="00CF70CF">
              <w:rPr>
                <w:sz w:val="20"/>
                <w:szCs w:val="20"/>
                <w:shd w:val="clear" w:color="auto" w:fill="BFBFBF"/>
              </w:rPr>
              <w:br/>
            </w:r>
            <w:r w:rsidRPr="00CF70CF">
              <w:rPr>
                <w:sz w:val="20"/>
                <w:szCs w:val="20"/>
              </w:rPr>
              <w:t>W</w:t>
            </w:r>
            <w:r w:rsidR="006E0DAA" w:rsidRPr="00CF70CF">
              <w:rPr>
                <w:sz w:val="20"/>
                <w:szCs w:val="20"/>
              </w:rPr>
              <w:t xml:space="preserve"> </w:t>
            </w:r>
            <w:r w:rsidRPr="00CF70CF">
              <w:rPr>
                <w:sz w:val="20"/>
                <w:szCs w:val="20"/>
              </w:rPr>
              <w:t>okresie</w:t>
            </w:r>
            <w:r w:rsidR="006E0DAA" w:rsidRPr="00CF70CF">
              <w:rPr>
                <w:sz w:val="20"/>
                <w:szCs w:val="20"/>
              </w:rPr>
              <w:t xml:space="preserve"> </w:t>
            </w:r>
            <w:r w:rsidRPr="00CF70CF">
              <w:rPr>
                <w:sz w:val="20"/>
                <w:szCs w:val="20"/>
              </w:rPr>
              <w:t>odniesienia</w:t>
            </w:r>
            <w:r w:rsidRPr="00CF70CF">
              <w:rPr>
                <w:sz w:val="20"/>
                <w:szCs w:val="20"/>
                <w:vertAlign w:val="superscript"/>
              </w:rPr>
              <w:footnoteReference w:id="40"/>
            </w:r>
            <w:r w:rsidR="006E0DAA" w:rsidRPr="00CF70CF">
              <w:rPr>
                <w:sz w:val="20"/>
                <w:szCs w:val="20"/>
              </w:rPr>
              <w:t xml:space="preserve"> </w:t>
            </w:r>
            <w:r w:rsidRPr="00CF70CF">
              <w:rPr>
                <w:sz w:val="20"/>
                <w:szCs w:val="20"/>
              </w:rPr>
              <w:t>wykonawca</w:t>
            </w:r>
            <w:r w:rsidR="006E0DAA" w:rsidRPr="00CF70CF">
              <w:rPr>
                <w:sz w:val="20"/>
                <w:szCs w:val="20"/>
              </w:rPr>
              <w:t xml:space="preserve"> </w:t>
            </w:r>
            <w:r w:rsidRPr="00CF70CF">
              <w:rPr>
                <w:b/>
                <w:sz w:val="20"/>
                <w:szCs w:val="20"/>
              </w:rPr>
              <w:t>wykonał</w:t>
            </w:r>
            <w:r w:rsidR="006E0DAA" w:rsidRPr="00CF70CF">
              <w:rPr>
                <w:b/>
                <w:sz w:val="20"/>
                <w:szCs w:val="20"/>
              </w:rPr>
              <w:t xml:space="preserve"> </w:t>
            </w:r>
            <w:r w:rsidRPr="00CF70CF">
              <w:rPr>
                <w:b/>
                <w:sz w:val="20"/>
                <w:szCs w:val="20"/>
              </w:rPr>
              <w:t>następujące</w:t>
            </w:r>
            <w:r w:rsidR="006E0DAA" w:rsidRPr="00CF70CF">
              <w:rPr>
                <w:b/>
                <w:sz w:val="20"/>
                <w:szCs w:val="20"/>
              </w:rPr>
              <w:t xml:space="preserve"> </w:t>
            </w:r>
            <w:r w:rsidRPr="00CF70CF">
              <w:rPr>
                <w:b/>
                <w:sz w:val="20"/>
                <w:szCs w:val="20"/>
              </w:rPr>
              <w:t>roboty</w:t>
            </w:r>
            <w:r w:rsidR="006E0DAA" w:rsidRPr="00CF70CF">
              <w:rPr>
                <w:b/>
                <w:sz w:val="20"/>
                <w:szCs w:val="20"/>
              </w:rPr>
              <w:t xml:space="preserve"> </w:t>
            </w:r>
            <w:r w:rsidRPr="00CF70CF">
              <w:rPr>
                <w:b/>
                <w:sz w:val="20"/>
                <w:szCs w:val="20"/>
              </w:rPr>
              <w:t>budowlane</w:t>
            </w:r>
            <w:r w:rsidR="006E0DAA" w:rsidRPr="00CF70CF">
              <w:rPr>
                <w:b/>
                <w:sz w:val="20"/>
                <w:szCs w:val="20"/>
              </w:rPr>
              <w:t xml:space="preserve"> </w:t>
            </w:r>
            <w:r w:rsidRPr="00CF70CF">
              <w:rPr>
                <w:b/>
                <w:sz w:val="20"/>
                <w:szCs w:val="20"/>
              </w:rPr>
              <w:t>określonego</w:t>
            </w:r>
            <w:r w:rsidR="006E0DAA" w:rsidRPr="00CF70CF">
              <w:rPr>
                <w:b/>
                <w:sz w:val="20"/>
                <w:szCs w:val="20"/>
              </w:rPr>
              <w:t xml:space="preserve"> </w:t>
            </w:r>
            <w:r w:rsidRPr="00CF70CF">
              <w:rPr>
                <w:b/>
                <w:sz w:val="20"/>
                <w:szCs w:val="20"/>
              </w:rPr>
              <w:t>rodzaju</w:t>
            </w:r>
            <w:r w:rsidRPr="00CF70CF">
              <w:rPr>
                <w:sz w:val="20"/>
                <w:szCs w:val="20"/>
              </w:rPr>
              <w:t>:</w:t>
            </w:r>
            <w:r w:rsidR="006E0DAA" w:rsidRPr="00CF70CF">
              <w:rPr>
                <w:sz w:val="20"/>
                <w:szCs w:val="20"/>
              </w:rPr>
              <w:t xml:space="preserve"> </w:t>
            </w:r>
            <w:r w:rsidRPr="00CF70CF">
              <w:rPr>
                <w:sz w:val="20"/>
                <w:szCs w:val="20"/>
              </w:rPr>
              <w:br/>
              <w:t>Jeżeli</w:t>
            </w:r>
            <w:r w:rsidR="006E0DAA" w:rsidRPr="00CF70CF">
              <w:rPr>
                <w:sz w:val="20"/>
                <w:szCs w:val="20"/>
              </w:rPr>
              <w:t xml:space="preserve"> </w:t>
            </w:r>
            <w:r w:rsidRPr="00CF70CF">
              <w:rPr>
                <w:sz w:val="20"/>
                <w:szCs w:val="20"/>
              </w:rPr>
              <w:t>odnośna</w:t>
            </w:r>
            <w:r w:rsidR="006E0DAA" w:rsidRPr="00CF70CF">
              <w:rPr>
                <w:sz w:val="20"/>
                <w:szCs w:val="20"/>
              </w:rPr>
              <w:t xml:space="preserve"> </w:t>
            </w:r>
            <w:r w:rsidRPr="00CF70CF">
              <w:rPr>
                <w:sz w:val="20"/>
                <w:szCs w:val="20"/>
              </w:rPr>
              <w:t>dokumentacja</w:t>
            </w:r>
            <w:r w:rsidR="006E0DAA" w:rsidRPr="00CF70CF">
              <w:rPr>
                <w:sz w:val="20"/>
                <w:szCs w:val="20"/>
              </w:rPr>
              <w:t xml:space="preserve"> </w:t>
            </w:r>
            <w:r w:rsidRPr="00CF70CF">
              <w:rPr>
                <w:sz w:val="20"/>
                <w:szCs w:val="20"/>
              </w:rPr>
              <w:t>dotycząca</w:t>
            </w:r>
            <w:r w:rsidR="006E0DAA" w:rsidRPr="00CF70CF">
              <w:rPr>
                <w:sz w:val="20"/>
                <w:szCs w:val="20"/>
              </w:rPr>
              <w:t xml:space="preserve"> </w:t>
            </w:r>
            <w:r w:rsidRPr="00CF70CF">
              <w:rPr>
                <w:sz w:val="20"/>
                <w:szCs w:val="20"/>
              </w:rPr>
              <w:t>zadowalającego</w:t>
            </w:r>
            <w:r w:rsidR="006E0DAA" w:rsidRPr="00CF70CF">
              <w:rPr>
                <w:sz w:val="20"/>
                <w:szCs w:val="20"/>
              </w:rPr>
              <w:t xml:space="preserve"> </w:t>
            </w:r>
            <w:r w:rsidRPr="00CF70CF">
              <w:rPr>
                <w:sz w:val="20"/>
                <w:szCs w:val="20"/>
              </w:rPr>
              <w:t>wykonania</w:t>
            </w:r>
            <w:r w:rsidR="006E0DAA" w:rsidRPr="00CF70CF">
              <w:rPr>
                <w:sz w:val="20"/>
                <w:szCs w:val="20"/>
              </w:rPr>
              <w:t xml:space="preserve"> </w:t>
            </w:r>
            <w:r w:rsidRPr="00CF70CF">
              <w:rPr>
                <w:sz w:val="20"/>
                <w:szCs w:val="20"/>
              </w:rPr>
              <w:t>i</w:t>
            </w:r>
            <w:r w:rsidR="006E0DAA" w:rsidRPr="00CF70CF">
              <w:rPr>
                <w:sz w:val="20"/>
                <w:szCs w:val="20"/>
              </w:rPr>
              <w:t xml:space="preserve"> </w:t>
            </w:r>
            <w:r w:rsidRPr="00CF70CF">
              <w:rPr>
                <w:sz w:val="20"/>
                <w:szCs w:val="20"/>
              </w:rPr>
              <w:t>rezultatu</w:t>
            </w:r>
            <w:r w:rsidR="006E0DAA" w:rsidRPr="00CF70CF">
              <w:rPr>
                <w:sz w:val="20"/>
                <w:szCs w:val="20"/>
              </w:rPr>
              <w:t xml:space="preserve"> </w:t>
            </w:r>
            <w:r w:rsidRPr="00CF70CF">
              <w:rPr>
                <w:sz w:val="20"/>
                <w:szCs w:val="20"/>
              </w:rPr>
              <w:t>w</w:t>
            </w:r>
            <w:r w:rsidR="006E0DAA" w:rsidRPr="00CF70CF">
              <w:rPr>
                <w:sz w:val="20"/>
                <w:szCs w:val="20"/>
              </w:rPr>
              <w:t xml:space="preserve"> </w:t>
            </w:r>
            <w:r w:rsidRPr="00CF70CF">
              <w:rPr>
                <w:sz w:val="20"/>
                <w:szCs w:val="20"/>
              </w:rPr>
              <w:t>odniesieniu</w:t>
            </w:r>
            <w:r w:rsidR="006E0DAA" w:rsidRPr="00CF70CF">
              <w:rPr>
                <w:sz w:val="20"/>
                <w:szCs w:val="20"/>
              </w:rPr>
              <w:t xml:space="preserve"> </w:t>
            </w:r>
            <w:r w:rsidRPr="00CF70CF">
              <w:rPr>
                <w:sz w:val="20"/>
                <w:szCs w:val="20"/>
              </w:rPr>
              <w:t>do</w:t>
            </w:r>
            <w:r w:rsidR="006E0DAA" w:rsidRPr="00CF70CF">
              <w:rPr>
                <w:sz w:val="20"/>
                <w:szCs w:val="20"/>
              </w:rPr>
              <w:t xml:space="preserve"> </w:t>
            </w:r>
            <w:r w:rsidRPr="00CF70CF">
              <w:rPr>
                <w:sz w:val="20"/>
                <w:szCs w:val="20"/>
              </w:rPr>
              <w:t>najważniejszych</w:t>
            </w:r>
            <w:r w:rsidR="006E0DAA" w:rsidRPr="00CF70CF">
              <w:rPr>
                <w:sz w:val="20"/>
                <w:szCs w:val="20"/>
              </w:rPr>
              <w:t xml:space="preserve"> </w:t>
            </w:r>
            <w:r w:rsidRPr="00CF70CF">
              <w:rPr>
                <w:sz w:val="20"/>
                <w:szCs w:val="20"/>
              </w:rPr>
              <w:t>robót</w:t>
            </w:r>
            <w:r w:rsidR="006E0DAA" w:rsidRPr="00CF70CF">
              <w:rPr>
                <w:sz w:val="20"/>
                <w:szCs w:val="20"/>
              </w:rPr>
              <w:t xml:space="preserve"> </w:t>
            </w:r>
            <w:r w:rsidRPr="00CF70CF">
              <w:rPr>
                <w:sz w:val="20"/>
                <w:szCs w:val="20"/>
              </w:rPr>
              <w:t>budowlanych</w:t>
            </w:r>
            <w:r w:rsidR="006E0DAA" w:rsidRPr="00CF70CF">
              <w:rPr>
                <w:sz w:val="20"/>
                <w:szCs w:val="20"/>
              </w:rPr>
              <w:t xml:space="preserve"> </w:t>
            </w:r>
            <w:r w:rsidRPr="00CF70CF">
              <w:rPr>
                <w:sz w:val="20"/>
                <w:szCs w:val="20"/>
              </w:rPr>
              <w:t>jest</w:t>
            </w:r>
            <w:r w:rsidR="006E0DAA" w:rsidRPr="00CF70CF">
              <w:rPr>
                <w:sz w:val="20"/>
                <w:szCs w:val="20"/>
              </w:rPr>
              <w:t xml:space="preserve"> </w:t>
            </w:r>
            <w:r w:rsidRPr="00CF70CF">
              <w:rPr>
                <w:sz w:val="20"/>
                <w:szCs w:val="20"/>
              </w:rPr>
              <w:t>dostępna</w:t>
            </w:r>
            <w:r w:rsidR="006E0DAA" w:rsidRPr="00CF70CF">
              <w:rPr>
                <w:sz w:val="20"/>
                <w:szCs w:val="20"/>
              </w:rPr>
              <w:t xml:space="preserve"> </w:t>
            </w:r>
            <w:r w:rsidRPr="00CF70CF">
              <w:rPr>
                <w:sz w:val="20"/>
                <w:szCs w:val="20"/>
              </w:rPr>
              <w:t>w</w:t>
            </w:r>
            <w:r w:rsidR="006E0DAA" w:rsidRPr="00CF70CF">
              <w:rPr>
                <w:sz w:val="20"/>
                <w:szCs w:val="20"/>
              </w:rPr>
              <w:t xml:space="preserve"> </w:t>
            </w:r>
            <w:r w:rsidRPr="00CF70CF">
              <w:rPr>
                <w:sz w:val="20"/>
                <w:szCs w:val="20"/>
              </w:rPr>
              <w:t>formie</w:t>
            </w:r>
            <w:r w:rsidR="006E0DAA" w:rsidRPr="00CF70CF">
              <w:rPr>
                <w:sz w:val="20"/>
                <w:szCs w:val="20"/>
              </w:rPr>
              <w:t xml:space="preserve"> </w:t>
            </w:r>
            <w:r w:rsidRPr="00CF70CF">
              <w:rPr>
                <w:sz w:val="20"/>
                <w:szCs w:val="20"/>
              </w:rPr>
              <w:t>elektronicznej,</w:t>
            </w:r>
            <w:r w:rsidR="006E0DAA" w:rsidRPr="00CF70CF">
              <w:rPr>
                <w:sz w:val="20"/>
                <w:szCs w:val="20"/>
              </w:rPr>
              <w:t xml:space="preserve"> </w:t>
            </w:r>
            <w:r w:rsidRPr="00CF70CF">
              <w:rPr>
                <w:sz w:val="20"/>
                <w:szCs w:val="20"/>
              </w:rPr>
              <w:t>proszę</w:t>
            </w:r>
            <w:r w:rsidR="006E0DAA" w:rsidRPr="00CF70CF">
              <w:rPr>
                <w:sz w:val="20"/>
                <w:szCs w:val="20"/>
              </w:rPr>
              <w:t xml:space="preserve"> </w:t>
            </w:r>
            <w:r w:rsidRPr="00CF70CF">
              <w:rPr>
                <w:sz w:val="20"/>
                <w:szCs w:val="20"/>
              </w:rPr>
              <w:t>wskazać:</w:t>
            </w:r>
          </w:p>
        </w:tc>
        <w:tc>
          <w:tcPr>
            <w:tcW w:w="5812" w:type="dxa"/>
          </w:tcPr>
          <w:p w14:paraId="4B2DBA46" w14:textId="77777777" w:rsidR="009D0772" w:rsidRPr="00CF70CF" w:rsidRDefault="009D0772" w:rsidP="00607ECF">
            <w:pPr>
              <w:spacing w:after="0"/>
              <w:rPr>
                <w:sz w:val="20"/>
                <w:szCs w:val="20"/>
              </w:rPr>
            </w:pPr>
            <w:r w:rsidRPr="00CF70CF">
              <w:rPr>
                <w:sz w:val="20"/>
                <w:szCs w:val="20"/>
              </w:rPr>
              <w:t>Liczba</w:t>
            </w:r>
            <w:r w:rsidR="006E0DAA" w:rsidRPr="00CF70CF">
              <w:rPr>
                <w:sz w:val="20"/>
                <w:szCs w:val="20"/>
              </w:rPr>
              <w:t xml:space="preserve"> </w:t>
            </w:r>
            <w:r w:rsidRPr="00CF70CF">
              <w:rPr>
                <w:sz w:val="20"/>
                <w:szCs w:val="20"/>
              </w:rPr>
              <w:t>lat</w:t>
            </w:r>
            <w:r w:rsidR="006E0DAA" w:rsidRPr="00CF70CF">
              <w:rPr>
                <w:sz w:val="20"/>
                <w:szCs w:val="20"/>
              </w:rPr>
              <w:t xml:space="preserve"> </w:t>
            </w:r>
            <w:r w:rsidRPr="00CF70CF">
              <w:rPr>
                <w:sz w:val="20"/>
                <w:szCs w:val="20"/>
              </w:rPr>
              <w:t>(okres</w:t>
            </w:r>
            <w:r w:rsidR="006E0DAA" w:rsidRPr="00CF70CF">
              <w:rPr>
                <w:sz w:val="20"/>
                <w:szCs w:val="20"/>
              </w:rPr>
              <w:t xml:space="preserve"> </w:t>
            </w:r>
            <w:r w:rsidRPr="00CF70CF">
              <w:rPr>
                <w:sz w:val="20"/>
                <w:szCs w:val="20"/>
              </w:rPr>
              <w:t>ten</w:t>
            </w:r>
            <w:r w:rsidR="006E0DAA" w:rsidRPr="00CF70CF">
              <w:rPr>
                <w:sz w:val="20"/>
                <w:szCs w:val="20"/>
              </w:rPr>
              <w:t xml:space="preserve"> </w:t>
            </w:r>
            <w:r w:rsidRPr="00CF70CF">
              <w:rPr>
                <w:sz w:val="20"/>
                <w:szCs w:val="20"/>
              </w:rPr>
              <w:t>został</w:t>
            </w:r>
            <w:r w:rsidR="006E0DAA" w:rsidRPr="00CF70CF">
              <w:rPr>
                <w:sz w:val="20"/>
                <w:szCs w:val="20"/>
              </w:rPr>
              <w:t xml:space="preserve"> </w:t>
            </w:r>
            <w:r w:rsidRPr="00CF70CF">
              <w:rPr>
                <w:sz w:val="20"/>
                <w:szCs w:val="20"/>
              </w:rPr>
              <w:t>wskazany</w:t>
            </w:r>
            <w:r w:rsidR="006E0DAA" w:rsidRPr="00CF70CF">
              <w:rPr>
                <w:sz w:val="20"/>
                <w:szCs w:val="20"/>
              </w:rPr>
              <w:t xml:space="preserve"> </w:t>
            </w:r>
            <w:r w:rsidRPr="00CF70CF">
              <w:rPr>
                <w:sz w:val="20"/>
                <w:szCs w:val="20"/>
              </w:rPr>
              <w:t>w</w:t>
            </w:r>
            <w:r w:rsidR="006E0DAA" w:rsidRPr="00CF70CF">
              <w:rPr>
                <w:sz w:val="20"/>
                <w:szCs w:val="20"/>
              </w:rPr>
              <w:t xml:space="preserve"> </w:t>
            </w:r>
            <w:r w:rsidRPr="00CF70CF">
              <w:rPr>
                <w:sz w:val="20"/>
                <w:szCs w:val="20"/>
              </w:rPr>
              <w:t>stosownym</w:t>
            </w:r>
            <w:r w:rsidR="006E0DAA" w:rsidRPr="00CF70CF">
              <w:rPr>
                <w:sz w:val="20"/>
                <w:szCs w:val="20"/>
              </w:rPr>
              <w:t xml:space="preserve"> </w:t>
            </w:r>
            <w:r w:rsidRPr="00CF70CF">
              <w:rPr>
                <w:sz w:val="20"/>
                <w:szCs w:val="20"/>
              </w:rPr>
              <w:t>ogłoszeniu</w:t>
            </w:r>
            <w:r w:rsidR="006E0DAA" w:rsidRPr="00CF70CF">
              <w:rPr>
                <w:sz w:val="20"/>
                <w:szCs w:val="20"/>
              </w:rPr>
              <w:t xml:space="preserve"> </w:t>
            </w:r>
            <w:r w:rsidRPr="00CF70CF">
              <w:rPr>
                <w:sz w:val="20"/>
                <w:szCs w:val="20"/>
              </w:rPr>
              <w:t>lub</w:t>
            </w:r>
            <w:r w:rsidR="006E0DAA" w:rsidRPr="00CF70CF">
              <w:rPr>
                <w:sz w:val="20"/>
                <w:szCs w:val="20"/>
              </w:rPr>
              <w:t xml:space="preserve"> </w:t>
            </w:r>
            <w:r w:rsidRPr="00CF70CF">
              <w:rPr>
                <w:sz w:val="20"/>
                <w:szCs w:val="20"/>
              </w:rPr>
              <w:t>dokumentach</w:t>
            </w:r>
            <w:r w:rsidR="006E0DAA" w:rsidRPr="00CF70CF">
              <w:rPr>
                <w:sz w:val="20"/>
                <w:szCs w:val="20"/>
              </w:rPr>
              <w:t xml:space="preserve"> </w:t>
            </w:r>
            <w:r w:rsidRPr="00CF70CF">
              <w:rPr>
                <w:sz w:val="20"/>
                <w:szCs w:val="20"/>
              </w:rPr>
              <w:t>zamówienia):</w:t>
            </w:r>
            <w:r w:rsidR="006E0DAA" w:rsidRPr="00CF70CF">
              <w:rPr>
                <w:sz w:val="20"/>
                <w:szCs w:val="20"/>
              </w:rPr>
              <w:t xml:space="preserve"> </w:t>
            </w:r>
            <w:r w:rsidRPr="00CF70CF">
              <w:rPr>
                <w:sz w:val="20"/>
                <w:szCs w:val="20"/>
              </w:rPr>
              <w:t>[…]</w:t>
            </w:r>
            <w:r w:rsidRPr="00CF70CF">
              <w:rPr>
                <w:sz w:val="20"/>
                <w:szCs w:val="20"/>
              </w:rPr>
              <w:br/>
              <w:t>Roboty</w:t>
            </w:r>
            <w:r w:rsidR="006E0DAA" w:rsidRPr="00CF70CF">
              <w:rPr>
                <w:sz w:val="20"/>
                <w:szCs w:val="20"/>
              </w:rPr>
              <w:t xml:space="preserve"> </w:t>
            </w:r>
            <w:r w:rsidRPr="00CF70CF">
              <w:rPr>
                <w:sz w:val="20"/>
                <w:szCs w:val="20"/>
              </w:rPr>
              <w:t>budowlane:</w:t>
            </w:r>
            <w:r w:rsidR="006E0DAA" w:rsidRPr="00CF70CF">
              <w:rPr>
                <w:sz w:val="20"/>
                <w:szCs w:val="20"/>
              </w:rPr>
              <w:t xml:space="preserve"> </w:t>
            </w:r>
            <w:r w:rsidRPr="00CF70CF">
              <w:rPr>
                <w:sz w:val="20"/>
                <w:szCs w:val="20"/>
              </w:rPr>
              <w:t>[……]</w:t>
            </w:r>
            <w:r w:rsidRPr="00CF70CF">
              <w:rPr>
                <w:sz w:val="20"/>
                <w:szCs w:val="20"/>
              </w:rPr>
              <w:br/>
            </w:r>
            <w:r w:rsidRPr="00CF70CF">
              <w:rPr>
                <w:sz w:val="20"/>
                <w:szCs w:val="20"/>
              </w:rPr>
              <w:br/>
              <w:t>(adres</w:t>
            </w:r>
            <w:r w:rsidR="006E0DAA" w:rsidRPr="00CF70CF">
              <w:rPr>
                <w:sz w:val="20"/>
                <w:szCs w:val="20"/>
              </w:rPr>
              <w:t xml:space="preserve"> </w:t>
            </w:r>
            <w:r w:rsidRPr="00CF70CF">
              <w:rPr>
                <w:sz w:val="20"/>
                <w:szCs w:val="20"/>
              </w:rPr>
              <w:t>internetowy,</w:t>
            </w:r>
            <w:r w:rsidR="006E0DAA" w:rsidRPr="00CF70CF">
              <w:rPr>
                <w:sz w:val="20"/>
                <w:szCs w:val="20"/>
              </w:rPr>
              <w:t xml:space="preserve"> </w:t>
            </w:r>
            <w:r w:rsidRPr="00CF70CF">
              <w:rPr>
                <w:sz w:val="20"/>
                <w:szCs w:val="20"/>
              </w:rPr>
              <w:t>wydający</w:t>
            </w:r>
            <w:r w:rsidR="006E0DAA" w:rsidRPr="00CF70CF">
              <w:rPr>
                <w:sz w:val="20"/>
                <w:szCs w:val="20"/>
              </w:rPr>
              <w:t xml:space="preserve"> </w:t>
            </w:r>
            <w:r w:rsidRPr="00CF70CF">
              <w:rPr>
                <w:sz w:val="20"/>
                <w:szCs w:val="20"/>
              </w:rPr>
              <w:t>urząd</w:t>
            </w:r>
            <w:r w:rsidR="006E0DAA" w:rsidRPr="00CF70CF">
              <w:rPr>
                <w:sz w:val="20"/>
                <w:szCs w:val="20"/>
              </w:rPr>
              <w:t xml:space="preserve"> </w:t>
            </w:r>
            <w:r w:rsidRPr="00CF70CF">
              <w:rPr>
                <w:sz w:val="20"/>
                <w:szCs w:val="20"/>
              </w:rPr>
              <w:t>lub</w:t>
            </w:r>
            <w:r w:rsidR="006E0DAA" w:rsidRPr="00CF70CF">
              <w:rPr>
                <w:sz w:val="20"/>
                <w:szCs w:val="20"/>
              </w:rPr>
              <w:t xml:space="preserve"> </w:t>
            </w:r>
            <w:r w:rsidRPr="00CF70CF">
              <w:rPr>
                <w:sz w:val="20"/>
                <w:szCs w:val="20"/>
              </w:rPr>
              <w:t>organ,</w:t>
            </w:r>
            <w:r w:rsidR="006E0DAA" w:rsidRPr="00CF70CF">
              <w:rPr>
                <w:sz w:val="20"/>
                <w:szCs w:val="20"/>
              </w:rPr>
              <w:t xml:space="preserve"> </w:t>
            </w:r>
            <w:r w:rsidRPr="00CF70CF">
              <w:rPr>
                <w:sz w:val="20"/>
                <w:szCs w:val="20"/>
              </w:rPr>
              <w:t>dokładne</w:t>
            </w:r>
            <w:r w:rsidR="006E0DAA" w:rsidRPr="00CF70CF">
              <w:rPr>
                <w:sz w:val="20"/>
                <w:szCs w:val="20"/>
              </w:rPr>
              <w:t xml:space="preserve"> </w:t>
            </w:r>
            <w:r w:rsidRPr="00CF70CF">
              <w:rPr>
                <w:sz w:val="20"/>
                <w:szCs w:val="20"/>
              </w:rPr>
              <w:t>dane</w:t>
            </w:r>
            <w:r w:rsidR="006E0DAA" w:rsidRPr="00CF70CF">
              <w:rPr>
                <w:sz w:val="20"/>
                <w:szCs w:val="20"/>
              </w:rPr>
              <w:t xml:space="preserve"> </w:t>
            </w:r>
            <w:r w:rsidRPr="00CF70CF">
              <w:rPr>
                <w:sz w:val="20"/>
                <w:szCs w:val="20"/>
              </w:rPr>
              <w:t>referencyjne</w:t>
            </w:r>
            <w:r w:rsidR="006E0DAA" w:rsidRPr="00CF70CF">
              <w:rPr>
                <w:sz w:val="20"/>
                <w:szCs w:val="20"/>
              </w:rPr>
              <w:t xml:space="preserve"> </w:t>
            </w:r>
            <w:r w:rsidRPr="00CF70CF">
              <w:rPr>
                <w:sz w:val="20"/>
                <w:szCs w:val="20"/>
              </w:rPr>
              <w:t>dokumentacji):</w:t>
            </w:r>
            <w:r w:rsidR="006E0DAA" w:rsidRPr="00CF70CF">
              <w:rPr>
                <w:sz w:val="20"/>
                <w:szCs w:val="20"/>
              </w:rPr>
              <w:t xml:space="preserve"> </w:t>
            </w:r>
            <w:r w:rsidRPr="00CF70CF">
              <w:rPr>
                <w:sz w:val="20"/>
                <w:szCs w:val="20"/>
              </w:rPr>
              <w:t>[……][……][……]</w:t>
            </w:r>
          </w:p>
        </w:tc>
      </w:tr>
      <w:tr w:rsidR="009D0772" w:rsidRPr="00CF70CF" w14:paraId="282BAB3F" w14:textId="77777777" w:rsidTr="009D0772">
        <w:tc>
          <w:tcPr>
            <w:tcW w:w="4644" w:type="dxa"/>
          </w:tcPr>
          <w:p w14:paraId="780E153C" w14:textId="77777777" w:rsidR="009D0772" w:rsidRPr="00CF70CF" w:rsidRDefault="009D0772" w:rsidP="00607ECF">
            <w:pPr>
              <w:spacing w:after="0"/>
              <w:rPr>
                <w:sz w:val="20"/>
                <w:szCs w:val="20"/>
                <w:shd w:val="clear" w:color="auto" w:fill="BFBFBF"/>
              </w:rPr>
            </w:pPr>
            <w:r w:rsidRPr="00CF70CF">
              <w:rPr>
                <w:sz w:val="20"/>
                <w:szCs w:val="20"/>
                <w:shd w:val="clear" w:color="auto" w:fill="FFFFFF"/>
              </w:rPr>
              <w:t>1b)</w:t>
            </w:r>
            <w:r w:rsidR="006E0DAA" w:rsidRPr="00CF70CF">
              <w:rPr>
                <w:sz w:val="20"/>
                <w:szCs w:val="20"/>
                <w:shd w:val="clear" w:color="auto" w:fill="FFFFFF"/>
              </w:rPr>
              <w:t xml:space="preserve"> </w:t>
            </w:r>
            <w:r w:rsidRPr="00CF70CF">
              <w:rPr>
                <w:sz w:val="20"/>
                <w:szCs w:val="20"/>
                <w:shd w:val="clear" w:color="auto" w:fill="FFFFFF"/>
              </w:rPr>
              <w:t>Jedynie</w:t>
            </w:r>
            <w:r w:rsidR="006E0DAA" w:rsidRPr="00CF70CF">
              <w:rPr>
                <w:sz w:val="20"/>
                <w:szCs w:val="20"/>
                <w:shd w:val="clear" w:color="auto" w:fill="FFFFFF"/>
              </w:rPr>
              <w:t xml:space="preserve"> </w:t>
            </w:r>
            <w:r w:rsidRPr="00CF70CF">
              <w:rPr>
                <w:sz w:val="20"/>
                <w:szCs w:val="20"/>
                <w:shd w:val="clear" w:color="auto" w:fill="FFFFFF"/>
              </w:rPr>
              <w:t>w</w:t>
            </w:r>
            <w:r w:rsidR="006E0DAA" w:rsidRPr="00CF70CF">
              <w:rPr>
                <w:sz w:val="20"/>
                <w:szCs w:val="20"/>
                <w:shd w:val="clear" w:color="auto" w:fill="FFFFFF"/>
              </w:rPr>
              <w:t xml:space="preserve"> </w:t>
            </w:r>
            <w:r w:rsidRPr="00CF70CF">
              <w:rPr>
                <w:sz w:val="20"/>
                <w:szCs w:val="20"/>
                <w:shd w:val="clear" w:color="auto" w:fill="FFFFFF"/>
              </w:rPr>
              <w:t>odniesieniu</w:t>
            </w:r>
            <w:r w:rsidR="006E0DAA" w:rsidRPr="00CF70CF">
              <w:rPr>
                <w:sz w:val="20"/>
                <w:szCs w:val="20"/>
                <w:shd w:val="clear" w:color="auto" w:fill="FFFFFF"/>
              </w:rPr>
              <w:t xml:space="preserve"> </w:t>
            </w:r>
            <w:r w:rsidRPr="00CF70CF">
              <w:rPr>
                <w:sz w:val="20"/>
                <w:szCs w:val="20"/>
                <w:shd w:val="clear" w:color="auto" w:fill="FFFFFF"/>
              </w:rPr>
              <w:t>do</w:t>
            </w:r>
            <w:r w:rsidR="006E0DAA" w:rsidRPr="00CF70CF">
              <w:rPr>
                <w:sz w:val="20"/>
                <w:szCs w:val="20"/>
                <w:shd w:val="clear" w:color="auto" w:fill="FFFFFF"/>
              </w:rPr>
              <w:t xml:space="preserve"> </w:t>
            </w:r>
            <w:r w:rsidRPr="00CF70CF">
              <w:rPr>
                <w:b/>
                <w:sz w:val="20"/>
                <w:szCs w:val="20"/>
                <w:shd w:val="clear" w:color="auto" w:fill="FFFFFF"/>
              </w:rPr>
              <w:t>zamówień</w:t>
            </w:r>
            <w:r w:rsidR="006E0DAA" w:rsidRPr="00CF70CF">
              <w:rPr>
                <w:b/>
                <w:sz w:val="20"/>
                <w:szCs w:val="20"/>
                <w:shd w:val="clear" w:color="auto" w:fill="FFFFFF"/>
              </w:rPr>
              <w:t xml:space="preserve"> </w:t>
            </w:r>
            <w:r w:rsidRPr="00CF70CF">
              <w:rPr>
                <w:b/>
                <w:sz w:val="20"/>
                <w:szCs w:val="20"/>
                <w:shd w:val="clear" w:color="auto" w:fill="FFFFFF"/>
              </w:rPr>
              <w:t>publicznych</w:t>
            </w:r>
            <w:r w:rsidR="006E0DAA" w:rsidRPr="00CF70CF">
              <w:rPr>
                <w:b/>
                <w:sz w:val="20"/>
                <w:szCs w:val="20"/>
                <w:shd w:val="clear" w:color="auto" w:fill="FFFFFF"/>
              </w:rPr>
              <w:t xml:space="preserve"> </w:t>
            </w:r>
            <w:r w:rsidRPr="00CF70CF">
              <w:rPr>
                <w:b/>
                <w:sz w:val="20"/>
                <w:szCs w:val="20"/>
                <w:shd w:val="clear" w:color="auto" w:fill="FFFFFF"/>
              </w:rPr>
              <w:t>na</w:t>
            </w:r>
            <w:r w:rsidR="006E0DAA" w:rsidRPr="00CF70CF">
              <w:rPr>
                <w:b/>
                <w:sz w:val="20"/>
                <w:szCs w:val="20"/>
                <w:shd w:val="clear" w:color="auto" w:fill="FFFFFF"/>
              </w:rPr>
              <w:t xml:space="preserve"> </w:t>
            </w:r>
            <w:r w:rsidRPr="00CF70CF">
              <w:rPr>
                <w:b/>
                <w:sz w:val="20"/>
                <w:szCs w:val="20"/>
                <w:shd w:val="clear" w:color="auto" w:fill="FFFFFF"/>
              </w:rPr>
              <w:t>dostawy</w:t>
            </w:r>
            <w:r w:rsidR="006E0DAA" w:rsidRPr="00CF70CF">
              <w:rPr>
                <w:b/>
                <w:sz w:val="20"/>
                <w:szCs w:val="20"/>
                <w:shd w:val="clear" w:color="auto" w:fill="FFFFFF"/>
              </w:rPr>
              <w:t xml:space="preserve"> </w:t>
            </w:r>
            <w:r w:rsidRPr="00CF70CF">
              <w:rPr>
                <w:b/>
                <w:sz w:val="20"/>
                <w:szCs w:val="20"/>
                <w:shd w:val="clear" w:color="auto" w:fill="FFFFFF"/>
              </w:rPr>
              <w:t>i</w:t>
            </w:r>
            <w:r w:rsidR="006E0DAA" w:rsidRPr="00CF70CF">
              <w:rPr>
                <w:b/>
                <w:sz w:val="20"/>
                <w:szCs w:val="20"/>
                <w:shd w:val="clear" w:color="auto" w:fill="FFFFFF"/>
              </w:rPr>
              <w:t xml:space="preserve"> </w:t>
            </w:r>
            <w:r w:rsidRPr="00CF70CF">
              <w:rPr>
                <w:b/>
                <w:sz w:val="20"/>
                <w:szCs w:val="20"/>
                <w:shd w:val="clear" w:color="auto" w:fill="FFFFFF"/>
              </w:rPr>
              <w:t>zamówień</w:t>
            </w:r>
            <w:r w:rsidR="006E0DAA" w:rsidRPr="00CF70CF">
              <w:rPr>
                <w:b/>
                <w:sz w:val="20"/>
                <w:szCs w:val="20"/>
                <w:shd w:val="clear" w:color="auto" w:fill="FFFFFF"/>
              </w:rPr>
              <w:t xml:space="preserve"> </w:t>
            </w:r>
            <w:r w:rsidRPr="00CF70CF">
              <w:rPr>
                <w:b/>
                <w:sz w:val="20"/>
                <w:szCs w:val="20"/>
                <w:shd w:val="clear" w:color="auto" w:fill="FFFFFF"/>
              </w:rPr>
              <w:lastRenderedPageBreak/>
              <w:t>publicznych</w:t>
            </w:r>
            <w:r w:rsidR="006E0DAA" w:rsidRPr="00CF70CF">
              <w:rPr>
                <w:b/>
                <w:sz w:val="20"/>
                <w:szCs w:val="20"/>
                <w:shd w:val="clear" w:color="auto" w:fill="FFFFFF"/>
              </w:rPr>
              <w:t xml:space="preserve"> </w:t>
            </w:r>
            <w:r w:rsidRPr="00CF70CF">
              <w:rPr>
                <w:b/>
                <w:sz w:val="20"/>
                <w:szCs w:val="20"/>
                <w:shd w:val="clear" w:color="auto" w:fill="FFFFFF"/>
              </w:rPr>
              <w:t>na</w:t>
            </w:r>
            <w:r w:rsidR="006E0DAA" w:rsidRPr="00CF70CF">
              <w:rPr>
                <w:b/>
                <w:sz w:val="20"/>
                <w:szCs w:val="20"/>
                <w:shd w:val="clear" w:color="auto" w:fill="FFFFFF"/>
              </w:rPr>
              <w:t xml:space="preserve"> </w:t>
            </w:r>
            <w:r w:rsidRPr="00CF70CF">
              <w:rPr>
                <w:b/>
                <w:sz w:val="20"/>
                <w:szCs w:val="20"/>
                <w:shd w:val="clear" w:color="auto" w:fill="FFFFFF"/>
              </w:rPr>
              <w:t>usługi</w:t>
            </w:r>
            <w:r w:rsidRPr="00CF70CF">
              <w:rPr>
                <w:sz w:val="20"/>
                <w:szCs w:val="20"/>
                <w:shd w:val="clear" w:color="auto" w:fill="FFFFFF"/>
              </w:rPr>
              <w:t>:</w:t>
            </w:r>
            <w:r w:rsidRPr="00CF70CF">
              <w:rPr>
                <w:sz w:val="20"/>
                <w:szCs w:val="20"/>
                <w:shd w:val="clear" w:color="auto" w:fill="BFBFBF"/>
              </w:rPr>
              <w:br/>
            </w:r>
            <w:r w:rsidRPr="00CF70CF">
              <w:rPr>
                <w:sz w:val="20"/>
                <w:szCs w:val="20"/>
              </w:rPr>
              <w:t>W</w:t>
            </w:r>
            <w:r w:rsidR="006E0DAA" w:rsidRPr="00CF70CF">
              <w:rPr>
                <w:sz w:val="20"/>
                <w:szCs w:val="20"/>
              </w:rPr>
              <w:t xml:space="preserve"> </w:t>
            </w:r>
            <w:r w:rsidRPr="00CF70CF">
              <w:rPr>
                <w:sz w:val="20"/>
                <w:szCs w:val="20"/>
              </w:rPr>
              <w:t>okresie</w:t>
            </w:r>
            <w:r w:rsidR="006E0DAA" w:rsidRPr="00CF70CF">
              <w:rPr>
                <w:sz w:val="20"/>
                <w:szCs w:val="20"/>
              </w:rPr>
              <w:t xml:space="preserve"> </w:t>
            </w:r>
            <w:r w:rsidRPr="00CF70CF">
              <w:rPr>
                <w:sz w:val="20"/>
                <w:szCs w:val="20"/>
              </w:rPr>
              <w:t>odniesienia</w:t>
            </w:r>
            <w:r w:rsidRPr="00CF70CF">
              <w:rPr>
                <w:sz w:val="20"/>
                <w:szCs w:val="20"/>
                <w:vertAlign w:val="superscript"/>
              </w:rPr>
              <w:footnoteReference w:id="41"/>
            </w:r>
            <w:r w:rsidR="006E0DAA" w:rsidRPr="00CF70CF">
              <w:rPr>
                <w:sz w:val="20"/>
                <w:szCs w:val="20"/>
              </w:rPr>
              <w:t xml:space="preserve"> </w:t>
            </w:r>
            <w:r w:rsidRPr="00CF70CF">
              <w:rPr>
                <w:sz w:val="20"/>
                <w:szCs w:val="20"/>
              </w:rPr>
              <w:t>wykonawca</w:t>
            </w:r>
            <w:r w:rsidR="006E0DAA" w:rsidRPr="00CF70CF">
              <w:rPr>
                <w:sz w:val="20"/>
                <w:szCs w:val="20"/>
              </w:rPr>
              <w:t xml:space="preserve"> </w:t>
            </w:r>
            <w:r w:rsidRPr="00CF70CF">
              <w:rPr>
                <w:b/>
                <w:sz w:val="20"/>
                <w:szCs w:val="20"/>
              </w:rPr>
              <w:t>zrealizował</w:t>
            </w:r>
            <w:r w:rsidR="006E0DAA" w:rsidRPr="00CF70CF">
              <w:rPr>
                <w:b/>
                <w:sz w:val="20"/>
                <w:szCs w:val="20"/>
              </w:rPr>
              <w:t xml:space="preserve"> </w:t>
            </w:r>
            <w:r w:rsidRPr="00CF70CF">
              <w:rPr>
                <w:b/>
                <w:sz w:val="20"/>
                <w:szCs w:val="20"/>
              </w:rPr>
              <w:t>następujące</w:t>
            </w:r>
            <w:r w:rsidR="006E0DAA" w:rsidRPr="00CF70CF">
              <w:rPr>
                <w:b/>
                <w:sz w:val="20"/>
                <w:szCs w:val="20"/>
              </w:rPr>
              <w:t xml:space="preserve"> </w:t>
            </w:r>
            <w:r w:rsidRPr="00CF70CF">
              <w:rPr>
                <w:b/>
                <w:sz w:val="20"/>
                <w:szCs w:val="20"/>
              </w:rPr>
              <w:t>główne</w:t>
            </w:r>
            <w:r w:rsidR="006E0DAA" w:rsidRPr="00CF70CF">
              <w:rPr>
                <w:b/>
                <w:sz w:val="20"/>
                <w:szCs w:val="20"/>
              </w:rPr>
              <w:t xml:space="preserve"> </w:t>
            </w:r>
            <w:r w:rsidRPr="00CF70CF">
              <w:rPr>
                <w:b/>
                <w:sz w:val="20"/>
                <w:szCs w:val="20"/>
              </w:rPr>
              <w:t>dostawy</w:t>
            </w:r>
            <w:r w:rsidR="006E0DAA" w:rsidRPr="00CF70CF">
              <w:rPr>
                <w:b/>
                <w:sz w:val="20"/>
                <w:szCs w:val="20"/>
              </w:rPr>
              <w:t xml:space="preserve"> </w:t>
            </w:r>
            <w:r w:rsidRPr="00CF70CF">
              <w:rPr>
                <w:b/>
                <w:sz w:val="20"/>
                <w:szCs w:val="20"/>
              </w:rPr>
              <w:t>określonego</w:t>
            </w:r>
            <w:r w:rsidR="006E0DAA" w:rsidRPr="00CF70CF">
              <w:rPr>
                <w:b/>
                <w:sz w:val="20"/>
                <w:szCs w:val="20"/>
              </w:rPr>
              <w:t xml:space="preserve"> </w:t>
            </w:r>
            <w:r w:rsidRPr="00CF70CF">
              <w:rPr>
                <w:b/>
                <w:sz w:val="20"/>
                <w:szCs w:val="20"/>
              </w:rPr>
              <w:t>rodzaju</w:t>
            </w:r>
            <w:r w:rsidR="006E0DAA" w:rsidRPr="00CF70CF">
              <w:rPr>
                <w:b/>
                <w:sz w:val="20"/>
                <w:szCs w:val="20"/>
              </w:rPr>
              <w:t xml:space="preserve"> </w:t>
            </w:r>
            <w:r w:rsidRPr="00CF70CF">
              <w:rPr>
                <w:b/>
                <w:sz w:val="20"/>
                <w:szCs w:val="20"/>
              </w:rPr>
              <w:t>lub</w:t>
            </w:r>
            <w:r w:rsidR="006E0DAA" w:rsidRPr="00CF70CF">
              <w:rPr>
                <w:b/>
                <w:sz w:val="20"/>
                <w:szCs w:val="20"/>
              </w:rPr>
              <w:t xml:space="preserve"> </w:t>
            </w:r>
            <w:r w:rsidRPr="00CF70CF">
              <w:rPr>
                <w:b/>
                <w:sz w:val="20"/>
                <w:szCs w:val="20"/>
              </w:rPr>
              <w:t>wyświadczył</w:t>
            </w:r>
            <w:r w:rsidR="006E0DAA" w:rsidRPr="00CF70CF">
              <w:rPr>
                <w:b/>
                <w:sz w:val="20"/>
                <w:szCs w:val="20"/>
              </w:rPr>
              <w:t xml:space="preserve"> </w:t>
            </w:r>
            <w:r w:rsidRPr="00CF70CF">
              <w:rPr>
                <w:b/>
                <w:sz w:val="20"/>
                <w:szCs w:val="20"/>
              </w:rPr>
              <w:t>następujące</w:t>
            </w:r>
            <w:r w:rsidR="006E0DAA" w:rsidRPr="00CF70CF">
              <w:rPr>
                <w:b/>
                <w:sz w:val="20"/>
                <w:szCs w:val="20"/>
              </w:rPr>
              <w:t xml:space="preserve"> </w:t>
            </w:r>
            <w:r w:rsidRPr="00CF70CF">
              <w:rPr>
                <w:b/>
                <w:sz w:val="20"/>
                <w:szCs w:val="20"/>
              </w:rPr>
              <w:t>główne</w:t>
            </w:r>
            <w:r w:rsidR="006E0DAA" w:rsidRPr="00CF70CF">
              <w:rPr>
                <w:b/>
                <w:sz w:val="20"/>
                <w:szCs w:val="20"/>
              </w:rPr>
              <w:t xml:space="preserve"> </w:t>
            </w:r>
            <w:r w:rsidRPr="00CF70CF">
              <w:rPr>
                <w:b/>
                <w:sz w:val="20"/>
                <w:szCs w:val="20"/>
              </w:rPr>
              <w:t>usługi</w:t>
            </w:r>
            <w:r w:rsidR="006E0DAA" w:rsidRPr="00CF70CF">
              <w:rPr>
                <w:b/>
                <w:sz w:val="20"/>
                <w:szCs w:val="20"/>
              </w:rPr>
              <w:t xml:space="preserve"> </w:t>
            </w:r>
            <w:r w:rsidRPr="00CF70CF">
              <w:rPr>
                <w:b/>
                <w:sz w:val="20"/>
                <w:szCs w:val="20"/>
              </w:rPr>
              <w:t>określonego</w:t>
            </w:r>
            <w:r w:rsidR="006E0DAA" w:rsidRPr="00CF70CF">
              <w:rPr>
                <w:b/>
                <w:sz w:val="20"/>
                <w:szCs w:val="20"/>
              </w:rPr>
              <w:t xml:space="preserve"> </w:t>
            </w:r>
            <w:r w:rsidRPr="00CF70CF">
              <w:rPr>
                <w:b/>
                <w:sz w:val="20"/>
                <w:szCs w:val="20"/>
              </w:rPr>
              <w:t>rodzaju</w:t>
            </w:r>
            <w:r w:rsidRPr="00CF70CF">
              <w:rPr>
                <w:sz w:val="20"/>
                <w:szCs w:val="20"/>
              </w:rPr>
              <w:t>:</w:t>
            </w:r>
            <w:r w:rsidR="006E0DAA" w:rsidRPr="00CF70CF">
              <w:rPr>
                <w:b/>
                <w:sz w:val="20"/>
                <w:szCs w:val="20"/>
              </w:rPr>
              <w:t xml:space="preserve"> </w:t>
            </w:r>
            <w:r w:rsidRPr="00CF70CF">
              <w:rPr>
                <w:sz w:val="20"/>
                <w:szCs w:val="20"/>
              </w:rPr>
              <w:t>Przy</w:t>
            </w:r>
            <w:r w:rsidR="006E0DAA" w:rsidRPr="00CF70CF">
              <w:rPr>
                <w:sz w:val="20"/>
                <w:szCs w:val="20"/>
              </w:rPr>
              <w:t xml:space="preserve"> </w:t>
            </w:r>
            <w:r w:rsidRPr="00CF70CF">
              <w:rPr>
                <w:sz w:val="20"/>
                <w:szCs w:val="20"/>
              </w:rPr>
              <w:t>sporządzaniu</w:t>
            </w:r>
            <w:r w:rsidR="006E0DAA" w:rsidRPr="00CF70CF">
              <w:rPr>
                <w:sz w:val="20"/>
                <w:szCs w:val="20"/>
              </w:rPr>
              <w:t xml:space="preserve"> </w:t>
            </w:r>
            <w:r w:rsidRPr="00CF70CF">
              <w:rPr>
                <w:sz w:val="20"/>
                <w:szCs w:val="20"/>
              </w:rPr>
              <w:t>wykazu</w:t>
            </w:r>
            <w:r w:rsidR="006E0DAA" w:rsidRPr="00CF70CF">
              <w:rPr>
                <w:sz w:val="20"/>
                <w:szCs w:val="20"/>
              </w:rPr>
              <w:t xml:space="preserve"> </w:t>
            </w:r>
            <w:r w:rsidRPr="00CF70CF">
              <w:rPr>
                <w:sz w:val="20"/>
                <w:szCs w:val="20"/>
              </w:rPr>
              <w:t>proszę</w:t>
            </w:r>
            <w:r w:rsidR="006E0DAA" w:rsidRPr="00CF70CF">
              <w:rPr>
                <w:sz w:val="20"/>
                <w:szCs w:val="20"/>
              </w:rPr>
              <w:t xml:space="preserve"> </w:t>
            </w:r>
            <w:r w:rsidRPr="00CF70CF">
              <w:rPr>
                <w:sz w:val="20"/>
                <w:szCs w:val="20"/>
              </w:rPr>
              <w:t>podać</w:t>
            </w:r>
            <w:r w:rsidR="006E0DAA" w:rsidRPr="00CF70CF">
              <w:rPr>
                <w:sz w:val="20"/>
                <w:szCs w:val="20"/>
              </w:rPr>
              <w:t xml:space="preserve"> </w:t>
            </w:r>
            <w:r w:rsidRPr="00CF70CF">
              <w:rPr>
                <w:sz w:val="20"/>
                <w:szCs w:val="20"/>
              </w:rPr>
              <w:t>kwoty,</w:t>
            </w:r>
            <w:r w:rsidR="006E0DAA" w:rsidRPr="00CF70CF">
              <w:rPr>
                <w:sz w:val="20"/>
                <w:szCs w:val="20"/>
              </w:rPr>
              <w:t xml:space="preserve"> </w:t>
            </w:r>
            <w:r w:rsidRPr="00CF70CF">
              <w:rPr>
                <w:sz w:val="20"/>
                <w:szCs w:val="20"/>
              </w:rPr>
              <w:t>daty</w:t>
            </w:r>
            <w:r w:rsidR="006E0DAA" w:rsidRPr="00CF70CF">
              <w:rPr>
                <w:sz w:val="20"/>
                <w:szCs w:val="20"/>
              </w:rPr>
              <w:t xml:space="preserve"> </w:t>
            </w:r>
            <w:r w:rsidRPr="00CF70CF">
              <w:rPr>
                <w:sz w:val="20"/>
                <w:szCs w:val="20"/>
              </w:rPr>
              <w:t>i</w:t>
            </w:r>
            <w:r w:rsidR="006E0DAA" w:rsidRPr="00CF70CF">
              <w:rPr>
                <w:sz w:val="20"/>
                <w:szCs w:val="20"/>
              </w:rPr>
              <w:t xml:space="preserve"> </w:t>
            </w:r>
            <w:r w:rsidRPr="00CF70CF">
              <w:rPr>
                <w:sz w:val="20"/>
                <w:szCs w:val="20"/>
              </w:rPr>
              <w:t>odbiorców,</w:t>
            </w:r>
            <w:r w:rsidR="006E0DAA" w:rsidRPr="00CF70CF">
              <w:rPr>
                <w:sz w:val="20"/>
                <w:szCs w:val="20"/>
              </w:rPr>
              <w:t xml:space="preserve"> </w:t>
            </w:r>
            <w:r w:rsidRPr="00CF70CF">
              <w:rPr>
                <w:sz w:val="20"/>
                <w:szCs w:val="20"/>
              </w:rPr>
              <w:t>zarówno</w:t>
            </w:r>
            <w:r w:rsidR="006E0DAA" w:rsidRPr="00CF70CF">
              <w:rPr>
                <w:sz w:val="20"/>
                <w:szCs w:val="20"/>
              </w:rPr>
              <w:t xml:space="preserve"> </w:t>
            </w:r>
            <w:r w:rsidRPr="00CF70CF">
              <w:rPr>
                <w:sz w:val="20"/>
                <w:szCs w:val="20"/>
              </w:rPr>
              <w:t>publicznych,</w:t>
            </w:r>
            <w:r w:rsidR="006E0DAA" w:rsidRPr="00CF70CF">
              <w:rPr>
                <w:sz w:val="20"/>
                <w:szCs w:val="20"/>
              </w:rPr>
              <w:t xml:space="preserve"> </w:t>
            </w:r>
            <w:r w:rsidRPr="00CF70CF">
              <w:rPr>
                <w:sz w:val="20"/>
                <w:szCs w:val="20"/>
              </w:rPr>
              <w:t>jak</w:t>
            </w:r>
            <w:r w:rsidR="006E0DAA" w:rsidRPr="00CF70CF">
              <w:rPr>
                <w:sz w:val="20"/>
                <w:szCs w:val="20"/>
              </w:rPr>
              <w:t xml:space="preserve"> </w:t>
            </w:r>
            <w:r w:rsidRPr="00CF70CF">
              <w:rPr>
                <w:sz w:val="20"/>
                <w:szCs w:val="20"/>
              </w:rPr>
              <w:t>i</w:t>
            </w:r>
            <w:r w:rsidR="006E0DAA" w:rsidRPr="00CF70CF">
              <w:rPr>
                <w:sz w:val="20"/>
                <w:szCs w:val="20"/>
              </w:rPr>
              <w:t xml:space="preserve"> </w:t>
            </w:r>
            <w:r w:rsidRPr="00CF70CF">
              <w:rPr>
                <w:sz w:val="20"/>
                <w:szCs w:val="20"/>
              </w:rPr>
              <w:t>prywatnych</w:t>
            </w:r>
            <w:r w:rsidRPr="00CF70CF">
              <w:rPr>
                <w:sz w:val="20"/>
                <w:szCs w:val="20"/>
                <w:vertAlign w:val="superscript"/>
              </w:rPr>
              <w:footnoteReference w:id="42"/>
            </w:r>
            <w:r w:rsidRPr="00CF70CF">
              <w:rPr>
                <w:sz w:val="20"/>
                <w:szCs w:val="20"/>
              </w:rPr>
              <w:t>:</w:t>
            </w:r>
          </w:p>
        </w:tc>
        <w:tc>
          <w:tcPr>
            <w:tcW w:w="5812" w:type="dxa"/>
          </w:tcPr>
          <w:p w14:paraId="4F51A764" w14:textId="77777777" w:rsidR="009D0772" w:rsidRPr="00CF70CF" w:rsidRDefault="009D0772" w:rsidP="00607ECF">
            <w:pPr>
              <w:spacing w:after="0"/>
              <w:rPr>
                <w:sz w:val="20"/>
                <w:szCs w:val="20"/>
              </w:rPr>
            </w:pPr>
            <w:r w:rsidRPr="00CF70CF">
              <w:rPr>
                <w:sz w:val="20"/>
                <w:szCs w:val="20"/>
              </w:rPr>
              <w:lastRenderedPageBreak/>
              <w:br/>
              <w:t>Liczba</w:t>
            </w:r>
            <w:r w:rsidR="006E0DAA" w:rsidRPr="00CF70CF">
              <w:rPr>
                <w:sz w:val="20"/>
                <w:szCs w:val="20"/>
              </w:rPr>
              <w:t xml:space="preserve"> </w:t>
            </w:r>
            <w:r w:rsidRPr="00CF70CF">
              <w:rPr>
                <w:sz w:val="20"/>
                <w:szCs w:val="20"/>
              </w:rPr>
              <w:t>lat</w:t>
            </w:r>
            <w:r w:rsidR="006E0DAA" w:rsidRPr="00CF70CF">
              <w:rPr>
                <w:sz w:val="20"/>
                <w:szCs w:val="20"/>
              </w:rPr>
              <w:t xml:space="preserve"> </w:t>
            </w:r>
            <w:r w:rsidRPr="00CF70CF">
              <w:rPr>
                <w:sz w:val="20"/>
                <w:szCs w:val="20"/>
              </w:rPr>
              <w:t>(okres</w:t>
            </w:r>
            <w:r w:rsidR="006E0DAA" w:rsidRPr="00CF70CF">
              <w:rPr>
                <w:sz w:val="20"/>
                <w:szCs w:val="20"/>
              </w:rPr>
              <w:t xml:space="preserve"> </w:t>
            </w:r>
            <w:r w:rsidRPr="00CF70CF">
              <w:rPr>
                <w:sz w:val="20"/>
                <w:szCs w:val="20"/>
              </w:rPr>
              <w:t>ten</w:t>
            </w:r>
            <w:r w:rsidR="006E0DAA" w:rsidRPr="00CF70CF">
              <w:rPr>
                <w:sz w:val="20"/>
                <w:szCs w:val="20"/>
              </w:rPr>
              <w:t xml:space="preserve"> </w:t>
            </w:r>
            <w:r w:rsidRPr="00CF70CF">
              <w:rPr>
                <w:sz w:val="20"/>
                <w:szCs w:val="20"/>
              </w:rPr>
              <w:t>został</w:t>
            </w:r>
            <w:r w:rsidR="006E0DAA" w:rsidRPr="00CF70CF">
              <w:rPr>
                <w:sz w:val="20"/>
                <w:szCs w:val="20"/>
              </w:rPr>
              <w:t xml:space="preserve"> </w:t>
            </w:r>
            <w:r w:rsidRPr="00CF70CF">
              <w:rPr>
                <w:sz w:val="20"/>
                <w:szCs w:val="20"/>
              </w:rPr>
              <w:t>wskazany</w:t>
            </w:r>
            <w:r w:rsidR="006E0DAA" w:rsidRPr="00CF70CF">
              <w:rPr>
                <w:sz w:val="20"/>
                <w:szCs w:val="20"/>
              </w:rPr>
              <w:t xml:space="preserve"> </w:t>
            </w:r>
            <w:r w:rsidRPr="00CF70CF">
              <w:rPr>
                <w:sz w:val="20"/>
                <w:szCs w:val="20"/>
              </w:rPr>
              <w:t>w</w:t>
            </w:r>
            <w:r w:rsidR="006E0DAA" w:rsidRPr="00CF70CF">
              <w:rPr>
                <w:sz w:val="20"/>
                <w:szCs w:val="20"/>
              </w:rPr>
              <w:t xml:space="preserve"> </w:t>
            </w:r>
            <w:r w:rsidRPr="00CF70CF">
              <w:rPr>
                <w:sz w:val="20"/>
                <w:szCs w:val="20"/>
              </w:rPr>
              <w:t>stosownym</w:t>
            </w:r>
            <w:r w:rsidR="006E0DAA" w:rsidRPr="00CF70CF">
              <w:rPr>
                <w:sz w:val="20"/>
                <w:szCs w:val="20"/>
              </w:rPr>
              <w:t xml:space="preserve"> </w:t>
            </w:r>
            <w:r w:rsidRPr="00CF70CF">
              <w:rPr>
                <w:sz w:val="20"/>
                <w:szCs w:val="20"/>
              </w:rPr>
              <w:lastRenderedPageBreak/>
              <w:t>ogłoszeniu</w:t>
            </w:r>
            <w:r w:rsidR="006E0DAA" w:rsidRPr="00CF70CF">
              <w:rPr>
                <w:sz w:val="20"/>
                <w:szCs w:val="20"/>
              </w:rPr>
              <w:t xml:space="preserve"> </w:t>
            </w:r>
            <w:r w:rsidRPr="00CF70CF">
              <w:rPr>
                <w:sz w:val="20"/>
                <w:szCs w:val="20"/>
              </w:rPr>
              <w:t>lub</w:t>
            </w:r>
            <w:r w:rsidR="006E0DAA" w:rsidRPr="00CF70CF">
              <w:rPr>
                <w:sz w:val="20"/>
                <w:szCs w:val="20"/>
              </w:rPr>
              <w:t xml:space="preserve"> </w:t>
            </w:r>
            <w:r w:rsidRPr="00CF70CF">
              <w:rPr>
                <w:sz w:val="20"/>
                <w:szCs w:val="20"/>
              </w:rPr>
              <w:t>dokumentach</w:t>
            </w:r>
            <w:r w:rsidR="006E0DAA" w:rsidRPr="00CF70CF">
              <w:rPr>
                <w:sz w:val="20"/>
                <w:szCs w:val="20"/>
              </w:rPr>
              <w:t xml:space="preserve"> </w:t>
            </w:r>
            <w:r w:rsidRPr="00CF70CF">
              <w:rPr>
                <w:sz w:val="20"/>
                <w:szCs w:val="20"/>
              </w:rPr>
              <w:t>zamówienia):</w:t>
            </w:r>
            <w:r w:rsidR="006E0DAA" w:rsidRPr="00CF70CF">
              <w:rPr>
                <w:sz w:val="20"/>
                <w:szCs w:val="20"/>
              </w:rPr>
              <w:t xml:space="preserve"> </w:t>
            </w:r>
            <w:r w:rsidRPr="00CF70CF">
              <w:rPr>
                <w:sz w:val="20"/>
                <w:szCs w:val="20"/>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6"/>
              <w:gridCol w:w="936"/>
              <w:gridCol w:w="724"/>
              <w:gridCol w:w="1149"/>
            </w:tblGrid>
            <w:tr w:rsidR="009D0772" w:rsidRPr="00CF70CF" w14:paraId="020E44E6" w14:textId="77777777" w:rsidTr="009D0772">
              <w:tc>
                <w:tcPr>
                  <w:tcW w:w="1336" w:type="dxa"/>
                </w:tcPr>
                <w:p w14:paraId="0A8F8644" w14:textId="77777777" w:rsidR="009D0772" w:rsidRPr="00CF70CF" w:rsidRDefault="009D0772" w:rsidP="00607ECF">
                  <w:pPr>
                    <w:spacing w:after="0"/>
                    <w:rPr>
                      <w:sz w:val="20"/>
                      <w:szCs w:val="20"/>
                    </w:rPr>
                  </w:pPr>
                  <w:r w:rsidRPr="00CF70CF">
                    <w:rPr>
                      <w:sz w:val="20"/>
                      <w:szCs w:val="20"/>
                    </w:rPr>
                    <w:t>Opis</w:t>
                  </w:r>
                </w:p>
              </w:tc>
              <w:tc>
                <w:tcPr>
                  <w:tcW w:w="936" w:type="dxa"/>
                </w:tcPr>
                <w:p w14:paraId="3F1E9780" w14:textId="77777777" w:rsidR="009D0772" w:rsidRPr="00CF70CF" w:rsidRDefault="009D0772" w:rsidP="00607ECF">
                  <w:pPr>
                    <w:spacing w:after="0"/>
                    <w:rPr>
                      <w:sz w:val="20"/>
                      <w:szCs w:val="20"/>
                    </w:rPr>
                  </w:pPr>
                  <w:r w:rsidRPr="00CF70CF">
                    <w:rPr>
                      <w:sz w:val="20"/>
                      <w:szCs w:val="20"/>
                    </w:rPr>
                    <w:t>Kwoty</w:t>
                  </w:r>
                </w:p>
              </w:tc>
              <w:tc>
                <w:tcPr>
                  <w:tcW w:w="724" w:type="dxa"/>
                </w:tcPr>
                <w:p w14:paraId="13A6D734" w14:textId="77777777" w:rsidR="009D0772" w:rsidRPr="00CF70CF" w:rsidRDefault="009D0772" w:rsidP="00607ECF">
                  <w:pPr>
                    <w:spacing w:after="0"/>
                    <w:rPr>
                      <w:sz w:val="20"/>
                      <w:szCs w:val="20"/>
                    </w:rPr>
                  </w:pPr>
                  <w:r w:rsidRPr="00CF70CF">
                    <w:rPr>
                      <w:sz w:val="20"/>
                      <w:szCs w:val="20"/>
                    </w:rPr>
                    <w:t>Daty</w:t>
                  </w:r>
                </w:p>
              </w:tc>
              <w:tc>
                <w:tcPr>
                  <w:tcW w:w="1149" w:type="dxa"/>
                </w:tcPr>
                <w:p w14:paraId="029AA73B" w14:textId="77777777" w:rsidR="009D0772" w:rsidRPr="00CF70CF" w:rsidRDefault="009D0772" w:rsidP="00607ECF">
                  <w:pPr>
                    <w:spacing w:after="0"/>
                    <w:rPr>
                      <w:sz w:val="20"/>
                      <w:szCs w:val="20"/>
                    </w:rPr>
                  </w:pPr>
                  <w:r w:rsidRPr="00CF70CF">
                    <w:rPr>
                      <w:sz w:val="20"/>
                      <w:szCs w:val="20"/>
                    </w:rPr>
                    <w:t>Odbiorcy</w:t>
                  </w:r>
                </w:p>
              </w:tc>
            </w:tr>
            <w:tr w:rsidR="009D0772" w:rsidRPr="00CF70CF" w14:paraId="658C4850" w14:textId="77777777" w:rsidTr="009D0772">
              <w:tc>
                <w:tcPr>
                  <w:tcW w:w="1336" w:type="dxa"/>
                </w:tcPr>
                <w:p w14:paraId="7875E373" w14:textId="77777777" w:rsidR="009D0772" w:rsidRPr="00CF70CF" w:rsidRDefault="009D0772" w:rsidP="00607ECF">
                  <w:pPr>
                    <w:spacing w:after="0"/>
                    <w:rPr>
                      <w:sz w:val="20"/>
                      <w:szCs w:val="20"/>
                    </w:rPr>
                  </w:pPr>
                </w:p>
              </w:tc>
              <w:tc>
                <w:tcPr>
                  <w:tcW w:w="936" w:type="dxa"/>
                </w:tcPr>
                <w:p w14:paraId="5DA3B6F2" w14:textId="77777777" w:rsidR="009D0772" w:rsidRPr="00CF70CF" w:rsidRDefault="009D0772" w:rsidP="00607ECF">
                  <w:pPr>
                    <w:spacing w:after="0"/>
                    <w:rPr>
                      <w:sz w:val="20"/>
                      <w:szCs w:val="20"/>
                    </w:rPr>
                  </w:pPr>
                </w:p>
              </w:tc>
              <w:tc>
                <w:tcPr>
                  <w:tcW w:w="724" w:type="dxa"/>
                </w:tcPr>
                <w:p w14:paraId="6CAE4425" w14:textId="77777777" w:rsidR="009D0772" w:rsidRPr="00CF70CF" w:rsidRDefault="009D0772" w:rsidP="00607ECF">
                  <w:pPr>
                    <w:spacing w:after="0"/>
                    <w:rPr>
                      <w:sz w:val="20"/>
                      <w:szCs w:val="20"/>
                    </w:rPr>
                  </w:pPr>
                </w:p>
              </w:tc>
              <w:tc>
                <w:tcPr>
                  <w:tcW w:w="1149" w:type="dxa"/>
                </w:tcPr>
                <w:p w14:paraId="74791E4C" w14:textId="77777777" w:rsidR="009D0772" w:rsidRPr="00CF70CF" w:rsidRDefault="009D0772" w:rsidP="00607ECF">
                  <w:pPr>
                    <w:spacing w:after="0"/>
                    <w:rPr>
                      <w:sz w:val="20"/>
                      <w:szCs w:val="20"/>
                    </w:rPr>
                  </w:pPr>
                </w:p>
              </w:tc>
            </w:tr>
          </w:tbl>
          <w:p w14:paraId="51BF04E5" w14:textId="77777777" w:rsidR="009D0772" w:rsidRPr="00CF70CF" w:rsidRDefault="009D0772" w:rsidP="00607ECF">
            <w:pPr>
              <w:spacing w:after="0"/>
              <w:rPr>
                <w:sz w:val="20"/>
                <w:szCs w:val="20"/>
              </w:rPr>
            </w:pPr>
          </w:p>
        </w:tc>
      </w:tr>
      <w:tr w:rsidR="009D0772" w:rsidRPr="00CF70CF" w14:paraId="4074A7CF" w14:textId="77777777" w:rsidTr="009D0772">
        <w:tc>
          <w:tcPr>
            <w:tcW w:w="4644" w:type="dxa"/>
          </w:tcPr>
          <w:p w14:paraId="2E555280" w14:textId="77777777" w:rsidR="009D0772" w:rsidRPr="00CF70CF" w:rsidRDefault="009D0772" w:rsidP="00607ECF">
            <w:pPr>
              <w:spacing w:after="0"/>
              <w:rPr>
                <w:sz w:val="20"/>
                <w:szCs w:val="20"/>
                <w:shd w:val="clear" w:color="auto" w:fill="BFBFBF"/>
              </w:rPr>
            </w:pPr>
            <w:r w:rsidRPr="00CF70CF">
              <w:rPr>
                <w:sz w:val="20"/>
                <w:szCs w:val="20"/>
              </w:rPr>
              <w:lastRenderedPageBreak/>
              <w:t>2)</w:t>
            </w:r>
            <w:r w:rsidR="006E0DAA" w:rsidRPr="00CF70CF">
              <w:rPr>
                <w:sz w:val="20"/>
                <w:szCs w:val="20"/>
              </w:rPr>
              <w:t xml:space="preserve"> </w:t>
            </w:r>
            <w:r w:rsidRPr="00CF70CF">
              <w:rPr>
                <w:sz w:val="20"/>
                <w:szCs w:val="20"/>
              </w:rPr>
              <w:t>Może</w:t>
            </w:r>
            <w:r w:rsidR="006E0DAA" w:rsidRPr="00CF70CF">
              <w:rPr>
                <w:sz w:val="20"/>
                <w:szCs w:val="20"/>
              </w:rPr>
              <w:t xml:space="preserve"> </w:t>
            </w:r>
            <w:r w:rsidRPr="00CF70CF">
              <w:rPr>
                <w:sz w:val="20"/>
                <w:szCs w:val="20"/>
              </w:rPr>
              <w:t>skorzystać</w:t>
            </w:r>
            <w:r w:rsidR="006E0DAA" w:rsidRPr="00CF70CF">
              <w:rPr>
                <w:sz w:val="20"/>
                <w:szCs w:val="20"/>
              </w:rPr>
              <w:t xml:space="preserve"> </w:t>
            </w:r>
            <w:r w:rsidRPr="00CF70CF">
              <w:rPr>
                <w:sz w:val="20"/>
                <w:szCs w:val="20"/>
              </w:rPr>
              <w:t>z</w:t>
            </w:r>
            <w:r w:rsidR="006E0DAA" w:rsidRPr="00CF70CF">
              <w:rPr>
                <w:sz w:val="20"/>
                <w:szCs w:val="20"/>
              </w:rPr>
              <w:t xml:space="preserve"> </w:t>
            </w:r>
            <w:r w:rsidRPr="00CF70CF">
              <w:rPr>
                <w:sz w:val="20"/>
                <w:szCs w:val="20"/>
              </w:rPr>
              <w:t>usług</w:t>
            </w:r>
            <w:r w:rsidR="006E0DAA" w:rsidRPr="00CF70CF">
              <w:rPr>
                <w:sz w:val="20"/>
                <w:szCs w:val="20"/>
              </w:rPr>
              <w:t xml:space="preserve"> </w:t>
            </w:r>
            <w:r w:rsidRPr="00CF70CF">
              <w:rPr>
                <w:sz w:val="20"/>
                <w:szCs w:val="20"/>
              </w:rPr>
              <w:t>następujących</w:t>
            </w:r>
            <w:r w:rsidR="006E0DAA" w:rsidRPr="00CF70CF">
              <w:rPr>
                <w:sz w:val="20"/>
                <w:szCs w:val="20"/>
              </w:rPr>
              <w:t xml:space="preserve"> </w:t>
            </w:r>
            <w:r w:rsidRPr="00CF70CF">
              <w:rPr>
                <w:b/>
                <w:sz w:val="20"/>
                <w:szCs w:val="20"/>
              </w:rPr>
              <w:t>pracowników</w:t>
            </w:r>
            <w:r w:rsidR="006E0DAA" w:rsidRPr="00CF70CF">
              <w:rPr>
                <w:b/>
                <w:sz w:val="20"/>
                <w:szCs w:val="20"/>
              </w:rPr>
              <w:t xml:space="preserve"> </w:t>
            </w:r>
            <w:r w:rsidRPr="00CF70CF">
              <w:rPr>
                <w:b/>
                <w:sz w:val="20"/>
                <w:szCs w:val="20"/>
              </w:rPr>
              <w:t>technicznych</w:t>
            </w:r>
            <w:r w:rsidR="006E0DAA" w:rsidRPr="00CF70CF">
              <w:rPr>
                <w:b/>
                <w:sz w:val="20"/>
                <w:szCs w:val="20"/>
              </w:rPr>
              <w:t xml:space="preserve"> </w:t>
            </w:r>
            <w:r w:rsidRPr="00CF70CF">
              <w:rPr>
                <w:b/>
                <w:sz w:val="20"/>
                <w:szCs w:val="20"/>
              </w:rPr>
              <w:t>lub</w:t>
            </w:r>
            <w:r w:rsidR="006E0DAA" w:rsidRPr="00CF70CF">
              <w:rPr>
                <w:b/>
                <w:sz w:val="20"/>
                <w:szCs w:val="20"/>
              </w:rPr>
              <w:t xml:space="preserve"> </w:t>
            </w:r>
            <w:r w:rsidRPr="00CF70CF">
              <w:rPr>
                <w:b/>
                <w:sz w:val="20"/>
                <w:szCs w:val="20"/>
              </w:rPr>
              <w:t>służb</w:t>
            </w:r>
            <w:r w:rsidR="006E0DAA" w:rsidRPr="00CF70CF">
              <w:rPr>
                <w:b/>
                <w:sz w:val="20"/>
                <w:szCs w:val="20"/>
              </w:rPr>
              <w:t xml:space="preserve"> </w:t>
            </w:r>
            <w:r w:rsidRPr="00CF70CF">
              <w:rPr>
                <w:b/>
                <w:sz w:val="20"/>
                <w:szCs w:val="20"/>
              </w:rPr>
              <w:t>technicznych</w:t>
            </w:r>
            <w:r w:rsidRPr="00CF70CF">
              <w:rPr>
                <w:b/>
                <w:sz w:val="20"/>
                <w:szCs w:val="20"/>
                <w:vertAlign w:val="superscript"/>
              </w:rPr>
              <w:footnoteReference w:id="43"/>
            </w:r>
            <w:r w:rsidRPr="00CF70CF">
              <w:rPr>
                <w:sz w:val="20"/>
                <w:szCs w:val="20"/>
              </w:rPr>
              <w:t>,</w:t>
            </w:r>
            <w:r w:rsidR="006E0DAA" w:rsidRPr="00CF70CF">
              <w:rPr>
                <w:sz w:val="20"/>
                <w:szCs w:val="20"/>
              </w:rPr>
              <w:t xml:space="preserve"> </w:t>
            </w:r>
            <w:r w:rsidRPr="00CF70CF">
              <w:rPr>
                <w:sz w:val="20"/>
                <w:szCs w:val="20"/>
              </w:rPr>
              <w:t>w</w:t>
            </w:r>
            <w:r w:rsidR="006E0DAA" w:rsidRPr="00CF70CF">
              <w:rPr>
                <w:sz w:val="20"/>
                <w:szCs w:val="20"/>
              </w:rPr>
              <w:t xml:space="preserve"> </w:t>
            </w:r>
            <w:r w:rsidRPr="00CF70CF">
              <w:rPr>
                <w:sz w:val="20"/>
                <w:szCs w:val="20"/>
              </w:rPr>
              <w:t>szczególności</w:t>
            </w:r>
            <w:r w:rsidR="006E0DAA" w:rsidRPr="00CF70CF">
              <w:rPr>
                <w:sz w:val="20"/>
                <w:szCs w:val="20"/>
              </w:rPr>
              <w:t xml:space="preserve"> </w:t>
            </w:r>
            <w:r w:rsidRPr="00CF70CF">
              <w:rPr>
                <w:sz w:val="20"/>
                <w:szCs w:val="20"/>
              </w:rPr>
              <w:t>tych</w:t>
            </w:r>
            <w:r w:rsidR="006E0DAA" w:rsidRPr="00CF70CF">
              <w:rPr>
                <w:sz w:val="20"/>
                <w:szCs w:val="20"/>
              </w:rPr>
              <w:t xml:space="preserve"> </w:t>
            </w:r>
            <w:r w:rsidRPr="00CF70CF">
              <w:rPr>
                <w:sz w:val="20"/>
                <w:szCs w:val="20"/>
              </w:rPr>
              <w:t>odpowiedzialnych</w:t>
            </w:r>
            <w:r w:rsidR="006E0DAA" w:rsidRPr="00CF70CF">
              <w:rPr>
                <w:sz w:val="20"/>
                <w:szCs w:val="20"/>
              </w:rPr>
              <w:t xml:space="preserve"> </w:t>
            </w:r>
            <w:r w:rsidRPr="00CF70CF">
              <w:rPr>
                <w:sz w:val="20"/>
                <w:szCs w:val="20"/>
              </w:rPr>
              <w:t>za</w:t>
            </w:r>
            <w:r w:rsidR="006E0DAA" w:rsidRPr="00CF70CF">
              <w:rPr>
                <w:sz w:val="20"/>
                <w:szCs w:val="20"/>
              </w:rPr>
              <w:t xml:space="preserve"> </w:t>
            </w:r>
            <w:r w:rsidRPr="00CF70CF">
              <w:rPr>
                <w:sz w:val="20"/>
                <w:szCs w:val="20"/>
              </w:rPr>
              <w:t>kontrolę</w:t>
            </w:r>
            <w:r w:rsidR="006E0DAA" w:rsidRPr="00CF70CF">
              <w:rPr>
                <w:sz w:val="20"/>
                <w:szCs w:val="20"/>
              </w:rPr>
              <w:t xml:space="preserve"> </w:t>
            </w:r>
            <w:r w:rsidRPr="00CF70CF">
              <w:rPr>
                <w:sz w:val="20"/>
                <w:szCs w:val="20"/>
              </w:rPr>
              <w:t>jakości:</w:t>
            </w:r>
            <w:r w:rsidRPr="00CF70CF">
              <w:rPr>
                <w:sz w:val="20"/>
                <w:szCs w:val="20"/>
              </w:rPr>
              <w:br/>
              <w:t>W</w:t>
            </w:r>
            <w:r w:rsidR="006E0DAA" w:rsidRPr="00CF70CF">
              <w:rPr>
                <w:sz w:val="20"/>
                <w:szCs w:val="20"/>
              </w:rPr>
              <w:t xml:space="preserve"> </w:t>
            </w:r>
            <w:r w:rsidRPr="00CF70CF">
              <w:rPr>
                <w:sz w:val="20"/>
                <w:szCs w:val="20"/>
              </w:rPr>
              <w:t>przypadku</w:t>
            </w:r>
            <w:r w:rsidR="006E0DAA" w:rsidRPr="00CF70CF">
              <w:rPr>
                <w:sz w:val="20"/>
                <w:szCs w:val="20"/>
              </w:rPr>
              <w:t xml:space="preserve"> </w:t>
            </w:r>
            <w:r w:rsidRPr="00CF70CF">
              <w:rPr>
                <w:sz w:val="20"/>
                <w:szCs w:val="20"/>
              </w:rPr>
              <w:t>zamówień</w:t>
            </w:r>
            <w:r w:rsidR="006E0DAA" w:rsidRPr="00CF70CF">
              <w:rPr>
                <w:sz w:val="20"/>
                <w:szCs w:val="20"/>
              </w:rPr>
              <w:t xml:space="preserve"> </w:t>
            </w:r>
            <w:r w:rsidRPr="00CF70CF">
              <w:rPr>
                <w:sz w:val="20"/>
                <w:szCs w:val="20"/>
              </w:rPr>
              <w:t>publicznych</w:t>
            </w:r>
            <w:r w:rsidR="006E0DAA" w:rsidRPr="00CF70CF">
              <w:rPr>
                <w:sz w:val="20"/>
                <w:szCs w:val="20"/>
              </w:rPr>
              <w:t xml:space="preserve"> </w:t>
            </w:r>
            <w:r w:rsidRPr="00CF70CF">
              <w:rPr>
                <w:sz w:val="20"/>
                <w:szCs w:val="20"/>
              </w:rPr>
              <w:t>na</w:t>
            </w:r>
            <w:r w:rsidR="006E0DAA" w:rsidRPr="00CF70CF">
              <w:rPr>
                <w:sz w:val="20"/>
                <w:szCs w:val="20"/>
              </w:rPr>
              <w:t xml:space="preserve"> </w:t>
            </w:r>
            <w:r w:rsidRPr="00CF70CF">
              <w:rPr>
                <w:sz w:val="20"/>
                <w:szCs w:val="20"/>
              </w:rPr>
              <w:t>roboty</w:t>
            </w:r>
            <w:r w:rsidR="006E0DAA" w:rsidRPr="00CF70CF">
              <w:rPr>
                <w:sz w:val="20"/>
                <w:szCs w:val="20"/>
              </w:rPr>
              <w:t xml:space="preserve"> </w:t>
            </w:r>
            <w:r w:rsidRPr="00CF70CF">
              <w:rPr>
                <w:sz w:val="20"/>
                <w:szCs w:val="20"/>
              </w:rPr>
              <w:t>budowlane</w:t>
            </w:r>
            <w:r w:rsidR="006E0DAA" w:rsidRPr="00CF70CF">
              <w:rPr>
                <w:sz w:val="20"/>
                <w:szCs w:val="20"/>
              </w:rPr>
              <w:t xml:space="preserve"> </w:t>
            </w:r>
            <w:r w:rsidRPr="00CF70CF">
              <w:rPr>
                <w:sz w:val="20"/>
                <w:szCs w:val="20"/>
              </w:rPr>
              <w:t>wykonawca</w:t>
            </w:r>
            <w:r w:rsidR="006E0DAA" w:rsidRPr="00CF70CF">
              <w:rPr>
                <w:sz w:val="20"/>
                <w:szCs w:val="20"/>
              </w:rPr>
              <w:t xml:space="preserve"> </w:t>
            </w:r>
            <w:r w:rsidRPr="00CF70CF">
              <w:rPr>
                <w:sz w:val="20"/>
                <w:szCs w:val="20"/>
              </w:rPr>
              <w:t>będzie</w:t>
            </w:r>
            <w:r w:rsidR="006E0DAA" w:rsidRPr="00CF70CF">
              <w:rPr>
                <w:sz w:val="20"/>
                <w:szCs w:val="20"/>
              </w:rPr>
              <w:t xml:space="preserve"> </w:t>
            </w:r>
            <w:r w:rsidRPr="00CF70CF">
              <w:rPr>
                <w:sz w:val="20"/>
                <w:szCs w:val="20"/>
              </w:rPr>
              <w:t>mógł</w:t>
            </w:r>
            <w:r w:rsidR="006E0DAA" w:rsidRPr="00CF70CF">
              <w:rPr>
                <w:sz w:val="20"/>
                <w:szCs w:val="20"/>
              </w:rPr>
              <w:t xml:space="preserve"> </w:t>
            </w:r>
            <w:r w:rsidRPr="00CF70CF">
              <w:rPr>
                <w:sz w:val="20"/>
                <w:szCs w:val="20"/>
              </w:rPr>
              <w:t>się</w:t>
            </w:r>
            <w:r w:rsidR="006E0DAA" w:rsidRPr="00CF70CF">
              <w:rPr>
                <w:sz w:val="20"/>
                <w:szCs w:val="20"/>
              </w:rPr>
              <w:t xml:space="preserve"> </w:t>
            </w:r>
            <w:r w:rsidRPr="00CF70CF">
              <w:rPr>
                <w:sz w:val="20"/>
                <w:szCs w:val="20"/>
              </w:rPr>
              <w:t>zwrócić</w:t>
            </w:r>
            <w:r w:rsidR="006E0DAA" w:rsidRPr="00CF70CF">
              <w:rPr>
                <w:sz w:val="20"/>
                <w:szCs w:val="20"/>
              </w:rPr>
              <w:t xml:space="preserve"> </w:t>
            </w:r>
            <w:r w:rsidRPr="00CF70CF">
              <w:rPr>
                <w:sz w:val="20"/>
                <w:szCs w:val="20"/>
              </w:rPr>
              <w:t>do</w:t>
            </w:r>
            <w:r w:rsidR="006E0DAA" w:rsidRPr="00CF70CF">
              <w:rPr>
                <w:sz w:val="20"/>
                <w:szCs w:val="20"/>
              </w:rPr>
              <w:t xml:space="preserve"> </w:t>
            </w:r>
            <w:r w:rsidRPr="00CF70CF">
              <w:rPr>
                <w:sz w:val="20"/>
                <w:szCs w:val="20"/>
              </w:rPr>
              <w:t>następujących</w:t>
            </w:r>
            <w:r w:rsidR="006E0DAA" w:rsidRPr="00CF70CF">
              <w:rPr>
                <w:sz w:val="20"/>
                <w:szCs w:val="20"/>
              </w:rPr>
              <w:t xml:space="preserve"> </w:t>
            </w:r>
            <w:r w:rsidRPr="00CF70CF">
              <w:rPr>
                <w:sz w:val="20"/>
                <w:szCs w:val="20"/>
              </w:rPr>
              <w:t>pracowników</w:t>
            </w:r>
            <w:r w:rsidR="006E0DAA" w:rsidRPr="00CF70CF">
              <w:rPr>
                <w:sz w:val="20"/>
                <w:szCs w:val="20"/>
              </w:rPr>
              <w:t xml:space="preserve"> </w:t>
            </w:r>
            <w:r w:rsidRPr="00CF70CF">
              <w:rPr>
                <w:sz w:val="20"/>
                <w:szCs w:val="20"/>
              </w:rPr>
              <w:t>technicznych</w:t>
            </w:r>
            <w:r w:rsidR="006E0DAA" w:rsidRPr="00CF70CF">
              <w:rPr>
                <w:sz w:val="20"/>
                <w:szCs w:val="20"/>
              </w:rPr>
              <w:t xml:space="preserve"> </w:t>
            </w:r>
            <w:r w:rsidRPr="00CF70CF">
              <w:rPr>
                <w:sz w:val="20"/>
                <w:szCs w:val="20"/>
              </w:rPr>
              <w:t>lub</w:t>
            </w:r>
            <w:r w:rsidR="006E0DAA" w:rsidRPr="00CF70CF">
              <w:rPr>
                <w:sz w:val="20"/>
                <w:szCs w:val="20"/>
              </w:rPr>
              <w:t xml:space="preserve"> </w:t>
            </w:r>
            <w:r w:rsidRPr="00CF70CF">
              <w:rPr>
                <w:sz w:val="20"/>
                <w:szCs w:val="20"/>
              </w:rPr>
              <w:t>służb</w:t>
            </w:r>
            <w:r w:rsidR="006E0DAA" w:rsidRPr="00CF70CF">
              <w:rPr>
                <w:sz w:val="20"/>
                <w:szCs w:val="20"/>
              </w:rPr>
              <w:t xml:space="preserve"> </w:t>
            </w:r>
            <w:r w:rsidRPr="00CF70CF">
              <w:rPr>
                <w:sz w:val="20"/>
                <w:szCs w:val="20"/>
              </w:rPr>
              <w:t>technicznych</w:t>
            </w:r>
            <w:r w:rsidR="006E0DAA" w:rsidRPr="00CF70CF">
              <w:rPr>
                <w:sz w:val="20"/>
                <w:szCs w:val="20"/>
              </w:rPr>
              <w:t xml:space="preserve"> </w:t>
            </w:r>
            <w:r w:rsidRPr="00CF70CF">
              <w:rPr>
                <w:sz w:val="20"/>
                <w:szCs w:val="20"/>
              </w:rPr>
              <w:t>o</w:t>
            </w:r>
            <w:r w:rsidR="006E0DAA" w:rsidRPr="00CF70CF">
              <w:rPr>
                <w:sz w:val="20"/>
                <w:szCs w:val="20"/>
              </w:rPr>
              <w:t xml:space="preserve"> </w:t>
            </w:r>
            <w:r w:rsidRPr="00CF70CF">
              <w:rPr>
                <w:sz w:val="20"/>
                <w:szCs w:val="20"/>
              </w:rPr>
              <w:t>wykonanie</w:t>
            </w:r>
            <w:r w:rsidR="006E0DAA" w:rsidRPr="00CF70CF">
              <w:rPr>
                <w:sz w:val="20"/>
                <w:szCs w:val="20"/>
              </w:rPr>
              <w:t xml:space="preserve"> </w:t>
            </w:r>
            <w:r w:rsidRPr="00CF70CF">
              <w:rPr>
                <w:sz w:val="20"/>
                <w:szCs w:val="20"/>
              </w:rPr>
              <w:t>robót:</w:t>
            </w:r>
          </w:p>
        </w:tc>
        <w:tc>
          <w:tcPr>
            <w:tcW w:w="5812" w:type="dxa"/>
          </w:tcPr>
          <w:p w14:paraId="1A4ABE56" w14:textId="77777777" w:rsidR="009D0772" w:rsidRPr="00CF70CF" w:rsidRDefault="009D0772" w:rsidP="00607ECF">
            <w:pPr>
              <w:spacing w:after="0"/>
              <w:rPr>
                <w:sz w:val="20"/>
                <w:szCs w:val="20"/>
              </w:rPr>
            </w:pPr>
            <w:r w:rsidRPr="00CF70CF">
              <w:rPr>
                <w:sz w:val="20"/>
                <w:szCs w:val="20"/>
              </w:rPr>
              <w:t>[……]</w:t>
            </w:r>
            <w:r w:rsidRPr="00CF70CF">
              <w:rPr>
                <w:sz w:val="20"/>
                <w:szCs w:val="20"/>
              </w:rPr>
              <w:br/>
            </w:r>
            <w:r w:rsidRPr="00CF70CF">
              <w:rPr>
                <w:sz w:val="20"/>
                <w:szCs w:val="20"/>
              </w:rPr>
              <w:br/>
            </w:r>
            <w:r w:rsidRPr="00CF70CF">
              <w:rPr>
                <w:sz w:val="20"/>
                <w:szCs w:val="20"/>
              </w:rPr>
              <w:br/>
              <w:t>[……]</w:t>
            </w:r>
          </w:p>
        </w:tc>
      </w:tr>
      <w:tr w:rsidR="009D0772" w:rsidRPr="00CF70CF" w14:paraId="66AA6934" w14:textId="77777777" w:rsidTr="009D0772">
        <w:tc>
          <w:tcPr>
            <w:tcW w:w="4644" w:type="dxa"/>
          </w:tcPr>
          <w:p w14:paraId="56567D60" w14:textId="77777777" w:rsidR="009D0772" w:rsidRPr="00CF70CF" w:rsidRDefault="009D0772" w:rsidP="00607ECF">
            <w:pPr>
              <w:spacing w:after="0"/>
              <w:rPr>
                <w:sz w:val="20"/>
                <w:szCs w:val="20"/>
              </w:rPr>
            </w:pPr>
            <w:r w:rsidRPr="00CF70CF">
              <w:rPr>
                <w:sz w:val="20"/>
                <w:szCs w:val="20"/>
              </w:rPr>
              <w:t>3)</w:t>
            </w:r>
            <w:r w:rsidR="006E0DAA" w:rsidRPr="00CF70CF">
              <w:rPr>
                <w:sz w:val="20"/>
                <w:szCs w:val="20"/>
              </w:rPr>
              <w:t xml:space="preserve"> </w:t>
            </w:r>
            <w:r w:rsidRPr="00CF70CF">
              <w:rPr>
                <w:sz w:val="20"/>
                <w:szCs w:val="20"/>
              </w:rPr>
              <w:t>Korzysta</w:t>
            </w:r>
            <w:r w:rsidR="006E0DAA" w:rsidRPr="00CF70CF">
              <w:rPr>
                <w:sz w:val="20"/>
                <w:szCs w:val="20"/>
              </w:rPr>
              <w:t xml:space="preserve"> </w:t>
            </w:r>
            <w:r w:rsidRPr="00CF70CF">
              <w:rPr>
                <w:sz w:val="20"/>
                <w:szCs w:val="20"/>
              </w:rPr>
              <w:t>z</w:t>
            </w:r>
            <w:r w:rsidR="006E0DAA" w:rsidRPr="00CF70CF">
              <w:rPr>
                <w:sz w:val="20"/>
                <w:szCs w:val="20"/>
              </w:rPr>
              <w:t xml:space="preserve"> </w:t>
            </w:r>
            <w:r w:rsidRPr="00CF70CF">
              <w:rPr>
                <w:sz w:val="20"/>
                <w:szCs w:val="20"/>
              </w:rPr>
              <w:t>następujących</w:t>
            </w:r>
            <w:r w:rsidR="006E0DAA" w:rsidRPr="00CF70CF">
              <w:rPr>
                <w:sz w:val="20"/>
                <w:szCs w:val="20"/>
              </w:rPr>
              <w:t xml:space="preserve"> </w:t>
            </w:r>
            <w:r w:rsidRPr="00CF70CF">
              <w:rPr>
                <w:b/>
                <w:sz w:val="20"/>
                <w:szCs w:val="20"/>
              </w:rPr>
              <w:t>urządzeń</w:t>
            </w:r>
            <w:r w:rsidR="006E0DAA" w:rsidRPr="00CF70CF">
              <w:rPr>
                <w:b/>
                <w:sz w:val="20"/>
                <w:szCs w:val="20"/>
              </w:rPr>
              <w:t xml:space="preserve"> </w:t>
            </w:r>
            <w:r w:rsidRPr="00CF70CF">
              <w:rPr>
                <w:b/>
                <w:sz w:val="20"/>
                <w:szCs w:val="20"/>
              </w:rPr>
              <w:t>technicznych</w:t>
            </w:r>
            <w:r w:rsidR="006E0DAA" w:rsidRPr="00CF70CF">
              <w:rPr>
                <w:b/>
                <w:sz w:val="20"/>
                <w:szCs w:val="20"/>
              </w:rPr>
              <w:t xml:space="preserve"> </w:t>
            </w:r>
            <w:r w:rsidRPr="00CF70CF">
              <w:rPr>
                <w:b/>
                <w:sz w:val="20"/>
                <w:szCs w:val="20"/>
              </w:rPr>
              <w:t>oraz</w:t>
            </w:r>
            <w:r w:rsidR="006E0DAA" w:rsidRPr="00CF70CF">
              <w:rPr>
                <w:b/>
                <w:sz w:val="20"/>
                <w:szCs w:val="20"/>
              </w:rPr>
              <w:t xml:space="preserve"> </w:t>
            </w:r>
            <w:r w:rsidRPr="00CF70CF">
              <w:rPr>
                <w:b/>
                <w:sz w:val="20"/>
                <w:szCs w:val="20"/>
              </w:rPr>
              <w:t>środków</w:t>
            </w:r>
            <w:r w:rsidR="006E0DAA" w:rsidRPr="00CF70CF">
              <w:rPr>
                <w:b/>
                <w:sz w:val="20"/>
                <w:szCs w:val="20"/>
              </w:rPr>
              <w:t xml:space="preserve"> </w:t>
            </w:r>
            <w:r w:rsidRPr="00CF70CF">
              <w:rPr>
                <w:b/>
                <w:sz w:val="20"/>
                <w:szCs w:val="20"/>
              </w:rPr>
              <w:t>w</w:t>
            </w:r>
            <w:r w:rsidR="006E0DAA" w:rsidRPr="00CF70CF">
              <w:rPr>
                <w:b/>
                <w:sz w:val="20"/>
                <w:szCs w:val="20"/>
              </w:rPr>
              <w:t xml:space="preserve"> </w:t>
            </w:r>
            <w:r w:rsidRPr="00CF70CF">
              <w:rPr>
                <w:b/>
                <w:sz w:val="20"/>
                <w:szCs w:val="20"/>
              </w:rPr>
              <w:t>celu</w:t>
            </w:r>
            <w:r w:rsidR="006E0DAA" w:rsidRPr="00CF70CF">
              <w:rPr>
                <w:b/>
                <w:sz w:val="20"/>
                <w:szCs w:val="20"/>
              </w:rPr>
              <w:t xml:space="preserve"> </w:t>
            </w:r>
            <w:r w:rsidRPr="00CF70CF">
              <w:rPr>
                <w:b/>
                <w:sz w:val="20"/>
                <w:szCs w:val="20"/>
              </w:rPr>
              <w:t>zapewnienia</w:t>
            </w:r>
            <w:r w:rsidR="006E0DAA" w:rsidRPr="00CF70CF">
              <w:rPr>
                <w:b/>
                <w:sz w:val="20"/>
                <w:szCs w:val="20"/>
              </w:rPr>
              <w:t xml:space="preserve"> </w:t>
            </w:r>
            <w:r w:rsidRPr="00CF70CF">
              <w:rPr>
                <w:b/>
                <w:sz w:val="20"/>
                <w:szCs w:val="20"/>
              </w:rPr>
              <w:t>jakości</w:t>
            </w:r>
            <w:r w:rsidRPr="00CF70CF">
              <w:rPr>
                <w:sz w:val="20"/>
                <w:szCs w:val="20"/>
              </w:rPr>
              <w:t>,</w:t>
            </w:r>
            <w:r w:rsidR="006E0DAA" w:rsidRPr="00CF70CF">
              <w:rPr>
                <w:sz w:val="20"/>
                <w:szCs w:val="20"/>
              </w:rPr>
              <w:t xml:space="preserve"> </w:t>
            </w:r>
            <w:r w:rsidRPr="00CF70CF">
              <w:rPr>
                <w:sz w:val="20"/>
                <w:szCs w:val="20"/>
              </w:rPr>
              <w:t>a</w:t>
            </w:r>
            <w:r w:rsidR="006E0DAA" w:rsidRPr="00CF70CF">
              <w:rPr>
                <w:sz w:val="20"/>
                <w:szCs w:val="20"/>
              </w:rPr>
              <w:t xml:space="preserve"> </w:t>
            </w:r>
            <w:r w:rsidRPr="00CF70CF">
              <w:rPr>
                <w:sz w:val="20"/>
                <w:szCs w:val="20"/>
              </w:rPr>
              <w:t>jego</w:t>
            </w:r>
            <w:r w:rsidR="006E0DAA" w:rsidRPr="00CF70CF">
              <w:rPr>
                <w:sz w:val="20"/>
                <w:szCs w:val="20"/>
              </w:rPr>
              <w:t xml:space="preserve"> </w:t>
            </w:r>
            <w:r w:rsidRPr="00CF70CF">
              <w:rPr>
                <w:b/>
                <w:sz w:val="20"/>
                <w:szCs w:val="20"/>
              </w:rPr>
              <w:t>zaplecze</w:t>
            </w:r>
            <w:r w:rsidR="006E0DAA" w:rsidRPr="00CF70CF">
              <w:rPr>
                <w:b/>
                <w:sz w:val="20"/>
                <w:szCs w:val="20"/>
              </w:rPr>
              <w:t xml:space="preserve"> </w:t>
            </w:r>
            <w:r w:rsidRPr="00CF70CF">
              <w:rPr>
                <w:b/>
                <w:sz w:val="20"/>
                <w:szCs w:val="20"/>
              </w:rPr>
              <w:t>naukowo-badawcze</w:t>
            </w:r>
            <w:r w:rsidR="006E0DAA" w:rsidRPr="00CF70CF">
              <w:rPr>
                <w:sz w:val="20"/>
                <w:szCs w:val="20"/>
              </w:rPr>
              <w:t xml:space="preserve"> </w:t>
            </w:r>
            <w:r w:rsidRPr="00CF70CF">
              <w:rPr>
                <w:sz w:val="20"/>
                <w:szCs w:val="20"/>
              </w:rPr>
              <w:t>jest</w:t>
            </w:r>
            <w:r w:rsidR="006E0DAA" w:rsidRPr="00CF70CF">
              <w:rPr>
                <w:sz w:val="20"/>
                <w:szCs w:val="20"/>
              </w:rPr>
              <w:t xml:space="preserve"> </w:t>
            </w:r>
            <w:r w:rsidRPr="00CF70CF">
              <w:rPr>
                <w:sz w:val="20"/>
                <w:szCs w:val="20"/>
              </w:rPr>
              <w:t>następujące:</w:t>
            </w:r>
            <w:r w:rsidR="006E0DAA" w:rsidRPr="00CF70CF">
              <w:rPr>
                <w:sz w:val="20"/>
                <w:szCs w:val="20"/>
              </w:rPr>
              <w:t xml:space="preserve"> </w:t>
            </w:r>
          </w:p>
        </w:tc>
        <w:tc>
          <w:tcPr>
            <w:tcW w:w="5812" w:type="dxa"/>
          </w:tcPr>
          <w:p w14:paraId="4F14A929" w14:textId="77777777" w:rsidR="009D0772" w:rsidRPr="00CF70CF" w:rsidRDefault="009D0772" w:rsidP="00607ECF">
            <w:pPr>
              <w:spacing w:after="0"/>
              <w:rPr>
                <w:sz w:val="20"/>
                <w:szCs w:val="20"/>
              </w:rPr>
            </w:pPr>
            <w:r w:rsidRPr="00CF70CF">
              <w:rPr>
                <w:sz w:val="20"/>
                <w:szCs w:val="20"/>
              </w:rPr>
              <w:t>[……]</w:t>
            </w:r>
          </w:p>
        </w:tc>
      </w:tr>
      <w:tr w:rsidR="009D0772" w:rsidRPr="00CF70CF" w14:paraId="6A22ED12" w14:textId="77777777" w:rsidTr="009D0772">
        <w:tc>
          <w:tcPr>
            <w:tcW w:w="4644" w:type="dxa"/>
          </w:tcPr>
          <w:p w14:paraId="3292CB87" w14:textId="77777777" w:rsidR="009D0772" w:rsidRPr="00CF70CF" w:rsidRDefault="009D0772" w:rsidP="00607ECF">
            <w:pPr>
              <w:spacing w:after="0"/>
              <w:rPr>
                <w:sz w:val="20"/>
                <w:szCs w:val="20"/>
              </w:rPr>
            </w:pPr>
            <w:r w:rsidRPr="00CF70CF">
              <w:rPr>
                <w:sz w:val="20"/>
                <w:szCs w:val="20"/>
              </w:rPr>
              <w:t>4)</w:t>
            </w:r>
            <w:r w:rsidR="006E0DAA" w:rsidRPr="00CF70CF">
              <w:rPr>
                <w:sz w:val="20"/>
                <w:szCs w:val="20"/>
              </w:rPr>
              <w:t xml:space="preserve"> </w:t>
            </w:r>
            <w:r w:rsidRPr="00CF70CF">
              <w:rPr>
                <w:sz w:val="20"/>
                <w:szCs w:val="20"/>
              </w:rPr>
              <w:t>Podczas</w:t>
            </w:r>
            <w:r w:rsidR="006E0DAA" w:rsidRPr="00CF70CF">
              <w:rPr>
                <w:sz w:val="20"/>
                <w:szCs w:val="20"/>
              </w:rPr>
              <w:t xml:space="preserve"> </w:t>
            </w:r>
            <w:r w:rsidRPr="00CF70CF">
              <w:rPr>
                <w:sz w:val="20"/>
                <w:szCs w:val="20"/>
              </w:rPr>
              <w:t>realizacji</w:t>
            </w:r>
            <w:r w:rsidR="006E0DAA" w:rsidRPr="00CF70CF">
              <w:rPr>
                <w:sz w:val="20"/>
                <w:szCs w:val="20"/>
              </w:rPr>
              <w:t xml:space="preserve"> </w:t>
            </w:r>
            <w:r w:rsidRPr="00CF70CF">
              <w:rPr>
                <w:sz w:val="20"/>
                <w:szCs w:val="20"/>
              </w:rPr>
              <w:t>zamówienia</w:t>
            </w:r>
            <w:r w:rsidR="006E0DAA" w:rsidRPr="00CF70CF">
              <w:rPr>
                <w:sz w:val="20"/>
                <w:szCs w:val="20"/>
              </w:rPr>
              <w:t xml:space="preserve"> </w:t>
            </w:r>
            <w:r w:rsidRPr="00CF70CF">
              <w:rPr>
                <w:sz w:val="20"/>
                <w:szCs w:val="20"/>
              </w:rPr>
              <w:t>będzie</w:t>
            </w:r>
            <w:r w:rsidR="006E0DAA" w:rsidRPr="00CF70CF">
              <w:rPr>
                <w:sz w:val="20"/>
                <w:szCs w:val="20"/>
              </w:rPr>
              <w:t xml:space="preserve"> </w:t>
            </w:r>
            <w:r w:rsidRPr="00CF70CF">
              <w:rPr>
                <w:sz w:val="20"/>
                <w:szCs w:val="20"/>
              </w:rPr>
              <w:t>mógł</w:t>
            </w:r>
            <w:r w:rsidR="006E0DAA" w:rsidRPr="00CF70CF">
              <w:rPr>
                <w:sz w:val="20"/>
                <w:szCs w:val="20"/>
              </w:rPr>
              <w:t xml:space="preserve"> </w:t>
            </w:r>
            <w:r w:rsidRPr="00CF70CF">
              <w:rPr>
                <w:sz w:val="20"/>
                <w:szCs w:val="20"/>
              </w:rPr>
              <w:t>stosować</w:t>
            </w:r>
            <w:r w:rsidR="006E0DAA" w:rsidRPr="00CF70CF">
              <w:rPr>
                <w:sz w:val="20"/>
                <w:szCs w:val="20"/>
              </w:rPr>
              <w:t xml:space="preserve"> </w:t>
            </w:r>
            <w:r w:rsidRPr="00CF70CF">
              <w:rPr>
                <w:sz w:val="20"/>
                <w:szCs w:val="20"/>
              </w:rPr>
              <w:t>następujące</w:t>
            </w:r>
            <w:r w:rsidR="006E0DAA" w:rsidRPr="00CF70CF">
              <w:rPr>
                <w:sz w:val="20"/>
                <w:szCs w:val="20"/>
              </w:rPr>
              <w:t xml:space="preserve"> </w:t>
            </w:r>
            <w:r w:rsidRPr="00CF70CF">
              <w:rPr>
                <w:sz w:val="20"/>
                <w:szCs w:val="20"/>
              </w:rPr>
              <w:t>systemy</w:t>
            </w:r>
            <w:r w:rsidR="006E0DAA" w:rsidRPr="00CF70CF">
              <w:rPr>
                <w:sz w:val="20"/>
                <w:szCs w:val="20"/>
              </w:rPr>
              <w:t xml:space="preserve"> </w:t>
            </w:r>
            <w:r w:rsidRPr="00CF70CF">
              <w:rPr>
                <w:b/>
                <w:sz w:val="20"/>
                <w:szCs w:val="20"/>
              </w:rPr>
              <w:t>zarządzania</w:t>
            </w:r>
            <w:r w:rsidR="006E0DAA" w:rsidRPr="00CF70CF">
              <w:rPr>
                <w:b/>
                <w:sz w:val="20"/>
                <w:szCs w:val="20"/>
              </w:rPr>
              <w:t xml:space="preserve"> </w:t>
            </w:r>
            <w:r w:rsidRPr="00CF70CF">
              <w:rPr>
                <w:b/>
                <w:sz w:val="20"/>
                <w:szCs w:val="20"/>
              </w:rPr>
              <w:t>łańcuchem</w:t>
            </w:r>
            <w:r w:rsidR="006E0DAA" w:rsidRPr="00CF70CF">
              <w:rPr>
                <w:b/>
                <w:sz w:val="20"/>
                <w:szCs w:val="20"/>
              </w:rPr>
              <w:t xml:space="preserve"> </w:t>
            </w:r>
            <w:r w:rsidRPr="00CF70CF">
              <w:rPr>
                <w:b/>
                <w:sz w:val="20"/>
                <w:szCs w:val="20"/>
              </w:rPr>
              <w:t>dostaw</w:t>
            </w:r>
            <w:r w:rsidR="006E0DAA" w:rsidRPr="00CF70CF">
              <w:rPr>
                <w:sz w:val="20"/>
                <w:szCs w:val="20"/>
              </w:rPr>
              <w:t xml:space="preserve"> </w:t>
            </w:r>
            <w:r w:rsidRPr="00CF70CF">
              <w:rPr>
                <w:sz w:val="20"/>
                <w:szCs w:val="20"/>
              </w:rPr>
              <w:t>i</w:t>
            </w:r>
            <w:r w:rsidR="006E0DAA" w:rsidRPr="00CF70CF">
              <w:rPr>
                <w:sz w:val="20"/>
                <w:szCs w:val="20"/>
              </w:rPr>
              <w:t xml:space="preserve"> </w:t>
            </w:r>
            <w:r w:rsidRPr="00CF70CF">
              <w:rPr>
                <w:sz w:val="20"/>
                <w:szCs w:val="20"/>
              </w:rPr>
              <w:t>śledzenia</w:t>
            </w:r>
            <w:r w:rsidR="006E0DAA" w:rsidRPr="00CF70CF">
              <w:rPr>
                <w:sz w:val="20"/>
                <w:szCs w:val="20"/>
              </w:rPr>
              <w:t xml:space="preserve"> </w:t>
            </w:r>
            <w:r w:rsidRPr="00CF70CF">
              <w:rPr>
                <w:sz w:val="20"/>
                <w:szCs w:val="20"/>
              </w:rPr>
              <w:t>łańcucha</w:t>
            </w:r>
            <w:r w:rsidR="006E0DAA" w:rsidRPr="00CF70CF">
              <w:rPr>
                <w:sz w:val="20"/>
                <w:szCs w:val="20"/>
              </w:rPr>
              <w:t xml:space="preserve"> </w:t>
            </w:r>
            <w:r w:rsidRPr="00CF70CF">
              <w:rPr>
                <w:sz w:val="20"/>
                <w:szCs w:val="20"/>
              </w:rPr>
              <w:t>dostaw:</w:t>
            </w:r>
          </w:p>
        </w:tc>
        <w:tc>
          <w:tcPr>
            <w:tcW w:w="5812" w:type="dxa"/>
          </w:tcPr>
          <w:p w14:paraId="4496D980" w14:textId="77777777" w:rsidR="009D0772" w:rsidRPr="00CF70CF" w:rsidRDefault="009D0772" w:rsidP="00607ECF">
            <w:pPr>
              <w:spacing w:after="0"/>
              <w:rPr>
                <w:sz w:val="20"/>
                <w:szCs w:val="20"/>
              </w:rPr>
            </w:pPr>
            <w:r w:rsidRPr="00CF70CF">
              <w:rPr>
                <w:sz w:val="20"/>
                <w:szCs w:val="20"/>
              </w:rPr>
              <w:t>[……]</w:t>
            </w:r>
          </w:p>
        </w:tc>
      </w:tr>
      <w:tr w:rsidR="009D0772" w:rsidRPr="00CF70CF" w14:paraId="5D1650E1" w14:textId="77777777" w:rsidTr="009D0772">
        <w:tc>
          <w:tcPr>
            <w:tcW w:w="4644" w:type="dxa"/>
          </w:tcPr>
          <w:p w14:paraId="58EDC91E" w14:textId="77777777" w:rsidR="009D0772" w:rsidRPr="00CF70CF" w:rsidRDefault="009D0772" w:rsidP="00607ECF">
            <w:pPr>
              <w:spacing w:after="0"/>
              <w:rPr>
                <w:sz w:val="20"/>
                <w:szCs w:val="20"/>
              </w:rPr>
            </w:pPr>
            <w:r w:rsidRPr="00CF70CF">
              <w:rPr>
                <w:sz w:val="20"/>
                <w:szCs w:val="20"/>
                <w:shd w:val="clear" w:color="auto" w:fill="FFFFFF"/>
              </w:rPr>
              <w:t>5)</w:t>
            </w:r>
            <w:r w:rsidR="006E0DAA" w:rsidRPr="00CF70CF">
              <w:rPr>
                <w:b/>
                <w:sz w:val="20"/>
                <w:szCs w:val="20"/>
                <w:shd w:val="clear" w:color="auto" w:fill="FFFFFF"/>
              </w:rPr>
              <w:t xml:space="preserve"> </w:t>
            </w:r>
            <w:r w:rsidRPr="00CF70CF">
              <w:rPr>
                <w:b/>
                <w:sz w:val="20"/>
                <w:szCs w:val="20"/>
                <w:shd w:val="clear" w:color="auto" w:fill="FFFFFF"/>
              </w:rPr>
              <w:t>W</w:t>
            </w:r>
            <w:r w:rsidR="006E0DAA" w:rsidRPr="00CF70CF">
              <w:rPr>
                <w:b/>
                <w:sz w:val="20"/>
                <w:szCs w:val="20"/>
                <w:shd w:val="clear" w:color="auto" w:fill="FFFFFF"/>
              </w:rPr>
              <w:t xml:space="preserve"> </w:t>
            </w:r>
            <w:r w:rsidRPr="00CF70CF">
              <w:rPr>
                <w:b/>
                <w:sz w:val="20"/>
                <w:szCs w:val="20"/>
                <w:shd w:val="clear" w:color="auto" w:fill="FFFFFF"/>
              </w:rPr>
              <w:t>odniesieniu</w:t>
            </w:r>
            <w:r w:rsidR="006E0DAA" w:rsidRPr="00CF70CF">
              <w:rPr>
                <w:b/>
                <w:sz w:val="20"/>
                <w:szCs w:val="20"/>
                <w:shd w:val="clear" w:color="auto" w:fill="FFFFFF"/>
              </w:rPr>
              <w:t xml:space="preserve"> </w:t>
            </w:r>
            <w:r w:rsidRPr="00CF70CF">
              <w:rPr>
                <w:b/>
                <w:sz w:val="20"/>
                <w:szCs w:val="20"/>
                <w:shd w:val="clear" w:color="auto" w:fill="FFFFFF"/>
              </w:rPr>
              <w:t>do</w:t>
            </w:r>
            <w:r w:rsidR="006E0DAA" w:rsidRPr="00CF70CF">
              <w:rPr>
                <w:b/>
                <w:sz w:val="20"/>
                <w:szCs w:val="20"/>
                <w:shd w:val="clear" w:color="auto" w:fill="FFFFFF"/>
              </w:rPr>
              <w:t xml:space="preserve"> </w:t>
            </w:r>
            <w:r w:rsidRPr="00CF70CF">
              <w:rPr>
                <w:b/>
                <w:sz w:val="20"/>
                <w:szCs w:val="20"/>
                <w:shd w:val="clear" w:color="auto" w:fill="FFFFFF"/>
              </w:rPr>
              <w:t>produktów</w:t>
            </w:r>
            <w:r w:rsidR="006E0DAA" w:rsidRPr="00CF70CF">
              <w:rPr>
                <w:b/>
                <w:sz w:val="20"/>
                <w:szCs w:val="20"/>
                <w:shd w:val="clear" w:color="auto" w:fill="FFFFFF"/>
              </w:rPr>
              <w:t xml:space="preserve"> </w:t>
            </w:r>
            <w:r w:rsidRPr="00CF70CF">
              <w:rPr>
                <w:b/>
                <w:sz w:val="20"/>
                <w:szCs w:val="20"/>
                <w:shd w:val="clear" w:color="auto" w:fill="FFFFFF"/>
              </w:rPr>
              <w:t>lub</w:t>
            </w:r>
            <w:r w:rsidR="006E0DAA" w:rsidRPr="00CF70CF">
              <w:rPr>
                <w:b/>
                <w:sz w:val="20"/>
                <w:szCs w:val="20"/>
                <w:shd w:val="clear" w:color="auto" w:fill="FFFFFF"/>
              </w:rPr>
              <w:t xml:space="preserve"> </w:t>
            </w:r>
            <w:r w:rsidRPr="00CF70CF">
              <w:rPr>
                <w:b/>
                <w:sz w:val="20"/>
                <w:szCs w:val="20"/>
                <w:shd w:val="clear" w:color="auto" w:fill="FFFFFF"/>
              </w:rPr>
              <w:t>usług</w:t>
            </w:r>
            <w:r w:rsidR="006E0DAA" w:rsidRPr="00CF70CF">
              <w:rPr>
                <w:b/>
                <w:sz w:val="20"/>
                <w:szCs w:val="20"/>
                <w:shd w:val="clear" w:color="auto" w:fill="FFFFFF"/>
              </w:rPr>
              <w:t xml:space="preserve"> </w:t>
            </w:r>
            <w:r w:rsidRPr="00CF70CF">
              <w:rPr>
                <w:b/>
                <w:sz w:val="20"/>
                <w:szCs w:val="20"/>
                <w:shd w:val="clear" w:color="auto" w:fill="FFFFFF"/>
              </w:rPr>
              <w:t>o</w:t>
            </w:r>
            <w:r w:rsidR="006E0DAA" w:rsidRPr="00CF70CF">
              <w:rPr>
                <w:b/>
                <w:sz w:val="20"/>
                <w:szCs w:val="20"/>
                <w:shd w:val="clear" w:color="auto" w:fill="FFFFFF"/>
              </w:rPr>
              <w:t xml:space="preserve"> </w:t>
            </w:r>
            <w:r w:rsidRPr="00CF70CF">
              <w:rPr>
                <w:b/>
                <w:sz w:val="20"/>
                <w:szCs w:val="20"/>
                <w:shd w:val="clear" w:color="auto" w:fill="FFFFFF"/>
              </w:rPr>
              <w:t>złożonym</w:t>
            </w:r>
            <w:r w:rsidR="006E0DAA" w:rsidRPr="00CF70CF">
              <w:rPr>
                <w:b/>
                <w:sz w:val="20"/>
                <w:szCs w:val="20"/>
                <w:shd w:val="clear" w:color="auto" w:fill="FFFFFF"/>
              </w:rPr>
              <w:t xml:space="preserve"> </w:t>
            </w:r>
            <w:r w:rsidRPr="00CF70CF">
              <w:rPr>
                <w:b/>
                <w:sz w:val="20"/>
                <w:szCs w:val="20"/>
                <w:shd w:val="clear" w:color="auto" w:fill="FFFFFF"/>
              </w:rPr>
              <w:t>charakterze,</w:t>
            </w:r>
            <w:r w:rsidR="006E0DAA" w:rsidRPr="00CF70CF">
              <w:rPr>
                <w:b/>
                <w:sz w:val="20"/>
                <w:szCs w:val="20"/>
                <w:shd w:val="clear" w:color="auto" w:fill="FFFFFF"/>
              </w:rPr>
              <w:t xml:space="preserve"> </w:t>
            </w:r>
            <w:r w:rsidRPr="00CF70CF">
              <w:rPr>
                <w:b/>
                <w:sz w:val="20"/>
                <w:szCs w:val="20"/>
                <w:shd w:val="clear" w:color="auto" w:fill="FFFFFF"/>
              </w:rPr>
              <w:t>które</w:t>
            </w:r>
            <w:r w:rsidR="006E0DAA" w:rsidRPr="00CF70CF">
              <w:rPr>
                <w:b/>
                <w:sz w:val="20"/>
                <w:szCs w:val="20"/>
                <w:shd w:val="clear" w:color="auto" w:fill="FFFFFF"/>
              </w:rPr>
              <w:t xml:space="preserve"> </w:t>
            </w:r>
            <w:r w:rsidRPr="00CF70CF">
              <w:rPr>
                <w:b/>
                <w:sz w:val="20"/>
                <w:szCs w:val="20"/>
                <w:shd w:val="clear" w:color="auto" w:fill="FFFFFF"/>
              </w:rPr>
              <w:t>mają</w:t>
            </w:r>
            <w:r w:rsidR="006E0DAA" w:rsidRPr="00CF70CF">
              <w:rPr>
                <w:b/>
                <w:sz w:val="20"/>
                <w:szCs w:val="20"/>
                <w:shd w:val="clear" w:color="auto" w:fill="FFFFFF"/>
              </w:rPr>
              <w:t xml:space="preserve"> </w:t>
            </w:r>
            <w:r w:rsidRPr="00CF70CF">
              <w:rPr>
                <w:b/>
                <w:sz w:val="20"/>
                <w:szCs w:val="20"/>
                <w:shd w:val="clear" w:color="auto" w:fill="FFFFFF"/>
              </w:rPr>
              <w:t>zostać</w:t>
            </w:r>
            <w:r w:rsidR="006E0DAA" w:rsidRPr="00CF70CF">
              <w:rPr>
                <w:b/>
                <w:sz w:val="20"/>
                <w:szCs w:val="20"/>
                <w:shd w:val="clear" w:color="auto" w:fill="FFFFFF"/>
              </w:rPr>
              <w:t xml:space="preserve"> </w:t>
            </w:r>
            <w:r w:rsidRPr="00CF70CF">
              <w:rPr>
                <w:b/>
                <w:sz w:val="20"/>
                <w:szCs w:val="20"/>
                <w:shd w:val="clear" w:color="auto" w:fill="FFFFFF"/>
              </w:rPr>
              <w:t>dostarczone,</w:t>
            </w:r>
            <w:r w:rsidR="006E0DAA" w:rsidRPr="00CF70CF">
              <w:rPr>
                <w:b/>
                <w:sz w:val="20"/>
                <w:szCs w:val="20"/>
                <w:shd w:val="clear" w:color="auto" w:fill="FFFFFF"/>
              </w:rPr>
              <w:t xml:space="preserve"> </w:t>
            </w:r>
            <w:r w:rsidRPr="00CF70CF">
              <w:rPr>
                <w:b/>
                <w:sz w:val="20"/>
                <w:szCs w:val="20"/>
                <w:shd w:val="clear" w:color="auto" w:fill="FFFFFF"/>
              </w:rPr>
              <w:t>lub</w:t>
            </w:r>
            <w:r w:rsidR="006E0DAA" w:rsidRPr="00CF70CF">
              <w:rPr>
                <w:b/>
                <w:sz w:val="20"/>
                <w:szCs w:val="20"/>
                <w:shd w:val="clear" w:color="auto" w:fill="FFFFFF"/>
              </w:rPr>
              <w:t xml:space="preserve"> </w:t>
            </w:r>
            <w:r w:rsidRPr="00CF70CF">
              <w:rPr>
                <w:b/>
                <w:sz w:val="20"/>
                <w:szCs w:val="20"/>
                <w:shd w:val="clear" w:color="auto" w:fill="FFFFFF"/>
              </w:rPr>
              <w:t>–</w:t>
            </w:r>
            <w:r w:rsidR="006E0DAA" w:rsidRPr="00CF70CF">
              <w:rPr>
                <w:b/>
                <w:sz w:val="20"/>
                <w:szCs w:val="20"/>
                <w:shd w:val="clear" w:color="auto" w:fill="FFFFFF"/>
              </w:rPr>
              <w:t xml:space="preserve"> </w:t>
            </w:r>
            <w:r w:rsidRPr="00CF70CF">
              <w:rPr>
                <w:b/>
                <w:sz w:val="20"/>
                <w:szCs w:val="20"/>
                <w:shd w:val="clear" w:color="auto" w:fill="FFFFFF"/>
              </w:rPr>
              <w:t>wyjątkowo</w:t>
            </w:r>
            <w:r w:rsidR="006E0DAA" w:rsidRPr="00CF70CF">
              <w:rPr>
                <w:b/>
                <w:sz w:val="20"/>
                <w:szCs w:val="20"/>
                <w:shd w:val="clear" w:color="auto" w:fill="FFFFFF"/>
              </w:rPr>
              <w:t xml:space="preserve"> </w:t>
            </w:r>
            <w:r w:rsidRPr="00CF70CF">
              <w:rPr>
                <w:b/>
                <w:sz w:val="20"/>
                <w:szCs w:val="20"/>
                <w:shd w:val="clear" w:color="auto" w:fill="FFFFFF"/>
              </w:rPr>
              <w:t>–</w:t>
            </w:r>
            <w:r w:rsidR="006E0DAA" w:rsidRPr="00CF70CF">
              <w:rPr>
                <w:b/>
                <w:sz w:val="20"/>
                <w:szCs w:val="20"/>
                <w:shd w:val="clear" w:color="auto" w:fill="FFFFFF"/>
              </w:rPr>
              <w:t xml:space="preserve"> </w:t>
            </w:r>
            <w:r w:rsidRPr="00CF70CF">
              <w:rPr>
                <w:b/>
                <w:sz w:val="20"/>
                <w:szCs w:val="20"/>
                <w:shd w:val="clear" w:color="auto" w:fill="FFFFFF"/>
              </w:rPr>
              <w:t>w</w:t>
            </w:r>
            <w:r w:rsidR="006E0DAA" w:rsidRPr="00CF70CF">
              <w:rPr>
                <w:b/>
                <w:sz w:val="20"/>
                <w:szCs w:val="20"/>
                <w:shd w:val="clear" w:color="auto" w:fill="FFFFFF"/>
              </w:rPr>
              <w:t xml:space="preserve"> </w:t>
            </w:r>
            <w:r w:rsidRPr="00CF70CF">
              <w:rPr>
                <w:b/>
                <w:sz w:val="20"/>
                <w:szCs w:val="20"/>
                <w:shd w:val="clear" w:color="auto" w:fill="FFFFFF"/>
              </w:rPr>
              <w:t>odniesieniu</w:t>
            </w:r>
            <w:r w:rsidR="006E0DAA" w:rsidRPr="00CF70CF">
              <w:rPr>
                <w:b/>
                <w:sz w:val="20"/>
                <w:szCs w:val="20"/>
                <w:shd w:val="clear" w:color="auto" w:fill="FFFFFF"/>
              </w:rPr>
              <w:t xml:space="preserve"> </w:t>
            </w:r>
            <w:r w:rsidRPr="00CF70CF">
              <w:rPr>
                <w:b/>
                <w:sz w:val="20"/>
                <w:szCs w:val="20"/>
                <w:shd w:val="clear" w:color="auto" w:fill="FFFFFF"/>
              </w:rPr>
              <w:t>do</w:t>
            </w:r>
            <w:r w:rsidR="006E0DAA" w:rsidRPr="00CF70CF">
              <w:rPr>
                <w:b/>
                <w:sz w:val="20"/>
                <w:szCs w:val="20"/>
                <w:shd w:val="clear" w:color="auto" w:fill="FFFFFF"/>
              </w:rPr>
              <w:t xml:space="preserve"> </w:t>
            </w:r>
            <w:r w:rsidRPr="00CF70CF">
              <w:rPr>
                <w:b/>
                <w:sz w:val="20"/>
                <w:szCs w:val="20"/>
                <w:shd w:val="clear" w:color="auto" w:fill="FFFFFF"/>
              </w:rPr>
              <w:t>produktów</w:t>
            </w:r>
            <w:r w:rsidR="006E0DAA" w:rsidRPr="00CF70CF">
              <w:rPr>
                <w:b/>
                <w:sz w:val="20"/>
                <w:szCs w:val="20"/>
                <w:shd w:val="clear" w:color="auto" w:fill="FFFFFF"/>
              </w:rPr>
              <w:t xml:space="preserve"> </w:t>
            </w:r>
            <w:r w:rsidRPr="00CF70CF">
              <w:rPr>
                <w:b/>
                <w:sz w:val="20"/>
                <w:szCs w:val="20"/>
                <w:shd w:val="clear" w:color="auto" w:fill="FFFFFF"/>
              </w:rPr>
              <w:t>lub</w:t>
            </w:r>
            <w:r w:rsidR="006E0DAA" w:rsidRPr="00CF70CF">
              <w:rPr>
                <w:b/>
                <w:sz w:val="20"/>
                <w:szCs w:val="20"/>
                <w:shd w:val="clear" w:color="auto" w:fill="FFFFFF"/>
              </w:rPr>
              <w:t xml:space="preserve"> </w:t>
            </w:r>
            <w:r w:rsidRPr="00CF70CF">
              <w:rPr>
                <w:b/>
                <w:sz w:val="20"/>
                <w:szCs w:val="20"/>
                <w:shd w:val="clear" w:color="auto" w:fill="FFFFFF"/>
              </w:rPr>
              <w:t>usług</w:t>
            </w:r>
            <w:r w:rsidR="006E0DAA" w:rsidRPr="00CF70CF">
              <w:rPr>
                <w:b/>
                <w:sz w:val="20"/>
                <w:szCs w:val="20"/>
                <w:shd w:val="clear" w:color="auto" w:fill="FFFFFF"/>
              </w:rPr>
              <w:t xml:space="preserve"> </w:t>
            </w:r>
            <w:r w:rsidRPr="00CF70CF">
              <w:rPr>
                <w:b/>
                <w:sz w:val="20"/>
                <w:szCs w:val="20"/>
                <w:shd w:val="clear" w:color="auto" w:fill="FFFFFF"/>
              </w:rPr>
              <w:t>o</w:t>
            </w:r>
            <w:r w:rsidR="006E0DAA" w:rsidRPr="00CF70CF">
              <w:rPr>
                <w:b/>
                <w:sz w:val="20"/>
                <w:szCs w:val="20"/>
                <w:shd w:val="clear" w:color="auto" w:fill="FFFFFF"/>
              </w:rPr>
              <w:t xml:space="preserve"> </w:t>
            </w:r>
            <w:r w:rsidRPr="00CF70CF">
              <w:rPr>
                <w:b/>
                <w:sz w:val="20"/>
                <w:szCs w:val="20"/>
                <w:shd w:val="clear" w:color="auto" w:fill="FFFFFF"/>
              </w:rPr>
              <w:t>szczególnym</w:t>
            </w:r>
            <w:r w:rsidR="006E0DAA" w:rsidRPr="00CF70CF">
              <w:rPr>
                <w:b/>
                <w:sz w:val="20"/>
                <w:szCs w:val="20"/>
                <w:shd w:val="clear" w:color="auto" w:fill="FFFFFF"/>
              </w:rPr>
              <w:t xml:space="preserve"> </w:t>
            </w:r>
            <w:r w:rsidRPr="00CF70CF">
              <w:rPr>
                <w:b/>
                <w:sz w:val="20"/>
                <w:szCs w:val="20"/>
                <w:shd w:val="clear" w:color="auto" w:fill="FFFFFF"/>
              </w:rPr>
              <w:t>przeznaczeniu:</w:t>
            </w:r>
            <w:r w:rsidRPr="00CF70CF">
              <w:rPr>
                <w:b/>
                <w:sz w:val="20"/>
                <w:szCs w:val="20"/>
                <w:shd w:val="clear" w:color="auto" w:fill="BFBFBF"/>
              </w:rPr>
              <w:br/>
            </w:r>
            <w:r w:rsidRPr="00CF70CF">
              <w:rPr>
                <w:sz w:val="20"/>
                <w:szCs w:val="20"/>
              </w:rPr>
              <w:t>Czy</w:t>
            </w:r>
            <w:r w:rsidR="006E0DAA" w:rsidRPr="00CF70CF">
              <w:rPr>
                <w:sz w:val="20"/>
                <w:szCs w:val="20"/>
              </w:rPr>
              <w:t xml:space="preserve"> </w:t>
            </w:r>
            <w:r w:rsidRPr="00CF70CF">
              <w:rPr>
                <w:sz w:val="20"/>
                <w:szCs w:val="20"/>
              </w:rPr>
              <w:t>wykonawca</w:t>
            </w:r>
            <w:r w:rsidR="006E0DAA" w:rsidRPr="00CF70CF">
              <w:rPr>
                <w:sz w:val="20"/>
                <w:szCs w:val="20"/>
              </w:rPr>
              <w:t xml:space="preserve"> </w:t>
            </w:r>
            <w:r w:rsidRPr="00CF70CF">
              <w:rPr>
                <w:b/>
                <w:sz w:val="20"/>
                <w:szCs w:val="20"/>
              </w:rPr>
              <w:t>zezwoli</w:t>
            </w:r>
            <w:r w:rsidR="006E0DAA" w:rsidRPr="00CF70CF">
              <w:rPr>
                <w:sz w:val="20"/>
                <w:szCs w:val="20"/>
              </w:rPr>
              <w:t xml:space="preserve"> </w:t>
            </w:r>
            <w:r w:rsidRPr="00CF70CF">
              <w:rPr>
                <w:sz w:val="20"/>
                <w:szCs w:val="20"/>
              </w:rPr>
              <w:t>na</w:t>
            </w:r>
            <w:r w:rsidR="006E0DAA" w:rsidRPr="00CF70CF">
              <w:rPr>
                <w:sz w:val="20"/>
                <w:szCs w:val="20"/>
              </w:rPr>
              <w:t xml:space="preserve"> </w:t>
            </w:r>
            <w:r w:rsidRPr="00CF70CF">
              <w:rPr>
                <w:sz w:val="20"/>
                <w:szCs w:val="20"/>
              </w:rPr>
              <w:t>przeprowadzenie</w:t>
            </w:r>
            <w:r w:rsidR="006E0DAA" w:rsidRPr="00CF70CF">
              <w:rPr>
                <w:sz w:val="20"/>
                <w:szCs w:val="20"/>
              </w:rPr>
              <w:t xml:space="preserve"> </w:t>
            </w:r>
            <w:r w:rsidRPr="00CF70CF">
              <w:rPr>
                <w:b/>
                <w:sz w:val="20"/>
                <w:szCs w:val="20"/>
              </w:rPr>
              <w:t>kontroli</w:t>
            </w:r>
            <w:r w:rsidRPr="00CF70CF">
              <w:rPr>
                <w:b/>
                <w:sz w:val="20"/>
                <w:szCs w:val="20"/>
                <w:vertAlign w:val="superscript"/>
              </w:rPr>
              <w:footnoteReference w:id="44"/>
            </w:r>
            <w:r w:rsidR="006E0DAA" w:rsidRPr="00CF70CF">
              <w:rPr>
                <w:sz w:val="20"/>
                <w:szCs w:val="20"/>
              </w:rPr>
              <w:t xml:space="preserve"> </w:t>
            </w:r>
            <w:r w:rsidRPr="00CF70CF">
              <w:rPr>
                <w:sz w:val="20"/>
                <w:szCs w:val="20"/>
              </w:rPr>
              <w:t>swoich</w:t>
            </w:r>
            <w:r w:rsidR="006E0DAA" w:rsidRPr="00CF70CF">
              <w:rPr>
                <w:sz w:val="20"/>
                <w:szCs w:val="20"/>
              </w:rPr>
              <w:t xml:space="preserve"> </w:t>
            </w:r>
            <w:r w:rsidRPr="00CF70CF">
              <w:rPr>
                <w:b/>
                <w:sz w:val="20"/>
                <w:szCs w:val="20"/>
              </w:rPr>
              <w:t>zdolności</w:t>
            </w:r>
            <w:r w:rsidR="006E0DAA" w:rsidRPr="00CF70CF">
              <w:rPr>
                <w:b/>
                <w:sz w:val="20"/>
                <w:szCs w:val="20"/>
              </w:rPr>
              <w:t xml:space="preserve"> </w:t>
            </w:r>
            <w:r w:rsidRPr="00CF70CF">
              <w:rPr>
                <w:b/>
                <w:sz w:val="20"/>
                <w:szCs w:val="20"/>
              </w:rPr>
              <w:t>produkcyjnych</w:t>
            </w:r>
            <w:r w:rsidR="006E0DAA" w:rsidRPr="00CF70CF">
              <w:rPr>
                <w:sz w:val="20"/>
                <w:szCs w:val="20"/>
              </w:rPr>
              <w:t xml:space="preserve"> </w:t>
            </w:r>
            <w:r w:rsidRPr="00CF70CF">
              <w:rPr>
                <w:sz w:val="20"/>
                <w:szCs w:val="20"/>
              </w:rPr>
              <w:t>lub</w:t>
            </w:r>
            <w:r w:rsidR="006E0DAA" w:rsidRPr="00CF70CF">
              <w:rPr>
                <w:sz w:val="20"/>
                <w:szCs w:val="20"/>
              </w:rPr>
              <w:t xml:space="preserve"> </w:t>
            </w:r>
            <w:r w:rsidRPr="00CF70CF">
              <w:rPr>
                <w:b/>
                <w:sz w:val="20"/>
                <w:szCs w:val="20"/>
              </w:rPr>
              <w:t>zdolności</w:t>
            </w:r>
            <w:r w:rsidR="006E0DAA" w:rsidRPr="00CF70CF">
              <w:rPr>
                <w:b/>
                <w:sz w:val="20"/>
                <w:szCs w:val="20"/>
              </w:rPr>
              <w:t xml:space="preserve"> </w:t>
            </w:r>
            <w:r w:rsidRPr="00CF70CF">
              <w:rPr>
                <w:b/>
                <w:sz w:val="20"/>
                <w:szCs w:val="20"/>
              </w:rPr>
              <w:t>technicznych</w:t>
            </w:r>
            <w:r w:rsidRPr="00CF70CF">
              <w:rPr>
                <w:sz w:val="20"/>
                <w:szCs w:val="20"/>
              </w:rPr>
              <w:t>,</w:t>
            </w:r>
            <w:r w:rsidR="006E0DAA" w:rsidRPr="00CF70CF">
              <w:rPr>
                <w:sz w:val="20"/>
                <w:szCs w:val="20"/>
              </w:rPr>
              <w:t xml:space="preserve"> </w:t>
            </w:r>
            <w:r w:rsidRPr="00CF70CF">
              <w:rPr>
                <w:sz w:val="20"/>
                <w:szCs w:val="20"/>
              </w:rPr>
              <w:t>a</w:t>
            </w:r>
            <w:r w:rsidR="006E0DAA" w:rsidRPr="00CF70CF">
              <w:rPr>
                <w:sz w:val="20"/>
                <w:szCs w:val="20"/>
              </w:rPr>
              <w:t xml:space="preserve"> </w:t>
            </w:r>
            <w:r w:rsidRPr="00CF70CF">
              <w:rPr>
                <w:sz w:val="20"/>
                <w:szCs w:val="20"/>
              </w:rPr>
              <w:t>w</w:t>
            </w:r>
            <w:r w:rsidR="006E0DAA" w:rsidRPr="00CF70CF">
              <w:rPr>
                <w:sz w:val="20"/>
                <w:szCs w:val="20"/>
              </w:rPr>
              <w:t xml:space="preserve"> </w:t>
            </w:r>
            <w:r w:rsidRPr="00CF70CF">
              <w:rPr>
                <w:sz w:val="20"/>
                <w:szCs w:val="20"/>
              </w:rPr>
              <w:t>razie</w:t>
            </w:r>
            <w:r w:rsidR="006E0DAA" w:rsidRPr="00CF70CF">
              <w:rPr>
                <w:sz w:val="20"/>
                <w:szCs w:val="20"/>
              </w:rPr>
              <w:t xml:space="preserve"> </w:t>
            </w:r>
            <w:r w:rsidRPr="00CF70CF">
              <w:rPr>
                <w:sz w:val="20"/>
                <w:szCs w:val="20"/>
              </w:rPr>
              <w:t>konieczności</w:t>
            </w:r>
            <w:r w:rsidR="006E0DAA" w:rsidRPr="00CF70CF">
              <w:rPr>
                <w:sz w:val="20"/>
                <w:szCs w:val="20"/>
              </w:rPr>
              <w:t xml:space="preserve"> </w:t>
            </w:r>
            <w:r w:rsidRPr="00CF70CF">
              <w:rPr>
                <w:sz w:val="20"/>
                <w:szCs w:val="20"/>
              </w:rPr>
              <w:t>także</w:t>
            </w:r>
            <w:r w:rsidR="006E0DAA" w:rsidRPr="00CF70CF">
              <w:rPr>
                <w:sz w:val="20"/>
                <w:szCs w:val="20"/>
              </w:rPr>
              <w:t xml:space="preserve"> </w:t>
            </w:r>
            <w:r w:rsidRPr="00CF70CF">
              <w:rPr>
                <w:sz w:val="20"/>
                <w:szCs w:val="20"/>
              </w:rPr>
              <w:t>dostępnych</w:t>
            </w:r>
            <w:r w:rsidR="006E0DAA" w:rsidRPr="00CF70CF">
              <w:rPr>
                <w:sz w:val="20"/>
                <w:szCs w:val="20"/>
              </w:rPr>
              <w:t xml:space="preserve"> </w:t>
            </w:r>
            <w:r w:rsidRPr="00CF70CF">
              <w:rPr>
                <w:sz w:val="20"/>
                <w:szCs w:val="20"/>
              </w:rPr>
              <w:t>mu</w:t>
            </w:r>
            <w:r w:rsidR="006E0DAA" w:rsidRPr="00CF70CF">
              <w:rPr>
                <w:sz w:val="20"/>
                <w:szCs w:val="20"/>
              </w:rPr>
              <w:t xml:space="preserve"> </w:t>
            </w:r>
            <w:r w:rsidRPr="00CF70CF">
              <w:rPr>
                <w:b/>
                <w:sz w:val="20"/>
                <w:szCs w:val="20"/>
              </w:rPr>
              <w:t>środków</w:t>
            </w:r>
            <w:r w:rsidR="006E0DAA" w:rsidRPr="00CF70CF">
              <w:rPr>
                <w:b/>
                <w:sz w:val="20"/>
                <w:szCs w:val="20"/>
              </w:rPr>
              <w:t xml:space="preserve"> </w:t>
            </w:r>
            <w:r w:rsidRPr="00CF70CF">
              <w:rPr>
                <w:b/>
                <w:sz w:val="20"/>
                <w:szCs w:val="20"/>
              </w:rPr>
              <w:t>naukowych</w:t>
            </w:r>
            <w:r w:rsidR="006E0DAA" w:rsidRPr="00CF70CF">
              <w:rPr>
                <w:b/>
                <w:sz w:val="20"/>
                <w:szCs w:val="20"/>
              </w:rPr>
              <w:t xml:space="preserve"> </w:t>
            </w:r>
            <w:r w:rsidRPr="00CF70CF">
              <w:rPr>
                <w:b/>
                <w:sz w:val="20"/>
                <w:szCs w:val="20"/>
              </w:rPr>
              <w:t>i</w:t>
            </w:r>
            <w:r w:rsidR="006E0DAA" w:rsidRPr="00CF70CF">
              <w:rPr>
                <w:b/>
                <w:sz w:val="20"/>
                <w:szCs w:val="20"/>
              </w:rPr>
              <w:t xml:space="preserve"> </w:t>
            </w:r>
            <w:r w:rsidRPr="00CF70CF">
              <w:rPr>
                <w:b/>
                <w:sz w:val="20"/>
                <w:szCs w:val="20"/>
              </w:rPr>
              <w:t>badawczych</w:t>
            </w:r>
            <w:r w:rsidRPr="00CF70CF">
              <w:rPr>
                <w:sz w:val="20"/>
                <w:szCs w:val="20"/>
              </w:rPr>
              <w:t>,</w:t>
            </w:r>
            <w:r w:rsidR="006E0DAA" w:rsidRPr="00CF70CF">
              <w:rPr>
                <w:sz w:val="20"/>
                <w:szCs w:val="20"/>
              </w:rPr>
              <w:t xml:space="preserve"> </w:t>
            </w:r>
            <w:r w:rsidRPr="00CF70CF">
              <w:rPr>
                <w:sz w:val="20"/>
                <w:szCs w:val="20"/>
              </w:rPr>
              <w:t>jak</w:t>
            </w:r>
            <w:r w:rsidR="006E0DAA" w:rsidRPr="00CF70CF">
              <w:rPr>
                <w:sz w:val="20"/>
                <w:szCs w:val="20"/>
              </w:rPr>
              <w:t xml:space="preserve"> </w:t>
            </w:r>
            <w:r w:rsidRPr="00CF70CF">
              <w:rPr>
                <w:sz w:val="20"/>
                <w:szCs w:val="20"/>
              </w:rPr>
              <w:t>również</w:t>
            </w:r>
            <w:r w:rsidR="006E0DAA" w:rsidRPr="00CF70CF">
              <w:rPr>
                <w:sz w:val="20"/>
                <w:szCs w:val="20"/>
              </w:rPr>
              <w:t xml:space="preserve"> </w:t>
            </w:r>
            <w:r w:rsidRPr="00CF70CF">
              <w:rPr>
                <w:b/>
                <w:sz w:val="20"/>
                <w:szCs w:val="20"/>
              </w:rPr>
              <w:t>środków</w:t>
            </w:r>
            <w:r w:rsidR="006E0DAA" w:rsidRPr="00CF70CF">
              <w:rPr>
                <w:b/>
                <w:sz w:val="20"/>
                <w:szCs w:val="20"/>
              </w:rPr>
              <w:t xml:space="preserve"> </w:t>
            </w:r>
            <w:r w:rsidRPr="00CF70CF">
              <w:rPr>
                <w:b/>
                <w:sz w:val="20"/>
                <w:szCs w:val="20"/>
              </w:rPr>
              <w:t>kontroli</w:t>
            </w:r>
            <w:r w:rsidR="006E0DAA" w:rsidRPr="00CF70CF">
              <w:rPr>
                <w:b/>
                <w:sz w:val="20"/>
                <w:szCs w:val="20"/>
              </w:rPr>
              <w:t xml:space="preserve"> </w:t>
            </w:r>
            <w:r w:rsidRPr="00CF70CF">
              <w:rPr>
                <w:b/>
                <w:sz w:val="20"/>
                <w:szCs w:val="20"/>
              </w:rPr>
              <w:t>jakości</w:t>
            </w:r>
            <w:r w:rsidRPr="00CF70CF">
              <w:rPr>
                <w:sz w:val="20"/>
                <w:szCs w:val="20"/>
              </w:rPr>
              <w:t>?</w:t>
            </w:r>
          </w:p>
        </w:tc>
        <w:tc>
          <w:tcPr>
            <w:tcW w:w="5812" w:type="dxa"/>
          </w:tcPr>
          <w:p w14:paraId="35496E39" w14:textId="77777777" w:rsidR="009D0772" w:rsidRPr="00CF70CF" w:rsidRDefault="009D0772" w:rsidP="00607ECF">
            <w:pPr>
              <w:spacing w:after="0"/>
              <w:rPr>
                <w:sz w:val="20"/>
                <w:szCs w:val="20"/>
              </w:rPr>
            </w:pPr>
            <w:r w:rsidRPr="00CF70CF">
              <w:rPr>
                <w:sz w:val="20"/>
                <w:szCs w:val="20"/>
              </w:rPr>
              <w:br/>
            </w:r>
            <w:r w:rsidRPr="00CF70CF">
              <w:rPr>
                <w:sz w:val="20"/>
                <w:szCs w:val="20"/>
              </w:rPr>
              <w:br/>
            </w:r>
            <w:r w:rsidRPr="00CF70CF">
              <w:rPr>
                <w:sz w:val="20"/>
                <w:szCs w:val="20"/>
              </w:rPr>
              <w:br/>
              <w:t>[]</w:t>
            </w:r>
            <w:r w:rsidR="006E0DAA" w:rsidRPr="00CF70CF">
              <w:rPr>
                <w:sz w:val="20"/>
                <w:szCs w:val="20"/>
              </w:rPr>
              <w:t xml:space="preserve"> </w:t>
            </w:r>
            <w:r w:rsidRPr="00CF70CF">
              <w:rPr>
                <w:sz w:val="20"/>
                <w:szCs w:val="20"/>
              </w:rPr>
              <w:t>Tak</w:t>
            </w:r>
            <w:r w:rsidR="006E0DAA" w:rsidRPr="00CF70CF">
              <w:rPr>
                <w:sz w:val="20"/>
                <w:szCs w:val="20"/>
              </w:rPr>
              <w:t xml:space="preserve"> </w:t>
            </w:r>
            <w:r w:rsidRPr="00CF70CF">
              <w:rPr>
                <w:sz w:val="20"/>
                <w:szCs w:val="20"/>
              </w:rPr>
              <w:t>[]</w:t>
            </w:r>
            <w:r w:rsidR="006E0DAA" w:rsidRPr="00CF70CF">
              <w:rPr>
                <w:sz w:val="20"/>
                <w:szCs w:val="20"/>
              </w:rPr>
              <w:t xml:space="preserve"> </w:t>
            </w:r>
            <w:r w:rsidRPr="00CF70CF">
              <w:rPr>
                <w:sz w:val="20"/>
                <w:szCs w:val="20"/>
              </w:rPr>
              <w:t>Nie</w:t>
            </w:r>
          </w:p>
        </w:tc>
      </w:tr>
      <w:tr w:rsidR="009D0772" w:rsidRPr="00CF70CF" w14:paraId="2649F62E" w14:textId="77777777" w:rsidTr="009D0772">
        <w:tc>
          <w:tcPr>
            <w:tcW w:w="4644" w:type="dxa"/>
          </w:tcPr>
          <w:p w14:paraId="3C29AF37" w14:textId="77777777" w:rsidR="009D0772" w:rsidRPr="00CF70CF" w:rsidRDefault="009D0772" w:rsidP="00607ECF">
            <w:pPr>
              <w:spacing w:after="0"/>
              <w:rPr>
                <w:b/>
                <w:sz w:val="20"/>
                <w:szCs w:val="20"/>
                <w:shd w:val="clear" w:color="auto" w:fill="BFBFBF"/>
              </w:rPr>
            </w:pPr>
            <w:r w:rsidRPr="00CF70CF">
              <w:rPr>
                <w:sz w:val="20"/>
                <w:szCs w:val="20"/>
              </w:rPr>
              <w:t>6)</w:t>
            </w:r>
            <w:r w:rsidR="006E0DAA" w:rsidRPr="00CF70CF">
              <w:rPr>
                <w:sz w:val="20"/>
                <w:szCs w:val="20"/>
              </w:rPr>
              <w:t xml:space="preserve"> </w:t>
            </w:r>
            <w:r w:rsidRPr="00CF70CF">
              <w:rPr>
                <w:sz w:val="20"/>
                <w:szCs w:val="20"/>
              </w:rPr>
              <w:t>Następującym</w:t>
            </w:r>
            <w:r w:rsidR="006E0DAA" w:rsidRPr="00CF70CF">
              <w:rPr>
                <w:sz w:val="20"/>
                <w:szCs w:val="20"/>
              </w:rPr>
              <w:t xml:space="preserve"> </w:t>
            </w:r>
            <w:r w:rsidRPr="00CF70CF">
              <w:rPr>
                <w:b/>
                <w:sz w:val="20"/>
                <w:szCs w:val="20"/>
              </w:rPr>
              <w:t>wykształceniem</w:t>
            </w:r>
            <w:r w:rsidR="006E0DAA" w:rsidRPr="00CF70CF">
              <w:rPr>
                <w:b/>
                <w:sz w:val="20"/>
                <w:szCs w:val="20"/>
              </w:rPr>
              <w:t xml:space="preserve"> </w:t>
            </w:r>
            <w:r w:rsidRPr="00CF70CF">
              <w:rPr>
                <w:b/>
                <w:sz w:val="20"/>
                <w:szCs w:val="20"/>
              </w:rPr>
              <w:t>i</w:t>
            </w:r>
            <w:r w:rsidR="006E0DAA" w:rsidRPr="00CF70CF">
              <w:rPr>
                <w:b/>
                <w:sz w:val="20"/>
                <w:szCs w:val="20"/>
              </w:rPr>
              <w:t xml:space="preserve"> </w:t>
            </w:r>
            <w:r w:rsidRPr="00CF70CF">
              <w:rPr>
                <w:b/>
                <w:sz w:val="20"/>
                <w:szCs w:val="20"/>
              </w:rPr>
              <w:t>kwalifikacjami</w:t>
            </w:r>
            <w:r w:rsidR="006E0DAA" w:rsidRPr="00CF70CF">
              <w:rPr>
                <w:b/>
                <w:sz w:val="20"/>
                <w:szCs w:val="20"/>
              </w:rPr>
              <w:t xml:space="preserve"> </w:t>
            </w:r>
            <w:r w:rsidRPr="00CF70CF">
              <w:rPr>
                <w:b/>
                <w:sz w:val="20"/>
                <w:szCs w:val="20"/>
              </w:rPr>
              <w:t>zawodowymi</w:t>
            </w:r>
            <w:r w:rsidR="006E0DAA" w:rsidRPr="00CF70CF">
              <w:rPr>
                <w:sz w:val="20"/>
                <w:szCs w:val="20"/>
              </w:rPr>
              <w:t xml:space="preserve"> </w:t>
            </w:r>
            <w:r w:rsidRPr="00CF70CF">
              <w:rPr>
                <w:sz w:val="20"/>
                <w:szCs w:val="20"/>
              </w:rPr>
              <w:t>legitymuje</w:t>
            </w:r>
            <w:r w:rsidR="006E0DAA" w:rsidRPr="00CF70CF">
              <w:rPr>
                <w:sz w:val="20"/>
                <w:szCs w:val="20"/>
              </w:rPr>
              <w:t xml:space="preserve"> </w:t>
            </w:r>
            <w:r w:rsidRPr="00CF70CF">
              <w:rPr>
                <w:sz w:val="20"/>
                <w:szCs w:val="20"/>
              </w:rPr>
              <w:t>się:</w:t>
            </w:r>
            <w:r w:rsidRPr="00CF70CF">
              <w:rPr>
                <w:sz w:val="20"/>
                <w:szCs w:val="20"/>
              </w:rPr>
              <w:br/>
              <w:t>a)</w:t>
            </w:r>
            <w:r w:rsidR="006E0DAA" w:rsidRPr="00CF70CF">
              <w:rPr>
                <w:sz w:val="20"/>
                <w:szCs w:val="20"/>
              </w:rPr>
              <w:t xml:space="preserve"> </w:t>
            </w:r>
            <w:r w:rsidRPr="00CF70CF">
              <w:rPr>
                <w:sz w:val="20"/>
                <w:szCs w:val="20"/>
              </w:rPr>
              <w:t>sam</w:t>
            </w:r>
            <w:r w:rsidR="006E0DAA" w:rsidRPr="00CF70CF">
              <w:rPr>
                <w:sz w:val="20"/>
                <w:szCs w:val="20"/>
              </w:rPr>
              <w:t xml:space="preserve"> </w:t>
            </w:r>
            <w:r w:rsidRPr="00CF70CF">
              <w:rPr>
                <w:sz w:val="20"/>
                <w:szCs w:val="20"/>
              </w:rPr>
              <w:t>usługodawca</w:t>
            </w:r>
            <w:r w:rsidR="006E0DAA" w:rsidRPr="00CF70CF">
              <w:rPr>
                <w:sz w:val="20"/>
                <w:szCs w:val="20"/>
              </w:rPr>
              <w:t xml:space="preserve"> </w:t>
            </w:r>
            <w:r w:rsidRPr="00CF70CF">
              <w:rPr>
                <w:sz w:val="20"/>
                <w:szCs w:val="20"/>
              </w:rPr>
              <w:t>lub</w:t>
            </w:r>
            <w:r w:rsidR="006E0DAA" w:rsidRPr="00CF70CF">
              <w:rPr>
                <w:sz w:val="20"/>
                <w:szCs w:val="20"/>
              </w:rPr>
              <w:t xml:space="preserve"> </w:t>
            </w:r>
            <w:r w:rsidRPr="00CF70CF">
              <w:rPr>
                <w:sz w:val="20"/>
                <w:szCs w:val="20"/>
              </w:rPr>
              <w:t>wykonawca:</w:t>
            </w:r>
            <w:r w:rsidRPr="00CF70CF">
              <w:rPr>
                <w:sz w:val="20"/>
                <w:szCs w:val="20"/>
              </w:rPr>
              <w:br/>
            </w:r>
            <w:r w:rsidRPr="00CF70CF">
              <w:rPr>
                <w:b/>
                <w:sz w:val="20"/>
                <w:szCs w:val="20"/>
              </w:rPr>
              <w:t>lub</w:t>
            </w:r>
            <w:r w:rsidR="006E0DAA" w:rsidRPr="00CF70CF">
              <w:rPr>
                <w:sz w:val="20"/>
                <w:szCs w:val="20"/>
              </w:rPr>
              <w:t xml:space="preserve"> </w:t>
            </w:r>
            <w:r w:rsidRPr="00CF70CF">
              <w:rPr>
                <w:sz w:val="20"/>
                <w:szCs w:val="20"/>
              </w:rPr>
              <w:t>(w</w:t>
            </w:r>
            <w:r w:rsidR="006E0DAA" w:rsidRPr="00CF70CF">
              <w:rPr>
                <w:sz w:val="20"/>
                <w:szCs w:val="20"/>
              </w:rPr>
              <w:t xml:space="preserve"> </w:t>
            </w:r>
            <w:r w:rsidRPr="00CF70CF">
              <w:rPr>
                <w:sz w:val="20"/>
                <w:szCs w:val="20"/>
              </w:rPr>
              <w:t>zależności</w:t>
            </w:r>
            <w:r w:rsidR="006E0DAA" w:rsidRPr="00CF70CF">
              <w:rPr>
                <w:sz w:val="20"/>
                <w:szCs w:val="20"/>
              </w:rPr>
              <w:t xml:space="preserve"> </w:t>
            </w:r>
            <w:r w:rsidRPr="00CF70CF">
              <w:rPr>
                <w:sz w:val="20"/>
                <w:szCs w:val="20"/>
              </w:rPr>
              <w:t>od</w:t>
            </w:r>
            <w:r w:rsidR="006E0DAA" w:rsidRPr="00CF70CF">
              <w:rPr>
                <w:sz w:val="20"/>
                <w:szCs w:val="20"/>
              </w:rPr>
              <w:t xml:space="preserve"> </w:t>
            </w:r>
            <w:r w:rsidRPr="00CF70CF">
              <w:rPr>
                <w:sz w:val="20"/>
                <w:szCs w:val="20"/>
              </w:rPr>
              <w:t>wymogów</w:t>
            </w:r>
            <w:r w:rsidR="006E0DAA" w:rsidRPr="00CF70CF">
              <w:rPr>
                <w:sz w:val="20"/>
                <w:szCs w:val="20"/>
              </w:rPr>
              <w:t xml:space="preserve"> </w:t>
            </w:r>
            <w:r w:rsidRPr="00CF70CF">
              <w:rPr>
                <w:sz w:val="20"/>
                <w:szCs w:val="20"/>
              </w:rPr>
              <w:t>określonych</w:t>
            </w:r>
            <w:r w:rsidR="006E0DAA" w:rsidRPr="00CF70CF">
              <w:rPr>
                <w:sz w:val="20"/>
                <w:szCs w:val="20"/>
              </w:rPr>
              <w:t xml:space="preserve"> </w:t>
            </w:r>
            <w:r w:rsidRPr="00CF70CF">
              <w:rPr>
                <w:sz w:val="20"/>
                <w:szCs w:val="20"/>
              </w:rPr>
              <w:t>w</w:t>
            </w:r>
            <w:r w:rsidR="006E0DAA" w:rsidRPr="00CF70CF">
              <w:rPr>
                <w:sz w:val="20"/>
                <w:szCs w:val="20"/>
              </w:rPr>
              <w:t xml:space="preserve"> </w:t>
            </w:r>
            <w:r w:rsidRPr="00CF70CF">
              <w:rPr>
                <w:sz w:val="20"/>
                <w:szCs w:val="20"/>
              </w:rPr>
              <w:t>stosownym</w:t>
            </w:r>
            <w:r w:rsidR="006E0DAA" w:rsidRPr="00CF70CF">
              <w:rPr>
                <w:sz w:val="20"/>
                <w:szCs w:val="20"/>
              </w:rPr>
              <w:t xml:space="preserve"> </w:t>
            </w:r>
            <w:r w:rsidRPr="00CF70CF">
              <w:rPr>
                <w:sz w:val="20"/>
                <w:szCs w:val="20"/>
              </w:rPr>
              <w:t>ogłoszeniu</w:t>
            </w:r>
            <w:r w:rsidR="006E0DAA" w:rsidRPr="00CF70CF">
              <w:rPr>
                <w:sz w:val="20"/>
                <w:szCs w:val="20"/>
              </w:rPr>
              <w:t xml:space="preserve"> </w:t>
            </w:r>
            <w:r w:rsidRPr="00CF70CF">
              <w:rPr>
                <w:sz w:val="20"/>
                <w:szCs w:val="20"/>
              </w:rPr>
              <w:t>lub</w:t>
            </w:r>
            <w:r w:rsidR="006E0DAA" w:rsidRPr="00CF70CF">
              <w:rPr>
                <w:sz w:val="20"/>
                <w:szCs w:val="20"/>
              </w:rPr>
              <w:t xml:space="preserve"> </w:t>
            </w:r>
            <w:r w:rsidRPr="00CF70CF">
              <w:rPr>
                <w:sz w:val="20"/>
                <w:szCs w:val="20"/>
              </w:rPr>
              <w:t>dokumentach</w:t>
            </w:r>
            <w:r w:rsidR="006E0DAA" w:rsidRPr="00CF70CF">
              <w:rPr>
                <w:sz w:val="20"/>
                <w:szCs w:val="20"/>
              </w:rPr>
              <w:t xml:space="preserve"> </w:t>
            </w:r>
            <w:r w:rsidRPr="00CF70CF">
              <w:rPr>
                <w:sz w:val="20"/>
                <w:szCs w:val="20"/>
              </w:rPr>
              <w:t>zamówienia):</w:t>
            </w:r>
            <w:r w:rsidRPr="00CF70CF">
              <w:rPr>
                <w:sz w:val="20"/>
                <w:szCs w:val="20"/>
              </w:rPr>
              <w:br/>
              <w:t>b)</w:t>
            </w:r>
            <w:r w:rsidR="006E0DAA" w:rsidRPr="00CF70CF">
              <w:rPr>
                <w:sz w:val="20"/>
                <w:szCs w:val="20"/>
              </w:rPr>
              <w:t xml:space="preserve"> </w:t>
            </w:r>
            <w:r w:rsidRPr="00CF70CF">
              <w:rPr>
                <w:sz w:val="20"/>
                <w:szCs w:val="20"/>
              </w:rPr>
              <w:t>jego</w:t>
            </w:r>
            <w:r w:rsidR="006E0DAA" w:rsidRPr="00CF70CF">
              <w:rPr>
                <w:sz w:val="20"/>
                <w:szCs w:val="20"/>
              </w:rPr>
              <w:t xml:space="preserve"> </w:t>
            </w:r>
            <w:r w:rsidRPr="00CF70CF">
              <w:rPr>
                <w:sz w:val="20"/>
                <w:szCs w:val="20"/>
              </w:rPr>
              <w:t>kadra</w:t>
            </w:r>
            <w:r w:rsidR="006E0DAA" w:rsidRPr="00CF70CF">
              <w:rPr>
                <w:sz w:val="20"/>
                <w:szCs w:val="20"/>
              </w:rPr>
              <w:t xml:space="preserve"> </w:t>
            </w:r>
            <w:r w:rsidRPr="00CF70CF">
              <w:rPr>
                <w:sz w:val="20"/>
                <w:szCs w:val="20"/>
              </w:rPr>
              <w:t>kierownicza:</w:t>
            </w:r>
          </w:p>
        </w:tc>
        <w:tc>
          <w:tcPr>
            <w:tcW w:w="5812" w:type="dxa"/>
          </w:tcPr>
          <w:p w14:paraId="2633A4E7" w14:textId="77777777" w:rsidR="009D0772" w:rsidRPr="00CF70CF" w:rsidRDefault="009D0772" w:rsidP="00607ECF">
            <w:pPr>
              <w:spacing w:after="0"/>
              <w:rPr>
                <w:sz w:val="20"/>
                <w:szCs w:val="20"/>
              </w:rPr>
            </w:pPr>
            <w:r w:rsidRPr="00CF70CF">
              <w:rPr>
                <w:sz w:val="20"/>
                <w:szCs w:val="20"/>
              </w:rPr>
              <w:br/>
            </w:r>
            <w:r w:rsidRPr="00CF70CF">
              <w:rPr>
                <w:sz w:val="20"/>
                <w:szCs w:val="20"/>
              </w:rPr>
              <w:br/>
              <w:t>a)</w:t>
            </w:r>
            <w:r w:rsidR="006E0DAA" w:rsidRPr="00CF70CF">
              <w:rPr>
                <w:sz w:val="20"/>
                <w:szCs w:val="20"/>
              </w:rPr>
              <w:t xml:space="preserve"> </w:t>
            </w:r>
            <w:r w:rsidRPr="00CF70CF">
              <w:rPr>
                <w:sz w:val="20"/>
                <w:szCs w:val="20"/>
              </w:rPr>
              <w:t>[……]</w:t>
            </w:r>
            <w:r w:rsidRPr="00CF70CF">
              <w:rPr>
                <w:sz w:val="20"/>
                <w:szCs w:val="20"/>
              </w:rPr>
              <w:br/>
            </w:r>
            <w:r w:rsidRPr="00CF70CF">
              <w:rPr>
                <w:sz w:val="20"/>
                <w:szCs w:val="20"/>
              </w:rPr>
              <w:br/>
            </w:r>
            <w:r w:rsidRPr="00CF70CF">
              <w:rPr>
                <w:sz w:val="20"/>
                <w:szCs w:val="20"/>
              </w:rPr>
              <w:br/>
            </w:r>
            <w:r w:rsidRPr="00CF70CF">
              <w:rPr>
                <w:sz w:val="20"/>
                <w:szCs w:val="20"/>
              </w:rPr>
              <w:br/>
              <w:t>b)</w:t>
            </w:r>
            <w:r w:rsidR="006E0DAA" w:rsidRPr="00CF70CF">
              <w:rPr>
                <w:sz w:val="20"/>
                <w:szCs w:val="20"/>
              </w:rPr>
              <w:t xml:space="preserve"> </w:t>
            </w:r>
            <w:r w:rsidRPr="00CF70CF">
              <w:rPr>
                <w:sz w:val="20"/>
                <w:szCs w:val="20"/>
              </w:rPr>
              <w:t>[……]</w:t>
            </w:r>
          </w:p>
        </w:tc>
      </w:tr>
      <w:tr w:rsidR="009D0772" w:rsidRPr="00CF70CF" w14:paraId="01DACC12" w14:textId="77777777" w:rsidTr="009D0772">
        <w:tc>
          <w:tcPr>
            <w:tcW w:w="4644" w:type="dxa"/>
          </w:tcPr>
          <w:p w14:paraId="7E760864" w14:textId="77777777" w:rsidR="009D0772" w:rsidRPr="00CF70CF" w:rsidRDefault="009D0772" w:rsidP="00607ECF">
            <w:pPr>
              <w:spacing w:after="0"/>
              <w:rPr>
                <w:sz w:val="20"/>
                <w:szCs w:val="20"/>
              </w:rPr>
            </w:pPr>
            <w:r w:rsidRPr="00CF70CF">
              <w:rPr>
                <w:sz w:val="20"/>
                <w:szCs w:val="20"/>
              </w:rPr>
              <w:t>7)</w:t>
            </w:r>
            <w:r w:rsidR="006E0DAA" w:rsidRPr="00CF70CF">
              <w:rPr>
                <w:sz w:val="20"/>
                <w:szCs w:val="20"/>
              </w:rPr>
              <w:t xml:space="preserve"> </w:t>
            </w:r>
            <w:r w:rsidRPr="00CF70CF">
              <w:rPr>
                <w:sz w:val="20"/>
                <w:szCs w:val="20"/>
              </w:rPr>
              <w:t>Podczas</w:t>
            </w:r>
            <w:r w:rsidR="006E0DAA" w:rsidRPr="00CF70CF">
              <w:rPr>
                <w:sz w:val="20"/>
                <w:szCs w:val="20"/>
              </w:rPr>
              <w:t xml:space="preserve"> </w:t>
            </w:r>
            <w:r w:rsidRPr="00CF70CF">
              <w:rPr>
                <w:sz w:val="20"/>
                <w:szCs w:val="20"/>
              </w:rPr>
              <w:t>realizacji</w:t>
            </w:r>
            <w:r w:rsidR="006E0DAA" w:rsidRPr="00CF70CF">
              <w:rPr>
                <w:sz w:val="20"/>
                <w:szCs w:val="20"/>
              </w:rPr>
              <w:t xml:space="preserve"> </w:t>
            </w:r>
            <w:r w:rsidRPr="00CF70CF">
              <w:rPr>
                <w:sz w:val="20"/>
                <w:szCs w:val="20"/>
              </w:rPr>
              <w:t>zamówienia</w:t>
            </w:r>
            <w:r w:rsidR="006E0DAA" w:rsidRPr="00CF70CF">
              <w:rPr>
                <w:sz w:val="20"/>
                <w:szCs w:val="20"/>
              </w:rPr>
              <w:t xml:space="preserve"> </w:t>
            </w:r>
            <w:r w:rsidRPr="00CF70CF">
              <w:rPr>
                <w:sz w:val="20"/>
                <w:szCs w:val="20"/>
              </w:rPr>
              <w:t>wykonawca</w:t>
            </w:r>
            <w:r w:rsidR="006E0DAA" w:rsidRPr="00CF70CF">
              <w:rPr>
                <w:sz w:val="20"/>
                <w:szCs w:val="20"/>
              </w:rPr>
              <w:t xml:space="preserve"> </w:t>
            </w:r>
            <w:r w:rsidRPr="00CF70CF">
              <w:rPr>
                <w:sz w:val="20"/>
                <w:szCs w:val="20"/>
              </w:rPr>
              <w:lastRenderedPageBreak/>
              <w:t>będzie</w:t>
            </w:r>
            <w:r w:rsidR="006E0DAA" w:rsidRPr="00CF70CF">
              <w:rPr>
                <w:sz w:val="20"/>
                <w:szCs w:val="20"/>
              </w:rPr>
              <w:t xml:space="preserve"> </w:t>
            </w:r>
            <w:r w:rsidRPr="00CF70CF">
              <w:rPr>
                <w:sz w:val="20"/>
                <w:szCs w:val="20"/>
              </w:rPr>
              <w:t>mógł</w:t>
            </w:r>
            <w:r w:rsidR="006E0DAA" w:rsidRPr="00CF70CF">
              <w:rPr>
                <w:sz w:val="20"/>
                <w:szCs w:val="20"/>
              </w:rPr>
              <w:t xml:space="preserve"> </w:t>
            </w:r>
            <w:r w:rsidRPr="00CF70CF">
              <w:rPr>
                <w:sz w:val="20"/>
                <w:szCs w:val="20"/>
              </w:rPr>
              <w:t>stosować</w:t>
            </w:r>
            <w:r w:rsidR="006E0DAA" w:rsidRPr="00CF70CF">
              <w:rPr>
                <w:sz w:val="20"/>
                <w:szCs w:val="20"/>
              </w:rPr>
              <w:t xml:space="preserve"> </w:t>
            </w:r>
            <w:r w:rsidRPr="00CF70CF">
              <w:rPr>
                <w:sz w:val="20"/>
                <w:szCs w:val="20"/>
              </w:rPr>
              <w:t>następujące</w:t>
            </w:r>
            <w:r w:rsidR="006E0DAA" w:rsidRPr="00CF70CF">
              <w:rPr>
                <w:sz w:val="20"/>
                <w:szCs w:val="20"/>
              </w:rPr>
              <w:t xml:space="preserve"> </w:t>
            </w:r>
            <w:r w:rsidRPr="00CF70CF">
              <w:rPr>
                <w:b/>
                <w:sz w:val="20"/>
                <w:szCs w:val="20"/>
              </w:rPr>
              <w:t>środki</w:t>
            </w:r>
            <w:r w:rsidR="006E0DAA" w:rsidRPr="00CF70CF">
              <w:rPr>
                <w:b/>
                <w:sz w:val="20"/>
                <w:szCs w:val="20"/>
              </w:rPr>
              <w:t xml:space="preserve"> </w:t>
            </w:r>
            <w:r w:rsidRPr="00CF70CF">
              <w:rPr>
                <w:b/>
                <w:sz w:val="20"/>
                <w:szCs w:val="20"/>
              </w:rPr>
              <w:t>zarządzania</w:t>
            </w:r>
            <w:r w:rsidR="006E0DAA" w:rsidRPr="00CF70CF">
              <w:rPr>
                <w:b/>
                <w:sz w:val="20"/>
                <w:szCs w:val="20"/>
              </w:rPr>
              <w:t xml:space="preserve"> </w:t>
            </w:r>
            <w:r w:rsidRPr="00CF70CF">
              <w:rPr>
                <w:b/>
                <w:sz w:val="20"/>
                <w:szCs w:val="20"/>
              </w:rPr>
              <w:t>środowiskowego</w:t>
            </w:r>
            <w:r w:rsidRPr="00CF70CF">
              <w:rPr>
                <w:sz w:val="20"/>
                <w:szCs w:val="20"/>
              </w:rPr>
              <w:t>:</w:t>
            </w:r>
          </w:p>
        </w:tc>
        <w:tc>
          <w:tcPr>
            <w:tcW w:w="5812" w:type="dxa"/>
          </w:tcPr>
          <w:p w14:paraId="112CE1B0" w14:textId="77777777" w:rsidR="009D0772" w:rsidRPr="00CF70CF" w:rsidRDefault="009D0772" w:rsidP="00607ECF">
            <w:pPr>
              <w:spacing w:after="0"/>
              <w:rPr>
                <w:sz w:val="20"/>
                <w:szCs w:val="20"/>
              </w:rPr>
            </w:pPr>
            <w:r w:rsidRPr="00CF70CF">
              <w:rPr>
                <w:sz w:val="20"/>
                <w:szCs w:val="20"/>
              </w:rPr>
              <w:lastRenderedPageBreak/>
              <w:t>[……]</w:t>
            </w:r>
          </w:p>
        </w:tc>
      </w:tr>
      <w:tr w:rsidR="009D0772" w:rsidRPr="00CF70CF" w14:paraId="525A08EA" w14:textId="77777777" w:rsidTr="009D0772">
        <w:tc>
          <w:tcPr>
            <w:tcW w:w="4644" w:type="dxa"/>
          </w:tcPr>
          <w:p w14:paraId="41D38BAE" w14:textId="77777777" w:rsidR="009D0772" w:rsidRPr="00CF70CF" w:rsidRDefault="009D0772" w:rsidP="00607ECF">
            <w:pPr>
              <w:spacing w:after="0"/>
              <w:rPr>
                <w:sz w:val="20"/>
                <w:szCs w:val="20"/>
              </w:rPr>
            </w:pPr>
            <w:r w:rsidRPr="00CF70CF">
              <w:rPr>
                <w:sz w:val="20"/>
                <w:szCs w:val="20"/>
              </w:rPr>
              <w:lastRenderedPageBreak/>
              <w:t>8)</w:t>
            </w:r>
            <w:r w:rsidR="006E0DAA" w:rsidRPr="00CF70CF">
              <w:rPr>
                <w:sz w:val="20"/>
                <w:szCs w:val="20"/>
              </w:rPr>
              <w:t xml:space="preserve"> </w:t>
            </w:r>
            <w:r w:rsidRPr="00CF70CF">
              <w:rPr>
                <w:sz w:val="20"/>
                <w:szCs w:val="20"/>
              </w:rPr>
              <w:t>Wielkość</w:t>
            </w:r>
            <w:r w:rsidR="006E0DAA" w:rsidRPr="00CF70CF">
              <w:rPr>
                <w:sz w:val="20"/>
                <w:szCs w:val="20"/>
              </w:rPr>
              <w:t xml:space="preserve"> </w:t>
            </w:r>
            <w:r w:rsidRPr="00CF70CF">
              <w:rPr>
                <w:b/>
                <w:sz w:val="20"/>
                <w:szCs w:val="20"/>
              </w:rPr>
              <w:t>średniego</w:t>
            </w:r>
            <w:r w:rsidR="006E0DAA" w:rsidRPr="00CF70CF">
              <w:rPr>
                <w:b/>
                <w:sz w:val="20"/>
                <w:szCs w:val="20"/>
              </w:rPr>
              <w:t xml:space="preserve"> </w:t>
            </w:r>
            <w:r w:rsidRPr="00CF70CF">
              <w:rPr>
                <w:b/>
                <w:sz w:val="20"/>
                <w:szCs w:val="20"/>
              </w:rPr>
              <w:t>rocznego</w:t>
            </w:r>
            <w:r w:rsidR="006E0DAA" w:rsidRPr="00CF70CF">
              <w:rPr>
                <w:b/>
                <w:sz w:val="20"/>
                <w:szCs w:val="20"/>
              </w:rPr>
              <w:t xml:space="preserve"> </w:t>
            </w:r>
            <w:r w:rsidRPr="00CF70CF">
              <w:rPr>
                <w:b/>
                <w:sz w:val="20"/>
                <w:szCs w:val="20"/>
              </w:rPr>
              <w:t>zatrudnienia</w:t>
            </w:r>
            <w:r w:rsidR="006E0DAA" w:rsidRPr="00CF70CF">
              <w:rPr>
                <w:sz w:val="20"/>
                <w:szCs w:val="20"/>
              </w:rPr>
              <w:t xml:space="preserve"> </w:t>
            </w:r>
            <w:r w:rsidRPr="00CF70CF">
              <w:rPr>
                <w:sz w:val="20"/>
                <w:szCs w:val="20"/>
              </w:rPr>
              <w:t>u</w:t>
            </w:r>
            <w:r w:rsidR="006E0DAA" w:rsidRPr="00CF70CF">
              <w:rPr>
                <w:sz w:val="20"/>
                <w:szCs w:val="20"/>
              </w:rPr>
              <w:t xml:space="preserve"> </w:t>
            </w:r>
            <w:r w:rsidRPr="00CF70CF">
              <w:rPr>
                <w:sz w:val="20"/>
                <w:szCs w:val="20"/>
              </w:rPr>
              <w:t>wykonawcy</w:t>
            </w:r>
            <w:r w:rsidR="006E0DAA" w:rsidRPr="00CF70CF">
              <w:rPr>
                <w:sz w:val="20"/>
                <w:szCs w:val="20"/>
              </w:rPr>
              <w:t xml:space="preserve"> </w:t>
            </w:r>
            <w:r w:rsidRPr="00CF70CF">
              <w:rPr>
                <w:sz w:val="20"/>
                <w:szCs w:val="20"/>
              </w:rPr>
              <w:t>oraz</w:t>
            </w:r>
            <w:r w:rsidR="006E0DAA" w:rsidRPr="00CF70CF">
              <w:rPr>
                <w:sz w:val="20"/>
                <w:szCs w:val="20"/>
              </w:rPr>
              <w:t xml:space="preserve"> </w:t>
            </w:r>
            <w:r w:rsidRPr="00CF70CF">
              <w:rPr>
                <w:sz w:val="20"/>
                <w:szCs w:val="20"/>
              </w:rPr>
              <w:t>liczebność</w:t>
            </w:r>
            <w:r w:rsidR="006E0DAA" w:rsidRPr="00CF70CF">
              <w:rPr>
                <w:sz w:val="20"/>
                <w:szCs w:val="20"/>
              </w:rPr>
              <w:t xml:space="preserve"> </w:t>
            </w:r>
            <w:r w:rsidRPr="00CF70CF">
              <w:rPr>
                <w:sz w:val="20"/>
                <w:szCs w:val="20"/>
              </w:rPr>
              <w:t>kadry</w:t>
            </w:r>
            <w:r w:rsidR="006E0DAA" w:rsidRPr="00CF70CF">
              <w:rPr>
                <w:sz w:val="20"/>
                <w:szCs w:val="20"/>
              </w:rPr>
              <w:t xml:space="preserve"> </w:t>
            </w:r>
            <w:r w:rsidRPr="00CF70CF">
              <w:rPr>
                <w:sz w:val="20"/>
                <w:szCs w:val="20"/>
              </w:rPr>
              <w:t>kierowniczej</w:t>
            </w:r>
            <w:r w:rsidR="006E0DAA" w:rsidRPr="00CF70CF">
              <w:rPr>
                <w:sz w:val="20"/>
                <w:szCs w:val="20"/>
              </w:rPr>
              <w:t xml:space="preserve"> </w:t>
            </w:r>
            <w:r w:rsidRPr="00CF70CF">
              <w:rPr>
                <w:sz w:val="20"/>
                <w:szCs w:val="20"/>
              </w:rPr>
              <w:t>w</w:t>
            </w:r>
            <w:r w:rsidR="006E0DAA" w:rsidRPr="00CF70CF">
              <w:rPr>
                <w:sz w:val="20"/>
                <w:szCs w:val="20"/>
              </w:rPr>
              <w:t xml:space="preserve"> </w:t>
            </w:r>
            <w:r w:rsidRPr="00CF70CF">
              <w:rPr>
                <w:sz w:val="20"/>
                <w:szCs w:val="20"/>
              </w:rPr>
              <w:t>ostatnich</w:t>
            </w:r>
            <w:r w:rsidR="006E0DAA" w:rsidRPr="00CF70CF">
              <w:rPr>
                <w:sz w:val="20"/>
                <w:szCs w:val="20"/>
              </w:rPr>
              <w:t xml:space="preserve"> </w:t>
            </w:r>
            <w:r w:rsidRPr="00CF70CF">
              <w:rPr>
                <w:sz w:val="20"/>
                <w:szCs w:val="20"/>
              </w:rPr>
              <w:t>trzech</w:t>
            </w:r>
            <w:r w:rsidR="006E0DAA" w:rsidRPr="00CF70CF">
              <w:rPr>
                <w:sz w:val="20"/>
                <w:szCs w:val="20"/>
              </w:rPr>
              <w:t xml:space="preserve"> </w:t>
            </w:r>
            <w:r w:rsidRPr="00CF70CF">
              <w:rPr>
                <w:sz w:val="20"/>
                <w:szCs w:val="20"/>
              </w:rPr>
              <w:t>latach</w:t>
            </w:r>
            <w:r w:rsidR="006E0DAA" w:rsidRPr="00CF70CF">
              <w:rPr>
                <w:sz w:val="20"/>
                <w:szCs w:val="20"/>
              </w:rPr>
              <w:t xml:space="preserve"> </w:t>
            </w:r>
            <w:r w:rsidRPr="00CF70CF">
              <w:rPr>
                <w:sz w:val="20"/>
                <w:szCs w:val="20"/>
              </w:rPr>
              <w:t>są</w:t>
            </w:r>
            <w:r w:rsidR="006E0DAA" w:rsidRPr="00CF70CF">
              <w:rPr>
                <w:sz w:val="20"/>
                <w:szCs w:val="20"/>
              </w:rPr>
              <w:t xml:space="preserve"> </w:t>
            </w:r>
            <w:r w:rsidRPr="00CF70CF">
              <w:rPr>
                <w:sz w:val="20"/>
                <w:szCs w:val="20"/>
              </w:rPr>
              <w:t>następujące</w:t>
            </w:r>
          </w:p>
        </w:tc>
        <w:tc>
          <w:tcPr>
            <w:tcW w:w="5812" w:type="dxa"/>
          </w:tcPr>
          <w:p w14:paraId="6BA27471" w14:textId="77777777" w:rsidR="009D0772" w:rsidRPr="00CF70CF" w:rsidRDefault="009D0772" w:rsidP="00607ECF">
            <w:pPr>
              <w:spacing w:after="0"/>
              <w:rPr>
                <w:sz w:val="20"/>
                <w:szCs w:val="20"/>
              </w:rPr>
            </w:pPr>
            <w:r w:rsidRPr="00CF70CF">
              <w:rPr>
                <w:sz w:val="20"/>
                <w:szCs w:val="20"/>
              </w:rPr>
              <w:t>Rok,</w:t>
            </w:r>
            <w:r w:rsidR="006E0DAA" w:rsidRPr="00CF70CF">
              <w:rPr>
                <w:sz w:val="20"/>
                <w:szCs w:val="20"/>
              </w:rPr>
              <w:t xml:space="preserve"> </w:t>
            </w:r>
            <w:r w:rsidRPr="00CF70CF">
              <w:rPr>
                <w:sz w:val="20"/>
                <w:szCs w:val="20"/>
              </w:rPr>
              <w:t>średnie</w:t>
            </w:r>
            <w:r w:rsidR="006E0DAA" w:rsidRPr="00CF70CF">
              <w:rPr>
                <w:sz w:val="20"/>
                <w:szCs w:val="20"/>
              </w:rPr>
              <w:t xml:space="preserve"> </w:t>
            </w:r>
            <w:r w:rsidRPr="00CF70CF">
              <w:rPr>
                <w:sz w:val="20"/>
                <w:szCs w:val="20"/>
              </w:rPr>
              <w:t>roczne</w:t>
            </w:r>
            <w:r w:rsidR="006E0DAA" w:rsidRPr="00CF70CF">
              <w:rPr>
                <w:sz w:val="20"/>
                <w:szCs w:val="20"/>
              </w:rPr>
              <w:t xml:space="preserve"> </w:t>
            </w:r>
            <w:r w:rsidRPr="00CF70CF">
              <w:rPr>
                <w:sz w:val="20"/>
                <w:szCs w:val="20"/>
              </w:rPr>
              <w:t>zatrudnienie:</w:t>
            </w:r>
            <w:r w:rsidRPr="00CF70CF">
              <w:rPr>
                <w:sz w:val="20"/>
                <w:szCs w:val="20"/>
              </w:rPr>
              <w:br/>
              <w:t>[……],</w:t>
            </w:r>
            <w:r w:rsidR="006E0DAA" w:rsidRPr="00CF70CF">
              <w:rPr>
                <w:sz w:val="20"/>
                <w:szCs w:val="20"/>
              </w:rPr>
              <w:t xml:space="preserve"> </w:t>
            </w:r>
            <w:r w:rsidRPr="00CF70CF">
              <w:rPr>
                <w:sz w:val="20"/>
                <w:szCs w:val="20"/>
              </w:rPr>
              <w:t>[……]</w:t>
            </w:r>
            <w:r w:rsidRPr="00CF70CF">
              <w:rPr>
                <w:sz w:val="20"/>
                <w:szCs w:val="20"/>
              </w:rPr>
              <w:br/>
              <w:t>[……],</w:t>
            </w:r>
            <w:r w:rsidR="006E0DAA" w:rsidRPr="00CF70CF">
              <w:rPr>
                <w:sz w:val="20"/>
                <w:szCs w:val="20"/>
              </w:rPr>
              <w:t xml:space="preserve"> </w:t>
            </w:r>
            <w:r w:rsidRPr="00CF70CF">
              <w:rPr>
                <w:sz w:val="20"/>
                <w:szCs w:val="20"/>
              </w:rPr>
              <w:t>[……]</w:t>
            </w:r>
            <w:r w:rsidRPr="00CF70CF">
              <w:rPr>
                <w:sz w:val="20"/>
                <w:szCs w:val="20"/>
              </w:rPr>
              <w:br/>
              <w:t>[……],</w:t>
            </w:r>
            <w:r w:rsidR="006E0DAA" w:rsidRPr="00CF70CF">
              <w:rPr>
                <w:sz w:val="20"/>
                <w:szCs w:val="20"/>
              </w:rPr>
              <w:t xml:space="preserve"> </w:t>
            </w:r>
            <w:r w:rsidRPr="00CF70CF">
              <w:rPr>
                <w:sz w:val="20"/>
                <w:szCs w:val="20"/>
              </w:rPr>
              <w:t>[……]</w:t>
            </w:r>
            <w:r w:rsidRPr="00CF70CF">
              <w:rPr>
                <w:sz w:val="20"/>
                <w:szCs w:val="20"/>
              </w:rPr>
              <w:br/>
              <w:t>Rok,</w:t>
            </w:r>
            <w:r w:rsidR="006E0DAA" w:rsidRPr="00CF70CF">
              <w:rPr>
                <w:sz w:val="20"/>
                <w:szCs w:val="20"/>
              </w:rPr>
              <w:t xml:space="preserve"> </w:t>
            </w:r>
            <w:r w:rsidRPr="00CF70CF">
              <w:rPr>
                <w:sz w:val="20"/>
                <w:szCs w:val="20"/>
              </w:rPr>
              <w:t>liczebność</w:t>
            </w:r>
            <w:r w:rsidR="006E0DAA" w:rsidRPr="00CF70CF">
              <w:rPr>
                <w:sz w:val="20"/>
                <w:szCs w:val="20"/>
              </w:rPr>
              <w:t xml:space="preserve"> </w:t>
            </w:r>
            <w:r w:rsidRPr="00CF70CF">
              <w:rPr>
                <w:sz w:val="20"/>
                <w:szCs w:val="20"/>
              </w:rPr>
              <w:t>kadry</w:t>
            </w:r>
            <w:r w:rsidR="006E0DAA" w:rsidRPr="00CF70CF">
              <w:rPr>
                <w:sz w:val="20"/>
                <w:szCs w:val="20"/>
              </w:rPr>
              <w:t xml:space="preserve"> </w:t>
            </w:r>
            <w:r w:rsidRPr="00CF70CF">
              <w:rPr>
                <w:sz w:val="20"/>
                <w:szCs w:val="20"/>
              </w:rPr>
              <w:t>kierowniczej:</w:t>
            </w:r>
            <w:r w:rsidRPr="00CF70CF">
              <w:rPr>
                <w:sz w:val="20"/>
                <w:szCs w:val="20"/>
              </w:rPr>
              <w:br/>
              <w:t>[……],</w:t>
            </w:r>
            <w:r w:rsidR="006E0DAA" w:rsidRPr="00CF70CF">
              <w:rPr>
                <w:sz w:val="20"/>
                <w:szCs w:val="20"/>
              </w:rPr>
              <w:t xml:space="preserve"> </w:t>
            </w:r>
            <w:r w:rsidRPr="00CF70CF">
              <w:rPr>
                <w:sz w:val="20"/>
                <w:szCs w:val="20"/>
              </w:rPr>
              <w:t>[……]</w:t>
            </w:r>
            <w:r w:rsidRPr="00CF70CF">
              <w:rPr>
                <w:sz w:val="20"/>
                <w:szCs w:val="20"/>
              </w:rPr>
              <w:br/>
              <w:t>[……],</w:t>
            </w:r>
            <w:r w:rsidR="006E0DAA" w:rsidRPr="00CF70CF">
              <w:rPr>
                <w:sz w:val="20"/>
                <w:szCs w:val="20"/>
              </w:rPr>
              <w:t xml:space="preserve"> </w:t>
            </w:r>
            <w:r w:rsidRPr="00CF70CF">
              <w:rPr>
                <w:sz w:val="20"/>
                <w:szCs w:val="20"/>
              </w:rPr>
              <w:t>[……]</w:t>
            </w:r>
            <w:r w:rsidRPr="00CF70CF">
              <w:rPr>
                <w:sz w:val="20"/>
                <w:szCs w:val="20"/>
              </w:rPr>
              <w:br/>
              <w:t>[……],</w:t>
            </w:r>
            <w:r w:rsidR="006E0DAA" w:rsidRPr="00CF70CF">
              <w:rPr>
                <w:sz w:val="20"/>
                <w:szCs w:val="20"/>
              </w:rPr>
              <w:t xml:space="preserve"> </w:t>
            </w:r>
            <w:r w:rsidRPr="00CF70CF">
              <w:rPr>
                <w:sz w:val="20"/>
                <w:szCs w:val="20"/>
              </w:rPr>
              <w:t>[……]</w:t>
            </w:r>
          </w:p>
        </w:tc>
      </w:tr>
      <w:tr w:rsidR="009D0772" w:rsidRPr="00CF70CF" w14:paraId="62B091C7" w14:textId="77777777" w:rsidTr="009D0772">
        <w:tc>
          <w:tcPr>
            <w:tcW w:w="4644" w:type="dxa"/>
          </w:tcPr>
          <w:p w14:paraId="6314C835" w14:textId="77777777" w:rsidR="009D0772" w:rsidRPr="00CF70CF" w:rsidRDefault="009D0772" w:rsidP="00607ECF">
            <w:pPr>
              <w:spacing w:after="0"/>
              <w:rPr>
                <w:sz w:val="20"/>
                <w:szCs w:val="20"/>
              </w:rPr>
            </w:pPr>
            <w:r w:rsidRPr="00CF70CF">
              <w:rPr>
                <w:sz w:val="20"/>
                <w:szCs w:val="20"/>
              </w:rPr>
              <w:t>9)</w:t>
            </w:r>
            <w:r w:rsidR="006E0DAA" w:rsidRPr="00CF70CF">
              <w:rPr>
                <w:sz w:val="20"/>
                <w:szCs w:val="20"/>
              </w:rPr>
              <w:t xml:space="preserve"> </w:t>
            </w:r>
            <w:r w:rsidRPr="00CF70CF">
              <w:rPr>
                <w:sz w:val="20"/>
                <w:szCs w:val="20"/>
              </w:rPr>
              <w:t>Będzie</w:t>
            </w:r>
            <w:r w:rsidR="006E0DAA" w:rsidRPr="00CF70CF">
              <w:rPr>
                <w:sz w:val="20"/>
                <w:szCs w:val="20"/>
              </w:rPr>
              <w:t xml:space="preserve"> </w:t>
            </w:r>
            <w:r w:rsidRPr="00CF70CF">
              <w:rPr>
                <w:sz w:val="20"/>
                <w:szCs w:val="20"/>
              </w:rPr>
              <w:t>dysponował</w:t>
            </w:r>
            <w:r w:rsidR="006E0DAA" w:rsidRPr="00CF70CF">
              <w:rPr>
                <w:sz w:val="20"/>
                <w:szCs w:val="20"/>
              </w:rPr>
              <w:t xml:space="preserve"> </w:t>
            </w:r>
            <w:r w:rsidRPr="00CF70CF">
              <w:rPr>
                <w:sz w:val="20"/>
                <w:szCs w:val="20"/>
              </w:rPr>
              <w:t>następującymi</w:t>
            </w:r>
            <w:r w:rsidR="006E0DAA" w:rsidRPr="00CF70CF">
              <w:rPr>
                <w:sz w:val="20"/>
                <w:szCs w:val="20"/>
              </w:rPr>
              <w:t xml:space="preserve"> </w:t>
            </w:r>
            <w:r w:rsidRPr="00CF70CF">
              <w:rPr>
                <w:b/>
                <w:sz w:val="20"/>
                <w:szCs w:val="20"/>
              </w:rPr>
              <w:t>narzędziami,</w:t>
            </w:r>
            <w:r w:rsidR="006E0DAA" w:rsidRPr="00CF70CF">
              <w:rPr>
                <w:b/>
                <w:sz w:val="20"/>
                <w:szCs w:val="20"/>
              </w:rPr>
              <w:t xml:space="preserve"> </w:t>
            </w:r>
            <w:r w:rsidRPr="00CF70CF">
              <w:rPr>
                <w:b/>
                <w:sz w:val="20"/>
                <w:szCs w:val="20"/>
              </w:rPr>
              <w:t>wyposażeniem</w:t>
            </w:r>
            <w:r w:rsidR="006E0DAA" w:rsidRPr="00CF70CF">
              <w:rPr>
                <w:b/>
                <w:sz w:val="20"/>
                <w:szCs w:val="20"/>
              </w:rPr>
              <w:t xml:space="preserve"> </w:t>
            </w:r>
            <w:r w:rsidRPr="00CF70CF">
              <w:rPr>
                <w:b/>
                <w:sz w:val="20"/>
                <w:szCs w:val="20"/>
              </w:rPr>
              <w:t>zakładu</w:t>
            </w:r>
            <w:r w:rsidR="006E0DAA" w:rsidRPr="00CF70CF">
              <w:rPr>
                <w:b/>
                <w:sz w:val="20"/>
                <w:szCs w:val="20"/>
              </w:rPr>
              <w:t xml:space="preserve"> </w:t>
            </w:r>
            <w:r w:rsidRPr="00CF70CF">
              <w:rPr>
                <w:b/>
                <w:sz w:val="20"/>
                <w:szCs w:val="20"/>
              </w:rPr>
              <w:t>i</w:t>
            </w:r>
            <w:r w:rsidR="006E0DAA" w:rsidRPr="00CF70CF">
              <w:rPr>
                <w:b/>
                <w:sz w:val="20"/>
                <w:szCs w:val="20"/>
              </w:rPr>
              <w:t xml:space="preserve"> </w:t>
            </w:r>
            <w:r w:rsidRPr="00CF70CF">
              <w:rPr>
                <w:b/>
                <w:sz w:val="20"/>
                <w:szCs w:val="20"/>
              </w:rPr>
              <w:t>urządzeniami</w:t>
            </w:r>
            <w:r w:rsidR="006E0DAA" w:rsidRPr="00CF70CF">
              <w:rPr>
                <w:b/>
                <w:sz w:val="20"/>
                <w:szCs w:val="20"/>
              </w:rPr>
              <w:t xml:space="preserve"> </w:t>
            </w:r>
            <w:r w:rsidRPr="00CF70CF">
              <w:rPr>
                <w:b/>
                <w:sz w:val="20"/>
                <w:szCs w:val="20"/>
              </w:rPr>
              <w:t>technicznymi</w:t>
            </w:r>
            <w:r w:rsidR="006E0DAA" w:rsidRPr="00CF70CF">
              <w:rPr>
                <w:sz w:val="20"/>
                <w:szCs w:val="20"/>
              </w:rPr>
              <w:t xml:space="preserve"> </w:t>
            </w:r>
            <w:r w:rsidRPr="00CF70CF">
              <w:rPr>
                <w:sz w:val="20"/>
                <w:szCs w:val="20"/>
              </w:rPr>
              <w:t>na</w:t>
            </w:r>
            <w:r w:rsidR="006E0DAA" w:rsidRPr="00CF70CF">
              <w:rPr>
                <w:sz w:val="20"/>
                <w:szCs w:val="20"/>
              </w:rPr>
              <w:t xml:space="preserve"> </w:t>
            </w:r>
            <w:r w:rsidRPr="00CF70CF">
              <w:rPr>
                <w:sz w:val="20"/>
                <w:szCs w:val="20"/>
              </w:rPr>
              <w:t>potrzeby</w:t>
            </w:r>
            <w:r w:rsidR="006E0DAA" w:rsidRPr="00CF70CF">
              <w:rPr>
                <w:sz w:val="20"/>
                <w:szCs w:val="20"/>
              </w:rPr>
              <w:t xml:space="preserve"> </w:t>
            </w:r>
            <w:r w:rsidRPr="00CF70CF">
              <w:rPr>
                <w:sz w:val="20"/>
                <w:szCs w:val="20"/>
              </w:rPr>
              <w:t>realizacji</w:t>
            </w:r>
            <w:r w:rsidR="006E0DAA" w:rsidRPr="00CF70CF">
              <w:rPr>
                <w:sz w:val="20"/>
                <w:szCs w:val="20"/>
              </w:rPr>
              <w:t xml:space="preserve"> </w:t>
            </w:r>
            <w:r w:rsidRPr="00CF70CF">
              <w:rPr>
                <w:sz w:val="20"/>
                <w:szCs w:val="20"/>
              </w:rPr>
              <w:t>zamówienia:</w:t>
            </w:r>
          </w:p>
        </w:tc>
        <w:tc>
          <w:tcPr>
            <w:tcW w:w="5812" w:type="dxa"/>
          </w:tcPr>
          <w:p w14:paraId="2F5172DF" w14:textId="77777777" w:rsidR="009D0772" w:rsidRPr="00CF70CF" w:rsidRDefault="009D0772" w:rsidP="00607ECF">
            <w:pPr>
              <w:spacing w:after="0"/>
              <w:rPr>
                <w:sz w:val="20"/>
                <w:szCs w:val="20"/>
              </w:rPr>
            </w:pPr>
            <w:r w:rsidRPr="00CF70CF">
              <w:rPr>
                <w:sz w:val="20"/>
                <w:szCs w:val="20"/>
              </w:rPr>
              <w:t>[……]</w:t>
            </w:r>
          </w:p>
        </w:tc>
      </w:tr>
      <w:tr w:rsidR="009D0772" w:rsidRPr="00CF70CF" w14:paraId="223F6730" w14:textId="77777777" w:rsidTr="009D0772">
        <w:tc>
          <w:tcPr>
            <w:tcW w:w="4644" w:type="dxa"/>
          </w:tcPr>
          <w:p w14:paraId="2AD5650C" w14:textId="77777777" w:rsidR="009D0772" w:rsidRPr="00CF70CF" w:rsidRDefault="009D0772" w:rsidP="00607ECF">
            <w:pPr>
              <w:spacing w:after="0"/>
              <w:rPr>
                <w:sz w:val="20"/>
                <w:szCs w:val="20"/>
              </w:rPr>
            </w:pPr>
            <w:r w:rsidRPr="00CF70CF">
              <w:rPr>
                <w:sz w:val="20"/>
                <w:szCs w:val="20"/>
              </w:rPr>
              <w:t>10)</w:t>
            </w:r>
            <w:r w:rsidR="006E0DAA" w:rsidRPr="00CF70CF">
              <w:rPr>
                <w:sz w:val="20"/>
                <w:szCs w:val="20"/>
              </w:rPr>
              <w:t xml:space="preserve"> </w:t>
            </w:r>
            <w:r w:rsidRPr="00CF70CF">
              <w:rPr>
                <w:sz w:val="20"/>
                <w:szCs w:val="20"/>
              </w:rPr>
              <w:t>Wykonawca</w:t>
            </w:r>
            <w:r w:rsidR="006E0DAA" w:rsidRPr="00CF70CF">
              <w:rPr>
                <w:sz w:val="20"/>
                <w:szCs w:val="20"/>
              </w:rPr>
              <w:t xml:space="preserve"> </w:t>
            </w:r>
            <w:r w:rsidRPr="00CF70CF">
              <w:rPr>
                <w:b/>
                <w:sz w:val="20"/>
                <w:szCs w:val="20"/>
              </w:rPr>
              <w:t>zamierza</w:t>
            </w:r>
            <w:r w:rsidR="006E0DAA" w:rsidRPr="00CF70CF">
              <w:rPr>
                <w:b/>
                <w:sz w:val="20"/>
                <w:szCs w:val="20"/>
              </w:rPr>
              <w:t xml:space="preserve"> </w:t>
            </w:r>
            <w:r w:rsidRPr="00CF70CF">
              <w:rPr>
                <w:b/>
                <w:sz w:val="20"/>
                <w:szCs w:val="20"/>
              </w:rPr>
              <w:t>ewentualnie</w:t>
            </w:r>
            <w:r w:rsidR="006E0DAA" w:rsidRPr="00CF70CF">
              <w:rPr>
                <w:b/>
                <w:sz w:val="20"/>
                <w:szCs w:val="20"/>
              </w:rPr>
              <w:t xml:space="preserve"> </w:t>
            </w:r>
            <w:r w:rsidRPr="00CF70CF">
              <w:rPr>
                <w:b/>
                <w:sz w:val="20"/>
                <w:szCs w:val="20"/>
              </w:rPr>
              <w:t>zlecić</w:t>
            </w:r>
            <w:r w:rsidR="006E0DAA" w:rsidRPr="00CF70CF">
              <w:rPr>
                <w:b/>
                <w:sz w:val="20"/>
                <w:szCs w:val="20"/>
              </w:rPr>
              <w:t xml:space="preserve"> </w:t>
            </w:r>
            <w:r w:rsidRPr="00CF70CF">
              <w:rPr>
                <w:b/>
                <w:sz w:val="20"/>
                <w:szCs w:val="20"/>
              </w:rPr>
              <w:t>podwykonawcom</w:t>
            </w:r>
            <w:r w:rsidRPr="00CF70CF">
              <w:rPr>
                <w:b/>
                <w:sz w:val="20"/>
                <w:szCs w:val="20"/>
                <w:vertAlign w:val="superscript"/>
              </w:rPr>
              <w:footnoteReference w:id="45"/>
            </w:r>
            <w:r w:rsidR="006E0DAA" w:rsidRPr="00CF70CF">
              <w:rPr>
                <w:sz w:val="20"/>
                <w:szCs w:val="20"/>
              </w:rPr>
              <w:t xml:space="preserve"> </w:t>
            </w:r>
            <w:r w:rsidRPr="00CF70CF">
              <w:rPr>
                <w:sz w:val="20"/>
                <w:szCs w:val="20"/>
              </w:rPr>
              <w:t>następującą</w:t>
            </w:r>
            <w:r w:rsidR="006E0DAA" w:rsidRPr="00CF70CF">
              <w:rPr>
                <w:sz w:val="20"/>
                <w:szCs w:val="20"/>
              </w:rPr>
              <w:t xml:space="preserve"> </w:t>
            </w:r>
            <w:r w:rsidRPr="00CF70CF">
              <w:rPr>
                <w:b/>
                <w:sz w:val="20"/>
                <w:szCs w:val="20"/>
              </w:rPr>
              <w:t>część</w:t>
            </w:r>
            <w:r w:rsidR="006E0DAA" w:rsidRPr="00CF70CF">
              <w:rPr>
                <w:b/>
                <w:sz w:val="20"/>
                <w:szCs w:val="20"/>
              </w:rPr>
              <w:t xml:space="preserve"> </w:t>
            </w:r>
            <w:r w:rsidRPr="00CF70CF">
              <w:rPr>
                <w:b/>
                <w:sz w:val="20"/>
                <w:szCs w:val="20"/>
              </w:rPr>
              <w:t>(procentową)</w:t>
            </w:r>
            <w:r w:rsidR="006E0DAA" w:rsidRPr="00CF70CF">
              <w:rPr>
                <w:sz w:val="20"/>
                <w:szCs w:val="20"/>
              </w:rPr>
              <w:t xml:space="preserve"> </w:t>
            </w:r>
            <w:r w:rsidRPr="00CF70CF">
              <w:rPr>
                <w:sz w:val="20"/>
                <w:szCs w:val="20"/>
              </w:rPr>
              <w:t>zamówienia:</w:t>
            </w:r>
          </w:p>
        </w:tc>
        <w:tc>
          <w:tcPr>
            <w:tcW w:w="5812" w:type="dxa"/>
          </w:tcPr>
          <w:p w14:paraId="57924A76" w14:textId="77777777" w:rsidR="009D0772" w:rsidRPr="00CF70CF" w:rsidRDefault="009D0772" w:rsidP="00607ECF">
            <w:pPr>
              <w:spacing w:after="0"/>
              <w:rPr>
                <w:sz w:val="20"/>
                <w:szCs w:val="20"/>
              </w:rPr>
            </w:pPr>
            <w:r w:rsidRPr="00CF70CF">
              <w:rPr>
                <w:sz w:val="20"/>
                <w:szCs w:val="20"/>
              </w:rPr>
              <w:t>[……]</w:t>
            </w:r>
          </w:p>
        </w:tc>
      </w:tr>
      <w:tr w:rsidR="009D0772" w:rsidRPr="00CF70CF" w14:paraId="60F3FFC1" w14:textId="77777777" w:rsidTr="009D0772">
        <w:tc>
          <w:tcPr>
            <w:tcW w:w="4644" w:type="dxa"/>
          </w:tcPr>
          <w:p w14:paraId="75665980" w14:textId="77777777" w:rsidR="009D0772" w:rsidRPr="00CF70CF" w:rsidRDefault="009D0772" w:rsidP="00607ECF">
            <w:pPr>
              <w:spacing w:after="0"/>
              <w:rPr>
                <w:sz w:val="20"/>
                <w:szCs w:val="20"/>
              </w:rPr>
            </w:pPr>
            <w:r w:rsidRPr="00CF70CF">
              <w:rPr>
                <w:sz w:val="20"/>
                <w:szCs w:val="20"/>
              </w:rPr>
              <w:t>11)</w:t>
            </w:r>
            <w:r w:rsidR="006E0DAA" w:rsidRPr="00CF70CF">
              <w:rPr>
                <w:sz w:val="20"/>
                <w:szCs w:val="20"/>
              </w:rPr>
              <w:t xml:space="preserve"> </w:t>
            </w:r>
            <w:r w:rsidRPr="00CF70CF">
              <w:rPr>
                <w:sz w:val="20"/>
                <w:szCs w:val="20"/>
              </w:rPr>
              <w:t>W</w:t>
            </w:r>
            <w:r w:rsidR="006E0DAA" w:rsidRPr="00CF70CF">
              <w:rPr>
                <w:sz w:val="20"/>
                <w:szCs w:val="20"/>
              </w:rPr>
              <w:t xml:space="preserve"> </w:t>
            </w:r>
            <w:r w:rsidRPr="00CF70CF">
              <w:rPr>
                <w:sz w:val="20"/>
                <w:szCs w:val="20"/>
              </w:rPr>
              <w:t>odniesieniu</w:t>
            </w:r>
            <w:r w:rsidR="006E0DAA" w:rsidRPr="00CF70CF">
              <w:rPr>
                <w:sz w:val="20"/>
                <w:szCs w:val="20"/>
              </w:rPr>
              <w:t xml:space="preserve"> </w:t>
            </w:r>
            <w:r w:rsidRPr="00CF70CF">
              <w:rPr>
                <w:sz w:val="20"/>
                <w:szCs w:val="20"/>
              </w:rPr>
              <w:t>do</w:t>
            </w:r>
            <w:r w:rsidR="006E0DAA" w:rsidRPr="00CF70CF">
              <w:rPr>
                <w:sz w:val="20"/>
                <w:szCs w:val="20"/>
              </w:rPr>
              <w:t xml:space="preserve"> </w:t>
            </w:r>
            <w:r w:rsidRPr="00CF70CF">
              <w:rPr>
                <w:b/>
                <w:sz w:val="20"/>
                <w:szCs w:val="20"/>
              </w:rPr>
              <w:t>zamówień</w:t>
            </w:r>
            <w:r w:rsidR="006E0DAA" w:rsidRPr="00CF70CF">
              <w:rPr>
                <w:b/>
                <w:sz w:val="20"/>
                <w:szCs w:val="20"/>
              </w:rPr>
              <w:t xml:space="preserve"> </w:t>
            </w:r>
            <w:r w:rsidRPr="00CF70CF">
              <w:rPr>
                <w:b/>
                <w:sz w:val="20"/>
                <w:szCs w:val="20"/>
              </w:rPr>
              <w:t>publicznych</w:t>
            </w:r>
            <w:r w:rsidR="006E0DAA" w:rsidRPr="00CF70CF">
              <w:rPr>
                <w:b/>
                <w:sz w:val="20"/>
                <w:szCs w:val="20"/>
              </w:rPr>
              <w:t xml:space="preserve"> </w:t>
            </w:r>
            <w:r w:rsidRPr="00CF70CF">
              <w:rPr>
                <w:b/>
                <w:sz w:val="20"/>
                <w:szCs w:val="20"/>
              </w:rPr>
              <w:t>na</w:t>
            </w:r>
            <w:r w:rsidR="006E0DAA" w:rsidRPr="00CF70CF">
              <w:rPr>
                <w:b/>
                <w:sz w:val="20"/>
                <w:szCs w:val="20"/>
              </w:rPr>
              <w:t xml:space="preserve"> </w:t>
            </w:r>
            <w:r w:rsidRPr="00CF70CF">
              <w:rPr>
                <w:b/>
                <w:sz w:val="20"/>
                <w:szCs w:val="20"/>
              </w:rPr>
              <w:t>dostawy</w:t>
            </w:r>
            <w:r w:rsidRPr="00CF70CF">
              <w:rPr>
                <w:sz w:val="20"/>
                <w:szCs w:val="20"/>
              </w:rPr>
              <w:t>:</w:t>
            </w:r>
            <w:r w:rsidRPr="00CF70CF">
              <w:rPr>
                <w:sz w:val="20"/>
                <w:szCs w:val="20"/>
              </w:rPr>
              <w:br/>
              <w:t>Wykonawca</w:t>
            </w:r>
            <w:r w:rsidR="006E0DAA" w:rsidRPr="00CF70CF">
              <w:rPr>
                <w:sz w:val="20"/>
                <w:szCs w:val="20"/>
              </w:rPr>
              <w:t xml:space="preserve"> </w:t>
            </w:r>
            <w:r w:rsidRPr="00CF70CF">
              <w:rPr>
                <w:sz w:val="20"/>
                <w:szCs w:val="20"/>
              </w:rPr>
              <w:t>dostarczy</w:t>
            </w:r>
            <w:r w:rsidR="006E0DAA" w:rsidRPr="00CF70CF">
              <w:rPr>
                <w:sz w:val="20"/>
                <w:szCs w:val="20"/>
              </w:rPr>
              <w:t xml:space="preserve"> </w:t>
            </w:r>
            <w:r w:rsidRPr="00CF70CF">
              <w:rPr>
                <w:sz w:val="20"/>
                <w:szCs w:val="20"/>
              </w:rPr>
              <w:t>wymagane</w:t>
            </w:r>
            <w:r w:rsidR="006E0DAA" w:rsidRPr="00CF70CF">
              <w:rPr>
                <w:sz w:val="20"/>
                <w:szCs w:val="20"/>
              </w:rPr>
              <w:t xml:space="preserve"> </w:t>
            </w:r>
            <w:r w:rsidRPr="00CF70CF">
              <w:rPr>
                <w:sz w:val="20"/>
                <w:szCs w:val="20"/>
              </w:rPr>
              <w:t>próbki,</w:t>
            </w:r>
            <w:r w:rsidR="006E0DAA" w:rsidRPr="00CF70CF">
              <w:rPr>
                <w:sz w:val="20"/>
                <w:szCs w:val="20"/>
              </w:rPr>
              <w:t xml:space="preserve"> </w:t>
            </w:r>
            <w:r w:rsidRPr="00CF70CF">
              <w:rPr>
                <w:sz w:val="20"/>
                <w:szCs w:val="20"/>
              </w:rPr>
              <w:t>opisy</w:t>
            </w:r>
            <w:r w:rsidR="006E0DAA" w:rsidRPr="00CF70CF">
              <w:rPr>
                <w:sz w:val="20"/>
                <w:szCs w:val="20"/>
              </w:rPr>
              <w:t xml:space="preserve"> </w:t>
            </w:r>
            <w:r w:rsidRPr="00CF70CF">
              <w:rPr>
                <w:sz w:val="20"/>
                <w:szCs w:val="20"/>
              </w:rPr>
              <w:t>lub</w:t>
            </w:r>
            <w:r w:rsidR="006E0DAA" w:rsidRPr="00CF70CF">
              <w:rPr>
                <w:sz w:val="20"/>
                <w:szCs w:val="20"/>
              </w:rPr>
              <w:t xml:space="preserve"> </w:t>
            </w:r>
            <w:r w:rsidRPr="00CF70CF">
              <w:rPr>
                <w:sz w:val="20"/>
                <w:szCs w:val="20"/>
              </w:rPr>
              <w:t>fotografie</w:t>
            </w:r>
            <w:r w:rsidR="006E0DAA" w:rsidRPr="00CF70CF">
              <w:rPr>
                <w:sz w:val="20"/>
                <w:szCs w:val="20"/>
              </w:rPr>
              <w:t xml:space="preserve"> </w:t>
            </w:r>
            <w:r w:rsidRPr="00CF70CF">
              <w:rPr>
                <w:sz w:val="20"/>
                <w:szCs w:val="20"/>
              </w:rPr>
              <w:t>produktów,</w:t>
            </w:r>
            <w:r w:rsidR="006E0DAA" w:rsidRPr="00CF70CF">
              <w:rPr>
                <w:sz w:val="20"/>
                <w:szCs w:val="20"/>
              </w:rPr>
              <w:t xml:space="preserve"> </w:t>
            </w:r>
            <w:r w:rsidRPr="00CF70CF">
              <w:rPr>
                <w:sz w:val="20"/>
                <w:szCs w:val="20"/>
              </w:rPr>
              <w:t>które</w:t>
            </w:r>
            <w:r w:rsidR="006E0DAA" w:rsidRPr="00CF70CF">
              <w:rPr>
                <w:sz w:val="20"/>
                <w:szCs w:val="20"/>
              </w:rPr>
              <w:t xml:space="preserve"> </w:t>
            </w:r>
            <w:r w:rsidRPr="00CF70CF">
              <w:rPr>
                <w:sz w:val="20"/>
                <w:szCs w:val="20"/>
              </w:rPr>
              <w:t>mają</w:t>
            </w:r>
            <w:r w:rsidR="006E0DAA" w:rsidRPr="00CF70CF">
              <w:rPr>
                <w:sz w:val="20"/>
                <w:szCs w:val="20"/>
              </w:rPr>
              <w:t xml:space="preserve"> </w:t>
            </w:r>
            <w:r w:rsidRPr="00CF70CF">
              <w:rPr>
                <w:sz w:val="20"/>
                <w:szCs w:val="20"/>
              </w:rPr>
              <w:t>być</w:t>
            </w:r>
            <w:r w:rsidR="006E0DAA" w:rsidRPr="00CF70CF">
              <w:rPr>
                <w:sz w:val="20"/>
                <w:szCs w:val="20"/>
              </w:rPr>
              <w:t xml:space="preserve"> </w:t>
            </w:r>
            <w:r w:rsidRPr="00CF70CF">
              <w:rPr>
                <w:sz w:val="20"/>
                <w:szCs w:val="20"/>
              </w:rPr>
              <w:t>dostarczone</w:t>
            </w:r>
            <w:r w:rsidR="006E0DAA" w:rsidRPr="00CF70CF">
              <w:rPr>
                <w:sz w:val="20"/>
                <w:szCs w:val="20"/>
              </w:rPr>
              <w:t xml:space="preserve"> </w:t>
            </w:r>
            <w:r w:rsidRPr="00CF70CF">
              <w:rPr>
                <w:sz w:val="20"/>
                <w:szCs w:val="20"/>
              </w:rPr>
              <w:t>i</w:t>
            </w:r>
            <w:r w:rsidR="006E0DAA" w:rsidRPr="00CF70CF">
              <w:rPr>
                <w:sz w:val="20"/>
                <w:szCs w:val="20"/>
              </w:rPr>
              <w:t xml:space="preserve"> </w:t>
            </w:r>
            <w:r w:rsidRPr="00CF70CF">
              <w:rPr>
                <w:sz w:val="20"/>
                <w:szCs w:val="20"/>
              </w:rPr>
              <w:t>którym</w:t>
            </w:r>
            <w:r w:rsidR="006E0DAA" w:rsidRPr="00CF70CF">
              <w:rPr>
                <w:sz w:val="20"/>
                <w:szCs w:val="20"/>
              </w:rPr>
              <w:t xml:space="preserve"> </w:t>
            </w:r>
            <w:r w:rsidRPr="00CF70CF">
              <w:rPr>
                <w:sz w:val="20"/>
                <w:szCs w:val="20"/>
              </w:rPr>
              <w:t>nie</w:t>
            </w:r>
            <w:r w:rsidR="006E0DAA" w:rsidRPr="00CF70CF">
              <w:rPr>
                <w:sz w:val="20"/>
                <w:szCs w:val="20"/>
              </w:rPr>
              <w:t xml:space="preserve"> </w:t>
            </w:r>
            <w:r w:rsidRPr="00CF70CF">
              <w:rPr>
                <w:sz w:val="20"/>
                <w:szCs w:val="20"/>
              </w:rPr>
              <w:t>musi</w:t>
            </w:r>
            <w:r w:rsidR="006E0DAA" w:rsidRPr="00CF70CF">
              <w:rPr>
                <w:sz w:val="20"/>
                <w:szCs w:val="20"/>
              </w:rPr>
              <w:t xml:space="preserve"> </w:t>
            </w:r>
            <w:r w:rsidRPr="00CF70CF">
              <w:rPr>
                <w:sz w:val="20"/>
                <w:szCs w:val="20"/>
              </w:rPr>
              <w:t>towarzyszyć</w:t>
            </w:r>
            <w:r w:rsidR="006E0DAA" w:rsidRPr="00CF70CF">
              <w:rPr>
                <w:sz w:val="20"/>
                <w:szCs w:val="20"/>
              </w:rPr>
              <w:t xml:space="preserve"> </w:t>
            </w:r>
            <w:r w:rsidRPr="00CF70CF">
              <w:rPr>
                <w:sz w:val="20"/>
                <w:szCs w:val="20"/>
              </w:rPr>
              <w:t>świadectwo</w:t>
            </w:r>
            <w:r w:rsidR="006E0DAA" w:rsidRPr="00CF70CF">
              <w:rPr>
                <w:sz w:val="20"/>
                <w:szCs w:val="20"/>
              </w:rPr>
              <w:t xml:space="preserve"> </w:t>
            </w:r>
            <w:r w:rsidRPr="00CF70CF">
              <w:rPr>
                <w:sz w:val="20"/>
                <w:szCs w:val="20"/>
              </w:rPr>
              <w:t>autentyczności.</w:t>
            </w:r>
            <w:r w:rsidRPr="00CF70CF">
              <w:rPr>
                <w:sz w:val="20"/>
                <w:szCs w:val="20"/>
              </w:rPr>
              <w:br/>
              <w:t>Wykonawca</w:t>
            </w:r>
            <w:r w:rsidR="006E0DAA" w:rsidRPr="00CF70CF">
              <w:rPr>
                <w:sz w:val="20"/>
                <w:szCs w:val="20"/>
              </w:rPr>
              <w:t xml:space="preserve"> </w:t>
            </w:r>
            <w:r w:rsidRPr="00CF70CF">
              <w:rPr>
                <w:sz w:val="20"/>
                <w:szCs w:val="20"/>
              </w:rPr>
              <w:t>oświadcza</w:t>
            </w:r>
            <w:r w:rsidR="006E0DAA" w:rsidRPr="00CF70CF">
              <w:rPr>
                <w:sz w:val="20"/>
                <w:szCs w:val="20"/>
              </w:rPr>
              <w:t xml:space="preserve"> </w:t>
            </w:r>
            <w:r w:rsidRPr="00CF70CF">
              <w:rPr>
                <w:sz w:val="20"/>
                <w:szCs w:val="20"/>
              </w:rPr>
              <w:t>ponadto,</w:t>
            </w:r>
            <w:r w:rsidR="006E0DAA" w:rsidRPr="00CF70CF">
              <w:rPr>
                <w:sz w:val="20"/>
                <w:szCs w:val="20"/>
              </w:rPr>
              <w:t xml:space="preserve"> </w:t>
            </w:r>
            <w:r w:rsidRPr="00CF70CF">
              <w:rPr>
                <w:sz w:val="20"/>
                <w:szCs w:val="20"/>
              </w:rPr>
              <w:t>że</w:t>
            </w:r>
            <w:r w:rsidR="006E0DAA" w:rsidRPr="00CF70CF">
              <w:rPr>
                <w:sz w:val="20"/>
                <w:szCs w:val="20"/>
              </w:rPr>
              <w:t xml:space="preserve"> </w:t>
            </w:r>
            <w:r w:rsidRPr="00CF70CF">
              <w:rPr>
                <w:sz w:val="20"/>
                <w:szCs w:val="20"/>
              </w:rPr>
              <w:t>w</w:t>
            </w:r>
            <w:r w:rsidR="006E0DAA" w:rsidRPr="00CF70CF">
              <w:rPr>
                <w:sz w:val="20"/>
                <w:szCs w:val="20"/>
              </w:rPr>
              <w:t xml:space="preserve"> </w:t>
            </w:r>
            <w:r w:rsidRPr="00CF70CF">
              <w:rPr>
                <w:sz w:val="20"/>
                <w:szCs w:val="20"/>
              </w:rPr>
              <w:t>stosownych</w:t>
            </w:r>
            <w:r w:rsidR="006E0DAA" w:rsidRPr="00CF70CF">
              <w:rPr>
                <w:sz w:val="20"/>
                <w:szCs w:val="20"/>
              </w:rPr>
              <w:t xml:space="preserve"> </w:t>
            </w:r>
            <w:r w:rsidRPr="00CF70CF">
              <w:rPr>
                <w:sz w:val="20"/>
                <w:szCs w:val="20"/>
              </w:rPr>
              <w:t>przypadkach</w:t>
            </w:r>
            <w:r w:rsidR="006E0DAA" w:rsidRPr="00CF70CF">
              <w:rPr>
                <w:sz w:val="20"/>
                <w:szCs w:val="20"/>
              </w:rPr>
              <w:t xml:space="preserve"> </w:t>
            </w:r>
            <w:r w:rsidRPr="00CF70CF">
              <w:rPr>
                <w:sz w:val="20"/>
                <w:szCs w:val="20"/>
              </w:rPr>
              <w:t>przedstawi</w:t>
            </w:r>
            <w:r w:rsidR="006E0DAA" w:rsidRPr="00CF70CF">
              <w:rPr>
                <w:sz w:val="20"/>
                <w:szCs w:val="20"/>
              </w:rPr>
              <w:t xml:space="preserve"> </w:t>
            </w:r>
            <w:r w:rsidRPr="00CF70CF">
              <w:rPr>
                <w:sz w:val="20"/>
                <w:szCs w:val="20"/>
              </w:rPr>
              <w:t>wymagane</w:t>
            </w:r>
            <w:r w:rsidR="006E0DAA" w:rsidRPr="00CF70CF">
              <w:rPr>
                <w:sz w:val="20"/>
                <w:szCs w:val="20"/>
              </w:rPr>
              <w:t xml:space="preserve"> </w:t>
            </w:r>
            <w:r w:rsidRPr="00CF70CF">
              <w:rPr>
                <w:sz w:val="20"/>
                <w:szCs w:val="20"/>
              </w:rPr>
              <w:t>świadectwa</w:t>
            </w:r>
            <w:r w:rsidR="006E0DAA" w:rsidRPr="00CF70CF">
              <w:rPr>
                <w:sz w:val="20"/>
                <w:szCs w:val="20"/>
              </w:rPr>
              <w:t xml:space="preserve"> </w:t>
            </w:r>
            <w:r w:rsidRPr="00CF70CF">
              <w:rPr>
                <w:sz w:val="20"/>
                <w:szCs w:val="20"/>
              </w:rPr>
              <w:t>autentyczności.</w:t>
            </w:r>
            <w:r w:rsidRPr="00CF70CF">
              <w:rPr>
                <w:sz w:val="20"/>
                <w:szCs w:val="20"/>
              </w:rPr>
              <w:br/>
              <w:t>Jeżeli</w:t>
            </w:r>
            <w:r w:rsidR="006E0DAA" w:rsidRPr="00CF70CF">
              <w:rPr>
                <w:sz w:val="20"/>
                <w:szCs w:val="20"/>
              </w:rPr>
              <w:t xml:space="preserve"> </w:t>
            </w:r>
            <w:r w:rsidRPr="00CF70CF">
              <w:rPr>
                <w:sz w:val="20"/>
                <w:szCs w:val="20"/>
              </w:rPr>
              <w:t>odnośna</w:t>
            </w:r>
            <w:r w:rsidR="006E0DAA" w:rsidRPr="00CF70CF">
              <w:rPr>
                <w:sz w:val="20"/>
                <w:szCs w:val="20"/>
              </w:rPr>
              <w:t xml:space="preserve"> </w:t>
            </w:r>
            <w:r w:rsidRPr="00CF70CF">
              <w:rPr>
                <w:sz w:val="20"/>
                <w:szCs w:val="20"/>
              </w:rPr>
              <w:t>dokumentacja</w:t>
            </w:r>
            <w:r w:rsidR="006E0DAA" w:rsidRPr="00CF70CF">
              <w:rPr>
                <w:sz w:val="20"/>
                <w:szCs w:val="20"/>
              </w:rPr>
              <w:t xml:space="preserve"> </w:t>
            </w:r>
            <w:r w:rsidRPr="00CF70CF">
              <w:rPr>
                <w:sz w:val="20"/>
                <w:szCs w:val="20"/>
              </w:rPr>
              <w:t>jest</w:t>
            </w:r>
            <w:r w:rsidR="006E0DAA" w:rsidRPr="00CF70CF">
              <w:rPr>
                <w:sz w:val="20"/>
                <w:szCs w:val="20"/>
              </w:rPr>
              <w:t xml:space="preserve"> </w:t>
            </w:r>
            <w:r w:rsidRPr="00CF70CF">
              <w:rPr>
                <w:sz w:val="20"/>
                <w:szCs w:val="20"/>
              </w:rPr>
              <w:t>dostępna</w:t>
            </w:r>
            <w:r w:rsidR="006E0DAA" w:rsidRPr="00CF70CF">
              <w:rPr>
                <w:sz w:val="20"/>
                <w:szCs w:val="20"/>
              </w:rPr>
              <w:t xml:space="preserve"> </w:t>
            </w:r>
            <w:r w:rsidRPr="00CF70CF">
              <w:rPr>
                <w:sz w:val="20"/>
                <w:szCs w:val="20"/>
              </w:rPr>
              <w:t>w</w:t>
            </w:r>
            <w:r w:rsidR="006E0DAA" w:rsidRPr="00CF70CF">
              <w:rPr>
                <w:sz w:val="20"/>
                <w:szCs w:val="20"/>
              </w:rPr>
              <w:t xml:space="preserve"> </w:t>
            </w:r>
            <w:r w:rsidRPr="00CF70CF">
              <w:rPr>
                <w:sz w:val="20"/>
                <w:szCs w:val="20"/>
              </w:rPr>
              <w:t>formie</w:t>
            </w:r>
            <w:r w:rsidR="006E0DAA" w:rsidRPr="00CF70CF">
              <w:rPr>
                <w:sz w:val="20"/>
                <w:szCs w:val="20"/>
              </w:rPr>
              <w:t xml:space="preserve"> </w:t>
            </w:r>
            <w:r w:rsidRPr="00CF70CF">
              <w:rPr>
                <w:sz w:val="20"/>
                <w:szCs w:val="20"/>
              </w:rPr>
              <w:t>elektronicznej,</w:t>
            </w:r>
            <w:r w:rsidR="006E0DAA" w:rsidRPr="00CF70CF">
              <w:rPr>
                <w:sz w:val="20"/>
                <w:szCs w:val="20"/>
              </w:rPr>
              <w:t xml:space="preserve"> </w:t>
            </w:r>
            <w:r w:rsidRPr="00CF70CF">
              <w:rPr>
                <w:sz w:val="20"/>
                <w:szCs w:val="20"/>
              </w:rPr>
              <w:t>proszę</w:t>
            </w:r>
            <w:r w:rsidR="006E0DAA" w:rsidRPr="00CF70CF">
              <w:rPr>
                <w:sz w:val="20"/>
                <w:szCs w:val="20"/>
              </w:rPr>
              <w:t xml:space="preserve"> </w:t>
            </w:r>
            <w:r w:rsidRPr="00CF70CF">
              <w:rPr>
                <w:sz w:val="20"/>
                <w:szCs w:val="20"/>
              </w:rPr>
              <w:t>wskazać:</w:t>
            </w:r>
          </w:p>
        </w:tc>
        <w:tc>
          <w:tcPr>
            <w:tcW w:w="5812" w:type="dxa"/>
          </w:tcPr>
          <w:p w14:paraId="72848520" w14:textId="77777777" w:rsidR="009D0772" w:rsidRPr="00CF70CF" w:rsidRDefault="009D0772" w:rsidP="00607ECF">
            <w:pPr>
              <w:spacing w:after="0"/>
              <w:rPr>
                <w:sz w:val="20"/>
                <w:szCs w:val="20"/>
              </w:rPr>
            </w:pPr>
            <w:r w:rsidRPr="00CF70CF">
              <w:rPr>
                <w:sz w:val="20"/>
                <w:szCs w:val="20"/>
              </w:rPr>
              <w:br/>
              <w:t>[]</w:t>
            </w:r>
            <w:r w:rsidR="006E0DAA" w:rsidRPr="00CF70CF">
              <w:rPr>
                <w:sz w:val="20"/>
                <w:szCs w:val="20"/>
              </w:rPr>
              <w:t xml:space="preserve"> </w:t>
            </w:r>
            <w:r w:rsidRPr="00CF70CF">
              <w:rPr>
                <w:sz w:val="20"/>
                <w:szCs w:val="20"/>
              </w:rPr>
              <w:t>Tak</w:t>
            </w:r>
            <w:r w:rsidR="006E0DAA" w:rsidRPr="00CF70CF">
              <w:rPr>
                <w:sz w:val="20"/>
                <w:szCs w:val="20"/>
              </w:rPr>
              <w:t xml:space="preserve"> </w:t>
            </w:r>
            <w:r w:rsidRPr="00CF70CF">
              <w:rPr>
                <w:sz w:val="20"/>
                <w:szCs w:val="20"/>
              </w:rPr>
              <w:t>[]</w:t>
            </w:r>
            <w:r w:rsidR="006E0DAA" w:rsidRPr="00CF70CF">
              <w:rPr>
                <w:sz w:val="20"/>
                <w:szCs w:val="20"/>
              </w:rPr>
              <w:t xml:space="preserve"> </w:t>
            </w:r>
            <w:r w:rsidRPr="00CF70CF">
              <w:rPr>
                <w:sz w:val="20"/>
                <w:szCs w:val="20"/>
              </w:rPr>
              <w:t>Nie</w:t>
            </w:r>
            <w:r w:rsidRPr="00CF70CF">
              <w:rPr>
                <w:sz w:val="20"/>
                <w:szCs w:val="20"/>
              </w:rPr>
              <w:br/>
            </w:r>
            <w:r w:rsidRPr="00CF70CF">
              <w:rPr>
                <w:sz w:val="20"/>
                <w:szCs w:val="20"/>
              </w:rPr>
              <w:br/>
            </w:r>
            <w:r w:rsidRPr="00CF70CF">
              <w:rPr>
                <w:sz w:val="20"/>
                <w:szCs w:val="20"/>
              </w:rPr>
              <w:br/>
            </w:r>
            <w:r w:rsidRPr="00CF70CF">
              <w:rPr>
                <w:sz w:val="20"/>
                <w:szCs w:val="20"/>
              </w:rPr>
              <w:br/>
              <w:t>[]</w:t>
            </w:r>
            <w:r w:rsidR="006E0DAA" w:rsidRPr="00CF70CF">
              <w:rPr>
                <w:sz w:val="20"/>
                <w:szCs w:val="20"/>
              </w:rPr>
              <w:t xml:space="preserve"> </w:t>
            </w:r>
            <w:r w:rsidRPr="00CF70CF">
              <w:rPr>
                <w:sz w:val="20"/>
                <w:szCs w:val="20"/>
              </w:rPr>
              <w:t>Tak</w:t>
            </w:r>
            <w:r w:rsidR="006E0DAA" w:rsidRPr="00CF70CF">
              <w:rPr>
                <w:sz w:val="20"/>
                <w:szCs w:val="20"/>
              </w:rPr>
              <w:t xml:space="preserve"> </w:t>
            </w:r>
            <w:r w:rsidRPr="00CF70CF">
              <w:rPr>
                <w:sz w:val="20"/>
                <w:szCs w:val="20"/>
              </w:rPr>
              <w:t>[]</w:t>
            </w:r>
            <w:r w:rsidR="006E0DAA" w:rsidRPr="00CF70CF">
              <w:rPr>
                <w:sz w:val="20"/>
                <w:szCs w:val="20"/>
              </w:rPr>
              <w:t xml:space="preserve"> </w:t>
            </w:r>
            <w:r w:rsidRPr="00CF70CF">
              <w:rPr>
                <w:sz w:val="20"/>
                <w:szCs w:val="20"/>
              </w:rPr>
              <w:t>Nie</w:t>
            </w:r>
            <w:r w:rsidRPr="00CF70CF">
              <w:rPr>
                <w:sz w:val="20"/>
                <w:szCs w:val="20"/>
              </w:rPr>
              <w:br/>
            </w:r>
            <w:r w:rsidRPr="00CF70CF">
              <w:rPr>
                <w:sz w:val="20"/>
                <w:szCs w:val="20"/>
              </w:rPr>
              <w:br/>
            </w:r>
            <w:r w:rsidRPr="00CF70CF">
              <w:rPr>
                <w:sz w:val="20"/>
                <w:szCs w:val="20"/>
              </w:rPr>
              <w:br/>
            </w:r>
            <w:r w:rsidRPr="00CF70CF">
              <w:rPr>
                <w:sz w:val="20"/>
                <w:szCs w:val="20"/>
              </w:rPr>
              <w:br/>
              <w:t>(adres</w:t>
            </w:r>
            <w:r w:rsidR="006E0DAA" w:rsidRPr="00CF70CF">
              <w:rPr>
                <w:sz w:val="20"/>
                <w:szCs w:val="20"/>
              </w:rPr>
              <w:t xml:space="preserve"> </w:t>
            </w:r>
            <w:r w:rsidRPr="00CF70CF">
              <w:rPr>
                <w:sz w:val="20"/>
                <w:szCs w:val="20"/>
              </w:rPr>
              <w:t>internetowy,</w:t>
            </w:r>
            <w:r w:rsidR="006E0DAA" w:rsidRPr="00CF70CF">
              <w:rPr>
                <w:sz w:val="20"/>
                <w:szCs w:val="20"/>
              </w:rPr>
              <w:t xml:space="preserve"> </w:t>
            </w:r>
            <w:r w:rsidRPr="00CF70CF">
              <w:rPr>
                <w:sz w:val="20"/>
                <w:szCs w:val="20"/>
              </w:rPr>
              <w:t>wydający</w:t>
            </w:r>
            <w:r w:rsidR="006E0DAA" w:rsidRPr="00CF70CF">
              <w:rPr>
                <w:sz w:val="20"/>
                <w:szCs w:val="20"/>
              </w:rPr>
              <w:t xml:space="preserve"> </w:t>
            </w:r>
            <w:r w:rsidRPr="00CF70CF">
              <w:rPr>
                <w:sz w:val="20"/>
                <w:szCs w:val="20"/>
              </w:rPr>
              <w:t>urząd</w:t>
            </w:r>
            <w:r w:rsidR="006E0DAA" w:rsidRPr="00CF70CF">
              <w:rPr>
                <w:sz w:val="20"/>
                <w:szCs w:val="20"/>
              </w:rPr>
              <w:t xml:space="preserve"> </w:t>
            </w:r>
            <w:r w:rsidRPr="00CF70CF">
              <w:rPr>
                <w:sz w:val="20"/>
                <w:szCs w:val="20"/>
              </w:rPr>
              <w:t>lub</w:t>
            </w:r>
            <w:r w:rsidR="006E0DAA" w:rsidRPr="00CF70CF">
              <w:rPr>
                <w:sz w:val="20"/>
                <w:szCs w:val="20"/>
              </w:rPr>
              <w:t xml:space="preserve"> </w:t>
            </w:r>
            <w:r w:rsidRPr="00CF70CF">
              <w:rPr>
                <w:sz w:val="20"/>
                <w:szCs w:val="20"/>
              </w:rPr>
              <w:t>organ,</w:t>
            </w:r>
            <w:r w:rsidR="006E0DAA" w:rsidRPr="00CF70CF">
              <w:rPr>
                <w:i/>
                <w:sz w:val="20"/>
                <w:szCs w:val="20"/>
              </w:rPr>
              <w:t xml:space="preserve"> </w:t>
            </w:r>
            <w:r w:rsidRPr="00CF70CF">
              <w:rPr>
                <w:sz w:val="20"/>
                <w:szCs w:val="20"/>
              </w:rPr>
              <w:t>dokładne</w:t>
            </w:r>
            <w:r w:rsidR="006E0DAA" w:rsidRPr="00CF70CF">
              <w:rPr>
                <w:sz w:val="20"/>
                <w:szCs w:val="20"/>
              </w:rPr>
              <w:t xml:space="preserve"> </w:t>
            </w:r>
            <w:r w:rsidRPr="00CF70CF">
              <w:rPr>
                <w:sz w:val="20"/>
                <w:szCs w:val="20"/>
              </w:rPr>
              <w:t>dane</w:t>
            </w:r>
            <w:r w:rsidR="006E0DAA" w:rsidRPr="00CF70CF">
              <w:rPr>
                <w:sz w:val="20"/>
                <w:szCs w:val="20"/>
              </w:rPr>
              <w:t xml:space="preserve"> </w:t>
            </w:r>
            <w:r w:rsidRPr="00CF70CF">
              <w:rPr>
                <w:sz w:val="20"/>
                <w:szCs w:val="20"/>
              </w:rPr>
              <w:t>referencyjne</w:t>
            </w:r>
            <w:r w:rsidR="006E0DAA" w:rsidRPr="00CF70CF">
              <w:rPr>
                <w:sz w:val="20"/>
                <w:szCs w:val="20"/>
              </w:rPr>
              <w:t xml:space="preserve"> </w:t>
            </w:r>
            <w:r w:rsidRPr="00CF70CF">
              <w:rPr>
                <w:sz w:val="20"/>
                <w:szCs w:val="20"/>
              </w:rPr>
              <w:t>dokumentacji):</w:t>
            </w:r>
            <w:r w:rsidR="006E0DAA" w:rsidRPr="00CF70CF">
              <w:rPr>
                <w:sz w:val="20"/>
                <w:szCs w:val="20"/>
              </w:rPr>
              <w:t xml:space="preserve"> </w:t>
            </w:r>
            <w:r w:rsidRPr="00CF70CF">
              <w:rPr>
                <w:sz w:val="20"/>
                <w:szCs w:val="20"/>
              </w:rPr>
              <w:t>[……][……][……]</w:t>
            </w:r>
          </w:p>
        </w:tc>
      </w:tr>
      <w:tr w:rsidR="009D0772" w:rsidRPr="00CF70CF" w14:paraId="12D046F6" w14:textId="77777777" w:rsidTr="009D0772">
        <w:tc>
          <w:tcPr>
            <w:tcW w:w="4644" w:type="dxa"/>
          </w:tcPr>
          <w:p w14:paraId="0BA774F2" w14:textId="77777777" w:rsidR="009D0772" w:rsidRPr="00CF70CF" w:rsidRDefault="009D0772" w:rsidP="00607ECF">
            <w:pPr>
              <w:spacing w:after="0"/>
              <w:rPr>
                <w:sz w:val="20"/>
                <w:szCs w:val="20"/>
                <w:shd w:val="clear" w:color="auto" w:fill="BFBFBF"/>
              </w:rPr>
            </w:pPr>
            <w:r w:rsidRPr="00CF70CF">
              <w:rPr>
                <w:sz w:val="20"/>
                <w:szCs w:val="20"/>
              </w:rPr>
              <w:t>12)</w:t>
            </w:r>
            <w:r w:rsidR="006E0DAA" w:rsidRPr="00CF70CF">
              <w:rPr>
                <w:sz w:val="20"/>
                <w:szCs w:val="20"/>
              </w:rPr>
              <w:t xml:space="preserve"> </w:t>
            </w:r>
            <w:r w:rsidRPr="00CF70CF">
              <w:rPr>
                <w:sz w:val="20"/>
                <w:szCs w:val="20"/>
              </w:rPr>
              <w:t>W</w:t>
            </w:r>
            <w:r w:rsidR="006E0DAA" w:rsidRPr="00CF70CF">
              <w:rPr>
                <w:sz w:val="20"/>
                <w:szCs w:val="20"/>
              </w:rPr>
              <w:t xml:space="preserve"> </w:t>
            </w:r>
            <w:r w:rsidRPr="00CF70CF">
              <w:rPr>
                <w:sz w:val="20"/>
                <w:szCs w:val="20"/>
              </w:rPr>
              <w:t>odniesieniu</w:t>
            </w:r>
            <w:r w:rsidR="006E0DAA" w:rsidRPr="00CF70CF">
              <w:rPr>
                <w:sz w:val="20"/>
                <w:szCs w:val="20"/>
              </w:rPr>
              <w:t xml:space="preserve"> </w:t>
            </w:r>
            <w:r w:rsidRPr="00CF70CF">
              <w:rPr>
                <w:sz w:val="20"/>
                <w:szCs w:val="20"/>
              </w:rPr>
              <w:t>do</w:t>
            </w:r>
            <w:r w:rsidR="006E0DAA" w:rsidRPr="00CF70CF">
              <w:rPr>
                <w:sz w:val="20"/>
                <w:szCs w:val="20"/>
              </w:rPr>
              <w:t xml:space="preserve"> </w:t>
            </w:r>
            <w:r w:rsidRPr="00CF70CF">
              <w:rPr>
                <w:b/>
                <w:sz w:val="20"/>
                <w:szCs w:val="20"/>
              </w:rPr>
              <w:t>zamówień</w:t>
            </w:r>
            <w:r w:rsidR="006E0DAA" w:rsidRPr="00CF70CF">
              <w:rPr>
                <w:b/>
                <w:sz w:val="20"/>
                <w:szCs w:val="20"/>
              </w:rPr>
              <w:t xml:space="preserve"> </w:t>
            </w:r>
            <w:r w:rsidRPr="00CF70CF">
              <w:rPr>
                <w:b/>
                <w:sz w:val="20"/>
                <w:szCs w:val="20"/>
              </w:rPr>
              <w:t>publicznych</w:t>
            </w:r>
            <w:r w:rsidR="006E0DAA" w:rsidRPr="00CF70CF">
              <w:rPr>
                <w:b/>
                <w:sz w:val="20"/>
                <w:szCs w:val="20"/>
              </w:rPr>
              <w:t xml:space="preserve"> </w:t>
            </w:r>
            <w:r w:rsidRPr="00CF70CF">
              <w:rPr>
                <w:b/>
                <w:sz w:val="20"/>
                <w:szCs w:val="20"/>
              </w:rPr>
              <w:t>na</w:t>
            </w:r>
            <w:r w:rsidR="006E0DAA" w:rsidRPr="00CF70CF">
              <w:rPr>
                <w:b/>
                <w:sz w:val="20"/>
                <w:szCs w:val="20"/>
              </w:rPr>
              <w:t xml:space="preserve"> </w:t>
            </w:r>
            <w:r w:rsidRPr="00CF70CF">
              <w:rPr>
                <w:b/>
                <w:sz w:val="20"/>
                <w:szCs w:val="20"/>
              </w:rPr>
              <w:t>dostawy</w:t>
            </w:r>
            <w:r w:rsidRPr="00CF70CF">
              <w:rPr>
                <w:sz w:val="20"/>
                <w:szCs w:val="20"/>
              </w:rPr>
              <w:t>:</w:t>
            </w:r>
            <w:r w:rsidRPr="00CF70CF">
              <w:rPr>
                <w:sz w:val="20"/>
                <w:szCs w:val="20"/>
              </w:rPr>
              <w:br/>
              <w:t>Czy</w:t>
            </w:r>
            <w:r w:rsidR="006E0DAA" w:rsidRPr="00CF70CF">
              <w:rPr>
                <w:sz w:val="20"/>
                <w:szCs w:val="20"/>
              </w:rPr>
              <w:t xml:space="preserve"> </w:t>
            </w:r>
            <w:r w:rsidRPr="00CF70CF">
              <w:rPr>
                <w:sz w:val="20"/>
                <w:szCs w:val="20"/>
              </w:rPr>
              <w:t>wykonawca</w:t>
            </w:r>
            <w:r w:rsidR="006E0DAA" w:rsidRPr="00CF70CF">
              <w:rPr>
                <w:sz w:val="20"/>
                <w:szCs w:val="20"/>
              </w:rPr>
              <w:t xml:space="preserve"> </w:t>
            </w:r>
            <w:r w:rsidRPr="00CF70CF">
              <w:rPr>
                <w:sz w:val="20"/>
                <w:szCs w:val="20"/>
              </w:rPr>
              <w:t>może</w:t>
            </w:r>
            <w:r w:rsidR="006E0DAA" w:rsidRPr="00CF70CF">
              <w:rPr>
                <w:sz w:val="20"/>
                <w:szCs w:val="20"/>
              </w:rPr>
              <w:t xml:space="preserve"> </w:t>
            </w:r>
            <w:r w:rsidRPr="00CF70CF">
              <w:rPr>
                <w:sz w:val="20"/>
                <w:szCs w:val="20"/>
              </w:rPr>
              <w:t>przedstawić</w:t>
            </w:r>
            <w:r w:rsidR="006E0DAA" w:rsidRPr="00CF70CF">
              <w:rPr>
                <w:sz w:val="20"/>
                <w:szCs w:val="20"/>
              </w:rPr>
              <w:t xml:space="preserve"> </w:t>
            </w:r>
            <w:r w:rsidRPr="00CF70CF">
              <w:rPr>
                <w:sz w:val="20"/>
                <w:szCs w:val="20"/>
              </w:rPr>
              <w:t>wymagane</w:t>
            </w:r>
            <w:r w:rsidR="006E0DAA" w:rsidRPr="00CF70CF">
              <w:rPr>
                <w:sz w:val="20"/>
                <w:szCs w:val="20"/>
              </w:rPr>
              <w:t xml:space="preserve"> </w:t>
            </w:r>
            <w:r w:rsidRPr="00CF70CF">
              <w:rPr>
                <w:b/>
                <w:sz w:val="20"/>
                <w:szCs w:val="20"/>
              </w:rPr>
              <w:t>zaświadczenia</w:t>
            </w:r>
            <w:r w:rsidR="006E0DAA" w:rsidRPr="00CF70CF">
              <w:rPr>
                <w:sz w:val="20"/>
                <w:szCs w:val="20"/>
              </w:rPr>
              <w:t xml:space="preserve"> </w:t>
            </w:r>
            <w:r w:rsidRPr="00CF70CF">
              <w:rPr>
                <w:sz w:val="20"/>
                <w:szCs w:val="20"/>
              </w:rPr>
              <w:t>sporządzone</w:t>
            </w:r>
            <w:r w:rsidR="006E0DAA" w:rsidRPr="00CF70CF">
              <w:rPr>
                <w:sz w:val="20"/>
                <w:szCs w:val="20"/>
              </w:rPr>
              <w:t xml:space="preserve"> </w:t>
            </w:r>
            <w:r w:rsidRPr="00CF70CF">
              <w:rPr>
                <w:sz w:val="20"/>
                <w:szCs w:val="20"/>
              </w:rPr>
              <w:t>przez</w:t>
            </w:r>
            <w:r w:rsidR="006E0DAA" w:rsidRPr="00CF70CF">
              <w:rPr>
                <w:sz w:val="20"/>
                <w:szCs w:val="20"/>
              </w:rPr>
              <w:t xml:space="preserve"> </w:t>
            </w:r>
            <w:r w:rsidRPr="00CF70CF">
              <w:rPr>
                <w:sz w:val="20"/>
                <w:szCs w:val="20"/>
              </w:rPr>
              <w:t>urzędowe</w:t>
            </w:r>
            <w:r w:rsidR="006E0DAA" w:rsidRPr="00CF70CF">
              <w:rPr>
                <w:sz w:val="20"/>
                <w:szCs w:val="20"/>
              </w:rPr>
              <w:t xml:space="preserve"> </w:t>
            </w:r>
            <w:r w:rsidRPr="00CF70CF">
              <w:rPr>
                <w:b/>
                <w:sz w:val="20"/>
                <w:szCs w:val="20"/>
              </w:rPr>
              <w:t>instytuty</w:t>
            </w:r>
            <w:r w:rsidR="006E0DAA" w:rsidRPr="00CF70CF">
              <w:rPr>
                <w:sz w:val="20"/>
                <w:szCs w:val="20"/>
              </w:rPr>
              <w:t xml:space="preserve"> </w:t>
            </w:r>
            <w:r w:rsidRPr="00CF70CF">
              <w:rPr>
                <w:sz w:val="20"/>
                <w:szCs w:val="20"/>
              </w:rPr>
              <w:t>lub</w:t>
            </w:r>
            <w:r w:rsidR="006E0DAA" w:rsidRPr="00CF70CF">
              <w:rPr>
                <w:sz w:val="20"/>
                <w:szCs w:val="20"/>
              </w:rPr>
              <w:t xml:space="preserve"> </w:t>
            </w:r>
            <w:r w:rsidRPr="00CF70CF">
              <w:rPr>
                <w:sz w:val="20"/>
                <w:szCs w:val="20"/>
              </w:rPr>
              <w:t>agencje</w:t>
            </w:r>
            <w:r w:rsidR="006E0DAA" w:rsidRPr="00CF70CF">
              <w:rPr>
                <w:sz w:val="20"/>
                <w:szCs w:val="20"/>
              </w:rPr>
              <w:t xml:space="preserve"> </w:t>
            </w:r>
            <w:r w:rsidRPr="00CF70CF">
              <w:rPr>
                <w:b/>
                <w:sz w:val="20"/>
                <w:szCs w:val="20"/>
              </w:rPr>
              <w:t>kontroli</w:t>
            </w:r>
            <w:r w:rsidR="006E0DAA" w:rsidRPr="00CF70CF">
              <w:rPr>
                <w:b/>
                <w:sz w:val="20"/>
                <w:szCs w:val="20"/>
              </w:rPr>
              <w:t xml:space="preserve"> </w:t>
            </w:r>
            <w:r w:rsidRPr="00CF70CF">
              <w:rPr>
                <w:b/>
                <w:sz w:val="20"/>
                <w:szCs w:val="20"/>
              </w:rPr>
              <w:t>jakości</w:t>
            </w:r>
            <w:r w:rsidR="006E0DAA" w:rsidRPr="00CF70CF">
              <w:rPr>
                <w:sz w:val="20"/>
                <w:szCs w:val="20"/>
              </w:rPr>
              <w:t xml:space="preserve"> </w:t>
            </w:r>
            <w:r w:rsidRPr="00CF70CF">
              <w:rPr>
                <w:sz w:val="20"/>
                <w:szCs w:val="20"/>
              </w:rPr>
              <w:t>o</w:t>
            </w:r>
            <w:r w:rsidR="006E0DAA" w:rsidRPr="00CF70CF">
              <w:rPr>
                <w:sz w:val="20"/>
                <w:szCs w:val="20"/>
              </w:rPr>
              <w:t xml:space="preserve"> </w:t>
            </w:r>
            <w:r w:rsidRPr="00CF70CF">
              <w:rPr>
                <w:sz w:val="20"/>
                <w:szCs w:val="20"/>
              </w:rPr>
              <w:t>uznanych</w:t>
            </w:r>
            <w:r w:rsidR="006E0DAA" w:rsidRPr="00CF70CF">
              <w:rPr>
                <w:sz w:val="20"/>
                <w:szCs w:val="20"/>
              </w:rPr>
              <w:t xml:space="preserve"> </w:t>
            </w:r>
            <w:r w:rsidRPr="00CF70CF">
              <w:rPr>
                <w:sz w:val="20"/>
                <w:szCs w:val="20"/>
              </w:rPr>
              <w:t>kompetencjach,</w:t>
            </w:r>
            <w:r w:rsidR="006E0DAA" w:rsidRPr="00CF70CF">
              <w:rPr>
                <w:sz w:val="20"/>
                <w:szCs w:val="20"/>
              </w:rPr>
              <w:t xml:space="preserve"> </w:t>
            </w:r>
            <w:r w:rsidRPr="00CF70CF">
              <w:rPr>
                <w:sz w:val="20"/>
                <w:szCs w:val="20"/>
              </w:rPr>
              <w:t>potwierdzające</w:t>
            </w:r>
            <w:r w:rsidR="006E0DAA" w:rsidRPr="00CF70CF">
              <w:rPr>
                <w:sz w:val="20"/>
                <w:szCs w:val="20"/>
              </w:rPr>
              <w:t xml:space="preserve"> </w:t>
            </w:r>
            <w:r w:rsidRPr="00CF70CF">
              <w:rPr>
                <w:sz w:val="20"/>
                <w:szCs w:val="20"/>
              </w:rPr>
              <w:t>zgodność</w:t>
            </w:r>
            <w:r w:rsidR="006E0DAA" w:rsidRPr="00CF70CF">
              <w:rPr>
                <w:sz w:val="20"/>
                <w:szCs w:val="20"/>
              </w:rPr>
              <w:t xml:space="preserve"> </w:t>
            </w:r>
            <w:r w:rsidRPr="00CF70CF">
              <w:rPr>
                <w:sz w:val="20"/>
                <w:szCs w:val="20"/>
              </w:rPr>
              <w:t>produktów</w:t>
            </w:r>
            <w:r w:rsidR="006E0DAA" w:rsidRPr="00CF70CF">
              <w:rPr>
                <w:sz w:val="20"/>
                <w:szCs w:val="20"/>
              </w:rPr>
              <w:t xml:space="preserve"> </w:t>
            </w:r>
            <w:r w:rsidRPr="00CF70CF">
              <w:rPr>
                <w:sz w:val="20"/>
                <w:szCs w:val="20"/>
              </w:rPr>
              <w:t>poprzez</w:t>
            </w:r>
            <w:r w:rsidR="006E0DAA" w:rsidRPr="00CF70CF">
              <w:rPr>
                <w:sz w:val="20"/>
                <w:szCs w:val="20"/>
              </w:rPr>
              <w:t xml:space="preserve"> </w:t>
            </w:r>
            <w:r w:rsidRPr="00CF70CF">
              <w:rPr>
                <w:sz w:val="20"/>
                <w:szCs w:val="20"/>
              </w:rPr>
              <w:t>wyraźne</w:t>
            </w:r>
            <w:r w:rsidR="006E0DAA" w:rsidRPr="00CF70CF">
              <w:rPr>
                <w:sz w:val="20"/>
                <w:szCs w:val="20"/>
              </w:rPr>
              <w:t xml:space="preserve"> </w:t>
            </w:r>
            <w:r w:rsidRPr="00CF70CF">
              <w:rPr>
                <w:sz w:val="20"/>
                <w:szCs w:val="20"/>
              </w:rPr>
              <w:t>odniesienie</w:t>
            </w:r>
            <w:r w:rsidR="006E0DAA" w:rsidRPr="00CF70CF">
              <w:rPr>
                <w:sz w:val="20"/>
                <w:szCs w:val="20"/>
              </w:rPr>
              <w:t xml:space="preserve"> </w:t>
            </w:r>
            <w:r w:rsidRPr="00CF70CF">
              <w:rPr>
                <w:sz w:val="20"/>
                <w:szCs w:val="20"/>
              </w:rPr>
              <w:t>do</w:t>
            </w:r>
            <w:r w:rsidR="006E0DAA" w:rsidRPr="00CF70CF">
              <w:rPr>
                <w:sz w:val="20"/>
                <w:szCs w:val="20"/>
              </w:rPr>
              <w:t xml:space="preserve"> </w:t>
            </w:r>
            <w:r w:rsidRPr="00CF70CF">
              <w:rPr>
                <w:sz w:val="20"/>
                <w:szCs w:val="20"/>
              </w:rPr>
              <w:t>specyfikacji</w:t>
            </w:r>
            <w:r w:rsidR="006E0DAA" w:rsidRPr="00CF70CF">
              <w:rPr>
                <w:sz w:val="20"/>
                <w:szCs w:val="20"/>
              </w:rPr>
              <w:t xml:space="preserve"> </w:t>
            </w:r>
            <w:r w:rsidRPr="00CF70CF">
              <w:rPr>
                <w:sz w:val="20"/>
                <w:szCs w:val="20"/>
              </w:rPr>
              <w:t>technicznych</w:t>
            </w:r>
            <w:r w:rsidR="006E0DAA" w:rsidRPr="00CF70CF">
              <w:rPr>
                <w:sz w:val="20"/>
                <w:szCs w:val="20"/>
              </w:rPr>
              <w:t xml:space="preserve"> </w:t>
            </w:r>
            <w:r w:rsidRPr="00CF70CF">
              <w:rPr>
                <w:sz w:val="20"/>
                <w:szCs w:val="20"/>
              </w:rPr>
              <w:t>lub</w:t>
            </w:r>
            <w:r w:rsidR="006E0DAA" w:rsidRPr="00CF70CF">
              <w:rPr>
                <w:sz w:val="20"/>
                <w:szCs w:val="20"/>
              </w:rPr>
              <w:t xml:space="preserve"> </w:t>
            </w:r>
            <w:r w:rsidRPr="00CF70CF">
              <w:rPr>
                <w:sz w:val="20"/>
                <w:szCs w:val="20"/>
              </w:rPr>
              <w:t>norm,</w:t>
            </w:r>
            <w:r w:rsidR="006E0DAA" w:rsidRPr="00CF70CF">
              <w:rPr>
                <w:sz w:val="20"/>
                <w:szCs w:val="20"/>
              </w:rPr>
              <w:t xml:space="preserve"> </w:t>
            </w:r>
            <w:r w:rsidRPr="00CF70CF">
              <w:rPr>
                <w:sz w:val="20"/>
                <w:szCs w:val="20"/>
              </w:rPr>
              <w:t>które</w:t>
            </w:r>
            <w:r w:rsidR="006E0DAA" w:rsidRPr="00CF70CF">
              <w:rPr>
                <w:sz w:val="20"/>
                <w:szCs w:val="20"/>
              </w:rPr>
              <w:t xml:space="preserve"> </w:t>
            </w:r>
            <w:r w:rsidRPr="00CF70CF">
              <w:rPr>
                <w:sz w:val="20"/>
                <w:szCs w:val="20"/>
              </w:rPr>
              <w:t>zostały</w:t>
            </w:r>
            <w:r w:rsidR="006E0DAA" w:rsidRPr="00CF70CF">
              <w:rPr>
                <w:sz w:val="20"/>
                <w:szCs w:val="20"/>
              </w:rPr>
              <w:t xml:space="preserve"> </w:t>
            </w:r>
            <w:r w:rsidRPr="00CF70CF">
              <w:rPr>
                <w:sz w:val="20"/>
                <w:szCs w:val="20"/>
              </w:rPr>
              <w:t>określone</w:t>
            </w:r>
            <w:r w:rsidR="006E0DAA" w:rsidRPr="00CF70CF">
              <w:rPr>
                <w:sz w:val="20"/>
                <w:szCs w:val="20"/>
              </w:rPr>
              <w:t xml:space="preserve"> </w:t>
            </w:r>
            <w:r w:rsidRPr="00CF70CF">
              <w:rPr>
                <w:sz w:val="20"/>
                <w:szCs w:val="20"/>
              </w:rPr>
              <w:t>w</w:t>
            </w:r>
            <w:r w:rsidR="006E0DAA" w:rsidRPr="00CF70CF">
              <w:rPr>
                <w:sz w:val="20"/>
                <w:szCs w:val="20"/>
              </w:rPr>
              <w:t xml:space="preserve"> </w:t>
            </w:r>
            <w:r w:rsidRPr="00CF70CF">
              <w:rPr>
                <w:sz w:val="20"/>
                <w:szCs w:val="20"/>
              </w:rPr>
              <w:t>stosownym</w:t>
            </w:r>
            <w:r w:rsidR="006E0DAA" w:rsidRPr="00CF70CF">
              <w:rPr>
                <w:sz w:val="20"/>
                <w:szCs w:val="20"/>
              </w:rPr>
              <w:t xml:space="preserve"> </w:t>
            </w:r>
            <w:r w:rsidRPr="00CF70CF">
              <w:rPr>
                <w:sz w:val="20"/>
                <w:szCs w:val="20"/>
              </w:rPr>
              <w:t>ogłoszeniu</w:t>
            </w:r>
            <w:r w:rsidR="006E0DAA" w:rsidRPr="00CF70CF">
              <w:rPr>
                <w:sz w:val="20"/>
                <w:szCs w:val="20"/>
              </w:rPr>
              <w:t xml:space="preserve"> </w:t>
            </w:r>
            <w:r w:rsidRPr="00CF70CF">
              <w:rPr>
                <w:sz w:val="20"/>
                <w:szCs w:val="20"/>
              </w:rPr>
              <w:t>lub</w:t>
            </w:r>
            <w:r w:rsidR="006E0DAA" w:rsidRPr="00CF70CF">
              <w:rPr>
                <w:sz w:val="20"/>
                <w:szCs w:val="20"/>
              </w:rPr>
              <w:t xml:space="preserve"> </w:t>
            </w:r>
            <w:r w:rsidRPr="00CF70CF">
              <w:rPr>
                <w:sz w:val="20"/>
                <w:szCs w:val="20"/>
              </w:rPr>
              <w:t>dokumentach</w:t>
            </w:r>
            <w:r w:rsidR="006E0DAA" w:rsidRPr="00CF70CF">
              <w:rPr>
                <w:sz w:val="20"/>
                <w:szCs w:val="20"/>
              </w:rPr>
              <w:t xml:space="preserve"> </w:t>
            </w:r>
            <w:r w:rsidRPr="00CF70CF">
              <w:rPr>
                <w:sz w:val="20"/>
                <w:szCs w:val="20"/>
              </w:rPr>
              <w:t>zamówienia?</w:t>
            </w:r>
            <w:r w:rsidRPr="00CF70CF">
              <w:rPr>
                <w:sz w:val="20"/>
                <w:szCs w:val="20"/>
              </w:rPr>
              <w:br/>
            </w:r>
            <w:r w:rsidRPr="00CF70CF">
              <w:rPr>
                <w:b/>
                <w:sz w:val="20"/>
                <w:szCs w:val="20"/>
              </w:rPr>
              <w:t>Jeżeli</w:t>
            </w:r>
            <w:r w:rsidR="006E0DAA" w:rsidRPr="00CF70CF">
              <w:rPr>
                <w:b/>
                <w:sz w:val="20"/>
                <w:szCs w:val="20"/>
              </w:rPr>
              <w:t xml:space="preserve"> </w:t>
            </w:r>
            <w:r w:rsidRPr="00CF70CF">
              <w:rPr>
                <w:b/>
                <w:sz w:val="20"/>
                <w:szCs w:val="20"/>
              </w:rPr>
              <w:t>nie</w:t>
            </w:r>
            <w:r w:rsidRPr="00CF70CF">
              <w:rPr>
                <w:sz w:val="20"/>
                <w:szCs w:val="20"/>
              </w:rPr>
              <w:t>,</w:t>
            </w:r>
            <w:r w:rsidR="006E0DAA" w:rsidRPr="00CF70CF">
              <w:rPr>
                <w:sz w:val="20"/>
                <w:szCs w:val="20"/>
              </w:rPr>
              <w:t xml:space="preserve"> </w:t>
            </w:r>
            <w:r w:rsidRPr="00CF70CF">
              <w:rPr>
                <w:sz w:val="20"/>
                <w:szCs w:val="20"/>
              </w:rPr>
              <w:t>proszę</w:t>
            </w:r>
            <w:r w:rsidR="006E0DAA" w:rsidRPr="00CF70CF">
              <w:rPr>
                <w:sz w:val="20"/>
                <w:szCs w:val="20"/>
              </w:rPr>
              <w:t xml:space="preserve"> </w:t>
            </w:r>
            <w:r w:rsidRPr="00CF70CF">
              <w:rPr>
                <w:sz w:val="20"/>
                <w:szCs w:val="20"/>
              </w:rPr>
              <w:t>wyjaśnić</w:t>
            </w:r>
            <w:r w:rsidR="006E0DAA" w:rsidRPr="00CF70CF">
              <w:rPr>
                <w:sz w:val="20"/>
                <w:szCs w:val="20"/>
              </w:rPr>
              <w:t xml:space="preserve"> </w:t>
            </w:r>
            <w:r w:rsidRPr="00CF70CF">
              <w:rPr>
                <w:sz w:val="20"/>
                <w:szCs w:val="20"/>
              </w:rPr>
              <w:t>dlaczego,</w:t>
            </w:r>
            <w:r w:rsidR="006E0DAA" w:rsidRPr="00CF70CF">
              <w:rPr>
                <w:sz w:val="20"/>
                <w:szCs w:val="20"/>
              </w:rPr>
              <w:t xml:space="preserve"> </w:t>
            </w:r>
            <w:r w:rsidRPr="00CF70CF">
              <w:rPr>
                <w:sz w:val="20"/>
                <w:szCs w:val="20"/>
              </w:rPr>
              <w:t>i</w:t>
            </w:r>
            <w:r w:rsidR="006E0DAA" w:rsidRPr="00CF70CF">
              <w:rPr>
                <w:sz w:val="20"/>
                <w:szCs w:val="20"/>
              </w:rPr>
              <w:t xml:space="preserve"> </w:t>
            </w:r>
            <w:r w:rsidRPr="00CF70CF">
              <w:rPr>
                <w:sz w:val="20"/>
                <w:szCs w:val="20"/>
              </w:rPr>
              <w:t>wskazać,</w:t>
            </w:r>
            <w:r w:rsidR="006E0DAA" w:rsidRPr="00CF70CF">
              <w:rPr>
                <w:sz w:val="20"/>
                <w:szCs w:val="20"/>
              </w:rPr>
              <w:t xml:space="preserve"> </w:t>
            </w:r>
            <w:r w:rsidRPr="00CF70CF">
              <w:rPr>
                <w:sz w:val="20"/>
                <w:szCs w:val="20"/>
              </w:rPr>
              <w:t>jakie</w:t>
            </w:r>
            <w:r w:rsidR="006E0DAA" w:rsidRPr="00CF70CF">
              <w:rPr>
                <w:sz w:val="20"/>
                <w:szCs w:val="20"/>
              </w:rPr>
              <w:t xml:space="preserve"> </w:t>
            </w:r>
            <w:r w:rsidRPr="00CF70CF">
              <w:rPr>
                <w:sz w:val="20"/>
                <w:szCs w:val="20"/>
              </w:rPr>
              <w:t>inne</w:t>
            </w:r>
            <w:r w:rsidR="006E0DAA" w:rsidRPr="00CF70CF">
              <w:rPr>
                <w:sz w:val="20"/>
                <w:szCs w:val="20"/>
              </w:rPr>
              <w:t xml:space="preserve"> </w:t>
            </w:r>
            <w:r w:rsidRPr="00CF70CF">
              <w:rPr>
                <w:sz w:val="20"/>
                <w:szCs w:val="20"/>
              </w:rPr>
              <w:t>środki</w:t>
            </w:r>
            <w:r w:rsidR="006E0DAA" w:rsidRPr="00CF70CF">
              <w:rPr>
                <w:sz w:val="20"/>
                <w:szCs w:val="20"/>
              </w:rPr>
              <w:t xml:space="preserve"> </w:t>
            </w:r>
            <w:r w:rsidRPr="00CF70CF">
              <w:rPr>
                <w:sz w:val="20"/>
                <w:szCs w:val="20"/>
              </w:rPr>
              <w:t>dowodowe</w:t>
            </w:r>
            <w:r w:rsidR="006E0DAA" w:rsidRPr="00CF70CF">
              <w:rPr>
                <w:sz w:val="20"/>
                <w:szCs w:val="20"/>
              </w:rPr>
              <w:t xml:space="preserve"> </w:t>
            </w:r>
            <w:r w:rsidRPr="00CF70CF">
              <w:rPr>
                <w:sz w:val="20"/>
                <w:szCs w:val="20"/>
              </w:rPr>
              <w:t>mogą</w:t>
            </w:r>
            <w:r w:rsidR="006E0DAA" w:rsidRPr="00CF70CF">
              <w:rPr>
                <w:sz w:val="20"/>
                <w:szCs w:val="20"/>
              </w:rPr>
              <w:t xml:space="preserve"> </w:t>
            </w:r>
            <w:r w:rsidRPr="00CF70CF">
              <w:rPr>
                <w:sz w:val="20"/>
                <w:szCs w:val="20"/>
              </w:rPr>
              <w:t>zostać</w:t>
            </w:r>
            <w:r w:rsidR="006E0DAA" w:rsidRPr="00CF70CF">
              <w:rPr>
                <w:sz w:val="20"/>
                <w:szCs w:val="20"/>
              </w:rPr>
              <w:t xml:space="preserve"> </w:t>
            </w:r>
            <w:r w:rsidRPr="00CF70CF">
              <w:rPr>
                <w:sz w:val="20"/>
                <w:szCs w:val="20"/>
              </w:rPr>
              <w:t>przedstawione:</w:t>
            </w:r>
            <w:r w:rsidRPr="00CF70CF">
              <w:rPr>
                <w:sz w:val="20"/>
                <w:szCs w:val="20"/>
              </w:rPr>
              <w:br/>
              <w:t>Jeżeli</w:t>
            </w:r>
            <w:r w:rsidR="006E0DAA" w:rsidRPr="00CF70CF">
              <w:rPr>
                <w:sz w:val="20"/>
                <w:szCs w:val="20"/>
              </w:rPr>
              <w:t xml:space="preserve"> </w:t>
            </w:r>
            <w:r w:rsidRPr="00CF70CF">
              <w:rPr>
                <w:sz w:val="20"/>
                <w:szCs w:val="20"/>
              </w:rPr>
              <w:t>odnośna</w:t>
            </w:r>
            <w:r w:rsidR="006E0DAA" w:rsidRPr="00CF70CF">
              <w:rPr>
                <w:sz w:val="20"/>
                <w:szCs w:val="20"/>
              </w:rPr>
              <w:t xml:space="preserve"> </w:t>
            </w:r>
            <w:r w:rsidRPr="00CF70CF">
              <w:rPr>
                <w:sz w:val="20"/>
                <w:szCs w:val="20"/>
              </w:rPr>
              <w:t>dokumentacja</w:t>
            </w:r>
            <w:r w:rsidR="006E0DAA" w:rsidRPr="00CF70CF">
              <w:rPr>
                <w:sz w:val="20"/>
                <w:szCs w:val="20"/>
              </w:rPr>
              <w:t xml:space="preserve"> </w:t>
            </w:r>
            <w:r w:rsidRPr="00CF70CF">
              <w:rPr>
                <w:sz w:val="20"/>
                <w:szCs w:val="20"/>
              </w:rPr>
              <w:t>jest</w:t>
            </w:r>
            <w:r w:rsidR="006E0DAA" w:rsidRPr="00CF70CF">
              <w:rPr>
                <w:sz w:val="20"/>
                <w:szCs w:val="20"/>
              </w:rPr>
              <w:t xml:space="preserve"> </w:t>
            </w:r>
            <w:r w:rsidRPr="00CF70CF">
              <w:rPr>
                <w:sz w:val="20"/>
                <w:szCs w:val="20"/>
              </w:rPr>
              <w:t>dostępna</w:t>
            </w:r>
            <w:r w:rsidR="006E0DAA" w:rsidRPr="00CF70CF">
              <w:rPr>
                <w:sz w:val="20"/>
                <w:szCs w:val="20"/>
              </w:rPr>
              <w:t xml:space="preserve"> </w:t>
            </w:r>
            <w:r w:rsidRPr="00CF70CF">
              <w:rPr>
                <w:sz w:val="20"/>
                <w:szCs w:val="20"/>
              </w:rPr>
              <w:t>w</w:t>
            </w:r>
            <w:r w:rsidR="006E0DAA" w:rsidRPr="00CF70CF">
              <w:rPr>
                <w:sz w:val="20"/>
                <w:szCs w:val="20"/>
              </w:rPr>
              <w:t xml:space="preserve"> </w:t>
            </w:r>
            <w:r w:rsidRPr="00CF70CF">
              <w:rPr>
                <w:sz w:val="20"/>
                <w:szCs w:val="20"/>
              </w:rPr>
              <w:t>formie</w:t>
            </w:r>
            <w:r w:rsidR="006E0DAA" w:rsidRPr="00CF70CF">
              <w:rPr>
                <w:sz w:val="20"/>
                <w:szCs w:val="20"/>
              </w:rPr>
              <w:t xml:space="preserve"> </w:t>
            </w:r>
            <w:r w:rsidRPr="00CF70CF">
              <w:rPr>
                <w:sz w:val="20"/>
                <w:szCs w:val="20"/>
              </w:rPr>
              <w:t>elektronicznej,</w:t>
            </w:r>
            <w:r w:rsidR="006E0DAA" w:rsidRPr="00CF70CF">
              <w:rPr>
                <w:sz w:val="20"/>
                <w:szCs w:val="20"/>
              </w:rPr>
              <w:t xml:space="preserve"> </w:t>
            </w:r>
            <w:r w:rsidRPr="00CF70CF">
              <w:rPr>
                <w:sz w:val="20"/>
                <w:szCs w:val="20"/>
              </w:rPr>
              <w:t>proszę</w:t>
            </w:r>
            <w:r w:rsidR="006E0DAA" w:rsidRPr="00CF70CF">
              <w:rPr>
                <w:sz w:val="20"/>
                <w:szCs w:val="20"/>
              </w:rPr>
              <w:t xml:space="preserve"> </w:t>
            </w:r>
            <w:r w:rsidRPr="00CF70CF">
              <w:rPr>
                <w:sz w:val="20"/>
                <w:szCs w:val="20"/>
              </w:rPr>
              <w:t>wskazać:</w:t>
            </w:r>
          </w:p>
        </w:tc>
        <w:tc>
          <w:tcPr>
            <w:tcW w:w="5812" w:type="dxa"/>
          </w:tcPr>
          <w:p w14:paraId="323E159F" w14:textId="77777777" w:rsidR="009D0772" w:rsidRPr="00CF70CF" w:rsidRDefault="009D0772" w:rsidP="00607ECF">
            <w:pPr>
              <w:spacing w:after="0"/>
              <w:rPr>
                <w:sz w:val="20"/>
                <w:szCs w:val="20"/>
              </w:rPr>
            </w:pPr>
            <w:r w:rsidRPr="00CF70CF">
              <w:rPr>
                <w:sz w:val="20"/>
                <w:szCs w:val="20"/>
              </w:rPr>
              <w:br/>
              <w:t>[]</w:t>
            </w:r>
            <w:r w:rsidR="006E0DAA" w:rsidRPr="00CF70CF">
              <w:rPr>
                <w:sz w:val="20"/>
                <w:szCs w:val="20"/>
              </w:rPr>
              <w:t xml:space="preserve"> </w:t>
            </w:r>
            <w:r w:rsidRPr="00CF70CF">
              <w:rPr>
                <w:sz w:val="20"/>
                <w:szCs w:val="20"/>
              </w:rPr>
              <w:t>Tak</w:t>
            </w:r>
            <w:r w:rsidR="006E0DAA" w:rsidRPr="00CF70CF">
              <w:rPr>
                <w:sz w:val="20"/>
                <w:szCs w:val="20"/>
              </w:rPr>
              <w:t xml:space="preserve"> </w:t>
            </w:r>
            <w:r w:rsidRPr="00CF70CF">
              <w:rPr>
                <w:sz w:val="20"/>
                <w:szCs w:val="20"/>
              </w:rPr>
              <w:t>[]</w:t>
            </w:r>
            <w:r w:rsidR="006E0DAA" w:rsidRPr="00CF70CF">
              <w:rPr>
                <w:sz w:val="20"/>
                <w:szCs w:val="20"/>
              </w:rPr>
              <w:t xml:space="preserve"> </w:t>
            </w:r>
            <w:r w:rsidRPr="00CF70CF">
              <w:rPr>
                <w:sz w:val="20"/>
                <w:szCs w:val="20"/>
              </w:rPr>
              <w:t>Nie</w:t>
            </w:r>
            <w:r w:rsidRPr="00CF70CF">
              <w:rPr>
                <w:sz w:val="20"/>
                <w:szCs w:val="20"/>
              </w:rPr>
              <w:br/>
            </w:r>
            <w:r w:rsidRPr="00CF70CF">
              <w:rPr>
                <w:sz w:val="20"/>
                <w:szCs w:val="20"/>
              </w:rPr>
              <w:br/>
            </w:r>
            <w:r w:rsidRPr="00CF70CF">
              <w:rPr>
                <w:sz w:val="20"/>
                <w:szCs w:val="20"/>
              </w:rPr>
              <w:br/>
            </w:r>
            <w:r w:rsidRPr="00CF70CF">
              <w:rPr>
                <w:sz w:val="20"/>
                <w:szCs w:val="20"/>
              </w:rPr>
              <w:br/>
            </w:r>
            <w:r w:rsidRPr="00CF70CF">
              <w:rPr>
                <w:sz w:val="20"/>
                <w:szCs w:val="20"/>
              </w:rPr>
              <w:br/>
            </w:r>
            <w:r w:rsidRPr="00CF70CF">
              <w:rPr>
                <w:sz w:val="20"/>
                <w:szCs w:val="20"/>
              </w:rPr>
              <w:br/>
            </w:r>
            <w:r w:rsidRPr="00CF70CF">
              <w:rPr>
                <w:sz w:val="20"/>
                <w:szCs w:val="20"/>
              </w:rPr>
              <w:br/>
            </w:r>
            <w:r w:rsidRPr="00CF70CF">
              <w:rPr>
                <w:sz w:val="20"/>
                <w:szCs w:val="20"/>
              </w:rPr>
              <w:br/>
            </w:r>
            <w:r w:rsidRPr="00CF70CF">
              <w:rPr>
                <w:sz w:val="20"/>
                <w:szCs w:val="20"/>
              </w:rPr>
              <w:br/>
              <w:t>[…]</w:t>
            </w:r>
            <w:r w:rsidRPr="00CF70CF">
              <w:rPr>
                <w:sz w:val="20"/>
                <w:szCs w:val="20"/>
              </w:rPr>
              <w:br/>
            </w:r>
            <w:r w:rsidRPr="00CF70CF">
              <w:rPr>
                <w:sz w:val="20"/>
                <w:szCs w:val="20"/>
              </w:rPr>
              <w:br/>
              <w:t>(adres</w:t>
            </w:r>
            <w:r w:rsidR="006E0DAA" w:rsidRPr="00CF70CF">
              <w:rPr>
                <w:sz w:val="20"/>
                <w:szCs w:val="20"/>
              </w:rPr>
              <w:t xml:space="preserve"> </w:t>
            </w:r>
            <w:r w:rsidRPr="00CF70CF">
              <w:rPr>
                <w:sz w:val="20"/>
                <w:szCs w:val="20"/>
              </w:rPr>
              <w:t>internetowy,</w:t>
            </w:r>
            <w:r w:rsidR="006E0DAA" w:rsidRPr="00CF70CF">
              <w:rPr>
                <w:sz w:val="20"/>
                <w:szCs w:val="20"/>
              </w:rPr>
              <w:t xml:space="preserve"> </w:t>
            </w:r>
            <w:r w:rsidRPr="00CF70CF">
              <w:rPr>
                <w:sz w:val="20"/>
                <w:szCs w:val="20"/>
              </w:rPr>
              <w:t>wydający</w:t>
            </w:r>
            <w:r w:rsidR="006E0DAA" w:rsidRPr="00CF70CF">
              <w:rPr>
                <w:sz w:val="20"/>
                <w:szCs w:val="20"/>
              </w:rPr>
              <w:t xml:space="preserve"> </w:t>
            </w:r>
            <w:r w:rsidRPr="00CF70CF">
              <w:rPr>
                <w:sz w:val="20"/>
                <w:szCs w:val="20"/>
              </w:rPr>
              <w:t>urząd</w:t>
            </w:r>
            <w:r w:rsidR="006E0DAA" w:rsidRPr="00CF70CF">
              <w:rPr>
                <w:sz w:val="20"/>
                <w:szCs w:val="20"/>
              </w:rPr>
              <w:t xml:space="preserve"> </w:t>
            </w:r>
            <w:r w:rsidRPr="00CF70CF">
              <w:rPr>
                <w:sz w:val="20"/>
                <w:szCs w:val="20"/>
              </w:rPr>
              <w:t>lub</w:t>
            </w:r>
            <w:r w:rsidR="006E0DAA" w:rsidRPr="00CF70CF">
              <w:rPr>
                <w:sz w:val="20"/>
                <w:szCs w:val="20"/>
              </w:rPr>
              <w:t xml:space="preserve"> </w:t>
            </w:r>
            <w:r w:rsidRPr="00CF70CF">
              <w:rPr>
                <w:sz w:val="20"/>
                <w:szCs w:val="20"/>
              </w:rPr>
              <w:t>organ,</w:t>
            </w:r>
            <w:r w:rsidR="006E0DAA" w:rsidRPr="00CF70CF">
              <w:rPr>
                <w:sz w:val="20"/>
                <w:szCs w:val="20"/>
              </w:rPr>
              <w:t xml:space="preserve"> </w:t>
            </w:r>
            <w:r w:rsidRPr="00CF70CF">
              <w:rPr>
                <w:sz w:val="20"/>
                <w:szCs w:val="20"/>
              </w:rPr>
              <w:t>dokładne</w:t>
            </w:r>
            <w:r w:rsidR="006E0DAA" w:rsidRPr="00CF70CF">
              <w:rPr>
                <w:sz w:val="20"/>
                <w:szCs w:val="20"/>
              </w:rPr>
              <w:t xml:space="preserve"> </w:t>
            </w:r>
            <w:r w:rsidRPr="00CF70CF">
              <w:rPr>
                <w:sz w:val="20"/>
                <w:szCs w:val="20"/>
              </w:rPr>
              <w:t>dane</w:t>
            </w:r>
            <w:r w:rsidR="006E0DAA" w:rsidRPr="00CF70CF">
              <w:rPr>
                <w:sz w:val="20"/>
                <w:szCs w:val="20"/>
              </w:rPr>
              <w:t xml:space="preserve"> </w:t>
            </w:r>
            <w:r w:rsidRPr="00CF70CF">
              <w:rPr>
                <w:sz w:val="20"/>
                <w:szCs w:val="20"/>
              </w:rPr>
              <w:t>referencyjne</w:t>
            </w:r>
            <w:r w:rsidR="006E0DAA" w:rsidRPr="00CF70CF">
              <w:rPr>
                <w:sz w:val="20"/>
                <w:szCs w:val="20"/>
              </w:rPr>
              <w:t xml:space="preserve"> </w:t>
            </w:r>
            <w:r w:rsidRPr="00CF70CF">
              <w:rPr>
                <w:sz w:val="20"/>
                <w:szCs w:val="20"/>
              </w:rPr>
              <w:t>dokumentacji):</w:t>
            </w:r>
            <w:r w:rsidR="006E0DAA" w:rsidRPr="00CF70CF">
              <w:rPr>
                <w:sz w:val="20"/>
                <w:szCs w:val="20"/>
              </w:rPr>
              <w:t xml:space="preserve"> </w:t>
            </w:r>
            <w:r w:rsidRPr="00CF70CF">
              <w:rPr>
                <w:sz w:val="20"/>
                <w:szCs w:val="20"/>
              </w:rPr>
              <w:t>[……][……][……]</w:t>
            </w:r>
          </w:p>
        </w:tc>
      </w:tr>
    </w:tbl>
    <w:p w14:paraId="5B3F08CF" w14:textId="77777777" w:rsidR="009D0772" w:rsidRPr="00CF70CF" w:rsidRDefault="009D0772" w:rsidP="00607ECF">
      <w:pPr>
        <w:spacing w:after="0"/>
        <w:jc w:val="center"/>
        <w:rPr>
          <w:smallCaps/>
          <w:sz w:val="20"/>
          <w:szCs w:val="20"/>
          <w:lang w:eastAsia="en-GB"/>
        </w:rPr>
      </w:pPr>
      <w:bookmarkStart w:id="18" w:name="_DV_M4307"/>
      <w:bookmarkStart w:id="19" w:name="_DV_M4308"/>
      <w:bookmarkStart w:id="20" w:name="_DV_M4309"/>
      <w:bookmarkStart w:id="21" w:name="_DV_M4310"/>
      <w:bookmarkStart w:id="22" w:name="_DV_M4311"/>
      <w:bookmarkStart w:id="23" w:name="_DV_M4312"/>
      <w:bookmarkEnd w:id="18"/>
      <w:bookmarkEnd w:id="19"/>
      <w:bookmarkEnd w:id="20"/>
      <w:bookmarkEnd w:id="21"/>
      <w:bookmarkEnd w:id="22"/>
      <w:bookmarkEnd w:id="23"/>
      <w:r w:rsidRPr="00CF70CF">
        <w:rPr>
          <w:smallCaps/>
          <w:sz w:val="20"/>
          <w:szCs w:val="20"/>
          <w:lang w:eastAsia="en-GB"/>
        </w:rPr>
        <w:t>D:</w:t>
      </w:r>
      <w:r w:rsidR="006E0DAA" w:rsidRPr="00CF70CF">
        <w:rPr>
          <w:smallCaps/>
          <w:sz w:val="20"/>
          <w:szCs w:val="20"/>
          <w:lang w:eastAsia="en-GB"/>
        </w:rPr>
        <w:t xml:space="preserve"> </w:t>
      </w:r>
      <w:r w:rsidRPr="00CF70CF">
        <w:rPr>
          <w:smallCaps/>
          <w:sz w:val="20"/>
          <w:szCs w:val="20"/>
          <w:lang w:eastAsia="en-GB"/>
        </w:rPr>
        <w:t>Systemy</w:t>
      </w:r>
      <w:r w:rsidR="006E0DAA" w:rsidRPr="00CF70CF">
        <w:rPr>
          <w:smallCaps/>
          <w:sz w:val="20"/>
          <w:szCs w:val="20"/>
          <w:lang w:eastAsia="en-GB"/>
        </w:rPr>
        <w:t xml:space="preserve"> </w:t>
      </w:r>
      <w:r w:rsidRPr="00CF70CF">
        <w:rPr>
          <w:smallCaps/>
          <w:sz w:val="20"/>
          <w:szCs w:val="20"/>
          <w:lang w:eastAsia="en-GB"/>
        </w:rPr>
        <w:t>zapewniania</w:t>
      </w:r>
      <w:r w:rsidR="006E0DAA" w:rsidRPr="00CF70CF">
        <w:rPr>
          <w:smallCaps/>
          <w:sz w:val="20"/>
          <w:szCs w:val="20"/>
          <w:lang w:eastAsia="en-GB"/>
        </w:rPr>
        <w:t xml:space="preserve"> </w:t>
      </w:r>
      <w:r w:rsidRPr="00CF70CF">
        <w:rPr>
          <w:smallCaps/>
          <w:sz w:val="20"/>
          <w:szCs w:val="20"/>
          <w:lang w:eastAsia="en-GB"/>
        </w:rPr>
        <w:t>jakości</w:t>
      </w:r>
      <w:r w:rsidR="006E0DAA" w:rsidRPr="00CF70CF">
        <w:rPr>
          <w:smallCaps/>
          <w:sz w:val="20"/>
          <w:szCs w:val="20"/>
          <w:lang w:eastAsia="en-GB"/>
        </w:rPr>
        <w:t xml:space="preserve"> </w:t>
      </w:r>
      <w:r w:rsidRPr="00CF70CF">
        <w:rPr>
          <w:smallCaps/>
          <w:sz w:val="20"/>
          <w:szCs w:val="20"/>
          <w:lang w:eastAsia="en-GB"/>
        </w:rPr>
        <w:t>i</w:t>
      </w:r>
      <w:r w:rsidR="006E0DAA" w:rsidRPr="00CF70CF">
        <w:rPr>
          <w:smallCaps/>
          <w:sz w:val="20"/>
          <w:szCs w:val="20"/>
          <w:lang w:eastAsia="en-GB"/>
        </w:rPr>
        <w:t xml:space="preserve"> </w:t>
      </w:r>
      <w:r w:rsidRPr="00CF70CF">
        <w:rPr>
          <w:smallCaps/>
          <w:sz w:val="20"/>
          <w:szCs w:val="20"/>
          <w:lang w:eastAsia="en-GB"/>
        </w:rPr>
        <w:t>normy</w:t>
      </w:r>
      <w:r w:rsidR="006E0DAA" w:rsidRPr="00CF70CF">
        <w:rPr>
          <w:smallCaps/>
          <w:sz w:val="20"/>
          <w:szCs w:val="20"/>
          <w:lang w:eastAsia="en-GB"/>
        </w:rPr>
        <w:t xml:space="preserve"> </w:t>
      </w:r>
      <w:r w:rsidRPr="00CF70CF">
        <w:rPr>
          <w:smallCaps/>
          <w:sz w:val="20"/>
          <w:szCs w:val="20"/>
          <w:lang w:eastAsia="en-GB"/>
        </w:rPr>
        <w:t>zarządzania</w:t>
      </w:r>
      <w:r w:rsidR="006E0DAA" w:rsidRPr="00CF70CF">
        <w:rPr>
          <w:smallCaps/>
          <w:sz w:val="20"/>
          <w:szCs w:val="20"/>
          <w:lang w:eastAsia="en-GB"/>
        </w:rPr>
        <w:t xml:space="preserve"> </w:t>
      </w:r>
      <w:r w:rsidRPr="00CF70CF">
        <w:rPr>
          <w:smallCaps/>
          <w:sz w:val="20"/>
          <w:szCs w:val="20"/>
          <w:lang w:eastAsia="en-GB"/>
        </w:rPr>
        <w:t>środowiskowego</w:t>
      </w:r>
    </w:p>
    <w:p w14:paraId="1C41C4F1" w14:textId="77777777" w:rsidR="009D0772" w:rsidRPr="00CF70CF" w:rsidRDefault="009D0772" w:rsidP="00607ECF">
      <w:pPr>
        <w:pBdr>
          <w:top w:val="single" w:sz="4" w:space="1" w:color="auto"/>
          <w:left w:val="single" w:sz="4" w:space="4" w:color="auto"/>
          <w:bottom w:val="single" w:sz="4" w:space="1" w:color="auto"/>
          <w:right w:val="single" w:sz="4" w:space="4" w:color="auto"/>
        </w:pBdr>
        <w:shd w:val="clear" w:color="auto" w:fill="BFBFBF"/>
        <w:spacing w:after="0"/>
        <w:rPr>
          <w:b/>
          <w:w w:val="0"/>
          <w:sz w:val="20"/>
          <w:szCs w:val="20"/>
        </w:rPr>
      </w:pPr>
      <w:r w:rsidRPr="00CF70CF">
        <w:rPr>
          <w:b/>
          <w:w w:val="0"/>
          <w:sz w:val="20"/>
          <w:szCs w:val="20"/>
        </w:rPr>
        <w:t>Wykonawca</w:t>
      </w:r>
      <w:r w:rsidR="006E0DAA" w:rsidRPr="00CF70CF">
        <w:rPr>
          <w:b/>
          <w:w w:val="0"/>
          <w:sz w:val="20"/>
          <w:szCs w:val="20"/>
        </w:rPr>
        <w:t xml:space="preserve"> </w:t>
      </w:r>
      <w:r w:rsidRPr="00CF70CF">
        <w:rPr>
          <w:b/>
          <w:w w:val="0"/>
          <w:sz w:val="20"/>
          <w:szCs w:val="20"/>
        </w:rPr>
        <w:t>powinien</w:t>
      </w:r>
      <w:r w:rsidR="006E0DAA" w:rsidRPr="00CF70CF">
        <w:rPr>
          <w:b/>
          <w:w w:val="0"/>
          <w:sz w:val="20"/>
          <w:szCs w:val="20"/>
        </w:rPr>
        <w:t xml:space="preserve"> </w:t>
      </w:r>
      <w:r w:rsidRPr="00CF70CF">
        <w:rPr>
          <w:b/>
          <w:w w:val="0"/>
          <w:sz w:val="20"/>
          <w:szCs w:val="20"/>
        </w:rPr>
        <w:t>przedstawić</w:t>
      </w:r>
      <w:r w:rsidR="006E0DAA" w:rsidRPr="00CF70CF">
        <w:rPr>
          <w:b/>
          <w:w w:val="0"/>
          <w:sz w:val="20"/>
          <w:szCs w:val="20"/>
        </w:rPr>
        <w:t xml:space="preserve"> </w:t>
      </w:r>
      <w:r w:rsidRPr="00CF70CF">
        <w:rPr>
          <w:b/>
          <w:w w:val="0"/>
          <w:sz w:val="20"/>
          <w:szCs w:val="20"/>
        </w:rPr>
        <w:t>informacje</w:t>
      </w:r>
      <w:r w:rsidR="006E0DAA" w:rsidRPr="00CF70CF">
        <w:rPr>
          <w:b/>
          <w:w w:val="0"/>
          <w:sz w:val="20"/>
          <w:szCs w:val="20"/>
        </w:rPr>
        <w:t xml:space="preserve"> </w:t>
      </w:r>
      <w:r w:rsidRPr="00CF70CF">
        <w:rPr>
          <w:b/>
          <w:w w:val="0"/>
          <w:sz w:val="20"/>
          <w:szCs w:val="20"/>
        </w:rPr>
        <w:t>jedynie</w:t>
      </w:r>
      <w:r w:rsidR="006E0DAA" w:rsidRPr="00CF70CF">
        <w:rPr>
          <w:b/>
          <w:w w:val="0"/>
          <w:sz w:val="20"/>
          <w:szCs w:val="20"/>
        </w:rPr>
        <w:t xml:space="preserve"> </w:t>
      </w:r>
      <w:r w:rsidRPr="00CF70CF">
        <w:rPr>
          <w:b/>
          <w:w w:val="0"/>
          <w:sz w:val="20"/>
          <w:szCs w:val="20"/>
        </w:rPr>
        <w:t>w</w:t>
      </w:r>
      <w:r w:rsidR="006E0DAA" w:rsidRPr="00CF70CF">
        <w:rPr>
          <w:b/>
          <w:w w:val="0"/>
          <w:sz w:val="20"/>
          <w:szCs w:val="20"/>
        </w:rPr>
        <w:t xml:space="preserve"> </w:t>
      </w:r>
      <w:r w:rsidRPr="00CF70CF">
        <w:rPr>
          <w:b/>
          <w:w w:val="0"/>
          <w:sz w:val="20"/>
          <w:szCs w:val="20"/>
        </w:rPr>
        <w:t>przypadku</w:t>
      </w:r>
      <w:r w:rsidR="006E0DAA" w:rsidRPr="00CF70CF">
        <w:rPr>
          <w:b/>
          <w:w w:val="0"/>
          <w:sz w:val="20"/>
          <w:szCs w:val="20"/>
        </w:rPr>
        <w:t xml:space="preserve"> </w:t>
      </w:r>
      <w:r w:rsidRPr="00CF70CF">
        <w:rPr>
          <w:b/>
          <w:w w:val="0"/>
          <w:sz w:val="20"/>
          <w:szCs w:val="20"/>
        </w:rPr>
        <w:t>gdy</w:t>
      </w:r>
      <w:r w:rsidR="006E0DAA" w:rsidRPr="00CF70CF">
        <w:rPr>
          <w:b/>
          <w:w w:val="0"/>
          <w:sz w:val="20"/>
          <w:szCs w:val="20"/>
        </w:rPr>
        <w:t xml:space="preserve"> </w:t>
      </w:r>
      <w:r w:rsidRPr="00CF70CF">
        <w:rPr>
          <w:b/>
          <w:w w:val="0"/>
          <w:sz w:val="20"/>
          <w:szCs w:val="20"/>
        </w:rPr>
        <w:t>instytucja</w:t>
      </w:r>
      <w:r w:rsidR="006E0DAA" w:rsidRPr="00CF70CF">
        <w:rPr>
          <w:b/>
          <w:w w:val="0"/>
          <w:sz w:val="20"/>
          <w:szCs w:val="20"/>
        </w:rPr>
        <w:t xml:space="preserve"> </w:t>
      </w:r>
      <w:r w:rsidRPr="00CF70CF">
        <w:rPr>
          <w:b/>
          <w:w w:val="0"/>
          <w:sz w:val="20"/>
          <w:szCs w:val="20"/>
        </w:rPr>
        <w:t>zamawiająca</w:t>
      </w:r>
      <w:r w:rsidR="006E0DAA" w:rsidRPr="00CF70CF">
        <w:rPr>
          <w:b/>
          <w:w w:val="0"/>
          <w:sz w:val="20"/>
          <w:szCs w:val="20"/>
        </w:rPr>
        <w:t xml:space="preserve"> </w:t>
      </w:r>
      <w:r w:rsidRPr="00CF70CF">
        <w:rPr>
          <w:b/>
          <w:w w:val="0"/>
          <w:sz w:val="20"/>
          <w:szCs w:val="20"/>
        </w:rPr>
        <w:t>lub</w:t>
      </w:r>
      <w:r w:rsidR="006E0DAA" w:rsidRPr="00CF70CF">
        <w:rPr>
          <w:b/>
          <w:w w:val="0"/>
          <w:sz w:val="20"/>
          <w:szCs w:val="20"/>
        </w:rPr>
        <w:t xml:space="preserve"> </w:t>
      </w:r>
      <w:r w:rsidRPr="00CF70CF">
        <w:rPr>
          <w:b/>
          <w:w w:val="0"/>
          <w:sz w:val="20"/>
          <w:szCs w:val="20"/>
        </w:rPr>
        <w:t>podmiot</w:t>
      </w:r>
      <w:r w:rsidR="006E0DAA" w:rsidRPr="00CF70CF">
        <w:rPr>
          <w:b/>
          <w:w w:val="0"/>
          <w:sz w:val="20"/>
          <w:szCs w:val="20"/>
        </w:rPr>
        <w:t xml:space="preserve"> </w:t>
      </w:r>
      <w:r w:rsidRPr="00CF70CF">
        <w:rPr>
          <w:b/>
          <w:w w:val="0"/>
          <w:sz w:val="20"/>
          <w:szCs w:val="20"/>
        </w:rPr>
        <w:t>zamawiający</w:t>
      </w:r>
      <w:r w:rsidR="006E0DAA" w:rsidRPr="00CF70CF">
        <w:rPr>
          <w:b/>
          <w:w w:val="0"/>
          <w:sz w:val="20"/>
          <w:szCs w:val="20"/>
        </w:rPr>
        <w:t xml:space="preserve"> </w:t>
      </w:r>
      <w:r w:rsidRPr="00CF70CF">
        <w:rPr>
          <w:b/>
          <w:w w:val="0"/>
          <w:sz w:val="20"/>
          <w:szCs w:val="20"/>
        </w:rPr>
        <w:t>wymagają</w:t>
      </w:r>
      <w:r w:rsidR="006E0DAA" w:rsidRPr="00CF70CF">
        <w:rPr>
          <w:b/>
          <w:w w:val="0"/>
          <w:sz w:val="20"/>
          <w:szCs w:val="20"/>
        </w:rPr>
        <w:t xml:space="preserve"> </w:t>
      </w:r>
      <w:r w:rsidRPr="00CF70CF">
        <w:rPr>
          <w:b/>
          <w:w w:val="0"/>
          <w:sz w:val="20"/>
          <w:szCs w:val="20"/>
        </w:rPr>
        <w:t>systemów</w:t>
      </w:r>
      <w:r w:rsidR="006E0DAA" w:rsidRPr="00CF70CF">
        <w:rPr>
          <w:b/>
          <w:w w:val="0"/>
          <w:sz w:val="20"/>
          <w:szCs w:val="20"/>
        </w:rPr>
        <w:t xml:space="preserve"> </w:t>
      </w:r>
      <w:r w:rsidRPr="00CF70CF">
        <w:rPr>
          <w:b/>
          <w:w w:val="0"/>
          <w:sz w:val="20"/>
          <w:szCs w:val="20"/>
        </w:rPr>
        <w:t>zapewniania</w:t>
      </w:r>
      <w:r w:rsidR="006E0DAA" w:rsidRPr="00CF70CF">
        <w:rPr>
          <w:b/>
          <w:w w:val="0"/>
          <w:sz w:val="20"/>
          <w:szCs w:val="20"/>
        </w:rPr>
        <w:t xml:space="preserve"> </w:t>
      </w:r>
      <w:r w:rsidRPr="00CF70CF">
        <w:rPr>
          <w:b/>
          <w:w w:val="0"/>
          <w:sz w:val="20"/>
          <w:szCs w:val="20"/>
        </w:rPr>
        <w:t>jakości</w:t>
      </w:r>
      <w:r w:rsidR="006E0DAA" w:rsidRPr="00CF70CF">
        <w:rPr>
          <w:b/>
          <w:w w:val="0"/>
          <w:sz w:val="20"/>
          <w:szCs w:val="20"/>
        </w:rPr>
        <w:t xml:space="preserve"> </w:t>
      </w:r>
      <w:r w:rsidRPr="00CF70CF">
        <w:rPr>
          <w:b/>
          <w:w w:val="0"/>
          <w:sz w:val="20"/>
          <w:szCs w:val="20"/>
        </w:rPr>
        <w:t>lub</w:t>
      </w:r>
      <w:r w:rsidR="006E0DAA" w:rsidRPr="00CF70CF">
        <w:rPr>
          <w:b/>
          <w:w w:val="0"/>
          <w:sz w:val="20"/>
          <w:szCs w:val="20"/>
        </w:rPr>
        <w:t xml:space="preserve"> </w:t>
      </w:r>
      <w:r w:rsidRPr="00CF70CF">
        <w:rPr>
          <w:b/>
          <w:w w:val="0"/>
          <w:sz w:val="20"/>
          <w:szCs w:val="20"/>
        </w:rPr>
        <w:t>norm</w:t>
      </w:r>
      <w:r w:rsidR="006E0DAA" w:rsidRPr="00CF70CF">
        <w:rPr>
          <w:b/>
          <w:w w:val="0"/>
          <w:sz w:val="20"/>
          <w:szCs w:val="20"/>
        </w:rPr>
        <w:t xml:space="preserve"> </w:t>
      </w:r>
      <w:r w:rsidRPr="00CF70CF">
        <w:rPr>
          <w:b/>
          <w:w w:val="0"/>
          <w:sz w:val="20"/>
          <w:szCs w:val="20"/>
        </w:rPr>
        <w:t>zarządzania</w:t>
      </w:r>
      <w:r w:rsidR="006E0DAA" w:rsidRPr="00CF70CF">
        <w:rPr>
          <w:b/>
          <w:w w:val="0"/>
          <w:sz w:val="20"/>
          <w:szCs w:val="20"/>
        </w:rPr>
        <w:t xml:space="preserve"> </w:t>
      </w:r>
      <w:r w:rsidRPr="00CF70CF">
        <w:rPr>
          <w:b/>
          <w:w w:val="0"/>
          <w:sz w:val="20"/>
          <w:szCs w:val="20"/>
        </w:rPr>
        <w:t>środowiskowego</w:t>
      </w:r>
      <w:r w:rsidR="006E0DAA" w:rsidRPr="00CF70CF">
        <w:rPr>
          <w:b/>
          <w:w w:val="0"/>
          <w:sz w:val="20"/>
          <w:szCs w:val="20"/>
        </w:rPr>
        <w:t xml:space="preserve"> </w:t>
      </w:r>
      <w:r w:rsidRPr="00CF70CF">
        <w:rPr>
          <w:b/>
          <w:w w:val="0"/>
          <w:sz w:val="20"/>
          <w:szCs w:val="20"/>
        </w:rPr>
        <w:t>w</w:t>
      </w:r>
      <w:r w:rsidR="006E0DAA" w:rsidRPr="00CF70CF">
        <w:rPr>
          <w:b/>
          <w:w w:val="0"/>
          <w:sz w:val="20"/>
          <w:szCs w:val="20"/>
        </w:rPr>
        <w:t xml:space="preserve"> </w:t>
      </w:r>
      <w:r w:rsidRPr="00CF70CF">
        <w:rPr>
          <w:b/>
          <w:w w:val="0"/>
          <w:sz w:val="20"/>
          <w:szCs w:val="20"/>
        </w:rPr>
        <w:t>stosownym</w:t>
      </w:r>
      <w:r w:rsidR="006E0DAA" w:rsidRPr="00CF70CF">
        <w:rPr>
          <w:b/>
          <w:w w:val="0"/>
          <w:sz w:val="20"/>
          <w:szCs w:val="20"/>
        </w:rPr>
        <w:t xml:space="preserve"> </w:t>
      </w:r>
      <w:r w:rsidRPr="00CF70CF">
        <w:rPr>
          <w:b/>
          <w:w w:val="0"/>
          <w:sz w:val="20"/>
          <w:szCs w:val="20"/>
        </w:rPr>
        <w:t>ogłoszeniu</w:t>
      </w:r>
      <w:r w:rsidR="006E0DAA" w:rsidRPr="00CF70CF">
        <w:rPr>
          <w:b/>
          <w:w w:val="0"/>
          <w:sz w:val="20"/>
          <w:szCs w:val="20"/>
        </w:rPr>
        <w:t xml:space="preserve"> </w:t>
      </w:r>
      <w:r w:rsidRPr="00CF70CF">
        <w:rPr>
          <w:b/>
          <w:w w:val="0"/>
          <w:sz w:val="20"/>
          <w:szCs w:val="20"/>
        </w:rPr>
        <w:t>lub</w:t>
      </w:r>
      <w:r w:rsidR="006E0DAA" w:rsidRPr="00CF70CF">
        <w:rPr>
          <w:b/>
          <w:w w:val="0"/>
          <w:sz w:val="20"/>
          <w:szCs w:val="20"/>
        </w:rPr>
        <w:t xml:space="preserve"> </w:t>
      </w:r>
      <w:r w:rsidRPr="00CF70CF">
        <w:rPr>
          <w:b/>
          <w:w w:val="0"/>
          <w:sz w:val="20"/>
          <w:szCs w:val="20"/>
        </w:rPr>
        <w:t>w</w:t>
      </w:r>
      <w:r w:rsidR="006E0DAA" w:rsidRPr="00CF70CF">
        <w:rPr>
          <w:b/>
          <w:w w:val="0"/>
          <w:sz w:val="20"/>
          <w:szCs w:val="20"/>
        </w:rPr>
        <w:t xml:space="preserve"> </w:t>
      </w:r>
      <w:r w:rsidRPr="00CF70CF">
        <w:rPr>
          <w:b/>
          <w:w w:val="0"/>
          <w:sz w:val="20"/>
          <w:szCs w:val="20"/>
        </w:rPr>
        <w:t>dokumentach</w:t>
      </w:r>
      <w:r w:rsidR="006E0DAA" w:rsidRPr="00CF70CF">
        <w:rPr>
          <w:b/>
          <w:w w:val="0"/>
          <w:sz w:val="20"/>
          <w:szCs w:val="20"/>
        </w:rPr>
        <w:t xml:space="preserve"> </w:t>
      </w:r>
      <w:r w:rsidRPr="00CF70CF">
        <w:rPr>
          <w:b/>
          <w:w w:val="0"/>
          <w:sz w:val="20"/>
          <w:szCs w:val="20"/>
        </w:rPr>
        <w:t>zamówienia,</w:t>
      </w:r>
      <w:r w:rsidR="006E0DAA" w:rsidRPr="00CF70CF">
        <w:rPr>
          <w:b/>
          <w:w w:val="0"/>
          <w:sz w:val="20"/>
          <w:szCs w:val="20"/>
        </w:rPr>
        <w:t xml:space="preserve"> </w:t>
      </w:r>
      <w:r w:rsidRPr="00CF70CF">
        <w:rPr>
          <w:b/>
          <w:w w:val="0"/>
          <w:sz w:val="20"/>
          <w:szCs w:val="20"/>
        </w:rPr>
        <w:t>o</w:t>
      </w:r>
      <w:r w:rsidR="006E0DAA" w:rsidRPr="00CF70CF">
        <w:rPr>
          <w:b/>
          <w:w w:val="0"/>
          <w:sz w:val="20"/>
          <w:szCs w:val="20"/>
        </w:rPr>
        <w:t xml:space="preserve"> </w:t>
      </w:r>
      <w:r w:rsidRPr="00CF70CF">
        <w:rPr>
          <w:b/>
          <w:w w:val="0"/>
          <w:sz w:val="20"/>
          <w:szCs w:val="20"/>
        </w:rPr>
        <w:t>których</w:t>
      </w:r>
      <w:r w:rsidR="006E0DAA" w:rsidRPr="00CF70CF">
        <w:rPr>
          <w:b/>
          <w:w w:val="0"/>
          <w:sz w:val="20"/>
          <w:szCs w:val="20"/>
        </w:rPr>
        <w:t xml:space="preserve"> </w:t>
      </w:r>
      <w:r w:rsidRPr="00CF70CF">
        <w:rPr>
          <w:b/>
          <w:w w:val="0"/>
          <w:sz w:val="20"/>
          <w:szCs w:val="20"/>
        </w:rPr>
        <w:t>mowa</w:t>
      </w:r>
      <w:r w:rsidR="006E0DAA" w:rsidRPr="00CF70CF">
        <w:rPr>
          <w:b/>
          <w:w w:val="0"/>
          <w:sz w:val="20"/>
          <w:szCs w:val="20"/>
        </w:rPr>
        <w:t xml:space="preserve"> </w:t>
      </w:r>
      <w:r w:rsidRPr="00CF70CF">
        <w:rPr>
          <w:b/>
          <w:w w:val="0"/>
          <w:sz w:val="20"/>
          <w:szCs w:val="20"/>
        </w:rPr>
        <w:t>w</w:t>
      </w:r>
      <w:r w:rsidR="006E0DAA" w:rsidRPr="00CF70CF">
        <w:rPr>
          <w:b/>
          <w:w w:val="0"/>
          <w:sz w:val="20"/>
          <w:szCs w:val="20"/>
        </w:rPr>
        <w:t xml:space="preserve"> </w:t>
      </w:r>
      <w:r w:rsidRPr="00CF70CF">
        <w:rPr>
          <w:b/>
          <w:w w:val="0"/>
          <w:sz w:val="20"/>
          <w:szCs w:val="20"/>
        </w:rPr>
        <w:t>ogłoszeniu.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19"/>
        <w:gridCol w:w="5618"/>
      </w:tblGrid>
      <w:tr w:rsidR="009D0772" w:rsidRPr="00CF70CF" w14:paraId="6FDB291E" w14:textId="77777777" w:rsidTr="009D0772">
        <w:tc>
          <w:tcPr>
            <w:tcW w:w="4644" w:type="dxa"/>
          </w:tcPr>
          <w:p w14:paraId="222D1FEE" w14:textId="77777777" w:rsidR="009D0772" w:rsidRPr="00CF70CF" w:rsidRDefault="009D0772" w:rsidP="00607ECF">
            <w:pPr>
              <w:spacing w:after="0"/>
              <w:rPr>
                <w:b/>
                <w:w w:val="0"/>
                <w:sz w:val="20"/>
                <w:szCs w:val="20"/>
              </w:rPr>
            </w:pPr>
            <w:r w:rsidRPr="00CF70CF">
              <w:rPr>
                <w:b/>
                <w:w w:val="0"/>
                <w:sz w:val="20"/>
                <w:szCs w:val="20"/>
              </w:rPr>
              <w:lastRenderedPageBreak/>
              <w:t>Systemy</w:t>
            </w:r>
            <w:r w:rsidR="006E0DAA" w:rsidRPr="00CF70CF">
              <w:rPr>
                <w:b/>
                <w:w w:val="0"/>
                <w:sz w:val="20"/>
                <w:szCs w:val="20"/>
              </w:rPr>
              <w:t xml:space="preserve"> </w:t>
            </w:r>
            <w:r w:rsidRPr="00CF70CF">
              <w:rPr>
                <w:b/>
                <w:w w:val="0"/>
                <w:sz w:val="20"/>
                <w:szCs w:val="20"/>
              </w:rPr>
              <w:t>zapewniania</w:t>
            </w:r>
            <w:r w:rsidR="006E0DAA" w:rsidRPr="00CF70CF">
              <w:rPr>
                <w:b/>
                <w:w w:val="0"/>
                <w:sz w:val="20"/>
                <w:szCs w:val="20"/>
              </w:rPr>
              <w:t xml:space="preserve"> </w:t>
            </w:r>
            <w:r w:rsidRPr="00CF70CF">
              <w:rPr>
                <w:b/>
                <w:w w:val="0"/>
                <w:sz w:val="20"/>
                <w:szCs w:val="20"/>
              </w:rPr>
              <w:t>jakości</w:t>
            </w:r>
            <w:r w:rsidR="006E0DAA" w:rsidRPr="00CF70CF">
              <w:rPr>
                <w:b/>
                <w:w w:val="0"/>
                <w:sz w:val="20"/>
                <w:szCs w:val="20"/>
              </w:rPr>
              <w:t xml:space="preserve"> </w:t>
            </w:r>
            <w:r w:rsidRPr="00CF70CF">
              <w:rPr>
                <w:b/>
                <w:w w:val="0"/>
                <w:sz w:val="20"/>
                <w:szCs w:val="20"/>
              </w:rPr>
              <w:t>i</w:t>
            </w:r>
            <w:r w:rsidR="006E0DAA" w:rsidRPr="00CF70CF">
              <w:rPr>
                <w:b/>
                <w:w w:val="0"/>
                <w:sz w:val="20"/>
                <w:szCs w:val="20"/>
              </w:rPr>
              <w:t xml:space="preserve"> </w:t>
            </w:r>
            <w:r w:rsidRPr="00CF70CF">
              <w:rPr>
                <w:b/>
                <w:w w:val="0"/>
                <w:sz w:val="20"/>
                <w:szCs w:val="20"/>
              </w:rPr>
              <w:t>normy</w:t>
            </w:r>
            <w:r w:rsidR="006E0DAA" w:rsidRPr="00CF70CF">
              <w:rPr>
                <w:b/>
                <w:w w:val="0"/>
                <w:sz w:val="20"/>
                <w:szCs w:val="20"/>
              </w:rPr>
              <w:t xml:space="preserve"> </w:t>
            </w:r>
            <w:r w:rsidRPr="00CF70CF">
              <w:rPr>
                <w:b/>
                <w:w w:val="0"/>
                <w:sz w:val="20"/>
                <w:szCs w:val="20"/>
              </w:rPr>
              <w:t>zarządzania</w:t>
            </w:r>
            <w:r w:rsidR="006E0DAA" w:rsidRPr="00CF70CF">
              <w:rPr>
                <w:b/>
                <w:w w:val="0"/>
                <w:sz w:val="20"/>
                <w:szCs w:val="20"/>
              </w:rPr>
              <w:t xml:space="preserve"> </w:t>
            </w:r>
            <w:r w:rsidRPr="00CF70CF">
              <w:rPr>
                <w:b/>
                <w:w w:val="0"/>
                <w:sz w:val="20"/>
                <w:szCs w:val="20"/>
              </w:rPr>
              <w:t>środowiskowego</w:t>
            </w:r>
          </w:p>
        </w:tc>
        <w:tc>
          <w:tcPr>
            <w:tcW w:w="5812" w:type="dxa"/>
          </w:tcPr>
          <w:p w14:paraId="382EA0CA" w14:textId="77777777" w:rsidR="009D0772" w:rsidRPr="00CF70CF" w:rsidRDefault="009D0772" w:rsidP="00607ECF">
            <w:pPr>
              <w:spacing w:after="0"/>
              <w:rPr>
                <w:b/>
                <w:w w:val="0"/>
                <w:sz w:val="20"/>
                <w:szCs w:val="20"/>
              </w:rPr>
            </w:pPr>
            <w:r w:rsidRPr="00CF70CF">
              <w:rPr>
                <w:b/>
                <w:w w:val="0"/>
                <w:sz w:val="20"/>
                <w:szCs w:val="20"/>
              </w:rPr>
              <w:t>Odpowiedź:</w:t>
            </w:r>
          </w:p>
        </w:tc>
      </w:tr>
      <w:tr w:rsidR="009D0772" w:rsidRPr="00CF70CF" w14:paraId="49E773C5" w14:textId="77777777" w:rsidTr="009D0772">
        <w:tc>
          <w:tcPr>
            <w:tcW w:w="4644" w:type="dxa"/>
          </w:tcPr>
          <w:p w14:paraId="45C54588" w14:textId="77777777" w:rsidR="009D0772" w:rsidRPr="00CF70CF" w:rsidRDefault="009D0772" w:rsidP="00607ECF">
            <w:pPr>
              <w:spacing w:after="0"/>
              <w:rPr>
                <w:w w:val="0"/>
                <w:sz w:val="20"/>
                <w:szCs w:val="20"/>
              </w:rPr>
            </w:pPr>
            <w:r w:rsidRPr="00CF70CF">
              <w:rPr>
                <w:w w:val="0"/>
                <w:sz w:val="20"/>
                <w:szCs w:val="20"/>
              </w:rPr>
              <w:t>Czy</w:t>
            </w:r>
            <w:r w:rsidR="006E0DAA" w:rsidRPr="00CF70CF">
              <w:rPr>
                <w:w w:val="0"/>
                <w:sz w:val="20"/>
                <w:szCs w:val="20"/>
              </w:rPr>
              <w:t xml:space="preserve"> </w:t>
            </w:r>
            <w:r w:rsidRPr="00CF70CF">
              <w:rPr>
                <w:w w:val="0"/>
                <w:sz w:val="20"/>
                <w:szCs w:val="20"/>
              </w:rPr>
              <w:t>wykonawca</w:t>
            </w:r>
            <w:r w:rsidR="006E0DAA" w:rsidRPr="00CF70CF">
              <w:rPr>
                <w:w w:val="0"/>
                <w:sz w:val="20"/>
                <w:szCs w:val="20"/>
              </w:rPr>
              <w:t xml:space="preserve"> </w:t>
            </w:r>
            <w:r w:rsidRPr="00CF70CF">
              <w:rPr>
                <w:w w:val="0"/>
                <w:sz w:val="20"/>
                <w:szCs w:val="20"/>
              </w:rPr>
              <w:t>będzie</w:t>
            </w:r>
            <w:r w:rsidR="006E0DAA" w:rsidRPr="00CF70CF">
              <w:rPr>
                <w:w w:val="0"/>
                <w:sz w:val="20"/>
                <w:szCs w:val="20"/>
              </w:rPr>
              <w:t xml:space="preserve"> </w:t>
            </w:r>
            <w:r w:rsidRPr="00CF70CF">
              <w:rPr>
                <w:w w:val="0"/>
                <w:sz w:val="20"/>
                <w:szCs w:val="20"/>
              </w:rPr>
              <w:t>w</w:t>
            </w:r>
            <w:r w:rsidR="006E0DAA" w:rsidRPr="00CF70CF">
              <w:rPr>
                <w:w w:val="0"/>
                <w:sz w:val="20"/>
                <w:szCs w:val="20"/>
              </w:rPr>
              <w:t xml:space="preserve"> </w:t>
            </w:r>
            <w:r w:rsidRPr="00CF70CF">
              <w:rPr>
                <w:w w:val="0"/>
                <w:sz w:val="20"/>
                <w:szCs w:val="20"/>
              </w:rPr>
              <w:t>stanie</w:t>
            </w:r>
            <w:r w:rsidR="006E0DAA" w:rsidRPr="00CF70CF">
              <w:rPr>
                <w:w w:val="0"/>
                <w:sz w:val="20"/>
                <w:szCs w:val="20"/>
              </w:rPr>
              <w:t xml:space="preserve"> </w:t>
            </w:r>
            <w:r w:rsidRPr="00CF70CF">
              <w:rPr>
                <w:w w:val="0"/>
                <w:sz w:val="20"/>
                <w:szCs w:val="20"/>
              </w:rPr>
              <w:t>przedstawić</w:t>
            </w:r>
            <w:r w:rsidR="006E0DAA" w:rsidRPr="00CF70CF">
              <w:rPr>
                <w:w w:val="0"/>
                <w:sz w:val="20"/>
                <w:szCs w:val="20"/>
              </w:rPr>
              <w:t xml:space="preserve"> </w:t>
            </w:r>
            <w:r w:rsidRPr="00CF70CF">
              <w:rPr>
                <w:b/>
                <w:sz w:val="20"/>
                <w:szCs w:val="20"/>
              </w:rPr>
              <w:t>zaświadczenia</w:t>
            </w:r>
            <w:r w:rsidR="006E0DAA" w:rsidRPr="00CF70CF">
              <w:rPr>
                <w:w w:val="0"/>
                <w:sz w:val="20"/>
                <w:szCs w:val="20"/>
              </w:rPr>
              <w:t xml:space="preserve"> </w:t>
            </w:r>
            <w:r w:rsidRPr="00CF70CF">
              <w:rPr>
                <w:w w:val="0"/>
                <w:sz w:val="20"/>
                <w:szCs w:val="20"/>
              </w:rPr>
              <w:t>sporządzone</w:t>
            </w:r>
            <w:r w:rsidR="006E0DAA" w:rsidRPr="00CF70CF">
              <w:rPr>
                <w:w w:val="0"/>
                <w:sz w:val="20"/>
                <w:szCs w:val="20"/>
              </w:rPr>
              <w:t xml:space="preserve"> </w:t>
            </w:r>
            <w:r w:rsidRPr="00CF70CF">
              <w:rPr>
                <w:w w:val="0"/>
                <w:sz w:val="20"/>
                <w:szCs w:val="20"/>
              </w:rPr>
              <w:t>przez</w:t>
            </w:r>
            <w:r w:rsidR="006E0DAA" w:rsidRPr="00CF70CF">
              <w:rPr>
                <w:w w:val="0"/>
                <w:sz w:val="20"/>
                <w:szCs w:val="20"/>
              </w:rPr>
              <w:t xml:space="preserve"> </w:t>
            </w:r>
            <w:r w:rsidRPr="00CF70CF">
              <w:rPr>
                <w:w w:val="0"/>
                <w:sz w:val="20"/>
                <w:szCs w:val="20"/>
              </w:rPr>
              <w:t>niezależne</w:t>
            </w:r>
            <w:r w:rsidR="006E0DAA" w:rsidRPr="00CF70CF">
              <w:rPr>
                <w:w w:val="0"/>
                <w:sz w:val="20"/>
                <w:szCs w:val="20"/>
              </w:rPr>
              <w:t xml:space="preserve"> </w:t>
            </w:r>
            <w:r w:rsidRPr="00CF70CF">
              <w:rPr>
                <w:w w:val="0"/>
                <w:sz w:val="20"/>
                <w:szCs w:val="20"/>
              </w:rPr>
              <w:t>jednostki,</w:t>
            </w:r>
            <w:r w:rsidR="006E0DAA" w:rsidRPr="00CF70CF">
              <w:rPr>
                <w:w w:val="0"/>
                <w:sz w:val="20"/>
                <w:szCs w:val="20"/>
              </w:rPr>
              <w:t xml:space="preserve"> </w:t>
            </w:r>
            <w:r w:rsidRPr="00CF70CF">
              <w:rPr>
                <w:w w:val="0"/>
                <w:sz w:val="20"/>
                <w:szCs w:val="20"/>
              </w:rPr>
              <w:t>poświadczające</w:t>
            </w:r>
            <w:r w:rsidR="006E0DAA" w:rsidRPr="00CF70CF">
              <w:rPr>
                <w:w w:val="0"/>
                <w:sz w:val="20"/>
                <w:szCs w:val="20"/>
              </w:rPr>
              <w:t xml:space="preserve"> </w:t>
            </w:r>
            <w:r w:rsidRPr="00CF70CF">
              <w:rPr>
                <w:w w:val="0"/>
                <w:sz w:val="20"/>
                <w:szCs w:val="20"/>
              </w:rPr>
              <w:t>spełnienie</w:t>
            </w:r>
            <w:r w:rsidR="006E0DAA" w:rsidRPr="00CF70CF">
              <w:rPr>
                <w:w w:val="0"/>
                <w:sz w:val="20"/>
                <w:szCs w:val="20"/>
              </w:rPr>
              <w:t xml:space="preserve"> </w:t>
            </w:r>
            <w:r w:rsidRPr="00CF70CF">
              <w:rPr>
                <w:w w:val="0"/>
                <w:sz w:val="20"/>
                <w:szCs w:val="20"/>
              </w:rPr>
              <w:t>przez</w:t>
            </w:r>
            <w:r w:rsidR="006E0DAA" w:rsidRPr="00CF70CF">
              <w:rPr>
                <w:w w:val="0"/>
                <w:sz w:val="20"/>
                <w:szCs w:val="20"/>
              </w:rPr>
              <w:t xml:space="preserve"> </w:t>
            </w:r>
            <w:r w:rsidRPr="00CF70CF">
              <w:rPr>
                <w:w w:val="0"/>
                <w:sz w:val="20"/>
                <w:szCs w:val="20"/>
              </w:rPr>
              <w:t>wykonawcę</w:t>
            </w:r>
            <w:r w:rsidR="006E0DAA" w:rsidRPr="00CF70CF">
              <w:rPr>
                <w:w w:val="0"/>
                <w:sz w:val="20"/>
                <w:szCs w:val="20"/>
              </w:rPr>
              <w:t xml:space="preserve"> </w:t>
            </w:r>
            <w:r w:rsidRPr="00CF70CF">
              <w:rPr>
                <w:w w:val="0"/>
                <w:sz w:val="20"/>
                <w:szCs w:val="20"/>
              </w:rPr>
              <w:t>wymaganych</w:t>
            </w:r>
            <w:r w:rsidR="006E0DAA" w:rsidRPr="00CF70CF">
              <w:rPr>
                <w:w w:val="0"/>
                <w:sz w:val="20"/>
                <w:szCs w:val="20"/>
              </w:rPr>
              <w:t xml:space="preserve"> </w:t>
            </w:r>
            <w:r w:rsidRPr="00CF70CF">
              <w:rPr>
                <w:b/>
                <w:sz w:val="20"/>
                <w:szCs w:val="20"/>
              </w:rPr>
              <w:t>norm</w:t>
            </w:r>
            <w:r w:rsidR="006E0DAA" w:rsidRPr="00CF70CF">
              <w:rPr>
                <w:b/>
                <w:sz w:val="20"/>
                <w:szCs w:val="20"/>
              </w:rPr>
              <w:t xml:space="preserve"> </w:t>
            </w:r>
            <w:r w:rsidRPr="00CF70CF">
              <w:rPr>
                <w:b/>
                <w:sz w:val="20"/>
                <w:szCs w:val="20"/>
              </w:rPr>
              <w:t>zapewniania</w:t>
            </w:r>
            <w:r w:rsidR="006E0DAA" w:rsidRPr="00CF70CF">
              <w:rPr>
                <w:b/>
                <w:sz w:val="20"/>
                <w:szCs w:val="20"/>
              </w:rPr>
              <w:t xml:space="preserve"> </w:t>
            </w:r>
            <w:r w:rsidRPr="00CF70CF">
              <w:rPr>
                <w:b/>
                <w:sz w:val="20"/>
                <w:szCs w:val="20"/>
              </w:rPr>
              <w:t>jakości</w:t>
            </w:r>
            <w:r w:rsidRPr="00CF70CF">
              <w:rPr>
                <w:w w:val="0"/>
                <w:sz w:val="20"/>
                <w:szCs w:val="20"/>
              </w:rPr>
              <w:t>,</w:t>
            </w:r>
            <w:r w:rsidR="006E0DAA" w:rsidRPr="00CF70CF">
              <w:rPr>
                <w:w w:val="0"/>
                <w:sz w:val="20"/>
                <w:szCs w:val="20"/>
              </w:rPr>
              <w:t xml:space="preserve"> </w:t>
            </w:r>
            <w:r w:rsidRPr="00CF70CF">
              <w:rPr>
                <w:w w:val="0"/>
                <w:sz w:val="20"/>
                <w:szCs w:val="20"/>
              </w:rPr>
              <w:t>w</w:t>
            </w:r>
            <w:r w:rsidR="006E0DAA" w:rsidRPr="00CF70CF">
              <w:rPr>
                <w:w w:val="0"/>
                <w:sz w:val="20"/>
                <w:szCs w:val="20"/>
              </w:rPr>
              <w:t xml:space="preserve"> </w:t>
            </w:r>
            <w:r w:rsidRPr="00CF70CF">
              <w:rPr>
                <w:w w:val="0"/>
                <w:sz w:val="20"/>
                <w:szCs w:val="20"/>
              </w:rPr>
              <w:t>tym</w:t>
            </w:r>
            <w:r w:rsidR="006E0DAA" w:rsidRPr="00CF70CF">
              <w:rPr>
                <w:w w:val="0"/>
                <w:sz w:val="20"/>
                <w:szCs w:val="20"/>
              </w:rPr>
              <w:t xml:space="preserve"> </w:t>
            </w:r>
            <w:r w:rsidRPr="00CF70CF">
              <w:rPr>
                <w:w w:val="0"/>
                <w:sz w:val="20"/>
                <w:szCs w:val="20"/>
              </w:rPr>
              <w:t>w</w:t>
            </w:r>
            <w:r w:rsidR="006E0DAA" w:rsidRPr="00CF70CF">
              <w:rPr>
                <w:w w:val="0"/>
                <w:sz w:val="20"/>
                <w:szCs w:val="20"/>
              </w:rPr>
              <w:t xml:space="preserve"> </w:t>
            </w:r>
            <w:r w:rsidRPr="00CF70CF">
              <w:rPr>
                <w:w w:val="0"/>
                <w:sz w:val="20"/>
                <w:szCs w:val="20"/>
              </w:rPr>
              <w:t>zakresie</w:t>
            </w:r>
            <w:r w:rsidR="006E0DAA" w:rsidRPr="00CF70CF">
              <w:rPr>
                <w:w w:val="0"/>
                <w:sz w:val="20"/>
                <w:szCs w:val="20"/>
              </w:rPr>
              <w:t xml:space="preserve"> </w:t>
            </w:r>
            <w:r w:rsidRPr="00CF70CF">
              <w:rPr>
                <w:w w:val="0"/>
                <w:sz w:val="20"/>
                <w:szCs w:val="20"/>
              </w:rPr>
              <w:t>dostępności</w:t>
            </w:r>
            <w:r w:rsidR="006E0DAA" w:rsidRPr="00CF70CF">
              <w:rPr>
                <w:w w:val="0"/>
                <w:sz w:val="20"/>
                <w:szCs w:val="20"/>
              </w:rPr>
              <w:t xml:space="preserve"> </w:t>
            </w:r>
            <w:r w:rsidRPr="00CF70CF">
              <w:rPr>
                <w:w w:val="0"/>
                <w:sz w:val="20"/>
                <w:szCs w:val="20"/>
              </w:rPr>
              <w:t>dla</w:t>
            </w:r>
            <w:r w:rsidR="006E0DAA" w:rsidRPr="00CF70CF">
              <w:rPr>
                <w:w w:val="0"/>
                <w:sz w:val="20"/>
                <w:szCs w:val="20"/>
              </w:rPr>
              <w:t xml:space="preserve"> </w:t>
            </w:r>
            <w:r w:rsidRPr="00CF70CF">
              <w:rPr>
                <w:w w:val="0"/>
                <w:sz w:val="20"/>
                <w:szCs w:val="20"/>
              </w:rPr>
              <w:t>osób</w:t>
            </w:r>
            <w:r w:rsidR="006E0DAA" w:rsidRPr="00CF70CF">
              <w:rPr>
                <w:w w:val="0"/>
                <w:sz w:val="20"/>
                <w:szCs w:val="20"/>
              </w:rPr>
              <w:t xml:space="preserve"> </w:t>
            </w:r>
            <w:r w:rsidRPr="00CF70CF">
              <w:rPr>
                <w:w w:val="0"/>
                <w:sz w:val="20"/>
                <w:szCs w:val="20"/>
              </w:rPr>
              <w:t>niepełnosprawnych?</w:t>
            </w:r>
            <w:r w:rsidRPr="00CF70CF">
              <w:rPr>
                <w:w w:val="0"/>
                <w:sz w:val="20"/>
                <w:szCs w:val="20"/>
              </w:rPr>
              <w:br/>
            </w:r>
            <w:r w:rsidRPr="00CF70CF">
              <w:rPr>
                <w:b/>
                <w:w w:val="0"/>
                <w:sz w:val="20"/>
                <w:szCs w:val="20"/>
              </w:rPr>
              <w:t>Jeżeli</w:t>
            </w:r>
            <w:r w:rsidR="006E0DAA" w:rsidRPr="00CF70CF">
              <w:rPr>
                <w:b/>
                <w:w w:val="0"/>
                <w:sz w:val="20"/>
                <w:szCs w:val="20"/>
              </w:rPr>
              <w:t xml:space="preserve"> </w:t>
            </w:r>
            <w:r w:rsidRPr="00CF70CF">
              <w:rPr>
                <w:b/>
                <w:w w:val="0"/>
                <w:sz w:val="20"/>
                <w:szCs w:val="20"/>
              </w:rPr>
              <w:t>nie</w:t>
            </w:r>
            <w:r w:rsidRPr="00CF70CF">
              <w:rPr>
                <w:w w:val="0"/>
                <w:sz w:val="20"/>
                <w:szCs w:val="20"/>
              </w:rPr>
              <w:t>,</w:t>
            </w:r>
            <w:r w:rsidR="006E0DAA" w:rsidRPr="00CF70CF">
              <w:rPr>
                <w:w w:val="0"/>
                <w:sz w:val="20"/>
                <w:szCs w:val="20"/>
              </w:rPr>
              <w:t xml:space="preserve"> </w:t>
            </w:r>
            <w:r w:rsidRPr="00CF70CF">
              <w:rPr>
                <w:w w:val="0"/>
                <w:sz w:val="20"/>
                <w:szCs w:val="20"/>
              </w:rPr>
              <w:t>proszę</w:t>
            </w:r>
            <w:r w:rsidR="006E0DAA" w:rsidRPr="00CF70CF">
              <w:rPr>
                <w:w w:val="0"/>
                <w:sz w:val="20"/>
                <w:szCs w:val="20"/>
              </w:rPr>
              <w:t xml:space="preserve"> </w:t>
            </w:r>
            <w:r w:rsidRPr="00CF70CF">
              <w:rPr>
                <w:w w:val="0"/>
                <w:sz w:val="20"/>
                <w:szCs w:val="20"/>
              </w:rPr>
              <w:t>wyjaśnić</w:t>
            </w:r>
            <w:r w:rsidR="006E0DAA" w:rsidRPr="00CF70CF">
              <w:rPr>
                <w:w w:val="0"/>
                <w:sz w:val="20"/>
                <w:szCs w:val="20"/>
              </w:rPr>
              <w:t xml:space="preserve"> </w:t>
            </w:r>
            <w:r w:rsidRPr="00CF70CF">
              <w:rPr>
                <w:w w:val="0"/>
                <w:sz w:val="20"/>
                <w:szCs w:val="20"/>
              </w:rPr>
              <w:t>dlaczego,</w:t>
            </w:r>
            <w:r w:rsidR="006E0DAA" w:rsidRPr="00CF70CF">
              <w:rPr>
                <w:w w:val="0"/>
                <w:sz w:val="20"/>
                <w:szCs w:val="20"/>
              </w:rPr>
              <w:t xml:space="preserve"> </w:t>
            </w:r>
            <w:r w:rsidRPr="00CF70CF">
              <w:rPr>
                <w:w w:val="0"/>
                <w:sz w:val="20"/>
                <w:szCs w:val="20"/>
              </w:rPr>
              <w:t>i</w:t>
            </w:r>
            <w:r w:rsidR="006E0DAA" w:rsidRPr="00CF70CF">
              <w:rPr>
                <w:w w:val="0"/>
                <w:sz w:val="20"/>
                <w:szCs w:val="20"/>
              </w:rPr>
              <w:t xml:space="preserve"> </w:t>
            </w:r>
            <w:r w:rsidRPr="00CF70CF">
              <w:rPr>
                <w:w w:val="0"/>
                <w:sz w:val="20"/>
                <w:szCs w:val="20"/>
              </w:rPr>
              <w:t>określić,</w:t>
            </w:r>
            <w:r w:rsidR="006E0DAA" w:rsidRPr="00CF70CF">
              <w:rPr>
                <w:w w:val="0"/>
                <w:sz w:val="20"/>
                <w:szCs w:val="20"/>
              </w:rPr>
              <w:t xml:space="preserve"> </w:t>
            </w:r>
            <w:r w:rsidRPr="00CF70CF">
              <w:rPr>
                <w:w w:val="0"/>
                <w:sz w:val="20"/>
                <w:szCs w:val="20"/>
              </w:rPr>
              <w:t>jakie</w:t>
            </w:r>
            <w:r w:rsidR="006E0DAA" w:rsidRPr="00CF70CF">
              <w:rPr>
                <w:w w:val="0"/>
                <w:sz w:val="20"/>
                <w:szCs w:val="20"/>
              </w:rPr>
              <w:t xml:space="preserve"> </w:t>
            </w:r>
            <w:r w:rsidRPr="00CF70CF">
              <w:rPr>
                <w:w w:val="0"/>
                <w:sz w:val="20"/>
                <w:szCs w:val="20"/>
              </w:rPr>
              <w:t>inne</w:t>
            </w:r>
            <w:r w:rsidR="006E0DAA" w:rsidRPr="00CF70CF">
              <w:rPr>
                <w:w w:val="0"/>
                <w:sz w:val="20"/>
                <w:szCs w:val="20"/>
              </w:rPr>
              <w:t xml:space="preserve"> </w:t>
            </w:r>
            <w:r w:rsidRPr="00CF70CF">
              <w:rPr>
                <w:w w:val="0"/>
                <w:sz w:val="20"/>
                <w:szCs w:val="20"/>
              </w:rPr>
              <w:t>środki</w:t>
            </w:r>
            <w:r w:rsidR="006E0DAA" w:rsidRPr="00CF70CF">
              <w:rPr>
                <w:w w:val="0"/>
                <w:sz w:val="20"/>
                <w:szCs w:val="20"/>
              </w:rPr>
              <w:t xml:space="preserve"> </w:t>
            </w:r>
            <w:r w:rsidRPr="00CF70CF">
              <w:rPr>
                <w:w w:val="0"/>
                <w:sz w:val="20"/>
                <w:szCs w:val="20"/>
              </w:rPr>
              <w:t>dowodowe</w:t>
            </w:r>
            <w:r w:rsidR="006E0DAA" w:rsidRPr="00CF70CF">
              <w:rPr>
                <w:w w:val="0"/>
                <w:sz w:val="20"/>
                <w:szCs w:val="20"/>
              </w:rPr>
              <w:t xml:space="preserve"> </w:t>
            </w:r>
            <w:r w:rsidRPr="00CF70CF">
              <w:rPr>
                <w:w w:val="0"/>
                <w:sz w:val="20"/>
                <w:szCs w:val="20"/>
              </w:rPr>
              <w:t>dotyczące</w:t>
            </w:r>
            <w:r w:rsidR="006E0DAA" w:rsidRPr="00CF70CF">
              <w:rPr>
                <w:w w:val="0"/>
                <w:sz w:val="20"/>
                <w:szCs w:val="20"/>
              </w:rPr>
              <w:t xml:space="preserve"> </w:t>
            </w:r>
            <w:r w:rsidRPr="00CF70CF">
              <w:rPr>
                <w:w w:val="0"/>
                <w:sz w:val="20"/>
                <w:szCs w:val="20"/>
              </w:rPr>
              <w:t>systemu</w:t>
            </w:r>
            <w:r w:rsidR="006E0DAA" w:rsidRPr="00CF70CF">
              <w:rPr>
                <w:w w:val="0"/>
                <w:sz w:val="20"/>
                <w:szCs w:val="20"/>
              </w:rPr>
              <w:t xml:space="preserve"> </w:t>
            </w:r>
            <w:r w:rsidRPr="00CF70CF">
              <w:rPr>
                <w:w w:val="0"/>
                <w:sz w:val="20"/>
                <w:szCs w:val="20"/>
              </w:rPr>
              <w:t>zapewniania</w:t>
            </w:r>
            <w:r w:rsidR="006E0DAA" w:rsidRPr="00CF70CF">
              <w:rPr>
                <w:w w:val="0"/>
                <w:sz w:val="20"/>
                <w:szCs w:val="20"/>
              </w:rPr>
              <w:t xml:space="preserve"> </w:t>
            </w:r>
            <w:r w:rsidRPr="00CF70CF">
              <w:rPr>
                <w:w w:val="0"/>
                <w:sz w:val="20"/>
                <w:szCs w:val="20"/>
              </w:rPr>
              <w:t>jakości</w:t>
            </w:r>
            <w:r w:rsidR="006E0DAA" w:rsidRPr="00CF70CF">
              <w:rPr>
                <w:w w:val="0"/>
                <w:sz w:val="20"/>
                <w:szCs w:val="20"/>
              </w:rPr>
              <w:t xml:space="preserve"> </w:t>
            </w:r>
            <w:r w:rsidRPr="00CF70CF">
              <w:rPr>
                <w:w w:val="0"/>
                <w:sz w:val="20"/>
                <w:szCs w:val="20"/>
              </w:rPr>
              <w:t>mogą</w:t>
            </w:r>
            <w:r w:rsidR="006E0DAA" w:rsidRPr="00CF70CF">
              <w:rPr>
                <w:w w:val="0"/>
                <w:sz w:val="20"/>
                <w:szCs w:val="20"/>
              </w:rPr>
              <w:t xml:space="preserve"> </w:t>
            </w:r>
            <w:r w:rsidRPr="00CF70CF">
              <w:rPr>
                <w:w w:val="0"/>
                <w:sz w:val="20"/>
                <w:szCs w:val="20"/>
              </w:rPr>
              <w:t>zostać</w:t>
            </w:r>
            <w:r w:rsidR="006E0DAA" w:rsidRPr="00CF70CF">
              <w:rPr>
                <w:w w:val="0"/>
                <w:sz w:val="20"/>
                <w:szCs w:val="20"/>
              </w:rPr>
              <w:t xml:space="preserve"> </w:t>
            </w:r>
            <w:r w:rsidRPr="00CF70CF">
              <w:rPr>
                <w:w w:val="0"/>
                <w:sz w:val="20"/>
                <w:szCs w:val="20"/>
              </w:rPr>
              <w:t>przedstawione:</w:t>
            </w:r>
            <w:r w:rsidRPr="00CF70CF">
              <w:rPr>
                <w:w w:val="0"/>
                <w:sz w:val="20"/>
                <w:szCs w:val="20"/>
              </w:rPr>
              <w:br/>
            </w:r>
            <w:r w:rsidRPr="00CF70CF">
              <w:rPr>
                <w:sz w:val="20"/>
                <w:szCs w:val="20"/>
              </w:rPr>
              <w:t>Jeżeli</w:t>
            </w:r>
            <w:r w:rsidR="006E0DAA" w:rsidRPr="00CF70CF">
              <w:rPr>
                <w:sz w:val="20"/>
                <w:szCs w:val="20"/>
              </w:rPr>
              <w:t xml:space="preserve"> </w:t>
            </w:r>
            <w:r w:rsidRPr="00CF70CF">
              <w:rPr>
                <w:sz w:val="20"/>
                <w:szCs w:val="20"/>
              </w:rPr>
              <w:t>odnośna</w:t>
            </w:r>
            <w:r w:rsidR="006E0DAA" w:rsidRPr="00CF70CF">
              <w:rPr>
                <w:sz w:val="20"/>
                <w:szCs w:val="20"/>
              </w:rPr>
              <w:t xml:space="preserve"> </w:t>
            </w:r>
            <w:r w:rsidRPr="00CF70CF">
              <w:rPr>
                <w:sz w:val="20"/>
                <w:szCs w:val="20"/>
              </w:rPr>
              <w:t>dokumentacja</w:t>
            </w:r>
            <w:r w:rsidR="006E0DAA" w:rsidRPr="00CF70CF">
              <w:rPr>
                <w:sz w:val="20"/>
                <w:szCs w:val="20"/>
              </w:rPr>
              <w:t xml:space="preserve"> </w:t>
            </w:r>
            <w:r w:rsidRPr="00CF70CF">
              <w:rPr>
                <w:sz w:val="20"/>
                <w:szCs w:val="20"/>
              </w:rPr>
              <w:t>jest</w:t>
            </w:r>
            <w:r w:rsidR="006E0DAA" w:rsidRPr="00CF70CF">
              <w:rPr>
                <w:sz w:val="20"/>
                <w:szCs w:val="20"/>
              </w:rPr>
              <w:t xml:space="preserve"> </w:t>
            </w:r>
            <w:r w:rsidRPr="00CF70CF">
              <w:rPr>
                <w:sz w:val="20"/>
                <w:szCs w:val="20"/>
              </w:rPr>
              <w:t>dostępna</w:t>
            </w:r>
            <w:r w:rsidR="006E0DAA" w:rsidRPr="00CF70CF">
              <w:rPr>
                <w:sz w:val="20"/>
                <w:szCs w:val="20"/>
              </w:rPr>
              <w:t xml:space="preserve"> </w:t>
            </w:r>
            <w:r w:rsidRPr="00CF70CF">
              <w:rPr>
                <w:sz w:val="20"/>
                <w:szCs w:val="20"/>
              </w:rPr>
              <w:t>w</w:t>
            </w:r>
            <w:r w:rsidR="006E0DAA" w:rsidRPr="00CF70CF">
              <w:rPr>
                <w:sz w:val="20"/>
                <w:szCs w:val="20"/>
              </w:rPr>
              <w:t xml:space="preserve"> </w:t>
            </w:r>
            <w:r w:rsidRPr="00CF70CF">
              <w:rPr>
                <w:sz w:val="20"/>
                <w:szCs w:val="20"/>
              </w:rPr>
              <w:t>formie</w:t>
            </w:r>
            <w:r w:rsidR="006E0DAA" w:rsidRPr="00CF70CF">
              <w:rPr>
                <w:sz w:val="20"/>
                <w:szCs w:val="20"/>
              </w:rPr>
              <w:t xml:space="preserve"> </w:t>
            </w:r>
            <w:r w:rsidRPr="00CF70CF">
              <w:rPr>
                <w:sz w:val="20"/>
                <w:szCs w:val="20"/>
              </w:rPr>
              <w:t>elektronicznej,</w:t>
            </w:r>
            <w:r w:rsidR="006E0DAA" w:rsidRPr="00CF70CF">
              <w:rPr>
                <w:sz w:val="20"/>
                <w:szCs w:val="20"/>
              </w:rPr>
              <w:t xml:space="preserve"> </w:t>
            </w:r>
            <w:r w:rsidRPr="00CF70CF">
              <w:rPr>
                <w:sz w:val="20"/>
                <w:szCs w:val="20"/>
              </w:rPr>
              <w:t>proszę</w:t>
            </w:r>
            <w:r w:rsidR="006E0DAA" w:rsidRPr="00CF70CF">
              <w:rPr>
                <w:sz w:val="20"/>
                <w:szCs w:val="20"/>
              </w:rPr>
              <w:t xml:space="preserve"> </w:t>
            </w:r>
            <w:r w:rsidRPr="00CF70CF">
              <w:rPr>
                <w:sz w:val="20"/>
                <w:szCs w:val="20"/>
              </w:rPr>
              <w:t>wskazać:</w:t>
            </w:r>
          </w:p>
        </w:tc>
        <w:tc>
          <w:tcPr>
            <w:tcW w:w="5812" w:type="dxa"/>
          </w:tcPr>
          <w:p w14:paraId="3C093FF5" w14:textId="77777777" w:rsidR="009D0772" w:rsidRPr="00CF70CF" w:rsidRDefault="009D0772" w:rsidP="00607ECF">
            <w:pPr>
              <w:spacing w:after="0"/>
              <w:rPr>
                <w:w w:val="0"/>
                <w:sz w:val="20"/>
                <w:szCs w:val="20"/>
              </w:rPr>
            </w:pPr>
            <w:r w:rsidRPr="00CF70CF">
              <w:rPr>
                <w:w w:val="0"/>
                <w:sz w:val="20"/>
                <w:szCs w:val="20"/>
              </w:rPr>
              <w:t>[]</w:t>
            </w:r>
            <w:r w:rsidR="006E0DAA" w:rsidRPr="00CF70CF">
              <w:rPr>
                <w:w w:val="0"/>
                <w:sz w:val="20"/>
                <w:szCs w:val="20"/>
              </w:rPr>
              <w:t xml:space="preserve"> </w:t>
            </w:r>
            <w:r w:rsidRPr="00CF70CF">
              <w:rPr>
                <w:w w:val="0"/>
                <w:sz w:val="20"/>
                <w:szCs w:val="20"/>
              </w:rPr>
              <w:t>Tak</w:t>
            </w:r>
            <w:r w:rsidR="006E0DAA" w:rsidRPr="00CF70CF">
              <w:rPr>
                <w:w w:val="0"/>
                <w:sz w:val="20"/>
                <w:szCs w:val="20"/>
              </w:rPr>
              <w:t xml:space="preserve"> </w:t>
            </w:r>
            <w:r w:rsidRPr="00CF70CF">
              <w:rPr>
                <w:w w:val="0"/>
                <w:sz w:val="20"/>
                <w:szCs w:val="20"/>
              </w:rPr>
              <w:t>[]</w:t>
            </w:r>
            <w:r w:rsidR="006E0DAA" w:rsidRPr="00CF70CF">
              <w:rPr>
                <w:w w:val="0"/>
                <w:sz w:val="20"/>
                <w:szCs w:val="20"/>
              </w:rPr>
              <w:t xml:space="preserve"> </w:t>
            </w:r>
            <w:r w:rsidRPr="00CF70CF">
              <w:rPr>
                <w:w w:val="0"/>
                <w:sz w:val="20"/>
                <w:szCs w:val="20"/>
              </w:rPr>
              <w:t>Nie</w:t>
            </w:r>
            <w:r w:rsidRPr="00CF70CF">
              <w:rPr>
                <w:w w:val="0"/>
                <w:sz w:val="20"/>
                <w:szCs w:val="20"/>
              </w:rPr>
              <w:br/>
            </w:r>
            <w:r w:rsidRPr="00CF70CF">
              <w:rPr>
                <w:w w:val="0"/>
                <w:sz w:val="20"/>
                <w:szCs w:val="20"/>
              </w:rPr>
              <w:br/>
            </w:r>
            <w:r w:rsidRPr="00CF70CF">
              <w:rPr>
                <w:w w:val="0"/>
                <w:sz w:val="20"/>
                <w:szCs w:val="20"/>
              </w:rPr>
              <w:br/>
            </w:r>
            <w:r w:rsidRPr="00CF70CF">
              <w:rPr>
                <w:w w:val="0"/>
                <w:sz w:val="20"/>
                <w:szCs w:val="20"/>
              </w:rPr>
              <w:br/>
            </w:r>
            <w:r w:rsidRPr="00CF70CF">
              <w:rPr>
                <w:w w:val="0"/>
                <w:sz w:val="20"/>
                <w:szCs w:val="20"/>
              </w:rPr>
              <w:br/>
              <w:t>[……]</w:t>
            </w:r>
            <w:r w:rsidR="006E0DAA" w:rsidRPr="00CF70CF">
              <w:rPr>
                <w:w w:val="0"/>
                <w:sz w:val="20"/>
                <w:szCs w:val="20"/>
              </w:rPr>
              <w:t xml:space="preserve"> </w:t>
            </w:r>
            <w:r w:rsidRPr="00CF70CF">
              <w:rPr>
                <w:w w:val="0"/>
                <w:sz w:val="20"/>
                <w:szCs w:val="20"/>
              </w:rPr>
              <w:t>[……]</w:t>
            </w:r>
            <w:r w:rsidRPr="00CF70CF">
              <w:rPr>
                <w:w w:val="0"/>
                <w:sz w:val="20"/>
                <w:szCs w:val="20"/>
              </w:rPr>
              <w:br/>
            </w:r>
            <w:r w:rsidRPr="00CF70CF">
              <w:rPr>
                <w:w w:val="0"/>
                <w:sz w:val="20"/>
                <w:szCs w:val="20"/>
              </w:rPr>
              <w:br/>
            </w:r>
            <w:r w:rsidRPr="00CF70CF">
              <w:rPr>
                <w:w w:val="0"/>
                <w:sz w:val="20"/>
                <w:szCs w:val="20"/>
              </w:rPr>
              <w:br/>
            </w:r>
            <w:r w:rsidRPr="00CF70CF">
              <w:rPr>
                <w:sz w:val="20"/>
                <w:szCs w:val="20"/>
              </w:rPr>
              <w:t>(adres</w:t>
            </w:r>
            <w:r w:rsidR="006E0DAA" w:rsidRPr="00CF70CF">
              <w:rPr>
                <w:sz w:val="20"/>
                <w:szCs w:val="20"/>
              </w:rPr>
              <w:t xml:space="preserve"> </w:t>
            </w:r>
            <w:r w:rsidRPr="00CF70CF">
              <w:rPr>
                <w:sz w:val="20"/>
                <w:szCs w:val="20"/>
              </w:rPr>
              <w:t>internetowy,</w:t>
            </w:r>
            <w:r w:rsidR="006E0DAA" w:rsidRPr="00CF70CF">
              <w:rPr>
                <w:sz w:val="20"/>
                <w:szCs w:val="20"/>
              </w:rPr>
              <w:t xml:space="preserve"> </w:t>
            </w:r>
            <w:r w:rsidRPr="00CF70CF">
              <w:rPr>
                <w:sz w:val="20"/>
                <w:szCs w:val="20"/>
              </w:rPr>
              <w:t>wydający</w:t>
            </w:r>
            <w:r w:rsidR="006E0DAA" w:rsidRPr="00CF70CF">
              <w:rPr>
                <w:sz w:val="20"/>
                <w:szCs w:val="20"/>
              </w:rPr>
              <w:t xml:space="preserve"> </w:t>
            </w:r>
            <w:r w:rsidRPr="00CF70CF">
              <w:rPr>
                <w:sz w:val="20"/>
                <w:szCs w:val="20"/>
              </w:rPr>
              <w:t>urząd</w:t>
            </w:r>
            <w:r w:rsidR="006E0DAA" w:rsidRPr="00CF70CF">
              <w:rPr>
                <w:sz w:val="20"/>
                <w:szCs w:val="20"/>
              </w:rPr>
              <w:t xml:space="preserve"> </w:t>
            </w:r>
            <w:r w:rsidRPr="00CF70CF">
              <w:rPr>
                <w:sz w:val="20"/>
                <w:szCs w:val="20"/>
              </w:rPr>
              <w:t>lub</w:t>
            </w:r>
            <w:r w:rsidR="006E0DAA" w:rsidRPr="00CF70CF">
              <w:rPr>
                <w:sz w:val="20"/>
                <w:szCs w:val="20"/>
              </w:rPr>
              <w:t xml:space="preserve"> </w:t>
            </w:r>
            <w:r w:rsidRPr="00CF70CF">
              <w:rPr>
                <w:sz w:val="20"/>
                <w:szCs w:val="20"/>
              </w:rPr>
              <w:t>organ,</w:t>
            </w:r>
            <w:r w:rsidR="006E0DAA" w:rsidRPr="00CF70CF">
              <w:rPr>
                <w:sz w:val="20"/>
                <w:szCs w:val="20"/>
              </w:rPr>
              <w:t xml:space="preserve"> </w:t>
            </w:r>
            <w:r w:rsidRPr="00CF70CF">
              <w:rPr>
                <w:sz w:val="20"/>
                <w:szCs w:val="20"/>
              </w:rPr>
              <w:t>dokładne</w:t>
            </w:r>
            <w:r w:rsidR="006E0DAA" w:rsidRPr="00CF70CF">
              <w:rPr>
                <w:sz w:val="20"/>
                <w:szCs w:val="20"/>
              </w:rPr>
              <w:t xml:space="preserve"> </w:t>
            </w:r>
            <w:r w:rsidRPr="00CF70CF">
              <w:rPr>
                <w:sz w:val="20"/>
                <w:szCs w:val="20"/>
              </w:rPr>
              <w:t>dane</w:t>
            </w:r>
            <w:r w:rsidR="006E0DAA" w:rsidRPr="00CF70CF">
              <w:rPr>
                <w:sz w:val="20"/>
                <w:szCs w:val="20"/>
              </w:rPr>
              <w:t xml:space="preserve"> </w:t>
            </w:r>
            <w:r w:rsidRPr="00CF70CF">
              <w:rPr>
                <w:sz w:val="20"/>
                <w:szCs w:val="20"/>
              </w:rPr>
              <w:t>referencyjne</w:t>
            </w:r>
            <w:r w:rsidR="006E0DAA" w:rsidRPr="00CF70CF">
              <w:rPr>
                <w:sz w:val="20"/>
                <w:szCs w:val="20"/>
              </w:rPr>
              <w:t xml:space="preserve"> </w:t>
            </w:r>
            <w:r w:rsidRPr="00CF70CF">
              <w:rPr>
                <w:sz w:val="20"/>
                <w:szCs w:val="20"/>
              </w:rPr>
              <w:t>dokumentacji):</w:t>
            </w:r>
            <w:r w:rsidR="006E0DAA" w:rsidRPr="00CF70CF">
              <w:rPr>
                <w:sz w:val="20"/>
                <w:szCs w:val="20"/>
              </w:rPr>
              <w:t xml:space="preserve"> </w:t>
            </w:r>
            <w:r w:rsidRPr="00CF70CF">
              <w:rPr>
                <w:sz w:val="20"/>
                <w:szCs w:val="20"/>
              </w:rPr>
              <w:t>[……][……][……]</w:t>
            </w:r>
          </w:p>
        </w:tc>
      </w:tr>
      <w:tr w:rsidR="009D0772" w:rsidRPr="00CF70CF" w14:paraId="31EEEE9E" w14:textId="77777777" w:rsidTr="009D0772">
        <w:tc>
          <w:tcPr>
            <w:tcW w:w="4644" w:type="dxa"/>
          </w:tcPr>
          <w:p w14:paraId="4F511745" w14:textId="77777777" w:rsidR="009D0772" w:rsidRPr="00CF70CF" w:rsidRDefault="009D0772" w:rsidP="00607ECF">
            <w:pPr>
              <w:spacing w:after="0"/>
              <w:rPr>
                <w:w w:val="0"/>
                <w:sz w:val="20"/>
                <w:szCs w:val="20"/>
              </w:rPr>
            </w:pPr>
            <w:r w:rsidRPr="00CF70CF">
              <w:rPr>
                <w:w w:val="0"/>
                <w:sz w:val="20"/>
                <w:szCs w:val="20"/>
              </w:rPr>
              <w:t>Czy</w:t>
            </w:r>
            <w:r w:rsidR="006E0DAA" w:rsidRPr="00CF70CF">
              <w:rPr>
                <w:w w:val="0"/>
                <w:sz w:val="20"/>
                <w:szCs w:val="20"/>
              </w:rPr>
              <w:t xml:space="preserve"> </w:t>
            </w:r>
            <w:r w:rsidRPr="00CF70CF">
              <w:rPr>
                <w:w w:val="0"/>
                <w:sz w:val="20"/>
                <w:szCs w:val="20"/>
              </w:rPr>
              <w:t>wykonawca</w:t>
            </w:r>
            <w:r w:rsidR="006E0DAA" w:rsidRPr="00CF70CF">
              <w:rPr>
                <w:w w:val="0"/>
                <w:sz w:val="20"/>
                <w:szCs w:val="20"/>
              </w:rPr>
              <w:t xml:space="preserve"> </w:t>
            </w:r>
            <w:r w:rsidRPr="00CF70CF">
              <w:rPr>
                <w:w w:val="0"/>
                <w:sz w:val="20"/>
                <w:szCs w:val="20"/>
              </w:rPr>
              <w:t>będzie</w:t>
            </w:r>
            <w:r w:rsidR="006E0DAA" w:rsidRPr="00CF70CF">
              <w:rPr>
                <w:w w:val="0"/>
                <w:sz w:val="20"/>
                <w:szCs w:val="20"/>
              </w:rPr>
              <w:t xml:space="preserve"> </w:t>
            </w:r>
            <w:r w:rsidRPr="00CF70CF">
              <w:rPr>
                <w:w w:val="0"/>
                <w:sz w:val="20"/>
                <w:szCs w:val="20"/>
              </w:rPr>
              <w:t>w</w:t>
            </w:r>
            <w:r w:rsidR="006E0DAA" w:rsidRPr="00CF70CF">
              <w:rPr>
                <w:w w:val="0"/>
                <w:sz w:val="20"/>
                <w:szCs w:val="20"/>
              </w:rPr>
              <w:t xml:space="preserve"> </w:t>
            </w:r>
            <w:r w:rsidRPr="00CF70CF">
              <w:rPr>
                <w:w w:val="0"/>
                <w:sz w:val="20"/>
                <w:szCs w:val="20"/>
              </w:rPr>
              <w:t>stanie</w:t>
            </w:r>
            <w:r w:rsidR="006E0DAA" w:rsidRPr="00CF70CF">
              <w:rPr>
                <w:w w:val="0"/>
                <w:sz w:val="20"/>
                <w:szCs w:val="20"/>
              </w:rPr>
              <w:t xml:space="preserve"> </w:t>
            </w:r>
            <w:r w:rsidRPr="00CF70CF">
              <w:rPr>
                <w:w w:val="0"/>
                <w:sz w:val="20"/>
                <w:szCs w:val="20"/>
              </w:rPr>
              <w:t>przedstawić</w:t>
            </w:r>
            <w:r w:rsidR="006E0DAA" w:rsidRPr="00CF70CF">
              <w:rPr>
                <w:w w:val="0"/>
                <w:sz w:val="20"/>
                <w:szCs w:val="20"/>
              </w:rPr>
              <w:t xml:space="preserve"> </w:t>
            </w:r>
            <w:r w:rsidRPr="00CF70CF">
              <w:rPr>
                <w:b/>
                <w:sz w:val="20"/>
                <w:szCs w:val="20"/>
              </w:rPr>
              <w:t>zaświadczenia</w:t>
            </w:r>
            <w:r w:rsidR="006E0DAA" w:rsidRPr="00CF70CF">
              <w:rPr>
                <w:w w:val="0"/>
                <w:sz w:val="20"/>
                <w:szCs w:val="20"/>
              </w:rPr>
              <w:t xml:space="preserve"> </w:t>
            </w:r>
            <w:r w:rsidRPr="00CF70CF">
              <w:rPr>
                <w:w w:val="0"/>
                <w:sz w:val="20"/>
                <w:szCs w:val="20"/>
              </w:rPr>
              <w:t>sporządzone</w:t>
            </w:r>
            <w:r w:rsidR="006E0DAA" w:rsidRPr="00CF70CF">
              <w:rPr>
                <w:w w:val="0"/>
                <w:sz w:val="20"/>
                <w:szCs w:val="20"/>
              </w:rPr>
              <w:t xml:space="preserve"> </w:t>
            </w:r>
            <w:r w:rsidRPr="00CF70CF">
              <w:rPr>
                <w:w w:val="0"/>
                <w:sz w:val="20"/>
                <w:szCs w:val="20"/>
              </w:rPr>
              <w:t>przez</w:t>
            </w:r>
            <w:r w:rsidR="006E0DAA" w:rsidRPr="00CF70CF">
              <w:rPr>
                <w:w w:val="0"/>
                <w:sz w:val="20"/>
                <w:szCs w:val="20"/>
              </w:rPr>
              <w:t xml:space="preserve"> </w:t>
            </w:r>
            <w:r w:rsidRPr="00CF70CF">
              <w:rPr>
                <w:w w:val="0"/>
                <w:sz w:val="20"/>
                <w:szCs w:val="20"/>
              </w:rPr>
              <w:t>niezależne</w:t>
            </w:r>
            <w:r w:rsidR="006E0DAA" w:rsidRPr="00CF70CF">
              <w:rPr>
                <w:w w:val="0"/>
                <w:sz w:val="20"/>
                <w:szCs w:val="20"/>
              </w:rPr>
              <w:t xml:space="preserve"> </w:t>
            </w:r>
            <w:r w:rsidRPr="00CF70CF">
              <w:rPr>
                <w:w w:val="0"/>
                <w:sz w:val="20"/>
                <w:szCs w:val="20"/>
              </w:rPr>
              <w:t>jednostki,</w:t>
            </w:r>
            <w:r w:rsidR="006E0DAA" w:rsidRPr="00CF70CF">
              <w:rPr>
                <w:w w:val="0"/>
                <w:sz w:val="20"/>
                <w:szCs w:val="20"/>
              </w:rPr>
              <w:t xml:space="preserve"> </w:t>
            </w:r>
            <w:r w:rsidRPr="00CF70CF">
              <w:rPr>
                <w:w w:val="0"/>
                <w:sz w:val="20"/>
                <w:szCs w:val="20"/>
              </w:rPr>
              <w:t>poświadczające</w:t>
            </w:r>
            <w:r w:rsidR="006E0DAA" w:rsidRPr="00CF70CF">
              <w:rPr>
                <w:w w:val="0"/>
                <w:sz w:val="20"/>
                <w:szCs w:val="20"/>
              </w:rPr>
              <w:t xml:space="preserve"> </w:t>
            </w:r>
            <w:r w:rsidRPr="00CF70CF">
              <w:rPr>
                <w:w w:val="0"/>
                <w:sz w:val="20"/>
                <w:szCs w:val="20"/>
              </w:rPr>
              <w:t>spełnienie</w:t>
            </w:r>
            <w:r w:rsidR="006E0DAA" w:rsidRPr="00CF70CF">
              <w:rPr>
                <w:w w:val="0"/>
                <w:sz w:val="20"/>
                <w:szCs w:val="20"/>
              </w:rPr>
              <w:t xml:space="preserve"> </w:t>
            </w:r>
            <w:r w:rsidRPr="00CF70CF">
              <w:rPr>
                <w:w w:val="0"/>
                <w:sz w:val="20"/>
                <w:szCs w:val="20"/>
              </w:rPr>
              <w:t>przez</w:t>
            </w:r>
            <w:r w:rsidR="006E0DAA" w:rsidRPr="00CF70CF">
              <w:rPr>
                <w:w w:val="0"/>
                <w:sz w:val="20"/>
                <w:szCs w:val="20"/>
              </w:rPr>
              <w:t xml:space="preserve"> </w:t>
            </w:r>
            <w:r w:rsidRPr="00CF70CF">
              <w:rPr>
                <w:w w:val="0"/>
                <w:sz w:val="20"/>
                <w:szCs w:val="20"/>
              </w:rPr>
              <w:t>wykonawcę</w:t>
            </w:r>
            <w:r w:rsidR="006E0DAA" w:rsidRPr="00CF70CF">
              <w:rPr>
                <w:w w:val="0"/>
                <w:sz w:val="20"/>
                <w:szCs w:val="20"/>
              </w:rPr>
              <w:t xml:space="preserve"> </w:t>
            </w:r>
            <w:r w:rsidRPr="00CF70CF">
              <w:rPr>
                <w:w w:val="0"/>
                <w:sz w:val="20"/>
                <w:szCs w:val="20"/>
              </w:rPr>
              <w:t>wymogów</w:t>
            </w:r>
            <w:r w:rsidR="006E0DAA" w:rsidRPr="00CF70CF">
              <w:rPr>
                <w:w w:val="0"/>
                <w:sz w:val="20"/>
                <w:szCs w:val="20"/>
              </w:rPr>
              <w:t xml:space="preserve"> </w:t>
            </w:r>
            <w:r w:rsidRPr="00CF70CF">
              <w:rPr>
                <w:w w:val="0"/>
                <w:sz w:val="20"/>
                <w:szCs w:val="20"/>
              </w:rPr>
              <w:t>określonych</w:t>
            </w:r>
            <w:r w:rsidR="006E0DAA" w:rsidRPr="00CF70CF">
              <w:rPr>
                <w:w w:val="0"/>
                <w:sz w:val="20"/>
                <w:szCs w:val="20"/>
              </w:rPr>
              <w:t xml:space="preserve"> </w:t>
            </w:r>
            <w:r w:rsidRPr="00CF70CF">
              <w:rPr>
                <w:b/>
                <w:sz w:val="20"/>
                <w:szCs w:val="20"/>
              </w:rPr>
              <w:t>systemów</w:t>
            </w:r>
            <w:r w:rsidR="006E0DAA" w:rsidRPr="00CF70CF">
              <w:rPr>
                <w:b/>
                <w:sz w:val="20"/>
                <w:szCs w:val="20"/>
              </w:rPr>
              <w:t xml:space="preserve"> </w:t>
            </w:r>
            <w:r w:rsidRPr="00CF70CF">
              <w:rPr>
                <w:b/>
                <w:sz w:val="20"/>
                <w:szCs w:val="20"/>
              </w:rPr>
              <w:t>lub</w:t>
            </w:r>
            <w:r w:rsidR="006E0DAA" w:rsidRPr="00CF70CF">
              <w:rPr>
                <w:b/>
                <w:sz w:val="20"/>
                <w:szCs w:val="20"/>
              </w:rPr>
              <w:t xml:space="preserve"> </w:t>
            </w:r>
            <w:r w:rsidRPr="00CF70CF">
              <w:rPr>
                <w:b/>
                <w:sz w:val="20"/>
                <w:szCs w:val="20"/>
              </w:rPr>
              <w:t>norm</w:t>
            </w:r>
            <w:r w:rsidR="006E0DAA" w:rsidRPr="00CF70CF">
              <w:rPr>
                <w:b/>
                <w:sz w:val="20"/>
                <w:szCs w:val="20"/>
              </w:rPr>
              <w:t xml:space="preserve"> </w:t>
            </w:r>
            <w:r w:rsidRPr="00CF70CF">
              <w:rPr>
                <w:b/>
                <w:sz w:val="20"/>
                <w:szCs w:val="20"/>
              </w:rPr>
              <w:t>zarządzania</w:t>
            </w:r>
            <w:r w:rsidR="006E0DAA" w:rsidRPr="00CF70CF">
              <w:rPr>
                <w:b/>
                <w:sz w:val="20"/>
                <w:szCs w:val="20"/>
              </w:rPr>
              <w:t xml:space="preserve"> </w:t>
            </w:r>
            <w:r w:rsidRPr="00CF70CF">
              <w:rPr>
                <w:b/>
                <w:sz w:val="20"/>
                <w:szCs w:val="20"/>
              </w:rPr>
              <w:t>środowiskowego</w:t>
            </w:r>
            <w:r w:rsidRPr="00CF70CF">
              <w:rPr>
                <w:w w:val="0"/>
                <w:sz w:val="20"/>
                <w:szCs w:val="20"/>
              </w:rPr>
              <w:t>?</w:t>
            </w:r>
            <w:r w:rsidRPr="00CF70CF">
              <w:rPr>
                <w:w w:val="0"/>
                <w:sz w:val="20"/>
                <w:szCs w:val="20"/>
              </w:rPr>
              <w:br/>
            </w:r>
            <w:r w:rsidRPr="00CF70CF">
              <w:rPr>
                <w:b/>
                <w:w w:val="0"/>
                <w:sz w:val="20"/>
                <w:szCs w:val="20"/>
              </w:rPr>
              <w:t>Jeżeli</w:t>
            </w:r>
            <w:r w:rsidR="006E0DAA" w:rsidRPr="00CF70CF">
              <w:rPr>
                <w:b/>
                <w:w w:val="0"/>
                <w:sz w:val="20"/>
                <w:szCs w:val="20"/>
              </w:rPr>
              <w:t xml:space="preserve"> </w:t>
            </w:r>
            <w:r w:rsidRPr="00CF70CF">
              <w:rPr>
                <w:b/>
                <w:w w:val="0"/>
                <w:sz w:val="20"/>
                <w:szCs w:val="20"/>
              </w:rPr>
              <w:t>nie</w:t>
            </w:r>
            <w:r w:rsidRPr="00CF70CF">
              <w:rPr>
                <w:w w:val="0"/>
                <w:sz w:val="20"/>
                <w:szCs w:val="20"/>
              </w:rPr>
              <w:t>,</w:t>
            </w:r>
            <w:r w:rsidR="006E0DAA" w:rsidRPr="00CF70CF">
              <w:rPr>
                <w:w w:val="0"/>
                <w:sz w:val="20"/>
                <w:szCs w:val="20"/>
              </w:rPr>
              <w:t xml:space="preserve"> </w:t>
            </w:r>
            <w:r w:rsidRPr="00CF70CF">
              <w:rPr>
                <w:w w:val="0"/>
                <w:sz w:val="20"/>
                <w:szCs w:val="20"/>
              </w:rPr>
              <w:t>proszę</w:t>
            </w:r>
            <w:r w:rsidR="006E0DAA" w:rsidRPr="00CF70CF">
              <w:rPr>
                <w:w w:val="0"/>
                <w:sz w:val="20"/>
                <w:szCs w:val="20"/>
              </w:rPr>
              <w:t xml:space="preserve"> </w:t>
            </w:r>
            <w:r w:rsidRPr="00CF70CF">
              <w:rPr>
                <w:w w:val="0"/>
                <w:sz w:val="20"/>
                <w:szCs w:val="20"/>
              </w:rPr>
              <w:t>wyjaśnić</w:t>
            </w:r>
            <w:r w:rsidR="006E0DAA" w:rsidRPr="00CF70CF">
              <w:rPr>
                <w:w w:val="0"/>
                <w:sz w:val="20"/>
                <w:szCs w:val="20"/>
              </w:rPr>
              <w:t xml:space="preserve"> </w:t>
            </w:r>
            <w:r w:rsidRPr="00CF70CF">
              <w:rPr>
                <w:w w:val="0"/>
                <w:sz w:val="20"/>
                <w:szCs w:val="20"/>
              </w:rPr>
              <w:t>dlaczego,</w:t>
            </w:r>
            <w:r w:rsidR="006E0DAA" w:rsidRPr="00CF70CF">
              <w:rPr>
                <w:w w:val="0"/>
                <w:sz w:val="20"/>
                <w:szCs w:val="20"/>
              </w:rPr>
              <w:t xml:space="preserve"> </w:t>
            </w:r>
            <w:r w:rsidRPr="00CF70CF">
              <w:rPr>
                <w:w w:val="0"/>
                <w:sz w:val="20"/>
                <w:szCs w:val="20"/>
              </w:rPr>
              <w:t>i</w:t>
            </w:r>
            <w:r w:rsidR="006E0DAA" w:rsidRPr="00CF70CF">
              <w:rPr>
                <w:w w:val="0"/>
                <w:sz w:val="20"/>
                <w:szCs w:val="20"/>
              </w:rPr>
              <w:t xml:space="preserve"> </w:t>
            </w:r>
            <w:r w:rsidRPr="00CF70CF">
              <w:rPr>
                <w:w w:val="0"/>
                <w:sz w:val="20"/>
                <w:szCs w:val="20"/>
              </w:rPr>
              <w:t>określić,</w:t>
            </w:r>
            <w:r w:rsidR="006E0DAA" w:rsidRPr="00CF70CF">
              <w:rPr>
                <w:w w:val="0"/>
                <w:sz w:val="20"/>
                <w:szCs w:val="20"/>
              </w:rPr>
              <w:t xml:space="preserve"> </w:t>
            </w:r>
            <w:r w:rsidRPr="00CF70CF">
              <w:rPr>
                <w:w w:val="0"/>
                <w:sz w:val="20"/>
                <w:szCs w:val="20"/>
              </w:rPr>
              <w:t>jakie</w:t>
            </w:r>
            <w:r w:rsidR="006E0DAA" w:rsidRPr="00CF70CF">
              <w:rPr>
                <w:w w:val="0"/>
                <w:sz w:val="20"/>
                <w:szCs w:val="20"/>
              </w:rPr>
              <w:t xml:space="preserve"> </w:t>
            </w:r>
            <w:r w:rsidRPr="00CF70CF">
              <w:rPr>
                <w:w w:val="0"/>
                <w:sz w:val="20"/>
                <w:szCs w:val="20"/>
              </w:rPr>
              <w:t>inne</w:t>
            </w:r>
            <w:r w:rsidR="006E0DAA" w:rsidRPr="00CF70CF">
              <w:rPr>
                <w:w w:val="0"/>
                <w:sz w:val="20"/>
                <w:szCs w:val="20"/>
              </w:rPr>
              <w:t xml:space="preserve"> </w:t>
            </w:r>
            <w:r w:rsidRPr="00CF70CF">
              <w:rPr>
                <w:w w:val="0"/>
                <w:sz w:val="20"/>
                <w:szCs w:val="20"/>
              </w:rPr>
              <w:t>środki</w:t>
            </w:r>
            <w:r w:rsidR="006E0DAA" w:rsidRPr="00CF70CF">
              <w:rPr>
                <w:w w:val="0"/>
                <w:sz w:val="20"/>
                <w:szCs w:val="20"/>
              </w:rPr>
              <w:t xml:space="preserve"> </w:t>
            </w:r>
            <w:r w:rsidRPr="00CF70CF">
              <w:rPr>
                <w:w w:val="0"/>
                <w:sz w:val="20"/>
                <w:szCs w:val="20"/>
              </w:rPr>
              <w:t>dowodowe</w:t>
            </w:r>
            <w:r w:rsidR="006E0DAA" w:rsidRPr="00CF70CF">
              <w:rPr>
                <w:w w:val="0"/>
                <w:sz w:val="20"/>
                <w:szCs w:val="20"/>
              </w:rPr>
              <w:t xml:space="preserve"> </w:t>
            </w:r>
            <w:r w:rsidRPr="00CF70CF">
              <w:rPr>
                <w:w w:val="0"/>
                <w:sz w:val="20"/>
                <w:szCs w:val="20"/>
              </w:rPr>
              <w:t>dotyczące</w:t>
            </w:r>
            <w:r w:rsidR="006E0DAA" w:rsidRPr="00CF70CF">
              <w:rPr>
                <w:w w:val="0"/>
                <w:sz w:val="20"/>
                <w:szCs w:val="20"/>
              </w:rPr>
              <w:t xml:space="preserve"> </w:t>
            </w:r>
            <w:r w:rsidRPr="00CF70CF">
              <w:rPr>
                <w:b/>
                <w:w w:val="0"/>
                <w:sz w:val="20"/>
                <w:szCs w:val="20"/>
              </w:rPr>
              <w:t>systemów</w:t>
            </w:r>
            <w:r w:rsidR="006E0DAA" w:rsidRPr="00CF70CF">
              <w:rPr>
                <w:b/>
                <w:w w:val="0"/>
                <w:sz w:val="20"/>
                <w:szCs w:val="20"/>
              </w:rPr>
              <w:t xml:space="preserve"> </w:t>
            </w:r>
            <w:r w:rsidRPr="00CF70CF">
              <w:rPr>
                <w:b/>
                <w:w w:val="0"/>
                <w:sz w:val="20"/>
                <w:szCs w:val="20"/>
              </w:rPr>
              <w:t>lub</w:t>
            </w:r>
            <w:r w:rsidR="006E0DAA" w:rsidRPr="00CF70CF">
              <w:rPr>
                <w:b/>
                <w:w w:val="0"/>
                <w:sz w:val="20"/>
                <w:szCs w:val="20"/>
              </w:rPr>
              <w:t xml:space="preserve"> </w:t>
            </w:r>
            <w:r w:rsidRPr="00CF70CF">
              <w:rPr>
                <w:b/>
                <w:w w:val="0"/>
                <w:sz w:val="20"/>
                <w:szCs w:val="20"/>
              </w:rPr>
              <w:t>norm</w:t>
            </w:r>
            <w:r w:rsidR="006E0DAA" w:rsidRPr="00CF70CF">
              <w:rPr>
                <w:b/>
                <w:w w:val="0"/>
                <w:sz w:val="20"/>
                <w:szCs w:val="20"/>
              </w:rPr>
              <w:t xml:space="preserve"> </w:t>
            </w:r>
            <w:r w:rsidRPr="00CF70CF">
              <w:rPr>
                <w:b/>
                <w:w w:val="0"/>
                <w:sz w:val="20"/>
                <w:szCs w:val="20"/>
              </w:rPr>
              <w:t>zarządzania</w:t>
            </w:r>
            <w:r w:rsidR="006E0DAA" w:rsidRPr="00CF70CF">
              <w:rPr>
                <w:b/>
                <w:w w:val="0"/>
                <w:sz w:val="20"/>
                <w:szCs w:val="20"/>
              </w:rPr>
              <w:t xml:space="preserve"> </w:t>
            </w:r>
            <w:r w:rsidRPr="00CF70CF">
              <w:rPr>
                <w:b/>
                <w:w w:val="0"/>
                <w:sz w:val="20"/>
                <w:szCs w:val="20"/>
              </w:rPr>
              <w:t>środowiskowego</w:t>
            </w:r>
            <w:r w:rsidR="006E0DAA" w:rsidRPr="00CF70CF">
              <w:rPr>
                <w:w w:val="0"/>
                <w:sz w:val="20"/>
                <w:szCs w:val="20"/>
              </w:rPr>
              <w:t xml:space="preserve"> </w:t>
            </w:r>
            <w:r w:rsidRPr="00CF70CF">
              <w:rPr>
                <w:w w:val="0"/>
                <w:sz w:val="20"/>
                <w:szCs w:val="20"/>
              </w:rPr>
              <w:t>mogą</w:t>
            </w:r>
            <w:r w:rsidR="006E0DAA" w:rsidRPr="00CF70CF">
              <w:rPr>
                <w:w w:val="0"/>
                <w:sz w:val="20"/>
                <w:szCs w:val="20"/>
              </w:rPr>
              <w:t xml:space="preserve"> </w:t>
            </w:r>
            <w:r w:rsidRPr="00CF70CF">
              <w:rPr>
                <w:w w:val="0"/>
                <w:sz w:val="20"/>
                <w:szCs w:val="20"/>
              </w:rPr>
              <w:t>zostać</w:t>
            </w:r>
            <w:r w:rsidR="006E0DAA" w:rsidRPr="00CF70CF">
              <w:rPr>
                <w:w w:val="0"/>
                <w:sz w:val="20"/>
                <w:szCs w:val="20"/>
              </w:rPr>
              <w:t xml:space="preserve"> </w:t>
            </w:r>
            <w:r w:rsidRPr="00CF70CF">
              <w:rPr>
                <w:w w:val="0"/>
                <w:sz w:val="20"/>
                <w:szCs w:val="20"/>
              </w:rPr>
              <w:t>przedstawione:</w:t>
            </w:r>
            <w:r w:rsidRPr="00CF70CF">
              <w:rPr>
                <w:w w:val="0"/>
                <w:sz w:val="20"/>
                <w:szCs w:val="20"/>
              </w:rPr>
              <w:br/>
            </w:r>
            <w:r w:rsidRPr="00CF70CF">
              <w:rPr>
                <w:sz w:val="20"/>
                <w:szCs w:val="20"/>
              </w:rPr>
              <w:t>Jeżeli</w:t>
            </w:r>
            <w:r w:rsidR="006E0DAA" w:rsidRPr="00CF70CF">
              <w:rPr>
                <w:sz w:val="20"/>
                <w:szCs w:val="20"/>
              </w:rPr>
              <w:t xml:space="preserve"> </w:t>
            </w:r>
            <w:r w:rsidRPr="00CF70CF">
              <w:rPr>
                <w:sz w:val="20"/>
                <w:szCs w:val="20"/>
              </w:rPr>
              <w:t>odnośna</w:t>
            </w:r>
            <w:r w:rsidR="006E0DAA" w:rsidRPr="00CF70CF">
              <w:rPr>
                <w:sz w:val="20"/>
                <w:szCs w:val="20"/>
              </w:rPr>
              <w:t xml:space="preserve"> </w:t>
            </w:r>
            <w:r w:rsidRPr="00CF70CF">
              <w:rPr>
                <w:sz w:val="20"/>
                <w:szCs w:val="20"/>
              </w:rPr>
              <w:t>dokumentacja</w:t>
            </w:r>
            <w:r w:rsidR="006E0DAA" w:rsidRPr="00CF70CF">
              <w:rPr>
                <w:sz w:val="20"/>
                <w:szCs w:val="20"/>
              </w:rPr>
              <w:t xml:space="preserve"> </w:t>
            </w:r>
            <w:r w:rsidRPr="00CF70CF">
              <w:rPr>
                <w:sz w:val="20"/>
                <w:szCs w:val="20"/>
              </w:rPr>
              <w:t>jest</w:t>
            </w:r>
            <w:r w:rsidR="006E0DAA" w:rsidRPr="00CF70CF">
              <w:rPr>
                <w:sz w:val="20"/>
                <w:szCs w:val="20"/>
              </w:rPr>
              <w:t xml:space="preserve"> </w:t>
            </w:r>
            <w:r w:rsidRPr="00CF70CF">
              <w:rPr>
                <w:sz w:val="20"/>
                <w:szCs w:val="20"/>
              </w:rPr>
              <w:t>dostępna</w:t>
            </w:r>
            <w:r w:rsidR="006E0DAA" w:rsidRPr="00CF70CF">
              <w:rPr>
                <w:sz w:val="20"/>
                <w:szCs w:val="20"/>
              </w:rPr>
              <w:t xml:space="preserve"> </w:t>
            </w:r>
            <w:r w:rsidRPr="00CF70CF">
              <w:rPr>
                <w:sz w:val="20"/>
                <w:szCs w:val="20"/>
              </w:rPr>
              <w:t>w</w:t>
            </w:r>
            <w:r w:rsidR="006E0DAA" w:rsidRPr="00CF70CF">
              <w:rPr>
                <w:sz w:val="20"/>
                <w:szCs w:val="20"/>
              </w:rPr>
              <w:t xml:space="preserve"> </w:t>
            </w:r>
            <w:r w:rsidRPr="00CF70CF">
              <w:rPr>
                <w:sz w:val="20"/>
                <w:szCs w:val="20"/>
              </w:rPr>
              <w:t>formie</w:t>
            </w:r>
            <w:r w:rsidR="006E0DAA" w:rsidRPr="00CF70CF">
              <w:rPr>
                <w:sz w:val="20"/>
                <w:szCs w:val="20"/>
              </w:rPr>
              <w:t xml:space="preserve"> </w:t>
            </w:r>
            <w:r w:rsidRPr="00CF70CF">
              <w:rPr>
                <w:sz w:val="20"/>
                <w:szCs w:val="20"/>
              </w:rPr>
              <w:t>elektronicznej,</w:t>
            </w:r>
            <w:r w:rsidR="006E0DAA" w:rsidRPr="00CF70CF">
              <w:rPr>
                <w:sz w:val="20"/>
                <w:szCs w:val="20"/>
              </w:rPr>
              <w:t xml:space="preserve"> </w:t>
            </w:r>
            <w:r w:rsidRPr="00CF70CF">
              <w:rPr>
                <w:sz w:val="20"/>
                <w:szCs w:val="20"/>
              </w:rPr>
              <w:t>proszę</w:t>
            </w:r>
            <w:r w:rsidR="006E0DAA" w:rsidRPr="00CF70CF">
              <w:rPr>
                <w:sz w:val="20"/>
                <w:szCs w:val="20"/>
              </w:rPr>
              <w:t xml:space="preserve"> </w:t>
            </w:r>
            <w:r w:rsidRPr="00CF70CF">
              <w:rPr>
                <w:sz w:val="20"/>
                <w:szCs w:val="20"/>
              </w:rPr>
              <w:t>wskazać:</w:t>
            </w:r>
          </w:p>
        </w:tc>
        <w:tc>
          <w:tcPr>
            <w:tcW w:w="5812" w:type="dxa"/>
          </w:tcPr>
          <w:p w14:paraId="74F68F93" w14:textId="77777777" w:rsidR="009D0772" w:rsidRPr="00CF70CF" w:rsidRDefault="009D0772" w:rsidP="00607ECF">
            <w:pPr>
              <w:spacing w:after="0"/>
              <w:rPr>
                <w:w w:val="0"/>
                <w:sz w:val="20"/>
                <w:szCs w:val="20"/>
              </w:rPr>
            </w:pPr>
            <w:r w:rsidRPr="00CF70CF">
              <w:rPr>
                <w:w w:val="0"/>
                <w:sz w:val="20"/>
                <w:szCs w:val="20"/>
              </w:rPr>
              <w:t>[]</w:t>
            </w:r>
            <w:r w:rsidR="006E0DAA" w:rsidRPr="00CF70CF">
              <w:rPr>
                <w:w w:val="0"/>
                <w:sz w:val="20"/>
                <w:szCs w:val="20"/>
              </w:rPr>
              <w:t xml:space="preserve"> </w:t>
            </w:r>
            <w:r w:rsidRPr="00CF70CF">
              <w:rPr>
                <w:w w:val="0"/>
                <w:sz w:val="20"/>
                <w:szCs w:val="20"/>
              </w:rPr>
              <w:t>Tak</w:t>
            </w:r>
            <w:r w:rsidR="006E0DAA" w:rsidRPr="00CF70CF">
              <w:rPr>
                <w:w w:val="0"/>
                <w:sz w:val="20"/>
                <w:szCs w:val="20"/>
              </w:rPr>
              <w:t xml:space="preserve"> </w:t>
            </w:r>
            <w:r w:rsidRPr="00CF70CF">
              <w:rPr>
                <w:w w:val="0"/>
                <w:sz w:val="20"/>
                <w:szCs w:val="20"/>
              </w:rPr>
              <w:t>[]</w:t>
            </w:r>
            <w:r w:rsidR="006E0DAA" w:rsidRPr="00CF70CF">
              <w:rPr>
                <w:w w:val="0"/>
                <w:sz w:val="20"/>
                <w:szCs w:val="20"/>
              </w:rPr>
              <w:t xml:space="preserve"> </w:t>
            </w:r>
            <w:r w:rsidRPr="00CF70CF">
              <w:rPr>
                <w:w w:val="0"/>
                <w:sz w:val="20"/>
                <w:szCs w:val="20"/>
              </w:rPr>
              <w:t>Nie</w:t>
            </w:r>
            <w:r w:rsidRPr="00CF70CF">
              <w:rPr>
                <w:w w:val="0"/>
                <w:sz w:val="20"/>
                <w:szCs w:val="20"/>
              </w:rPr>
              <w:br/>
            </w:r>
            <w:r w:rsidRPr="00CF70CF">
              <w:rPr>
                <w:w w:val="0"/>
                <w:sz w:val="20"/>
                <w:szCs w:val="20"/>
              </w:rPr>
              <w:br/>
            </w:r>
            <w:r w:rsidRPr="00CF70CF">
              <w:rPr>
                <w:w w:val="0"/>
                <w:sz w:val="20"/>
                <w:szCs w:val="20"/>
              </w:rPr>
              <w:br/>
            </w:r>
            <w:r w:rsidRPr="00CF70CF">
              <w:rPr>
                <w:w w:val="0"/>
                <w:sz w:val="20"/>
                <w:szCs w:val="20"/>
              </w:rPr>
              <w:br/>
            </w:r>
            <w:r w:rsidRPr="00CF70CF">
              <w:rPr>
                <w:w w:val="0"/>
                <w:sz w:val="20"/>
                <w:szCs w:val="20"/>
              </w:rPr>
              <w:br/>
              <w:t>[……]</w:t>
            </w:r>
            <w:r w:rsidR="006E0DAA" w:rsidRPr="00CF70CF">
              <w:rPr>
                <w:w w:val="0"/>
                <w:sz w:val="20"/>
                <w:szCs w:val="20"/>
              </w:rPr>
              <w:t xml:space="preserve"> </w:t>
            </w:r>
            <w:r w:rsidRPr="00CF70CF">
              <w:rPr>
                <w:w w:val="0"/>
                <w:sz w:val="20"/>
                <w:szCs w:val="20"/>
              </w:rPr>
              <w:t>[……]</w:t>
            </w:r>
            <w:r w:rsidRPr="00CF70CF">
              <w:rPr>
                <w:w w:val="0"/>
                <w:sz w:val="20"/>
                <w:szCs w:val="20"/>
              </w:rPr>
              <w:br/>
            </w:r>
            <w:r w:rsidRPr="00CF70CF">
              <w:rPr>
                <w:w w:val="0"/>
                <w:sz w:val="20"/>
                <w:szCs w:val="20"/>
              </w:rPr>
              <w:br/>
            </w:r>
            <w:r w:rsidRPr="00CF70CF">
              <w:rPr>
                <w:w w:val="0"/>
                <w:sz w:val="20"/>
                <w:szCs w:val="20"/>
              </w:rPr>
              <w:br/>
            </w:r>
            <w:r w:rsidRPr="00CF70CF">
              <w:rPr>
                <w:sz w:val="20"/>
                <w:szCs w:val="20"/>
              </w:rPr>
              <w:t>(adres</w:t>
            </w:r>
            <w:r w:rsidR="006E0DAA" w:rsidRPr="00CF70CF">
              <w:rPr>
                <w:sz w:val="20"/>
                <w:szCs w:val="20"/>
              </w:rPr>
              <w:t xml:space="preserve"> </w:t>
            </w:r>
            <w:r w:rsidRPr="00CF70CF">
              <w:rPr>
                <w:sz w:val="20"/>
                <w:szCs w:val="20"/>
              </w:rPr>
              <w:t>internetowy,</w:t>
            </w:r>
            <w:r w:rsidR="006E0DAA" w:rsidRPr="00CF70CF">
              <w:rPr>
                <w:sz w:val="20"/>
                <w:szCs w:val="20"/>
              </w:rPr>
              <w:t xml:space="preserve"> </w:t>
            </w:r>
            <w:r w:rsidRPr="00CF70CF">
              <w:rPr>
                <w:sz w:val="20"/>
                <w:szCs w:val="20"/>
              </w:rPr>
              <w:t>wydający</w:t>
            </w:r>
            <w:r w:rsidR="006E0DAA" w:rsidRPr="00CF70CF">
              <w:rPr>
                <w:sz w:val="20"/>
                <w:szCs w:val="20"/>
              </w:rPr>
              <w:t xml:space="preserve"> </w:t>
            </w:r>
            <w:r w:rsidRPr="00CF70CF">
              <w:rPr>
                <w:sz w:val="20"/>
                <w:szCs w:val="20"/>
              </w:rPr>
              <w:t>urząd</w:t>
            </w:r>
            <w:r w:rsidR="006E0DAA" w:rsidRPr="00CF70CF">
              <w:rPr>
                <w:sz w:val="20"/>
                <w:szCs w:val="20"/>
              </w:rPr>
              <w:t xml:space="preserve"> </w:t>
            </w:r>
            <w:r w:rsidRPr="00CF70CF">
              <w:rPr>
                <w:sz w:val="20"/>
                <w:szCs w:val="20"/>
              </w:rPr>
              <w:t>lub</w:t>
            </w:r>
            <w:r w:rsidR="006E0DAA" w:rsidRPr="00CF70CF">
              <w:rPr>
                <w:sz w:val="20"/>
                <w:szCs w:val="20"/>
              </w:rPr>
              <w:t xml:space="preserve"> </w:t>
            </w:r>
            <w:r w:rsidRPr="00CF70CF">
              <w:rPr>
                <w:sz w:val="20"/>
                <w:szCs w:val="20"/>
              </w:rPr>
              <w:t>organ,</w:t>
            </w:r>
            <w:r w:rsidR="006E0DAA" w:rsidRPr="00CF70CF">
              <w:rPr>
                <w:sz w:val="20"/>
                <w:szCs w:val="20"/>
              </w:rPr>
              <w:t xml:space="preserve"> </w:t>
            </w:r>
            <w:r w:rsidRPr="00CF70CF">
              <w:rPr>
                <w:sz w:val="20"/>
                <w:szCs w:val="20"/>
              </w:rPr>
              <w:t>dokładne</w:t>
            </w:r>
            <w:r w:rsidR="006E0DAA" w:rsidRPr="00CF70CF">
              <w:rPr>
                <w:sz w:val="20"/>
                <w:szCs w:val="20"/>
              </w:rPr>
              <w:t xml:space="preserve"> </w:t>
            </w:r>
            <w:r w:rsidRPr="00CF70CF">
              <w:rPr>
                <w:sz w:val="20"/>
                <w:szCs w:val="20"/>
              </w:rPr>
              <w:t>dane</w:t>
            </w:r>
            <w:r w:rsidR="006E0DAA" w:rsidRPr="00CF70CF">
              <w:rPr>
                <w:sz w:val="20"/>
                <w:szCs w:val="20"/>
              </w:rPr>
              <w:t xml:space="preserve"> </w:t>
            </w:r>
            <w:r w:rsidRPr="00CF70CF">
              <w:rPr>
                <w:sz w:val="20"/>
                <w:szCs w:val="20"/>
              </w:rPr>
              <w:t>referencyjne</w:t>
            </w:r>
            <w:r w:rsidR="006E0DAA" w:rsidRPr="00CF70CF">
              <w:rPr>
                <w:sz w:val="20"/>
                <w:szCs w:val="20"/>
              </w:rPr>
              <w:t xml:space="preserve"> </w:t>
            </w:r>
            <w:r w:rsidRPr="00CF70CF">
              <w:rPr>
                <w:sz w:val="20"/>
                <w:szCs w:val="20"/>
              </w:rPr>
              <w:t>dokumentacji):</w:t>
            </w:r>
            <w:r w:rsidR="006E0DAA" w:rsidRPr="00CF70CF">
              <w:rPr>
                <w:sz w:val="20"/>
                <w:szCs w:val="20"/>
              </w:rPr>
              <w:t xml:space="preserve"> </w:t>
            </w:r>
            <w:r w:rsidRPr="00CF70CF">
              <w:rPr>
                <w:sz w:val="20"/>
                <w:szCs w:val="20"/>
              </w:rPr>
              <w:t>[……][……][……]</w:t>
            </w:r>
          </w:p>
        </w:tc>
      </w:tr>
    </w:tbl>
    <w:p w14:paraId="3644F2C0" w14:textId="77777777" w:rsidR="009D0772" w:rsidRPr="00CF70CF" w:rsidRDefault="009D0772" w:rsidP="00607ECF">
      <w:pPr>
        <w:spacing w:after="0"/>
      </w:pPr>
    </w:p>
    <w:p w14:paraId="0E2170F1" w14:textId="77777777" w:rsidR="009D0772" w:rsidRPr="00CF70CF" w:rsidRDefault="009D0772" w:rsidP="00607ECF">
      <w:pPr>
        <w:spacing w:after="0"/>
        <w:jc w:val="center"/>
        <w:rPr>
          <w:b/>
          <w:sz w:val="20"/>
          <w:szCs w:val="20"/>
          <w:lang w:eastAsia="en-GB"/>
        </w:rPr>
      </w:pPr>
      <w:r w:rsidRPr="00CF70CF">
        <w:rPr>
          <w:b/>
          <w:sz w:val="20"/>
          <w:szCs w:val="20"/>
          <w:lang w:eastAsia="en-GB"/>
        </w:rPr>
        <w:t>Część</w:t>
      </w:r>
      <w:r w:rsidR="006E0DAA" w:rsidRPr="00CF70CF">
        <w:rPr>
          <w:b/>
          <w:sz w:val="20"/>
          <w:szCs w:val="20"/>
          <w:lang w:eastAsia="en-GB"/>
        </w:rPr>
        <w:t xml:space="preserve"> </w:t>
      </w:r>
      <w:r w:rsidRPr="00CF70CF">
        <w:rPr>
          <w:b/>
          <w:sz w:val="20"/>
          <w:szCs w:val="20"/>
          <w:lang w:eastAsia="en-GB"/>
        </w:rPr>
        <w:t>V:</w:t>
      </w:r>
      <w:r w:rsidR="006E0DAA" w:rsidRPr="00CF70CF">
        <w:rPr>
          <w:b/>
          <w:sz w:val="20"/>
          <w:szCs w:val="20"/>
          <w:lang w:eastAsia="en-GB"/>
        </w:rPr>
        <w:t xml:space="preserve"> </w:t>
      </w:r>
      <w:r w:rsidRPr="00CF70CF">
        <w:rPr>
          <w:b/>
          <w:sz w:val="20"/>
          <w:szCs w:val="20"/>
          <w:lang w:eastAsia="en-GB"/>
        </w:rPr>
        <w:t>Ograniczanie</w:t>
      </w:r>
      <w:r w:rsidR="006E0DAA" w:rsidRPr="00CF70CF">
        <w:rPr>
          <w:b/>
          <w:sz w:val="20"/>
          <w:szCs w:val="20"/>
          <w:lang w:eastAsia="en-GB"/>
        </w:rPr>
        <w:t xml:space="preserve"> </w:t>
      </w:r>
      <w:r w:rsidRPr="00CF70CF">
        <w:rPr>
          <w:b/>
          <w:sz w:val="20"/>
          <w:szCs w:val="20"/>
          <w:lang w:eastAsia="en-GB"/>
        </w:rPr>
        <w:t>liczby</w:t>
      </w:r>
      <w:r w:rsidR="006E0DAA" w:rsidRPr="00CF70CF">
        <w:rPr>
          <w:b/>
          <w:sz w:val="20"/>
          <w:szCs w:val="20"/>
          <w:lang w:eastAsia="en-GB"/>
        </w:rPr>
        <w:t xml:space="preserve"> </w:t>
      </w:r>
      <w:r w:rsidRPr="00CF70CF">
        <w:rPr>
          <w:b/>
          <w:sz w:val="20"/>
          <w:szCs w:val="20"/>
          <w:lang w:eastAsia="en-GB"/>
        </w:rPr>
        <w:t>kwalifikujących</w:t>
      </w:r>
      <w:r w:rsidR="006E0DAA" w:rsidRPr="00CF70CF">
        <w:rPr>
          <w:b/>
          <w:sz w:val="20"/>
          <w:szCs w:val="20"/>
          <w:lang w:eastAsia="en-GB"/>
        </w:rPr>
        <w:t xml:space="preserve"> </w:t>
      </w:r>
      <w:r w:rsidRPr="00CF70CF">
        <w:rPr>
          <w:b/>
          <w:sz w:val="20"/>
          <w:szCs w:val="20"/>
          <w:lang w:eastAsia="en-GB"/>
        </w:rPr>
        <w:t>się</w:t>
      </w:r>
      <w:r w:rsidR="006E0DAA" w:rsidRPr="00CF70CF">
        <w:rPr>
          <w:b/>
          <w:sz w:val="20"/>
          <w:szCs w:val="20"/>
          <w:lang w:eastAsia="en-GB"/>
        </w:rPr>
        <w:t xml:space="preserve"> </w:t>
      </w:r>
      <w:r w:rsidRPr="00CF70CF">
        <w:rPr>
          <w:b/>
          <w:sz w:val="20"/>
          <w:szCs w:val="20"/>
          <w:lang w:eastAsia="en-GB"/>
        </w:rPr>
        <w:t>kandydatów</w:t>
      </w:r>
    </w:p>
    <w:p w14:paraId="33F68214" w14:textId="77777777" w:rsidR="009D0772" w:rsidRPr="00CF70CF" w:rsidRDefault="009D0772" w:rsidP="00607ECF">
      <w:pPr>
        <w:pBdr>
          <w:top w:val="single" w:sz="4" w:space="1" w:color="auto"/>
          <w:left w:val="single" w:sz="4" w:space="4" w:color="auto"/>
          <w:bottom w:val="single" w:sz="4" w:space="1" w:color="auto"/>
          <w:right w:val="single" w:sz="4" w:space="4" w:color="auto"/>
        </w:pBdr>
        <w:shd w:val="clear" w:color="auto" w:fill="BFBFBF"/>
        <w:spacing w:after="0"/>
        <w:rPr>
          <w:b/>
          <w:sz w:val="20"/>
          <w:szCs w:val="20"/>
        </w:rPr>
      </w:pPr>
      <w:r w:rsidRPr="00CF70CF">
        <w:rPr>
          <w:b/>
          <w:w w:val="0"/>
          <w:sz w:val="20"/>
          <w:szCs w:val="20"/>
        </w:rPr>
        <w:t>Wykonawca</w:t>
      </w:r>
      <w:r w:rsidR="006E0DAA" w:rsidRPr="00CF70CF">
        <w:rPr>
          <w:b/>
          <w:w w:val="0"/>
          <w:sz w:val="20"/>
          <w:szCs w:val="20"/>
        </w:rPr>
        <w:t xml:space="preserve"> </w:t>
      </w:r>
      <w:r w:rsidRPr="00CF70CF">
        <w:rPr>
          <w:b/>
          <w:w w:val="0"/>
          <w:sz w:val="20"/>
          <w:szCs w:val="20"/>
        </w:rPr>
        <w:t>powinien</w:t>
      </w:r>
      <w:r w:rsidR="006E0DAA" w:rsidRPr="00CF70CF">
        <w:rPr>
          <w:b/>
          <w:w w:val="0"/>
          <w:sz w:val="20"/>
          <w:szCs w:val="20"/>
        </w:rPr>
        <w:t xml:space="preserve"> </w:t>
      </w:r>
      <w:r w:rsidRPr="00CF70CF">
        <w:rPr>
          <w:b/>
          <w:w w:val="0"/>
          <w:sz w:val="20"/>
          <w:szCs w:val="20"/>
        </w:rPr>
        <w:t>przedstawić</w:t>
      </w:r>
      <w:r w:rsidR="006E0DAA" w:rsidRPr="00CF70CF">
        <w:rPr>
          <w:b/>
          <w:w w:val="0"/>
          <w:sz w:val="20"/>
          <w:szCs w:val="20"/>
        </w:rPr>
        <w:t xml:space="preserve"> </w:t>
      </w:r>
      <w:r w:rsidRPr="00CF70CF">
        <w:rPr>
          <w:b/>
          <w:w w:val="0"/>
          <w:sz w:val="20"/>
          <w:szCs w:val="20"/>
        </w:rPr>
        <w:t>informacje</w:t>
      </w:r>
      <w:r w:rsidR="006E0DAA" w:rsidRPr="00CF70CF">
        <w:rPr>
          <w:b/>
          <w:w w:val="0"/>
          <w:sz w:val="20"/>
          <w:szCs w:val="20"/>
        </w:rPr>
        <w:t xml:space="preserve"> </w:t>
      </w:r>
      <w:r w:rsidRPr="00CF70CF">
        <w:rPr>
          <w:b/>
          <w:w w:val="0"/>
          <w:sz w:val="20"/>
          <w:szCs w:val="20"/>
        </w:rPr>
        <w:t>jedynie</w:t>
      </w:r>
      <w:r w:rsidR="006E0DAA" w:rsidRPr="00CF70CF">
        <w:rPr>
          <w:b/>
          <w:w w:val="0"/>
          <w:sz w:val="20"/>
          <w:szCs w:val="20"/>
        </w:rPr>
        <w:t xml:space="preserve"> </w:t>
      </w:r>
      <w:r w:rsidRPr="00CF70CF">
        <w:rPr>
          <w:b/>
          <w:w w:val="0"/>
          <w:sz w:val="20"/>
          <w:szCs w:val="20"/>
        </w:rPr>
        <w:t>w</w:t>
      </w:r>
      <w:r w:rsidR="006E0DAA" w:rsidRPr="00CF70CF">
        <w:rPr>
          <w:b/>
          <w:w w:val="0"/>
          <w:sz w:val="20"/>
          <w:szCs w:val="20"/>
        </w:rPr>
        <w:t xml:space="preserve"> </w:t>
      </w:r>
      <w:r w:rsidRPr="00CF70CF">
        <w:rPr>
          <w:b/>
          <w:w w:val="0"/>
          <w:sz w:val="20"/>
          <w:szCs w:val="20"/>
        </w:rPr>
        <w:t>przypadku</w:t>
      </w:r>
      <w:r w:rsidR="006E0DAA" w:rsidRPr="00CF70CF">
        <w:rPr>
          <w:b/>
          <w:w w:val="0"/>
          <w:sz w:val="20"/>
          <w:szCs w:val="20"/>
        </w:rPr>
        <w:t xml:space="preserve"> </w:t>
      </w:r>
      <w:r w:rsidRPr="00CF70CF">
        <w:rPr>
          <w:b/>
          <w:w w:val="0"/>
          <w:sz w:val="20"/>
          <w:szCs w:val="20"/>
        </w:rPr>
        <w:t>gdy</w:t>
      </w:r>
      <w:r w:rsidR="006E0DAA" w:rsidRPr="00CF70CF">
        <w:rPr>
          <w:b/>
          <w:w w:val="0"/>
          <w:sz w:val="20"/>
          <w:szCs w:val="20"/>
        </w:rPr>
        <w:t xml:space="preserve"> </w:t>
      </w:r>
      <w:r w:rsidRPr="00CF70CF">
        <w:rPr>
          <w:b/>
          <w:w w:val="0"/>
          <w:sz w:val="20"/>
          <w:szCs w:val="20"/>
        </w:rPr>
        <w:t>instytucja</w:t>
      </w:r>
      <w:r w:rsidR="006E0DAA" w:rsidRPr="00CF70CF">
        <w:rPr>
          <w:b/>
          <w:w w:val="0"/>
          <w:sz w:val="20"/>
          <w:szCs w:val="20"/>
        </w:rPr>
        <w:t xml:space="preserve"> </w:t>
      </w:r>
      <w:r w:rsidRPr="00CF70CF">
        <w:rPr>
          <w:b/>
          <w:w w:val="0"/>
          <w:sz w:val="20"/>
          <w:szCs w:val="20"/>
        </w:rPr>
        <w:t>zamawiająca</w:t>
      </w:r>
      <w:r w:rsidR="006E0DAA" w:rsidRPr="00CF70CF">
        <w:rPr>
          <w:b/>
          <w:w w:val="0"/>
          <w:sz w:val="20"/>
          <w:szCs w:val="20"/>
        </w:rPr>
        <w:t xml:space="preserve"> </w:t>
      </w:r>
      <w:r w:rsidRPr="00CF70CF">
        <w:rPr>
          <w:b/>
          <w:w w:val="0"/>
          <w:sz w:val="20"/>
          <w:szCs w:val="20"/>
        </w:rPr>
        <w:t>lub</w:t>
      </w:r>
      <w:r w:rsidR="006E0DAA" w:rsidRPr="00CF70CF">
        <w:rPr>
          <w:b/>
          <w:w w:val="0"/>
          <w:sz w:val="20"/>
          <w:szCs w:val="20"/>
        </w:rPr>
        <w:t xml:space="preserve"> </w:t>
      </w:r>
      <w:r w:rsidRPr="00CF70CF">
        <w:rPr>
          <w:b/>
          <w:w w:val="0"/>
          <w:sz w:val="20"/>
          <w:szCs w:val="20"/>
        </w:rPr>
        <w:t>podmiot</w:t>
      </w:r>
      <w:r w:rsidR="006E0DAA" w:rsidRPr="00CF70CF">
        <w:rPr>
          <w:b/>
          <w:w w:val="0"/>
          <w:sz w:val="20"/>
          <w:szCs w:val="20"/>
        </w:rPr>
        <w:t xml:space="preserve"> </w:t>
      </w:r>
      <w:r w:rsidRPr="00CF70CF">
        <w:rPr>
          <w:b/>
          <w:w w:val="0"/>
          <w:sz w:val="20"/>
          <w:szCs w:val="20"/>
        </w:rPr>
        <w:t>zamawiający</w:t>
      </w:r>
      <w:r w:rsidR="006E0DAA" w:rsidRPr="00CF70CF">
        <w:rPr>
          <w:b/>
          <w:w w:val="0"/>
          <w:sz w:val="20"/>
          <w:szCs w:val="20"/>
        </w:rPr>
        <w:t xml:space="preserve"> </w:t>
      </w:r>
      <w:r w:rsidRPr="00CF70CF">
        <w:rPr>
          <w:b/>
          <w:w w:val="0"/>
          <w:sz w:val="20"/>
          <w:szCs w:val="20"/>
        </w:rPr>
        <w:t>określiły</w:t>
      </w:r>
      <w:r w:rsidR="006E0DAA" w:rsidRPr="00CF70CF">
        <w:rPr>
          <w:b/>
          <w:w w:val="0"/>
          <w:sz w:val="20"/>
          <w:szCs w:val="20"/>
        </w:rPr>
        <w:t xml:space="preserve"> </w:t>
      </w:r>
      <w:r w:rsidRPr="00CF70CF">
        <w:rPr>
          <w:b/>
          <w:w w:val="0"/>
          <w:sz w:val="20"/>
          <w:szCs w:val="20"/>
        </w:rPr>
        <w:t>obiektywne</w:t>
      </w:r>
      <w:r w:rsidR="006E0DAA" w:rsidRPr="00CF70CF">
        <w:rPr>
          <w:b/>
          <w:w w:val="0"/>
          <w:sz w:val="20"/>
          <w:szCs w:val="20"/>
        </w:rPr>
        <w:t xml:space="preserve"> </w:t>
      </w:r>
      <w:r w:rsidRPr="00CF70CF">
        <w:rPr>
          <w:b/>
          <w:w w:val="0"/>
          <w:sz w:val="20"/>
          <w:szCs w:val="20"/>
        </w:rPr>
        <w:t>i</w:t>
      </w:r>
      <w:r w:rsidR="006E0DAA" w:rsidRPr="00CF70CF">
        <w:rPr>
          <w:b/>
          <w:w w:val="0"/>
          <w:sz w:val="20"/>
          <w:szCs w:val="20"/>
        </w:rPr>
        <w:t xml:space="preserve"> </w:t>
      </w:r>
      <w:r w:rsidRPr="00CF70CF">
        <w:rPr>
          <w:b/>
          <w:w w:val="0"/>
          <w:sz w:val="20"/>
          <w:szCs w:val="20"/>
        </w:rPr>
        <w:t>niedyskryminacyjne</w:t>
      </w:r>
      <w:r w:rsidR="006E0DAA" w:rsidRPr="00CF70CF">
        <w:rPr>
          <w:b/>
          <w:w w:val="0"/>
          <w:sz w:val="20"/>
          <w:szCs w:val="20"/>
        </w:rPr>
        <w:t xml:space="preserve"> </w:t>
      </w:r>
      <w:r w:rsidRPr="00CF70CF">
        <w:rPr>
          <w:b/>
          <w:w w:val="0"/>
          <w:sz w:val="20"/>
          <w:szCs w:val="20"/>
        </w:rPr>
        <w:t>kryteria</w:t>
      </w:r>
      <w:r w:rsidR="006E0DAA" w:rsidRPr="00CF70CF">
        <w:rPr>
          <w:b/>
          <w:w w:val="0"/>
          <w:sz w:val="20"/>
          <w:szCs w:val="20"/>
        </w:rPr>
        <w:t xml:space="preserve"> </w:t>
      </w:r>
      <w:r w:rsidRPr="00CF70CF">
        <w:rPr>
          <w:b/>
          <w:w w:val="0"/>
          <w:sz w:val="20"/>
          <w:szCs w:val="20"/>
        </w:rPr>
        <w:t>lub</w:t>
      </w:r>
      <w:r w:rsidR="006E0DAA" w:rsidRPr="00CF70CF">
        <w:rPr>
          <w:b/>
          <w:w w:val="0"/>
          <w:sz w:val="20"/>
          <w:szCs w:val="20"/>
        </w:rPr>
        <w:t xml:space="preserve"> </w:t>
      </w:r>
      <w:r w:rsidRPr="00CF70CF">
        <w:rPr>
          <w:b/>
          <w:w w:val="0"/>
          <w:sz w:val="20"/>
          <w:szCs w:val="20"/>
        </w:rPr>
        <w:t>zasady,</w:t>
      </w:r>
      <w:r w:rsidR="006E0DAA" w:rsidRPr="00CF70CF">
        <w:rPr>
          <w:b/>
          <w:w w:val="0"/>
          <w:sz w:val="20"/>
          <w:szCs w:val="20"/>
        </w:rPr>
        <w:t xml:space="preserve"> </w:t>
      </w:r>
      <w:r w:rsidRPr="00CF70CF">
        <w:rPr>
          <w:b/>
          <w:w w:val="0"/>
          <w:sz w:val="20"/>
          <w:szCs w:val="20"/>
        </w:rPr>
        <w:t>które</w:t>
      </w:r>
      <w:r w:rsidR="006E0DAA" w:rsidRPr="00CF70CF">
        <w:rPr>
          <w:b/>
          <w:w w:val="0"/>
          <w:sz w:val="20"/>
          <w:szCs w:val="20"/>
        </w:rPr>
        <w:t xml:space="preserve"> </w:t>
      </w:r>
      <w:r w:rsidRPr="00CF70CF">
        <w:rPr>
          <w:b/>
          <w:w w:val="0"/>
          <w:sz w:val="20"/>
          <w:szCs w:val="20"/>
        </w:rPr>
        <w:t>mają</w:t>
      </w:r>
      <w:r w:rsidR="006E0DAA" w:rsidRPr="00CF70CF">
        <w:rPr>
          <w:b/>
          <w:w w:val="0"/>
          <w:sz w:val="20"/>
          <w:szCs w:val="20"/>
        </w:rPr>
        <w:t xml:space="preserve"> </w:t>
      </w:r>
      <w:r w:rsidRPr="00CF70CF">
        <w:rPr>
          <w:b/>
          <w:w w:val="0"/>
          <w:sz w:val="20"/>
          <w:szCs w:val="20"/>
        </w:rPr>
        <w:t>być</w:t>
      </w:r>
      <w:r w:rsidR="006E0DAA" w:rsidRPr="00CF70CF">
        <w:rPr>
          <w:b/>
          <w:w w:val="0"/>
          <w:sz w:val="20"/>
          <w:szCs w:val="20"/>
        </w:rPr>
        <w:t xml:space="preserve"> </w:t>
      </w:r>
      <w:r w:rsidRPr="00CF70CF">
        <w:rPr>
          <w:b/>
          <w:w w:val="0"/>
          <w:sz w:val="20"/>
          <w:szCs w:val="20"/>
        </w:rPr>
        <w:t>stosowane</w:t>
      </w:r>
      <w:r w:rsidR="006E0DAA" w:rsidRPr="00CF70CF">
        <w:rPr>
          <w:b/>
          <w:w w:val="0"/>
          <w:sz w:val="20"/>
          <w:szCs w:val="20"/>
        </w:rPr>
        <w:t xml:space="preserve"> </w:t>
      </w:r>
      <w:r w:rsidRPr="00CF70CF">
        <w:rPr>
          <w:b/>
          <w:w w:val="0"/>
          <w:sz w:val="20"/>
          <w:szCs w:val="20"/>
        </w:rPr>
        <w:t>w</w:t>
      </w:r>
      <w:r w:rsidR="006E0DAA" w:rsidRPr="00CF70CF">
        <w:rPr>
          <w:b/>
          <w:w w:val="0"/>
          <w:sz w:val="20"/>
          <w:szCs w:val="20"/>
        </w:rPr>
        <w:t xml:space="preserve"> </w:t>
      </w:r>
      <w:r w:rsidRPr="00CF70CF">
        <w:rPr>
          <w:b/>
          <w:w w:val="0"/>
          <w:sz w:val="20"/>
          <w:szCs w:val="20"/>
        </w:rPr>
        <w:t>celu</w:t>
      </w:r>
      <w:r w:rsidR="006E0DAA" w:rsidRPr="00CF70CF">
        <w:rPr>
          <w:b/>
          <w:w w:val="0"/>
          <w:sz w:val="20"/>
          <w:szCs w:val="20"/>
        </w:rPr>
        <w:t xml:space="preserve"> </w:t>
      </w:r>
      <w:r w:rsidRPr="00CF70CF">
        <w:rPr>
          <w:b/>
          <w:w w:val="0"/>
          <w:sz w:val="20"/>
          <w:szCs w:val="20"/>
        </w:rPr>
        <w:t>ograniczenia</w:t>
      </w:r>
      <w:r w:rsidR="006E0DAA" w:rsidRPr="00CF70CF">
        <w:rPr>
          <w:b/>
          <w:w w:val="0"/>
          <w:sz w:val="20"/>
          <w:szCs w:val="20"/>
        </w:rPr>
        <w:t xml:space="preserve"> </w:t>
      </w:r>
      <w:r w:rsidRPr="00CF70CF">
        <w:rPr>
          <w:b/>
          <w:w w:val="0"/>
          <w:sz w:val="20"/>
          <w:szCs w:val="20"/>
        </w:rPr>
        <w:t>liczby</w:t>
      </w:r>
      <w:r w:rsidR="006E0DAA" w:rsidRPr="00CF70CF">
        <w:rPr>
          <w:b/>
          <w:w w:val="0"/>
          <w:sz w:val="20"/>
          <w:szCs w:val="20"/>
        </w:rPr>
        <w:t xml:space="preserve"> </w:t>
      </w:r>
      <w:r w:rsidRPr="00CF70CF">
        <w:rPr>
          <w:b/>
          <w:w w:val="0"/>
          <w:sz w:val="20"/>
          <w:szCs w:val="20"/>
        </w:rPr>
        <w:t>kandydatów,</w:t>
      </w:r>
      <w:r w:rsidR="006E0DAA" w:rsidRPr="00CF70CF">
        <w:rPr>
          <w:b/>
          <w:w w:val="0"/>
          <w:sz w:val="20"/>
          <w:szCs w:val="20"/>
        </w:rPr>
        <w:t xml:space="preserve"> </w:t>
      </w:r>
      <w:r w:rsidRPr="00CF70CF">
        <w:rPr>
          <w:b/>
          <w:w w:val="0"/>
          <w:sz w:val="20"/>
          <w:szCs w:val="20"/>
        </w:rPr>
        <w:t>którzy</w:t>
      </w:r>
      <w:r w:rsidR="006E0DAA" w:rsidRPr="00CF70CF">
        <w:rPr>
          <w:b/>
          <w:w w:val="0"/>
          <w:sz w:val="20"/>
          <w:szCs w:val="20"/>
        </w:rPr>
        <w:t xml:space="preserve"> </w:t>
      </w:r>
      <w:r w:rsidRPr="00CF70CF">
        <w:rPr>
          <w:b/>
          <w:w w:val="0"/>
          <w:sz w:val="20"/>
          <w:szCs w:val="20"/>
        </w:rPr>
        <w:t>zostaną</w:t>
      </w:r>
      <w:r w:rsidR="006E0DAA" w:rsidRPr="00CF70CF">
        <w:rPr>
          <w:b/>
          <w:w w:val="0"/>
          <w:sz w:val="20"/>
          <w:szCs w:val="20"/>
        </w:rPr>
        <w:t xml:space="preserve"> </w:t>
      </w:r>
      <w:r w:rsidRPr="00CF70CF">
        <w:rPr>
          <w:b/>
          <w:w w:val="0"/>
          <w:sz w:val="20"/>
          <w:szCs w:val="20"/>
        </w:rPr>
        <w:t>zaproszeni</w:t>
      </w:r>
      <w:r w:rsidR="006E0DAA" w:rsidRPr="00CF70CF">
        <w:rPr>
          <w:b/>
          <w:w w:val="0"/>
          <w:sz w:val="20"/>
          <w:szCs w:val="20"/>
        </w:rPr>
        <w:t xml:space="preserve"> </w:t>
      </w:r>
      <w:r w:rsidRPr="00CF70CF">
        <w:rPr>
          <w:b/>
          <w:w w:val="0"/>
          <w:sz w:val="20"/>
          <w:szCs w:val="20"/>
        </w:rPr>
        <w:t>do</w:t>
      </w:r>
      <w:r w:rsidR="006E0DAA" w:rsidRPr="00CF70CF">
        <w:rPr>
          <w:b/>
          <w:w w:val="0"/>
          <w:sz w:val="20"/>
          <w:szCs w:val="20"/>
        </w:rPr>
        <w:t xml:space="preserve"> </w:t>
      </w:r>
      <w:r w:rsidRPr="00CF70CF">
        <w:rPr>
          <w:b/>
          <w:w w:val="0"/>
          <w:sz w:val="20"/>
          <w:szCs w:val="20"/>
        </w:rPr>
        <w:t>złożenia</w:t>
      </w:r>
      <w:r w:rsidR="006E0DAA" w:rsidRPr="00CF70CF">
        <w:rPr>
          <w:b/>
          <w:w w:val="0"/>
          <w:sz w:val="20"/>
          <w:szCs w:val="20"/>
        </w:rPr>
        <w:t xml:space="preserve"> </w:t>
      </w:r>
      <w:r w:rsidRPr="00CF70CF">
        <w:rPr>
          <w:b/>
          <w:w w:val="0"/>
          <w:sz w:val="20"/>
          <w:szCs w:val="20"/>
        </w:rPr>
        <w:t>ofert</w:t>
      </w:r>
      <w:r w:rsidR="006E0DAA" w:rsidRPr="00CF70CF">
        <w:rPr>
          <w:b/>
          <w:w w:val="0"/>
          <w:sz w:val="20"/>
          <w:szCs w:val="20"/>
        </w:rPr>
        <w:t xml:space="preserve"> </w:t>
      </w:r>
      <w:r w:rsidRPr="00CF70CF">
        <w:rPr>
          <w:b/>
          <w:w w:val="0"/>
          <w:sz w:val="20"/>
          <w:szCs w:val="20"/>
        </w:rPr>
        <w:t>lub</w:t>
      </w:r>
      <w:r w:rsidR="006E0DAA" w:rsidRPr="00CF70CF">
        <w:rPr>
          <w:b/>
          <w:w w:val="0"/>
          <w:sz w:val="20"/>
          <w:szCs w:val="20"/>
        </w:rPr>
        <w:t xml:space="preserve"> </w:t>
      </w:r>
      <w:r w:rsidRPr="00CF70CF">
        <w:rPr>
          <w:b/>
          <w:w w:val="0"/>
          <w:sz w:val="20"/>
          <w:szCs w:val="20"/>
        </w:rPr>
        <w:t>prowadzenia</w:t>
      </w:r>
      <w:r w:rsidR="006E0DAA" w:rsidRPr="00CF70CF">
        <w:rPr>
          <w:b/>
          <w:w w:val="0"/>
          <w:sz w:val="20"/>
          <w:szCs w:val="20"/>
        </w:rPr>
        <w:t xml:space="preserve"> </w:t>
      </w:r>
      <w:r w:rsidRPr="00CF70CF">
        <w:rPr>
          <w:b/>
          <w:w w:val="0"/>
          <w:sz w:val="20"/>
          <w:szCs w:val="20"/>
        </w:rPr>
        <w:t>dialogu.</w:t>
      </w:r>
      <w:r w:rsidR="006E0DAA" w:rsidRPr="00CF70CF">
        <w:rPr>
          <w:b/>
          <w:w w:val="0"/>
          <w:sz w:val="20"/>
          <w:szCs w:val="20"/>
        </w:rPr>
        <w:t xml:space="preserve"> </w:t>
      </w:r>
      <w:r w:rsidRPr="00CF70CF">
        <w:rPr>
          <w:b/>
          <w:w w:val="0"/>
          <w:sz w:val="20"/>
          <w:szCs w:val="20"/>
        </w:rPr>
        <w:t>Te</w:t>
      </w:r>
      <w:r w:rsidR="006E0DAA" w:rsidRPr="00CF70CF">
        <w:rPr>
          <w:b/>
          <w:w w:val="0"/>
          <w:sz w:val="20"/>
          <w:szCs w:val="20"/>
        </w:rPr>
        <w:t xml:space="preserve"> </w:t>
      </w:r>
      <w:r w:rsidRPr="00CF70CF">
        <w:rPr>
          <w:b/>
          <w:w w:val="0"/>
          <w:sz w:val="20"/>
          <w:szCs w:val="20"/>
        </w:rPr>
        <w:t>informacje,</w:t>
      </w:r>
      <w:r w:rsidR="006E0DAA" w:rsidRPr="00CF70CF">
        <w:rPr>
          <w:b/>
          <w:w w:val="0"/>
          <w:sz w:val="20"/>
          <w:szCs w:val="20"/>
        </w:rPr>
        <w:t xml:space="preserve"> </w:t>
      </w:r>
      <w:r w:rsidRPr="00CF70CF">
        <w:rPr>
          <w:b/>
          <w:w w:val="0"/>
          <w:sz w:val="20"/>
          <w:szCs w:val="20"/>
        </w:rPr>
        <w:t>którym</w:t>
      </w:r>
      <w:r w:rsidR="006E0DAA" w:rsidRPr="00CF70CF">
        <w:rPr>
          <w:b/>
          <w:w w:val="0"/>
          <w:sz w:val="20"/>
          <w:szCs w:val="20"/>
        </w:rPr>
        <w:t xml:space="preserve"> </w:t>
      </w:r>
      <w:r w:rsidRPr="00CF70CF">
        <w:rPr>
          <w:b/>
          <w:w w:val="0"/>
          <w:sz w:val="20"/>
          <w:szCs w:val="20"/>
        </w:rPr>
        <w:t>mogą</w:t>
      </w:r>
      <w:r w:rsidR="006E0DAA" w:rsidRPr="00CF70CF">
        <w:rPr>
          <w:b/>
          <w:w w:val="0"/>
          <w:sz w:val="20"/>
          <w:szCs w:val="20"/>
        </w:rPr>
        <w:t xml:space="preserve"> </w:t>
      </w:r>
      <w:r w:rsidRPr="00CF70CF">
        <w:rPr>
          <w:b/>
          <w:w w:val="0"/>
          <w:sz w:val="20"/>
          <w:szCs w:val="20"/>
        </w:rPr>
        <w:t>towarzyszyć</w:t>
      </w:r>
      <w:r w:rsidR="006E0DAA" w:rsidRPr="00CF70CF">
        <w:rPr>
          <w:b/>
          <w:w w:val="0"/>
          <w:sz w:val="20"/>
          <w:szCs w:val="20"/>
        </w:rPr>
        <w:t xml:space="preserve"> </w:t>
      </w:r>
      <w:r w:rsidRPr="00CF70CF">
        <w:rPr>
          <w:b/>
          <w:w w:val="0"/>
          <w:sz w:val="20"/>
          <w:szCs w:val="20"/>
        </w:rPr>
        <w:t>wymogi</w:t>
      </w:r>
      <w:r w:rsidR="006E0DAA" w:rsidRPr="00CF70CF">
        <w:rPr>
          <w:b/>
          <w:w w:val="0"/>
          <w:sz w:val="20"/>
          <w:szCs w:val="20"/>
        </w:rPr>
        <w:t xml:space="preserve"> </w:t>
      </w:r>
      <w:r w:rsidRPr="00CF70CF">
        <w:rPr>
          <w:b/>
          <w:w w:val="0"/>
          <w:sz w:val="20"/>
          <w:szCs w:val="20"/>
        </w:rPr>
        <w:t>dotyczące</w:t>
      </w:r>
      <w:r w:rsidR="006E0DAA" w:rsidRPr="00CF70CF">
        <w:rPr>
          <w:b/>
          <w:w w:val="0"/>
          <w:sz w:val="20"/>
          <w:szCs w:val="20"/>
        </w:rPr>
        <w:t xml:space="preserve"> </w:t>
      </w:r>
      <w:r w:rsidRPr="00CF70CF">
        <w:rPr>
          <w:b/>
          <w:w w:val="0"/>
          <w:sz w:val="20"/>
          <w:szCs w:val="20"/>
        </w:rPr>
        <w:t>(rodzajów)</w:t>
      </w:r>
      <w:r w:rsidR="006E0DAA" w:rsidRPr="00CF70CF">
        <w:rPr>
          <w:b/>
          <w:w w:val="0"/>
          <w:sz w:val="20"/>
          <w:szCs w:val="20"/>
        </w:rPr>
        <w:t xml:space="preserve"> </w:t>
      </w:r>
      <w:r w:rsidRPr="00CF70CF">
        <w:rPr>
          <w:b/>
          <w:w w:val="0"/>
          <w:sz w:val="20"/>
          <w:szCs w:val="20"/>
        </w:rPr>
        <w:t>zaświadczeń</w:t>
      </w:r>
      <w:r w:rsidR="006E0DAA" w:rsidRPr="00CF70CF">
        <w:rPr>
          <w:b/>
          <w:w w:val="0"/>
          <w:sz w:val="20"/>
          <w:szCs w:val="20"/>
        </w:rPr>
        <w:t xml:space="preserve"> </w:t>
      </w:r>
      <w:r w:rsidRPr="00CF70CF">
        <w:rPr>
          <w:b/>
          <w:w w:val="0"/>
          <w:sz w:val="20"/>
          <w:szCs w:val="20"/>
        </w:rPr>
        <w:t>lub</w:t>
      </w:r>
      <w:r w:rsidR="006E0DAA" w:rsidRPr="00CF70CF">
        <w:rPr>
          <w:b/>
          <w:w w:val="0"/>
          <w:sz w:val="20"/>
          <w:szCs w:val="20"/>
        </w:rPr>
        <w:t xml:space="preserve"> </w:t>
      </w:r>
      <w:r w:rsidRPr="00CF70CF">
        <w:rPr>
          <w:b/>
          <w:w w:val="0"/>
          <w:sz w:val="20"/>
          <w:szCs w:val="20"/>
        </w:rPr>
        <w:t>rodzajów</w:t>
      </w:r>
      <w:r w:rsidR="006E0DAA" w:rsidRPr="00CF70CF">
        <w:rPr>
          <w:b/>
          <w:w w:val="0"/>
          <w:sz w:val="20"/>
          <w:szCs w:val="20"/>
        </w:rPr>
        <w:t xml:space="preserve"> </w:t>
      </w:r>
      <w:r w:rsidRPr="00CF70CF">
        <w:rPr>
          <w:b/>
          <w:w w:val="0"/>
          <w:sz w:val="20"/>
          <w:szCs w:val="20"/>
        </w:rPr>
        <w:t>dowodów</w:t>
      </w:r>
      <w:r w:rsidR="006E0DAA" w:rsidRPr="00CF70CF">
        <w:rPr>
          <w:b/>
          <w:w w:val="0"/>
          <w:sz w:val="20"/>
          <w:szCs w:val="20"/>
        </w:rPr>
        <w:t xml:space="preserve"> </w:t>
      </w:r>
      <w:r w:rsidRPr="00CF70CF">
        <w:rPr>
          <w:b/>
          <w:w w:val="0"/>
          <w:sz w:val="20"/>
          <w:szCs w:val="20"/>
        </w:rPr>
        <w:t>w</w:t>
      </w:r>
      <w:r w:rsidR="006E0DAA" w:rsidRPr="00CF70CF">
        <w:rPr>
          <w:b/>
          <w:w w:val="0"/>
          <w:sz w:val="20"/>
          <w:szCs w:val="20"/>
        </w:rPr>
        <w:t xml:space="preserve"> </w:t>
      </w:r>
      <w:r w:rsidRPr="00CF70CF">
        <w:rPr>
          <w:b/>
          <w:w w:val="0"/>
          <w:sz w:val="20"/>
          <w:szCs w:val="20"/>
        </w:rPr>
        <w:t>formie</w:t>
      </w:r>
      <w:r w:rsidR="006E0DAA" w:rsidRPr="00CF70CF">
        <w:rPr>
          <w:b/>
          <w:w w:val="0"/>
          <w:sz w:val="20"/>
          <w:szCs w:val="20"/>
        </w:rPr>
        <w:t xml:space="preserve"> </w:t>
      </w:r>
      <w:r w:rsidRPr="00CF70CF">
        <w:rPr>
          <w:b/>
          <w:w w:val="0"/>
          <w:sz w:val="20"/>
          <w:szCs w:val="20"/>
        </w:rPr>
        <w:t>dokumentów,</w:t>
      </w:r>
      <w:r w:rsidR="006E0DAA" w:rsidRPr="00CF70CF">
        <w:rPr>
          <w:b/>
          <w:w w:val="0"/>
          <w:sz w:val="20"/>
          <w:szCs w:val="20"/>
        </w:rPr>
        <w:t xml:space="preserve"> </w:t>
      </w:r>
      <w:r w:rsidRPr="00CF70CF">
        <w:rPr>
          <w:b/>
          <w:w w:val="0"/>
          <w:sz w:val="20"/>
          <w:szCs w:val="20"/>
        </w:rPr>
        <w:t>które</w:t>
      </w:r>
      <w:r w:rsidR="006E0DAA" w:rsidRPr="00CF70CF">
        <w:rPr>
          <w:b/>
          <w:w w:val="0"/>
          <w:sz w:val="20"/>
          <w:szCs w:val="20"/>
        </w:rPr>
        <w:t xml:space="preserve"> </w:t>
      </w:r>
      <w:r w:rsidRPr="00CF70CF">
        <w:rPr>
          <w:b/>
          <w:w w:val="0"/>
          <w:sz w:val="20"/>
          <w:szCs w:val="20"/>
        </w:rPr>
        <w:t>ewentualnie</w:t>
      </w:r>
      <w:r w:rsidR="006E0DAA" w:rsidRPr="00CF70CF">
        <w:rPr>
          <w:b/>
          <w:w w:val="0"/>
          <w:sz w:val="20"/>
          <w:szCs w:val="20"/>
        </w:rPr>
        <w:t xml:space="preserve"> </w:t>
      </w:r>
      <w:r w:rsidRPr="00CF70CF">
        <w:rPr>
          <w:b/>
          <w:w w:val="0"/>
          <w:sz w:val="20"/>
          <w:szCs w:val="20"/>
        </w:rPr>
        <w:t>należy</w:t>
      </w:r>
      <w:r w:rsidR="006E0DAA" w:rsidRPr="00CF70CF">
        <w:rPr>
          <w:b/>
          <w:w w:val="0"/>
          <w:sz w:val="20"/>
          <w:szCs w:val="20"/>
        </w:rPr>
        <w:t xml:space="preserve"> </w:t>
      </w:r>
      <w:r w:rsidRPr="00CF70CF">
        <w:rPr>
          <w:b/>
          <w:w w:val="0"/>
          <w:sz w:val="20"/>
          <w:szCs w:val="20"/>
        </w:rPr>
        <w:t>przedstawić,</w:t>
      </w:r>
      <w:r w:rsidR="006E0DAA" w:rsidRPr="00CF70CF">
        <w:rPr>
          <w:b/>
          <w:w w:val="0"/>
          <w:sz w:val="20"/>
          <w:szCs w:val="20"/>
        </w:rPr>
        <w:t xml:space="preserve"> </w:t>
      </w:r>
      <w:r w:rsidRPr="00CF70CF">
        <w:rPr>
          <w:b/>
          <w:w w:val="0"/>
          <w:sz w:val="20"/>
          <w:szCs w:val="20"/>
        </w:rPr>
        <w:t>określono</w:t>
      </w:r>
      <w:r w:rsidR="006E0DAA" w:rsidRPr="00CF70CF">
        <w:rPr>
          <w:b/>
          <w:w w:val="0"/>
          <w:sz w:val="20"/>
          <w:szCs w:val="20"/>
        </w:rPr>
        <w:t xml:space="preserve"> </w:t>
      </w:r>
      <w:r w:rsidRPr="00CF70CF">
        <w:rPr>
          <w:b/>
          <w:w w:val="0"/>
          <w:sz w:val="20"/>
          <w:szCs w:val="20"/>
        </w:rPr>
        <w:t>w</w:t>
      </w:r>
      <w:r w:rsidR="006E0DAA" w:rsidRPr="00CF70CF">
        <w:rPr>
          <w:b/>
          <w:w w:val="0"/>
          <w:sz w:val="20"/>
          <w:szCs w:val="20"/>
        </w:rPr>
        <w:t xml:space="preserve"> </w:t>
      </w:r>
      <w:r w:rsidRPr="00CF70CF">
        <w:rPr>
          <w:b/>
          <w:w w:val="0"/>
          <w:sz w:val="20"/>
          <w:szCs w:val="20"/>
        </w:rPr>
        <w:t>stosownym</w:t>
      </w:r>
      <w:r w:rsidR="006E0DAA" w:rsidRPr="00CF70CF">
        <w:rPr>
          <w:b/>
          <w:w w:val="0"/>
          <w:sz w:val="20"/>
          <w:szCs w:val="20"/>
        </w:rPr>
        <w:t xml:space="preserve"> </w:t>
      </w:r>
      <w:r w:rsidRPr="00CF70CF">
        <w:rPr>
          <w:b/>
          <w:w w:val="0"/>
          <w:sz w:val="20"/>
          <w:szCs w:val="20"/>
        </w:rPr>
        <w:t>ogłoszeniu</w:t>
      </w:r>
      <w:r w:rsidR="006E0DAA" w:rsidRPr="00CF70CF">
        <w:rPr>
          <w:b/>
          <w:w w:val="0"/>
          <w:sz w:val="20"/>
          <w:szCs w:val="20"/>
        </w:rPr>
        <w:t xml:space="preserve"> </w:t>
      </w:r>
      <w:r w:rsidRPr="00CF70CF">
        <w:rPr>
          <w:b/>
          <w:w w:val="0"/>
          <w:sz w:val="20"/>
          <w:szCs w:val="20"/>
        </w:rPr>
        <w:t>lub</w:t>
      </w:r>
      <w:r w:rsidR="006E0DAA" w:rsidRPr="00CF70CF">
        <w:rPr>
          <w:b/>
          <w:w w:val="0"/>
          <w:sz w:val="20"/>
          <w:szCs w:val="20"/>
        </w:rPr>
        <w:t xml:space="preserve"> </w:t>
      </w:r>
      <w:r w:rsidRPr="00CF70CF">
        <w:rPr>
          <w:b/>
          <w:w w:val="0"/>
          <w:sz w:val="20"/>
          <w:szCs w:val="20"/>
        </w:rPr>
        <w:t>w</w:t>
      </w:r>
      <w:r w:rsidR="006E0DAA" w:rsidRPr="00CF70CF">
        <w:rPr>
          <w:b/>
          <w:w w:val="0"/>
          <w:sz w:val="20"/>
          <w:szCs w:val="20"/>
        </w:rPr>
        <w:t xml:space="preserve"> </w:t>
      </w:r>
      <w:r w:rsidRPr="00CF70CF">
        <w:rPr>
          <w:b/>
          <w:w w:val="0"/>
          <w:sz w:val="20"/>
          <w:szCs w:val="20"/>
        </w:rPr>
        <w:t>dokumentach</w:t>
      </w:r>
      <w:r w:rsidR="006E0DAA" w:rsidRPr="00CF70CF">
        <w:rPr>
          <w:b/>
          <w:w w:val="0"/>
          <w:sz w:val="20"/>
          <w:szCs w:val="20"/>
        </w:rPr>
        <w:t xml:space="preserve"> </w:t>
      </w:r>
      <w:r w:rsidRPr="00CF70CF">
        <w:rPr>
          <w:b/>
          <w:w w:val="0"/>
          <w:sz w:val="20"/>
          <w:szCs w:val="20"/>
        </w:rPr>
        <w:t>zamówienia,</w:t>
      </w:r>
      <w:r w:rsidR="006E0DAA" w:rsidRPr="00CF70CF">
        <w:rPr>
          <w:b/>
          <w:w w:val="0"/>
          <w:sz w:val="20"/>
          <w:szCs w:val="20"/>
        </w:rPr>
        <w:t xml:space="preserve"> </w:t>
      </w:r>
      <w:r w:rsidRPr="00CF70CF">
        <w:rPr>
          <w:b/>
          <w:w w:val="0"/>
          <w:sz w:val="20"/>
          <w:szCs w:val="20"/>
        </w:rPr>
        <w:t>o</w:t>
      </w:r>
      <w:r w:rsidR="006E0DAA" w:rsidRPr="00CF70CF">
        <w:rPr>
          <w:b/>
          <w:w w:val="0"/>
          <w:sz w:val="20"/>
          <w:szCs w:val="20"/>
        </w:rPr>
        <w:t xml:space="preserve"> </w:t>
      </w:r>
      <w:r w:rsidRPr="00CF70CF">
        <w:rPr>
          <w:b/>
          <w:w w:val="0"/>
          <w:sz w:val="20"/>
          <w:szCs w:val="20"/>
        </w:rPr>
        <w:t>których</w:t>
      </w:r>
      <w:r w:rsidR="006E0DAA" w:rsidRPr="00CF70CF">
        <w:rPr>
          <w:b/>
          <w:w w:val="0"/>
          <w:sz w:val="20"/>
          <w:szCs w:val="20"/>
        </w:rPr>
        <w:t xml:space="preserve"> </w:t>
      </w:r>
      <w:r w:rsidRPr="00CF70CF">
        <w:rPr>
          <w:b/>
          <w:w w:val="0"/>
          <w:sz w:val="20"/>
          <w:szCs w:val="20"/>
        </w:rPr>
        <w:t>mowa</w:t>
      </w:r>
      <w:r w:rsidR="006E0DAA" w:rsidRPr="00CF70CF">
        <w:rPr>
          <w:b/>
          <w:w w:val="0"/>
          <w:sz w:val="20"/>
          <w:szCs w:val="20"/>
        </w:rPr>
        <w:t xml:space="preserve"> </w:t>
      </w:r>
      <w:r w:rsidRPr="00CF70CF">
        <w:rPr>
          <w:b/>
          <w:w w:val="0"/>
          <w:sz w:val="20"/>
          <w:szCs w:val="20"/>
        </w:rPr>
        <w:t>w</w:t>
      </w:r>
      <w:r w:rsidR="006E0DAA" w:rsidRPr="00CF70CF">
        <w:rPr>
          <w:b/>
          <w:w w:val="0"/>
          <w:sz w:val="20"/>
          <w:szCs w:val="20"/>
        </w:rPr>
        <w:t xml:space="preserve"> </w:t>
      </w:r>
      <w:r w:rsidRPr="00CF70CF">
        <w:rPr>
          <w:b/>
          <w:w w:val="0"/>
          <w:sz w:val="20"/>
          <w:szCs w:val="20"/>
        </w:rPr>
        <w:t>ogłoszeniu.</w:t>
      </w:r>
      <w:r w:rsidRPr="00CF70CF">
        <w:rPr>
          <w:b/>
          <w:w w:val="0"/>
          <w:sz w:val="20"/>
          <w:szCs w:val="20"/>
        </w:rPr>
        <w:br/>
        <w:t>Dotyczy</w:t>
      </w:r>
      <w:r w:rsidR="006E0DAA" w:rsidRPr="00CF70CF">
        <w:rPr>
          <w:b/>
          <w:w w:val="0"/>
          <w:sz w:val="20"/>
          <w:szCs w:val="20"/>
        </w:rPr>
        <w:t xml:space="preserve"> </w:t>
      </w:r>
      <w:r w:rsidRPr="00CF70CF">
        <w:rPr>
          <w:b/>
          <w:w w:val="0"/>
          <w:sz w:val="20"/>
          <w:szCs w:val="20"/>
        </w:rPr>
        <w:t>jedynie</w:t>
      </w:r>
      <w:r w:rsidR="006E0DAA" w:rsidRPr="00CF70CF">
        <w:rPr>
          <w:b/>
          <w:w w:val="0"/>
          <w:sz w:val="20"/>
          <w:szCs w:val="20"/>
        </w:rPr>
        <w:t xml:space="preserve"> </w:t>
      </w:r>
      <w:r w:rsidRPr="00CF70CF">
        <w:rPr>
          <w:b/>
          <w:w w:val="0"/>
          <w:sz w:val="20"/>
          <w:szCs w:val="20"/>
        </w:rPr>
        <w:t>procedury</w:t>
      </w:r>
      <w:r w:rsidR="006E0DAA" w:rsidRPr="00CF70CF">
        <w:rPr>
          <w:b/>
          <w:w w:val="0"/>
          <w:sz w:val="20"/>
          <w:szCs w:val="20"/>
        </w:rPr>
        <w:t xml:space="preserve"> </w:t>
      </w:r>
      <w:r w:rsidRPr="00CF70CF">
        <w:rPr>
          <w:b/>
          <w:w w:val="0"/>
          <w:sz w:val="20"/>
          <w:szCs w:val="20"/>
        </w:rPr>
        <w:t>ograniczonej,</w:t>
      </w:r>
      <w:r w:rsidR="006E0DAA" w:rsidRPr="00CF70CF">
        <w:rPr>
          <w:b/>
          <w:w w:val="0"/>
          <w:sz w:val="20"/>
          <w:szCs w:val="20"/>
        </w:rPr>
        <w:t xml:space="preserve"> </w:t>
      </w:r>
      <w:r w:rsidRPr="00CF70CF">
        <w:rPr>
          <w:b/>
          <w:w w:val="0"/>
          <w:sz w:val="20"/>
          <w:szCs w:val="20"/>
        </w:rPr>
        <w:t>procedury</w:t>
      </w:r>
      <w:r w:rsidR="006E0DAA" w:rsidRPr="00CF70CF">
        <w:rPr>
          <w:b/>
          <w:w w:val="0"/>
          <w:sz w:val="20"/>
          <w:szCs w:val="20"/>
        </w:rPr>
        <w:t xml:space="preserve"> </w:t>
      </w:r>
      <w:r w:rsidRPr="00CF70CF">
        <w:rPr>
          <w:b/>
          <w:w w:val="0"/>
          <w:sz w:val="20"/>
          <w:szCs w:val="20"/>
        </w:rPr>
        <w:t>konkurencyjnej</w:t>
      </w:r>
      <w:r w:rsidR="006E0DAA" w:rsidRPr="00CF70CF">
        <w:rPr>
          <w:b/>
          <w:w w:val="0"/>
          <w:sz w:val="20"/>
          <w:szCs w:val="20"/>
        </w:rPr>
        <w:t xml:space="preserve"> </w:t>
      </w:r>
      <w:r w:rsidRPr="00CF70CF">
        <w:rPr>
          <w:b/>
          <w:w w:val="0"/>
          <w:sz w:val="20"/>
          <w:szCs w:val="20"/>
        </w:rPr>
        <w:t>z</w:t>
      </w:r>
      <w:r w:rsidR="006E0DAA" w:rsidRPr="00CF70CF">
        <w:rPr>
          <w:b/>
          <w:w w:val="0"/>
          <w:sz w:val="20"/>
          <w:szCs w:val="20"/>
        </w:rPr>
        <w:t xml:space="preserve"> </w:t>
      </w:r>
      <w:r w:rsidRPr="00CF70CF">
        <w:rPr>
          <w:b/>
          <w:w w:val="0"/>
          <w:sz w:val="20"/>
          <w:szCs w:val="20"/>
        </w:rPr>
        <w:t>negocjacjami,</w:t>
      </w:r>
      <w:r w:rsidR="006E0DAA" w:rsidRPr="00CF70CF">
        <w:rPr>
          <w:b/>
          <w:w w:val="0"/>
          <w:sz w:val="20"/>
          <w:szCs w:val="20"/>
        </w:rPr>
        <w:t xml:space="preserve"> </w:t>
      </w:r>
      <w:r w:rsidRPr="00CF70CF">
        <w:rPr>
          <w:b/>
          <w:w w:val="0"/>
          <w:sz w:val="20"/>
          <w:szCs w:val="20"/>
        </w:rPr>
        <w:t>dialogu</w:t>
      </w:r>
      <w:r w:rsidR="006E0DAA" w:rsidRPr="00CF70CF">
        <w:rPr>
          <w:b/>
          <w:w w:val="0"/>
          <w:sz w:val="20"/>
          <w:szCs w:val="20"/>
        </w:rPr>
        <w:t xml:space="preserve"> </w:t>
      </w:r>
      <w:r w:rsidRPr="00CF70CF">
        <w:rPr>
          <w:b/>
          <w:w w:val="0"/>
          <w:sz w:val="20"/>
          <w:szCs w:val="20"/>
        </w:rPr>
        <w:t>konkurencyjnego</w:t>
      </w:r>
      <w:r w:rsidR="006E0DAA" w:rsidRPr="00CF70CF">
        <w:rPr>
          <w:b/>
          <w:w w:val="0"/>
          <w:sz w:val="20"/>
          <w:szCs w:val="20"/>
        </w:rPr>
        <w:t xml:space="preserve"> </w:t>
      </w:r>
      <w:r w:rsidRPr="00CF70CF">
        <w:rPr>
          <w:b/>
          <w:w w:val="0"/>
          <w:sz w:val="20"/>
          <w:szCs w:val="20"/>
        </w:rPr>
        <w:t>i</w:t>
      </w:r>
      <w:r w:rsidR="006E0DAA" w:rsidRPr="00CF70CF">
        <w:rPr>
          <w:b/>
          <w:w w:val="0"/>
          <w:sz w:val="20"/>
          <w:szCs w:val="20"/>
        </w:rPr>
        <w:t xml:space="preserve"> </w:t>
      </w:r>
      <w:r w:rsidRPr="00CF70CF">
        <w:rPr>
          <w:b/>
          <w:w w:val="0"/>
          <w:sz w:val="20"/>
          <w:szCs w:val="20"/>
        </w:rPr>
        <w:t>partnerstwa</w:t>
      </w:r>
      <w:r w:rsidR="006E0DAA" w:rsidRPr="00CF70CF">
        <w:rPr>
          <w:b/>
          <w:w w:val="0"/>
          <w:sz w:val="20"/>
          <w:szCs w:val="20"/>
        </w:rPr>
        <w:t xml:space="preserve"> </w:t>
      </w:r>
      <w:r w:rsidRPr="00CF70CF">
        <w:rPr>
          <w:b/>
          <w:w w:val="0"/>
          <w:sz w:val="20"/>
          <w:szCs w:val="20"/>
        </w:rPr>
        <w:t>innowacyjnego:</w:t>
      </w:r>
    </w:p>
    <w:p w14:paraId="12E8F968" w14:textId="77777777" w:rsidR="009D0772" w:rsidRPr="00CF70CF" w:rsidRDefault="009D0772" w:rsidP="00607ECF">
      <w:pPr>
        <w:spacing w:after="0"/>
        <w:rPr>
          <w:b/>
          <w:w w:val="0"/>
          <w:sz w:val="20"/>
          <w:szCs w:val="20"/>
        </w:rPr>
      </w:pPr>
      <w:r w:rsidRPr="00CF70CF">
        <w:rPr>
          <w:b/>
          <w:w w:val="0"/>
          <w:sz w:val="20"/>
          <w:szCs w:val="20"/>
        </w:rPr>
        <w:t>Wykonawca</w:t>
      </w:r>
      <w:r w:rsidR="006E0DAA" w:rsidRPr="00CF70CF">
        <w:rPr>
          <w:b/>
          <w:w w:val="0"/>
          <w:sz w:val="20"/>
          <w:szCs w:val="20"/>
        </w:rPr>
        <w:t xml:space="preserve"> </w:t>
      </w:r>
      <w:r w:rsidRPr="00CF70CF">
        <w:rPr>
          <w:b/>
          <w:w w:val="0"/>
          <w:sz w:val="20"/>
          <w:szCs w:val="20"/>
        </w:rPr>
        <w:t>oświadcza,</w:t>
      </w:r>
      <w:r w:rsidR="006E0DAA" w:rsidRPr="00CF70CF">
        <w:rPr>
          <w:b/>
          <w:w w:val="0"/>
          <w:sz w:val="20"/>
          <w:szCs w:val="20"/>
        </w:rPr>
        <w:t xml:space="preserve"> </w:t>
      </w:r>
      <w:r w:rsidRPr="00CF70CF">
        <w:rPr>
          <w:b/>
          <w:w w:val="0"/>
          <w:sz w:val="20"/>
          <w:szCs w:val="20"/>
        </w:rPr>
        <w:t>że: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14"/>
        <w:gridCol w:w="5623"/>
      </w:tblGrid>
      <w:tr w:rsidR="009D0772" w:rsidRPr="00CF70CF" w14:paraId="63A93D94" w14:textId="77777777" w:rsidTr="009D0772">
        <w:tc>
          <w:tcPr>
            <w:tcW w:w="4644" w:type="dxa"/>
          </w:tcPr>
          <w:p w14:paraId="0EB4D0D8" w14:textId="77777777" w:rsidR="009D0772" w:rsidRPr="00CF70CF" w:rsidRDefault="009D0772" w:rsidP="00607ECF">
            <w:pPr>
              <w:spacing w:after="0"/>
              <w:rPr>
                <w:b/>
                <w:w w:val="0"/>
                <w:sz w:val="20"/>
                <w:szCs w:val="20"/>
              </w:rPr>
            </w:pPr>
            <w:r w:rsidRPr="00CF70CF">
              <w:rPr>
                <w:b/>
                <w:w w:val="0"/>
                <w:sz w:val="20"/>
                <w:szCs w:val="20"/>
              </w:rPr>
              <w:t>Ograniczanie</w:t>
            </w:r>
            <w:r w:rsidR="006E0DAA" w:rsidRPr="00CF70CF">
              <w:rPr>
                <w:b/>
                <w:w w:val="0"/>
                <w:sz w:val="20"/>
                <w:szCs w:val="20"/>
              </w:rPr>
              <w:t xml:space="preserve"> </w:t>
            </w:r>
            <w:r w:rsidRPr="00CF70CF">
              <w:rPr>
                <w:b/>
                <w:w w:val="0"/>
                <w:sz w:val="20"/>
                <w:szCs w:val="20"/>
              </w:rPr>
              <w:t>liczby</w:t>
            </w:r>
            <w:r w:rsidR="006E0DAA" w:rsidRPr="00CF70CF">
              <w:rPr>
                <w:b/>
                <w:w w:val="0"/>
                <w:sz w:val="20"/>
                <w:szCs w:val="20"/>
              </w:rPr>
              <w:t xml:space="preserve"> </w:t>
            </w:r>
            <w:r w:rsidRPr="00CF70CF">
              <w:rPr>
                <w:b/>
                <w:w w:val="0"/>
                <w:sz w:val="20"/>
                <w:szCs w:val="20"/>
              </w:rPr>
              <w:t>kandydatów</w:t>
            </w:r>
          </w:p>
        </w:tc>
        <w:tc>
          <w:tcPr>
            <w:tcW w:w="5812" w:type="dxa"/>
          </w:tcPr>
          <w:p w14:paraId="49BC9B93" w14:textId="77777777" w:rsidR="009D0772" w:rsidRPr="00CF70CF" w:rsidRDefault="009D0772" w:rsidP="00607ECF">
            <w:pPr>
              <w:spacing w:after="0"/>
              <w:rPr>
                <w:b/>
                <w:w w:val="0"/>
                <w:sz w:val="20"/>
                <w:szCs w:val="20"/>
              </w:rPr>
            </w:pPr>
            <w:r w:rsidRPr="00CF70CF">
              <w:rPr>
                <w:b/>
                <w:w w:val="0"/>
                <w:sz w:val="20"/>
                <w:szCs w:val="20"/>
              </w:rPr>
              <w:t>Odpowiedź:</w:t>
            </w:r>
          </w:p>
        </w:tc>
      </w:tr>
      <w:tr w:rsidR="009D0772" w:rsidRPr="00CF70CF" w14:paraId="6C5560FA" w14:textId="77777777" w:rsidTr="009D0772">
        <w:tc>
          <w:tcPr>
            <w:tcW w:w="4644" w:type="dxa"/>
          </w:tcPr>
          <w:p w14:paraId="6EAC352C" w14:textId="77777777" w:rsidR="009D0772" w:rsidRPr="00CF70CF" w:rsidRDefault="009D0772" w:rsidP="00607ECF">
            <w:pPr>
              <w:spacing w:after="0"/>
              <w:rPr>
                <w:b/>
                <w:w w:val="0"/>
                <w:sz w:val="20"/>
                <w:szCs w:val="20"/>
              </w:rPr>
            </w:pPr>
            <w:r w:rsidRPr="00CF70CF">
              <w:rPr>
                <w:w w:val="0"/>
                <w:sz w:val="20"/>
                <w:szCs w:val="20"/>
              </w:rPr>
              <w:t>W</w:t>
            </w:r>
            <w:r w:rsidR="006E0DAA" w:rsidRPr="00CF70CF">
              <w:rPr>
                <w:w w:val="0"/>
                <w:sz w:val="20"/>
                <w:szCs w:val="20"/>
              </w:rPr>
              <w:t xml:space="preserve"> </w:t>
            </w:r>
            <w:r w:rsidRPr="00CF70CF">
              <w:rPr>
                <w:w w:val="0"/>
                <w:sz w:val="20"/>
                <w:szCs w:val="20"/>
              </w:rPr>
              <w:t>następujący</w:t>
            </w:r>
            <w:r w:rsidR="006E0DAA" w:rsidRPr="00CF70CF">
              <w:rPr>
                <w:w w:val="0"/>
                <w:sz w:val="20"/>
                <w:szCs w:val="20"/>
              </w:rPr>
              <w:t xml:space="preserve"> </w:t>
            </w:r>
            <w:r w:rsidRPr="00CF70CF">
              <w:rPr>
                <w:w w:val="0"/>
                <w:sz w:val="20"/>
                <w:szCs w:val="20"/>
              </w:rPr>
              <w:t>sposób</w:t>
            </w:r>
            <w:r w:rsidR="006E0DAA" w:rsidRPr="00CF70CF">
              <w:rPr>
                <w:w w:val="0"/>
                <w:sz w:val="20"/>
                <w:szCs w:val="20"/>
              </w:rPr>
              <w:t xml:space="preserve"> </w:t>
            </w:r>
            <w:r w:rsidRPr="00CF70CF">
              <w:rPr>
                <w:b/>
                <w:w w:val="0"/>
                <w:sz w:val="20"/>
                <w:szCs w:val="20"/>
              </w:rPr>
              <w:t>spełnia</w:t>
            </w:r>
            <w:r w:rsidR="006E0DAA" w:rsidRPr="00CF70CF">
              <w:rPr>
                <w:w w:val="0"/>
                <w:sz w:val="20"/>
                <w:szCs w:val="20"/>
              </w:rPr>
              <w:t xml:space="preserve"> </w:t>
            </w:r>
            <w:r w:rsidRPr="00CF70CF">
              <w:rPr>
                <w:w w:val="0"/>
                <w:sz w:val="20"/>
                <w:szCs w:val="20"/>
              </w:rPr>
              <w:t>obiektywne</w:t>
            </w:r>
            <w:r w:rsidR="006E0DAA" w:rsidRPr="00CF70CF">
              <w:rPr>
                <w:w w:val="0"/>
                <w:sz w:val="20"/>
                <w:szCs w:val="20"/>
              </w:rPr>
              <w:t xml:space="preserve"> </w:t>
            </w:r>
            <w:r w:rsidRPr="00CF70CF">
              <w:rPr>
                <w:w w:val="0"/>
                <w:sz w:val="20"/>
                <w:szCs w:val="20"/>
              </w:rPr>
              <w:t>i</w:t>
            </w:r>
            <w:r w:rsidR="006E0DAA" w:rsidRPr="00CF70CF">
              <w:rPr>
                <w:w w:val="0"/>
                <w:sz w:val="20"/>
                <w:szCs w:val="20"/>
              </w:rPr>
              <w:t xml:space="preserve"> </w:t>
            </w:r>
            <w:r w:rsidRPr="00CF70CF">
              <w:rPr>
                <w:w w:val="0"/>
                <w:sz w:val="20"/>
                <w:szCs w:val="20"/>
              </w:rPr>
              <w:t>niedyskryminacyjne</w:t>
            </w:r>
            <w:r w:rsidR="006E0DAA" w:rsidRPr="00CF70CF">
              <w:rPr>
                <w:w w:val="0"/>
                <w:sz w:val="20"/>
                <w:szCs w:val="20"/>
              </w:rPr>
              <w:t xml:space="preserve"> </w:t>
            </w:r>
            <w:r w:rsidRPr="00CF70CF">
              <w:rPr>
                <w:w w:val="0"/>
                <w:sz w:val="20"/>
                <w:szCs w:val="20"/>
              </w:rPr>
              <w:t>kryteria</w:t>
            </w:r>
            <w:r w:rsidR="006E0DAA" w:rsidRPr="00CF70CF">
              <w:rPr>
                <w:w w:val="0"/>
                <w:sz w:val="20"/>
                <w:szCs w:val="20"/>
              </w:rPr>
              <w:t xml:space="preserve"> </w:t>
            </w:r>
            <w:r w:rsidRPr="00CF70CF">
              <w:rPr>
                <w:w w:val="0"/>
                <w:sz w:val="20"/>
                <w:szCs w:val="20"/>
              </w:rPr>
              <w:t>lub</w:t>
            </w:r>
            <w:r w:rsidR="006E0DAA" w:rsidRPr="00CF70CF">
              <w:rPr>
                <w:w w:val="0"/>
                <w:sz w:val="20"/>
                <w:szCs w:val="20"/>
              </w:rPr>
              <w:t xml:space="preserve"> </w:t>
            </w:r>
            <w:r w:rsidRPr="00CF70CF">
              <w:rPr>
                <w:w w:val="0"/>
                <w:sz w:val="20"/>
                <w:szCs w:val="20"/>
              </w:rPr>
              <w:t>zasady,</w:t>
            </w:r>
            <w:r w:rsidR="006E0DAA" w:rsidRPr="00CF70CF">
              <w:rPr>
                <w:w w:val="0"/>
                <w:sz w:val="20"/>
                <w:szCs w:val="20"/>
              </w:rPr>
              <w:t xml:space="preserve"> </w:t>
            </w:r>
            <w:r w:rsidRPr="00CF70CF">
              <w:rPr>
                <w:w w:val="0"/>
                <w:sz w:val="20"/>
                <w:szCs w:val="20"/>
              </w:rPr>
              <w:t>które</w:t>
            </w:r>
            <w:r w:rsidR="006E0DAA" w:rsidRPr="00CF70CF">
              <w:rPr>
                <w:w w:val="0"/>
                <w:sz w:val="20"/>
                <w:szCs w:val="20"/>
              </w:rPr>
              <w:t xml:space="preserve"> </w:t>
            </w:r>
            <w:r w:rsidRPr="00CF70CF">
              <w:rPr>
                <w:w w:val="0"/>
                <w:sz w:val="20"/>
                <w:szCs w:val="20"/>
              </w:rPr>
              <w:t>mają</w:t>
            </w:r>
            <w:r w:rsidR="006E0DAA" w:rsidRPr="00CF70CF">
              <w:rPr>
                <w:w w:val="0"/>
                <w:sz w:val="20"/>
                <w:szCs w:val="20"/>
              </w:rPr>
              <w:t xml:space="preserve"> </w:t>
            </w:r>
            <w:r w:rsidRPr="00CF70CF">
              <w:rPr>
                <w:w w:val="0"/>
                <w:sz w:val="20"/>
                <w:szCs w:val="20"/>
              </w:rPr>
              <w:t>być</w:t>
            </w:r>
            <w:r w:rsidR="006E0DAA" w:rsidRPr="00CF70CF">
              <w:rPr>
                <w:w w:val="0"/>
                <w:sz w:val="20"/>
                <w:szCs w:val="20"/>
              </w:rPr>
              <w:t xml:space="preserve"> </w:t>
            </w:r>
            <w:r w:rsidRPr="00CF70CF">
              <w:rPr>
                <w:w w:val="0"/>
                <w:sz w:val="20"/>
                <w:szCs w:val="20"/>
              </w:rPr>
              <w:t>stosowane</w:t>
            </w:r>
            <w:r w:rsidR="006E0DAA" w:rsidRPr="00CF70CF">
              <w:rPr>
                <w:w w:val="0"/>
                <w:sz w:val="20"/>
                <w:szCs w:val="20"/>
              </w:rPr>
              <w:t xml:space="preserve"> </w:t>
            </w:r>
            <w:r w:rsidRPr="00CF70CF">
              <w:rPr>
                <w:w w:val="0"/>
                <w:sz w:val="20"/>
                <w:szCs w:val="20"/>
              </w:rPr>
              <w:t>w</w:t>
            </w:r>
            <w:r w:rsidR="006E0DAA" w:rsidRPr="00CF70CF">
              <w:rPr>
                <w:w w:val="0"/>
                <w:sz w:val="20"/>
                <w:szCs w:val="20"/>
              </w:rPr>
              <w:t xml:space="preserve"> </w:t>
            </w:r>
            <w:r w:rsidRPr="00CF70CF">
              <w:rPr>
                <w:w w:val="0"/>
                <w:sz w:val="20"/>
                <w:szCs w:val="20"/>
              </w:rPr>
              <w:t>celu</w:t>
            </w:r>
            <w:r w:rsidR="006E0DAA" w:rsidRPr="00CF70CF">
              <w:rPr>
                <w:w w:val="0"/>
                <w:sz w:val="20"/>
                <w:szCs w:val="20"/>
              </w:rPr>
              <w:t xml:space="preserve"> </w:t>
            </w:r>
            <w:r w:rsidRPr="00CF70CF">
              <w:rPr>
                <w:w w:val="0"/>
                <w:sz w:val="20"/>
                <w:szCs w:val="20"/>
              </w:rPr>
              <w:t>ograniczenia</w:t>
            </w:r>
            <w:r w:rsidR="006E0DAA" w:rsidRPr="00CF70CF">
              <w:rPr>
                <w:w w:val="0"/>
                <w:sz w:val="20"/>
                <w:szCs w:val="20"/>
              </w:rPr>
              <w:t xml:space="preserve"> </w:t>
            </w:r>
            <w:r w:rsidRPr="00CF70CF">
              <w:rPr>
                <w:w w:val="0"/>
                <w:sz w:val="20"/>
                <w:szCs w:val="20"/>
              </w:rPr>
              <w:t>liczby</w:t>
            </w:r>
            <w:r w:rsidR="006E0DAA" w:rsidRPr="00CF70CF">
              <w:rPr>
                <w:w w:val="0"/>
                <w:sz w:val="20"/>
                <w:szCs w:val="20"/>
              </w:rPr>
              <w:t xml:space="preserve"> </w:t>
            </w:r>
            <w:r w:rsidRPr="00CF70CF">
              <w:rPr>
                <w:w w:val="0"/>
                <w:sz w:val="20"/>
                <w:szCs w:val="20"/>
              </w:rPr>
              <w:t>kandydatów:</w:t>
            </w:r>
            <w:r w:rsidRPr="00CF70CF">
              <w:rPr>
                <w:w w:val="0"/>
                <w:sz w:val="20"/>
                <w:szCs w:val="20"/>
              </w:rPr>
              <w:br/>
              <w:t>W</w:t>
            </w:r>
            <w:r w:rsidR="006E0DAA" w:rsidRPr="00CF70CF">
              <w:rPr>
                <w:w w:val="0"/>
                <w:sz w:val="20"/>
                <w:szCs w:val="20"/>
              </w:rPr>
              <w:t xml:space="preserve"> </w:t>
            </w:r>
            <w:r w:rsidRPr="00CF70CF">
              <w:rPr>
                <w:w w:val="0"/>
                <w:sz w:val="20"/>
                <w:szCs w:val="20"/>
              </w:rPr>
              <w:t>przypadku</w:t>
            </w:r>
            <w:r w:rsidR="006E0DAA" w:rsidRPr="00CF70CF">
              <w:rPr>
                <w:w w:val="0"/>
                <w:sz w:val="20"/>
                <w:szCs w:val="20"/>
              </w:rPr>
              <w:t xml:space="preserve"> </w:t>
            </w:r>
            <w:r w:rsidRPr="00CF70CF">
              <w:rPr>
                <w:w w:val="0"/>
                <w:sz w:val="20"/>
                <w:szCs w:val="20"/>
              </w:rPr>
              <w:t>gdy</w:t>
            </w:r>
            <w:r w:rsidR="006E0DAA" w:rsidRPr="00CF70CF">
              <w:rPr>
                <w:w w:val="0"/>
                <w:sz w:val="20"/>
                <w:szCs w:val="20"/>
              </w:rPr>
              <w:t xml:space="preserve"> </w:t>
            </w:r>
            <w:r w:rsidRPr="00CF70CF">
              <w:rPr>
                <w:w w:val="0"/>
                <w:sz w:val="20"/>
                <w:szCs w:val="20"/>
              </w:rPr>
              <w:t>wymagane</w:t>
            </w:r>
            <w:r w:rsidR="006E0DAA" w:rsidRPr="00CF70CF">
              <w:rPr>
                <w:w w:val="0"/>
                <w:sz w:val="20"/>
                <w:szCs w:val="20"/>
              </w:rPr>
              <w:t xml:space="preserve"> </w:t>
            </w:r>
            <w:r w:rsidRPr="00CF70CF">
              <w:rPr>
                <w:w w:val="0"/>
                <w:sz w:val="20"/>
                <w:szCs w:val="20"/>
              </w:rPr>
              <w:t>są</w:t>
            </w:r>
            <w:r w:rsidR="006E0DAA" w:rsidRPr="00CF70CF">
              <w:rPr>
                <w:w w:val="0"/>
                <w:sz w:val="20"/>
                <w:szCs w:val="20"/>
              </w:rPr>
              <w:t xml:space="preserve"> </w:t>
            </w:r>
            <w:r w:rsidRPr="00CF70CF">
              <w:rPr>
                <w:w w:val="0"/>
                <w:sz w:val="20"/>
                <w:szCs w:val="20"/>
              </w:rPr>
              <w:t>określone</w:t>
            </w:r>
            <w:r w:rsidR="006E0DAA" w:rsidRPr="00CF70CF">
              <w:rPr>
                <w:w w:val="0"/>
                <w:sz w:val="20"/>
                <w:szCs w:val="20"/>
              </w:rPr>
              <w:t xml:space="preserve"> </w:t>
            </w:r>
            <w:r w:rsidRPr="00CF70CF">
              <w:rPr>
                <w:w w:val="0"/>
                <w:sz w:val="20"/>
                <w:szCs w:val="20"/>
              </w:rPr>
              <w:t>zaświadczenia</w:t>
            </w:r>
            <w:r w:rsidR="006E0DAA" w:rsidRPr="00CF70CF">
              <w:rPr>
                <w:w w:val="0"/>
                <w:sz w:val="20"/>
                <w:szCs w:val="20"/>
              </w:rPr>
              <w:t xml:space="preserve"> </w:t>
            </w:r>
            <w:r w:rsidRPr="00CF70CF">
              <w:rPr>
                <w:w w:val="0"/>
                <w:sz w:val="20"/>
                <w:szCs w:val="20"/>
              </w:rPr>
              <w:t>lub</w:t>
            </w:r>
            <w:r w:rsidR="006E0DAA" w:rsidRPr="00CF70CF">
              <w:rPr>
                <w:w w:val="0"/>
                <w:sz w:val="20"/>
                <w:szCs w:val="20"/>
              </w:rPr>
              <w:t xml:space="preserve"> </w:t>
            </w:r>
            <w:r w:rsidRPr="00CF70CF">
              <w:rPr>
                <w:w w:val="0"/>
                <w:sz w:val="20"/>
                <w:szCs w:val="20"/>
              </w:rPr>
              <w:t>inne</w:t>
            </w:r>
            <w:r w:rsidR="006E0DAA" w:rsidRPr="00CF70CF">
              <w:rPr>
                <w:w w:val="0"/>
                <w:sz w:val="20"/>
                <w:szCs w:val="20"/>
              </w:rPr>
              <w:t xml:space="preserve"> </w:t>
            </w:r>
            <w:r w:rsidRPr="00CF70CF">
              <w:rPr>
                <w:w w:val="0"/>
                <w:sz w:val="20"/>
                <w:szCs w:val="20"/>
              </w:rPr>
              <w:t>rodzaje</w:t>
            </w:r>
            <w:r w:rsidR="006E0DAA" w:rsidRPr="00CF70CF">
              <w:rPr>
                <w:w w:val="0"/>
                <w:sz w:val="20"/>
                <w:szCs w:val="20"/>
              </w:rPr>
              <w:t xml:space="preserve"> </w:t>
            </w:r>
            <w:r w:rsidRPr="00CF70CF">
              <w:rPr>
                <w:w w:val="0"/>
                <w:sz w:val="20"/>
                <w:szCs w:val="20"/>
              </w:rPr>
              <w:t>dowodów</w:t>
            </w:r>
            <w:r w:rsidR="006E0DAA" w:rsidRPr="00CF70CF">
              <w:rPr>
                <w:w w:val="0"/>
                <w:sz w:val="20"/>
                <w:szCs w:val="20"/>
              </w:rPr>
              <w:t xml:space="preserve"> </w:t>
            </w:r>
            <w:r w:rsidRPr="00CF70CF">
              <w:rPr>
                <w:w w:val="0"/>
                <w:sz w:val="20"/>
                <w:szCs w:val="20"/>
              </w:rPr>
              <w:t>w</w:t>
            </w:r>
            <w:r w:rsidR="006E0DAA" w:rsidRPr="00CF70CF">
              <w:rPr>
                <w:w w:val="0"/>
                <w:sz w:val="20"/>
                <w:szCs w:val="20"/>
              </w:rPr>
              <w:t xml:space="preserve"> </w:t>
            </w:r>
            <w:r w:rsidRPr="00CF70CF">
              <w:rPr>
                <w:w w:val="0"/>
                <w:sz w:val="20"/>
                <w:szCs w:val="20"/>
              </w:rPr>
              <w:t>formie</w:t>
            </w:r>
            <w:r w:rsidR="006E0DAA" w:rsidRPr="00CF70CF">
              <w:rPr>
                <w:w w:val="0"/>
                <w:sz w:val="20"/>
                <w:szCs w:val="20"/>
              </w:rPr>
              <w:t xml:space="preserve"> </w:t>
            </w:r>
            <w:r w:rsidRPr="00CF70CF">
              <w:rPr>
                <w:w w:val="0"/>
                <w:sz w:val="20"/>
                <w:szCs w:val="20"/>
              </w:rPr>
              <w:t>dokumentów,</w:t>
            </w:r>
            <w:r w:rsidR="006E0DAA" w:rsidRPr="00CF70CF">
              <w:rPr>
                <w:w w:val="0"/>
                <w:sz w:val="20"/>
                <w:szCs w:val="20"/>
              </w:rPr>
              <w:t xml:space="preserve"> </w:t>
            </w:r>
            <w:r w:rsidRPr="00CF70CF">
              <w:rPr>
                <w:w w:val="0"/>
                <w:sz w:val="20"/>
                <w:szCs w:val="20"/>
              </w:rPr>
              <w:t>proszę</w:t>
            </w:r>
            <w:r w:rsidR="006E0DAA" w:rsidRPr="00CF70CF">
              <w:rPr>
                <w:w w:val="0"/>
                <w:sz w:val="20"/>
                <w:szCs w:val="20"/>
              </w:rPr>
              <w:t xml:space="preserve"> </w:t>
            </w:r>
            <w:r w:rsidRPr="00CF70CF">
              <w:rPr>
                <w:w w:val="0"/>
                <w:sz w:val="20"/>
                <w:szCs w:val="20"/>
              </w:rPr>
              <w:t>wskazać</w:t>
            </w:r>
            <w:r w:rsidR="006E0DAA" w:rsidRPr="00CF70CF">
              <w:rPr>
                <w:w w:val="0"/>
                <w:sz w:val="20"/>
                <w:szCs w:val="20"/>
              </w:rPr>
              <w:t xml:space="preserve"> </w:t>
            </w:r>
            <w:r w:rsidRPr="00CF70CF">
              <w:rPr>
                <w:w w:val="0"/>
                <w:sz w:val="20"/>
                <w:szCs w:val="20"/>
              </w:rPr>
              <w:t>dla</w:t>
            </w:r>
            <w:r w:rsidR="006E0DAA" w:rsidRPr="00CF70CF">
              <w:rPr>
                <w:w w:val="0"/>
                <w:sz w:val="20"/>
                <w:szCs w:val="20"/>
              </w:rPr>
              <w:t xml:space="preserve"> </w:t>
            </w:r>
            <w:r w:rsidRPr="00CF70CF">
              <w:rPr>
                <w:b/>
                <w:w w:val="0"/>
                <w:sz w:val="20"/>
                <w:szCs w:val="20"/>
              </w:rPr>
              <w:t>każdego</w:t>
            </w:r>
            <w:r w:rsidR="006E0DAA" w:rsidRPr="00CF70CF">
              <w:rPr>
                <w:w w:val="0"/>
                <w:sz w:val="20"/>
                <w:szCs w:val="20"/>
              </w:rPr>
              <w:t xml:space="preserve"> </w:t>
            </w:r>
            <w:r w:rsidRPr="00CF70CF">
              <w:rPr>
                <w:w w:val="0"/>
                <w:sz w:val="20"/>
                <w:szCs w:val="20"/>
              </w:rPr>
              <w:t>z</w:t>
            </w:r>
            <w:r w:rsidR="006E0DAA" w:rsidRPr="00CF70CF">
              <w:rPr>
                <w:w w:val="0"/>
                <w:sz w:val="20"/>
                <w:szCs w:val="20"/>
              </w:rPr>
              <w:t xml:space="preserve"> </w:t>
            </w:r>
            <w:r w:rsidRPr="00CF70CF">
              <w:rPr>
                <w:w w:val="0"/>
                <w:sz w:val="20"/>
                <w:szCs w:val="20"/>
              </w:rPr>
              <w:t>nich,</w:t>
            </w:r>
            <w:r w:rsidR="006E0DAA" w:rsidRPr="00CF70CF">
              <w:rPr>
                <w:w w:val="0"/>
                <w:sz w:val="20"/>
                <w:szCs w:val="20"/>
              </w:rPr>
              <w:t xml:space="preserve"> </w:t>
            </w:r>
            <w:r w:rsidRPr="00CF70CF">
              <w:rPr>
                <w:w w:val="0"/>
                <w:sz w:val="20"/>
                <w:szCs w:val="20"/>
              </w:rPr>
              <w:t>czy</w:t>
            </w:r>
            <w:r w:rsidR="006E0DAA" w:rsidRPr="00CF70CF">
              <w:rPr>
                <w:w w:val="0"/>
                <w:sz w:val="20"/>
                <w:szCs w:val="20"/>
              </w:rPr>
              <w:t xml:space="preserve"> </w:t>
            </w:r>
            <w:r w:rsidRPr="00CF70CF">
              <w:rPr>
                <w:w w:val="0"/>
                <w:sz w:val="20"/>
                <w:szCs w:val="20"/>
              </w:rPr>
              <w:t>wykonawca</w:t>
            </w:r>
            <w:r w:rsidR="006E0DAA" w:rsidRPr="00CF70CF">
              <w:rPr>
                <w:w w:val="0"/>
                <w:sz w:val="20"/>
                <w:szCs w:val="20"/>
              </w:rPr>
              <w:t xml:space="preserve"> </w:t>
            </w:r>
            <w:r w:rsidRPr="00CF70CF">
              <w:rPr>
                <w:w w:val="0"/>
                <w:sz w:val="20"/>
                <w:szCs w:val="20"/>
              </w:rPr>
              <w:t>posiada</w:t>
            </w:r>
            <w:r w:rsidR="006E0DAA" w:rsidRPr="00CF70CF">
              <w:rPr>
                <w:w w:val="0"/>
                <w:sz w:val="20"/>
                <w:szCs w:val="20"/>
              </w:rPr>
              <w:t xml:space="preserve"> </w:t>
            </w:r>
            <w:r w:rsidRPr="00CF70CF">
              <w:rPr>
                <w:w w:val="0"/>
                <w:sz w:val="20"/>
                <w:szCs w:val="20"/>
              </w:rPr>
              <w:t>wymagane</w:t>
            </w:r>
            <w:r w:rsidR="006E0DAA" w:rsidRPr="00CF70CF">
              <w:rPr>
                <w:w w:val="0"/>
                <w:sz w:val="20"/>
                <w:szCs w:val="20"/>
              </w:rPr>
              <w:t xml:space="preserve"> </w:t>
            </w:r>
            <w:r w:rsidRPr="00CF70CF">
              <w:rPr>
                <w:w w:val="0"/>
                <w:sz w:val="20"/>
                <w:szCs w:val="20"/>
              </w:rPr>
              <w:t>dokumenty:</w:t>
            </w:r>
            <w:r w:rsidRPr="00CF70CF">
              <w:rPr>
                <w:w w:val="0"/>
                <w:sz w:val="20"/>
                <w:szCs w:val="20"/>
              </w:rPr>
              <w:br/>
            </w:r>
            <w:r w:rsidRPr="00CF70CF">
              <w:rPr>
                <w:sz w:val="20"/>
                <w:szCs w:val="20"/>
              </w:rPr>
              <w:t>Jeżeli</w:t>
            </w:r>
            <w:r w:rsidR="006E0DAA" w:rsidRPr="00CF70CF">
              <w:rPr>
                <w:sz w:val="20"/>
                <w:szCs w:val="20"/>
              </w:rPr>
              <w:t xml:space="preserve"> </w:t>
            </w:r>
            <w:r w:rsidRPr="00CF70CF">
              <w:rPr>
                <w:sz w:val="20"/>
                <w:szCs w:val="20"/>
              </w:rPr>
              <w:t>niektóre</w:t>
            </w:r>
            <w:r w:rsidR="006E0DAA" w:rsidRPr="00CF70CF">
              <w:rPr>
                <w:sz w:val="20"/>
                <w:szCs w:val="20"/>
              </w:rPr>
              <w:t xml:space="preserve"> </w:t>
            </w:r>
            <w:r w:rsidRPr="00CF70CF">
              <w:rPr>
                <w:sz w:val="20"/>
                <w:szCs w:val="20"/>
              </w:rPr>
              <w:t>z</w:t>
            </w:r>
            <w:r w:rsidR="006E0DAA" w:rsidRPr="00CF70CF">
              <w:rPr>
                <w:sz w:val="20"/>
                <w:szCs w:val="20"/>
              </w:rPr>
              <w:t xml:space="preserve"> </w:t>
            </w:r>
            <w:r w:rsidRPr="00CF70CF">
              <w:rPr>
                <w:sz w:val="20"/>
                <w:szCs w:val="20"/>
              </w:rPr>
              <w:t>tych</w:t>
            </w:r>
            <w:r w:rsidR="006E0DAA" w:rsidRPr="00CF70CF">
              <w:rPr>
                <w:sz w:val="20"/>
                <w:szCs w:val="20"/>
              </w:rPr>
              <w:t xml:space="preserve"> </w:t>
            </w:r>
            <w:r w:rsidRPr="00CF70CF">
              <w:rPr>
                <w:sz w:val="20"/>
                <w:szCs w:val="20"/>
              </w:rPr>
              <w:t>zaświadczeń</w:t>
            </w:r>
            <w:r w:rsidR="006E0DAA" w:rsidRPr="00CF70CF">
              <w:rPr>
                <w:sz w:val="20"/>
                <w:szCs w:val="20"/>
              </w:rPr>
              <w:t xml:space="preserve"> </w:t>
            </w:r>
            <w:r w:rsidRPr="00CF70CF">
              <w:rPr>
                <w:sz w:val="20"/>
                <w:szCs w:val="20"/>
              </w:rPr>
              <w:t>lub</w:t>
            </w:r>
            <w:r w:rsidR="006E0DAA" w:rsidRPr="00CF70CF">
              <w:rPr>
                <w:sz w:val="20"/>
                <w:szCs w:val="20"/>
              </w:rPr>
              <w:t xml:space="preserve"> </w:t>
            </w:r>
            <w:r w:rsidRPr="00CF70CF">
              <w:rPr>
                <w:sz w:val="20"/>
                <w:szCs w:val="20"/>
              </w:rPr>
              <w:t>rodzajów</w:t>
            </w:r>
            <w:r w:rsidR="006E0DAA" w:rsidRPr="00CF70CF">
              <w:rPr>
                <w:sz w:val="20"/>
                <w:szCs w:val="20"/>
              </w:rPr>
              <w:t xml:space="preserve"> </w:t>
            </w:r>
            <w:r w:rsidRPr="00CF70CF">
              <w:rPr>
                <w:sz w:val="20"/>
                <w:szCs w:val="20"/>
              </w:rPr>
              <w:lastRenderedPageBreak/>
              <w:t>dowodów</w:t>
            </w:r>
            <w:r w:rsidR="006E0DAA" w:rsidRPr="00CF70CF">
              <w:rPr>
                <w:sz w:val="20"/>
                <w:szCs w:val="20"/>
              </w:rPr>
              <w:t xml:space="preserve"> </w:t>
            </w:r>
            <w:r w:rsidRPr="00CF70CF">
              <w:rPr>
                <w:sz w:val="20"/>
                <w:szCs w:val="20"/>
              </w:rPr>
              <w:t>w</w:t>
            </w:r>
            <w:r w:rsidR="006E0DAA" w:rsidRPr="00CF70CF">
              <w:rPr>
                <w:sz w:val="20"/>
                <w:szCs w:val="20"/>
              </w:rPr>
              <w:t xml:space="preserve"> </w:t>
            </w:r>
            <w:r w:rsidRPr="00CF70CF">
              <w:rPr>
                <w:sz w:val="20"/>
                <w:szCs w:val="20"/>
              </w:rPr>
              <w:t>formie</w:t>
            </w:r>
            <w:r w:rsidR="006E0DAA" w:rsidRPr="00CF70CF">
              <w:rPr>
                <w:sz w:val="20"/>
                <w:szCs w:val="20"/>
              </w:rPr>
              <w:t xml:space="preserve"> </w:t>
            </w:r>
            <w:r w:rsidRPr="00CF70CF">
              <w:rPr>
                <w:sz w:val="20"/>
                <w:szCs w:val="20"/>
              </w:rPr>
              <w:t>dokumentów</w:t>
            </w:r>
            <w:r w:rsidR="006E0DAA" w:rsidRPr="00CF70CF">
              <w:rPr>
                <w:sz w:val="20"/>
                <w:szCs w:val="20"/>
              </w:rPr>
              <w:t xml:space="preserve"> </w:t>
            </w:r>
            <w:r w:rsidRPr="00CF70CF">
              <w:rPr>
                <w:sz w:val="20"/>
                <w:szCs w:val="20"/>
              </w:rPr>
              <w:t>są</w:t>
            </w:r>
            <w:r w:rsidR="006E0DAA" w:rsidRPr="00CF70CF">
              <w:rPr>
                <w:sz w:val="20"/>
                <w:szCs w:val="20"/>
              </w:rPr>
              <w:t xml:space="preserve"> </w:t>
            </w:r>
            <w:r w:rsidRPr="00CF70CF">
              <w:rPr>
                <w:sz w:val="20"/>
                <w:szCs w:val="20"/>
              </w:rPr>
              <w:t>dostępne</w:t>
            </w:r>
            <w:r w:rsidR="006E0DAA" w:rsidRPr="00CF70CF">
              <w:rPr>
                <w:sz w:val="20"/>
                <w:szCs w:val="20"/>
              </w:rPr>
              <w:t xml:space="preserve"> </w:t>
            </w:r>
            <w:r w:rsidRPr="00CF70CF">
              <w:rPr>
                <w:sz w:val="20"/>
                <w:szCs w:val="20"/>
              </w:rPr>
              <w:t>w</w:t>
            </w:r>
            <w:r w:rsidR="006E0DAA" w:rsidRPr="00CF70CF">
              <w:rPr>
                <w:sz w:val="20"/>
                <w:szCs w:val="20"/>
              </w:rPr>
              <w:t xml:space="preserve"> </w:t>
            </w:r>
            <w:r w:rsidRPr="00CF70CF">
              <w:rPr>
                <w:sz w:val="20"/>
                <w:szCs w:val="20"/>
              </w:rPr>
              <w:t>postaci</w:t>
            </w:r>
            <w:r w:rsidR="006E0DAA" w:rsidRPr="00CF70CF">
              <w:rPr>
                <w:sz w:val="20"/>
                <w:szCs w:val="20"/>
              </w:rPr>
              <w:t xml:space="preserve"> </w:t>
            </w:r>
            <w:r w:rsidRPr="00CF70CF">
              <w:rPr>
                <w:sz w:val="20"/>
                <w:szCs w:val="20"/>
              </w:rPr>
              <w:t>elektronicznej</w:t>
            </w:r>
            <w:r w:rsidRPr="00CF70CF">
              <w:rPr>
                <w:sz w:val="20"/>
                <w:szCs w:val="20"/>
                <w:vertAlign w:val="superscript"/>
              </w:rPr>
              <w:footnoteReference w:id="46"/>
            </w:r>
            <w:r w:rsidRPr="00CF70CF">
              <w:rPr>
                <w:sz w:val="20"/>
                <w:szCs w:val="20"/>
              </w:rPr>
              <w:t>,</w:t>
            </w:r>
            <w:r w:rsidR="006E0DAA" w:rsidRPr="00CF70CF">
              <w:rPr>
                <w:sz w:val="20"/>
                <w:szCs w:val="20"/>
              </w:rPr>
              <w:t xml:space="preserve"> </w:t>
            </w:r>
            <w:r w:rsidRPr="00CF70CF">
              <w:rPr>
                <w:sz w:val="20"/>
                <w:szCs w:val="20"/>
              </w:rPr>
              <w:t>proszę</w:t>
            </w:r>
            <w:r w:rsidR="006E0DAA" w:rsidRPr="00CF70CF">
              <w:rPr>
                <w:sz w:val="20"/>
                <w:szCs w:val="20"/>
              </w:rPr>
              <w:t xml:space="preserve"> </w:t>
            </w:r>
            <w:r w:rsidRPr="00CF70CF">
              <w:rPr>
                <w:sz w:val="20"/>
                <w:szCs w:val="20"/>
              </w:rPr>
              <w:t>wskazać</w:t>
            </w:r>
            <w:r w:rsidR="006E0DAA" w:rsidRPr="00CF70CF">
              <w:rPr>
                <w:sz w:val="20"/>
                <w:szCs w:val="20"/>
              </w:rPr>
              <w:t xml:space="preserve"> </w:t>
            </w:r>
            <w:r w:rsidRPr="00CF70CF">
              <w:rPr>
                <w:sz w:val="20"/>
                <w:szCs w:val="20"/>
              </w:rPr>
              <w:t>dla</w:t>
            </w:r>
            <w:r w:rsidR="006E0DAA" w:rsidRPr="00CF70CF">
              <w:rPr>
                <w:sz w:val="20"/>
                <w:szCs w:val="20"/>
              </w:rPr>
              <w:t xml:space="preserve"> </w:t>
            </w:r>
            <w:r w:rsidRPr="00CF70CF">
              <w:rPr>
                <w:b/>
                <w:sz w:val="20"/>
                <w:szCs w:val="20"/>
              </w:rPr>
              <w:t>każdego</w:t>
            </w:r>
            <w:r w:rsidR="006E0DAA" w:rsidRPr="00CF70CF">
              <w:rPr>
                <w:sz w:val="20"/>
                <w:szCs w:val="20"/>
              </w:rPr>
              <w:t xml:space="preserve"> </w:t>
            </w:r>
            <w:r w:rsidRPr="00CF70CF">
              <w:rPr>
                <w:sz w:val="20"/>
                <w:szCs w:val="20"/>
              </w:rPr>
              <w:t>z</w:t>
            </w:r>
            <w:r w:rsidR="006E0DAA" w:rsidRPr="00CF70CF">
              <w:rPr>
                <w:sz w:val="20"/>
                <w:szCs w:val="20"/>
              </w:rPr>
              <w:t xml:space="preserve"> </w:t>
            </w:r>
            <w:r w:rsidRPr="00CF70CF">
              <w:rPr>
                <w:sz w:val="20"/>
                <w:szCs w:val="20"/>
              </w:rPr>
              <w:t>nich:</w:t>
            </w:r>
          </w:p>
        </w:tc>
        <w:tc>
          <w:tcPr>
            <w:tcW w:w="5812" w:type="dxa"/>
          </w:tcPr>
          <w:p w14:paraId="5F80D417" w14:textId="77777777" w:rsidR="009D0772" w:rsidRPr="00CF70CF" w:rsidRDefault="009D0772" w:rsidP="00607ECF">
            <w:pPr>
              <w:spacing w:after="0"/>
              <w:rPr>
                <w:b/>
                <w:w w:val="0"/>
                <w:sz w:val="20"/>
                <w:szCs w:val="20"/>
              </w:rPr>
            </w:pPr>
            <w:r w:rsidRPr="00CF70CF">
              <w:rPr>
                <w:sz w:val="20"/>
                <w:szCs w:val="20"/>
              </w:rPr>
              <w:lastRenderedPageBreak/>
              <w:t>[….]</w:t>
            </w:r>
            <w:r w:rsidRPr="00CF70CF">
              <w:rPr>
                <w:sz w:val="20"/>
                <w:szCs w:val="20"/>
              </w:rPr>
              <w:br/>
            </w:r>
            <w:r w:rsidRPr="00CF70CF">
              <w:rPr>
                <w:sz w:val="20"/>
                <w:szCs w:val="20"/>
              </w:rPr>
              <w:br/>
            </w:r>
            <w:r w:rsidRPr="00CF70CF">
              <w:rPr>
                <w:sz w:val="20"/>
                <w:szCs w:val="20"/>
              </w:rPr>
              <w:br/>
            </w:r>
            <w:r w:rsidRPr="00CF70CF">
              <w:rPr>
                <w:sz w:val="20"/>
                <w:szCs w:val="20"/>
              </w:rPr>
              <w:br/>
              <w:t>[]</w:t>
            </w:r>
            <w:r w:rsidR="006E0DAA" w:rsidRPr="00CF70CF">
              <w:rPr>
                <w:sz w:val="20"/>
                <w:szCs w:val="20"/>
              </w:rPr>
              <w:t xml:space="preserve"> </w:t>
            </w:r>
            <w:r w:rsidRPr="00CF70CF">
              <w:rPr>
                <w:sz w:val="20"/>
                <w:szCs w:val="20"/>
              </w:rPr>
              <w:t>Tak</w:t>
            </w:r>
            <w:r w:rsidR="006E0DAA" w:rsidRPr="00CF70CF">
              <w:rPr>
                <w:sz w:val="20"/>
                <w:szCs w:val="20"/>
              </w:rPr>
              <w:t xml:space="preserve"> </w:t>
            </w:r>
            <w:r w:rsidRPr="00CF70CF">
              <w:rPr>
                <w:sz w:val="20"/>
                <w:szCs w:val="20"/>
              </w:rPr>
              <w:t>[]</w:t>
            </w:r>
            <w:r w:rsidR="006E0DAA" w:rsidRPr="00CF70CF">
              <w:rPr>
                <w:sz w:val="20"/>
                <w:szCs w:val="20"/>
              </w:rPr>
              <w:t xml:space="preserve"> </w:t>
            </w:r>
            <w:r w:rsidRPr="00CF70CF">
              <w:rPr>
                <w:sz w:val="20"/>
                <w:szCs w:val="20"/>
              </w:rPr>
              <w:t>Nie</w:t>
            </w:r>
            <w:r w:rsidRPr="00CF70CF">
              <w:rPr>
                <w:sz w:val="20"/>
                <w:szCs w:val="20"/>
                <w:vertAlign w:val="superscript"/>
              </w:rPr>
              <w:footnoteReference w:id="47"/>
            </w:r>
            <w:r w:rsidRPr="00CF70CF">
              <w:rPr>
                <w:sz w:val="20"/>
                <w:szCs w:val="20"/>
              </w:rPr>
              <w:br/>
            </w:r>
            <w:r w:rsidRPr="00CF70CF">
              <w:rPr>
                <w:sz w:val="20"/>
                <w:szCs w:val="20"/>
              </w:rPr>
              <w:br/>
            </w:r>
            <w:r w:rsidRPr="00CF70CF">
              <w:rPr>
                <w:sz w:val="20"/>
                <w:szCs w:val="20"/>
              </w:rPr>
              <w:br/>
            </w:r>
            <w:r w:rsidRPr="00CF70CF">
              <w:rPr>
                <w:sz w:val="20"/>
                <w:szCs w:val="20"/>
              </w:rPr>
              <w:br/>
            </w:r>
            <w:r w:rsidRPr="00CF70CF">
              <w:rPr>
                <w:sz w:val="20"/>
                <w:szCs w:val="20"/>
              </w:rPr>
              <w:br/>
            </w:r>
            <w:r w:rsidRPr="00CF70CF">
              <w:rPr>
                <w:sz w:val="20"/>
                <w:szCs w:val="20"/>
              </w:rPr>
              <w:br/>
            </w:r>
            <w:r w:rsidRPr="00CF70CF">
              <w:rPr>
                <w:sz w:val="20"/>
                <w:szCs w:val="20"/>
              </w:rPr>
              <w:lastRenderedPageBreak/>
              <w:t>(adres</w:t>
            </w:r>
            <w:r w:rsidR="006E0DAA" w:rsidRPr="00CF70CF">
              <w:rPr>
                <w:sz w:val="20"/>
                <w:szCs w:val="20"/>
              </w:rPr>
              <w:t xml:space="preserve"> </w:t>
            </w:r>
            <w:r w:rsidRPr="00CF70CF">
              <w:rPr>
                <w:sz w:val="20"/>
                <w:szCs w:val="20"/>
              </w:rPr>
              <w:t>internetowy,</w:t>
            </w:r>
            <w:r w:rsidR="006E0DAA" w:rsidRPr="00CF70CF">
              <w:rPr>
                <w:sz w:val="20"/>
                <w:szCs w:val="20"/>
              </w:rPr>
              <w:t xml:space="preserve"> </w:t>
            </w:r>
            <w:r w:rsidRPr="00CF70CF">
              <w:rPr>
                <w:sz w:val="20"/>
                <w:szCs w:val="20"/>
              </w:rPr>
              <w:t>wydający</w:t>
            </w:r>
            <w:r w:rsidR="006E0DAA" w:rsidRPr="00CF70CF">
              <w:rPr>
                <w:sz w:val="20"/>
                <w:szCs w:val="20"/>
              </w:rPr>
              <w:t xml:space="preserve"> </w:t>
            </w:r>
            <w:r w:rsidRPr="00CF70CF">
              <w:rPr>
                <w:sz w:val="20"/>
                <w:szCs w:val="20"/>
              </w:rPr>
              <w:t>urząd</w:t>
            </w:r>
            <w:r w:rsidR="006E0DAA" w:rsidRPr="00CF70CF">
              <w:rPr>
                <w:sz w:val="20"/>
                <w:szCs w:val="20"/>
              </w:rPr>
              <w:t xml:space="preserve"> </w:t>
            </w:r>
            <w:r w:rsidRPr="00CF70CF">
              <w:rPr>
                <w:sz w:val="20"/>
                <w:szCs w:val="20"/>
              </w:rPr>
              <w:t>lub</w:t>
            </w:r>
            <w:r w:rsidR="006E0DAA" w:rsidRPr="00CF70CF">
              <w:rPr>
                <w:sz w:val="20"/>
                <w:szCs w:val="20"/>
              </w:rPr>
              <w:t xml:space="preserve"> </w:t>
            </w:r>
            <w:r w:rsidRPr="00CF70CF">
              <w:rPr>
                <w:sz w:val="20"/>
                <w:szCs w:val="20"/>
              </w:rPr>
              <w:t>organ,</w:t>
            </w:r>
            <w:r w:rsidR="006E0DAA" w:rsidRPr="00CF70CF">
              <w:rPr>
                <w:sz w:val="20"/>
                <w:szCs w:val="20"/>
              </w:rPr>
              <w:t xml:space="preserve"> </w:t>
            </w:r>
            <w:r w:rsidRPr="00CF70CF">
              <w:rPr>
                <w:sz w:val="20"/>
                <w:szCs w:val="20"/>
              </w:rPr>
              <w:t>dokładne</w:t>
            </w:r>
            <w:r w:rsidR="006E0DAA" w:rsidRPr="00CF70CF">
              <w:rPr>
                <w:sz w:val="20"/>
                <w:szCs w:val="20"/>
              </w:rPr>
              <w:t xml:space="preserve"> </w:t>
            </w:r>
            <w:r w:rsidRPr="00CF70CF">
              <w:rPr>
                <w:sz w:val="20"/>
                <w:szCs w:val="20"/>
              </w:rPr>
              <w:t>dane</w:t>
            </w:r>
            <w:r w:rsidR="006E0DAA" w:rsidRPr="00CF70CF">
              <w:rPr>
                <w:sz w:val="20"/>
                <w:szCs w:val="20"/>
              </w:rPr>
              <w:t xml:space="preserve"> </w:t>
            </w:r>
            <w:r w:rsidRPr="00CF70CF">
              <w:rPr>
                <w:sz w:val="20"/>
                <w:szCs w:val="20"/>
              </w:rPr>
              <w:t>referencyjne</w:t>
            </w:r>
            <w:r w:rsidR="006E0DAA" w:rsidRPr="00CF70CF">
              <w:rPr>
                <w:sz w:val="20"/>
                <w:szCs w:val="20"/>
              </w:rPr>
              <w:t xml:space="preserve"> </w:t>
            </w:r>
            <w:r w:rsidRPr="00CF70CF">
              <w:rPr>
                <w:sz w:val="20"/>
                <w:szCs w:val="20"/>
              </w:rPr>
              <w:t>dokumentacji):</w:t>
            </w:r>
            <w:r w:rsidR="006E0DAA" w:rsidRPr="00CF70CF">
              <w:rPr>
                <w:sz w:val="20"/>
                <w:szCs w:val="20"/>
              </w:rPr>
              <w:t xml:space="preserve"> </w:t>
            </w:r>
            <w:r w:rsidRPr="00CF70CF">
              <w:rPr>
                <w:sz w:val="20"/>
                <w:szCs w:val="20"/>
              </w:rPr>
              <w:t>[……][……][……]</w:t>
            </w:r>
            <w:r w:rsidRPr="00CF70CF">
              <w:rPr>
                <w:sz w:val="20"/>
                <w:szCs w:val="20"/>
                <w:vertAlign w:val="superscript"/>
              </w:rPr>
              <w:footnoteReference w:id="48"/>
            </w:r>
          </w:p>
        </w:tc>
      </w:tr>
    </w:tbl>
    <w:p w14:paraId="227642DE" w14:textId="77777777" w:rsidR="009D0772" w:rsidRPr="00CF70CF" w:rsidRDefault="009D0772" w:rsidP="00607ECF">
      <w:pPr>
        <w:spacing w:after="0"/>
        <w:jc w:val="center"/>
        <w:rPr>
          <w:b/>
          <w:sz w:val="20"/>
          <w:szCs w:val="20"/>
          <w:lang w:eastAsia="en-GB"/>
        </w:rPr>
      </w:pPr>
      <w:r w:rsidRPr="00CF70CF">
        <w:rPr>
          <w:b/>
          <w:sz w:val="20"/>
          <w:szCs w:val="20"/>
          <w:lang w:eastAsia="en-GB"/>
        </w:rPr>
        <w:lastRenderedPageBreak/>
        <w:t>Część</w:t>
      </w:r>
      <w:r w:rsidR="006E0DAA" w:rsidRPr="00CF70CF">
        <w:rPr>
          <w:b/>
          <w:sz w:val="20"/>
          <w:szCs w:val="20"/>
          <w:lang w:eastAsia="en-GB"/>
        </w:rPr>
        <w:t xml:space="preserve"> </w:t>
      </w:r>
      <w:r w:rsidRPr="00CF70CF">
        <w:rPr>
          <w:b/>
          <w:sz w:val="20"/>
          <w:szCs w:val="20"/>
          <w:lang w:eastAsia="en-GB"/>
        </w:rPr>
        <w:t>VI:</w:t>
      </w:r>
      <w:r w:rsidR="006E0DAA" w:rsidRPr="00CF70CF">
        <w:rPr>
          <w:b/>
          <w:sz w:val="20"/>
          <w:szCs w:val="20"/>
          <w:lang w:eastAsia="en-GB"/>
        </w:rPr>
        <w:t xml:space="preserve"> </w:t>
      </w:r>
      <w:r w:rsidRPr="00CF70CF">
        <w:rPr>
          <w:b/>
          <w:sz w:val="20"/>
          <w:szCs w:val="20"/>
          <w:lang w:eastAsia="en-GB"/>
        </w:rPr>
        <w:t>Oświadczenia</w:t>
      </w:r>
      <w:r w:rsidR="006E0DAA" w:rsidRPr="00CF70CF">
        <w:rPr>
          <w:b/>
          <w:sz w:val="20"/>
          <w:szCs w:val="20"/>
          <w:lang w:eastAsia="en-GB"/>
        </w:rPr>
        <w:t xml:space="preserve"> </w:t>
      </w:r>
      <w:r w:rsidRPr="00CF70CF">
        <w:rPr>
          <w:b/>
          <w:sz w:val="20"/>
          <w:szCs w:val="20"/>
          <w:lang w:eastAsia="en-GB"/>
        </w:rPr>
        <w:t>końcowe</w:t>
      </w:r>
    </w:p>
    <w:p w14:paraId="2DF015CB" w14:textId="77777777" w:rsidR="009D0772" w:rsidRPr="00CF70CF" w:rsidRDefault="009D0772" w:rsidP="00607ECF">
      <w:pPr>
        <w:spacing w:after="0"/>
        <w:rPr>
          <w:i/>
          <w:sz w:val="20"/>
          <w:szCs w:val="20"/>
        </w:rPr>
      </w:pPr>
      <w:r w:rsidRPr="00CF70CF">
        <w:rPr>
          <w:i/>
          <w:sz w:val="20"/>
          <w:szCs w:val="20"/>
        </w:rPr>
        <w:t>Niżej</w:t>
      </w:r>
      <w:r w:rsidR="006E0DAA" w:rsidRPr="00CF70CF">
        <w:rPr>
          <w:i/>
          <w:sz w:val="20"/>
          <w:szCs w:val="20"/>
        </w:rPr>
        <w:t xml:space="preserve"> </w:t>
      </w:r>
      <w:r w:rsidRPr="00CF70CF">
        <w:rPr>
          <w:i/>
          <w:sz w:val="20"/>
          <w:szCs w:val="20"/>
        </w:rPr>
        <w:t>podpisany(-a)(-i)</w:t>
      </w:r>
      <w:r w:rsidR="006E0DAA" w:rsidRPr="00CF70CF">
        <w:rPr>
          <w:i/>
          <w:sz w:val="20"/>
          <w:szCs w:val="20"/>
        </w:rPr>
        <w:t xml:space="preserve"> </w:t>
      </w:r>
      <w:r w:rsidRPr="00CF70CF">
        <w:rPr>
          <w:i/>
          <w:sz w:val="20"/>
          <w:szCs w:val="20"/>
        </w:rPr>
        <w:t>oficjalnie</w:t>
      </w:r>
      <w:r w:rsidR="006E0DAA" w:rsidRPr="00CF70CF">
        <w:rPr>
          <w:i/>
          <w:sz w:val="20"/>
          <w:szCs w:val="20"/>
        </w:rPr>
        <w:t xml:space="preserve"> </w:t>
      </w:r>
      <w:r w:rsidRPr="00CF70CF">
        <w:rPr>
          <w:i/>
          <w:sz w:val="20"/>
          <w:szCs w:val="20"/>
        </w:rPr>
        <w:t>oświadcza(-ją),</w:t>
      </w:r>
      <w:r w:rsidR="006E0DAA" w:rsidRPr="00CF70CF">
        <w:rPr>
          <w:i/>
          <w:sz w:val="20"/>
          <w:szCs w:val="20"/>
        </w:rPr>
        <w:t xml:space="preserve"> </w:t>
      </w:r>
      <w:r w:rsidRPr="00CF70CF">
        <w:rPr>
          <w:i/>
          <w:sz w:val="20"/>
          <w:szCs w:val="20"/>
        </w:rPr>
        <w:t>że</w:t>
      </w:r>
      <w:r w:rsidR="006E0DAA" w:rsidRPr="00CF70CF">
        <w:rPr>
          <w:i/>
          <w:sz w:val="20"/>
          <w:szCs w:val="20"/>
        </w:rPr>
        <w:t xml:space="preserve"> </w:t>
      </w:r>
      <w:r w:rsidRPr="00CF70CF">
        <w:rPr>
          <w:i/>
          <w:sz w:val="20"/>
          <w:szCs w:val="20"/>
        </w:rPr>
        <w:t>informacje</w:t>
      </w:r>
      <w:r w:rsidR="006E0DAA" w:rsidRPr="00CF70CF">
        <w:rPr>
          <w:i/>
          <w:sz w:val="20"/>
          <w:szCs w:val="20"/>
        </w:rPr>
        <w:t xml:space="preserve"> </w:t>
      </w:r>
      <w:r w:rsidRPr="00CF70CF">
        <w:rPr>
          <w:i/>
          <w:sz w:val="20"/>
          <w:szCs w:val="20"/>
        </w:rPr>
        <w:t>podane</w:t>
      </w:r>
      <w:r w:rsidR="006E0DAA" w:rsidRPr="00CF70CF">
        <w:rPr>
          <w:i/>
          <w:sz w:val="20"/>
          <w:szCs w:val="20"/>
        </w:rPr>
        <w:t xml:space="preserve"> </w:t>
      </w:r>
      <w:r w:rsidRPr="00CF70CF">
        <w:rPr>
          <w:i/>
          <w:sz w:val="20"/>
          <w:szCs w:val="20"/>
        </w:rPr>
        <w:t>powyżej</w:t>
      </w:r>
      <w:r w:rsidR="006E0DAA" w:rsidRPr="00CF70CF">
        <w:rPr>
          <w:i/>
          <w:sz w:val="20"/>
          <w:szCs w:val="20"/>
        </w:rPr>
        <w:t xml:space="preserve"> </w:t>
      </w:r>
      <w:r w:rsidRPr="00CF70CF">
        <w:rPr>
          <w:i/>
          <w:sz w:val="20"/>
          <w:szCs w:val="20"/>
        </w:rPr>
        <w:t>w</w:t>
      </w:r>
      <w:r w:rsidR="006E0DAA" w:rsidRPr="00CF70CF">
        <w:rPr>
          <w:i/>
          <w:sz w:val="20"/>
          <w:szCs w:val="20"/>
        </w:rPr>
        <w:t xml:space="preserve"> </w:t>
      </w:r>
      <w:r w:rsidRPr="00CF70CF">
        <w:rPr>
          <w:i/>
          <w:sz w:val="20"/>
          <w:szCs w:val="20"/>
        </w:rPr>
        <w:t>częściach</w:t>
      </w:r>
      <w:r w:rsidR="006E0DAA" w:rsidRPr="00CF70CF">
        <w:rPr>
          <w:i/>
          <w:sz w:val="20"/>
          <w:szCs w:val="20"/>
        </w:rPr>
        <w:t xml:space="preserve"> </w:t>
      </w:r>
      <w:r w:rsidRPr="00CF70CF">
        <w:rPr>
          <w:i/>
          <w:sz w:val="20"/>
          <w:szCs w:val="20"/>
        </w:rPr>
        <w:t>II–V</w:t>
      </w:r>
      <w:r w:rsidR="006E0DAA" w:rsidRPr="00CF70CF">
        <w:rPr>
          <w:i/>
          <w:sz w:val="20"/>
          <w:szCs w:val="20"/>
        </w:rPr>
        <w:t xml:space="preserve"> </w:t>
      </w:r>
      <w:r w:rsidRPr="00CF70CF">
        <w:rPr>
          <w:i/>
          <w:sz w:val="20"/>
          <w:szCs w:val="20"/>
        </w:rPr>
        <w:t>są</w:t>
      </w:r>
      <w:r w:rsidR="006E0DAA" w:rsidRPr="00CF70CF">
        <w:rPr>
          <w:i/>
          <w:sz w:val="20"/>
          <w:szCs w:val="20"/>
        </w:rPr>
        <w:t xml:space="preserve"> </w:t>
      </w:r>
      <w:r w:rsidRPr="00CF70CF">
        <w:rPr>
          <w:i/>
          <w:sz w:val="20"/>
          <w:szCs w:val="20"/>
        </w:rPr>
        <w:t>dokładne</w:t>
      </w:r>
      <w:r w:rsidR="006E0DAA" w:rsidRPr="00CF70CF">
        <w:rPr>
          <w:i/>
          <w:sz w:val="20"/>
          <w:szCs w:val="20"/>
        </w:rPr>
        <w:t xml:space="preserve"> </w:t>
      </w:r>
      <w:r w:rsidRPr="00CF70CF">
        <w:rPr>
          <w:i/>
          <w:sz w:val="20"/>
          <w:szCs w:val="20"/>
        </w:rPr>
        <w:t>i</w:t>
      </w:r>
      <w:r w:rsidR="006E0DAA" w:rsidRPr="00CF70CF">
        <w:rPr>
          <w:i/>
          <w:sz w:val="20"/>
          <w:szCs w:val="20"/>
        </w:rPr>
        <w:t xml:space="preserve"> </w:t>
      </w:r>
      <w:r w:rsidRPr="00CF70CF">
        <w:rPr>
          <w:i/>
          <w:sz w:val="20"/>
          <w:szCs w:val="20"/>
        </w:rPr>
        <w:t>prawidłowe</w:t>
      </w:r>
      <w:r w:rsidR="006E0DAA" w:rsidRPr="00CF70CF">
        <w:rPr>
          <w:i/>
          <w:sz w:val="20"/>
          <w:szCs w:val="20"/>
        </w:rPr>
        <w:t xml:space="preserve"> </w:t>
      </w:r>
      <w:r w:rsidRPr="00CF70CF">
        <w:rPr>
          <w:i/>
          <w:sz w:val="20"/>
          <w:szCs w:val="20"/>
        </w:rPr>
        <w:t>oraz</w:t>
      </w:r>
      <w:r w:rsidR="006E0DAA" w:rsidRPr="00CF70CF">
        <w:rPr>
          <w:i/>
          <w:sz w:val="20"/>
          <w:szCs w:val="20"/>
        </w:rPr>
        <w:t xml:space="preserve"> </w:t>
      </w:r>
      <w:r w:rsidRPr="00CF70CF">
        <w:rPr>
          <w:i/>
          <w:sz w:val="20"/>
          <w:szCs w:val="20"/>
        </w:rPr>
        <w:t>że</w:t>
      </w:r>
      <w:r w:rsidR="006E0DAA" w:rsidRPr="00CF70CF">
        <w:rPr>
          <w:i/>
          <w:sz w:val="20"/>
          <w:szCs w:val="20"/>
        </w:rPr>
        <w:t xml:space="preserve"> </w:t>
      </w:r>
      <w:r w:rsidRPr="00CF70CF">
        <w:rPr>
          <w:i/>
          <w:sz w:val="20"/>
          <w:szCs w:val="20"/>
        </w:rPr>
        <w:t>zostały</w:t>
      </w:r>
      <w:r w:rsidR="006E0DAA" w:rsidRPr="00CF70CF">
        <w:rPr>
          <w:i/>
          <w:sz w:val="20"/>
          <w:szCs w:val="20"/>
        </w:rPr>
        <w:t xml:space="preserve"> </w:t>
      </w:r>
      <w:r w:rsidRPr="00CF70CF">
        <w:rPr>
          <w:i/>
          <w:sz w:val="20"/>
          <w:szCs w:val="20"/>
        </w:rPr>
        <w:t>przedstawione</w:t>
      </w:r>
      <w:r w:rsidR="006E0DAA" w:rsidRPr="00CF70CF">
        <w:rPr>
          <w:i/>
          <w:sz w:val="20"/>
          <w:szCs w:val="20"/>
        </w:rPr>
        <w:t xml:space="preserve"> </w:t>
      </w:r>
      <w:r w:rsidRPr="00CF70CF">
        <w:rPr>
          <w:i/>
          <w:sz w:val="20"/>
          <w:szCs w:val="20"/>
        </w:rPr>
        <w:t>z</w:t>
      </w:r>
      <w:r w:rsidR="006E0DAA" w:rsidRPr="00CF70CF">
        <w:rPr>
          <w:i/>
          <w:sz w:val="20"/>
          <w:szCs w:val="20"/>
        </w:rPr>
        <w:t xml:space="preserve"> </w:t>
      </w:r>
      <w:r w:rsidRPr="00CF70CF">
        <w:rPr>
          <w:i/>
          <w:sz w:val="20"/>
          <w:szCs w:val="20"/>
        </w:rPr>
        <w:t>pełną</w:t>
      </w:r>
      <w:r w:rsidR="006E0DAA" w:rsidRPr="00CF70CF">
        <w:rPr>
          <w:i/>
          <w:sz w:val="20"/>
          <w:szCs w:val="20"/>
        </w:rPr>
        <w:t xml:space="preserve"> </w:t>
      </w:r>
      <w:r w:rsidRPr="00CF70CF">
        <w:rPr>
          <w:i/>
          <w:sz w:val="20"/>
          <w:szCs w:val="20"/>
        </w:rPr>
        <w:t>świadomością</w:t>
      </w:r>
      <w:r w:rsidR="006E0DAA" w:rsidRPr="00CF70CF">
        <w:rPr>
          <w:i/>
          <w:sz w:val="20"/>
          <w:szCs w:val="20"/>
        </w:rPr>
        <w:t xml:space="preserve"> </w:t>
      </w:r>
      <w:r w:rsidRPr="00CF70CF">
        <w:rPr>
          <w:i/>
          <w:sz w:val="20"/>
          <w:szCs w:val="20"/>
        </w:rPr>
        <w:t>konsekwencji</w:t>
      </w:r>
      <w:r w:rsidR="006E0DAA" w:rsidRPr="00CF70CF">
        <w:rPr>
          <w:i/>
          <w:sz w:val="20"/>
          <w:szCs w:val="20"/>
        </w:rPr>
        <w:t xml:space="preserve"> </w:t>
      </w:r>
      <w:r w:rsidRPr="00CF70CF">
        <w:rPr>
          <w:i/>
          <w:sz w:val="20"/>
          <w:szCs w:val="20"/>
        </w:rPr>
        <w:t>poważnego</w:t>
      </w:r>
      <w:r w:rsidR="006E0DAA" w:rsidRPr="00CF70CF">
        <w:rPr>
          <w:i/>
          <w:sz w:val="20"/>
          <w:szCs w:val="20"/>
        </w:rPr>
        <w:t xml:space="preserve"> </w:t>
      </w:r>
      <w:r w:rsidRPr="00CF70CF">
        <w:rPr>
          <w:i/>
          <w:sz w:val="20"/>
          <w:szCs w:val="20"/>
        </w:rPr>
        <w:t>wprowadzenia</w:t>
      </w:r>
      <w:r w:rsidR="006E0DAA" w:rsidRPr="00CF70CF">
        <w:rPr>
          <w:i/>
          <w:sz w:val="20"/>
          <w:szCs w:val="20"/>
        </w:rPr>
        <w:t xml:space="preserve"> </w:t>
      </w:r>
      <w:r w:rsidRPr="00CF70CF">
        <w:rPr>
          <w:i/>
          <w:sz w:val="20"/>
          <w:szCs w:val="20"/>
        </w:rPr>
        <w:t>w</w:t>
      </w:r>
      <w:r w:rsidR="006E0DAA" w:rsidRPr="00CF70CF">
        <w:rPr>
          <w:i/>
          <w:sz w:val="20"/>
          <w:szCs w:val="20"/>
        </w:rPr>
        <w:t xml:space="preserve"> </w:t>
      </w:r>
      <w:r w:rsidRPr="00CF70CF">
        <w:rPr>
          <w:i/>
          <w:sz w:val="20"/>
          <w:szCs w:val="20"/>
        </w:rPr>
        <w:t>błąd.</w:t>
      </w:r>
    </w:p>
    <w:p w14:paraId="6E80C9BC" w14:textId="77777777" w:rsidR="009D0772" w:rsidRPr="00CF70CF" w:rsidRDefault="009D0772" w:rsidP="00607ECF">
      <w:pPr>
        <w:spacing w:after="0"/>
        <w:rPr>
          <w:i/>
          <w:sz w:val="20"/>
          <w:szCs w:val="20"/>
        </w:rPr>
      </w:pPr>
      <w:r w:rsidRPr="00CF70CF">
        <w:rPr>
          <w:i/>
          <w:sz w:val="20"/>
          <w:szCs w:val="20"/>
        </w:rPr>
        <w:t>Niżej</w:t>
      </w:r>
      <w:r w:rsidR="006E0DAA" w:rsidRPr="00CF70CF">
        <w:rPr>
          <w:i/>
          <w:sz w:val="20"/>
          <w:szCs w:val="20"/>
        </w:rPr>
        <w:t xml:space="preserve"> </w:t>
      </w:r>
      <w:r w:rsidRPr="00CF70CF">
        <w:rPr>
          <w:i/>
          <w:sz w:val="20"/>
          <w:szCs w:val="20"/>
        </w:rPr>
        <w:t>podpisany(-a)(-i)</w:t>
      </w:r>
      <w:r w:rsidR="006E0DAA" w:rsidRPr="00CF70CF">
        <w:rPr>
          <w:i/>
          <w:sz w:val="20"/>
          <w:szCs w:val="20"/>
        </w:rPr>
        <w:t xml:space="preserve"> </w:t>
      </w:r>
      <w:r w:rsidRPr="00CF70CF">
        <w:rPr>
          <w:i/>
          <w:sz w:val="20"/>
          <w:szCs w:val="20"/>
        </w:rPr>
        <w:t>oficjalnie</w:t>
      </w:r>
      <w:r w:rsidR="006E0DAA" w:rsidRPr="00CF70CF">
        <w:rPr>
          <w:i/>
          <w:sz w:val="20"/>
          <w:szCs w:val="20"/>
        </w:rPr>
        <w:t xml:space="preserve"> </w:t>
      </w:r>
      <w:r w:rsidRPr="00CF70CF">
        <w:rPr>
          <w:i/>
          <w:sz w:val="20"/>
          <w:szCs w:val="20"/>
        </w:rPr>
        <w:t>oświadcza(-ją),</w:t>
      </w:r>
      <w:r w:rsidR="006E0DAA" w:rsidRPr="00CF70CF">
        <w:rPr>
          <w:i/>
          <w:sz w:val="20"/>
          <w:szCs w:val="20"/>
        </w:rPr>
        <w:t xml:space="preserve"> </w:t>
      </w:r>
      <w:r w:rsidRPr="00CF70CF">
        <w:rPr>
          <w:i/>
          <w:sz w:val="20"/>
          <w:szCs w:val="20"/>
        </w:rPr>
        <w:t>że</w:t>
      </w:r>
      <w:r w:rsidR="006E0DAA" w:rsidRPr="00CF70CF">
        <w:rPr>
          <w:i/>
          <w:sz w:val="20"/>
          <w:szCs w:val="20"/>
        </w:rPr>
        <w:t xml:space="preserve"> </w:t>
      </w:r>
      <w:r w:rsidRPr="00CF70CF">
        <w:rPr>
          <w:i/>
          <w:sz w:val="20"/>
          <w:szCs w:val="20"/>
        </w:rPr>
        <w:t>jest</w:t>
      </w:r>
      <w:r w:rsidR="006E0DAA" w:rsidRPr="00CF70CF">
        <w:rPr>
          <w:i/>
          <w:sz w:val="20"/>
          <w:szCs w:val="20"/>
        </w:rPr>
        <w:t xml:space="preserve"> </w:t>
      </w:r>
      <w:r w:rsidRPr="00CF70CF">
        <w:rPr>
          <w:i/>
          <w:sz w:val="20"/>
          <w:szCs w:val="20"/>
        </w:rPr>
        <w:t>(są)</w:t>
      </w:r>
      <w:r w:rsidR="006E0DAA" w:rsidRPr="00CF70CF">
        <w:rPr>
          <w:i/>
          <w:sz w:val="20"/>
          <w:szCs w:val="20"/>
        </w:rPr>
        <w:t xml:space="preserve"> </w:t>
      </w:r>
      <w:r w:rsidRPr="00CF70CF">
        <w:rPr>
          <w:i/>
          <w:sz w:val="20"/>
          <w:szCs w:val="20"/>
        </w:rPr>
        <w:t>w</w:t>
      </w:r>
      <w:r w:rsidR="006E0DAA" w:rsidRPr="00CF70CF">
        <w:rPr>
          <w:i/>
          <w:sz w:val="20"/>
          <w:szCs w:val="20"/>
        </w:rPr>
        <w:t xml:space="preserve"> </w:t>
      </w:r>
      <w:r w:rsidRPr="00CF70CF">
        <w:rPr>
          <w:i/>
          <w:sz w:val="20"/>
          <w:szCs w:val="20"/>
        </w:rPr>
        <w:t>stanie,</w:t>
      </w:r>
      <w:r w:rsidR="006E0DAA" w:rsidRPr="00CF70CF">
        <w:rPr>
          <w:i/>
          <w:sz w:val="20"/>
          <w:szCs w:val="20"/>
        </w:rPr>
        <w:t xml:space="preserve"> </w:t>
      </w:r>
      <w:r w:rsidRPr="00CF70CF">
        <w:rPr>
          <w:i/>
          <w:sz w:val="20"/>
          <w:szCs w:val="20"/>
        </w:rPr>
        <w:t>na</w:t>
      </w:r>
      <w:r w:rsidR="006E0DAA" w:rsidRPr="00CF70CF">
        <w:rPr>
          <w:i/>
          <w:sz w:val="20"/>
          <w:szCs w:val="20"/>
        </w:rPr>
        <w:t xml:space="preserve"> </w:t>
      </w:r>
      <w:r w:rsidRPr="00CF70CF">
        <w:rPr>
          <w:i/>
          <w:sz w:val="20"/>
          <w:szCs w:val="20"/>
        </w:rPr>
        <w:t>żądanie</w:t>
      </w:r>
      <w:r w:rsidR="006E0DAA" w:rsidRPr="00CF70CF">
        <w:rPr>
          <w:i/>
          <w:sz w:val="20"/>
          <w:szCs w:val="20"/>
        </w:rPr>
        <w:t xml:space="preserve"> </w:t>
      </w:r>
      <w:r w:rsidRPr="00CF70CF">
        <w:rPr>
          <w:i/>
          <w:sz w:val="20"/>
          <w:szCs w:val="20"/>
        </w:rPr>
        <w:t>i</w:t>
      </w:r>
      <w:r w:rsidR="006E0DAA" w:rsidRPr="00CF70CF">
        <w:rPr>
          <w:i/>
          <w:sz w:val="20"/>
          <w:szCs w:val="20"/>
        </w:rPr>
        <w:t xml:space="preserve"> </w:t>
      </w:r>
      <w:r w:rsidRPr="00CF70CF">
        <w:rPr>
          <w:i/>
          <w:sz w:val="20"/>
          <w:szCs w:val="20"/>
        </w:rPr>
        <w:t>bez</w:t>
      </w:r>
      <w:r w:rsidR="006E0DAA" w:rsidRPr="00CF70CF">
        <w:rPr>
          <w:i/>
          <w:sz w:val="20"/>
          <w:szCs w:val="20"/>
        </w:rPr>
        <w:t xml:space="preserve"> </w:t>
      </w:r>
      <w:r w:rsidRPr="00CF70CF">
        <w:rPr>
          <w:i/>
          <w:sz w:val="20"/>
          <w:szCs w:val="20"/>
        </w:rPr>
        <w:t>zwłoki,</w:t>
      </w:r>
      <w:r w:rsidR="006E0DAA" w:rsidRPr="00CF70CF">
        <w:rPr>
          <w:i/>
          <w:sz w:val="20"/>
          <w:szCs w:val="20"/>
        </w:rPr>
        <w:t xml:space="preserve"> </w:t>
      </w:r>
      <w:r w:rsidRPr="00CF70CF">
        <w:rPr>
          <w:i/>
          <w:sz w:val="20"/>
          <w:szCs w:val="20"/>
        </w:rPr>
        <w:t>przedstawić</w:t>
      </w:r>
      <w:r w:rsidR="006E0DAA" w:rsidRPr="00CF70CF">
        <w:rPr>
          <w:i/>
          <w:sz w:val="20"/>
          <w:szCs w:val="20"/>
        </w:rPr>
        <w:t xml:space="preserve"> </w:t>
      </w:r>
      <w:r w:rsidRPr="00CF70CF">
        <w:rPr>
          <w:i/>
          <w:sz w:val="20"/>
          <w:szCs w:val="20"/>
        </w:rPr>
        <w:t>zaświadczenia</w:t>
      </w:r>
      <w:r w:rsidR="006E0DAA" w:rsidRPr="00CF70CF">
        <w:rPr>
          <w:i/>
          <w:sz w:val="20"/>
          <w:szCs w:val="20"/>
        </w:rPr>
        <w:t xml:space="preserve"> </w:t>
      </w:r>
      <w:r w:rsidRPr="00CF70CF">
        <w:rPr>
          <w:i/>
          <w:sz w:val="20"/>
          <w:szCs w:val="20"/>
        </w:rPr>
        <w:t>i</w:t>
      </w:r>
      <w:r w:rsidR="006E0DAA" w:rsidRPr="00CF70CF">
        <w:rPr>
          <w:i/>
          <w:sz w:val="20"/>
          <w:szCs w:val="20"/>
        </w:rPr>
        <w:t xml:space="preserve"> </w:t>
      </w:r>
      <w:r w:rsidRPr="00CF70CF">
        <w:rPr>
          <w:i/>
          <w:sz w:val="20"/>
          <w:szCs w:val="20"/>
        </w:rPr>
        <w:t>inne</w:t>
      </w:r>
      <w:r w:rsidR="006E0DAA" w:rsidRPr="00CF70CF">
        <w:rPr>
          <w:i/>
          <w:sz w:val="20"/>
          <w:szCs w:val="20"/>
        </w:rPr>
        <w:t xml:space="preserve"> </w:t>
      </w:r>
      <w:r w:rsidRPr="00CF70CF">
        <w:rPr>
          <w:i/>
          <w:sz w:val="20"/>
          <w:szCs w:val="20"/>
        </w:rPr>
        <w:t>rodzaje</w:t>
      </w:r>
      <w:r w:rsidR="006E0DAA" w:rsidRPr="00CF70CF">
        <w:rPr>
          <w:i/>
          <w:sz w:val="20"/>
          <w:szCs w:val="20"/>
        </w:rPr>
        <w:t xml:space="preserve"> </w:t>
      </w:r>
      <w:r w:rsidRPr="00CF70CF">
        <w:rPr>
          <w:i/>
          <w:sz w:val="20"/>
          <w:szCs w:val="20"/>
        </w:rPr>
        <w:t>dowodów</w:t>
      </w:r>
      <w:r w:rsidR="006E0DAA" w:rsidRPr="00CF70CF">
        <w:rPr>
          <w:i/>
          <w:sz w:val="20"/>
          <w:szCs w:val="20"/>
        </w:rPr>
        <w:t xml:space="preserve"> </w:t>
      </w:r>
      <w:r w:rsidRPr="00CF70CF">
        <w:rPr>
          <w:i/>
          <w:sz w:val="20"/>
          <w:szCs w:val="20"/>
        </w:rPr>
        <w:t>w</w:t>
      </w:r>
      <w:r w:rsidR="006E0DAA" w:rsidRPr="00CF70CF">
        <w:rPr>
          <w:i/>
          <w:sz w:val="20"/>
          <w:szCs w:val="20"/>
        </w:rPr>
        <w:t xml:space="preserve"> </w:t>
      </w:r>
      <w:r w:rsidRPr="00CF70CF">
        <w:rPr>
          <w:i/>
          <w:sz w:val="20"/>
          <w:szCs w:val="20"/>
        </w:rPr>
        <w:t>formie</w:t>
      </w:r>
      <w:r w:rsidR="006E0DAA" w:rsidRPr="00CF70CF">
        <w:rPr>
          <w:i/>
          <w:sz w:val="20"/>
          <w:szCs w:val="20"/>
        </w:rPr>
        <w:t xml:space="preserve"> </w:t>
      </w:r>
      <w:r w:rsidRPr="00CF70CF">
        <w:rPr>
          <w:i/>
          <w:sz w:val="20"/>
          <w:szCs w:val="20"/>
        </w:rPr>
        <w:t>dokumentów,</w:t>
      </w:r>
      <w:r w:rsidR="006E0DAA" w:rsidRPr="00CF70CF">
        <w:rPr>
          <w:i/>
          <w:sz w:val="20"/>
          <w:szCs w:val="20"/>
        </w:rPr>
        <w:t xml:space="preserve"> </w:t>
      </w:r>
      <w:r w:rsidRPr="00CF70CF">
        <w:rPr>
          <w:i/>
          <w:sz w:val="20"/>
          <w:szCs w:val="20"/>
        </w:rPr>
        <w:t>z</w:t>
      </w:r>
      <w:r w:rsidR="006E0DAA" w:rsidRPr="00CF70CF">
        <w:rPr>
          <w:i/>
          <w:sz w:val="20"/>
          <w:szCs w:val="20"/>
        </w:rPr>
        <w:t xml:space="preserve"> </w:t>
      </w:r>
      <w:r w:rsidRPr="00CF70CF">
        <w:rPr>
          <w:i/>
          <w:sz w:val="20"/>
          <w:szCs w:val="20"/>
        </w:rPr>
        <w:t>wyjątkiem</w:t>
      </w:r>
      <w:r w:rsidR="006E0DAA" w:rsidRPr="00CF70CF">
        <w:rPr>
          <w:i/>
          <w:sz w:val="20"/>
          <w:szCs w:val="20"/>
        </w:rPr>
        <w:t xml:space="preserve"> </w:t>
      </w:r>
      <w:r w:rsidRPr="00CF70CF">
        <w:rPr>
          <w:i/>
          <w:sz w:val="20"/>
          <w:szCs w:val="20"/>
        </w:rPr>
        <w:t>przypadków,</w:t>
      </w:r>
      <w:r w:rsidR="006E0DAA" w:rsidRPr="00CF70CF">
        <w:rPr>
          <w:i/>
          <w:sz w:val="20"/>
          <w:szCs w:val="20"/>
        </w:rPr>
        <w:t xml:space="preserve"> </w:t>
      </w:r>
      <w:r w:rsidRPr="00CF70CF">
        <w:rPr>
          <w:i/>
          <w:sz w:val="20"/>
          <w:szCs w:val="20"/>
        </w:rPr>
        <w:t>w</w:t>
      </w:r>
      <w:r w:rsidR="006E0DAA" w:rsidRPr="00CF70CF">
        <w:rPr>
          <w:i/>
          <w:sz w:val="20"/>
          <w:szCs w:val="20"/>
        </w:rPr>
        <w:t xml:space="preserve"> </w:t>
      </w:r>
      <w:r w:rsidRPr="00CF70CF">
        <w:rPr>
          <w:i/>
          <w:sz w:val="20"/>
          <w:szCs w:val="20"/>
        </w:rPr>
        <w:t>których:</w:t>
      </w:r>
    </w:p>
    <w:p w14:paraId="5DC82BF4" w14:textId="77777777" w:rsidR="009D0772" w:rsidRPr="00CF70CF" w:rsidRDefault="009D0772" w:rsidP="00607ECF">
      <w:pPr>
        <w:spacing w:after="0"/>
        <w:rPr>
          <w:i/>
          <w:sz w:val="20"/>
          <w:szCs w:val="20"/>
        </w:rPr>
      </w:pPr>
      <w:r w:rsidRPr="00CF70CF">
        <w:rPr>
          <w:i/>
          <w:sz w:val="20"/>
          <w:szCs w:val="20"/>
        </w:rPr>
        <w:t>a)</w:t>
      </w:r>
      <w:r w:rsidR="006E0DAA" w:rsidRPr="00CF70CF">
        <w:rPr>
          <w:i/>
          <w:sz w:val="20"/>
          <w:szCs w:val="20"/>
        </w:rPr>
        <w:t xml:space="preserve"> </w:t>
      </w:r>
      <w:r w:rsidRPr="00CF70CF">
        <w:rPr>
          <w:i/>
          <w:sz w:val="20"/>
          <w:szCs w:val="20"/>
        </w:rPr>
        <w:t>instytucja</w:t>
      </w:r>
      <w:r w:rsidR="006E0DAA" w:rsidRPr="00CF70CF">
        <w:rPr>
          <w:i/>
          <w:sz w:val="20"/>
          <w:szCs w:val="20"/>
        </w:rPr>
        <w:t xml:space="preserve"> </w:t>
      </w:r>
      <w:r w:rsidRPr="00CF70CF">
        <w:rPr>
          <w:i/>
          <w:sz w:val="20"/>
          <w:szCs w:val="20"/>
        </w:rPr>
        <w:t>zamawiająca</w:t>
      </w:r>
      <w:r w:rsidR="006E0DAA" w:rsidRPr="00CF70CF">
        <w:rPr>
          <w:i/>
          <w:sz w:val="20"/>
          <w:szCs w:val="20"/>
        </w:rPr>
        <w:t xml:space="preserve"> </w:t>
      </w:r>
      <w:r w:rsidRPr="00CF70CF">
        <w:rPr>
          <w:i/>
          <w:sz w:val="20"/>
          <w:szCs w:val="20"/>
        </w:rPr>
        <w:t>lub</w:t>
      </w:r>
      <w:r w:rsidR="006E0DAA" w:rsidRPr="00CF70CF">
        <w:rPr>
          <w:i/>
          <w:sz w:val="20"/>
          <w:szCs w:val="20"/>
        </w:rPr>
        <w:t xml:space="preserve"> </w:t>
      </w:r>
      <w:r w:rsidRPr="00CF70CF">
        <w:rPr>
          <w:i/>
          <w:sz w:val="20"/>
          <w:szCs w:val="20"/>
        </w:rPr>
        <w:t>podmiot</w:t>
      </w:r>
      <w:r w:rsidR="006E0DAA" w:rsidRPr="00CF70CF">
        <w:rPr>
          <w:i/>
          <w:sz w:val="20"/>
          <w:szCs w:val="20"/>
        </w:rPr>
        <w:t xml:space="preserve"> </w:t>
      </w:r>
      <w:r w:rsidRPr="00CF70CF">
        <w:rPr>
          <w:i/>
          <w:sz w:val="20"/>
          <w:szCs w:val="20"/>
        </w:rPr>
        <w:t>zamawiający</w:t>
      </w:r>
      <w:r w:rsidR="006E0DAA" w:rsidRPr="00CF70CF">
        <w:rPr>
          <w:i/>
          <w:sz w:val="20"/>
          <w:szCs w:val="20"/>
        </w:rPr>
        <w:t xml:space="preserve"> </w:t>
      </w:r>
      <w:r w:rsidRPr="00CF70CF">
        <w:rPr>
          <w:i/>
          <w:sz w:val="20"/>
          <w:szCs w:val="20"/>
        </w:rPr>
        <w:t>ma</w:t>
      </w:r>
      <w:r w:rsidR="006E0DAA" w:rsidRPr="00CF70CF">
        <w:rPr>
          <w:i/>
          <w:sz w:val="20"/>
          <w:szCs w:val="20"/>
        </w:rPr>
        <w:t xml:space="preserve"> </w:t>
      </w:r>
      <w:r w:rsidRPr="00CF70CF">
        <w:rPr>
          <w:i/>
          <w:sz w:val="20"/>
          <w:szCs w:val="20"/>
        </w:rPr>
        <w:t>możliwość</w:t>
      </w:r>
      <w:r w:rsidR="006E0DAA" w:rsidRPr="00CF70CF">
        <w:rPr>
          <w:i/>
          <w:sz w:val="20"/>
          <w:szCs w:val="20"/>
        </w:rPr>
        <w:t xml:space="preserve"> </w:t>
      </w:r>
      <w:r w:rsidRPr="00CF70CF">
        <w:rPr>
          <w:i/>
          <w:sz w:val="20"/>
          <w:szCs w:val="20"/>
        </w:rPr>
        <w:t>uzyskania</w:t>
      </w:r>
      <w:r w:rsidR="006E0DAA" w:rsidRPr="00CF70CF">
        <w:rPr>
          <w:i/>
          <w:sz w:val="20"/>
          <w:szCs w:val="20"/>
        </w:rPr>
        <w:t xml:space="preserve"> </w:t>
      </w:r>
      <w:r w:rsidRPr="00CF70CF">
        <w:rPr>
          <w:i/>
          <w:sz w:val="20"/>
          <w:szCs w:val="20"/>
        </w:rPr>
        <w:t>odpowiednich</w:t>
      </w:r>
      <w:r w:rsidR="006E0DAA" w:rsidRPr="00CF70CF">
        <w:rPr>
          <w:i/>
          <w:sz w:val="20"/>
          <w:szCs w:val="20"/>
        </w:rPr>
        <w:t xml:space="preserve"> </w:t>
      </w:r>
      <w:r w:rsidRPr="00CF70CF">
        <w:rPr>
          <w:i/>
          <w:sz w:val="20"/>
          <w:szCs w:val="20"/>
        </w:rPr>
        <w:t>dokumentów</w:t>
      </w:r>
      <w:r w:rsidR="006E0DAA" w:rsidRPr="00CF70CF">
        <w:rPr>
          <w:i/>
          <w:sz w:val="20"/>
          <w:szCs w:val="20"/>
        </w:rPr>
        <w:t xml:space="preserve"> </w:t>
      </w:r>
      <w:r w:rsidRPr="00CF70CF">
        <w:rPr>
          <w:i/>
          <w:sz w:val="20"/>
          <w:szCs w:val="20"/>
        </w:rPr>
        <w:t>potwierdzających</w:t>
      </w:r>
      <w:r w:rsidR="006E0DAA" w:rsidRPr="00CF70CF">
        <w:rPr>
          <w:i/>
          <w:sz w:val="20"/>
          <w:szCs w:val="20"/>
        </w:rPr>
        <w:t xml:space="preserve"> </w:t>
      </w:r>
      <w:r w:rsidRPr="00CF70CF">
        <w:rPr>
          <w:i/>
          <w:sz w:val="20"/>
          <w:szCs w:val="20"/>
        </w:rPr>
        <w:t>bezpośrednio</w:t>
      </w:r>
      <w:r w:rsidR="006E0DAA" w:rsidRPr="00CF70CF">
        <w:rPr>
          <w:i/>
          <w:sz w:val="20"/>
          <w:szCs w:val="20"/>
        </w:rPr>
        <w:t xml:space="preserve"> </w:t>
      </w:r>
      <w:r w:rsidRPr="00CF70CF">
        <w:rPr>
          <w:i/>
          <w:sz w:val="20"/>
          <w:szCs w:val="20"/>
        </w:rPr>
        <w:t>za</w:t>
      </w:r>
      <w:r w:rsidR="006E0DAA" w:rsidRPr="00CF70CF">
        <w:rPr>
          <w:i/>
          <w:sz w:val="20"/>
          <w:szCs w:val="20"/>
        </w:rPr>
        <w:t xml:space="preserve"> </w:t>
      </w:r>
      <w:r w:rsidRPr="00CF70CF">
        <w:rPr>
          <w:i/>
          <w:sz w:val="20"/>
          <w:szCs w:val="20"/>
        </w:rPr>
        <w:t>pomocą</w:t>
      </w:r>
      <w:r w:rsidR="006E0DAA" w:rsidRPr="00CF70CF">
        <w:rPr>
          <w:i/>
          <w:sz w:val="20"/>
          <w:szCs w:val="20"/>
        </w:rPr>
        <w:t xml:space="preserve"> </w:t>
      </w:r>
      <w:r w:rsidRPr="00CF70CF">
        <w:rPr>
          <w:i/>
          <w:sz w:val="20"/>
          <w:szCs w:val="20"/>
        </w:rPr>
        <w:t>bezpłatnej</w:t>
      </w:r>
      <w:r w:rsidR="006E0DAA" w:rsidRPr="00CF70CF">
        <w:rPr>
          <w:i/>
          <w:sz w:val="20"/>
          <w:szCs w:val="20"/>
        </w:rPr>
        <w:t xml:space="preserve"> </w:t>
      </w:r>
      <w:r w:rsidRPr="00CF70CF">
        <w:rPr>
          <w:i/>
          <w:sz w:val="20"/>
          <w:szCs w:val="20"/>
        </w:rPr>
        <w:t>krajowej</w:t>
      </w:r>
      <w:r w:rsidR="006E0DAA" w:rsidRPr="00CF70CF">
        <w:rPr>
          <w:i/>
          <w:sz w:val="20"/>
          <w:szCs w:val="20"/>
        </w:rPr>
        <w:t xml:space="preserve"> </w:t>
      </w:r>
      <w:r w:rsidRPr="00CF70CF">
        <w:rPr>
          <w:i/>
          <w:sz w:val="20"/>
          <w:szCs w:val="20"/>
        </w:rPr>
        <w:t>bazy</w:t>
      </w:r>
      <w:r w:rsidR="006E0DAA" w:rsidRPr="00CF70CF">
        <w:rPr>
          <w:i/>
          <w:sz w:val="20"/>
          <w:szCs w:val="20"/>
        </w:rPr>
        <w:t xml:space="preserve"> </w:t>
      </w:r>
      <w:r w:rsidRPr="00CF70CF">
        <w:rPr>
          <w:i/>
          <w:sz w:val="20"/>
          <w:szCs w:val="20"/>
        </w:rPr>
        <w:t>danych</w:t>
      </w:r>
      <w:r w:rsidR="006E0DAA" w:rsidRPr="00CF70CF">
        <w:rPr>
          <w:i/>
          <w:sz w:val="20"/>
          <w:szCs w:val="20"/>
        </w:rPr>
        <w:t xml:space="preserve"> </w:t>
      </w:r>
      <w:r w:rsidRPr="00CF70CF">
        <w:rPr>
          <w:i/>
          <w:sz w:val="20"/>
          <w:szCs w:val="20"/>
        </w:rPr>
        <w:t>w</w:t>
      </w:r>
      <w:r w:rsidR="006E0DAA" w:rsidRPr="00CF70CF">
        <w:rPr>
          <w:i/>
          <w:sz w:val="20"/>
          <w:szCs w:val="20"/>
        </w:rPr>
        <w:t xml:space="preserve"> </w:t>
      </w:r>
      <w:r w:rsidRPr="00CF70CF">
        <w:rPr>
          <w:i/>
          <w:sz w:val="20"/>
          <w:szCs w:val="20"/>
        </w:rPr>
        <w:t>dowolnym</w:t>
      </w:r>
      <w:r w:rsidR="006E0DAA" w:rsidRPr="00CF70CF">
        <w:rPr>
          <w:i/>
          <w:sz w:val="20"/>
          <w:szCs w:val="20"/>
        </w:rPr>
        <w:t xml:space="preserve"> </w:t>
      </w:r>
      <w:r w:rsidRPr="00CF70CF">
        <w:rPr>
          <w:i/>
          <w:sz w:val="20"/>
          <w:szCs w:val="20"/>
        </w:rPr>
        <w:t>państwie</w:t>
      </w:r>
      <w:r w:rsidR="006E0DAA" w:rsidRPr="00CF70CF">
        <w:rPr>
          <w:i/>
          <w:sz w:val="20"/>
          <w:szCs w:val="20"/>
        </w:rPr>
        <w:t xml:space="preserve"> </w:t>
      </w:r>
      <w:r w:rsidRPr="00CF70CF">
        <w:rPr>
          <w:i/>
          <w:sz w:val="20"/>
          <w:szCs w:val="20"/>
        </w:rPr>
        <w:t>członkowskim</w:t>
      </w:r>
      <w:r w:rsidRPr="00CF70CF">
        <w:rPr>
          <w:sz w:val="20"/>
          <w:szCs w:val="20"/>
          <w:vertAlign w:val="superscript"/>
        </w:rPr>
        <w:footnoteReference w:id="49"/>
      </w:r>
      <w:r w:rsidRPr="00CF70CF">
        <w:rPr>
          <w:i/>
          <w:sz w:val="20"/>
          <w:szCs w:val="20"/>
        </w:rPr>
        <w:t>,</w:t>
      </w:r>
      <w:r w:rsidR="006E0DAA" w:rsidRPr="00CF70CF">
        <w:rPr>
          <w:i/>
          <w:sz w:val="20"/>
          <w:szCs w:val="20"/>
        </w:rPr>
        <w:t xml:space="preserve"> </w:t>
      </w:r>
      <w:r w:rsidRPr="00CF70CF">
        <w:rPr>
          <w:i/>
          <w:sz w:val="20"/>
          <w:szCs w:val="20"/>
        </w:rPr>
        <w:t>lub</w:t>
      </w:r>
      <w:r w:rsidR="006E0DAA" w:rsidRPr="00CF70CF">
        <w:rPr>
          <w:i/>
          <w:sz w:val="20"/>
          <w:szCs w:val="20"/>
        </w:rPr>
        <w:t xml:space="preserve"> </w:t>
      </w:r>
    </w:p>
    <w:p w14:paraId="634B16D1" w14:textId="77777777" w:rsidR="009D0772" w:rsidRPr="00CF70CF" w:rsidRDefault="009D0772" w:rsidP="00607ECF">
      <w:pPr>
        <w:spacing w:after="0"/>
        <w:rPr>
          <w:i/>
          <w:sz w:val="20"/>
          <w:szCs w:val="20"/>
        </w:rPr>
      </w:pPr>
      <w:r w:rsidRPr="00CF70CF">
        <w:rPr>
          <w:i/>
          <w:sz w:val="20"/>
          <w:szCs w:val="20"/>
        </w:rPr>
        <w:t>b)</w:t>
      </w:r>
      <w:r w:rsidR="006E0DAA" w:rsidRPr="00CF70CF">
        <w:rPr>
          <w:i/>
          <w:sz w:val="20"/>
          <w:szCs w:val="20"/>
        </w:rPr>
        <w:t xml:space="preserve"> </w:t>
      </w:r>
      <w:r w:rsidRPr="00CF70CF">
        <w:rPr>
          <w:i/>
          <w:sz w:val="20"/>
          <w:szCs w:val="20"/>
        </w:rPr>
        <w:t>najpóźniej</w:t>
      </w:r>
      <w:r w:rsidR="006E0DAA" w:rsidRPr="00CF70CF">
        <w:rPr>
          <w:i/>
          <w:sz w:val="20"/>
          <w:szCs w:val="20"/>
        </w:rPr>
        <w:t xml:space="preserve"> </w:t>
      </w:r>
      <w:r w:rsidRPr="00CF70CF">
        <w:rPr>
          <w:i/>
          <w:sz w:val="20"/>
          <w:szCs w:val="20"/>
        </w:rPr>
        <w:t>od</w:t>
      </w:r>
      <w:r w:rsidR="006E0DAA" w:rsidRPr="00CF70CF">
        <w:rPr>
          <w:i/>
          <w:sz w:val="20"/>
          <w:szCs w:val="20"/>
        </w:rPr>
        <w:t xml:space="preserve"> </w:t>
      </w:r>
      <w:r w:rsidRPr="00CF70CF">
        <w:rPr>
          <w:i/>
          <w:sz w:val="20"/>
          <w:szCs w:val="20"/>
        </w:rPr>
        <w:t>dnia</w:t>
      </w:r>
      <w:r w:rsidR="006E0DAA" w:rsidRPr="00CF70CF">
        <w:rPr>
          <w:i/>
          <w:sz w:val="20"/>
          <w:szCs w:val="20"/>
        </w:rPr>
        <w:t xml:space="preserve"> </w:t>
      </w:r>
      <w:r w:rsidRPr="00CF70CF">
        <w:rPr>
          <w:i/>
          <w:sz w:val="20"/>
          <w:szCs w:val="20"/>
        </w:rPr>
        <w:t>18</w:t>
      </w:r>
      <w:r w:rsidR="006E0DAA" w:rsidRPr="00CF70CF">
        <w:rPr>
          <w:i/>
          <w:sz w:val="20"/>
          <w:szCs w:val="20"/>
        </w:rPr>
        <w:t xml:space="preserve"> </w:t>
      </w:r>
      <w:r w:rsidRPr="00CF70CF">
        <w:rPr>
          <w:i/>
          <w:sz w:val="20"/>
          <w:szCs w:val="20"/>
        </w:rPr>
        <w:t>kwietnia</w:t>
      </w:r>
      <w:r w:rsidR="006E0DAA" w:rsidRPr="00CF70CF">
        <w:rPr>
          <w:i/>
          <w:sz w:val="20"/>
          <w:szCs w:val="20"/>
        </w:rPr>
        <w:t xml:space="preserve"> </w:t>
      </w:r>
      <w:r w:rsidRPr="00CF70CF">
        <w:rPr>
          <w:i/>
          <w:sz w:val="20"/>
          <w:szCs w:val="20"/>
        </w:rPr>
        <w:t>2018</w:t>
      </w:r>
      <w:r w:rsidR="006E0DAA" w:rsidRPr="00CF70CF">
        <w:rPr>
          <w:i/>
          <w:sz w:val="20"/>
          <w:szCs w:val="20"/>
        </w:rPr>
        <w:t xml:space="preserve"> </w:t>
      </w:r>
      <w:r w:rsidRPr="00CF70CF">
        <w:rPr>
          <w:i/>
          <w:sz w:val="20"/>
          <w:szCs w:val="20"/>
        </w:rPr>
        <w:t>r.</w:t>
      </w:r>
      <w:r w:rsidRPr="00CF70CF">
        <w:rPr>
          <w:sz w:val="20"/>
          <w:szCs w:val="20"/>
          <w:vertAlign w:val="superscript"/>
        </w:rPr>
        <w:footnoteReference w:id="50"/>
      </w:r>
      <w:r w:rsidRPr="00CF70CF">
        <w:rPr>
          <w:i/>
          <w:sz w:val="20"/>
          <w:szCs w:val="20"/>
        </w:rPr>
        <w:t>,</w:t>
      </w:r>
      <w:r w:rsidR="006E0DAA" w:rsidRPr="00CF70CF">
        <w:rPr>
          <w:i/>
          <w:sz w:val="20"/>
          <w:szCs w:val="20"/>
        </w:rPr>
        <w:t xml:space="preserve"> </w:t>
      </w:r>
      <w:r w:rsidRPr="00CF70CF">
        <w:rPr>
          <w:i/>
          <w:sz w:val="20"/>
          <w:szCs w:val="20"/>
        </w:rPr>
        <w:t>instytucja</w:t>
      </w:r>
      <w:r w:rsidR="006E0DAA" w:rsidRPr="00CF70CF">
        <w:rPr>
          <w:i/>
          <w:sz w:val="20"/>
          <w:szCs w:val="20"/>
        </w:rPr>
        <w:t xml:space="preserve"> </w:t>
      </w:r>
      <w:r w:rsidRPr="00CF70CF">
        <w:rPr>
          <w:i/>
          <w:sz w:val="20"/>
          <w:szCs w:val="20"/>
        </w:rPr>
        <w:t>zamawiająca</w:t>
      </w:r>
      <w:r w:rsidR="006E0DAA" w:rsidRPr="00CF70CF">
        <w:rPr>
          <w:i/>
          <w:sz w:val="20"/>
          <w:szCs w:val="20"/>
        </w:rPr>
        <w:t xml:space="preserve"> </w:t>
      </w:r>
      <w:r w:rsidRPr="00CF70CF">
        <w:rPr>
          <w:i/>
          <w:sz w:val="20"/>
          <w:szCs w:val="20"/>
        </w:rPr>
        <w:t>lub</w:t>
      </w:r>
      <w:r w:rsidR="006E0DAA" w:rsidRPr="00CF70CF">
        <w:rPr>
          <w:i/>
          <w:sz w:val="20"/>
          <w:szCs w:val="20"/>
        </w:rPr>
        <w:t xml:space="preserve"> </w:t>
      </w:r>
      <w:r w:rsidRPr="00CF70CF">
        <w:rPr>
          <w:i/>
          <w:sz w:val="20"/>
          <w:szCs w:val="20"/>
        </w:rPr>
        <w:t>podmiot</w:t>
      </w:r>
      <w:r w:rsidR="006E0DAA" w:rsidRPr="00CF70CF">
        <w:rPr>
          <w:i/>
          <w:sz w:val="20"/>
          <w:szCs w:val="20"/>
        </w:rPr>
        <w:t xml:space="preserve"> </w:t>
      </w:r>
      <w:r w:rsidRPr="00CF70CF">
        <w:rPr>
          <w:i/>
          <w:sz w:val="20"/>
          <w:szCs w:val="20"/>
        </w:rPr>
        <w:t>zamawiający</w:t>
      </w:r>
      <w:r w:rsidR="006E0DAA" w:rsidRPr="00CF70CF">
        <w:rPr>
          <w:i/>
          <w:sz w:val="20"/>
          <w:szCs w:val="20"/>
        </w:rPr>
        <w:t xml:space="preserve"> </w:t>
      </w:r>
      <w:r w:rsidRPr="00CF70CF">
        <w:rPr>
          <w:i/>
          <w:sz w:val="20"/>
          <w:szCs w:val="20"/>
        </w:rPr>
        <w:t>już</w:t>
      </w:r>
      <w:r w:rsidR="006E0DAA" w:rsidRPr="00CF70CF">
        <w:rPr>
          <w:i/>
          <w:sz w:val="20"/>
          <w:szCs w:val="20"/>
        </w:rPr>
        <w:t xml:space="preserve"> </w:t>
      </w:r>
      <w:r w:rsidRPr="00CF70CF">
        <w:rPr>
          <w:i/>
          <w:sz w:val="20"/>
          <w:szCs w:val="20"/>
        </w:rPr>
        <w:t>posiada</w:t>
      </w:r>
      <w:r w:rsidR="006E0DAA" w:rsidRPr="00CF70CF">
        <w:rPr>
          <w:i/>
          <w:sz w:val="20"/>
          <w:szCs w:val="20"/>
        </w:rPr>
        <w:t xml:space="preserve"> </w:t>
      </w:r>
      <w:r w:rsidRPr="00CF70CF">
        <w:rPr>
          <w:i/>
          <w:sz w:val="20"/>
          <w:szCs w:val="20"/>
        </w:rPr>
        <w:t>odpowiednią</w:t>
      </w:r>
      <w:r w:rsidR="006E0DAA" w:rsidRPr="00CF70CF">
        <w:rPr>
          <w:i/>
          <w:sz w:val="20"/>
          <w:szCs w:val="20"/>
        </w:rPr>
        <w:t xml:space="preserve"> </w:t>
      </w:r>
      <w:r w:rsidRPr="00CF70CF">
        <w:rPr>
          <w:i/>
          <w:sz w:val="20"/>
          <w:szCs w:val="20"/>
        </w:rPr>
        <w:t>dokumentację</w:t>
      </w:r>
      <w:r w:rsidRPr="00CF70CF">
        <w:rPr>
          <w:sz w:val="20"/>
          <w:szCs w:val="20"/>
        </w:rPr>
        <w:t>.</w:t>
      </w:r>
    </w:p>
    <w:p w14:paraId="52B72E56" w14:textId="094CBA2B" w:rsidR="009D169F" w:rsidRPr="00CF70CF" w:rsidRDefault="009D169F" w:rsidP="00607ECF">
      <w:pPr>
        <w:tabs>
          <w:tab w:val="left" w:pos="180"/>
        </w:tabs>
        <w:spacing w:after="0"/>
        <w:jc w:val="both"/>
        <w:rPr>
          <w:b/>
          <w:bCs/>
          <w:i/>
          <w:sz w:val="20"/>
          <w:szCs w:val="20"/>
        </w:rPr>
      </w:pPr>
      <w:r w:rsidRPr="00CF70CF">
        <w:rPr>
          <w:i/>
          <w:sz w:val="20"/>
          <w:szCs w:val="20"/>
        </w:rPr>
        <w:t>Niżej</w:t>
      </w:r>
      <w:r w:rsidR="006E0DAA" w:rsidRPr="00CF70CF">
        <w:rPr>
          <w:i/>
          <w:sz w:val="20"/>
          <w:szCs w:val="20"/>
        </w:rPr>
        <w:t xml:space="preserve"> </w:t>
      </w:r>
      <w:r w:rsidRPr="00CF70CF">
        <w:rPr>
          <w:i/>
          <w:sz w:val="20"/>
          <w:szCs w:val="20"/>
        </w:rPr>
        <w:t>podpisany(-a)(-i)</w:t>
      </w:r>
      <w:r w:rsidR="006E0DAA" w:rsidRPr="00CF70CF">
        <w:rPr>
          <w:i/>
          <w:sz w:val="20"/>
          <w:szCs w:val="20"/>
        </w:rPr>
        <w:t xml:space="preserve"> </w:t>
      </w:r>
      <w:r w:rsidRPr="00CF70CF">
        <w:rPr>
          <w:i/>
          <w:sz w:val="20"/>
          <w:szCs w:val="20"/>
        </w:rPr>
        <w:t>oficjalnie</w:t>
      </w:r>
      <w:r w:rsidR="006E0DAA" w:rsidRPr="00CF70CF">
        <w:rPr>
          <w:i/>
          <w:sz w:val="20"/>
          <w:szCs w:val="20"/>
        </w:rPr>
        <w:t xml:space="preserve"> </w:t>
      </w:r>
      <w:r w:rsidRPr="00CF70CF">
        <w:rPr>
          <w:i/>
          <w:sz w:val="20"/>
          <w:szCs w:val="20"/>
        </w:rPr>
        <w:t>wyraża(-ją)</w:t>
      </w:r>
      <w:r w:rsidR="006E0DAA" w:rsidRPr="00CF70CF">
        <w:rPr>
          <w:i/>
          <w:sz w:val="20"/>
          <w:szCs w:val="20"/>
        </w:rPr>
        <w:t xml:space="preserve"> </w:t>
      </w:r>
      <w:r w:rsidRPr="00CF70CF">
        <w:rPr>
          <w:i/>
          <w:sz w:val="20"/>
          <w:szCs w:val="20"/>
        </w:rPr>
        <w:t>zgodę</w:t>
      </w:r>
      <w:r w:rsidR="006E0DAA" w:rsidRPr="00CF70CF">
        <w:rPr>
          <w:i/>
          <w:sz w:val="20"/>
          <w:szCs w:val="20"/>
        </w:rPr>
        <w:t xml:space="preserve"> </w:t>
      </w:r>
      <w:r w:rsidRPr="00CF70CF">
        <w:rPr>
          <w:i/>
          <w:sz w:val="20"/>
          <w:szCs w:val="20"/>
        </w:rPr>
        <w:t>na</w:t>
      </w:r>
      <w:r w:rsidR="006E0DAA" w:rsidRPr="00CF70CF">
        <w:rPr>
          <w:i/>
          <w:sz w:val="20"/>
          <w:szCs w:val="20"/>
        </w:rPr>
        <w:t xml:space="preserve"> </w:t>
      </w:r>
      <w:r w:rsidRPr="00CF70CF">
        <w:rPr>
          <w:i/>
          <w:sz w:val="20"/>
          <w:szCs w:val="20"/>
        </w:rPr>
        <w:t>to,</w:t>
      </w:r>
      <w:r w:rsidR="006E0DAA" w:rsidRPr="00CF70CF">
        <w:rPr>
          <w:i/>
          <w:sz w:val="20"/>
          <w:szCs w:val="20"/>
        </w:rPr>
        <w:t xml:space="preserve"> </w:t>
      </w:r>
      <w:r w:rsidRPr="00CF70CF">
        <w:rPr>
          <w:i/>
          <w:sz w:val="20"/>
          <w:szCs w:val="20"/>
        </w:rPr>
        <w:t>aby</w:t>
      </w:r>
      <w:r w:rsidR="006E0DAA" w:rsidRPr="00CF70CF">
        <w:rPr>
          <w:i/>
          <w:sz w:val="20"/>
          <w:szCs w:val="20"/>
        </w:rPr>
        <w:t xml:space="preserve"> </w:t>
      </w:r>
      <w:r w:rsidRPr="00CF70CF">
        <w:rPr>
          <w:i/>
          <w:sz w:val="20"/>
          <w:szCs w:val="20"/>
        </w:rPr>
        <w:t>Katowickie</w:t>
      </w:r>
      <w:r w:rsidR="006E0DAA" w:rsidRPr="00CF70CF">
        <w:rPr>
          <w:i/>
          <w:sz w:val="20"/>
          <w:szCs w:val="20"/>
        </w:rPr>
        <w:t xml:space="preserve"> </w:t>
      </w:r>
      <w:r w:rsidRPr="00CF70CF">
        <w:rPr>
          <w:i/>
          <w:sz w:val="20"/>
          <w:szCs w:val="20"/>
        </w:rPr>
        <w:t>Centrum</w:t>
      </w:r>
      <w:r w:rsidR="006E0DAA" w:rsidRPr="00CF70CF">
        <w:rPr>
          <w:i/>
          <w:sz w:val="20"/>
          <w:szCs w:val="20"/>
        </w:rPr>
        <w:t xml:space="preserve"> </w:t>
      </w:r>
      <w:r w:rsidRPr="00CF70CF">
        <w:rPr>
          <w:i/>
          <w:sz w:val="20"/>
          <w:szCs w:val="20"/>
        </w:rPr>
        <w:t>Onkologii</w:t>
      </w:r>
      <w:r w:rsidR="006E0DAA" w:rsidRPr="00CF70CF">
        <w:rPr>
          <w:i/>
          <w:sz w:val="20"/>
          <w:szCs w:val="20"/>
        </w:rPr>
        <w:t xml:space="preserve"> </w:t>
      </w:r>
      <w:r w:rsidRPr="00CF70CF">
        <w:rPr>
          <w:i/>
          <w:sz w:val="20"/>
          <w:szCs w:val="20"/>
        </w:rPr>
        <w:t>uzyskało</w:t>
      </w:r>
      <w:r w:rsidR="006E0DAA" w:rsidRPr="00CF70CF">
        <w:rPr>
          <w:i/>
          <w:sz w:val="20"/>
          <w:szCs w:val="20"/>
        </w:rPr>
        <w:t xml:space="preserve"> </w:t>
      </w:r>
      <w:r w:rsidRPr="00CF70CF">
        <w:rPr>
          <w:i/>
          <w:sz w:val="20"/>
          <w:szCs w:val="20"/>
        </w:rPr>
        <w:t>dostęp</w:t>
      </w:r>
      <w:r w:rsidR="006E0DAA" w:rsidRPr="00CF70CF">
        <w:rPr>
          <w:i/>
          <w:sz w:val="20"/>
          <w:szCs w:val="20"/>
        </w:rPr>
        <w:t xml:space="preserve"> </w:t>
      </w:r>
      <w:r w:rsidRPr="00CF70CF">
        <w:rPr>
          <w:i/>
          <w:sz w:val="20"/>
          <w:szCs w:val="20"/>
        </w:rPr>
        <w:t>do</w:t>
      </w:r>
      <w:r w:rsidR="006E0DAA" w:rsidRPr="00CF70CF">
        <w:rPr>
          <w:i/>
          <w:sz w:val="20"/>
          <w:szCs w:val="20"/>
        </w:rPr>
        <w:t xml:space="preserve"> </w:t>
      </w:r>
      <w:r w:rsidRPr="00CF70CF">
        <w:rPr>
          <w:i/>
          <w:sz w:val="20"/>
          <w:szCs w:val="20"/>
        </w:rPr>
        <w:t>dokumentów</w:t>
      </w:r>
      <w:r w:rsidR="006E0DAA" w:rsidRPr="00CF70CF">
        <w:rPr>
          <w:i/>
          <w:sz w:val="20"/>
          <w:szCs w:val="20"/>
        </w:rPr>
        <w:t xml:space="preserve"> </w:t>
      </w:r>
      <w:r w:rsidRPr="00CF70CF">
        <w:rPr>
          <w:i/>
          <w:sz w:val="20"/>
          <w:szCs w:val="20"/>
        </w:rPr>
        <w:t>potwierdzających</w:t>
      </w:r>
      <w:r w:rsidR="006E0DAA" w:rsidRPr="00CF70CF">
        <w:rPr>
          <w:i/>
          <w:sz w:val="20"/>
          <w:szCs w:val="20"/>
        </w:rPr>
        <w:t xml:space="preserve"> </w:t>
      </w:r>
      <w:r w:rsidRPr="00CF70CF">
        <w:rPr>
          <w:i/>
          <w:sz w:val="20"/>
          <w:szCs w:val="20"/>
        </w:rPr>
        <w:t>informacje,</w:t>
      </w:r>
      <w:r w:rsidR="006E0DAA" w:rsidRPr="00CF70CF">
        <w:rPr>
          <w:i/>
          <w:sz w:val="20"/>
          <w:szCs w:val="20"/>
        </w:rPr>
        <w:t xml:space="preserve"> </w:t>
      </w:r>
      <w:r w:rsidRPr="00CF70CF">
        <w:rPr>
          <w:i/>
          <w:sz w:val="20"/>
          <w:szCs w:val="20"/>
        </w:rPr>
        <w:t>które</w:t>
      </w:r>
      <w:r w:rsidR="006E0DAA" w:rsidRPr="00CF70CF">
        <w:rPr>
          <w:i/>
          <w:sz w:val="20"/>
          <w:szCs w:val="20"/>
        </w:rPr>
        <w:t xml:space="preserve"> </w:t>
      </w:r>
      <w:r w:rsidRPr="00CF70CF">
        <w:rPr>
          <w:i/>
          <w:sz w:val="20"/>
          <w:szCs w:val="20"/>
        </w:rPr>
        <w:t>zostały</w:t>
      </w:r>
      <w:r w:rsidR="006E0DAA" w:rsidRPr="00CF70CF">
        <w:rPr>
          <w:i/>
          <w:sz w:val="20"/>
          <w:szCs w:val="20"/>
        </w:rPr>
        <w:t xml:space="preserve"> </w:t>
      </w:r>
      <w:r w:rsidRPr="00CF70CF">
        <w:rPr>
          <w:i/>
          <w:sz w:val="20"/>
          <w:szCs w:val="20"/>
        </w:rPr>
        <w:t>przedstawione</w:t>
      </w:r>
      <w:r w:rsidR="006E0DAA" w:rsidRPr="00CF70CF">
        <w:rPr>
          <w:i/>
          <w:sz w:val="20"/>
          <w:szCs w:val="20"/>
        </w:rPr>
        <w:t xml:space="preserve"> </w:t>
      </w:r>
      <w:r w:rsidRPr="00CF70CF">
        <w:rPr>
          <w:i/>
          <w:sz w:val="20"/>
          <w:szCs w:val="20"/>
        </w:rPr>
        <w:t>w</w:t>
      </w:r>
      <w:r w:rsidR="006E0DAA" w:rsidRPr="00CF70CF">
        <w:rPr>
          <w:i/>
          <w:sz w:val="20"/>
          <w:szCs w:val="20"/>
        </w:rPr>
        <w:t xml:space="preserve"> </w:t>
      </w:r>
      <w:r w:rsidRPr="00CF70CF">
        <w:rPr>
          <w:b/>
          <w:bCs/>
          <w:i/>
          <w:sz w:val="20"/>
          <w:szCs w:val="20"/>
        </w:rPr>
        <w:t>II</w:t>
      </w:r>
      <w:r w:rsidR="006E0DAA" w:rsidRPr="00CF70CF">
        <w:rPr>
          <w:b/>
          <w:bCs/>
          <w:i/>
          <w:sz w:val="20"/>
          <w:szCs w:val="20"/>
        </w:rPr>
        <w:t xml:space="preserve"> </w:t>
      </w:r>
      <w:r w:rsidRPr="00CF70CF">
        <w:rPr>
          <w:b/>
          <w:bCs/>
          <w:i/>
          <w:sz w:val="20"/>
          <w:szCs w:val="20"/>
        </w:rPr>
        <w:t>-</w:t>
      </w:r>
      <w:r w:rsidR="006E0DAA" w:rsidRPr="00CF70CF">
        <w:rPr>
          <w:b/>
          <w:bCs/>
          <w:i/>
          <w:sz w:val="20"/>
          <w:szCs w:val="20"/>
        </w:rPr>
        <w:t xml:space="preserve"> </w:t>
      </w:r>
      <w:r w:rsidRPr="00CF70CF">
        <w:rPr>
          <w:b/>
          <w:bCs/>
          <w:i/>
          <w:sz w:val="20"/>
          <w:szCs w:val="20"/>
        </w:rPr>
        <w:t>IV</w:t>
      </w:r>
      <w:r w:rsidRPr="00CF70CF">
        <w:rPr>
          <w:i/>
          <w:sz w:val="20"/>
          <w:szCs w:val="20"/>
        </w:rPr>
        <w:t>,</w:t>
      </w:r>
      <w:r w:rsidR="006E0DAA" w:rsidRPr="00CF70CF">
        <w:rPr>
          <w:i/>
          <w:sz w:val="20"/>
          <w:szCs w:val="20"/>
        </w:rPr>
        <w:t xml:space="preserve"> </w:t>
      </w:r>
      <w:r w:rsidRPr="00CF70CF">
        <w:rPr>
          <w:i/>
          <w:sz w:val="20"/>
          <w:szCs w:val="20"/>
        </w:rPr>
        <w:t>niniejszego</w:t>
      </w:r>
      <w:r w:rsidR="006E0DAA" w:rsidRPr="00CF70CF">
        <w:rPr>
          <w:i/>
          <w:sz w:val="20"/>
          <w:szCs w:val="20"/>
        </w:rPr>
        <w:t xml:space="preserve"> </w:t>
      </w:r>
      <w:r w:rsidRPr="00CF70CF">
        <w:rPr>
          <w:i/>
          <w:sz w:val="20"/>
          <w:szCs w:val="20"/>
        </w:rPr>
        <w:t>jednolitego</w:t>
      </w:r>
      <w:r w:rsidR="006E0DAA" w:rsidRPr="00CF70CF">
        <w:rPr>
          <w:i/>
          <w:sz w:val="20"/>
          <w:szCs w:val="20"/>
        </w:rPr>
        <w:t xml:space="preserve"> </w:t>
      </w:r>
      <w:r w:rsidRPr="00CF70CF">
        <w:rPr>
          <w:i/>
          <w:sz w:val="20"/>
          <w:szCs w:val="20"/>
        </w:rPr>
        <w:t>europejskiego</w:t>
      </w:r>
      <w:r w:rsidR="006E0DAA" w:rsidRPr="00CF70CF">
        <w:rPr>
          <w:i/>
          <w:sz w:val="20"/>
          <w:szCs w:val="20"/>
        </w:rPr>
        <w:t xml:space="preserve"> </w:t>
      </w:r>
      <w:r w:rsidRPr="00CF70CF">
        <w:rPr>
          <w:i/>
          <w:sz w:val="20"/>
          <w:szCs w:val="20"/>
        </w:rPr>
        <w:t>dokumentu</w:t>
      </w:r>
      <w:r w:rsidR="006E0DAA" w:rsidRPr="00CF70CF">
        <w:rPr>
          <w:i/>
          <w:sz w:val="20"/>
          <w:szCs w:val="20"/>
        </w:rPr>
        <w:t xml:space="preserve"> </w:t>
      </w:r>
      <w:r w:rsidRPr="00CF70CF">
        <w:rPr>
          <w:i/>
          <w:sz w:val="20"/>
          <w:szCs w:val="20"/>
        </w:rPr>
        <w:t>zamówienia,</w:t>
      </w:r>
      <w:r w:rsidR="006E0DAA" w:rsidRPr="00CF70CF">
        <w:rPr>
          <w:i/>
          <w:sz w:val="20"/>
          <w:szCs w:val="20"/>
        </w:rPr>
        <w:t xml:space="preserve"> </w:t>
      </w:r>
      <w:r w:rsidRPr="00CF70CF">
        <w:rPr>
          <w:i/>
          <w:sz w:val="20"/>
          <w:szCs w:val="20"/>
        </w:rPr>
        <w:t>na</w:t>
      </w:r>
      <w:r w:rsidR="006E0DAA" w:rsidRPr="00CF70CF">
        <w:rPr>
          <w:i/>
          <w:sz w:val="20"/>
          <w:szCs w:val="20"/>
        </w:rPr>
        <w:t xml:space="preserve"> </w:t>
      </w:r>
      <w:r w:rsidRPr="00CF70CF">
        <w:rPr>
          <w:i/>
          <w:sz w:val="20"/>
          <w:szCs w:val="20"/>
        </w:rPr>
        <w:t>potrzeby</w:t>
      </w:r>
      <w:r w:rsidR="006E0DAA" w:rsidRPr="00CF70CF">
        <w:rPr>
          <w:i/>
          <w:sz w:val="20"/>
          <w:szCs w:val="20"/>
        </w:rPr>
        <w:t xml:space="preserve"> </w:t>
      </w:r>
      <w:r w:rsidRPr="00CF70CF">
        <w:rPr>
          <w:i/>
          <w:sz w:val="20"/>
          <w:szCs w:val="20"/>
        </w:rPr>
        <w:t>przetargu</w:t>
      </w:r>
      <w:r w:rsidR="006E0DAA" w:rsidRPr="00CF70CF">
        <w:rPr>
          <w:i/>
          <w:sz w:val="20"/>
          <w:szCs w:val="20"/>
        </w:rPr>
        <w:t xml:space="preserve"> </w:t>
      </w:r>
      <w:r w:rsidRPr="00CF70CF">
        <w:rPr>
          <w:i/>
          <w:sz w:val="20"/>
          <w:szCs w:val="20"/>
        </w:rPr>
        <w:t>nieograniczonego</w:t>
      </w:r>
      <w:r w:rsidR="006E0DAA" w:rsidRPr="00CF70CF">
        <w:rPr>
          <w:i/>
          <w:sz w:val="20"/>
          <w:szCs w:val="20"/>
        </w:rPr>
        <w:t xml:space="preserve"> </w:t>
      </w:r>
      <w:r w:rsidRPr="00CF70CF">
        <w:rPr>
          <w:i/>
          <w:sz w:val="20"/>
          <w:szCs w:val="20"/>
        </w:rPr>
        <w:t>o</w:t>
      </w:r>
      <w:r w:rsidR="006E0DAA" w:rsidRPr="00CF70CF">
        <w:rPr>
          <w:i/>
          <w:sz w:val="20"/>
          <w:szCs w:val="20"/>
        </w:rPr>
        <w:t xml:space="preserve"> </w:t>
      </w:r>
      <w:r w:rsidRPr="00CF70CF">
        <w:rPr>
          <w:i/>
          <w:sz w:val="20"/>
          <w:szCs w:val="20"/>
        </w:rPr>
        <w:t>wartości</w:t>
      </w:r>
      <w:r w:rsidR="006E0DAA" w:rsidRPr="00CF70CF">
        <w:rPr>
          <w:i/>
          <w:sz w:val="20"/>
          <w:szCs w:val="20"/>
        </w:rPr>
        <w:t xml:space="preserve"> </w:t>
      </w:r>
      <w:r w:rsidRPr="00CF70CF">
        <w:rPr>
          <w:i/>
          <w:sz w:val="20"/>
          <w:szCs w:val="20"/>
        </w:rPr>
        <w:t>szacunkowej</w:t>
      </w:r>
      <w:r w:rsidR="006E0DAA" w:rsidRPr="00CF70CF">
        <w:rPr>
          <w:i/>
          <w:sz w:val="20"/>
          <w:szCs w:val="20"/>
        </w:rPr>
        <w:t xml:space="preserve"> </w:t>
      </w:r>
      <w:r w:rsidRPr="00CF70CF">
        <w:rPr>
          <w:i/>
          <w:sz w:val="20"/>
          <w:szCs w:val="20"/>
        </w:rPr>
        <w:t>zamówienia</w:t>
      </w:r>
      <w:r w:rsidR="006E0DAA" w:rsidRPr="00CF70CF">
        <w:rPr>
          <w:i/>
          <w:sz w:val="20"/>
          <w:szCs w:val="20"/>
        </w:rPr>
        <w:t xml:space="preserve"> </w:t>
      </w:r>
      <w:r w:rsidRPr="00CF70CF">
        <w:rPr>
          <w:i/>
          <w:sz w:val="20"/>
          <w:szCs w:val="20"/>
        </w:rPr>
        <w:t>powyżej</w:t>
      </w:r>
      <w:r w:rsidR="006E0DAA" w:rsidRPr="00CF70CF">
        <w:rPr>
          <w:i/>
          <w:sz w:val="20"/>
          <w:szCs w:val="20"/>
        </w:rPr>
        <w:t xml:space="preserve"> </w:t>
      </w:r>
      <w:r w:rsidRPr="00CF70CF">
        <w:rPr>
          <w:i/>
          <w:sz w:val="20"/>
          <w:szCs w:val="20"/>
        </w:rPr>
        <w:t>2</w:t>
      </w:r>
      <w:r w:rsidR="000E4016" w:rsidRPr="00CF70CF">
        <w:rPr>
          <w:i/>
          <w:sz w:val="20"/>
          <w:szCs w:val="20"/>
        </w:rPr>
        <w:t>16</w:t>
      </w:r>
      <w:r w:rsidR="006E0DAA" w:rsidRPr="00CF70CF">
        <w:rPr>
          <w:i/>
          <w:sz w:val="20"/>
          <w:szCs w:val="20"/>
        </w:rPr>
        <w:t xml:space="preserve"> </w:t>
      </w:r>
      <w:r w:rsidRPr="00CF70CF">
        <w:rPr>
          <w:i/>
          <w:sz w:val="20"/>
          <w:szCs w:val="20"/>
        </w:rPr>
        <w:t>000</w:t>
      </w:r>
      <w:r w:rsidR="006E0DAA" w:rsidRPr="00CF70CF">
        <w:rPr>
          <w:i/>
          <w:sz w:val="20"/>
          <w:szCs w:val="20"/>
        </w:rPr>
        <w:t xml:space="preserve"> </w:t>
      </w:r>
      <w:r w:rsidRPr="00CF70CF">
        <w:rPr>
          <w:i/>
          <w:sz w:val="20"/>
          <w:szCs w:val="20"/>
        </w:rPr>
        <w:t>euro</w:t>
      </w:r>
      <w:r w:rsidR="006E0DAA" w:rsidRPr="00CF70CF">
        <w:rPr>
          <w:i/>
          <w:sz w:val="20"/>
          <w:szCs w:val="20"/>
        </w:rPr>
        <w:t xml:space="preserve"> </w:t>
      </w:r>
      <w:r w:rsidRPr="00CF70CF">
        <w:rPr>
          <w:i/>
          <w:sz w:val="20"/>
          <w:szCs w:val="20"/>
        </w:rPr>
        <w:t>pn.:</w:t>
      </w:r>
      <w:r w:rsidR="006E0DAA" w:rsidRPr="00CF70CF">
        <w:rPr>
          <w:i/>
          <w:sz w:val="20"/>
          <w:szCs w:val="20"/>
        </w:rPr>
        <w:t xml:space="preserve"> </w:t>
      </w:r>
      <w:r w:rsidR="001055BE" w:rsidRPr="00CF70CF">
        <w:rPr>
          <w:rFonts w:ascii="Times New Roman" w:hAnsi="Times New Roman" w:cs="Times New Roman"/>
          <w:b/>
          <w:szCs w:val="24"/>
        </w:rPr>
        <w:t>Wdrożenie rozwiązań umożliwiających zasilenie P1 danymi medycznymi oraz usługi wsparcia w trakcie digitalizacji</w:t>
      </w:r>
      <w:r w:rsidR="00432C39" w:rsidRPr="00CF70CF">
        <w:rPr>
          <w:rFonts w:ascii="Times New Roman" w:hAnsi="Times New Roman" w:cs="Times New Roman"/>
          <w:b/>
          <w:szCs w:val="24"/>
        </w:rPr>
        <w:t xml:space="preserve">, nr sprawy </w:t>
      </w:r>
      <w:r w:rsidR="00B07BDD">
        <w:rPr>
          <w:rFonts w:ascii="Times New Roman" w:hAnsi="Times New Roman" w:cs="Times New Roman"/>
          <w:b/>
          <w:szCs w:val="24"/>
        </w:rPr>
        <w:t>KCO/PN/45/2026</w:t>
      </w:r>
      <w:r w:rsidRPr="00CF70CF">
        <w:rPr>
          <w:b/>
          <w:i/>
          <w:sz w:val="20"/>
          <w:szCs w:val="20"/>
        </w:rPr>
        <w:t>,</w:t>
      </w:r>
      <w:r w:rsidR="006E0DAA" w:rsidRPr="00CF70CF">
        <w:rPr>
          <w:i/>
          <w:sz w:val="20"/>
          <w:szCs w:val="20"/>
        </w:rPr>
        <w:t xml:space="preserve"> </w:t>
      </w:r>
      <w:r w:rsidRPr="00CF70CF">
        <w:rPr>
          <w:i/>
          <w:sz w:val="20"/>
          <w:szCs w:val="20"/>
        </w:rPr>
        <w:t>adres</w:t>
      </w:r>
      <w:r w:rsidR="006E0DAA" w:rsidRPr="00CF70CF">
        <w:rPr>
          <w:i/>
          <w:sz w:val="20"/>
          <w:szCs w:val="20"/>
        </w:rPr>
        <w:t xml:space="preserve"> </w:t>
      </w:r>
      <w:r w:rsidRPr="00CF70CF">
        <w:rPr>
          <w:i/>
          <w:sz w:val="20"/>
          <w:szCs w:val="20"/>
        </w:rPr>
        <w:t>publikacyjny</w:t>
      </w:r>
      <w:r w:rsidR="006E0DAA" w:rsidRPr="00CF70CF">
        <w:rPr>
          <w:i/>
          <w:sz w:val="20"/>
          <w:szCs w:val="20"/>
        </w:rPr>
        <w:t xml:space="preserve"> </w:t>
      </w:r>
      <w:r w:rsidRPr="00CF70CF">
        <w:rPr>
          <w:i/>
          <w:sz w:val="20"/>
          <w:szCs w:val="20"/>
        </w:rPr>
        <w:t>w</w:t>
      </w:r>
      <w:r w:rsidR="006E0DAA" w:rsidRPr="00CF70CF">
        <w:rPr>
          <w:i/>
          <w:sz w:val="20"/>
          <w:szCs w:val="20"/>
        </w:rPr>
        <w:t xml:space="preserve"> </w:t>
      </w:r>
      <w:r w:rsidRPr="00CF70CF">
        <w:rPr>
          <w:i/>
          <w:sz w:val="20"/>
          <w:szCs w:val="20"/>
        </w:rPr>
        <w:t>Dzienniku</w:t>
      </w:r>
      <w:r w:rsidR="006E0DAA" w:rsidRPr="00CF70CF">
        <w:rPr>
          <w:i/>
          <w:sz w:val="20"/>
          <w:szCs w:val="20"/>
        </w:rPr>
        <w:t xml:space="preserve"> </w:t>
      </w:r>
      <w:r w:rsidRPr="00CF70CF">
        <w:rPr>
          <w:i/>
          <w:sz w:val="20"/>
          <w:szCs w:val="20"/>
        </w:rPr>
        <w:t>Urzędowym</w:t>
      </w:r>
      <w:r w:rsidR="006E0DAA" w:rsidRPr="00CF70CF">
        <w:rPr>
          <w:i/>
          <w:sz w:val="20"/>
          <w:szCs w:val="20"/>
        </w:rPr>
        <w:t xml:space="preserve"> </w:t>
      </w:r>
      <w:r w:rsidRPr="00CF70CF">
        <w:rPr>
          <w:i/>
          <w:sz w:val="20"/>
          <w:szCs w:val="20"/>
        </w:rPr>
        <w:t>Unii</w:t>
      </w:r>
      <w:r w:rsidR="006E0DAA" w:rsidRPr="00CF70CF">
        <w:rPr>
          <w:i/>
          <w:sz w:val="20"/>
          <w:szCs w:val="20"/>
        </w:rPr>
        <w:t xml:space="preserve"> </w:t>
      </w:r>
      <w:r w:rsidRPr="00CF70CF">
        <w:rPr>
          <w:i/>
          <w:sz w:val="20"/>
          <w:szCs w:val="20"/>
        </w:rPr>
        <w:t>Europejskiej,</w:t>
      </w:r>
      <w:r w:rsidR="006E0DAA" w:rsidRPr="00CF70CF">
        <w:rPr>
          <w:i/>
          <w:sz w:val="20"/>
          <w:szCs w:val="20"/>
        </w:rPr>
        <w:t xml:space="preserve"> </w:t>
      </w:r>
      <w:r w:rsidRPr="00CF70CF">
        <w:rPr>
          <w:i/>
          <w:sz w:val="20"/>
          <w:szCs w:val="20"/>
        </w:rPr>
        <w:t>numer</w:t>
      </w:r>
      <w:r w:rsidR="006E0DAA" w:rsidRPr="00CF70CF">
        <w:rPr>
          <w:i/>
          <w:sz w:val="20"/>
          <w:szCs w:val="20"/>
        </w:rPr>
        <w:t xml:space="preserve"> </w:t>
      </w:r>
      <w:r w:rsidRPr="00CF70CF">
        <w:rPr>
          <w:i/>
          <w:sz w:val="20"/>
          <w:szCs w:val="20"/>
        </w:rPr>
        <w:t>referencyjny</w:t>
      </w:r>
      <w:r w:rsidR="006E0DAA" w:rsidRPr="00CF70CF">
        <w:rPr>
          <w:i/>
          <w:sz w:val="20"/>
          <w:szCs w:val="20"/>
        </w:rPr>
        <w:t xml:space="preserve"> </w:t>
      </w:r>
      <w:r w:rsidRPr="00CF70CF">
        <w:rPr>
          <w:i/>
          <w:sz w:val="20"/>
          <w:szCs w:val="20"/>
        </w:rPr>
        <w:t>Dz.U.</w:t>
      </w:r>
      <w:r w:rsidR="006E0DAA" w:rsidRPr="00CF70CF">
        <w:rPr>
          <w:i/>
          <w:sz w:val="20"/>
          <w:szCs w:val="20"/>
        </w:rPr>
        <w:t xml:space="preserve"> </w:t>
      </w:r>
      <w:r w:rsidRPr="00CF70CF">
        <w:rPr>
          <w:i/>
          <w:sz w:val="20"/>
          <w:szCs w:val="20"/>
        </w:rPr>
        <w:t>UE</w:t>
      </w:r>
      <w:r w:rsidR="006E0DAA" w:rsidRPr="00CF70CF">
        <w:rPr>
          <w:i/>
          <w:sz w:val="20"/>
          <w:szCs w:val="20"/>
        </w:rPr>
        <w:t xml:space="preserve"> </w:t>
      </w:r>
      <w:r w:rsidRPr="00CF70CF">
        <w:rPr>
          <w:i/>
          <w:sz w:val="20"/>
          <w:szCs w:val="20"/>
        </w:rPr>
        <w:t>S</w:t>
      </w:r>
      <w:r w:rsidR="006E0DAA" w:rsidRPr="00CF70CF">
        <w:rPr>
          <w:i/>
          <w:sz w:val="20"/>
          <w:szCs w:val="20"/>
        </w:rPr>
        <w:t xml:space="preserve"> </w:t>
      </w:r>
      <w:r w:rsidRPr="00CF70CF">
        <w:rPr>
          <w:i/>
          <w:sz w:val="20"/>
          <w:szCs w:val="20"/>
        </w:rPr>
        <w:t>numer</w:t>
      </w:r>
      <w:r w:rsidR="006E0DAA" w:rsidRPr="00CF70CF">
        <w:rPr>
          <w:i/>
          <w:sz w:val="20"/>
          <w:szCs w:val="20"/>
        </w:rPr>
        <w:t xml:space="preserve"> </w:t>
      </w:r>
      <w:r w:rsidRPr="00885433">
        <w:rPr>
          <w:b/>
          <w:i/>
          <w:sz w:val="20"/>
          <w:szCs w:val="20"/>
        </w:rPr>
        <w:t>202</w:t>
      </w:r>
      <w:r w:rsidR="000E4016" w:rsidRPr="00885433">
        <w:rPr>
          <w:b/>
          <w:i/>
          <w:sz w:val="20"/>
          <w:szCs w:val="20"/>
        </w:rPr>
        <w:t>6</w:t>
      </w:r>
      <w:r w:rsidRPr="00885433">
        <w:rPr>
          <w:b/>
          <w:i/>
          <w:sz w:val="20"/>
          <w:szCs w:val="20"/>
        </w:rPr>
        <w:t>/</w:t>
      </w:r>
      <w:r w:rsidR="00C73AC0">
        <w:rPr>
          <w:b/>
          <w:sz w:val="20"/>
          <w:szCs w:val="20"/>
        </w:rPr>
        <w:t>S 73</w:t>
      </w:r>
      <w:r w:rsidR="00B07BDD">
        <w:rPr>
          <w:b/>
          <w:sz w:val="20"/>
          <w:szCs w:val="20"/>
        </w:rPr>
        <w:t xml:space="preserve"> </w:t>
      </w:r>
      <w:r w:rsidR="00C73AC0">
        <w:rPr>
          <w:b/>
          <w:sz w:val="20"/>
          <w:szCs w:val="20"/>
        </w:rPr>
        <w:t xml:space="preserve">– 257105              </w:t>
      </w:r>
      <w:r w:rsidR="006E0DAA" w:rsidRPr="00CF70CF">
        <w:rPr>
          <w:b/>
          <w:i/>
          <w:sz w:val="20"/>
          <w:szCs w:val="20"/>
        </w:rPr>
        <w:t xml:space="preserve"> </w:t>
      </w:r>
      <w:r w:rsidRPr="00CF70CF">
        <w:rPr>
          <w:b/>
          <w:i/>
          <w:sz w:val="20"/>
          <w:szCs w:val="20"/>
        </w:rPr>
        <w:t>dnia</w:t>
      </w:r>
      <w:r w:rsidR="006E0DAA" w:rsidRPr="00CF70CF">
        <w:rPr>
          <w:b/>
          <w:i/>
          <w:sz w:val="20"/>
          <w:szCs w:val="20"/>
        </w:rPr>
        <w:t xml:space="preserve"> </w:t>
      </w:r>
      <w:r w:rsidR="00C73AC0">
        <w:rPr>
          <w:b/>
          <w:i/>
          <w:sz w:val="20"/>
          <w:szCs w:val="20"/>
        </w:rPr>
        <w:t>15/04/</w:t>
      </w:r>
      <w:r w:rsidRPr="00CF70CF">
        <w:rPr>
          <w:b/>
          <w:i/>
          <w:sz w:val="20"/>
          <w:szCs w:val="20"/>
        </w:rPr>
        <w:t>202</w:t>
      </w:r>
      <w:r w:rsidR="000E4016" w:rsidRPr="00CF70CF">
        <w:rPr>
          <w:b/>
          <w:i/>
          <w:sz w:val="20"/>
          <w:szCs w:val="20"/>
        </w:rPr>
        <w:t>6</w:t>
      </w:r>
      <w:r w:rsidRPr="00CF70CF">
        <w:rPr>
          <w:i/>
          <w:sz w:val="20"/>
          <w:szCs w:val="20"/>
        </w:rPr>
        <w:t>.</w:t>
      </w:r>
    </w:p>
    <w:p w14:paraId="58796DFC" w14:textId="77777777" w:rsidR="009D0772" w:rsidRPr="00CF70CF" w:rsidRDefault="006E0DAA" w:rsidP="00607ECF">
      <w:pPr>
        <w:spacing w:after="0"/>
        <w:jc w:val="both"/>
        <w:rPr>
          <w:i/>
          <w:sz w:val="20"/>
          <w:szCs w:val="20"/>
        </w:rPr>
      </w:pPr>
      <w:r w:rsidRPr="00CF70CF">
        <w:rPr>
          <w:i/>
          <w:sz w:val="20"/>
          <w:szCs w:val="20"/>
        </w:rPr>
        <w:t xml:space="preserve"> </w:t>
      </w:r>
    </w:p>
    <w:p w14:paraId="457D4718" w14:textId="77777777" w:rsidR="009D0772" w:rsidRPr="00CF70CF" w:rsidRDefault="009D0772" w:rsidP="00607ECF">
      <w:pPr>
        <w:spacing w:after="0"/>
        <w:jc w:val="both"/>
        <w:rPr>
          <w:i/>
          <w:sz w:val="20"/>
          <w:szCs w:val="20"/>
        </w:rPr>
      </w:pPr>
    </w:p>
    <w:p w14:paraId="721D48CB" w14:textId="77777777" w:rsidR="009D0772" w:rsidRPr="00CF70CF" w:rsidRDefault="009D0772" w:rsidP="00607ECF">
      <w:pPr>
        <w:spacing w:after="0"/>
        <w:jc w:val="both"/>
        <w:rPr>
          <w:i/>
          <w:sz w:val="20"/>
          <w:szCs w:val="20"/>
        </w:rPr>
      </w:pPr>
      <w:r w:rsidRPr="00CF70CF">
        <w:rPr>
          <w:sz w:val="20"/>
          <w:szCs w:val="20"/>
        </w:rPr>
        <w:t>Data,</w:t>
      </w:r>
      <w:r w:rsidR="006E0DAA" w:rsidRPr="00CF70CF">
        <w:rPr>
          <w:sz w:val="20"/>
          <w:szCs w:val="20"/>
        </w:rPr>
        <w:t xml:space="preserve"> </w:t>
      </w:r>
      <w:r w:rsidRPr="00CF70CF">
        <w:rPr>
          <w:sz w:val="20"/>
          <w:szCs w:val="20"/>
        </w:rPr>
        <w:t>miejscowość</w:t>
      </w:r>
      <w:r w:rsidR="006E0DAA" w:rsidRPr="00CF70CF">
        <w:rPr>
          <w:sz w:val="20"/>
          <w:szCs w:val="20"/>
        </w:rPr>
        <w:t xml:space="preserve"> </w:t>
      </w:r>
      <w:r w:rsidRPr="00CF70CF">
        <w:rPr>
          <w:sz w:val="20"/>
          <w:szCs w:val="20"/>
        </w:rPr>
        <w:t>oraz</w:t>
      </w:r>
      <w:r w:rsidR="006E0DAA" w:rsidRPr="00CF70CF">
        <w:rPr>
          <w:sz w:val="20"/>
          <w:szCs w:val="20"/>
        </w:rPr>
        <w:t xml:space="preserve"> </w:t>
      </w:r>
      <w:r w:rsidRPr="00CF70CF">
        <w:rPr>
          <w:sz w:val="20"/>
          <w:szCs w:val="20"/>
        </w:rPr>
        <w:t>–</w:t>
      </w:r>
      <w:r w:rsidR="006E0DAA" w:rsidRPr="00CF70CF">
        <w:rPr>
          <w:sz w:val="20"/>
          <w:szCs w:val="20"/>
        </w:rPr>
        <w:t xml:space="preserve"> </w:t>
      </w:r>
      <w:r w:rsidRPr="00CF70CF">
        <w:rPr>
          <w:sz w:val="20"/>
          <w:szCs w:val="20"/>
        </w:rPr>
        <w:t>jeżeli</w:t>
      </w:r>
      <w:r w:rsidR="006E0DAA" w:rsidRPr="00CF70CF">
        <w:rPr>
          <w:sz w:val="20"/>
          <w:szCs w:val="20"/>
        </w:rPr>
        <w:t xml:space="preserve"> </w:t>
      </w:r>
      <w:r w:rsidRPr="00CF70CF">
        <w:rPr>
          <w:sz w:val="20"/>
          <w:szCs w:val="20"/>
        </w:rPr>
        <w:t>jest</w:t>
      </w:r>
      <w:r w:rsidR="006E0DAA" w:rsidRPr="00CF70CF">
        <w:rPr>
          <w:sz w:val="20"/>
          <w:szCs w:val="20"/>
        </w:rPr>
        <w:t xml:space="preserve"> </w:t>
      </w:r>
      <w:r w:rsidRPr="00CF70CF">
        <w:rPr>
          <w:sz w:val="20"/>
          <w:szCs w:val="20"/>
        </w:rPr>
        <w:t>to</w:t>
      </w:r>
      <w:r w:rsidR="006E0DAA" w:rsidRPr="00CF70CF">
        <w:rPr>
          <w:sz w:val="20"/>
          <w:szCs w:val="20"/>
        </w:rPr>
        <w:t xml:space="preserve"> </w:t>
      </w:r>
      <w:r w:rsidRPr="00CF70CF">
        <w:rPr>
          <w:sz w:val="20"/>
          <w:szCs w:val="20"/>
        </w:rPr>
        <w:t>wymagane</w:t>
      </w:r>
      <w:r w:rsidR="006E0DAA" w:rsidRPr="00CF70CF">
        <w:rPr>
          <w:sz w:val="20"/>
          <w:szCs w:val="20"/>
        </w:rPr>
        <w:t xml:space="preserve"> </w:t>
      </w:r>
      <w:r w:rsidRPr="00CF70CF">
        <w:rPr>
          <w:sz w:val="20"/>
          <w:szCs w:val="20"/>
        </w:rPr>
        <w:t>lub</w:t>
      </w:r>
      <w:r w:rsidR="006E0DAA" w:rsidRPr="00CF70CF">
        <w:rPr>
          <w:sz w:val="20"/>
          <w:szCs w:val="20"/>
        </w:rPr>
        <w:t xml:space="preserve"> </w:t>
      </w:r>
      <w:r w:rsidRPr="00CF70CF">
        <w:rPr>
          <w:sz w:val="20"/>
          <w:szCs w:val="20"/>
        </w:rPr>
        <w:t>konieczne</w:t>
      </w:r>
      <w:r w:rsidR="006E0DAA" w:rsidRPr="00CF70CF">
        <w:rPr>
          <w:sz w:val="20"/>
          <w:szCs w:val="20"/>
        </w:rPr>
        <w:t xml:space="preserve"> </w:t>
      </w:r>
      <w:r w:rsidRPr="00CF70CF">
        <w:rPr>
          <w:sz w:val="20"/>
          <w:szCs w:val="20"/>
        </w:rPr>
        <w:t>–</w:t>
      </w:r>
      <w:r w:rsidR="006E0DAA" w:rsidRPr="00CF70CF">
        <w:rPr>
          <w:sz w:val="20"/>
          <w:szCs w:val="20"/>
        </w:rPr>
        <w:t xml:space="preserve"> </w:t>
      </w:r>
      <w:r w:rsidRPr="00CF70CF">
        <w:rPr>
          <w:sz w:val="20"/>
          <w:szCs w:val="20"/>
        </w:rPr>
        <w:t>podpis(-y):</w:t>
      </w:r>
      <w:r w:rsidR="006E0DAA" w:rsidRPr="00CF70CF">
        <w:rPr>
          <w:sz w:val="20"/>
          <w:szCs w:val="20"/>
        </w:rPr>
        <w:t xml:space="preserve"> </w:t>
      </w:r>
      <w:r w:rsidRPr="00CF70CF">
        <w:rPr>
          <w:sz w:val="20"/>
          <w:szCs w:val="20"/>
        </w:rPr>
        <w:t>[……]</w:t>
      </w:r>
    </w:p>
    <w:p w14:paraId="687E9538" w14:textId="77777777" w:rsidR="009D0772" w:rsidRPr="00CF70CF" w:rsidRDefault="009D0772" w:rsidP="00607ECF">
      <w:pPr>
        <w:spacing w:after="0"/>
        <w:rPr>
          <w:b/>
          <w:bCs/>
        </w:rPr>
      </w:pPr>
    </w:p>
    <w:p w14:paraId="5B2F80C0" w14:textId="77777777" w:rsidR="000E72F7" w:rsidRPr="00CF70CF" w:rsidRDefault="000E72F7" w:rsidP="00607ECF">
      <w:pPr>
        <w:spacing w:after="0"/>
        <w:jc w:val="both"/>
        <w:rPr>
          <w:rFonts w:ascii="Times New Roman" w:eastAsia="Calibri" w:hAnsi="Times New Roman" w:cs="Times New Roman"/>
          <w:b/>
        </w:rPr>
      </w:pPr>
    </w:p>
    <w:p w14:paraId="486B25CF" w14:textId="77777777" w:rsidR="00FB66E8" w:rsidRPr="00CF70CF" w:rsidRDefault="00FB66E8" w:rsidP="00607ECF">
      <w:pPr>
        <w:pStyle w:val="Nagwek5"/>
        <w:spacing w:before="0" w:after="0" w:line="276" w:lineRule="auto"/>
        <w:rPr>
          <w:rFonts w:ascii="Times New Roman" w:eastAsia="Calibri" w:hAnsi="Times New Roman" w:cs="Times New Roman"/>
          <w:i w:val="0"/>
          <w:sz w:val="24"/>
          <w:szCs w:val="24"/>
        </w:rPr>
      </w:pPr>
      <w:r w:rsidRPr="00CF70CF">
        <w:rPr>
          <w:rFonts w:ascii="Times New Roman" w:eastAsia="Calibri" w:hAnsi="Times New Roman" w:cs="Times New Roman"/>
          <w:b w:val="0"/>
        </w:rPr>
        <w:br w:type="page"/>
      </w:r>
      <w:bookmarkStart w:id="24" w:name="_Hlk219973539"/>
      <w:r w:rsidR="0069159E" w:rsidRPr="00CF70CF">
        <w:rPr>
          <w:rFonts w:ascii="Times New Roman" w:eastAsia="Calibri" w:hAnsi="Times New Roman" w:cs="Times New Roman"/>
          <w:i w:val="0"/>
          <w:sz w:val="24"/>
          <w:szCs w:val="24"/>
        </w:rPr>
        <w:lastRenderedPageBreak/>
        <w:t>Załącznik</w:t>
      </w:r>
      <w:r w:rsidR="006E0DAA" w:rsidRPr="00CF70CF">
        <w:rPr>
          <w:rFonts w:ascii="Times New Roman" w:eastAsia="Calibri" w:hAnsi="Times New Roman" w:cs="Times New Roman"/>
          <w:i w:val="0"/>
          <w:sz w:val="24"/>
          <w:szCs w:val="24"/>
        </w:rPr>
        <w:t xml:space="preserve"> </w:t>
      </w:r>
      <w:r w:rsidR="0069159E" w:rsidRPr="00CF70CF">
        <w:rPr>
          <w:rFonts w:ascii="Times New Roman" w:eastAsia="Calibri" w:hAnsi="Times New Roman" w:cs="Times New Roman"/>
          <w:i w:val="0"/>
          <w:sz w:val="24"/>
          <w:szCs w:val="24"/>
        </w:rPr>
        <w:t>Nr</w:t>
      </w:r>
      <w:r w:rsidR="006E0DAA" w:rsidRPr="00CF70CF">
        <w:rPr>
          <w:rFonts w:ascii="Times New Roman" w:eastAsia="Calibri" w:hAnsi="Times New Roman" w:cs="Times New Roman"/>
          <w:i w:val="0"/>
          <w:sz w:val="24"/>
          <w:szCs w:val="24"/>
        </w:rPr>
        <w:t xml:space="preserve"> </w:t>
      </w:r>
      <w:r w:rsidR="0069159E" w:rsidRPr="00CF70CF">
        <w:rPr>
          <w:rFonts w:ascii="Times New Roman" w:eastAsia="Calibri" w:hAnsi="Times New Roman" w:cs="Times New Roman"/>
          <w:i w:val="0"/>
          <w:sz w:val="24"/>
          <w:szCs w:val="24"/>
        </w:rPr>
        <w:t>4</w:t>
      </w:r>
      <w:r w:rsidR="006E0DAA" w:rsidRPr="00CF70CF">
        <w:rPr>
          <w:rFonts w:ascii="Times New Roman" w:eastAsia="Calibri" w:hAnsi="Times New Roman" w:cs="Times New Roman"/>
          <w:i w:val="0"/>
          <w:sz w:val="24"/>
          <w:szCs w:val="24"/>
        </w:rPr>
        <w:t xml:space="preserve"> </w:t>
      </w:r>
      <w:r w:rsidR="0069159E" w:rsidRPr="00CF70CF">
        <w:rPr>
          <w:rFonts w:ascii="Times New Roman" w:eastAsia="Calibri" w:hAnsi="Times New Roman" w:cs="Times New Roman"/>
          <w:i w:val="0"/>
          <w:sz w:val="24"/>
          <w:szCs w:val="24"/>
        </w:rPr>
        <w:t>do</w:t>
      </w:r>
      <w:r w:rsidR="006E0DAA" w:rsidRPr="00CF70CF">
        <w:rPr>
          <w:rFonts w:ascii="Times New Roman" w:eastAsia="Calibri" w:hAnsi="Times New Roman" w:cs="Times New Roman"/>
          <w:i w:val="0"/>
          <w:sz w:val="24"/>
          <w:szCs w:val="24"/>
        </w:rPr>
        <w:t xml:space="preserve"> </w:t>
      </w:r>
      <w:r w:rsidR="0069159E" w:rsidRPr="00CF70CF">
        <w:rPr>
          <w:rFonts w:ascii="Times New Roman" w:eastAsia="Calibri" w:hAnsi="Times New Roman" w:cs="Times New Roman"/>
          <w:i w:val="0"/>
          <w:sz w:val="24"/>
          <w:szCs w:val="24"/>
        </w:rPr>
        <w:t>SWZ</w:t>
      </w:r>
      <w:r w:rsidR="005A212A" w:rsidRPr="00CF70CF">
        <w:rPr>
          <w:rFonts w:ascii="Times New Roman" w:eastAsia="Calibri" w:hAnsi="Times New Roman" w:cs="Times New Roman"/>
          <w:i w:val="0"/>
          <w:sz w:val="24"/>
          <w:szCs w:val="24"/>
        </w:rPr>
        <w:t xml:space="preserve"> – pakiet 1</w:t>
      </w:r>
    </w:p>
    <w:p w14:paraId="51964ACB" w14:textId="77777777" w:rsidR="00432C39" w:rsidRPr="00CF70CF" w:rsidRDefault="00661188" w:rsidP="00607ECF">
      <w:pPr>
        <w:spacing w:after="0"/>
        <w:jc w:val="center"/>
        <w:rPr>
          <w:rFonts w:ascii="Times New Roman" w:hAnsi="Times New Roman" w:cs="Times New Roman"/>
          <w:b/>
          <w:bCs/>
          <w:sz w:val="24"/>
          <w:szCs w:val="24"/>
        </w:rPr>
      </w:pPr>
      <w:bookmarkStart w:id="25" w:name="_Hlk219800019"/>
      <w:bookmarkEnd w:id="24"/>
      <w:r w:rsidRPr="00CF70CF">
        <w:rPr>
          <w:rFonts w:ascii="Times New Roman" w:hAnsi="Times New Roman" w:cs="Times New Roman"/>
          <w:b/>
          <w:bCs/>
          <w:sz w:val="24"/>
          <w:szCs w:val="24"/>
        </w:rPr>
        <w:t>Parametry techniczno-funkcjonalne</w:t>
      </w:r>
    </w:p>
    <w:p w14:paraId="0DC02A5C" w14:textId="77777777" w:rsidR="00432C39" w:rsidRPr="00CF70CF" w:rsidRDefault="00432C39" w:rsidP="00607ECF">
      <w:pPr>
        <w:spacing w:after="0"/>
        <w:jc w:val="both"/>
        <w:rPr>
          <w:rFonts w:ascii="Times New Roman" w:hAnsi="Times New Roman" w:cs="Times New Roman"/>
          <w:b/>
          <w:sz w:val="24"/>
          <w:szCs w:val="24"/>
        </w:rPr>
      </w:pPr>
    </w:p>
    <w:p w14:paraId="2025D262" w14:textId="77777777" w:rsidR="00FE4B0F" w:rsidRPr="00CF70CF" w:rsidRDefault="00FE4B0F" w:rsidP="00607ECF">
      <w:pPr>
        <w:spacing w:after="0"/>
        <w:jc w:val="both"/>
        <w:rPr>
          <w:rFonts w:ascii="Times New Roman" w:hAnsi="Times New Roman" w:cs="Times New Roman"/>
        </w:rPr>
      </w:pPr>
      <w:r w:rsidRPr="00CF70CF">
        <w:rPr>
          <w:rFonts w:ascii="Times New Roman" w:hAnsi="Times New Roman" w:cs="Times New Roman"/>
        </w:rPr>
        <w:t xml:space="preserve">Przedmiotem zamówienia jest </w:t>
      </w:r>
      <w:r w:rsidRPr="00CF70CF">
        <w:rPr>
          <w:rFonts w:ascii="Times New Roman" w:hAnsi="Times New Roman" w:cs="Times New Roman"/>
          <w:b/>
          <w:bCs/>
        </w:rPr>
        <w:t>wdrożenie mechanizmów umożliwiających wysłanie EDM od 01.01.2023 do 31.12.2025 oraz dostawa modułu umożliwiającego obsługę skanowania dokumentacji</w:t>
      </w:r>
      <w:r w:rsidRPr="00CF70CF">
        <w:rPr>
          <w:rFonts w:ascii="Times New Roman" w:hAnsi="Times New Roman" w:cs="Times New Roman"/>
        </w:rPr>
        <w:t>.</w:t>
      </w:r>
    </w:p>
    <w:p w14:paraId="6604AD9A" w14:textId="77777777" w:rsidR="00FE4B0F" w:rsidRPr="00CF70CF" w:rsidRDefault="00FE4B0F" w:rsidP="00607ECF">
      <w:pPr>
        <w:spacing w:after="0"/>
        <w:jc w:val="both"/>
        <w:rPr>
          <w:rFonts w:ascii="Times New Roman" w:hAnsi="Times New Roman" w:cs="Times New Roman"/>
        </w:rPr>
      </w:pPr>
      <w:r w:rsidRPr="00CF70CF">
        <w:rPr>
          <w:rFonts w:ascii="Times New Roman" w:hAnsi="Times New Roman" w:cs="Times New Roman"/>
        </w:rPr>
        <w:t>Zamawiający wymaga wdrożenia mechanizmów generowania EDM, umożliwiających tworzenie i podpisywanie brakujących dokumentów od roku 2023 przez personel medyczny Zamawiającego, poprzez automatyczne przesyłanie podpisanych dokumentów do systemu P1 (generowanie kart informacyjnych w formacie HL7 CDA PIK Level 3, zgodnie ze standardem interoperacyjności wskazanym przez Centrum e-Zdrowia (</w:t>
      </w:r>
      <w:proofErr w:type="spellStart"/>
      <w:r w:rsidRPr="00CF70CF">
        <w:rPr>
          <w:rFonts w:ascii="Times New Roman" w:hAnsi="Times New Roman" w:cs="Times New Roman"/>
        </w:rPr>
        <w:t>CeZ</w:t>
      </w:r>
      <w:proofErr w:type="spellEnd"/>
      <w:r w:rsidRPr="00CF70CF">
        <w:rPr>
          <w:rFonts w:ascii="Times New Roman" w:hAnsi="Times New Roman" w:cs="Times New Roman"/>
        </w:rPr>
        <w:t>), gdzie weryfikacja i podpis EDM nastąpi przez upoważniony personel Zamawiającego.</w:t>
      </w:r>
    </w:p>
    <w:p w14:paraId="5C84C908" w14:textId="77777777" w:rsidR="00FE4B0F" w:rsidRPr="00CF70CF" w:rsidRDefault="00FE4B0F" w:rsidP="00885433">
      <w:pPr>
        <w:pStyle w:val="Akapitzlist"/>
        <w:numPr>
          <w:ilvl w:val="0"/>
          <w:numId w:val="167"/>
        </w:numPr>
        <w:spacing w:after="0"/>
        <w:ind w:left="284" w:hanging="284"/>
        <w:contextualSpacing/>
        <w:rPr>
          <w:rFonts w:ascii="Times New Roman" w:hAnsi="Times New Roman" w:cs="Times New Roman"/>
          <w:b/>
        </w:rPr>
      </w:pPr>
      <w:r w:rsidRPr="00CF70CF">
        <w:rPr>
          <w:rFonts w:ascii="Times New Roman" w:hAnsi="Times New Roman" w:cs="Times New Roman"/>
          <w:b/>
        </w:rPr>
        <w:t>Wdrożenie mechanizmów umożliwiających wysłanie EDM od 01.01.2023 do 31.12.2025</w:t>
      </w:r>
    </w:p>
    <w:p w14:paraId="6D211ACF" w14:textId="77777777" w:rsidR="00FE4B0F" w:rsidRPr="00CF70CF" w:rsidRDefault="00FE4B0F" w:rsidP="00607ECF">
      <w:pPr>
        <w:spacing w:after="0"/>
        <w:rPr>
          <w:rFonts w:ascii="Times New Roman" w:eastAsia="Times New Roman" w:hAnsi="Times New Roman" w:cs="Times New Roman"/>
          <w:b/>
          <w:bCs/>
        </w:rPr>
      </w:pPr>
      <w:r w:rsidRPr="00CF70CF">
        <w:rPr>
          <w:rFonts w:ascii="Times New Roman" w:eastAsia="Times New Roman" w:hAnsi="Times New Roman" w:cs="Times New Roman"/>
          <w:b/>
          <w:bCs/>
        </w:rPr>
        <w:t>Wymagania dotyczące funkcjonalności</w:t>
      </w:r>
    </w:p>
    <w:p w14:paraId="2A0E6E69" w14:textId="77777777" w:rsidR="00FE4B0F" w:rsidRPr="00CF70CF" w:rsidRDefault="00FE4B0F" w:rsidP="00885433">
      <w:pPr>
        <w:numPr>
          <w:ilvl w:val="0"/>
          <w:numId w:val="163"/>
        </w:numPr>
        <w:spacing w:after="0"/>
        <w:rPr>
          <w:rFonts w:ascii="Times New Roman" w:hAnsi="Times New Roman" w:cs="Times New Roman"/>
        </w:rPr>
      </w:pPr>
      <w:r w:rsidRPr="00CF70CF">
        <w:rPr>
          <w:rFonts w:ascii="Times New Roman" w:hAnsi="Times New Roman" w:cs="Times New Roman"/>
        </w:rPr>
        <w:t>Moduł musi udostępniać rejestr pobytów i hospitalizacji, zawierający co najmniej następujący zestaw informacji:</w:t>
      </w:r>
    </w:p>
    <w:p w14:paraId="06AE8BB0" w14:textId="77777777" w:rsidR="00FE4B0F" w:rsidRPr="00CF70CF" w:rsidRDefault="00FE4B0F" w:rsidP="00885433">
      <w:pPr>
        <w:pStyle w:val="Akapitzlist"/>
        <w:numPr>
          <w:ilvl w:val="0"/>
          <w:numId w:val="160"/>
        </w:numPr>
        <w:autoSpaceDE w:val="0"/>
        <w:autoSpaceDN w:val="0"/>
        <w:adjustRightInd w:val="0"/>
        <w:spacing w:after="0"/>
        <w:ind w:left="1134" w:hanging="357"/>
        <w:contextualSpacing/>
        <w:rPr>
          <w:rFonts w:ascii="Times New Roman" w:hAnsi="Times New Roman" w:cs="Times New Roman"/>
        </w:rPr>
      </w:pPr>
      <w:r w:rsidRPr="00CF70CF">
        <w:rPr>
          <w:rFonts w:ascii="Times New Roman" w:hAnsi="Times New Roman" w:cs="Times New Roman"/>
        </w:rPr>
        <w:t>Numer wpisu do Księgi Głównej,</w:t>
      </w:r>
    </w:p>
    <w:p w14:paraId="713194BC" w14:textId="77777777" w:rsidR="00FE4B0F" w:rsidRPr="00CF70CF" w:rsidRDefault="00FE4B0F" w:rsidP="00885433">
      <w:pPr>
        <w:pStyle w:val="Akapitzlist"/>
        <w:numPr>
          <w:ilvl w:val="0"/>
          <w:numId w:val="160"/>
        </w:numPr>
        <w:autoSpaceDE w:val="0"/>
        <w:autoSpaceDN w:val="0"/>
        <w:adjustRightInd w:val="0"/>
        <w:spacing w:after="0"/>
        <w:ind w:left="1134" w:hanging="357"/>
        <w:contextualSpacing/>
        <w:rPr>
          <w:rFonts w:ascii="Times New Roman" w:hAnsi="Times New Roman" w:cs="Times New Roman"/>
        </w:rPr>
      </w:pPr>
      <w:r w:rsidRPr="00CF70CF">
        <w:rPr>
          <w:rFonts w:ascii="Times New Roman" w:hAnsi="Times New Roman" w:cs="Times New Roman"/>
        </w:rPr>
        <w:t>Numer wpisu do Księgi Oddziałowej,</w:t>
      </w:r>
    </w:p>
    <w:p w14:paraId="1623DA2C" w14:textId="77777777" w:rsidR="00FE4B0F" w:rsidRPr="00CF70CF" w:rsidRDefault="00FE4B0F" w:rsidP="00885433">
      <w:pPr>
        <w:pStyle w:val="Akapitzlist"/>
        <w:numPr>
          <w:ilvl w:val="0"/>
          <w:numId w:val="160"/>
        </w:numPr>
        <w:autoSpaceDE w:val="0"/>
        <w:autoSpaceDN w:val="0"/>
        <w:adjustRightInd w:val="0"/>
        <w:spacing w:after="0"/>
        <w:ind w:left="1134" w:hanging="357"/>
        <w:contextualSpacing/>
        <w:rPr>
          <w:rFonts w:ascii="Times New Roman" w:hAnsi="Times New Roman" w:cs="Times New Roman"/>
        </w:rPr>
      </w:pPr>
      <w:r w:rsidRPr="00CF70CF">
        <w:rPr>
          <w:rFonts w:ascii="Times New Roman" w:hAnsi="Times New Roman" w:cs="Times New Roman"/>
        </w:rPr>
        <w:t>Nazwa oddziału pobytu pacjenta,</w:t>
      </w:r>
    </w:p>
    <w:p w14:paraId="787596C8" w14:textId="77777777" w:rsidR="00FE4B0F" w:rsidRPr="00CF70CF" w:rsidRDefault="00FE4B0F" w:rsidP="00885433">
      <w:pPr>
        <w:pStyle w:val="Akapitzlist"/>
        <w:numPr>
          <w:ilvl w:val="0"/>
          <w:numId w:val="160"/>
        </w:numPr>
        <w:autoSpaceDE w:val="0"/>
        <w:autoSpaceDN w:val="0"/>
        <w:adjustRightInd w:val="0"/>
        <w:spacing w:after="0"/>
        <w:ind w:left="1134" w:hanging="357"/>
        <w:contextualSpacing/>
        <w:rPr>
          <w:rFonts w:ascii="Times New Roman" w:hAnsi="Times New Roman" w:cs="Times New Roman"/>
        </w:rPr>
      </w:pPr>
      <w:r w:rsidRPr="00CF70CF">
        <w:rPr>
          <w:rFonts w:ascii="Times New Roman" w:hAnsi="Times New Roman" w:cs="Times New Roman"/>
        </w:rPr>
        <w:t>Nazwisko i imię pacjenta,</w:t>
      </w:r>
    </w:p>
    <w:p w14:paraId="52267DD3" w14:textId="77777777" w:rsidR="00FE4B0F" w:rsidRPr="00CF70CF" w:rsidRDefault="00FE4B0F" w:rsidP="00885433">
      <w:pPr>
        <w:pStyle w:val="Akapitzlist"/>
        <w:numPr>
          <w:ilvl w:val="0"/>
          <w:numId w:val="160"/>
        </w:numPr>
        <w:autoSpaceDE w:val="0"/>
        <w:autoSpaceDN w:val="0"/>
        <w:adjustRightInd w:val="0"/>
        <w:spacing w:after="0"/>
        <w:ind w:left="1134" w:hanging="357"/>
        <w:contextualSpacing/>
        <w:rPr>
          <w:rFonts w:ascii="Times New Roman" w:hAnsi="Times New Roman" w:cs="Times New Roman"/>
        </w:rPr>
      </w:pPr>
      <w:r w:rsidRPr="00CF70CF">
        <w:rPr>
          <w:rFonts w:ascii="Times New Roman" w:hAnsi="Times New Roman" w:cs="Times New Roman"/>
        </w:rPr>
        <w:t>Data rozpoczęcia pobytu w Księdze Oddziałowej,</w:t>
      </w:r>
    </w:p>
    <w:p w14:paraId="29B5FB91" w14:textId="77777777" w:rsidR="00FE4B0F" w:rsidRPr="00CF70CF" w:rsidRDefault="00FE4B0F" w:rsidP="00885433">
      <w:pPr>
        <w:pStyle w:val="Akapitzlist"/>
        <w:numPr>
          <w:ilvl w:val="0"/>
          <w:numId w:val="160"/>
        </w:numPr>
        <w:autoSpaceDE w:val="0"/>
        <w:autoSpaceDN w:val="0"/>
        <w:adjustRightInd w:val="0"/>
        <w:spacing w:after="0"/>
        <w:ind w:left="1134" w:hanging="357"/>
        <w:contextualSpacing/>
        <w:rPr>
          <w:rFonts w:ascii="Times New Roman" w:hAnsi="Times New Roman" w:cs="Times New Roman"/>
        </w:rPr>
      </w:pPr>
      <w:r w:rsidRPr="00CF70CF">
        <w:rPr>
          <w:rFonts w:ascii="Times New Roman" w:hAnsi="Times New Roman" w:cs="Times New Roman"/>
        </w:rPr>
        <w:t>Data zakończenia pobytu w Księdze Oddziałowej,</w:t>
      </w:r>
    </w:p>
    <w:p w14:paraId="4580C371" w14:textId="77777777" w:rsidR="00FE4B0F" w:rsidRPr="00CF70CF" w:rsidRDefault="00FE4B0F" w:rsidP="00885433">
      <w:pPr>
        <w:pStyle w:val="Akapitzlist"/>
        <w:numPr>
          <w:ilvl w:val="0"/>
          <w:numId w:val="160"/>
        </w:numPr>
        <w:autoSpaceDE w:val="0"/>
        <w:autoSpaceDN w:val="0"/>
        <w:adjustRightInd w:val="0"/>
        <w:spacing w:after="0"/>
        <w:ind w:left="1134" w:hanging="357"/>
        <w:contextualSpacing/>
        <w:rPr>
          <w:rFonts w:ascii="Times New Roman" w:hAnsi="Times New Roman" w:cs="Times New Roman"/>
        </w:rPr>
      </w:pPr>
      <w:r w:rsidRPr="00CF70CF">
        <w:rPr>
          <w:rFonts w:ascii="Times New Roman" w:hAnsi="Times New Roman" w:cs="Times New Roman"/>
        </w:rPr>
        <w:t>Data rozpoczęcia pobytu w Księdze Głównej,</w:t>
      </w:r>
    </w:p>
    <w:p w14:paraId="77D690C0" w14:textId="77777777" w:rsidR="00FE4B0F" w:rsidRPr="00CF70CF" w:rsidRDefault="00FE4B0F" w:rsidP="00885433">
      <w:pPr>
        <w:pStyle w:val="Akapitzlist"/>
        <w:numPr>
          <w:ilvl w:val="0"/>
          <w:numId w:val="160"/>
        </w:numPr>
        <w:autoSpaceDE w:val="0"/>
        <w:autoSpaceDN w:val="0"/>
        <w:adjustRightInd w:val="0"/>
        <w:spacing w:after="0"/>
        <w:ind w:left="1134" w:hanging="357"/>
        <w:contextualSpacing/>
        <w:rPr>
          <w:rFonts w:ascii="Times New Roman" w:hAnsi="Times New Roman" w:cs="Times New Roman"/>
        </w:rPr>
      </w:pPr>
      <w:r w:rsidRPr="00CF70CF">
        <w:rPr>
          <w:rFonts w:ascii="Times New Roman" w:hAnsi="Times New Roman" w:cs="Times New Roman"/>
        </w:rPr>
        <w:t>Data zakończenia pobytu w Księdze Głównej,</w:t>
      </w:r>
    </w:p>
    <w:p w14:paraId="7D7C199F" w14:textId="77777777" w:rsidR="00FE4B0F" w:rsidRPr="00CF70CF" w:rsidRDefault="00FE4B0F" w:rsidP="00885433">
      <w:pPr>
        <w:pStyle w:val="Akapitzlist"/>
        <w:numPr>
          <w:ilvl w:val="0"/>
          <w:numId w:val="160"/>
        </w:numPr>
        <w:autoSpaceDE w:val="0"/>
        <w:autoSpaceDN w:val="0"/>
        <w:adjustRightInd w:val="0"/>
        <w:spacing w:after="0"/>
        <w:ind w:left="1134" w:hanging="357"/>
        <w:contextualSpacing/>
        <w:rPr>
          <w:rFonts w:ascii="Times New Roman" w:hAnsi="Times New Roman" w:cs="Times New Roman"/>
        </w:rPr>
      </w:pPr>
      <w:r w:rsidRPr="00CF70CF">
        <w:rPr>
          <w:rFonts w:ascii="Times New Roman" w:hAnsi="Times New Roman" w:cs="Times New Roman"/>
        </w:rPr>
        <w:t>Czy dla pobytu na Oddziale prawidłowo wygenerowano i podpisano Kartę Informacyjną EDM,</w:t>
      </w:r>
    </w:p>
    <w:p w14:paraId="1CEFDCFA" w14:textId="77777777" w:rsidR="00FE4B0F" w:rsidRPr="00CF70CF" w:rsidRDefault="00FE4B0F" w:rsidP="00885433">
      <w:pPr>
        <w:pStyle w:val="Akapitzlist"/>
        <w:numPr>
          <w:ilvl w:val="0"/>
          <w:numId w:val="160"/>
        </w:numPr>
        <w:autoSpaceDE w:val="0"/>
        <w:autoSpaceDN w:val="0"/>
        <w:adjustRightInd w:val="0"/>
        <w:spacing w:after="0"/>
        <w:ind w:left="1134" w:hanging="357"/>
        <w:contextualSpacing/>
        <w:rPr>
          <w:rFonts w:ascii="Times New Roman" w:hAnsi="Times New Roman" w:cs="Times New Roman"/>
        </w:rPr>
      </w:pPr>
      <w:r w:rsidRPr="00CF70CF">
        <w:rPr>
          <w:rFonts w:ascii="Times New Roman" w:hAnsi="Times New Roman" w:cs="Times New Roman"/>
        </w:rPr>
        <w:t>Czy dla pobytu na Oddziale prawidłowo wygenerowano i podpisano dokument Informacja o Hospitalizacji,</w:t>
      </w:r>
    </w:p>
    <w:p w14:paraId="38FD322C" w14:textId="77777777" w:rsidR="00FE4B0F" w:rsidRPr="00CF70CF" w:rsidRDefault="00FE4B0F" w:rsidP="00885433">
      <w:pPr>
        <w:pStyle w:val="Akapitzlist"/>
        <w:numPr>
          <w:ilvl w:val="0"/>
          <w:numId w:val="160"/>
        </w:numPr>
        <w:autoSpaceDE w:val="0"/>
        <w:autoSpaceDN w:val="0"/>
        <w:adjustRightInd w:val="0"/>
        <w:spacing w:after="0"/>
        <w:ind w:left="1134" w:hanging="357"/>
        <w:contextualSpacing/>
        <w:rPr>
          <w:rFonts w:ascii="Times New Roman" w:hAnsi="Times New Roman" w:cs="Times New Roman"/>
        </w:rPr>
      </w:pPr>
      <w:r w:rsidRPr="00CF70CF">
        <w:rPr>
          <w:rFonts w:ascii="Times New Roman" w:hAnsi="Times New Roman" w:cs="Times New Roman"/>
        </w:rPr>
        <w:t>Czy dla hospitalizacji wygenerowano Kartę Informacyjną EDM,</w:t>
      </w:r>
    </w:p>
    <w:p w14:paraId="647A832C" w14:textId="77777777" w:rsidR="00FE4B0F" w:rsidRPr="00CF70CF" w:rsidRDefault="00FE4B0F" w:rsidP="00885433">
      <w:pPr>
        <w:pStyle w:val="Akapitzlist"/>
        <w:numPr>
          <w:ilvl w:val="0"/>
          <w:numId w:val="160"/>
        </w:numPr>
        <w:autoSpaceDE w:val="0"/>
        <w:autoSpaceDN w:val="0"/>
        <w:adjustRightInd w:val="0"/>
        <w:spacing w:after="0"/>
        <w:ind w:left="1134" w:hanging="357"/>
        <w:contextualSpacing/>
        <w:rPr>
          <w:rFonts w:ascii="Times New Roman" w:hAnsi="Times New Roman" w:cs="Times New Roman"/>
        </w:rPr>
      </w:pPr>
      <w:r w:rsidRPr="00CF70CF">
        <w:rPr>
          <w:rFonts w:ascii="Times New Roman" w:hAnsi="Times New Roman" w:cs="Times New Roman"/>
        </w:rPr>
        <w:t>Czy dla hospitalizacji wygenerowano dokument Informacja o Hospitalizacji,</w:t>
      </w:r>
    </w:p>
    <w:p w14:paraId="4B0709DF" w14:textId="77777777" w:rsidR="00FE4B0F" w:rsidRPr="00CF70CF" w:rsidRDefault="00FE4B0F" w:rsidP="00885433">
      <w:pPr>
        <w:pStyle w:val="Akapitzlist"/>
        <w:numPr>
          <w:ilvl w:val="0"/>
          <w:numId w:val="160"/>
        </w:numPr>
        <w:autoSpaceDE w:val="0"/>
        <w:autoSpaceDN w:val="0"/>
        <w:adjustRightInd w:val="0"/>
        <w:spacing w:after="0"/>
        <w:ind w:left="1134" w:hanging="357"/>
        <w:contextualSpacing/>
        <w:rPr>
          <w:rFonts w:ascii="Times New Roman" w:hAnsi="Times New Roman" w:cs="Times New Roman"/>
        </w:rPr>
      </w:pPr>
      <w:r w:rsidRPr="00CF70CF">
        <w:rPr>
          <w:rFonts w:ascii="Times New Roman" w:hAnsi="Times New Roman" w:cs="Times New Roman"/>
        </w:rPr>
        <w:t>Nazwisko i imię oraz NPWZ lekarza prowadzącego przypisanego do pobytu,</w:t>
      </w:r>
    </w:p>
    <w:p w14:paraId="68129683" w14:textId="77777777" w:rsidR="00FE4B0F" w:rsidRPr="00CF70CF" w:rsidRDefault="00FE4B0F" w:rsidP="00885433">
      <w:pPr>
        <w:pStyle w:val="Akapitzlist"/>
        <w:numPr>
          <w:ilvl w:val="0"/>
          <w:numId w:val="160"/>
        </w:numPr>
        <w:autoSpaceDE w:val="0"/>
        <w:autoSpaceDN w:val="0"/>
        <w:adjustRightInd w:val="0"/>
        <w:spacing w:after="0"/>
        <w:ind w:left="1134" w:hanging="357"/>
        <w:contextualSpacing/>
        <w:rPr>
          <w:rFonts w:ascii="Times New Roman" w:hAnsi="Times New Roman" w:cs="Times New Roman"/>
        </w:rPr>
      </w:pPr>
      <w:r w:rsidRPr="00CF70CF">
        <w:rPr>
          <w:rFonts w:ascii="Times New Roman" w:hAnsi="Times New Roman" w:cs="Times New Roman"/>
        </w:rPr>
        <w:t>Nazwisko i imię oraz NPWZ wystawcy Karty Informacyjnej EDM dla pobytu na Oddziale,</w:t>
      </w:r>
    </w:p>
    <w:p w14:paraId="2C250C03" w14:textId="77777777" w:rsidR="00FE4B0F" w:rsidRPr="00CF70CF" w:rsidRDefault="00FE4B0F" w:rsidP="00885433">
      <w:pPr>
        <w:pStyle w:val="Akapitzlist"/>
        <w:numPr>
          <w:ilvl w:val="0"/>
          <w:numId w:val="160"/>
        </w:numPr>
        <w:autoSpaceDE w:val="0"/>
        <w:autoSpaceDN w:val="0"/>
        <w:adjustRightInd w:val="0"/>
        <w:spacing w:after="0"/>
        <w:ind w:left="1134" w:hanging="357"/>
        <w:contextualSpacing/>
        <w:rPr>
          <w:rFonts w:ascii="Times New Roman" w:hAnsi="Times New Roman" w:cs="Times New Roman"/>
        </w:rPr>
      </w:pPr>
      <w:r w:rsidRPr="00CF70CF">
        <w:rPr>
          <w:rFonts w:ascii="Times New Roman" w:hAnsi="Times New Roman" w:cs="Times New Roman"/>
        </w:rPr>
        <w:t>Nazwisko i imię oraz NPWZ wystawcy Karty Informacyjnej EDM dla hospitalizacji,</w:t>
      </w:r>
    </w:p>
    <w:p w14:paraId="244AA290" w14:textId="77777777" w:rsidR="00FE4B0F" w:rsidRPr="00CF70CF" w:rsidRDefault="00FE4B0F" w:rsidP="00885433">
      <w:pPr>
        <w:pStyle w:val="Akapitzlist"/>
        <w:numPr>
          <w:ilvl w:val="0"/>
          <w:numId w:val="160"/>
        </w:numPr>
        <w:autoSpaceDE w:val="0"/>
        <w:autoSpaceDN w:val="0"/>
        <w:adjustRightInd w:val="0"/>
        <w:spacing w:after="0"/>
        <w:ind w:left="1134" w:hanging="357"/>
        <w:contextualSpacing/>
        <w:rPr>
          <w:rFonts w:ascii="Times New Roman" w:hAnsi="Times New Roman" w:cs="Times New Roman"/>
        </w:rPr>
      </w:pPr>
      <w:r w:rsidRPr="00CF70CF">
        <w:rPr>
          <w:rFonts w:ascii="Times New Roman" w:hAnsi="Times New Roman" w:cs="Times New Roman"/>
        </w:rPr>
        <w:t>Nazwisko i imię oraz NPWZ wystawcy dokumentu Informacja o hospitalizacji dla pobytu na Oddziale,</w:t>
      </w:r>
    </w:p>
    <w:p w14:paraId="5E4B2F20" w14:textId="77777777" w:rsidR="00FE4B0F" w:rsidRPr="00CF70CF" w:rsidRDefault="00FE4B0F" w:rsidP="00885433">
      <w:pPr>
        <w:pStyle w:val="Akapitzlist"/>
        <w:numPr>
          <w:ilvl w:val="0"/>
          <w:numId w:val="160"/>
        </w:numPr>
        <w:autoSpaceDE w:val="0"/>
        <w:autoSpaceDN w:val="0"/>
        <w:adjustRightInd w:val="0"/>
        <w:spacing w:after="0"/>
        <w:ind w:left="1134" w:hanging="357"/>
        <w:contextualSpacing/>
        <w:rPr>
          <w:rFonts w:ascii="Times New Roman" w:hAnsi="Times New Roman" w:cs="Times New Roman"/>
        </w:rPr>
      </w:pPr>
      <w:r w:rsidRPr="00CF70CF">
        <w:rPr>
          <w:rFonts w:ascii="Times New Roman" w:hAnsi="Times New Roman" w:cs="Times New Roman"/>
        </w:rPr>
        <w:t>Nazwisko i imię oraz NPWZ wystawcy dokumentu Informacja o hospitalizacji dla hospitalizacji,</w:t>
      </w:r>
    </w:p>
    <w:p w14:paraId="055BBD0A" w14:textId="77777777" w:rsidR="00FE4B0F" w:rsidRPr="00CF70CF" w:rsidRDefault="00FE4B0F" w:rsidP="00885433">
      <w:pPr>
        <w:pStyle w:val="Akapitzlist"/>
        <w:numPr>
          <w:ilvl w:val="0"/>
          <w:numId w:val="160"/>
        </w:numPr>
        <w:autoSpaceDE w:val="0"/>
        <w:autoSpaceDN w:val="0"/>
        <w:adjustRightInd w:val="0"/>
        <w:spacing w:after="0"/>
        <w:ind w:left="1134" w:hanging="357"/>
        <w:contextualSpacing/>
        <w:rPr>
          <w:rFonts w:ascii="Times New Roman" w:hAnsi="Times New Roman" w:cs="Times New Roman"/>
        </w:rPr>
      </w:pPr>
      <w:r w:rsidRPr="00CF70CF">
        <w:rPr>
          <w:rFonts w:ascii="Times New Roman" w:hAnsi="Times New Roman" w:cs="Times New Roman"/>
        </w:rPr>
        <w:t>Czy Karta Informacyjna EDM wygenerowana dla pobytu na Oddziale zaindeksowała się prawidłowo w Systemie Centralnym P1,</w:t>
      </w:r>
    </w:p>
    <w:p w14:paraId="2B6FD704" w14:textId="77777777" w:rsidR="00FE4B0F" w:rsidRPr="00CF70CF" w:rsidRDefault="00FE4B0F" w:rsidP="00885433">
      <w:pPr>
        <w:pStyle w:val="Akapitzlist"/>
        <w:numPr>
          <w:ilvl w:val="0"/>
          <w:numId w:val="160"/>
        </w:numPr>
        <w:autoSpaceDE w:val="0"/>
        <w:autoSpaceDN w:val="0"/>
        <w:adjustRightInd w:val="0"/>
        <w:spacing w:after="0"/>
        <w:ind w:left="1134" w:hanging="357"/>
        <w:contextualSpacing/>
        <w:rPr>
          <w:rFonts w:ascii="Times New Roman" w:hAnsi="Times New Roman" w:cs="Times New Roman"/>
        </w:rPr>
      </w:pPr>
      <w:r w:rsidRPr="00CF70CF">
        <w:rPr>
          <w:rFonts w:ascii="Times New Roman" w:hAnsi="Times New Roman" w:cs="Times New Roman"/>
        </w:rPr>
        <w:t>Data i godzina prawidłowego zaindeksowania Karty Informacyjnej wygenerowanej dla pobytu w Oddziale,</w:t>
      </w:r>
    </w:p>
    <w:p w14:paraId="7C9878A2" w14:textId="77777777" w:rsidR="00FE4B0F" w:rsidRPr="00CF70CF" w:rsidRDefault="00FE4B0F" w:rsidP="00885433">
      <w:pPr>
        <w:pStyle w:val="Akapitzlist"/>
        <w:numPr>
          <w:ilvl w:val="0"/>
          <w:numId w:val="160"/>
        </w:numPr>
        <w:autoSpaceDE w:val="0"/>
        <w:autoSpaceDN w:val="0"/>
        <w:adjustRightInd w:val="0"/>
        <w:spacing w:after="0"/>
        <w:ind w:left="1134" w:hanging="357"/>
        <w:contextualSpacing/>
        <w:rPr>
          <w:rFonts w:ascii="Times New Roman" w:hAnsi="Times New Roman" w:cs="Times New Roman"/>
        </w:rPr>
      </w:pPr>
      <w:r w:rsidRPr="00CF70CF">
        <w:rPr>
          <w:rFonts w:ascii="Times New Roman" w:hAnsi="Times New Roman" w:cs="Times New Roman"/>
        </w:rPr>
        <w:t>Ostatnia wersja Karty Informacyjnej EDM wygenerowanej dla pobytu na Oddziale,</w:t>
      </w:r>
    </w:p>
    <w:p w14:paraId="0058EA4C" w14:textId="77777777" w:rsidR="00FE4B0F" w:rsidRPr="00CF70CF" w:rsidRDefault="00FE4B0F" w:rsidP="00885433">
      <w:pPr>
        <w:pStyle w:val="Akapitzlist"/>
        <w:numPr>
          <w:ilvl w:val="0"/>
          <w:numId w:val="160"/>
        </w:numPr>
        <w:autoSpaceDE w:val="0"/>
        <w:autoSpaceDN w:val="0"/>
        <w:adjustRightInd w:val="0"/>
        <w:spacing w:after="0"/>
        <w:ind w:left="1134" w:hanging="357"/>
        <w:contextualSpacing/>
        <w:rPr>
          <w:rFonts w:ascii="Times New Roman" w:hAnsi="Times New Roman" w:cs="Times New Roman"/>
        </w:rPr>
      </w:pPr>
      <w:r w:rsidRPr="00CF70CF">
        <w:rPr>
          <w:rFonts w:ascii="Times New Roman" w:hAnsi="Times New Roman" w:cs="Times New Roman"/>
        </w:rPr>
        <w:t>Czy Karta Informacyjna EDM wygenerowana dla hospitalizacji zaindeksowała się prawidłowo w Systemie Centralnym P1,</w:t>
      </w:r>
    </w:p>
    <w:p w14:paraId="6E211A6E" w14:textId="77777777" w:rsidR="00FE4B0F" w:rsidRPr="00CF70CF" w:rsidRDefault="00FE4B0F" w:rsidP="00885433">
      <w:pPr>
        <w:pStyle w:val="Akapitzlist"/>
        <w:numPr>
          <w:ilvl w:val="0"/>
          <w:numId w:val="160"/>
        </w:numPr>
        <w:autoSpaceDE w:val="0"/>
        <w:autoSpaceDN w:val="0"/>
        <w:adjustRightInd w:val="0"/>
        <w:spacing w:after="0"/>
        <w:ind w:left="1134" w:hanging="357"/>
        <w:contextualSpacing/>
        <w:rPr>
          <w:rFonts w:ascii="Times New Roman" w:hAnsi="Times New Roman" w:cs="Times New Roman"/>
        </w:rPr>
      </w:pPr>
      <w:r w:rsidRPr="00CF70CF">
        <w:rPr>
          <w:rFonts w:ascii="Times New Roman" w:hAnsi="Times New Roman" w:cs="Times New Roman"/>
        </w:rPr>
        <w:t>Data i godzina prawidłowego zaindeksowania Karty Informacyjnej wygenerowanej dla hospitalizacji,</w:t>
      </w:r>
    </w:p>
    <w:p w14:paraId="06FFF057" w14:textId="77777777" w:rsidR="00FE4B0F" w:rsidRPr="00CF70CF" w:rsidRDefault="00FE4B0F" w:rsidP="00885433">
      <w:pPr>
        <w:pStyle w:val="Akapitzlist"/>
        <w:numPr>
          <w:ilvl w:val="0"/>
          <w:numId w:val="160"/>
        </w:numPr>
        <w:autoSpaceDE w:val="0"/>
        <w:autoSpaceDN w:val="0"/>
        <w:adjustRightInd w:val="0"/>
        <w:spacing w:after="0"/>
        <w:ind w:left="1134" w:hanging="357"/>
        <w:contextualSpacing/>
        <w:rPr>
          <w:rFonts w:ascii="Times New Roman" w:hAnsi="Times New Roman" w:cs="Times New Roman"/>
        </w:rPr>
      </w:pPr>
      <w:r w:rsidRPr="00CF70CF">
        <w:rPr>
          <w:rFonts w:ascii="Times New Roman" w:hAnsi="Times New Roman" w:cs="Times New Roman"/>
        </w:rPr>
        <w:t>Ostatnia wersja Karty Informacyjnej EDM wygenerowanej dla hospitalizacji,</w:t>
      </w:r>
    </w:p>
    <w:p w14:paraId="23B3FD91" w14:textId="77777777" w:rsidR="00FE4B0F" w:rsidRPr="00CF70CF" w:rsidRDefault="00FE4B0F" w:rsidP="00885433">
      <w:pPr>
        <w:pStyle w:val="Akapitzlist"/>
        <w:numPr>
          <w:ilvl w:val="0"/>
          <w:numId w:val="160"/>
        </w:numPr>
        <w:autoSpaceDE w:val="0"/>
        <w:autoSpaceDN w:val="0"/>
        <w:adjustRightInd w:val="0"/>
        <w:spacing w:after="0"/>
        <w:ind w:left="1134" w:hanging="357"/>
        <w:contextualSpacing/>
        <w:rPr>
          <w:rFonts w:ascii="Times New Roman" w:hAnsi="Times New Roman" w:cs="Times New Roman"/>
        </w:rPr>
      </w:pPr>
      <w:r w:rsidRPr="00CF70CF">
        <w:rPr>
          <w:rFonts w:ascii="Times New Roman" w:hAnsi="Times New Roman" w:cs="Times New Roman"/>
        </w:rPr>
        <w:t>Komunikat błędu indeksowania w Systemie Centralnym P1 Karty Informacyjnej EDM wygenerowanej dla pobytu na Oddziale (dla błędnych),</w:t>
      </w:r>
    </w:p>
    <w:p w14:paraId="4B1373D9" w14:textId="77777777" w:rsidR="00FE4B0F" w:rsidRPr="00CF70CF" w:rsidRDefault="00FE4B0F" w:rsidP="00885433">
      <w:pPr>
        <w:pStyle w:val="Akapitzlist"/>
        <w:numPr>
          <w:ilvl w:val="0"/>
          <w:numId w:val="160"/>
        </w:numPr>
        <w:autoSpaceDE w:val="0"/>
        <w:autoSpaceDN w:val="0"/>
        <w:adjustRightInd w:val="0"/>
        <w:spacing w:after="0"/>
        <w:ind w:left="1134" w:hanging="357"/>
        <w:contextualSpacing/>
        <w:rPr>
          <w:rFonts w:ascii="Times New Roman" w:hAnsi="Times New Roman" w:cs="Times New Roman"/>
        </w:rPr>
      </w:pPr>
      <w:r w:rsidRPr="00CF70CF">
        <w:rPr>
          <w:rFonts w:ascii="Times New Roman" w:hAnsi="Times New Roman" w:cs="Times New Roman"/>
        </w:rPr>
        <w:lastRenderedPageBreak/>
        <w:t>Komunikat błędu indeksowania w Systemie Centralnym P1 Karty Informacyjnej EDM wygenerowanej dla hospitalizacji (dla błędnych),</w:t>
      </w:r>
    </w:p>
    <w:p w14:paraId="4450334F" w14:textId="77777777" w:rsidR="00FE4B0F" w:rsidRPr="00CF70CF" w:rsidRDefault="00FE4B0F" w:rsidP="00885433">
      <w:pPr>
        <w:pStyle w:val="Akapitzlist"/>
        <w:numPr>
          <w:ilvl w:val="0"/>
          <w:numId w:val="160"/>
        </w:numPr>
        <w:autoSpaceDE w:val="0"/>
        <w:autoSpaceDN w:val="0"/>
        <w:adjustRightInd w:val="0"/>
        <w:spacing w:after="0"/>
        <w:ind w:left="1134" w:hanging="357"/>
        <w:contextualSpacing/>
        <w:rPr>
          <w:rFonts w:ascii="Times New Roman" w:hAnsi="Times New Roman" w:cs="Times New Roman"/>
        </w:rPr>
      </w:pPr>
      <w:r w:rsidRPr="00CF70CF">
        <w:rPr>
          <w:rFonts w:ascii="Times New Roman" w:hAnsi="Times New Roman" w:cs="Times New Roman"/>
        </w:rPr>
        <w:t xml:space="preserve">Czy </w:t>
      </w:r>
      <w:proofErr w:type="spellStart"/>
      <w:r w:rsidRPr="00CF70CF">
        <w:rPr>
          <w:rFonts w:ascii="Times New Roman" w:hAnsi="Times New Roman" w:cs="Times New Roman"/>
        </w:rPr>
        <w:t>zdigitalizowana</w:t>
      </w:r>
      <w:proofErr w:type="spellEnd"/>
      <w:r w:rsidRPr="00CF70CF">
        <w:rPr>
          <w:rFonts w:ascii="Times New Roman" w:hAnsi="Times New Roman" w:cs="Times New Roman"/>
        </w:rPr>
        <w:t xml:space="preserve"> Karta Informacyjna dołączona do pobytu.</w:t>
      </w:r>
    </w:p>
    <w:p w14:paraId="53CD319E" w14:textId="77777777" w:rsidR="00FE4B0F" w:rsidRPr="00CF70CF" w:rsidRDefault="00FE4B0F" w:rsidP="00885433">
      <w:pPr>
        <w:pStyle w:val="Akapitzlist"/>
        <w:numPr>
          <w:ilvl w:val="0"/>
          <w:numId w:val="163"/>
        </w:numPr>
        <w:autoSpaceDE w:val="0"/>
        <w:autoSpaceDN w:val="0"/>
        <w:adjustRightInd w:val="0"/>
        <w:spacing w:after="0"/>
        <w:contextualSpacing/>
        <w:rPr>
          <w:rFonts w:ascii="Times New Roman" w:hAnsi="Times New Roman" w:cs="Times New Roman"/>
        </w:rPr>
      </w:pPr>
      <w:r w:rsidRPr="00CF70CF">
        <w:rPr>
          <w:rFonts w:ascii="Times New Roman" w:hAnsi="Times New Roman" w:cs="Times New Roman"/>
        </w:rPr>
        <w:t>Moduł musi udostępniać zestawienie dla każdego oddziału oraz sumaryczne dla roku z informacją o procencie ilości hospitalizacji zakończonych w systemie vs. zarejestrowanych w systemie P1. Wskaźnik ten musi wprost umożliwiać ocenę czy spełniono wskaźnik min. 95% kart informacyjnych zarejestrowanych w P1.</w:t>
      </w:r>
    </w:p>
    <w:p w14:paraId="01F56507" w14:textId="77777777" w:rsidR="00FE4B0F" w:rsidRPr="00CF70CF" w:rsidRDefault="00FE4B0F" w:rsidP="00885433">
      <w:pPr>
        <w:pStyle w:val="Akapitzlist"/>
        <w:numPr>
          <w:ilvl w:val="0"/>
          <w:numId w:val="163"/>
        </w:numPr>
        <w:autoSpaceDE w:val="0"/>
        <w:autoSpaceDN w:val="0"/>
        <w:adjustRightInd w:val="0"/>
        <w:spacing w:after="0"/>
        <w:contextualSpacing/>
        <w:rPr>
          <w:rFonts w:ascii="Times New Roman" w:hAnsi="Times New Roman" w:cs="Times New Roman"/>
        </w:rPr>
      </w:pPr>
      <w:r w:rsidRPr="00CF70CF">
        <w:rPr>
          <w:rFonts w:ascii="Times New Roman" w:hAnsi="Times New Roman" w:cs="Times New Roman"/>
        </w:rPr>
        <w:t>System udostępnia dla w/w rejestru filtry co najmniej w zakresie:</w:t>
      </w:r>
    </w:p>
    <w:p w14:paraId="3E315CDD" w14:textId="77777777" w:rsidR="00FE4B0F" w:rsidRPr="00CF70CF" w:rsidRDefault="00FE4B0F" w:rsidP="00885433">
      <w:pPr>
        <w:numPr>
          <w:ilvl w:val="0"/>
          <w:numId w:val="164"/>
        </w:numPr>
        <w:spacing w:after="0"/>
        <w:ind w:left="1134" w:hanging="336"/>
        <w:rPr>
          <w:rFonts w:ascii="Times New Roman" w:hAnsi="Times New Roman" w:cs="Times New Roman"/>
        </w:rPr>
      </w:pPr>
      <w:r w:rsidRPr="00CF70CF">
        <w:rPr>
          <w:rFonts w:ascii="Times New Roman" w:hAnsi="Times New Roman" w:cs="Times New Roman"/>
        </w:rPr>
        <w:t>Numer wpisu do Księgi Głównej,</w:t>
      </w:r>
    </w:p>
    <w:p w14:paraId="06C46148" w14:textId="77777777" w:rsidR="00FE4B0F" w:rsidRPr="00CF70CF" w:rsidRDefault="00FE4B0F" w:rsidP="00885433">
      <w:pPr>
        <w:numPr>
          <w:ilvl w:val="0"/>
          <w:numId w:val="164"/>
        </w:numPr>
        <w:spacing w:after="0"/>
        <w:ind w:left="1134" w:hanging="336"/>
        <w:rPr>
          <w:rFonts w:ascii="Times New Roman" w:hAnsi="Times New Roman" w:cs="Times New Roman"/>
        </w:rPr>
      </w:pPr>
      <w:r w:rsidRPr="00CF70CF">
        <w:rPr>
          <w:rFonts w:ascii="Times New Roman" w:hAnsi="Times New Roman" w:cs="Times New Roman"/>
        </w:rPr>
        <w:t>Numer wpisu do Księgi Oddziałowej,</w:t>
      </w:r>
    </w:p>
    <w:p w14:paraId="36D4CD37" w14:textId="77777777" w:rsidR="00FE4B0F" w:rsidRPr="00CF70CF" w:rsidRDefault="00FE4B0F" w:rsidP="00885433">
      <w:pPr>
        <w:numPr>
          <w:ilvl w:val="0"/>
          <w:numId w:val="164"/>
        </w:numPr>
        <w:spacing w:after="0"/>
        <w:ind w:left="1134" w:hanging="336"/>
        <w:rPr>
          <w:rFonts w:ascii="Times New Roman" w:hAnsi="Times New Roman" w:cs="Times New Roman"/>
        </w:rPr>
      </w:pPr>
      <w:r w:rsidRPr="00CF70CF">
        <w:rPr>
          <w:rFonts w:ascii="Times New Roman" w:hAnsi="Times New Roman" w:cs="Times New Roman"/>
        </w:rPr>
        <w:t>Nazwa oddziału wypisującego pacjenta,</w:t>
      </w:r>
    </w:p>
    <w:p w14:paraId="1CD18A74" w14:textId="77777777" w:rsidR="00FE4B0F" w:rsidRPr="00CF70CF" w:rsidRDefault="00FE4B0F" w:rsidP="00885433">
      <w:pPr>
        <w:numPr>
          <w:ilvl w:val="0"/>
          <w:numId w:val="164"/>
        </w:numPr>
        <w:spacing w:after="0"/>
        <w:ind w:left="1134" w:hanging="336"/>
        <w:rPr>
          <w:rFonts w:ascii="Times New Roman" w:hAnsi="Times New Roman" w:cs="Times New Roman"/>
        </w:rPr>
      </w:pPr>
      <w:r w:rsidRPr="00CF70CF">
        <w:rPr>
          <w:rFonts w:ascii="Times New Roman" w:hAnsi="Times New Roman" w:cs="Times New Roman"/>
        </w:rPr>
        <w:t>Nazwisko i imię pacjenta,</w:t>
      </w:r>
    </w:p>
    <w:p w14:paraId="2DB944F4" w14:textId="77777777" w:rsidR="00FE4B0F" w:rsidRPr="00CF70CF" w:rsidRDefault="00FE4B0F" w:rsidP="00885433">
      <w:pPr>
        <w:numPr>
          <w:ilvl w:val="0"/>
          <w:numId w:val="164"/>
        </w:numPr>
        <w:spacing w:after="0"/>
        <w:ind w:left="1134" w:hanging="336"/>
        <w:rPr>
          <w:rFonts w:ascii="Times New Roman" w:hAnsi="Times New Roman" w:cs="Times New Roman"/>
        </w:rPr>
      </w:pPr>
      <w:r w:rsidRPr="00CF70CF">
        <w:rPr>
          <w:rFonts w:ascii="Times New Roman" w:hAnsi="Times New Roman" w:cs="Times New Roman"/>
        </w:rPr>
        <w:t>Data od – do wypisu pacjenta z Oddziału,</w:t>
      </w:r>
    </w:p>
    <w:p w14:paraId="3797230D" w14:textId="77777777" w:rsidR="00FE4B0F" w:rsidRPr="00CF70CF" w:rsidRDefault="00FE4B0F" w:rsidP="00885433">
      <w:pPr>
        <w:numPr>
          <w:ilvl w:val="0"/>
          <w:numId w:val="164"/>
        </w:numPr>
        <w:spacing w:after="0"/>
        <w:ind w:left="1134" w:hanging="336"/>
        <w:rPr>
          <w:rFonts w:ascii="Times New Roman" w:hAnsi="Times New Roman" w:cs="Times New Roman"/>
        </w:rPr>
      </w:pPr>
      <w:r w:rsidRPr="00CF70CF">
        <w:rPr>
          <w:rFonts w:ascii="Times New Roman" w:hAnsi="Times New Roman" w:cs="Times New Roman"/>
        </w:rPr>
        <w:t>Data od – do wypisu pacjenta ze Szpitala,</w:t>
      </w:r>
    </w:p>
    <w:p w14:paraId="3C287E78" w14:textId="77777777" w:rsidR="00FE4B0F" w:rsidRPr="00CF70CF" w:rsidRDefault="00FE4B0F" w:rsidP="00885433">
      <w:pPr>
        <w:numPr>
          <w:ilvl w:val="0"/>
          <w:numId w:val="164"/>
        </w:numPr>
        <w:spacing w:after="0"/>
        <w:ind w:left="1134" w:hanging="336"/>
        <w:rPr>
          <w:rFonts w:ascii="Times New Roman" w:hAnsi="Times New Roman" w:cs="Times New Roman"/>
        </w:rPr>
      </w:pPr>
      <w:r w:rsidRPr="00CF70CF">
        <w:rPr>
          <w:rFonts w:ascii="Times New Roman" w:hAnsi="Times New Roman" w:cs="Times New Roman"/>
        </w:rPr>
        <w:t>Wystawca dokumentu,</w:t>
      </w:r>
    </w:p>
    <w:p w14:paraId="788885C6" w14:textId="77777777" w:rsidR="00FE4B0F" w:rsidRPr="00CF70CF" w:rsidRDefault="00FE4B0F" w:rsidP="00885433">
      <w:pPr>
        <w:numPr>
          <w:ilvl w:val="0"/>
          <w:numId w:val="164"/>
        </w:numPr>
        <w:spacing w:after="0"/>
        <w:ind w:left="1134" w:hanging="336"/>
        <w:rPr>
          <w:rFonts w:ascii="Times New Roman" w:hAnsi="Times New Roman" w:cs="Times New Roman"/>
        </w:rPr>
      </w:pPr>
      <w:r w:rsidRPr="00CF70CF">
        <w:rPr>
          <w:rFonts w:ascii="Times New Roman" w:hAnsi="Times New Roman" w:cs="Times New Roman"/>
        </w:rPr>
        <w:t>Lekarz prowadzący,</w:t>
      </w:r>
    </w:p>
    <w:p w14:paraId="2881085F" w14:textId="77777777" w:rsidR="00FE4B0F" w:rsidRPr="00CF70CF" w:rsidRDefault="00FE4B0F" w:rsidP="00885433">
      <w:pPr>
        <w:numPr>
          <w:ilvl w:val="0"/>
          <w:numId w:val="164"/>
        </w:numPr>
        <w:spacing w:after="0"/>
        <w:ind w:left="1134" w:hanging="336"/>
        <w:rPr>
          <w:rFonts w:ascii="Times New Roman" w:hAnsi="Times New Roman" w:cs="Times New Roman"/>
        </w:rPr>
      </w:pPr>
      <w:r w:rsidRPr="00CF70CF">
        <w:rPr>
          <w:rFonts w:ascii="Times New Roman" w:hAnsi="Times New Roman" w:cs="Times New Roman"/>
        </w:rPr>
        <w:t>Karta Informacyjna EDM wystawiona/ Karta Informacyjna EDM niewystawiona,</w:t>
      </w:r>
    </w:p>
    <w:p w14:paraId="792AFFB2" w14:textId="77777777" w:rsidR="00FE4B0F" w:rsidRPr="00CF70CF" w:rsidRDefault="00FE4B0F" w:rsidP="00885433">
      <w:pPr>
        <w:numPr>
          <w:ilvl w:val="0"/>
          <w:numId w:val="164"/>
        </w:numPr>
        <w:spacing w:after="0"/>
        <w:ind w:left="1134" w:hanging="336"/>
        <w:rPr>
          <w:rFonts w:ascii="Times New Roman" w:hAnsi="Times New Roman" w:cs="Times New Roman"/>
        </w:rPr>
      </w:pPr>
      <w:r w:rsidRPr="00CF70CF">
        <w:rPr>
          <w:rFonts w:ascii="Times New Roman" w:hAnsi="Times New Roman" w:cs="Times New Roman"/>
        </w:rPr>
        <w:t>Karta Informacyjna EDM podpisana/ Karta Informacyjna EDM niepodpisana,</w:t>
      </w:r>
    </w:p>
    <w:p w14:paraId="01A0520B" w14:textId="77777777" w:rsidR="00FE4B0F" w:rsidRPr="00CF70CF" w:rsidRDefault="00FE4B0F" w:rsidP="00885433">
      <w:pPr>
        <w:numPr>
          <w:ilvl w:val="0"/>
          <w:numId w:val="164"/>
        </w:numPr>
        <w:spacing w:after="0"/>
        <w:ind w:left="1134" w:hanging="336"/>
        <w:rPr>
          <w:rFonts w:ascii="Times New Roman" w:hAnsi="Times New Roman" w:cs="Times New Roman"/>
        </w:rPr>
      </w:pPr>
      <w:r w:rsidRPr="00CF70CF">
        <w:rPr>
          <w:rFonts w:ascii="Times New Roman" w:hAnsi="Times New Roman" w:cs="Times New Roman"/>
        </w:rPr>
        <w:t>Karta zaindeksowana w Systemie Centralnym P1/ Karta niezaindeksowana w Systemie Centralnym P1,</w:t>
      </w:r>
    </w:p>
    <w:p w14:paraId="7E782591" w14:textId="77777777" w:rsidR="00FE4B0F" w:rsidRPr="00CF70CF" w:rsidRDefault="00FE4B0F" w:rsidP="00885433">
      <w:pPr>
        <w:numPr>
          <w:ilvl w:val="0"/>
          <w:numId w:val="164"/>
        </w:numPr>
        <w:spacing w:after="0"/>
        <w:ind w:left="1134" w:hanging="336"/>
        <w:rPr>
          <w:rFonts w:ascii="Times New Roman" w:hAnsi="Times New Roman" w:cs="Times New Roman"/>
        </w:rPr>
      </w:pPr>
      <w:r w:rsidRPr="00CF70CF">
        <w:rPr>
          <w:rFonts w:ascii="Times New Roman" w:hAnsi="Times New Roman" w:cs="Times New Roman"/>
        </w:rPr>
        <w:t>Błąd indeksowania Karty Informacyjnej EDM (komunikat błędu z P1 – dla błędnych).</w:t>
      </w:r>
    </w:p>
    <w:p w14:paraId="62462702" w14:textId="77777777" w:rsidR="00FE4B0F" w:rsidRPr="00CF70CF" w:rsidRDefault="00FE4B0F" w:rsidP="00607ECF">
      <w:pPr>
        <w:autoSpaceDE w:val="0"/>
        <w:autoSpaceDN w:val="0"/>
        <w:adjustRightInd w:val="0"/>
        <w:spacing w:after="0"/>
        <w:ind w:left="708"/>
        <w:rPr>
          <w:rFonts w:ascii="Times New Roman" w:hAnsi="Times New Roman" w:cs="Times New Roman"/>
        </w:rPr>
      </w:pPr>
      <w:r w:rsidRPr="00CF70CF">
        <w:rPr>
          <w:rFonts w:ascii="Times New Roman" w:hAnsi="Times New Roman" w:cs="Times New Roman"/>
        </w:rPr>
        <w:t>System umożliwia wydruk rejestru zgodnie z ustawieniem filtrów oraz eksport rejestru co najmniej do pliku w formacie *.XLS. System musi umożliwiać sortowanie rejestru wg nagłówków kolumn.</w:t>
      </w:r>
    </w:p>
    <w:p w14:paraId="38535C5B" w14:textId="77777777" w:rsidR="00FE4B0F" w:rsidRPr="00CF70CF" w:rsidRDefault="00FE4B0F" w:rsidP="00885433">
      <w:pPr>
        <w:numPr>
          <w:ilvl w:val="0"/>
          <w:numId w:val="163"/>
        </w:numPr>
        <w:spacing w:after="0"/>
        <w:rPr>
          <w:rFonts w:ascii="Times New Roman" w:hAnsi="Times New Roman" w:cs="Times New Roman"/>
        </w:rPr>
      </w:pPr>
      <w:r w:rsidRPr="00CF70CF">
        <w:rPr>
          <w:rFonts w:ascii="Times New Roman" w:hAnsi="Times New Roman" w:cs="Times New Roman"/>
        </w:rPr>
        <w:t>Zbiorcze generowanie kart informacyjnych EDM: System udostępnia dla w/w rejestru możliwość wykonania operacji co najmniej w zakresie:</w:t>
      </w:r>
    </w:p>
    <w:p w14:paraId="710AE6B9" w14:textId="77777777" w:rsidR="00FE4B0F" w:rsidRPr="00CF70CF" w:rsidRDefault="00FE4B0F" w:rsidP="00607ECF">
      <w:pPr>
        <w:spacing w:after="0"/>
        <w:ind w:left="1134" w:hanging="369"/>
        <w:rPr>
          <w:rFonts w:ascii="Times New Roman" w:hAnsi="Times New Roman" w:cs="Times New Roman"/>
        </w:rPr>
      </w:pPr>
      <w:r w:rsidRPr="00CF70CF">
        <w:rPr>
          <w:rFonts w:ascii="Times New Roman" w:hAnsi="Times New Roman" w:cs="Times New Roman"/>
        </w:rPr>
        <w:t>a.</w:t>
      </w:r>
      <w:r w:rsidRPr="00CF70CF">
        <w:rPr>
          <w:rFonts w:ascii="Times New Roman" w:hAnsi="Times New Roman" w:cs="Times New Roman"/>
        </w:rPr>
        <w:tab/>
        <w:t>Oznaczenie pobytów, dla których będą generowane Karty Informacyjne EDM i zbiorcze ich wygenerowanie, zgodnie z obowiązującym formatem PIK HL7 CDA,</w:t>
      </w:r>
    </w:p>
    <w:p w14:paraId="4A4234FA" w14:textId="77777777" w:rsidR="00FE4B0F" w:rsidRPr="00CF70CF" w:rsidRDefault="00FE4B0F" w:rsidP="00607ECF">
      <w:pPr>
        <w:spacing w:after="0"/>
        <w:ind w:left="1134" w:hanging="369"/>
        <w:rPr>
          <w:rFonts w:ascii="Times New Roman" w:hAnsi="Times New Roman" w:cs="Times New Roman"/>
        </w:rPr>
      </w:pPr>
      <w:r w:rsidRPr="00CF70CF">
        <w:rPr>
          <w:rFonts w:ascii="Times New Roman" w:hAnsi="Times New Roman" w:cs="Times New Roman"/>
        </w:rPr>
        <w:t>b.</w:t>
      </w:r>
      <w:r w:rsidRPr="00CF70CF">
        <w:rPr>
          <w:rFonts w:ascii="Times New Roman" w:hAnsi="Times New Roman" w:cs="Times New Roman"/>
        </w:rPr>
        <w:tab/>
        <w:t>Oznaczenie pobytów, dla których będą przegenerowane Karty Informacyjne EDM (nowa wersja) i zbiorcze ich wygenerowanie, zgodnie z obowiązującym formatem PIK HL7 CDA,</w:t>
      </w:r>
    </w:p>
    <w:p w14:paraId="68F738B4" w14:textId="77777777" w:rsidR="00FE4B0F" w:rsidRPr="00CF70CF" w:rsidRDefault="00FE4B0F" w:rsidP="00607ECF">
      <w:pPr>
        <w:spacing w:after="0"/>
        <w:ind w:left="1134" w:hanging="369"/>
        <w:rPr>
          <w:rFonts w:ascii="Times New Roman" w:hAnsi="Times New Roman" w:cs="Times New Roman"/>
        </w:rPr>
      </w:pPr>
      <w:r w:rsidRPr="00CF70CF">
        <w:rPr>
          <w:rFonts w:ascii="Times New Roman" w:hAnsi="Times New Roman" w:cs="Times New Roman"/>
        </w:rPr>
        <w:t>c.</w:t>
      </w:r>
      <w:r w:rsidRPr="00CF70CF">
        <w:rPr>
          <w:rFonts w:ascii="Times New Roman" w:hAnsi="Times New Roman" w:cs="Times New Roman"/>
        </w:rPr>
        <w:tab/>
        <w:t>Zbiorcze wygenerowanie lub przegenerowanie (nowa wersja) Kart Informacyjnych EDM dla zaznaczonych pozycji w rejestrze,</w:t>
      </w:r>
    </w:p>
    <w:p w14:paraId="6F474215" w14:textId="77777777" w:rsidR="00FE4B0F" w:rsidRPr="00CF70CF" w:rsidRDefault="00FE4B0F" w:rsidP="00607ECF">
      <w:pPr>
        <w:spacing w:after="0"/>
        <w:ind w:left="1134" w:hanging="369"/>
        <w:rPr>
          <w:rFonts w:ascii="Times New Roman" w:hAnsi="Times New Roman" w:cs="Times New Roman"/>
        </w:rPr>
      </w:pPr>
      <w:r w:rsidRPr="00CF70CF">
        <w:rPr>
          <w:rFonts w:ascii="Times New Roman" w:hAnsi="Times New Roman" w:cs="Times New Roman"/>
        </w:rPr>
        <w:t>d.</w:t>
      </w:r>
      <w:r w:rsidRPr="00CF70CF">
        <w:rPr>
          <w:rFonts w:ascii="Times New Roman" w:hAnsi="Times New Roman" w:cs="Times New Roman"/>
        </w:rPr>
        <w:tab/>
        <w:t>Możliwość przeglądnięcia zawartości wygenerowanej lub przegenerowanej Karty Informacyjnej EDM z poziomu rejestru,</w:t>
      </w:r>
    </w:p>
    <w:p w14:paraId="1BBF00AA" w14:textId="77777777" w:rsidR="00FE4B0F" w:rsidRPr="00CF70CF" w:rsidRDefault="00FE4B0F" w:rsidP="00607ECF">
      <w:pPr>
        <w:spacing w:after="0"/>
        <w:ind w:left="1134" w:hanging="369"/>
        <w:rPr>
          <w:rFonts w:ascii="Times New Roman" w:hAnsi="Times New Roman" w:cs="Times New Roman"/>
        </w:rPr>
      </w:pPr>
      <w:r w:rsidRPr="00CF70CF">
        <w:rPr>
          <w:rFonts w:ascii="Times New Roman" w:hAnsi="Times New Roman" w:cs="Times New Roman"/>
        </w:rPr>
        <w:t>e.</w:t>
      </w:r>
      <w:r w:rsidRPr="00CF70CF">
        <w:rPr>
          <w:rFonts w:ascii="Times New Roman" w:hAnsi="Times New Roman" w:cs="Times New Roman"/>
        </w:rPr>
        <w:tab/>
        <w:t>Zbiorcze lub indywidualne podpisanie certyfikatem podpisu elektronicznego wygenerowanych lub przegenerowanych Kart Informacyjnych EDM, bez konieczności każdorazowego wprowadzania danych certyfikatu,</w:t>
      </w:r>
    </w:p>
    <w:p w14:paraId="098935EE" w14:textId="77777777" w:rsidR="00FE4B0F" w:rsidRPr="00CF70CF" w:rsidRDefault="00FE4B0F" w:rsidP="00607ECF">
      <w:pPr>
        <w:spacing w:after="0"/>
        <w:ind w:left="1134" w:hanging="369"/>
        <w:rPr>
          <w:rFonts w:ascii="Times New Roman" w:hAnsi="Times New Roman" w:cs="Times New Roman"/>
        </w:rPr>
      </w:pPr>
      <w:r w:rsidRPr="00CF70CF">
        <w:rPr>
          <w:rFonts w:ascii="Times New Roman" w:hAnsi="Times New Roman" w:cs="Times New Roman"/>
        </w:rPr>
        <w:t>f.</w:t>
      </w:r>
      <w:r w:rsidRPr="00CF70CF">
        <w:rPr>
          <w:rFonts w:ascii="Times New Roman" w:hAnsi="Times New Roman" w:cs="Times New Roman"/>
        </w:rPr>
        <w:tab/>
        <w:t xml:space="preserve">Zapisanie wygenerowanych lub przegenerowanych Kart Informacyjnych EDM </w:t>
      </w:r>
      <w:r w:rsidRPr="00CF70CF">
        <w:rPr>
          <w:rFonts w:ascii="Times New Roman" w:hAnsi="Times New Roman" w:cs="Times New Roman"/>
        </w:rPr>
        <w:br/>
        <w:t>w repozytorium elektronicznej dokumentacji medycznej, bez konieczności wykonywania dodatkowych czynności przez użytkownika,</w:t>
      </w:r>
    </w:p>
    <w:p w14:paraId="6FE69977" w14:textId="77777777" w:rsidR="00FE4B0F" w:rsidRPr="00CF70CF" w:rsidRDefault="00FE4B0F" w:rsidP="00607ECF">
      <w:pPr>
        <w:spacing w:after="0"/>
        <w:ind w:left="1134" w:hanging="369"/>
        <w:rPr>
          <w:rFonts w:ascii="Times New Roman" w:hAnsi="Times New Roman" w:cs="Times New Roman"/>
        </w:rPr>
      </w:pPr>
      <w:r w:rsidRPr="00CF70CF">
        <w:rPr>
          <w:rFonts w:ascii="Times New Roman" w:hAnsi="Times New Roman" w:cs="Times New Roman"/>
        </w:rPr>
        <w:t>g.</w:t>
      </w:r>
      <w:r w:rsidRPr="00CF70CF">
        <w:rPr>
          <w:rFonts w:ascii="Times New Roman" w:hAnsi="Times New Roman" w:cs="Times New Roman"/>
        </w:rPr>
        <w:tab/>
        <w:t>Przekazanie wygenerowanych lub przegenerowanych Kart Informacyjnych EDM do zaindeksowania w Systemie Centralnym P1, bez konieczności wykonywania dodatkowych czynności przez użytkownika.</w:t>
      </w:r>
    </w:p>
    <w:p w14:paraId="7C9A584C" w14:textId="77777777" w:rsidR="00FE4B0F" w:rsidRPr="00CF70CF" w:rsidRDefault="00FE4B0F" w:rsidP="00885433">
      <w:pPr>
        <w:numPr>
          <w:ilvl w:val="0"/>
          <w:numId w:val="163"/>
        </w:numPr>
        <w:spacing w:after="0"/>
        <w:rPr>
          <w:rFonts w:ascii="Times New Roman" w:eastAsia="Times New Roman" w:hAnsi="Times New Roman" w:cs="Times New Roman"/>
          <w:lang w:eastAsia="pl-PL"/>
        </w:rPr>
      </w:pPr>
      <w:r w:rsidRPr="00CF70CF">
        <w:rPr>
          <w:rFonts w:ascii="Times New Roman" w:eastAsia="Times New Roman" w:hAnsi="Times New Roman" w:cs="Times New Roman"/>
          <w:lang w:eastAsia="pl-PL"/>
        </w:rPr>
        <w:t>System musi uwzględniać sytuację, w której jeden i ten sam dokument Karty Informacyjnej EDM podpisywany jest przez dwie osoby.</w:t>
      </w:r>
    </w:p>
    <w:p w14:paraId="483A555E" w14:textId="77777777" w:rsidR="00FE4B0F" w:rsidRPr="00CF70CF" w:rsidRDefault="00FE4B0F" w:rsidP="00885433">
      <w:pPr>
        <w:numPr>
          <w:ilvl w:val="0"/>
          <w:numId w:val="163"/>
        </w:numPr>
        <w:spacing w:after="0"/>
        <w:rPr>
          <w:rFonts w:ascii="Times New Roman" w:eastAsia="Times New Roman" w:hAnsi="Times New Roman" w:cs="Times New Roman"/>
          <w:lang w:eastAsia="pl-PL"/>
        </w:rPr>
      </w:pPr>
      <w:r w:rsidRPr="00CF70CF">
        <w:rPr>
          <w:rFonts w:ascii="Times New Roman" w:eastAsia="Times New Roman" w:hAnsi="Times New Roman" w:cs="Times New Roman"/>
          <w:lang w:eastAsia="pl-PL"/>
        </w:rPr>
        <w:t>System musi uwzględniać sytuację, w której wystawcą dokumentu jest inna osoba, a podpisującym inna.</w:t>
      </w:r>
    </w:p>
    <w:p w14:paraId="00E9D76F" w14:textId="77777777" w:rsidR="00FE4B0F" w:rsidRPr="00CF70CF" w:rsidRDefault="00FE4B0F" w:rsidP="00885433">
      <w:pPr>
        <w:numPr>
          <w:ilvl w:val="0"/>
          <w:numId w:val="163"/>
        </w:numPr>
        <w:spacing w:after="0"/>
        <w:rPr>
          <w:rFonts w:ascii="Times New Roman" w:eastAsia="Times New Roman" w:hAnsi="Times New Roman" w:cs="Times New Roman"/>
          <w:b/>
          <w:bCs/>
        </w:rPr>
      </w:pPr>
      <w:r w:rsidRPr="00CF70CF">
        <w:rPr>
          <w:rFonts w:ascii="Times New Roman" w:eastAsia="Times New Roman" w:hAnsi="Times New Roman" w:cs="Times New Roman"/>
          <w:lang w:eastAsia="pl-PL"/>
        </w:rPr>
        <w:lastRenderedPageBreak/>
        <w:t>Wykonanie operacji generowania lub przegenerowania Kart Informacyjnych EDM powoduje aktualizację statusu dokumentu w w/w rejestrze.</w:t>
      </w:r>
    </w:p>
    <w:p w14:paraId="25FA8076" w14:textId="77777777" w:rsidR="00FE4B0F" w:rsidRPr="00CF70CF" w:rsidRDefault="00FE4B0F" w:rsidP="00607ECF">
      <w:pPr>
        <w:spacing w:after="0"/>
        <w:rPr>
          <w:rFonts w:ascii="Times New Roman" w:eastAsia="Times New Roman" w:hAnsi="Times New Roman" w:cs="Times New Roman"/>
          <w:b/>
          <w:bCs/>
        </w:rPr>
      </w:pPr>
    </w:p>
    <w:p w14:paraId="161EFF1F" w14:textId="77777777" w:rsidR="00FE4B0F" w:rsidRPr="00CF70CF" w:rsidRDefault="00FE4B0F" w:rsidP="00607ECF">
      <w:pPr>
        <w:spacing w:after="0"/>
        <w:rPr>
          <w:rFonts w:ascii="Times New Roman" w:eastAsia="Times New Roman" w:hAnsi="Times New Roman" w:cs="Times New Roman"/>
          <w:b/>
          <w:bCs/>
        </w:rPr>
      </w:pPr>
      <w:r w:rsidRPr="00CF70CF">
        <w:rPr>
          <w:rFonts w:ascii="Times New Roman" w:eastAsia="Times New Roman" w:hAnsi="Times New Roman" w:cs="Times New Roman"/>
          <w:b/>
          <w:bCs/>
        </w:rPr>
        <w:t>Wymagania dotyczące wdrożenia</w:t>
      </w:r>
    </w:p>
    <w:p w14:paraId="3E2DF57B" w14:textId="77777777" w:rsidR="00FE4B0F" w:rsidRPr="00CF70CF" w:rsidRDefault="00FE4B0F" w:rsidP="00885433">
      <w:pPr>
        <w:numPr>
          <w:ilvl w:val="0"/>
          <w:numId w:val="165"/>
        </w:numPr>
        <w:spacing w:after="0"/>
        <w:rPr>
          <w:rFonts w:ascii="Times New Roman" w:eastAsia="Times New Roman" w:hAnsi="Times New Roman" w:cs="Times New Roman"/>
        </w:rPr>
      </w:pPr>
      <w:r w:rsidRPr="00CF70CF">
        <w:rPr>
          <w:rFonts w:ascii="Times New Roman" w:eastAsia="Times New Roman" w:hAnsi="Times New Roman" w:cs="Times New Roman"/>
        </w:rPr>
        <w:t>Zamawiający wymaga, aby w ramach zadania Wykonawca dostarczył moduł wraz z wykonaniem odpowiednich usług, który umożliwi doprowadzenie do osiągnięcia poziomu min. 95% kart informacyjnych zarejestrowanych w systemie P1 w odniesieniu do hospitalizacji, jakie miały miejsce w okresie od 01.01.2023 do dnia 31.12.2025.</w:t>
      </w:r>
    </w:p>
    <w:p w14:paraId="042F4E22" w14:textId="77777777" w:rsidR="00FE4B0F" w:rsidRPr="00CF70CF" w:rsidRDefault="00FE4B0F" w:rsidP="00607ECF">
      <w:pPr>
        <w:spacing w:after="0"/>
        <w:ind w:left="720"/>
        <w:rPr>
          <w:rFonts w:ascii="Times New Roman" w:eastAsia="Times New Roman" w:hAnsi="Times New Roman" w:cs="Times New Roman"/>
        </w:rPr>
      </w:pPr>
      <w:r w:rsidRPr="00CF70CF">
        <w:rPr>
          <w:rFonts w:ascii="Times New Roman" w:eastAsia="Times New Roman" w:hAnsi="Times New Roman" w:cs="Times New Roman"/>
        </w:rPr>
        <w:t>W tym celu Wykonawca przygotuje mechanizmy, które wyselekcjonują hospitalizacje w podziale na poszczególne oddziały, w których nie wykonano/ nie wygenerowano w sposób poprawny kart informacyjnych umożliwiających ich indeksację na platformie P1.</w:t>
      </w:r>
    </w:p>
    <w:p w14:paraId="25D53370" w14:textId="77777777" w:rsidR="00FE4B0F" w:rsidRPr="00CF70CF" w:rsidRDefault="00FE4B0F" w:rsidP="00607ECF">
      <w:pPr>
        <w:spacing w:after="0"/>
        <w:ind w:left="720"/>
        <w:rPr>
          <w:rFonts w:ascii="Times New Roman" w:eastAsia="Times New Roman" w:hAnsi="Times New Roman" w:cs="Times New Roman"/>
        </w:rPr>
      </w:pPr>
      <w:r w:rsidRPr="00CF70CF">
        <w:rPr>
          <w:rFonts w:ascii="Times New Roman" w:eastAsia="Times New Roman" w:hAnsi="Times New Roman" w:cs="Times New Roman"/>
        </w:rPr>
        <w:t>Przygotowane zestawy hospitalizacji z brakującymi kartami informacyjnymi będą musiały mieć możliwość wygenerowania ich w postaci dokumentów HL7CDA PIK. Takie wyselekcjonowane dokumenty będą musiały mieć możliwość zbiorczego podpisania przez wyznaczonych do tego celu pracowników Zamawiającego. Tak podpisane (w sposób poprawny i wiarygodny) karty informacyjne, które do tej pory nie były zaindeksowane w systemie P1, muszą być, przy wsparciu Wykonawcy, indeksowane na platformie P1.</w:t>
      </w:r>
    </w:p>
    <w:p w14:paraId="7F23154B" w14:textId="77777777" w:rsidR="00FE4B0F" w:rsidRPr="00CF70CF" w:rsidRDefault="00FE4B0F" w:rsidP="00607ECF">
      <w:pPr>
        <w:spacing w:after="0"/>
        <w:ind w:left="720"/>
        <w:rPr>
          <w:rFonts w:ascii="Times New Roman" w:eastAsia="Times New Roman" w:hAnsi="Times New Roman" w:cs="Times New Roman"/>
        </w:rPr>
      </w:pPr>
      <w:r w:rsidRPr="00CF70CF">
        <w:rPr>
          <w:rFonts w:ascii="Times New Roman" w:eastAsia="Times New Roman" w:hAnsi="Times New Roman" w:cs="Times New Roman"/>
        </w:rPr>
        <w:t>Po zakończeniu realizacji zadania, Zamawiający musi w efekcie posiadać narzędzie, dzięki któremu samodzielnie będzie mógł weryfikować stan indeksacji tych dokumentów na P1 oraz samodzielnie przeprowadzać operacje uzupełniające w przyszłości.</w:t>
      </w:r>
    </w:p>
    <w:p w14:paraId="7FF4D4A1" w14:textId="77777777" w:rsidR="00FE4B0F" w:rsidRPr="00CF70CF" w:rsidRDefault="00FE4B0F" w:rsidP="00885433">
      <w:pPr>
        <w:pStyle w:val="Akapitzlist"/>
        <w:numPr>
          <w:ilvl w:val="0"/>
          <w:numId w:val="165"/>
        </w:numPr>
        <w:spacing w:after="0"/>
        <w:contextualSpacing/>
        <w:rPr>
          <w:rFonts w:ascii="Times New Roman" w:eastAsia="Times New Roman" w:hAnsi="Times New Roman" w:cs="Times New Roman"/>
        </w:rPr>
      </w:pPr>
      <w:r w:rsidRPr="00CF70CF">
        <w:rPr>
          <w:rFonts w:ascii="Times New Roman" w:eastAsia="Times New Roman" w:hAnsi="Times New Roman" w:cs="Times New Roman"/>
        </w:rPr>
        <w:t>Dostarczany moduł skanowania musi być kompatybilny i współpracować ze sprzętem umożliwiającym przeprowadzenie odwzorowania cyfrowego dokumentu o którym mowa w Regulaminie wyboru przedsięwzięcia w trybie konkurencyjnym dla inwestycji D.1.1.2, Załącznik nr 4 – Zakres realizacji przedsięwzięcia do wyboru przedsięwzięcia (tryb konkurencyjny – I nabór – Inwestycja D.1.1.2), Pkt. 2 Digitalizacja dokumentacji medycznej istotnej z punktu widzenia leczenia i profilaktyki.</w:t>
      </w:r>
    </w:p>
    <w:p w14:paraId="6E8E2463" w14:textId="77777777" w:rsidR="00FE4B0F" w:rsidRPr="00CF70CF" w:rsidRDefault="00FE4B0F" w:rsidP="00607ECF">
      <w:pPr>
        <w:spacing w:after="0"/>
        <w:rPr>
          <w:rFonts w:ascii="Times New Roman" w:eastAsia="Times New Roman" w:hAnsi="Times New Roman" w:cs="Times New Roman"/>
          <w:b/>
          <w:bCs/>
        </w:rPr>
      </w:pPr>
      <w:r w:rsidRPr="00CF70CF">
        <w:rPr>
          <w:rFonts w:ascii="Times New Roman" w:eastAsia="Times New Roman" w:hAnsi="Times New Roman" w:cs="Times New Roman"/>
          <w:b/>
          <w:bCs/>
        </w:rPr>
        <w:t>Wymagania dotyczące gwarancji i serwisu</w:t>
      </w:r>
    </w:p>
    <w:p w14:paraId="5E16EC90" w14:textId="77777777" w:rsidR="00FE4B0F" w:rsidRPr="00CF70CF" w:rsidRDefault="00FE4B0F" w:rsidP="00885433">
      <w:pPr>
        <w:pStyle w:val="Akapitzlist"/>
        <w:numPr>
          <w:ilvl w:val="0"/>
          <w:numId w:val="166"/>
        </w:numPr>
        <w:spacing w:after="0"/>
        <w:contextualSpacing/>
        <w:rPr>
          <w:rFonts w:ascii="Times New Roman" w:hAnsi="Times New Roman" w:cs="Times New Roman"/>
          <w:b/>
        </w:rPr>
      </w:pPr>
      <w:r w:rsidRPr="00CF70CF">
        <w:rPr>
          <w:rFonts w:ascii="Times New Roman" w:hAnsi="Times New Roman" w:cs="Times New Roman"/>
        </w:rPr>
        <w:t>Okres świadczenia asysty technicznej i subskrypcji na aktualizacje: 36 miesięcy, liczonych od momentu podpisania odbioru końcowego.</w:t>
      </w:r>
    </w:p>
    <w:p w14:paraId="307E413B" w14:textId="77777777" w:rsidR="00FE4B0F" w:rsidRPr="00CF70CF" w:rsidRDefault="00FE4B0F" w:rsidP="00607ECF">
      <w:pPr>
        <w:spacing w:after="0"/>
        <w:rPr>
          <w:rFonts w:ascii="Times New Roman" w:eastAsia="Times New Roman" w:hAnsi="Times New Roman" w:cs="Times New Roman"/>
          <w:b/>
          <w:bCs/>
        </w:rPr>
      </w:pPr>
      <w:r w:rsidRPr="00CF70CF">
        <w:rPr>
          <w:rFonts w:ascii="Times New Roman" w:eastAsia="Times New Roman" w:hAnsi="Times New Roman" w:cs="Times New Roman"/>
          <w:b/>
          <w:bCs/>
        </w:rPr>
        <w:t>Wymagania dotyczące szkoleń</w:t>
      </w:r>
    </w:p>
    <w:p w14:paraId="76994401" w14:textId="77777777" w:rsidR="00FE4B0F" w:rsidRPr="00CF70CF" w:rsidRDefault="00FE4B0F" w:rsidP="00885433">
      <w:pPr>
        <w:pStyle w:val="Akapitzlist"/>
        <w:numPr>
          <w:ilvl w:val="0"/>
          <w:numId w:val="172"/>
        </w:numPr>
        <w:spacing w:after="0"/>
        <w:contextualSpacing/>
        <w:rPr>
          <w:rFonts w:ascii="Times New Roman" w:eastAsia="Times New Roman" w:hAnsi="Times New Roman" w:cs="Times New Roman"/>
        </w:rPr>
      </w:pPr>
      <w:r w:rsidRPr="00CF70CF">
        <w:rPr>
          <w:rFonts w:ascii="Times New Roman" w:eastAsia="Times New Roman" w:hAnsi="Times New Roman" w:cs="Times New Roman"/>
        </w:rPr>
        <w:t>Szkolenie personelu</w:t>
      </w:r>
    </w:p>
    <w:p w14:paraId="70D2D6D1" w14:textId="77777777" w:rsidR="00FE4B0F" w:rsidRPr="00CF70CF" w:rsidRDefault="00FE4B0F" w:rsidP="00607ECF">
      <w:pPr>
        <w:spacing w:after="0"/>
        <w:rPr>
          <w:rFonts w:ascii="Times New Roman" w:eastAsia="Times New Roman" w:hAnsi="Times New Roman" w:cs="Times New Roman"/>
          <w:b/>
          <w:bCs/>
        </w:rPr>
      </w:pPr>
    </w:p>
    <w:p w14:paraId="638804E3" w14:textId="77777777" w:rsidR="00FE4B0F" w:rsidRPr="00CF70CF" w:rsidRDefault="00FE4B0F" w:rsidP="00885433">
      <w:pPr>
        <w:pStyle w:val="Akapitzlist"/>
        <w:numPr>
          <w:ilvl w:val="0"/>
          <w:numId w:val="167"/>
        </w:numPr>
        <w:spacing w:after="0"/>
        <w:ind w:left="284" w:hanging="284"/>
        <w:contextualSpacing/>
        <w:rPr>
          <w:rFonts w:ascii="Times New Roman" w:hAnsi="Times New Roman" w:cs="Times New Roman"/>
          <w:b/>
        </w:rPr>
      </w:pPr>
      <w:r w:rsidRPr="00CF70CF">
        <w:rPr>
          <w:rFonts w:ascii="Times New Roman" w:hAnsi="Times New Roman" w:cs="Times New Roman"/>
          <w:b/>
        </w:rPr>
        <w:t>Wdrożenie modułu pozwalającego na obsługę skanowania kart informacyjnych leczenia szpitalnego.</w:t>
      </w:r>
    </w:p>
    <w:p w14:paraId="74306722" w14:textId="77777777" w:rsidR="00FE4B0F" w:rsidRPr="00CF70CF" w:rsidRDefault="00FE4B0F" w:rsidP="00607ECF">
      <w:pPr>
        <w:spacing w:after="0"/>
        <w:rPr>
          <w:rFonts w:ascii="Times New Roman" w:eastAsia="Times New Roman" w:hAnsi="Times New Roman" w:cs="Times New Roman"/>
          <w:b/>
          <w:bCs/>
        </w:rPr>
      </w:pPr>
      <w:r w:rsidRPr="00CF70CF">
        <w:rPr>
          <w:rFonts w:ascii="Times New Roman" w:eastAsia="Times New Roman" w:hAnsi="Times New Roman" w:cs="Times New Roman"/>
          <w:b/>
          <w:bCs/>
        </w:rPr>
        <w:t>Wymagania dotyczące funkcjonalności</w:t>
      </w:r>
    </w:p>
    <w:p w14:paraId="7FF1680D" w14:textId="77777777" w:rsidR="00FE4B0F" w:rsidRPr="00CF70CF" w:rsidRDefault="00FE4B0F" w:rsidP="00885433">
      <w:pPr>
        <w:pStyle w:val="Akapitzlist"/>
        <w:numPr>
          <w:ilvl w:val="0"/>
          <w:numId w:val="168"/>
        </w:numPr>
        <w:spacing w:after="0"/>
        <w:contextualSpacing/>
        <w:rPr>
          <w:rFonts w:ascii="Times New Roman" w:eastAsia="Times New Roman" w:hAnsi="Times New Roman" w:cs="Times New Roman"/>
          <w:b/>
          <w:bCs/>
        </w:rPr>
      </w:pPr>
      <w:r w:rsidRPr="00CF70CF">
        <w:rPr>
          <w:rFonts w:ascii="Times New Roman" w:hAnsi="Times New Roman" w:cs="Times New Roman"/>
        </w:rPr>
        <w:t>Oferowana wersja musi stanowić rozbudowę obecnie posiadanego systemu HIS firmy KAMSOFT S.A. o moduł pozwalający na obsługę skanowania kart informacyjnych leczenia szpitalnego.</w:t>
      </w:r>
    </w:p>
    <w:p w14:paraId="6B31BFB8" w14:textId="77777777" w:rsidR="00FE4B0F" w:rsidRPr="00CF70CF" w:rsidRDefault="00FE4B0F" w:rsidP="00607ECF">
      <w:pPr>
        <w:spacing w:after="0"/>
        <w:rPr>
          <w:rFonts w:ascii="Times New Roman" w:eastAsia="Times New Roman" w:hAnsi="Times New Roman" w:cs="Times New Roman"/>
          <w:b/>
          <w:bCs/>
        </w:rPr>
      </w:pPr>
      <w:r w:rsidRPr="00CF70CF">
        <w:rPr>
          <w:rFonts w:ascii="Times New Roman" w:eastAsia="Times New Roman" w:hAnsi="Times New Roman" w:cs="Times New Roman"/>
          <w:b/>
          <w:bCs/>
        </w:rPr>
        <w:t>Wymagania dotyczące wdrożenia</w:t>
      </w:r>
    </w:p>
    <w:p w14:paraId="6E94DF91" w14:textId="77777777" w:rsidR="00FE4B0F" w:rsidRPr="00CF70CF" w:rsidRDefault="00FE4B0F" w:rsidP="00885433">
      <w:pPr>
        <w:pStyle w:val="Akapitzlist"/>
        <w:numPr>
          <w:ilvl w:val="0"/>
          <w:numId w:val="169"/>
        </w:numPr>
        <w:spacing w:after="0"/>
        <w:contextualSpacing/>
        <w:rPr>
          <w:rFonts w:ascii="Times New Roman" w:eastAsia="Times New Roman" w:hAnsi="Times New Roman" w:cs="Times New Roman"/>
          <w:lang w:eastAsia="pl-PL"/>
        </w:rPr>
      </w:pPr>
      <w:r w:rsidRPr="00CF70CF">
        <w:rPr>
          <w:rFonts w:ascii="Times New Roman" w:hAnsi="Times New Roman" w:cs="Times New Roman"/>
        </w:rPr>
        <w:t>Zamawiający wymaga</w:t>
      </w:r>
      <w:r w:rsidRPr="00CF70CF">
        <w:rPr>
          <w:rFonts w:ascii="Times New Roman" w:eastAsia="Times New Roman" w:hAnsi="Times New Roman" w:cs="Times New Roman"/>
          <w:lang w:eastAsia="pl-PL"/>
        </w:rPr>
        <w:t>, aby w ramach zadania Wykonawca dostarczył moduł wraz z wykonaniem odpowiednich usług, który umożliwi obsługę następujących procesów skanowania:</w:t>
      </w:r>
    </w:p>
    <w:p w14:paraId="6051A2E7" w14:textId="77777777" w:rsidR="00FE4B0F" w:rsidRPr="00CF70CF" w:rsidRDefault="00FE4B0F" w:rsidP="00607ECF">
      <w:pPr>
        <w:spacing w:after="0"/>
        <w:ind w:left="709"/>
        <w:rPr>
          <w:rFonts w:ascii="Times New Roman" w:eastAsia="Times New Roman" w:hAnsi="Times New Roman" w:cs="Times New Roman"/>
          <w:lang w:eastAsia="pl-PL"/>
        </w:rPr>
      </w:pPr>
      <w:r w:rsidRPr="00CF70CF">
        <w:rPr>
          <w:rFonts w:ascii="Times New Roman" w:eastAsia="Times New Roman" w:hAnsi="Times New Roman" w:cs="Times New Roman"/>
          <w:lang w:eastAsia="pl-PL"/>
        </w:rPr>
        <w:t>Wersja z obsługą podpisu w postaci certyfikatu:</w:t>
      </w:r>
    </w:p>
    <w:p w14:paraId="36E3610B" w14:textId="77777777" w:rsidR="00FE4B0F" w:rsidRPr="00CF70CF" w:rsidRDefault="00FE4B0F" w:rsidP="00885433">
      <w:pPr>
        <w:pStyle w:val="Akapitzlist"/>
        <w:numPr>
          <w:ilvl w:val="0"/>
          <w:numId w:val="161"/>
        </w:numPr>
        <w:autoSpaceDE w:val="0"/>
        <w:autoSpaceDN w:val="0"/>
        <w:adjustRightInd w:val="0"/>
        <w:spacing w:after="0"/>
        <w:ind w:left="1418" w:hanging="357"/>
        <w:contextualSpacing/>
        <w:rPr>
          <w:rFonts w:ascii="Times New Roman" w:hAnsi="Times New Roman" w:cs="Times New Roman"/>
        </w:rPr>
      </w:pPr>
      <w:r w:rsidRPr="00CF70CF">
        <w:rPr>
          <w:rFonts w:ascii="Times New Roman" w:hAnsi="Times New Roman" w:cs="Times New Roman"/>
        </w:rPr>
        <w:t>Zalogowanie się operatora na wyświetlaczu skanera lub urządzenia wielofunkcyjnego,</w:t>
      </w:r>
    </w:p>
    <w:p w14:paraId="4C0EB6C4" w14:textId="77777777" w:rsidR="00FE4B0F" w:rsidRPr="00CF70CF" w:rsidRDefault="00FE4B0F" w:rsidP="00885433">
      <w:pPr>
        <w:pStyle w:val="Akapitzlist"/>
        <w:numPr>
          <w:ilvl w:val="0"/>
          <w:numId w:val="161"/>
        </w:numPr>
        <w:autoSpaceDE w:val="0"/>
        <w:autoSpaceDN w:val="0"/>
        <w:adjustRightInd w:val="0"/>
        <w:spacing w:after="0"/>
        <w:ind w:left="1418" w:hanging="357"/>
        <w:contextualSpacing/>
        <w:rPr>
          <w:rFonts w:ascii="Times New Roman" w:hAnsi="Times New Roman" w:cs="Times New Roman"/>
        </w:rPr>
      </w:pPr>
      <w:r w:rsidRPr="00CF70CF">
        <w:rPr>
          <w:rFonts w:ascii="Times New Roman" w:hAnsi="Times New Roman" w:cs="Times New Roman"/>
        </w:rPr>
        <w:t xml:space="preserve">Wyszukanie i wybór pacjenta (wymagane jest podłączenie do bazy danych HIS za pomocą dedykowanego </w:t>
      </w:r>
      <w:proofErr w:type="spellStart"/>
      <w:r w:rsidRPr="00CF70CF">
        <w:rPr>
          <w:rFonts w:ascii="Times New Roman" w:hAnsi="Times New Roman" w:cs="Times New Roman"/>
        </w:rPr>
        <w:t>webservice</w:t>
      </w:r>
      <w:proofErr w:type="spellEnd"/>
      <w:r w:rsidRPr="00CF70CF">
        <w:rPr>
          <w:rFonts w:ascii="Times New Roman" w:hAnsi="Times New Roman" w:cs="Times New Roman"/>
        </w:rPr>
        <w:t>),</w:t>
      </w:r>
    </w:p>
    <w:p w14:paraId="6B8659E3" w14:textId="77777777" w:rsidR="00FE4B0F" w:rsidRPr="00CF70CF" w:rsidRDefault="00FE4B0F" w:rsidP="00885433">
      <w:pPr>
        <w:pStyle w:val="Akapitzlist"/>
        <w:numPr>
          <w:ilvl w:val="0"/>
          <w:numId w:val="161"/>
        </w:numPr>
        <w:autoSpaceDE w:val="0"/>
        <w:autoSpaceDN w:val="0"/>
        <w:adjustRightInd w:val="0"/>
        <w:spacing w:after="0"/>
        <w:ind w:left="1418" w:hanging="357"/>
        <w:contextualSpacing/>
        <w:rPr>
          <w:rFonts w:ascii="Times New Roman" w:hAnsi="Times New Roman" w:cs="Times New Roman"/>
        </w:rPr>
      </w:pPr>
      <w:r w:rsidRPr="00CF70CF">
        <w:rPr>
          <w:rFonts w:ascii="Times New Roman" w:hAnsi="Times New Roman" w:cs="Times New Roman"/>
        </w:rPr>
        <w:t>Określenie typu skanowanego dokumentu (wybór ze słownika zdefiniowanego w HIS),</w:t>
      </w:r>
    </w:p>
    <w:p w14:paraId="1C334DC2" w14:textId="77777777" w:rsidR="00FE4B0F" w:rsidRPr="00CF70CF" w:rsidRDefault="00FE4B0F" w:rsidP="00885433">
      <w:pPr>
        <w:pStyle w:val="Akapitzlist"/>
        <w:numPr>
          <w:ilvl w:val="0"/>
          <w:numId w:val="161"/>
        </w:numPr>
        <w:autoSpaceDE w:val="0"/>
        <w:autoSpaceDN w:val="0"/>
        <w:adjustRightInd w:val="0"/>
        <w:spacing w:after="0"/>
        <w:ind w:left="1418" w:hanging="357"/>
        <w:contextualSpacing/>
        <w:rPr>
          <w:rFonts w:ascii="Times New Roman" w:hAnsi="Times New Roman" w:cs="Times New Roman"/>
        </w:rPr>
      </w:pPr>
      <w:r w:rsidRPr="00CF70CF">
        <w:rPr>
          <w:rFonts w:ascii="Times New Roman" w:hAnsi="Times New Roman" w:cs="Times New Roman"/>
        </w:rPr>
        <w:t>Zeskanowanie dokumentu. Tak zeskanowany dokument musi być automatycznie podpisany odpowiednim certyfikatem przypisanym do operatora w HIS, następnie przekazany do HIS, połączony z kartoteką pacjenta oraz umieszczony w repozytorium EDM.</w:t>
      </w:r>
    </w:p>
    <w:p w14:paraId="773ABB5A" w14:textId="77777777" w:rsidR="00FE4B0F" w:rsidRPr="00CF70CF" w:rsidRDefault="00FE4B0F" w:rsidP="00607ECF">
      <w:pPr>
        <w:spacing w:after="0"/>
        <w:ind w:left="709"/>
        <w:rPr>
          <w:rFonts w:ascii="Times New Roman" w:eastAsia="Times New Roman" w:hAnsi="Times New Roman" w:cs="Times New Roman"/>
          <w:lang w:eastAsia="pl-PL"/>
        </w:rPr>
      </w:pPr>
      <w:r w:rsidRPr="00CF70CF">
        <w:rPr>
          <w:rFonts w:ascii="Times New Roman" w:eastAsia="Times New Roman" w:hAnsi="Times New Roman" w:cs="Times New Roman"/>
          <w:lang w:eastAsia="pl-PL"/>
        </w:rPr>
        <w:lastRenderedPageBreak/>
        <w:t>Wersja z obsługą podpisu kwalifikowanego:</w:t>
      </w:r>
    </w:p>
    <w:p w14:paraId="23326E86" w14:textId="77777777" w:rsidR="00FE4B0F" w:rsidRPr="00CF70CF" w:rsidRDefault="00FE4B0F" w:rsidP="00885433">
      <w:pPr>
        <w:pStyle w:val="Akapitzlist"/>
        <w:numPr>
          <w:ilvl w:val="0"/>
          <w:numId w:val="162"/>
        </w:numPr>
        <w:autoSpaceDE w:val="0"/>
        <w:autoSpaceDN w:val="0"/>
        <w:adjustRightInd w:val="0"/>
        <w:spacing w:after="0"/>
        <w:ind w:left="1418" w:hanging="357"/>
        <w:contextualSpacing/>
        <w:rPr>
          <w:rFonts w:ascii="Times New Roman" w:hAnsi="Times New Roman" w:cs="Times New Roman"/>
        </w:rPr>
      </w:pPr>
      <w:r w:rsidRPr="00CF70CF">
        <w:rPr>
          <w:rFonts w:ascii="Times New Roman" w:hAnsi="Times New Roman" w:cs="Times New Roman"/>
        </w:rPr>
        <w:t>Zalogowanie się operatora na wyświetlaczu skanera lub urządzenia wielofunkcyjnego,</w:t>
      </w:r>
    </w:p>
    <w:p w14:paraId="60C6C3D9" w14:textId="77777777" w:rsidR="00FE4B0F" w:rsidRPr="00CF70CF" w:rsidRDefault="00FE4B0F" w:rsidP="00885433">
      <w:pPr>
        <w:pStyle w:val="Akapitzlist"/>
        <w:numPr>
          <w:ilvl w:val="0"/>
          <w:numId w:val="162"/>
        </w:numPr>
        <w:autoSpaceDE w:val="0"/>
        <w:autoSpaceDN w:val="0"/>
        <w:adjustRightInd w:val="0"/>
        <w:spacing w:after="0"/>
        <w:ind w:left="1418" w:hanging="357"/>
        <w:contextualSpacing/>
        <w:rPr>
          <w:rFonts w:ascii="Times New Roman" w:hAnsi="Times New Roman" w:cs="Times New Roman"/>
        </w:rPr>
      </w:pPr>
      <w:r w:rsidRPr="00CF70CF">
        <w:rPr>
          <w:rFonts w:ascii="Times New Roman" w:hAnsi="Times New Roman" w:cs="Times New Roman"/>
        </w:rPr>
        <w:t xml:space="preserve">Wyszukanie i wybór pacjenta (wymagane jest podłączenie do bazy danych HIS za pomocą dedykowanego </w:t>
      </w:r>
      <w:proofErr w:type="spellStart"/>
      <w:r w:rsidRPr="00CF70CF">
        <w:rPr>
          <w:rFonts w:ascii="Times New Roman" w:hAnsi="Times New Roman" w:cs="Times New Roman"/>
        </w:rPr>
        <w:t>webservice</w:t>
      </w:r>
      <w:proofErr w:type="spellEnd"/>
      <w:r w:rsidRPr="00CF70CF">
        <w:rPr>
          <w:rFonts w:ascii="Times New Roman" w:hAnsi="Times New Roman" w:cs="Times New Roman"/>
        </w:rPr>
        <w:t>),</w:t>
      </w:r>
    </w:p>
    <w:p w14:paraId="44544C60" w14:textId="77777777" w:rsidR="00FE4B0F" w:rsidRPr="00CF70CF" w:rsidRDefault="00FE4B0F" w:rsidP="00885433">
      <w:pPr>
        <w:pStyle w:val="Akapitzlist"/>
        <w:numPr>
          <w:ilvl w:val="0"/>
          <w:numId w:val="162"/>
        </w:numPr>
        <w:autoSpaceDE w:val="0"/>
        <w:autoSpaceDN w:val="0"/>
        <w:adjustRightInd w:val="0"/>
        <w:spacing w:after="0"/>
        <w:ind w:left="1418" w:hanging="357"/>
        <w:contextualSpacing/>
        <w:rPr>
          <w:rFonts w:ascii="Times New Roman" w:hAnsi="Times New Roman" w:cs="Times New Roman"/>
        </w:rPr>
      </w:pPr>
      <w:r w:rsidRPr="00CF70CF">
        <w:rPr>
          <w:rFonts w:ascii="Times New Roman" w:hAnsi="Times New Roman" w:cs="Times New Roman"/>
        </w:rPr>
        <w:t>Określenie typu skanowanego dokumentu (wybór ze słownika zdefiniowanego w HIS),</w:t>
      </w:r>
    </w:p>
    <w:p w14:paraId="7102D1F8" w14:textId="77777777" w:rsidR="00FE4B0F" w:rsidRPr="00CF70CF" w:rsidRDefault="00FE4B0F" w:rsidP="00885433">
      <w:pPr>
        <w:pStyle w:val="Akapitzlist"/>
        <w:numPr>
          <w:ilvl w:val="0"/>
          <w:numId w:val="162"/>
        </w:numPr>
        <w:autoSpaceDE w:val="0"/>
        <w:autoSpaceDN w:val="0"/>
        <w:adjustRightInd w:val="0"/>
        <w:spacing w:after="0"/>
        <w:ind w:left="1418" w:hanging="357"/>
        <w:contextualSpacing/>
        <w:rPr>
          <w:rFonts w:ascii="Times New Roman" w:hAnsi="Times New Roman" w:cs="Times New Roman"/>
        </w:rPr>
      </w:pPr>
      <w:r w:rsidRPr="00CF70CF">
        <w:rPr>
          <w:rFonts w:ascii="Times New Roman" w:hAnsi="Times New Roman" w:cs="Times New Roman"/>
        </w:rPr>
        <w:t>Zeskanowanie dokumentu. Tak zeskanowany dokument musi być automatycznie umieszczony w zdefiniowanym katalogu w lokalizacji sieciowej,</w:t>
      </w:r>
    </w:p>
    <w:p w14:paraId="143E01CB" w14:textId="77777777" w:rsidR="00FE4B0F" w:rsidRPr="00CF70CF" w:rsidRDefault="00FE4B0F" w:rsidP="00885433">
      <w:pPr>
        <w:pStyle w:val="Akapitzlist"/>
        <w:numPr>
          <w:ilvl w:val="0"/>
          <w:numId w:val="162"/>
        </w:numPr>
        <w:autoSpaceDE w:val="0"/>
        <w:autoSpaceDN w:val="0"/>
        <w:adjustRightInd w:val="0"/>
        <w:spacing w:after="0"/>
        <w:ind w:left="1418" w:hanging="357"/>
        <w:contextualSpacing/>
        <w:rPr>
          <w:rFonts w:ascii="Times New Roman" w:hAnsi="Times New Roman" w:cs="Times New Roman"/>
        </w:rPr>
      </w:pPr>
      <w:r w:rsidRPr="00CF70CF">
        <w:rPr>
          <w:rFonts w:ascii="Times New Roman" w:hAnsi="Times New Roman" w:cs="Times New Roman"/>
        </w:rPr>
        <w:t>Na dedykowanym komputerze, do którego podłączony/ podłączany jest odpowiedni czytnik obsługujący kartę kryptograficzną zawierającą certyfikat podpisu kwalifikowanego, operator loguje się do oprogramowania pozwalającego na obsługę podpisów kwalifikowanych.</w:t>
      </w:r>
    </w:p>
    <w:p w14:paraId="29D79566" w14:textId="77777777" w:rsidR="00FE4B0F" w:rsidRPr="00CF70CF" w:rsidRDefault="00FE4B0F" w:rsidP="00885433">
      <w:pPr>
        <w:pStyle w:val="Akapitzlist"/>
        <w:numPr>
          <w:ilvl w:val="0"/>
          <w:numId w:val="162"/>
        </w:numPr>
        <w:autoSpaceDE w:val="0"/>
        <w:autoSpaceDN w:val="0"/>
        <w:adjustRightInd w:val="0"/>
        <w:spacing w:after="0"/>
        <w:ind w:left="1418" w:hanging="357"/>
        <w:contextualSpacing/>
        <w:rPr>
          <w:rFonts w:ascii="Times New Roman" w:hAnsi="Times New Roman" w:cs="Times New Roman"/>
        </w:rPr>
      </w:pPr>
      <w:r w:rsidRPr="00CF70CF">
        <w:rPr>
          <w:rFonts w:ascii="Times New Roman" w:hAnsi="Times New Roman" w:cs="Times New Roman"/>
        </w:rPr>
        <w:t>Operator przegląda i podpisuje wszystkie zeskanowane dokumenty, system do podpisywania automatycznie przenosi podpisane dokumenty do dedykowanego katalogu.</w:t>
      </w:r>
    </w:p>
    <w:p w14:paraId="4E8B3CED" w14:textId="77777777" w:rsidR="00FE4B0F" w:rsidRPr="00CF70CF" w:rsidRDefault="00FE4B0F" w:rsidP="00885433">
      <w:pPr>
        <w:pStyle w:val="Akapitzlist"/>
        <w:numPr>
          <w:ilvl w:val="0"/>
          <w:numId w:val="162"/>
        </w:numPr>
        <w:autoSpaceDE w:val="0"/>
        <w:autoSpaceDN w:val="0"/>
        <w:adjustRightInd w:val="0"/>
        <w:spacing w:after="0"/>
        <w:ind w:left="1418" w:hanging="357"/>
        <w:contextualSpacing/>
        <w:rPr>
          <w:rFonts w:ascii="Times New Roman" w:hAnsi="Times New Roman" w:cs="Times New Roman"/>
        </w:rPr>
      </w:pPr>
      <w:r w:rsidRPr="00CF70CF">
        <w:rPr>
          <w:rFonts w:ascii="Times New Roman" w:hAnsi="Times New Roman" w:cs="Times New Roman"/>
        </w:rPr>
        <w:t>Dostarczona przez Wykonawcę usługa automatycznie przekazuje podpisane dokumenty do HIS, łączy z kartoteką pacjenta oraz umieszcza je w repozytorium EDM.</w:t>
      </w:r>
    </w:p>
    <w:p w14:paraId="4EAD25E4" w14:textId="77777777" w:rsidR="00FE4B0F" w:rsidRPr="00CF70CF" w:rsidRDefault="00FE4B0F" w:rsidP="00607ECF">
      <w:pPr>
        <w:spacing w:after="0"/>
        <w:ind w:left="709"/>
        <w:rPr>
          <w:rFonts w:ascii="Times New Roman" w:eastAsia="Times New Roman" w:hAnsi="Times New Roman" w:cs="Times New Roman"/>
          <w:b/>
          <w:bCs/>
        </w:rPr>
      </w:pPr>
      <w:r w:rsidRPr="00CF70CF">
        <w:rPr>
          <w:rFonts w:ascii="Times New Roman" w:eastAsia="Times New Roman" w:hAnsi="Times New Roman" w:cs="Times New Roman"/>
          <w:lang w:eastAsia="pl-PL"/>
        </w:rPr>
        <w:t>W każdym z przypadków operator oddaje skanowany dokument pacjentowi.</w:t>
      </w:r>
    </w:p>
    <w:p w14:paraId="639374D7" w14:textId="77777777" w:rsidR="00FE4B0F" w:rsidRPr="00CF70CF" w:rsidRDefault="00FE4B0F" w:rsidP="00607ECF">
      <w:pPr>
        <w:spacing w:after="0"/>
        <w:rPr>
          <w:rFonts w:ascii="Times New Roman" w:eastAsia="Times New Roman" w:hAnsi="Times New Roman" w:cs="Times New Roman"/>
          <w:b/>
          <w:bCs/>
        </w:rPr>
      </w:pPr>
      <w:r w:rsidRPr="00CF70CF">
        <w:rPr>
          <w:rFonts w:ascii="Times New Roman" w:eastAsia="Times New Roman" w:hAnsi="Times New Roman" w:cs="Times New Roman"/>
          <w:b/>
          <w:bCs/>
        </w:rPr>
        <w:t>Wymagania dotyczące gwarancji i serwisu</w:t>
      </w:r>
    </w:p>
    <w:p w14:paraId="2AF65438" w14:textId="77777777" w:rsidR="00FE4B0F" w:rsidRPr="00CF70CF" w:rsidRDefault="00FE4B0F" w:rsidP="00885433">
      <w:pPr>
        <w:pStyle w:val="Akapitzlist"/>
        <w:numPr>
          <w:ilvl w:val="0"/>
          <w:numId w:val="170"/>
        </w:numPr>
        <w:spacing w:after="0"/>
        <w:contextualSpacing/>
        <w:rPr>
          <w:rFonts w:ascii="Times New Roman" w:hAnsi="Times New Roman" w:cs="Times New Roman"/>
          <w:b/>
        </w:rPr>
      </w:pPr>
      <w:r w:rsidRPr="00CF70CF">
        <w:rPr>
          <w:rFonts w:ascii="Times New Roman" w:hAnsi="Times New Roman" w:cs="Times New Roman"/>
        </w:rPr>
        <w:t>Okres świadczenia asysty technicznej i subskrypcji na aktualizacje: 36 miesięcy, liczonych od momentu podpisania odbioru końcowego.</w:t>
      </w:r>
    </w:p>
    <w:p w14:paraId="4709A257" w14:textId="77777777" w:rsidR="00FE4B0F" w:rsidRPr="00CF70CF" w:rsidRDefault="00FE4B0F" w:rsidP="00885433">
      <w:pPr>
        <w:pStyle w:val="Akapitzlist"/>
        <w:numPr>
          <w:ilvl w:val="0"/>
          <w:numId w:val="170"/>
        </w:numPr>
        <w:spacing w:after="0"/>
        <w:contextualSpacing/>
        <w:rPr>
          <w:rFonts w:ascii="Times New Roman" w:hAnsi="Times New Roman" w:cs="Times New Roman"/>
          <w:b/>
        </w:rPr>
      </w:pPr>
      <w:r w:rsidRPr="00CF70CF">
        <w:rPr>
          <w:rFonts w:ascii="Times New Roman" w:hAnsi="Times New Roman" w:cs="Times New Roman"/>
        </w:rPr>
        <w:t>Wykonawca musi zagwarantować dostosowanie oferowanego systemu do wymiany informacji z systemami centralnymi projektowanymi w ramach Ustawy o Systemie Informacji w Ochronie Zdrowia.</w:t>
      </w:r>
    </w:p>
    <w:p w14:paraId="57A5ADB5" w14:textId="77777777" w:rsidR="00FE4B0F" w:rsidRPr="00CF70CF" w:rsidRDefault="00FE4B0F" w:rsidP="00885433">
      <w:pPr>
        <w:pStyle w:val="Akapitzlist"/>
        <w:numPr>
          <w:ilvl w:val="0"/>
          <w:numId w:val="170"/>
        </w:numPr>
        <w:spacing w:after="0"/>
        <w:contextualSpacing/>
        <w:rPr>
          <w:rFonts w:ascii="Times New Roman" w:hAnsi="Times New Roman" w:cs="Times New Roman"/>
          <w:b/>
        </w:rPr>
      </w:pPr>
      <w:r w:rsidRPr="00CF70CF">
        <w:rPr>
          <w:rFonts w:ascii="Times New Roman" w:hAnsi="Times New Roman" w:cs="Times New Roman"/>
        </w:rPr>
        <w:t>Wprowadzanie zmian w systemie w zakresie dotyczącym istniejących funkcjonalności objętych umową, w zakresie wymaganym zmianami powszechnie obowiązujących przepisów prawa lub przepisów prawa wewnętrznie obowiązujących Zamawiającego,</w:t>
      </w:r>
    </w:p>
    <w:p w14:paraId="0A05EB3F" w14:textId="77777777" w:rsidR="00FE4B0F" w:rsidRPr="00CF70CF" w:rsidRDefault="00FE4B0F" w:rsidP="00885433">
      <w:pPr>
        <w:pStyle w:val="Akapitzlist"/>
        <w:numPr>
          <w:ilvl w:val="0"/>
          <w:numId w:val="170"/>
        </w:numPr>
        <w:autoSpaceDE w:val="0"/>
        <w:autoSpaceDN w:val="0"/>
        <w:adjustRightInd w:val="0"/>
        <w:spacing w:after="0"/>
        <w:contextualSpacing/>
        <w:rPr>
          <w:rFonts w:ascii="Times New Roman" w:hAnsi="Times New Roman" w:cs="Times New Roman"/>
        </w:rPr>
      </w:pPr>
      <w:r w:rsidRPr="00CF70CF">
        <w:rPr>
          <w:rFonts w:ascii="Times New Roman" w:hAnsi="Times New Roman" w:cs="Times New Roman"/>
        </w:rPr>
        <w:t>Wprowadzanie do systemu zmian stanowiących konsekwencję wejścia w życie nowych aktów prawnych lub aktów prawnych zmieniających obowiązujący stan prawny, opublikowanych w postaci m.in. ustaw, rozporządzeń.</w:t>
      </w:r>
    </w:p>
    <w:p w14:paraId="201E9858" w14:textId="77777777" w:rsidR="00FE4B0F" w:rsidRPr="00CF70CF" w:rsidRDefault="00FE4B0F" w:rsidP="00885433">
      <w:pPr>
        <w:pStyle w:val="Akapitzlist"/>
        <w:numPr>
          <w:ilvl w:val="0"/>
          <w:numId w:val="170"/>
        </w:numPr>
        <w:autoSpaceDE w:val="0"/>
        <w:autoSpaceDN w:val="0"/>
        <w:adjustRightInd w:val="0"/>
        <w:spacing w:after="0"/>
        <w:contextualSpacing/>
        <w:rPr>
          <w:rFonts w:ascii="Times New Roman" w:hAnsi="Times New Roman" w:cs="Times New Roman"/>
        </w:rPr>
      </w:pPr>
      <w:r w:rsidRPr="00CF70CF">
        <w:rPr>
          <w:rFonts w:ascii="Times New Roman" w:hAnsi="Times New Roman" w:cs="Times New Roman"/>
        </w:rPr>
        <w:t>wprowadzanie do systemu zmian wymaganych przez wyszczególnione organizacje, w stosunku do których Zamawiający ma obowiązek prowadzenia sprawozdawczości, np. Ministerstwa Zdrowia, NFZ, Urzędu Wojewódzkiego, Ministerstwa Finansów.</w:t>
      </w:r>
    </w:p>
    <w:p w14:paraId="50C7343F" w14:textId="77777777" w:rsidR="00FE4B0F" w:rsidRPr="00CF70CF" w:rsidRDefault="00FE4B0F" w:rsidP="00885433">
      <w:pPr>
        <w:pStyle w:val="Akapitzlist"/>
        <w:numPr>
          <w:ilvl w:val="0"/>
          <w:numId w:val="170"/>
        </w:numPr>
        <w:autoSpaceDE w:val="0"/>
        <w:autoSpaceDN w:val="0"/>
        <w:adjustRightInd w:val="0"/>
        <w:spacing w:after="0"/>
        <w:contextualSpacing/>
        <w:rPr>
          <w:rFonts w:ascii="Times New Roman" w:hAnsi="Times New Roman" w:cs="Times New Roman"/>
        </w:rPr>
      </w:pPr>
      <w:r w:rsidRPr="00CF70CF">
        <w:rPr>
          <w:rFonts w:ascii="Times New Roman" w:hAnsi="Times New Roman" w:cs="Times New Roman"/>
        </w:rPr>
        <w:t>Wprowadzanie w trybie pilnym do systemu zmian i poprawek usuwających stwierdzone błędy i luki we wbudowanych mechanizmach i funkcjach zabezpieczeń.</w:t>
      </w:r>
    </w:p>
    <w:p w14:paraId="052C2B48" w14:textId="77777777" w:rsidR="00FE4B0F" w:rsidRPr="00CF70CF" w:rsidRDefault="00FE4B0F" w:rsidP="00885433">
      <w:pPr>
        <w:pStyle w:val="Akapitzlist"/>
        <w:numPr>
          <w:ilvl w:val="0"/>
          <w:numId w:val="170"/>
        </w:numPr>
        <w:spacing w:after="0"/>
        <w:contextualSpacing/>
        <w:rPr>
          <w:rFonts w:ascii="Times New Roman" w:hAnsi="Times New Roman" w:cs="Times New Roman"/>
          <w:b/>
        </w:rPr>
      </w:pPr>
      <w:r w:rsidRPr="00CF70CF">
        <w:rPr>
          <w:rFonts w:ascii="Times New Roman" w:hAnsi="Times New Roman" w:cs="Times New Roman"/>
        </w:rPr>
        <w:t>Wykonawca w czasie gwarancji musi przekazać bezpłatnie Zamawiającemu nowe wersje systemu, jeżeli będzie to związane z podniesieniem jakości i funkcjonalności oprogramowania lub usuwających wykryte przez Wykonawcę lub Zamawiającego błędy w działaniu systemu.</w:t>
      </w:r>
    </w:p>
    <w:p w14:paraId="0A852D32" w14:textId="77777777" w:rsidR="00FE4B0F" w:rsidRPr="00CF70CF" w:rsidRDefault="00FE4B0F" w:rsidP="00885433">
      <w:pPr>
        <w:pStyle w:val="Akapitzlist"/>
        <w:numPr>
          <w:ilvl w:val="0"/>
          <w:numId w:val="170"/>
        </w:numPr>
        <w:spacing w:after="0"/>
        <w:contextualSpacing/>
        <w:rPr>
          <w:rFonts w:ascii="Times New Roman" w:hAnsi="Times New Roman" w:cs="Times New Roman"/>
          <w:b/>
        </w:rPr>
      </w:pPr>
      <w:r w:rsidRPr="00CF70CF">
        <w:rPr>
          <w:rFonts w:ascii="Times New Roman" w:hAnsi="Times New Roman" w:cs="Times New Roman"/>
        </w:rPr>
        <w:t>Gwarancja musi polegać na dostosowaniu parametrów systemu oraz zmieniających się potrzeb zamawiającego metod i sposobów przeliczania i prezentacji danych oraz innych zaawansowanych czynności administracyjnych wymagających wiedzy merytorycznej i informatycznej w danej dziedzinie systemu, naprawa błędów powstających podczas pracy użytkowników, których nie obejmuje gwarancja dla systemu, tworzenie zaawansowanych zestawień.</w:t>
      </w:r>
    </w:p>
    <w:p w14:paraId="322387F2" w14:textId="77777777" w:rsidR="00FE4B0F" w:rsidRPr="00CF70CF" w:rsidRDefault="00FE4B0F" w:rsidP="00607ECF">
      <w:pPr>
        <w:spacing w:after="0"/>
        <w:rPr>
          <w:rFonts w:ascii="Times New Roman" w:eastAsia="Times New Roman" w:hAnsi="Times New Roman" w:cs="Times New Roman"/>
          <w:b/>
          <w:bCs/>
        </w:rPr>
      </w:pPr>
      <w:r w:rsidRPr="00CF70CF">
        <w:rPr>
          <w:rFonts w:ascii="Times New Roman" w:eastAsia="Times New Roman" w:hAnsi="Times New Roman" w:cs="Times New Roman"/>
          <w:b/>
          <w:bCs/>
        </w:rPr>
        <w:t>Wymagania dotyczące licencji</w:t>
      </w:r>
    </w:p>
    <w:p w14:paraId="18230BE9" w14:textId="77777777" w:rsidR="00FE4B0F" w:rsidRPr="00CF70CF" w:rsidRDefault="00FE4B0F" w:rsidP="00885433">
      <w:pPr>
        <w:pStyle w:val="Akapitzlist"/>
        <w:numPr>
          <w:ilvl w:val="0"/>
          <w:numId w:val="171"/>
        </w:numPr>
        <w:spacing w:after="0"/>
        <w:contextualSpacing/>
        <w:rPr>
          <w:rFonts w:ascii="Times New Roman" w:hAnsi="Times New Roman" w:cs="Times New Roman"/>
        </w:rPr>
      </w:pPr>
      <w:r w:rsidRPr="00CF70CF">
        <w:rPr>
          <w:rFonts w:ascii="Times New Roman" w:hAnsi="Times New Roman" w:cs="Times New Roman"/>
        </w:rPr>
        <w:t xml:space="preserve">Zamawiający wymaga, aby zaoferowana wersja działała w ramach posiadanych przez niego licencji na stanowiska/ moduły HIS firmy </w:t>
      </w:r>
      <w:proofErr w:type="spellStart"/>
      <w:r w:rsidRPr="00CF70CF">
        <w:rPr>
          <w:rFonts w:ascii="Times New Roman" w:hAnsi="Times New Roman" w:cs="Times New Roman"/>
        </w:rPr>
        <w:t>Kamsoft</w:t>
      </w:r>
      <w:proofErr w:type="spellEnd"/>
      <w:r w:rsidRPr="00CF70CF">
        <w:rPr>
          <w:rFonts w:ascii="Times New Roman" w:hAnsi="Times New Roman" w:cs="Times New Roman"/>
        </w:rPr>
        <w:t xml:space="preserve"> S.A., a udzielona licencja ma dotyczyć tylko rozszerzonej funkcjonalności.</w:t>
      </w:r>
    </w:p>
    <w:p w14:paraId="138C9794" w14:textId="77777777" w:rsidR="00FE4B0F" w:rsidRPr="00CF70CF" w:rsidRDefault="00FE4B0F" w:rsidP="00885433">
      <w:pPr>
        <w:pStyle w:val="Akapitzlist"/>
        <w:numPr>
          <w:ilvl w:val="0"/>
          <w:numId w:val="171"/>
        </w:numPr>
        <w:spacing w:after="0"/>
        <w:contextualSpacing/>
        <w:rPr>
          <w:rFonts w:ascii="Times New Roman" w:hAnsi="Times New Roman" w:cs="Times New Roman"/>
        </w:rPr>
      </w:pPr>
      <w:r w:rsidRPr="00CF70CF">
        <w:rPr>
          <w:rFonts w:ascii="Times New Roman" w:hAnsi="Times New Roman" w:cs="Times New Roman"/>
        </w:rPr>
        <w:t>Udzielona licencja na skanowanie musi pozwalać na podłączenie min. 25 urządzeń skanujących.</w:t>
      </w:r>
    </w:p>
    <w:p w14:paraId="139FC982" w14:textId="77777777" w:rsidR="00FE4B0F" w:rsidRPr="00CF70CF" w:rsidRDefault="00FE4B0F" w:rsidP="00607ECF">
      <w:pPr>
        <w:spacing w:after="0"/>
        <w:rPr>
          <w:rFonts w:ascii="Times New Roman" w:eastAsia="Times New Roman" w:hAnsi="Times New Roman" w:cs="Times New Roman"/>
          <w:b/>
          <w:bCs/>
        </w:rPr>
      </w:pPr>
      <w:r w:rsidRPr="00CF70CF">
        <w:rPr>
          <w:rFonts w:ascii="Times New Roman" w:eastAsia="Times New Roman" w:hAnsi="Times New Roman" w:cs="Times New Roman"/>
          <w:b/>
          <w:bCs/>
        </w:rPr>
        <w:t>Wymagania dotyczące szkoleń</w:t>
      </w:r>
    </w:p>
    <w:p w14:paraId="7402314D" w14:textId="77777777" w:rsidR="00FE4B0F" w:rsidRPr="00CF70CF" w:rsidRDefault="00FE4B0F" w:rsidP="00885433">
      <w:pPr>
        <w:pStyle w:val="Akapitzlist"/>
        <w:numPr>
          <w:ilvl w:val="0"/>
          <w:numId w:val="173"/>
        </w:numPr>
        <w:spacing w:after="0"/>
        <w:contextualSpacing/>
        <w:rPr>
          <w:rFonts w:ascii="Times New Roman" w:eastAsia="Times New Roman" w:hAnsi="Times New Roman" w:cs="Times New Roman"/>
        </w:rPr>
      </w:pPr>
      <w:r w:rsidRPr="00CF70CF">
        <w:rPr>
          <w:rFonts w:ascii="Times New Roman" w:eastAsia="Times New Roman" w:hAnsi="Times New Roman" w:cs="Times New Roman"/>
        </w:rPr>
        <w:t>Szkolenie personelu</w:t>
      </w:r>
    </w:p>
    <w:p w14:paraId="132A5634" w14:textId="77777777" w:rsidR="00FE4B0F" w:rsidRPr="00CF70CF" w:rsidRDefault="00FE4B0F" w:rsidP="00607ECF">
      <w:pPr>
        <w:pStyle w:val="Nagwek5"/>
        <w:spacing w:before="0" w:after="0" w:line="276" w:lineRule="auto"/>
        <w:rPr>
          <w:rFonts w:ascii="Times New Roman" w:hAnsi="Times New Roman" w:cs="Times New Roman"/>
          <w:b w:val="0"/>
          <w:bCs w:val="0"/>
          <w:sz w:val="24"/>
          <w:szCs w:val="24"/>
        </w:rPr>
      </w:pPr>
      <w:r w:rsidRPr="00CF70CF">
        <w:rPr>
          <w:rFonts w:ascii="Times New Roman" w:hAnsi="Times New Roman" w:cs="Times New Roman"/>
          <w:b w:val="0"/>
          <w:bCs w:val="0"/>
          <w:sz w:val="24"/>
          <w:szCs w:val="24"/>
        </w:rPr>
        <w:br w:type="page"/>
      </w:r>
      <w:r w:rsidRPr="00CF70CF">
        <w:rPr>
          <w:rFonts w:ascii="Times New Roman" w:eastAsia="Times New Roman" w:hAnsi="Times New Roman" w:cs="Times New Roman"/>
          <w:bCs w:val="0"/>
          <w:i w:val="0"/>
          <w:sz w:val="24"/>
          <w:szCs w:val="24"/>
          <w:lang w:eastAsia="pl-PL"/>
        </w:rPr>
        <w:lastRenderedPageBreak/>
        <w:t>Załącznik Nr 4 do SWZ</w:t>
      </w:r>
      <w:r w:rsidRPr="00CF70CF">
        <w:rPr>
          <w:rFonts w:ascii="Times New Roman" w:hAnsi="Times New Roman" w:cs="Times New Roman"/>
          <w:b w:val="0"/>
          <w:bCs w:val="0"/>
          <w:sz w:val="24"/>
          <w:szCs w:val="24"/>
        </w:rPr>
        <w:t xml:space="preserve"> </w:t>
      </w:r>
      <w:r w:rsidR="005A212A" w:rsidRPr="00CF70CF">
        <w:rPr>
          <w:rFonts w:ascii="Times New Roman" w:hAnsi="Times New Roman" w:cs="Times New Roman"/>
          <w:b w:val="0"/>
          <w:bCs w:val="0"/>
          <w:sz w:val="24"/>
          <w:szCs w:val="24"/>
        </w:rPr>
        <w:t>– pakiet 2</w:t>
      </w:r>
    </w:p>
    <w:p w14:paraId="5A39CCD9" w14:textId="77777777" w:rsidR="00432C39" w:rsidRPr="00CF70CF" w:rsidRDefault="00661188" w:rsidP="00607ECF">
      <w:pPr>
        <w:spacing w:after="0"/>
        <w:ind w:left="720"/>
        <w:jc w:val="center"/>
        <w:rPr>
          <w:rFonts w:ascii="Times New Roman" w:hAnsi="Times New Roman" w:cs="Times New Roman"/>
          <w:b/>
          <w:bCs/>
          <w:sz w:val="24"/>
          <w:szCs w:val="24"/>
        </w:rPr>
      </w:pPr>
      <w:r w:rsidRPr="00CF70CF">
        <w:rPr>
          <w:rFonts w:ascii="Times New Roman" w:hAnsi="Times New Roman" w:cs="Times New Roman"/>
          <w:b/>
          <w:bCs/>
          <w:sz w:val="24"/>
          <w:szCs w:val="24"/>
        </w:rPr>
        <w:t>Parametry techniczno-funkcjonalne</w:t>
      </w:r>
    </w:p>
    <w:p w14:paraId="7674975E" w14:textId="77777777" w:rsidR="005A212A" w:rsidRPr="00CF70CF" w:rsidRDefault="005A212A" w:rsidP="00607ECF">
      <w:pPr>
        <w:spacing w:after="0"/>
        <w:jc w:val="both"/>
        <w:rPr>
          <w:rFonts w:ascii="Times New Roman" w:hAnsi="Times New Roman" w:cs="Times New Roman"/>
        </w:rPr>
      </w:pPr>
    </w:p>
    <w:p w14:paraId="71DFD89F" w14:textId="77777777" w:rsidR="00FE4B0F" w:rsidRPr="00CF70CF" w:rsidRDefault="00FE4B0F" w:rsidP="00607ECF">
      <w:pPr>
        <w:spacing w:after="0"/>
        <w:jc w:val="both"/>
        <w:rPr>
          <w:rFonts w:ascii="Times New Roman" w:hAnsi="Times New Roman" w:cs="Times New Roman"/>
        </w:rPr>
      </w:pPr>
      <w:r w:rsidRPr="00CF70CF">
        <w:rPr>
          <w:rFonts w:ascii="Times New Roman" w:hAnsi="Times New Roman" w:cs="Times New Roman"/>
        </w:rPr>
        <w:t xml:space="preserve">Przedmiotem zamówienia jest </w:t>
      </w:r>
      <w:r w:rsidRPr="00CF70CF">
        <w:rPr>
          <w:rFonts w:ascii="Times New Roman" w:hAnsi="Times New Roman" w:cs="Times New Roman"/>
          <w:b/>
          <w:bCs/>
        </w:rPr>
        <w:t xml:space="preserve">moduł integracji z oprogramowaniem udostępnionym przez </w:t>
      </w:r>
      <w:proofErr w:type="spellStart"/>
      <w:r w:rsidRPr="00CF70CF">
        <w:rPr>
          <w:rFonts w:ascii="Times New Roman" w:hAnsi="Times New Roman" w:cs="Times New Roman"/>
          <w:b/>
          <w:bCs/>
        </w:rPr>
        <w:t>CeZ</w:t>
      </w:r>
      <w:proofErr w:type="spellEnd"/>
      <w:r w:rsidRPr="00CF70CF">
        <w:rPr>
          <w:rFonts w:ascii="Times New Roman" w:hAnsi="Times New Roman" w:cs="Times New Roman"/>
        </w:rPr>
        <w:t xml:space="preserve"> (licencja oraz wykonanie modyfikacji użytkowanego przez Zamawiającego systemu HIS</w:t>
      </w:r>
      <w:r w:rsidRPr="00CF70CF">
        <w:rPr>
          <w:rStyle w:val="Odwoanieprzypisudolnego"/>
          <w:rFonts w:ascii="Times New Roman" w:hAnsi="Times New Roman" w:cs="Times New Roman"/>
        </w:rPr>
        <w:footnoteReference w:id="51"/>
      </w:r>
      <w:r w:rsidRPr="00CF70CF">
        <w:rPr>
          <w:rFonts w:ascii="Times New Roman" w:hAnsi="Times New Roman" w:cs="Times New Roman"/>
        </w:rPr>
        <w:t xml:space="preserve"> zgodnie z wymaganiami Centrum </w:t>
      </w:r>
      <w:proofErr w:type="spellStart"/>
      <w:r w:rsidRPr="00CF70CF">
        <w:rPr>
          <w:rFonts w:ascii="Times New Roman" w:hAnsi="Times New Roman" w:cs="Times New Roman"/>
        </w:rPr>
        <w:t>eZdrowia</w:t>
      </w:r>
      <w:proofErr w:type="spellEnd"/>
      <w:r w:rsidRPr="00CF70CF">
        <w:rPr>
          <w:rFonts w:ascii="Times New Roman" w:hAnsi="Times New Roman" w:cs="Times New Roman"/>
        </w:rPr>
        <w:t xml:space="preserve">, bez usług wsparcia skanowania) - integracja z centralnym repozytorium danych medycznych dla </w:t>
      </w:r>
      <w:proofErr w:type="spellStart"/>
      <w:r w:rsidRPr="00CF70CF">
        <w:rPr>
          <w:rFonts w:ascii="Times New Roman" w:hAnsi="Times New Roman" w:cs="Times New Roman"/>
        </w:rPr>
        <w:t>zdigitalizowanej</w:t>
      </w:r>
      <w:proofErr w:type="spellEnd"/>
      <w:r w:rsidRPr="00CF70CF">
        <w:rPr>
          <w:rFonts w:ascii="Times New Roman" w:hAnsi="Times New Roman" w:cs="Times New Roman"/>
        </w:rPr>
        <w:t xml:space="preserve"> dokumentacji medycznej.</w:t>
      </w:r>
    </w:p>
    <w:p w14:paraId="3386461F" w14:textId="77777777" w:rsidR="005A212A" w:rsidRPr="00CF70CF" w:rsidRDefault="005A212A" w:rsidP="00607ECF">
      <w:pPr>
        <w:spacing w:after="0"/>
        <w:jc w:val="both"/>
        <w:rPr>
          <w:rFonts w:ascii="Times New Roman" w:hAnsi="Times New Roman" w:cs="Times New Roman"/>
        </w:rPr>
      </w:pPr>
    </w:p>
    <w:p w14:paraId="413CDE91" w14:textId="77777777" w:rsidR="00FE4B0F" w:rsidRPr="00CF70CF" w:rsidRDefault="00FE4B0F" w:rsidP="00607ECF">
      <w:pPr>
        <w:spacing w:after="0"/>
        <w:jc w:val="both"/>
        <w:rPr>
          <w:rFonts w:ascii="Times New Roman" w:hAnsi="Times New Roman" w:cs="Times New Roman"/>
        </w:rPr>
      </w:pPr>
      <w:r w:rsidRPr="00CF70CF">
        <w:rPr>
          <w:rFonts w:ascii="Times New Roman" w:hAnsi="Times New Roman" w:cs="Times New Roman"/>
        </w:rPr>
        <w:t xml:space="preserve">Integracja musi się odbyć zgodnie z udostępnionym przez Centrum e-Zdrowia szablonem HL7 CDA dla </w:t>
      </w:r>
      <w:proofErr w:type="spellStart"/>
      <w:r w:rsidRPr="00CF70CF">
        <w:rPr>
          <w:rFonts w:ascii="Times New Roman" w:hAnsi="Times New Roman" w:cs="Times New Roman"/>
        </w:rPr>
        <w:t>digitalizowanej</w:t>
      </w:r>
      <w:proofErr w:type="spellEnd"/>
      <w:r w:rsidRPr="00CF70CF">
        <w:rPr>
          <w:rFonts w:ascii="Times New Roman" w:hAnsi="Times New Roman" w:cs="Times New Roman"/>
        </w:rPr>
        <w:t xml:space="preserve"> karty informacyjnej z leczenia szpitalnego, w którym w ramach realizacji wytycznych Programu KPO i naboru konkursowego dla szpitali do projektu „DIGITALIZACJA DOKUMENTACJI MEDYCZNEJ ISTOTNEJ Z PUNKTU WIDZENIA LECZENIA I PROFILAKTYKI”, dostarczono szczegółowe specyfikacje umożliwiające realizacje wytycznych przedsięwzięcia w zakresie samodzielnego przenoszenia treści dokumentu do szablonu HL7 CDA przez podmiot leczniczy i zapisywaniu go lokalnie jako dokument EDM.</w:t>
      </w:r>
    </w:p>
    <w:p w14:paraId="57332935" w14:textId="77777777" w:rsidR="005A212A" w:rsidRPr="00CF70CF" w:rsidRDefault="005A212A" w:rsidP="00607ECF">
      <w:pPr>
        <w:spacing w:after="0"/>
        <w:jc w:val="both"/>
        <w:rPr>
          <w:rFonts w:ascii="Times New Roman" w:hAnsi="Times New Roman" w:cs="Times New Roman"/>
        </w:rPr>
      </w:pPr>
    </w:p>
    <w:p w14:paraId="60C0A97F" w14:textId="77777777" w:rsidR="00556097" w:rsidRPr="00CF70CF" w:rsidRDefault="00556097" w:rsidP="00607ECF">
      <w:pPr>
        <w:pStyle w:val="Nagwek5"/>
        <w:spacing w:before="0" w:after="0" w:line="276" w:lineRule="auto"/>
        <w:rPr>
          <w:rFonts w:ascii="Times New Roman" w:hAnsi="Times New Roman" w:cs="Times New Roman"/>
          <w:b w:val="0"/>
          <w:bCs w:val="0"/>
          <w:sz w:val="22"/>
          <w:szCs w:val="22"/>
        </w:rPr>
      </w:pPr>
      <w:r w:rsidRPr="00CF70CF">
        <w:rPr>
          <w:rFonts w:ascii="Times New Roman" w:hAnsi="Times New Roman" w:cs="Times New Roman"/>
          <w:sz w:val="22"/>
          <w:szCs w:val="22"/>
        </w:rPr>
        <w:br w:type="page"/>
      </w:r>
      <w:r w:rsidRPr="00CF70CF">
        <w:rPr>
          <w:rFonts w:ascii="Times New Roman" w:eastAsia="Times New Roman" w:hAnsi="Times New Roman" w:cs="Times New Roman"/>
          <w:bCs w:val="0"/>
          <w:i w:val="0"/>
          <w:sz w:val="22"/>
          <w:szCs w:val="22"/>
          <w:lang w:eastAsia="pl-PL"/>
        </w:rPr>
        <w:lastRenderedPageBreak/>
        <w:t>Załącznik Nr 4 do SWZ</w:t>
      </w:r>
      <w:r w:rsidRPr="00CF70CF">
        <w:rPr>
          <w:rFonts w:ascii="Times New Roman" w:hAnsi="Times New Roman" w:cs="Times New Roman"/>
          <w:b w:val="0"/>
          <w:bCs w:val="0"/>
          <w:sz w:val="22"/>
          <w:szCs w:val="22"/>
        </w:rPr>
        <w:t xml:space="preserve"> – pakiet 3</w:t>
      </w:r>
    </w:p>
    <w:p w14:paraId="5A3365C5" w14:textId="77777777" w:rsidR="00556097" w:rsidRPr="00CF70CF" w:rsidRDefault="00661188" w:rsidP="00607ECF">
      <w:pPr>
        <w:spacing w:after="0"/>
        <w:ind w:left="720"/>
        <w:jc w:val="center"/>
        <w:rPr>
          <w:rFonts w:ascii="Times New Roman" w:hAnsi="Times New Roman" w:cs="Times New Roman"/>
          <w:b/>
          <w:bCs/>
        </w:rPr>
      </w:pPr>
      <w:r w:rsidRPr="00CF70CF">
        <w:rPr>
          <w:rFonts w:ascii="Times New Roman" w:hAnsi="Times New Roman" w:cs="Times New Roman"/>
          <w:b/>
          <w:bCs/>
        </w:rPr>
        <w:t>Parametry techniczno-funkcjonalne</w:t>
      </w:r>
    </w:p>
    <w:p w14:paraId="00D42158" w14:textId="77777777" w:rsidR="00556097" w:rsidRPr="00CF70CF" w:rsidRDefault="00556097" w:rsidP="00607ECF">
      <w:pPr>
        <w:spacing w:after="0"/>
        <w:ind w:left="720"/>
        <w:jc w:val="center"/>
        <w:rPr>
          <w:rFonts w:ascii="Times New Roman" w:hAnsi="Times New Roman" w:cs="Times New Roman"/>
          <w:b/>
          <w:bCs/>
        </w:rPr>
      </w:pPr>
    </w:p>
    <w:p w14:paraId="650FDA39" w14:textId="77777777" w:rsidR="00556097" w:rsidRPr="00CF70CF" w:rsidRDefault="00556097" w:rsidP="00607ECF">
      <w:pPr>
        <w:spacing w:after="0"/>
        <w:jc w:val="both"/>
        <w:rPr>
          <w:rFonts w:ascii="Times New Roman" w:hAnsi="Times New Roman" w:cs="Times New Roman"/>
          <w:b/>
          <w:bCs/>
        </w:rPr>
      </w:pPr>
      <w:r w:rsidRPr="00CF70CF">
        <w:rPr>
          <w:rFonts w:ascii="Times New Roman" w:hAnsi="Times New Roman" w:cs="Times New Roman"/>
          <w:b/>
          <w:bCs/>
        </w:rPr>
        <w:t>Przedmiotem zamówienia jest:</w:t>
      </w:r>
    </w:p>
    <w:p w14:paraId="2C33B1D3" w14:textId="77777777" w:rsidR="00556097" w:rsidRPr="00CF70CF" w:rsidRDefault="00556097" w:rsidP="00885433">
      <w:pPr>
        <w:numPr>
          <w:ilvl w:val="0"/>
          <w:numId w:val="175"/>
        </w:numPr>
        <w:spacing w:after="0"/>
        <w:jc w:val="both"/>
        <w:rPr>
          <w:rFonts w:ascii="Times New Roman" w:hAnsi="Times New Roman" w:cs="Times New Roman"/>
        </w:rPr>
      </w:pPr>
      <w:r w:rsidRPr="00CF70CF">
        <w:rPr>
          <w:rFonts w:ascii="Times New Roman" w:hAnsi="Times New Roman" w:cs="Times New Roman"/>
        </w:rPr>
        <w:t xml:space="preserve">Dostawa i instalacja oprogramowania do skanowania dokumentacji medycznej –– wraz z integracją z systemem </w:t>
      </w:r>
      <w:proofErr w:type="spellStart"/>
      <w:r w:rsidRPr="00CF70CF">
        <w:rPr>
          <w:rFonts w:ascii="Times New Roman" w:hAnsi="Times New Roman" w:cs="Times New Roman"/>
        </w:rPr>
        <w:t>mMedica</w:t>
      </w:r>
      <w:proofErr w:type="spellEnd"/>
      <w:r w:rsidRPr="00CF70CF">
        <w:rPr>
          <w:rFonts w:ascii="Times New Roman" w:hAnsi="Times New Roman" w:cs="Times New Roman"/>
        </w:rPr>
        <w:t xml:space="preserve"> użytkowanym przez Zamawiającego. </w:t>
      </w:r>
    </w:p>
    <w:p w14:paraId="5639A6EB" w14:textId="77777777" w:rsidR="00556097" w:rsidRPr="00CF70CF" w:rsidRDefault="00556097" w:rsidP="00885433">
      <w:pPr>
        <w:pStyle w:val="Akapitzlist"/>
        <w:numPr>
          <w:ilvl w:val="0"/>
          <w:numId w:val="175"/>
        </w:numPr>
        <w:spacing w:after="0"/>
        <w:contextualSpacing/>
        <w:jc w:val="both"/>
        <w:rPr>
          <w:rFonts w:ascii="Times New Roman" w:hAnsi="Times New Roman" w:cs="Times New Roman"/>
        </w:rPr>
      </w:pPr>
      <w:r w:rsidRPr="00CF70CF">
        <w:rPr>
          <w:rFonts w:ascii="Times New Roman" w:hAnsi="Times New Roman" w:cs="Times New Roman"/>
        </w:rPr>
        <w:t xml:space="preserve">Licencja na okres 36 miesięcy  dla 70 stanowisk programu podstawowego </w:t>
      </w:r>
      <w:proofErr w:type="spellStart"/>
      <w:r w:rsidRPr="00CF70CF">
        <w:rPr>
          <w:rFonts w:ascii="Times New Roman" w:hAnsi="Times New Roman" w:cs="Times New Roman"/>
        </w:rPr>
        <w:t>mMedica</w:t>
      </w:r>
      <w:proofErr w:type="spellEnd"/>
      <w:r w:rsidRPr="00CF70CF">
        <w:rPr>
          <w:rFonts w:ascii="Times New Roman" w:hAnsi="Times New Roman" w:cs="Times New Roman"/>
        </w:rPr>
        <w:t xml:space="preserve"> Standard +</w:t>
      </w:r>
    </w:p>
    <w:p w14:paraId="7CC57935" w14:textId="77777777" w:rsidR="00556097" w:rsidRPr="00CF70CF" w:rsidRDefault="00556097" w:rsidP="00885433">
      <w:pPr>
        <w:numPr>
          <w:ilvl w:val="0"/>
          <w:numId w:val="175"/>
        </w:numPr>
        <w:spacing w:after="0"/>
        <w:jc w:val="both"/>
        <w:rPr>
          <w:rFonts w:ascii="Times New Roman" w:hAnsi="Times New Roman" w:cs="Times New Roman"/>
        </w:rPr>
      </w:pPr>
      <w:r w:rsidRPr="00CF70CF">
        <w:rPr>
          <w:rFonts w:ascii="Times New Roman" w:hAnsi="Times New Roman" w:cs="Times New Roman"/>
        </w:rPr>
        <w:t>Przeszkolenie personelu z obsługi rozwiązania.</w:t>
      </w:r>
    </w:p>
    <w:p w14:paraId="3EC7DF6A" w14:textId="77777777" w:rsidR="00556097" w:rsidRPr="00CF70CF" w:rsidRDefault="00556097" w:rsidP="00885433">
      <w:pPr>
        <w:numPr>
          <w:ilvl w:val="0"/>
          <w:numId w:val="175"/>
        </w:numPr>
        <w:spacing w:after="0"/>
        <w:jc w:val="both"/>
        <w:rPr>
          <w:rFonts w:ascii="Times New Roman" w:hAnsi="Times New Roman" w:cs="Times New Roman"/>
        </w:rPr>
      </w:pPr>
      <w:r w:rsidRPr="00CF70CF">
        <w:rPr>
          <w:rFonts w:ascii="Times New Roman" w:hAnsi="Times New Roman" w:cs="Times New Roman"/>
        </w:rPr>
        <w:t>Świadczenie wsparcia technicznego i serwisowego przez okres min. 36 miesięcy od wdrożenia.</w:t>
      </w:r>
    </w:p>
    <w:p w14:paraId="14D2B469" w14:textId="77777777" w:rsidR="00556097" w:rsidRPr="00CF70CF" w:rsidRDefault="00556097" w:rsidP="00607ECF">
      <w:pPr>
        <w:spacing w:after="0"/>
        <w:ind w:left="720"/>
        <w:jc w:val="both"/>
        <w:rPr>
          <w:rFonts w:ascii="Times New Roman" w:hAnsi="Times New Roman" w:cs="Times New Roman"/>
        </w:rPr>
      </w:pPr>
    </w:p>
    <w:p w14:paraId="725FDDE2" w14:textId="77777777" w:rsidR="00556097" w:rsidRPr="00CF70CF" w:rsidRDefault="00556097" w:rsidP="00607ECF">
      <w:pPr>
        <w:spacing w:after="0"/>
        <w:jc w:val="both"/>
        <w:rPr>
          <w:rFonts w:ascii="Times New Roman" w:hAnsi="Times New Roman" w:cs="Times New Roman"/>
          <w:b/>
          <w:bCs/>
        </w:rPr>
      </w:pPr>
      <w:r w:rsidRPr="00CF70CF">
        <w:rPr>
          <w:rFonts w:ascii="Times New Roman" w:hAnsi="Times New Roman" w:cs="Times New Roman"/>
          <w:b/>
          <w:bCs/>
        </w:rPr>
        <w:t>Zamówienie obejmuje dostawę licencji na rozwiązanie, spełniające następujące wymagania funkcjonalne:</w:t>
      </w:r>
    </w:p>
    <w:p w14:paraId="62D01AB7" w14:textId="77777777" w:rsidR="00556097" w:rsidRPr="00CF70CF" w:rsidRDefault="00556097" w:rsidP="00885433">
      <w:pPr>
        <w:pStyle w:val="Akapitzlist"/>
        <w:numPr>
          <w:ilvl w:val="0"/>
          <w:numId w:val="176"/>
        </w:numPr>
        <w:spacing w:after="0"/>
        <w:contextualSpacing/>
        <w:jc w:val="both"/>
        <w:rPr>
          <w:rFonts w:ascii="Times New Roman" w:hAnsi="Times New Roman" w:cs="Times New Roman"/>
        </w:rPr>
      </w:pPr>
      <w:r w:rsidRPr="00CF70CF">
        <w:rPr>
          <w:rFonts w:ascii="Times New Roman" w:hAnsi="Times New Roman" w:cs="Times New Roman"/>
        </w:rPr>
        <w:t xml:space="preserve">Wyszukiwanie pacjenta na wyświetlaczu urządzenia skanującego bezpośrednio z bazy sytemu </w:t>
      </w:r>
      <w:proofErr w:type="spellStart"/>
      <w:r w:rsidRPr="00CF70CF">
        <w:rPr>
          <w:rFonts w:ascii="Times New Roman" w:hAnsi="Times New Roman" w:cs="Times New Roman"/>
        </w:rPr>
        <w:t>mMedica</w:t>
      </w:r>
      <w:proofErr w:type="spellEnd"/>
    </w:p>
    <w:p w14:paraId="649DC2CF" w14:textId="77777777" w:rsidR="00556097" w:rsidRPr="00CF70CF" w:rsidRDefault="00556097" w:rsidP="00885433">
      <w:pPr>
        <w:pStyle w:val="Akapitzlist"/>
        <w:numPr>
          <w:ilvl w:val="0"/>
          <w:numId w:val="176"/>
        </w:numPr>
        <w:spacing w:after="0"/>
        <w:contextualSpacing/>
        <w:jc w:val="both"/>
        <w:rPr>
          <w:rFonts w:ascii="Times New Roman" w:hAnsi="Times New Roman" w:cs="Times New Roman"/>
        </w:rPr>
      </w:pPr>
      <w:r w:rsidRPr="00CF70CF">
        <w:rPr>
          <w:rFonts w:ascii="Times New Roman" w:hAnsi="Times New Roman" w:cs="Times New Roman"/>
        </w:rPr>
        <w:t>Umożliwia bezpośrednie skanowanie dokumentów pacjentów z urządzeń skanujących wprost do systemu </w:t>
      </w:r>
      <w:proofErr w:type="spellStart"/>
      <w:r w:rsidRPr="00CF70CF">
        <w:rPr>
          <w:rFonts w:ascii="Times New Roman" w:hAnsi="Times New Roman" w:cs="Times New Roman"/>
        </w:rPr>
        <w:t>mMedica</w:t>
      </w:r>
      <w:proofErr w:type="spellEnd"/>
    </w:p>
    <w:p w14:paraId="1347615C" w14:textId="77777777" w:rsidR="00556097" w:rsidRPr="00CF70CF" w:rsidRDefault="00556097" w:rsidP="00885433">
      <w:pPr>
        <w:pStyle w:val="Akapitzlist"/>
        <w:numPr>
          <w:ilvl w:val="0"/>
          <w:numId w:val="176"/>
        </w:numPr>
        <w:spacing w:after="0"/>
        <w:contextualSpacing/>
        <w:jc w:val="both"/>
        <w:rPr>
          <w:rFonts w:ascii="Times New Roman" w:hAnsi="Times New Roman" w:cs="Times New Roman"/>
        </w:rPr>
      </w:pPr>
      <w:r w:rsidRPr="00CF70CF">
        <w:rPr>
          <w:rFonts w:ascii="Times New Roman" w:hAnsi="Times New Roman" w:cs="Times New Roman"/>
        </w:rPr>
        <w:t xml:space="preserve">Możliwość skanowania dokumentów i ich automatycznego przypisywania do odpowiedniego pacjenta w systemie </w:t>
      </w:r>
      <w:proofErr w:type="spellStart"/>
      <w:r w:rsidRPr="00CF70CF">
        <w:rPr>
          <w:rFonts w:ascii="Times New Roman" w:hAnsi="Times New Roman" w:cs="Times New Roman"/>
        </w:rPr>
        <w:t>mMedica</w:t>
      </w:r>
      <w:proofErr w:type="spellEnd"/>
    </w:p>
    <w:p w14:paraId="346EB7F3" w14:textId="77777777" w:rsidR="00556097" w:rsidRPr="00CF70CF" w:rsidRDefault="00556097" w:rsidP="00885433">
      <w:pPr>
        <w:pStyle w:val="Akapitzlist"/>
        <w:numPr>
          <w:ilvl w:val="0"/>
          <w:numId w:val="176"/>
        </w:numPr>
        <w:spacing w:after="0"/>
        <w:contextualSpacing/>
        <w:jc w:val="both"/>
        <w:rPr>
          <w:rFonts w:ascii="Times New Roman" w:hAnsi="Times New Roman" w:cs="Times New Roman"/>
        </w:rPr>
      </w:pPr>
      <w:r w:rsidRPr="00CF70CF">
        <w:rPr>
          <w:rFonts w:ascii="Times New Roman" w:hAnsi="Times New Roman" w:cs="Times New Roman"/>
        </w:rPr>
        <w:t xml:space="preserve">Integracja z systemem </w:t>
      </w:r>
      <w:proofErr w:type="spellStart"/>
      <w:r w:rsidRPr="00CF70CF">
        <w:rPr>
          <w:rFonts w:ascii="Times New Roman" w:hAnsi="Times New Roman" w:cs="Times New Roman"/>
        </w:rPr>
        <w:t>mMedica</w:t>
      </w:r>
      <w:proofErr w:type="spellEnd"/>
      <w:r w:rsidRPr="00CF70CF">
        <w:rPr>
          <w:rFonts w:ascii="Times New Roman" w:hAnsi="Times New Roman" w:cs="Times New Roman"/>
        </w:rPr>
        <w:t xml:space="preserve"> za pomocą API lub dedykowanego modułu integracyjnego</w:t>
      </w:r>
    </w:p>
    <w:p w14:paraId="1693C198" w14:textId="77777777" w:rsidR="00556097" w:rsidRPr="00CF70CF" w:rsidRDefault="00556097" w:rsidP="00885433">
      <w:pPr>
        <w:pStyle w:val="Akapitzlist"/>
        <w:numPr>
          <w:ilvl w:val="0"/>
          <w:numId w:val="176"/>
        </w:numPr>
        <w:spacing w:after="0"/>
        <w:contextualSpacing/>
        <w:jc w:val="both"/>
        <w:rPr>
          <w:rFonts w:ascii="Times New Roman" w:hAnsi="Times New Roman" w:cs="Times New Roman"/>
        </w:rPr>
      </w:pPr>
      <w:r w:rsidRPr="00CF70CF">
        <w:rPr>
          <w:rFonts w:ascii="Times New Roman" w:hAnsi="Times New Roman" w:cs="Times New Roman"/>
        </w:rPr>
        <w:t>Możliwość skanowania wielostronicowego oraz zapisu w formacie PDF</w:t>
      </w:r>
    </w:p>
    <w:p w14:paraId="3D768F4E" w14:textId="77777777" w:rsidR="00556097" w:rsidRPr="00CF70CF" w:rsidRDefault="00556097" w:rsidP="00885433">
      <w:pPr>
        <w:pStyle w:val="Akapitzlist"/>
        <w:numPr>
          <w:ilvl w:val="0"/>
          <w:numId w:val="176"/>
        </w:numPr>
        <w:spacing w:after="0"/>
        <w:contextualSpacing/>
        <w:jc w:val="both"/>
        <w:rPr>
          <w:rFonts w:ascii="Times New Roman" w:hAnsi="Times New Roman" w:cs="Times New Roman"/>
        </w:rPr>
      </w:pPr>
      <w:r w:rsidRPr="00CF70CF">
        <w:rPr>
          <w:rFonts w:ascii="Times New Roman" w:hAnsi="Times New Roman" w:cs="Times New Roman"/>
        </w:rPr>
        <w:t>Możliwość przypisania skanu do konkretnego przeznaczenia dokumentu medycznego (np. karta informacyjna, zgoda pacjenta, wyniki badań)</w:t>
      </w:r>
    </w:p>
    <w:p w14:paraId="086467D3" w14:textId="77777777" w:rsidR="00556097" w:rsidRPr="00CF70CF" w:rsidRDefault="00556097" w:rsidP="00885433">
      <w:pPr>
        <w:pStyle w:val="Akapitzlist"/>
        <w:numPr>
          <w:ilvl w:val="0"/>
          <w:numId w:val="176"/>
        </w:numPr>
        <w:spacing w:after="0"/>
        <w:contextualSpacing/>
        <w:jc w:val="both"/>
        <w:rPr>
          <w:rFonts w:ascii="Times New Roman" w:hAnsi="Times New Roman" w:cs="Times New Roman"/>
        </w:rPr>
      </w:pPr>
      <w:r w:rsidRPr="00CF70CF">
        <w:rPr>
          <w:rFonts w:ascii="Times New Roman" w:hAnsi="Times New Roman" w:cs="Times New Roman"/>
        </w:rPr>
        <w:t>Obsługa pracy na wielu stanowiskach jednocześnie (licencja bez limitu użytkowników)</w:t>
      </w:r>
    </w:p>
    <w:p w14:paraId="0EEFBDE1" w14:textId="77777777" w:rsidR="00556097" w:rsidRPr="00CF70CF" w:rsidRDefault="00556097" w:rsidP="00885433">
      <w:pPr>
        <w:pStyle w:val="Akapitzlist"/>
        <w:numPr>
          <w:ilvl w:val="0"/>
          <w:numId w:val="174"/>
        </w:numPr>
        <w:spacing w:after="0"/>
        <w:contextualSpacing/>
        <w:jc w:val="both"/>
        <w:rPr>
          <w:rFonts w:ascii="Times New Roman" w:hAnsi="Times New Roman" w:cs="Times New Roman"/>
        </w:rPr>
      </w:pPr>
      <w:r w:rsidRPr="00CF70CF">
        <w:rPr>
          <w:rFonts w:ascii="Times New Roman" w:hAnsi="Times New Roman" w:cs="Times New Roman"/>
        </w:rPr>
        <w:t xml:space="preserve">Panel zarządzania umożliwiający ewidencję urządzeń oraz użytkowników </w:t>
      </w:r>
    </w:p>
    <w:p w14:paraId="1E542B5F" w14:textId="77777777" w:rsidR="00556097" w:rsidRPr="00CF70CF" w:rsidRDefault="00556097" w:rsidP="00885433">
      <w:pPr>
        <w:pStyle w:val="Akapitzlist"/>
        <w:numPr>
          <w:ilvl w:val="0"/>
          <w:numId w:val="174"/>
        </w:numPr>
        <w:spacing w:after="0"/>
        <w:contextualSpacing/>
        <w:jc w:val="both"/>
        <w:rPr>
          <w:rFonts w:ascii="Times New Roman" w:hAnsi="Times New Roman" w:cs="Times New Roman"/>
        </w:rPr>
      </w:pPr>
      <w:r w:rsidRPr="00CF70CF">
        <w:rPr>
          <w:rFonts w:ascii="Times New Roman" w:hAnsi="Times New Roman" w:cs="Times New Roman"/>
        </w:rPr>
        <w:t>Możliwość autoryzacji na urządzenia za pomocą loginu oraz hasła lub Karty (RFID)</w:t>
      </w:r>
    </w:p>
    <w:p w14:paraId="1E108BB1" w14:textId="77777777" w:rsidR="00556097" w:rsidRPr="00CF70CF" w:rsidRDefault="00556097" w:rsidP="00885433">
      <w:pPr>
        <w:pStyle w:val="Akapitzlist"/>
        <w:numPr>
          <w:ilvl w:val="0"/>
          <w:numId w:val="174"/>
        </w:numPr>
        <w:spacing w:after="0"/>
        <w:contextualSpacing/>
        <w:jc w:val="both"/>
        <w:rPr>
          <w:rFonts w:ascii="Times New Roman" w:hAnsi="Times New Roman" w:cs="Times New Roman"/>
        </w:rPr>
      </w:pPr>
      <w:r w:rsidRPr="00CF70CF">
        <w:rPr>
          <w:rFonts w:ascii="Times New Roman" w:hAnsi="Times New Roman" w:cs="Times New Roman"/>
        </w:rPr>
        <w:t>Możliwość instalacji systemu w chmurze oraz w infrastrukturze Zamawiającego</w:t>
      </w:r>
    </w:p>
    <w:p w14:paraId="7BCBD745" w14:textId="77777777" w:rsidR="00556097" w:rsidRPr="00CF70CF" w:rsidRDefault="00556097" w:rsidP="00885433">
      <w:pPr>
        <w:pStyle w:val="Akapitzlist"/>
        <w:numPr>
          <w:ilvl w:val="0"/>
          <w:numId w:val="174"/>
        </w:numPr>
        <w:spacing w:after="0"/>
        <w:contextualSpacing/>
        <w:jc w:val="both"/>
        <w:rPr>
          <w:rFonts w:ascii="Times New Roman" w:hAnsi="Times New Roman" w:cs="Times New Roman"/>
        </w:rPr>
      </w:pPr>
      <w:r w:rsidRPr="00CF70CF">
        <w:rPr>
          <w:rFonts w:ascii="Times New Roman" w:hAnsi="Times New Roman" w:cs="Times New Roman"/>
        </w:rPr>
        <w:t>Po zakończeniu realizacji zadania, Zamawiający musi w efekcie posiadać narzędzie, dzięki któremu samodzielnie będzie mógł weryfikować stan indeksacji tych dokumentów na P1 oraz samodzielnie przeprowadzać operacje uzupełniające w przyszłości.</w:t>
      </w:r>
    </w:p>
    <w:p w14:paraId="560E6754" w14:textId="77777777" w:rsidR="00556097" w:rsidRPr="00CF70CF" w:rsidRDefault="00556097" w:rsidP="00607ECF">
      <w:pPr>
        <w:pStyle w:val="Akapitzlist"/>
        <w:spacing w:after="0"/>
        <w:jc w:val="both"/>
        <w:rPr>
          <w:rFonts w:ascii="Times New Roman" w:hAnsi="Times New Roman" w:cs="Times New Roman"/>
        </w:rPr>
      </w:pPr>
    </w:p>
    <w:p w14:paraId="019EE5B3" w14:textId="77777777" w:rsidR="00556097" w:rsidRPr="00CF70CF" w:rsidRDefault="00556097" w:rsidP="00607ECF">
      <w:pPr>
        <w:spacing w:after="0"/>
        <w:jc w:val="both"/>
        <w:rPr>
          <w:rFonts w:ascii="Times New Roman" w:hAnsi="Times New Roman" w:cs="Times New Roman"/>
          <w:b/>
          <w:bCs/>
        </w:rPr>
      </w:pPr>
      <w:r w:rsidRPr="00CF70CF">
        <w:rPr>
          <w:rFonts w:ascii="Times New Roman" w:hAnsi="Times New Roman" w:cs="Times New Roman"/>
          <w:b/>
          <w:bCs/>
        </w:rPr>
        <w:t>Wdrożenie i integracja</w:t>
      </w:r>
    </w:p>
    <w:p w14:paraId="47DEB1E2" w14:textId="77777777" w:rsidR="00556097" w:rsidRPr="00CF70CF" w:rsidRDefault="00556097" w:rsidP="00885433">
      <w:pPr>
        <w:pStyle w:val="Akapitzlist"/>
        <w:numPr>
          <w:ilvl w:val="0"/>
          <w:numId w:val="174"/>
        </w:numPr>
        <w:spacing w:after="0"/>
        <w:contextualSpacing/>
        <w:jc w:val="both"/>
        <w:rPr>
          <w:rFonts w:ascii="Times New Roman" w:hAnsi="Times New Roman" w:cs="Times New Roman"/>
        </w:rPr>
      </w:pPr>
      <w:r w:rsidRPr="00CF70CF">
        <w:rPr>
          <w:rFonts w:ascii="Times New Roman" w:hAnsi="Times New Roman" w:cs="Times New Roman"/>
        </w:rPr>
        <w:t>Instalacja oprogramowania na wskazanych stacjach roboczych.</w:t>
      </w:r>
    </w:p>
    <w:p w14:paraId="455B0B3C" w14:textId="77777777" w:rsidR="00556097" w:rsidRPr="00CF70CF" w:rsidRDefault="00556097" w:rsidP="00885433">
      <w:pPr>
        <w:pStyle w:val="Akapitzlist"/>
        <w:numPr>
          <w:ilvl w:val="0"/>
          <w:numId w:val="174"/>
        </w:numPr>
        <w:spacing w:after="0"/>
        <w:contextualSpacing/>
        <w:jc w:val="both"/>
        <w:rPr>
          <w:rFonts w:ascii="Times New Roman" w:hAnsi="Times New Roman" w:cs="Times New Roman"/>
        </w:rPr>
      </w:pPr>
      <w:r w:rsidRPr="00CF70CF">
        <w:rPr>
          <w:rFonts w:ascii="Times New Roman" w:hAnsi="Times New Roman" w:cs="Times New Roman"/>
        </w:rPr>
        <w:t xml:space="preserve">Wdrożenie autoryzacji na urządzenia. </w:t>
      </w:r>
    </w:p>
    <w:p w14:paraId="50CAE3D3" w14:textId="77777777" w:rsidR="00556097" w:rsidRPr="00CF70CF" w:rsidRDefault="00556097" w:rsidP="00885433">
      <w:pPr>
        <w:pStyle w:val="Akapitzlist"/>
        <w:numPr>
          <w:ilvl w:val="0"/>
          <w:numId w:val="174"/>
        </w:numPr>
        <w:spacing w:after="0"/>
        <w:contextualSpacing/>
        <w:jc w:val="both"/>
        <w:rPr>
          <w:rFonts w:ascii="Times New Roman" w:hAnsi="Times New Roman" w:cs="Times New Roman"/>
        </w:rPr>
      </w:pPr>
      <w:r w:rsidRPr="00CF70CF">
        <w:rPr>
          <w:rFonts w:ascii="Times New Roman" w:hAnsi="Times New Roman" w:cs="Times New Roman"/>
        </w:rPr>
        <w:t xml:space="preserve">Konfiguracja integracji z systemem </w:t>
      </w:r>
      <w:proofErr w:type="spellStart"/>
      <w:r w:rsidRPr="00CF70CF">
        <w:rPr>
          <w:rFonts w:ascii="Times New Roman" w:hAnsi="Times New Roman" w:cs="Times New Roman"/>
        </w:rPr>
        <w:t>mMedica</w:t>
      </w:r>
      <w:proofErr w:type="spellEnd"/>
      <w:r w:rsidRPr="00CF70CF">
        <w:rPr>
          <w:rFonts w:ascii="Times New Roman" w:hAnsi="Times New Roman" w:cs="Times New Roman"/>
        </w:rPr>
        <w:t xml:space="preserve"> (w wersji używanej przez Zamawiającego).</w:t>
      </w:r>
    </w:p>
    <w:p w14:paraId="1292E621" w14:textId="77777777" w:rsidR="00556097" w:rsidRPr="00CF70CF" w:rsidRDefault="00556097" w:rsidP="00885433">
      <w:pPr>
        <w:pStyle w:val="Akapitzlist"/>
        <w:numPr>
          <w:ilvl w:val="0"/>
          <w:numId w:val="174"/>
        </w:numPr>
        <w:spacing w:after="0"/>
        <w:contextualSpacing/>
        <w:jc w:val="both"/>
        <w:rPr>
          <w:rFonts w:ascii="Times New Roman" w:hAnsi="Times New Roman" w:cs="Times New Roman"/>
        </w:rPr>
      </w:pPr>
      <w:r w:rsidRPr="00CF70CF">
        <w:rPr>
          <w:rFonts w:ascii="Times New Roman" w:hAnsi="Times New Roman" w:cs="Times New Roman"/>
        </w:rPr>
        <w:t>Testy funkcjonalne poprawności działania i zgodności z wymaganiami.</w:t>
      </w:r>
    </w:p>
    <w:p w14:paraId="2893369D" w14:textId="77777777" w:rsidR="00556097" w:rsidRPr="00CF70CF" w:rsidRDefault="00556097" w:rsidP="00885433">
      <w:pPr>
        <w:pStyle w:val="Akapitzlist"/>
        <w:numPr>
          <w:ilvl w:val="0"/>
          <w:numId w:val="174"/>
        </w:numPr>
        <w:spacing w:after="0"/>
        <w:contextualSpacing/>
        <w:jc w:val="both"/>
        <w:rPr>
          <w:rFonts w:ascii="Times New Roman" w:hAnsi="Times New Roman" w:cs="Times New Roman"/>
        </w:rPr>
      </w:pPr>
      <w:r w:rsidRPr="00CF70CF">
        <w:rPr>
          <w:rFonts w:ascii="Times New Roman" w:hAnsi="Times New Roman" w:cs="Times New Roman"/>
        </w:rPr>
        <w:t xml:space="preserve"> Sporządzenie dokumentacji powdrożeniowej i instrukcji użytkownika.</w:t>
      </w:r>
    </w:p>
    <w:p w14:paraId="32A2E879" w14:textId="77777777" w:rsidR="00556097" w:rsidRPr="00CF70CF" w:rsidRDefault="00556097" w:rsidP="00607ECF">
      <w:pPr>
        <w:spacing w:after="0"/>
        <w:jc w:val="both"/>
        <w:rPr>
          <w:rFonts w:ascii="Times New Roman" w:hAnsi="Times New Roman" w:cs="Times New Roman"/>
          <w:b/>
          <w:bCs/>
        </w:rPr>
      </w:pPr>
      <w:r w:rsidRPr="00CF70CF">
        <w:rPr>
          <w:rFonts w:ascii="Times New Roman" w:hAnsi="Times New Roman" w:cs="Times New Roman"/>
          <w:b/>
          <w:bCs/>
        </w:rPr>
        <w:t>Szkolenie</w:t>
      </w:r>
    </w:p>
    <w:p w14:paraId="2EBD2FB7" w14:textId="77777777" w:rsidR="00556097" w:rsidRPr="00CF70CF" w:rsidRDefault="00556097" w:rsidP="00885433">
      <w:pPr>
        <w:numPr>
          <w:ilvl w:val="0"/>
          <w:numId w:val="177"/>
        </w:numPr>
        <w:spacing w:after="0"/>
        <w:jc w:val="both"/>
        <w:rPr>
          <w:rFonts w:ascii="Times New Roman" w:hAnsi="Times New Roman" w:cs="Times New Roman"/>
        </w:rPr>
      </w:pPr>
      <w:r w:rsidRPr="00CF70CF">
        <w:rPr>
          <w:rFonts w:ascii="Times New Roman" w:hAnsi="Times New Roman" w:cs="Times New Roman"/>
        </w:rPr>
        <w:t>Przeprowadzenie szkolenia dla personelu</w:t>
      </w:r>
    </w:p>
    <w:p w14:paraId="2ADC5D71" w14:textId="77777777" w:rsidR="00556097" w:rsidRPr="00CF70CF" w:rsidRDefault="00556097" w:rsidP="00885433">
      <w:pPr>
        <w:numPr>
          <w:ilvl w:val="0"/>
          <w:numId w:val="177"/>
        </w:numPr>
        <w:spacing w:after="0"/>
        <w:jc w:val="both"/>
        <w:rPr>
          <w:rFonts w:ascii="Times New Roman" w:hAnsi="Times New Roman" w:cs="Times New Roman"/>
        </w:rPr>
      </w:pPr>
      <w:r w:rsidRPr="00CF70CF">
        <w:rPr>
          <w:rFonts w:ascii="Times New Roman" w:hAnsi="Times New Roman" w:cs="Times New Roman"/>
        </w:rPr>
        <w:t xml:space="preserve">Zakres szkolenia: obsługa skanera, przypisywanie dokumentów, korzystanie z funkcji integracyjnych w </w:t>
      </w:r>
      <w:proofErr w:type="spellStart"/>
      <w:r w:rsidRPr="00CF70CF">
        <w:rPr>
          <w:rFonts w:ascii="Times New Roman" w:hAnsi="Times New Roman" w:cs="Times New Roman"/>
        </w:rPr>
        <w:t>mMedica</w:t>
      </w:r>
      <w:proofErr w:type="spellEnd"/>
    </w:p>
    <w:p w14:paraId="62F98959" w14:textId="77777777" w:rsidR="00556097" w:rsidRPr="00CF70CF" w:rsidRDefault="00556097" w:rsidP="00885433">
      <w:pPr>
        <w:numPr>
          <w:ilvl w:val="0"/>
          <w:numId w:val="177"/>
        </w:numPr>
        <w:spacing w:after="0"/>
        <w:jc w:val="both"/>
        <w:rPr>
          <w:rFonts w:ascii="Times New Roman" w:hAnsi="Times New Roman" w:cs="Times New Roman"/>
        </w:rPr>
      </w:pPr>
      <w:r w:rsidRPr="00CF70CF">
        <w:rPr>
          <w:rFonts w:ascii="Times New Roman" w:hAnsi="Times New Roman" w:cs="Times New Roman"/>
        </w:rPr>
        <w:t>Udostępnienie materiałów szkoleniowych (wersja elektroniczna)</w:t>
      </w:r>
    </w:p>
    <w:p w14:paraId="1A16F83F" w14:textId="77777777" w:rsidR="00556097" w:rsidRPr="00CF70CF" w:rsidRDefault="00556097" w:rsidP="00607ECF">
      <w:pPr>
        <w:spacing w:after="0"/>
        <w:jc w:val="both"/>
        <w:rPr>
          <w:rFonts w:ascii="Times New Roman" w:hAnsi="Times New Roman" w:cs="Times New Roman"/>
          <w:b/>
          <w:bCs/>
        </w:rPr>
      </w:pPr>
      <w:r w:rsidRPr="00CF70CF">
        <w:rPr>
          <w:rFonts w:ascii="Times New Roman" w:hAnsi="Times New Roman" w:cs="Times New Roman"/>
          <w:b/>
          <w:bCs/>
        </w:rPr>
        <w:t>Wsparcie i serwis</w:t>
      </w:r>
    </w:p>
    <w:p w14:paraId="7E3E455A" w14:textId="77777777" w:rsidR="00556097" w:rsidRPr="00CF70CF" w:rsidRDefault="00556097" w:rsidP="00885433">
      <w:pPr>
        <w:numPr>
          <w:ilvl w:val="0"/>
          <w:numId w:val="178"/>
        </w:numPr>
        <w:spacing w:after="0"/>
        <w:jc w:val="both"/>
        <w:rPr>
          <w:rFonts w:ascii="Times New Roman" w:hAnsi="Times New Roman" w:cs="Times New Roman"/>
        </w:rPr>
      </w:pPr>
      <w:r w:rsidRPr="00CF70CF">
        <w:rPr>
          <w:rFonts w:ascii="Times New Roman" w:hAnsi="Times New Roman" w:cs="Times New Roman"/>
        </w:rPr>
        <w:t>Okres wsparcia technicznego: min. 36 miesięcy</w:t>
      </w:r>
    </w:p>
    <w:p w14:paraId="35F77DF0" w14:textId="77777777" w:rsidR="00556097" w:rsidRPr="00CF70CF" w:rsidRDefault="00556097" w:rsidP="00885433">
      <w:pPr>
        <w:numPr>
          <w:ilvl w:val="0"/>
          <w:numId w:val="178"/>
        </w:numPr>
        <w:spacing w:after="0"/>
        <w:jc w:val="both"/>
        <w:rPr>
          <w:rFonts w:ascii="Times New Roman" w:hAnsi="Times New Roman" w:cs="Times New Roman"/>
        </w:rPr>
      </w:pPr>
      <w:r w:rsidRPr="00CF70CF">
        <w:rPr>
          <w:rFonts w:ascii="Times New Roman" w:hAnsi="Times New Roman" w:cs="Times New Roman"/>
        </w:rPr>
        <w:t>Czas reakcji na zgłoszenie: max 24 godziny robocze</w:t>
      </w:r>
    </w:p>
    <w:p w14:paraId="72A73DEC" w14:textId="77777777" w:rsidR="00556097" w:rsidRPr="00CF70CF" w:rsidRDefault="00556097" w:rsidP="00885433">
      <w:pPr>
        <w:numPr>
          <w:ilvl w:val="0"/>
          <w:numId w:val="178"/>
        </w:numPr>
        <w:spacing w:after="0"/>
        <w:jc w:val="both"/>
        <w:rPr>
          <w:rFonts w:ascii="Times New Roman" w:hAnsi="Times New Roman" w:cs="Times New Roman"/>
        </w:rPr>
      </w:pPr>
      <w:r w:rsidRPr="00CF70CF">
        <w:rPr>
          <w:rFonts w:ascii="Times New Roman" w:hAnsi="Times New Roman" w:cs="Times New Roman"/>
        </w:rPr>
        <w:t>Możliwość zdalnego wsparcia technicznego</w:t>
      </w:r>
    </w:p>
    <w:p w14:paraId="14FF697E" w14:textId="77777777" w:rsidR="00556097" w:rsidRPr="00CF70CF" w:rsidRDefault="00556097" w:rsidP="00885433">
      <w:pPr>
        <w:numPr>
          <w:ilvl w:val="0"/>
          <w:numId w:val="178"/>
        </w:numPr>
        <w:spacing w:after="0"/>
        <w:jc w:val="both"/>
        <w:rPr>
          <w:rFonts w:ascii="Times New Roman" w:hAnsi="Times New Roman" w:cs="Times New Roman"/>
        </w:rPr>
      </w:pPr>
      <w:r w:rsidRPr="00CF70CF">
        <w:rPr>
          <w:rFonts w:ascii="Times New Roman" w:hAnsi="Times New Roman" w:cs="Times New Roman"/>
        </w:rPr>
        <w:t>Dostęp do aktualizacji systemu w okresie wsparcia</w:t>
      </w:r>
    </w:p>
    <w:p w14:paraId="257EC9D6" w14:textId="77777777" w:rsidR="00556097" w:rsidRPr="00CF70CF" w:rsidRDefault="00556097" w:rsidP="00607ECF">
      <w:pPr>
        <w:spacing w:after="0"/>
        <w:jc w:val="both"/>
        <w:rPr>
          <w:rFonts w:ascii="Times New Roman" w:hAnsi="Times New Roman" w:cs="Times New Roman"/>
          <w:sz w:val="24"/>
          <w:szCs w:val="24"/>
        </w:rPr>
      </w:pPr>
    </w:p>
    <w:p w14:paraId="0C11E007" w14:textId="77777777" w:rsidR="006B40BC" w:rsidRPr="00CF70CF" w:rsidRDefault="006B40BC" w:rsidP="00607ECF">
      <w:pPr>
        <w:spacing w:after="0"/>
        <w:jc w:val="both"/>
        <w:rPr>
          <w:rFonts w:ascii="Times New Roman" w:eastAsia="Times New Roman" w:hAnsi="Times New Roman" w:cs="Times New Roman"/>
          <w:b/>
          <w:lang w:eastAsia="pl-PL"/>
        </w:rPr>
      </w:pPr>
      <w:r w:rsidRPr="00CF70CF">
        <w:rPr>
          <w:rFonts w:ascii="Times New Roman" w:hAnsi="Times New Roman" w:cs="Times New Roman"/>
          <w:sz w:val="24"/>
          <w:szCs w:val="24"/>
        </w:rPr>
        <w:lastRenderedPageBreak/>
        <w:t>Załącznik wskazuje minimalne wymagania zamawiającego, które muszą zostać spełnione, natomiast wykonawca – wypełniając ten załącznik – oferuje konkretne rozwiązania, charakteryzując w ten sposób zaoferowany asortyment.</w:t>
      </w:r>
      <w:r w:rsidRPr="00CF70CF">
        <w:rPr>
          <w:rFonts w:ascii="Times New Roman" w:eastAsia="Times New Roman" w:hAnsi="Times New Roman" w:cs="Times New Roman"/>
          <w:b/>
          <w:lang w:eastAsia="pl-PL"/>
        </w:rPr>
        <w:t xml:space="preserve"> Wszystkie parametry wymagane stanowią kryteria, których niespełnienie spowoduje odrzucenie oferty.</w:t>
      </w:r>
    </w:p>
    <w:p w14:paraId="24CC1262" w14:textId="77777777" w:rsidR="006B40BC" w:rsidRPr="00CF70CF" w:rsidRDefault="006B40BC" w:rsidP="00607ECF">
      <w:pPr>
        <w:widowControl w:val="0"/>
        <w:spacing w:after="0"/>
        <w:jc w:val="both"/>
        <w:rPr>
          <w:rFonts w:ascii="Times New Roman" w:hAnsi="Times New Roman" w:cs="Times New Roman"/>
          <w:sz w:val="10"/>
          <w:szCs w:val="10"/>
        </w:rPr>
      </w:pPr>
    </w:p>
    <w:p w14:paraId="43EA0907" w14:textId="77777777" w:rsidR="005A212A" w:rsidRPr="00CF70CF" w:rsidRDefault="005A212A" w:rsidP="00607ECF">
      <w:pPr>
        <w:widowControl w:val="0"/>
        <w:spacing w:after="0"/>
        <w:jc w:val="both"/>
        <w:rPr>
          <w:rFonts w:ascii="Times New Roman" w:hAnsi="Times New Roman" w:cs="Times New Roman"/>
          <w:sz w:val="10"/>
          <w:szCs w:val="10"/>
        </w:rPr>
      </w:pPr>
    </w:p>
    <w:p w14:paraId="046919B4" w14:textId="77777777" w:rsidR="005A212A" w:rsidRPr="00CF70CF" w:rsidRDefault="005A212A" w:rsidP="00607ECF">
      <w:pPr>
        <w:widowControl w:val="0"/>
        <w:spacing w:after="0"/>
        <w:jc w:val="both"/>
        <w:rPr>
          <w:rFonts w:ascii="Times New Roman" w:hAnsi="Times New Roman" w:cs="Times New Roman"/>
          <w:sz w:val="10"/>
          <w:szCs w:val="10"/>
        </w:rPr>
      </w:pPr>
    </w:p>
    <w:p w14:paraId="4F0BBECB" w14:textId="77777777" w:rsidR="006B40BC" w:rsidRPr="00CF70CF" w:rsidRDefault="006B40BC" w:rsidP="00607ECF">
      <w:pPr>
        <w:widowControl w:val="0"/>
        <w:spacing w:after="0"/>
        <w:jc w:val="both"/>
        <w:rPr>
          <w:rFonts w:ascii="Times New Roman" w:hAnsi="Times New Roman" w:cs="Times New Roman"/>
        </w:rPr>
      </w:pPr>
      <w:r w:rsidRPr="00CF70CF">
        <w:rPr>
          <w:rFonts w:ascii="Times New Roman" w:hAnsi="Times New Roman" w:cs="Times New Roman"/>
        </w:rPr>
        <w:t>Załącznik należy wypełnić w całości (</w:t>
      </w:r>
      <w:r w:rsidRPr="00CF70CF">
        <w:rPr>
          <w:rFonts w:ascii="Times New Roman" w:hAnsi="Times New Roman" w:cs="Times New Roman"/>
          <w:u w:val="single"/>
        </w:rPr>
        <w:t xml:space="preserve">w ramach danego Pakietu), </w:t>
      </w:r>
      <w:r w:rsidRPr="00CF70CF">
        <w:rPr>
          <w:rFonts w:ascii="Times New Roman" w:hAnsi="Times New Roman" w:cs="Times New Roman"/>
        </w:rPr>
        <w:t xml:space="preserve">bez wprowadzania zmian w jego treści – stanowi on integralną część oferty – deklarację wykonawcy co do jej treści, stąd brak tego załącznika, zawierającego treści zgodne z wzorem określonym w specyfikacji warunków zamówienia, spowoduje odrzucenie oferty. </w:t>
      </w:r>
    </w:p>
    <w:p w14:paraId="10A358A0" w14:textId="77777777" w:rsidR="006B40BC" w:rsidRPr="00CF70CF" w:rsidRDefault="006B40BC" w:rsidP="00607ECF">
      <w:pPr>
        <w:widowControl w:val="0"/>
        <w:spacing w:after="0"/>
        <w:jc w:val="both"/>
        <w:rPr>
          <w:rFonts w:ascii="Times New Roman" w:hAnsi="Times New Roman" w:cs="Times New Roman"/>
        </w:rPr>
      </w:pPr>
      <w:r w:rsidRPr="00CF70CF">
        <w:rPr>
          <w:rFonts w:ascii="Times New Roman" w:hAnsi="Times New Roman" w:cs="Times New Roman"/>
        </w:rPr>
        <w:t>Zamawiający dopuszcza możliwość złożenia ofert równoważnych o parametrach nie gorszych lub lepszych niż określone przez zamawiającego, jeśli z opisu przedmiotu zamówienia mogłoby wynikać, iż przedmiot zamówienia został określony przez wskazanie znaku towarowego, patentu lub pochodzenia.</w:t>
      </w:r>
    </w:p>
    <w:p w14:paraId="658BB4A9" w14:textId="77777777" w:rsidR="006B40BC" w:rsidRPr="00CF70CF" w:rsidRDefault="006B40BC" w:rsidP="00607ECF">
      <w:pPr>
        <w:tabs>
          <w:tab w:val="left" w:pos="426"/>
        </w:tabs>
        <w:spacing w:after="0"/>
        <w:jc w:val="both"/>
        <w:rPr>
          <w:rFonts w:ascii="Times New Roman" w:hAnsi="Times New Roman" w:cs="Times New Roman"/>
        </w:rPr>
      </w:pPr>
      <w:r w:rsidRPr="00CF70CF">
        <w:rPr>
          <w:rFonts w:ascii="Times New Roman" w:hAnsi="Times New Roman" w:cs="Times New Roman"/>
        </w:rPr>
        <w:t>Przez rozwiązania równoważne zamawiający rozumie takie, które co najmniej spełniają wymagania określone w specyfikacji warunków zamówienia oraz charakteryzują się parametrami technicznymi, jakościowymi i użytkowymi nie gorszymi niż określone w opisie przedmiotu zamówienia. Wykonawca, który zaoferuje rozwiązania równoważne opisanym przez zamawiającego, jest obowiązany dołączyć do oferty zestawienie wszystkich zaoferowanych rozwiązań równoważnych oraz wykazać ich równoważność w stosunku do rozwiązań opisanych w dokumentacji przetargowej, wskazując nazwę i pozycję opisu przedmiotu zamówienia, których to dotyczy. Opis zaoferowanych rozwiązań równoważnych powinien być na tyle szczegółowy, żeby na jego podstawie zamawiający mógł ocenić ofertę i rozstrzygnąć, czy zaoferowane rozwiązanie jest równo</w:t>
      </w:r>
      <w:r w:rsidRPr="00CF70CF">
        <w:rPr>
          <w:rFonts w:ascii="Times New Roman" w:hAnsi="Times New Roman" w:cs="Times New Roman"/>
        </w:rPr>
        <w:softHyphen/>
        <w:t>ważne.</w:t>
      </w:r>
    </w:p>
    <w:p w14:paraId="3B9E9CA0" w14:textId="77777777" w:rsidR="006B40BC" w:rsidRPr="00CF70CF" w:rsidRDefault="006B40BC" w:rsidP="00607ECF">
      <w:pPr>
        <w:tabs>
          <w:tab w:val="left" w:pos="426"/>
        </w:tabs>
        <w:spacing w:after="0"/>
        <w:jc w:val="both"/>
        <w:rPr>
          <w:rFonts w:ascii="Times New Roman" w:hAnsi="Times New Roman" w:cs="Times New Roman"/>
        </w:rPr>
      </w:pPr>
      <w:r w:rsidRPr="00CF70CF">
        <w:rPr>
          <w:rFonts w:ascii="Times New Roman" w:hAnsi="Times New Roman" w:cs="Times New Roman"/>
        </w:rPr>
        <w:t>W przypadku, gdy w opisie przedmiotu zamówienia znajdą się odniesienia do norm,</w:t>
      </w:r>
      <w:r w:rsidRPr="00CF70CF">
        <w:rPr>
          <w:rFonts w:ascii="Times New Roman" w:hAnsi="Times New Roman" w:cs="Times New Roman"/>
          <w:spacing w:val="1"/>
        </w:rPr>
        <w:t xml:space="preserve"> </w:t>
      </w:r>
      <w:r w:rsidRPr="00CF70CF">
        <w:rPr>
          <w:rFonts w:ascii="Times New Roman" w:hAnsi="Times New Roman" w:cs="Times New Roman"/>
        </w:rPr>
        <w:t>ocen</w:t>
      </w:r>
      <w:r w:rsidRPr="00CF70CF">
        <w:rPr>
          <w:rFonts w:ascii="Times New Roman" w:hAnsi="Times New Roman" w:cs="Times New Roman"/>
          <w:spacing w:val="70"/>
        </w:rPr>
        <w:t xml:space="preserve"> </w:t>
      </w:r>
      <w:r w:rsidRPr="00CF70CF">
        <w:rPr>
          <w:rFonts w:ascii="Times New Roman" w:hAnsi="Times New Roman" w:cs="Times New Roman"/>
        </w:rPr>
        <w:t>technicznych,</w:t>
      </w:r>
      <w:r w:rsidRPr="00CF70CF">
        <w:rPr>
          <w:rFonts w:ascii="Times New Roman" w:hAnsi="Times New Roman" w:cs="Times New Roman"/>
          <w:spacing w:val="70"/>
        </w:rPr>
        <w:t xml:space="preserve"> </w:t>
      </w:r>
      <w:r w:rsidRPr="00CF70CF">
        <w:rPr>
          <w:rFonts w:ascii="Times New Roman" w:hAnsi="Times New Roman" w:cs="Times New Roman"/>
        </w:rPr>
        <w:t>specyfikacji</w:t>
      </w:r>
      <w:r w:rsidRPr="00CF70CF">
        <w:rPr>
          <w:rFonts w:ascii="Times New Roman" w:hAnsi="Times New Roman" w:cs="Times New Roman"/>
          <w:spacing w:val="70"/>
        </w:rPr>
        <w:t xml:space="preserve"> </w:t>
      </w:r>
      <w:r w:rsidRPr="00CF70CF">
        <w:rPr>
          <w:rFonts w:ascii="Times New Roman" w:hAnsi="Times New Roman" w:cs="Times New Roman"/>
        </w:rPr>
        <w:t>technicznych</w:t>
      </w:r>
      <w:r w:rsidRPr="00CF70CF">
        <w:rPr>
          <w:rFonts w:ascii="Times New Roman" w:hAnsi="Times New Roman" w:cs="Times New Roman"/>
          <w:spacing w:val="71"/>
        </w:rPr>
        <w:t xml:space="preserve"> </w:t>
      </w:r>
      <w:r w:rsidRPr="00CF70CF">
        <w:rPr>
          <w:rFonts w:ascii="Times New Roman" w:hAnsi="Times New Roman" w:cs="Times New Roman"/>
        </w:rPr>
        <w:t>i</w:t>
      </w:r>
      <w:r w:rsidRPr="00CF70CF">
        <w:rPr>
          <w:rFonts w:ascii="Times New Roman" w:hAnsi="Times New Roman" w:cs="Times New Roman"/>
          <w:spacing w:val="70"/>
        </w:rPr>
        <w:t xml:space="preserve"> </w:t>
      </w:r>
      <w:r w:rsidRPr="00CF70CF">
        <w:rPr>
          <w:rFonts w:ascii="Times New Roman" w:hAnsi="Times New Roman" w:cs="Times New Roman"/>
        </w:rPr>
        <w:t>systemów</w:t>
      </w:r>
      <w:r w:rsidRPr="00CF70CF">
        <w:rPr>
          <w:rFonts w:ascii="Times New Roman" w:hAnsi="Times New Roman" w:cs="Times New Roman"/>
          <w:spacing w:val="70"/>
        </w:rPr>
        <w:t xml:space="preserve"> </w:t>
      </w:r>
      <w:r w:rsidRPr="00CF70CF">
        <w:rPr>
          <w:rFonts w:ascii="Times New Roman" w:hAnsi="Times New Roman" w:cs="Times New Roman"/>
        </w:rPr>
        <w:t>referencji</w:t>
      </w:r>
      <w:r w:rsidRPr="00CF70CF">
        <w:rPr>
          <w:rFonts w:ascii="Times New Roman" w:hAnsi="Times New Roman" w:cs="Times New Roman"/>
          <w:spacing w:val="71"/>
        </w:rPr>
        <w:t xml:space="preserve"> </w:t>
      </w:r>
      <w:r w:rsidRPr="00CF70CF">
        <w:rPr>
          <w:rFonts w:ascii="Times New Roman" w:hAnsi="Times New Roman" w:cs="Times New Roman"/>
        </w:rPr>
        <w:t>technicznych,</w:t>
      </w:r>
      <w:r w:rsidRPr="00CF70CF">
        <w:rPr>
          <w:rFonts w:ascii="Times New Roman" w:hAnsi="Times New Roman" w:cs="Times New Roman"/>
          <w:spacing w:val="1"/>
        </w:rPr>
        <w:t xml:space="preserve"> </w:t>
      </w:r>
      <w:r w:rsidRPr="00CF70CF">
        <w:rPr>
          <w:rFonts w:ascii="Times New Roman" w:hAnsi="Times New Roman" w:cs="Times New Roman"/>
        </w:rPr>
        <w:t>o</w:t>
      </w:r>
      <w:r w:rsidRPr="00CF70CF">
        <w:rPr>
          <w:rFonts w:ascii="Times New Roman" w:hAnsi="Times New Roman" w:cs="Times New Roman"/>
          <w:spacing w:val="-16"/>
        </w:rPr>
        <w:t xml:space="preserve"> </w:t>
      </w:r>
      <w:r w:rsidRPr="00CF70CF">
        <w:rPr>
          <w:rFonts w:ascii="Times New Roman" w:hAnsi="Times New Roman" w:cs="Times New Roman"/>
        </w:rPr>
        <w:t>których</w:t>
      </w:r>
      <w:r w:rsidRPr="00CF70CF">
        <w:rPr>
          <w:rFonts w:ascii="Times New Roman" w:hAnsi="Times New Roman" w:cs="Times New Roman"/>
          <w:spacing w:val="-14"/>
        </w:rPr>
        <w:t xml:space="preserve"> </w:t>
      </w:r>
      <w:r w:rsidRPr="00CF70CF">
        <w:rPr>
          <w:rFonts w:ascii="Times New Roman" w:hAnsi="Times New Roman" w:cs="Times New Roman"/>
        </w:rPr>
        <w:t>mowa</w:t>
      </w:r>
      <w:r w:rsidRPr="00CF70CF">
        <w:rPr>
          <w:rFonts w:ascii="Times New Roman" w:hAnsi="Times New Roman" w:cs="Times New Roman"/>
          <w:spacing w:val="-14"/>
        </w:rPr>
        <w:t xml:space="preserve"> </w:t>
      </w:r>
      <w:r w:rsidRPr="00CF70CF">
        <w:rPr>
          <w:rFonts w:ascii="Times New Roman" w:hAnsi="Times New Roman" w:cs="Times New Roman"/>
        </w:rPr>
        <w:t>w</w:t>
      </w:r>
      <w:r w:rsidRPr="00CF70CF">
        <w:rPr>
          <w:rFonts w:ascii="Times New Roman" w:hAnsi="Times New Roman" w:cs="Times New Roman"/>
          <w:spacing w:val="-15"/>
        </w:rPr>
        <w:t xml:space="preserve"> </w:t>
      </w:r>
      <w:r w:rsidRPr="00CF70CF">
        <w:rPr>
          <w:rFonts w:ascii="Times New Roman" w:hAnsi="Times New Roman" w:cs="Times New Roman"/>
        </w:rPr>
        <w:t>art.</w:t>
      </w:r>
      <w:r w:rsidRPr="00CF70CF">
        <w:rPr>
          <w:rFonts w:ascii="Times New Roman" w:hAnsi="Times New Roman" w:cs="Times New Roman"/>
          <w:spacing w:val="-15"/>
        </w:rPr>
        <w:t xml:space="preserve"> </w:t>
      </w:r>
      <w:r w:rsidRPr="00CF70CF">
        <w:rPr>
          <w:rFonts w:ascii="Times New Roman" w:hAnsi="Times New Roman" w:cs="Times New Roman"/>
        </w:rPr>
        <w:t>101</w:t>
      </w:r>
      <w:r w:rsidRPr="00CF70CF">
        <w:rPr>
          <w:rFonts w:ascii="Times New Roman" w:hAnsi="Times New Roman" w:cs="Times New Roman"/>
          <w:spacing w:val="-14"/>
        </w:rPr>
        <w:t xml:space="preserve"> </w:t>
      </w:r>
      <w:r w:rsidRPr="00CF70CF">
        <w:rPr>
          <w:rFonts w:ascii="Times New Roman" w:hAnsi="Times New Roman" w:cs="Times New Roman"/>
        </w:rPr>
        <w:t>ust.</w:t>
      </w:r>
      <w:r w:rsidRPr="00CF70CF">
        <w:rPr>
          <w:rFonts w:ascii="Times New Roman" w:hAnsi="Times New Roman" w:cs="Times New Roman"/>
          <w:spacing w:val="-16"/>
        </w:rPr>
        <w:t xml:space="preserve"> </w:t>
      </w:r>
      <w:r w:rsidRPr="00CF70CF">
        <w:rPr>
          <w:rFonts w:ascii="Times New Roman" w:hAnsi="Times New Roman" w:cs="Times New Roman"/>
        </w:rPr>
        <w:t>1</w:t>
      </w:r>
      <w:r w:rsidRPr="00CF70CF">
        <w:rPr>
          <w:rFonts w:ascii="Times New Roman" w:hAnsi="Times New Roman" w:cs="Times New Roman"/>
          <w:spacing w:val="-14"/>
        </w:rPr>
        <w:t xml:space="preserve"> </w:t>
      </w:r>
      <w:r w:rsidRPr="00CF70CF">
        <w:rPr>
          <w:rFonts w:ascii="Times New Roman" w:hAnsi="Times New Roman" w:cs="Times New Roman"/>
        </w:rPr>
        <w:t>pkt</w:t>
      </w:r>
      <w:r w:rsidRPr="00CF70CF">
        <w:rPr>
          <w:rFonts w:ascii="Times New Roman" w:hAnsi="Times New Roman" w:cs="Times New Roman"/>
          <w:spacing w:val="-15"/>
        </w:rPr>
        <w:t xml:space="preserve"> </w:t>
      </w:r>
      <w:r w:rsidRPr="00CF70CF">
        <w:rPr>
          <w:rFonts w:ascii="Times New Roman" w:hAnsi="Times New Roman" w:cs="Times New Roman"/>
        </w:rPr>
        <w:t>2)</w:t>
      </w:r>
      <w:r w:rsidRPr="00CF70CF">
        <w:rPr>
          <w:rFonts w:ascii="Times New Roman" w:hAnsi="Times New Roman" w:cs="Times New Roman"/>
          <w:spacing w:val="-13"/>
        </w:rPr>
        <w:t xml:space="preserve"> </w:t>
      </w:r>
      <w:r w:rsidRPr="00CF70CF">
        <w:rPr>
          <w:rFonts w:ascii="Times New Roman" w:hAnsi="Times New Roman" w:cs="Times New Roman"/>
        </w:rPr>
        <w:t>oraz</w:t>
      </w:r>
      <w:r w:rsidRPr="00CF70CF">
        <w:rPr>
          <w:rFonts w:ascii="Times New Roman" w:hAnsi="Times New Roman" w:cs="Times New Roman"/>
          <w:spacing w:val="-14"/>
        </w:rPr>
        <w:t xml:space="preserve"> </w:t>
      </w:r>
      <w:r w:rsidRPr="00CF70CF">
        <w:rPr>
          <w:rFonts w:ascii="Times New Roman" w:hAnsi="Times New Roman" w:cs="Times New Roman"/>
        </w:rPr>
        <w:t>ust.</w:t>
      </w:r>
      <w:r w:rsidRPr="00CF70CF">
        <w:rPr>
          <w:rFonts w:ascii="Times New Roman" w:hAnsi="Times New Roman" w:cs="Times New Roman"/>
          <w:spacing w:val="-16"/>
        </w:rPr>
        <w:t xml:space="preserve"> </w:t>
      </w:r>
      <w:r w:rsidRPr="00CF70CF">
        <w:rPr>
          <w:rFonts w:ascii="Times New Roman" w:hAnsi="Times New Roman" w:cs="Times New Roman"/>
        </w:rPr>
        <w:t>3</w:t>
      </w:r>
      <w:r w:rsidRPr="00CF70CF">
        <w:rPr>
          <w:rFonts w:ascii="Times New Roman" w:hAnsi="Times New Roman" w:cs="Times New Roman"/>
          <w:spacing w:val="-14"/>
        </w:rPr>
        <w:t xml:space="preserve"> </w:t>
      </w:r>
      <w:r w:rsidRPr="00CF70CF">
        <w:rPr>
          <w:rFonts w:ascii="Times New Roman" w:hAnsi="Times New Roman" w:cs="Times New Roman"/>
        </w:rPr>
        <w:t>ustawy</w:t>
      </w:r>
      <w:r w:rsidRPr="00CF70CF">
        <w:rPr>
          <w:rFonts w:ascii="Times New Roman" w:hAnsi="Times New Roman" w:cs="Times New Roman"/>
          <w:spacing w:val="-15"/>
        </w:rPr>
        <w:t xml:space="preserve"> </w:t>
      </w:r>
      <w:proofErr w:type="spellStart"/>
      <w:r w:rsidRPr="00CF70CF">
        <w:rPr>
          <w:rFonts w:ascii="Times New Roman" w:hAnsi="Times New Roman" w:cs="Times New Roman"/>
        </w:rPr>
        <w:t>Pzp</w:t>
      </w:r>
      <w:proofErr w:type="spellEnd"/>
      <w:r w:rsidRPr="00CF70CF">
        <w:rPr>
          <w:rFonts w:ascii="Times New Roman" w:hAnsi="Times New Roman" w:cs="Times New Roman"/>
        </w:rPr>
        <w:t>,</w:t>
      </w:r>
      <w:r w:rsidRPr="00CF70CF">
        <w:rPr>
          <w:rFonts w:ascii="Times New Roman" w:hAnsi="Times New Roman" w:cs="Times New Roman"/>
          <w:spacing w:val="-15"/>
        </w:rPr>
        <w:t xml:space="preserve"> </w:t>
      </w:r>
      <w:r w:rsidRPr="00CF70CF">
        <w:rPr>
          <w:rFonts w:ascii="Times New Roman" w:hAnsi="Times New Roman" w:cs="Times New Roman"/>
        </w:rPr>
        <w:t>Zamawiający</w:t>
      </w:r>
      <w:r w:rsidRPr="00CF70CF">
        <w:rPr>
          <w:rFonts w:ascii="Times New Roman" w:hAnsi="Times New Roman" w:cs="Times New Roman"/>
          <w:spacing w:val="-16"/>
        </w:rPr>
        <w:t xml:space="preserve"> </w:t>
      </w:r>
      <w:r w:rsidRPr="00CF70CF">
        <w:rPr>
          <w:rFonts w:ascii="Times New Roman" w:hAnsi="Times New Roman" w:cs="Times New Roman"/>
        </w:rPr>
        <w:t>dopuszcza</w:t>
      </w:r>
      <w:r w:rsidRPr="00CF70CF">
        <w:rPr>
          <w:rFonts w:ascii="Times New Roman" w:hAnsi="Times New Roman" w:cs="Times New Roman"/>
          <w:spacing w:val="-68"/>
        </w:rPr>
        <w:t xml:space="preserve"> </w:t>
      </w:r>
      <w:r w:rsidRPr="00CF70CF">
        <w:rPr>
          <w:rFonts w:ascii="Times New Roman" w:hAnsi="Times New Roman" w:cs="Times New Roman"/>
        </w:rPr>
        <w:t>rozwiązania</w:t>
      </w:r>
      <w:r w:rsidRPr="00CF70CF">
        <w:rPr>
          <w:rFonts w:ascii="Times New Roman" w:hAnsi="Times New Roman" w:cs="Times New Roman"/>
          <w:spacing w:val="-2"/>
        </w:rPr>
        <w:t xml:space="preserve"> </w:t>
      </w:r>
      <w:r w:rsidRPr="00CF70CF">
        <w:rPr>
          <w:rFonts w:ascii="Times New Roman" w:hAnsi="Times New Roman" w:cs="Times New Roman"/>
        </w:rPr>
        <w:t xml:space="preserve">równoważne pod względem metodologii postępowania, zakresu, funkcjonalności, możliwości zastosowania, przechowywania, działania i innych cech opisanych w normach. </w:t>
      </w:r>
    </w:p>
    <w:p w14:paraId="4EEB68D0" w14:textId="77777777" w:rsidR="006B40BC" w:rsidRPr="00CF70CF" w:rsidRDefault="006B40BC" w:rsidP="00607ECF">
      <w:pPr>
        <w:spacing w:after="0"/>
        <w:jc w:val="both"/>
        <w:rPr>
          <w:rFonts w:ascii="Times New Roman" w:hAnsi="Times New Roman" w:cs="Times New Roman"/>
          <w:shd w:val="clear" w:color="auto" w:fill="FFFFFF"/>
        </w:rPr>
      </w:pPr>
      <w:r w:rsidRPr="00CF70CF">
        <w:rPr>
          <w:rFonts w:ascii="Times New Roman" w:hAnsi="Times New Roman" w:cs="Times New Roman"/>
          <w:shd w:val="clear" w:color="auto" w:fill="FFFFFF"/>
        </w:rPr>
        <w:t>Biorąc pod uwagę powyższe zamawiający wskazuje, że we wszystkich miejscach w opisie przedmiotu zamówienia, gdzie dokonano opisu poprzez wskazanie na konkretne normy</w:t>
      </w:r>
      <w:r w:rsidRPr="00CF70CF">
        <w:rPr>
          <w:rStyle w:val="apple-converted-space"/>
          <w:rFonts w:ascii="Times New Roman" w:hAnsi="Times New Roman" w:cs="Times New Roman"/>
          <w:shd w:val="clear" w:color="auto" w:fill="FFFFFF"/>
        </w:rPr>
        <w:t xml:space="preserve"> </w:t>
      </w:r>
      <w:r w:rsidRPr="00CF70CF">
        <w:rPr>
          <w:rStyle w:val="Pogrubienie"/>
          <w:rFonts w:ascii="Times New Roman" w:hAnsi="Times New Roman" w:cs="Times New Roman"/>
        </w:rPr>
        <w:t>dopuszcza się rozwiązania równoważne opisywanym, i jednocześnie w każdym miejscu Zamawiający wprowadza określenie "lub równoważne"</w:t>
      </w:r>
      <w:r w:rsidRPr="00CF70CF">
        <w:rPr>
          <w:rStyle w:val="apple-converted-space"/>
          <w:rFonts w:ascii="Times New Roman" w:hAnsi="Times New Roman" w:cs="Times New Roman"/>
          <w:shd w:val="clear" w:color="auto" w:fill="FFFFFF"/>
        </w:rPr>
        <w:t xml:space="preserve"> </w:t>
      </w:r>
      <w:r w:rsidRPr="00CF70CF">
        <w:rPr>
          <w:rFonts w:ascii="Times New Roman" w:hAnsi="Times New Roman" w:cs="Times New Roman"/>
          <w:shd w:val="clear" w:color="auto" w:fill="FFFFFF"/>
        </w:rPr>
        <w:t>(</w:t>
      </w:r>
      <w:hyperlink r:id="rId15" w:anchor="prawo1" w:tooltip="Odnośnik do właściwego zapisu prawnego" w:history="1">
        <w:r w:rsidRPr="00CF70CF">
          <w:rPr>
            <w:rStyle w:val="Hipercze"/>
            <w:rFonts w:ascii="Times New Roman" w:hAnsi="Times New Roman" w:cs="Times New Roman"/>
            <w:color w:val="auto"/>
          </w:rPr>
          <w:t>podstawa prawna art. 42 ust. 3 dyrektywy 2014/24/UE</w:t>
        </w:r>
      </w:hyperlink>
      <w:r w:rsidRPr="00CF70CF">
        <w:rPr>
          <w:rFonts w:ascii="Times New Roman" w:hAnsi="Times New Roman" w:cs="Times New Roman"/>
          <w:shd w:val="clear" w:color="auto" w:fill="FFFFFF"/>
        </w:rPr>
        <w:t>).</w:t>
      </w:r>
    </w:p>
    <w:p w14:paraId="3820C05D" w14:textId="77777777" w:rsidR="001313BC" w:rsidRPr="00CF70CF" w:rsidRDefault="001313BC" w:rsidP="00607ECF">
      <w:pPr>
        <w:spacing w:after="0"/>
        <w:jc w:val="center"/>
        <w:rPr>
          <w:rFonts w:ascii="Times New Roman" w:hAnsi="Times New Roman" w:cs="Times New Roman"/>
          <w:b/>
          <w:i/>
          <w:iCs/>
        </w:rPr>
      </w:pPr>
      <w:r w:rsidRPr="00CF70CF">
        <w:rPr>
          <w:rFonts w:ascii="Times New Roman" w:hAnsi="Times New Roman" w:cs="Times New Roman"/>
          <w:b/>
          <w:i/>
          <w:iCs/>
        </w:rPr>
        <w:t>Dokument</w:t>
      </w:r>
      <w:r w:rsidR="006E0DAA" w:rsidRPr="00CF70CF">
        <w:rPr>
          <w:rFonts w:ascii="Times New Roman" w:hAnsi="Times New Roman" w:cs="Times New Roman"/>
          <w:b/>
          <w:i/>
          <w:iCs/>
        </w:rPr>
        <w:t xml:space="preserve"> </w:t>
      </w:r>
      <w:r w:rsidRPr="00CF70CF">
        <w:rPr>
          <w:rFonts w:ascii="Times New Roman" w:hAnsi="Times New Roman" w:cs="Times New Roman"/>
          <w:b/>
          <w:i/>
          <w:iCs/>
        </w:rPr>
        <w:t>składany</w:t>
      </w:r>
      <w:r w:rsidR="006E0DAA" w:rsidRPr="00CF70CF">
        <w:rPr>
          <w:rFonts w:ascii="Times New Roman" w:hAnsi="Times New Roman" w:cs="Times New Roman"/>
          <w:b/>
          <w:i/>
          <w:iCs/>
        </w:rPr>
        <w:t xml:space="preserve"> </w:t>
      </w:r>
      <w:r w:rsidRPr="00CF70CF">
        <w:rPr>
          <w:rFonts w:ascii="Times New Roman" w:hAnsi="Times New Roman" w:cs="Times New Roman"/>
          <w:b/>
          <w:i/>
          <w:iCs/>
        </w:rPr>
        <w:t>w</w:t>
      </w:r>
      <w:r w:rsidR="006E0DAA" w:rsidRPr="00CF70CF">
        <w:rPr>
          <w:rFonts w:ascii="Times New Roman" w:hAnsi="Times New Roman" w:cs="Times New Roman"/>
          <w:b/>
          <w:i/>
          <w:iCs/>
        </w:rPr>
        <w:t xml:space="preserve"> </w:t>
      </w:r>
      <w:r w:rsidRPr="00CF70CF">
        <w:rPr>
          <w:rFonts w:ascii="Times New Roman" w:hAnsi="Times New Roman" w:cs="Times New Roman"/>
          <w:b/>
          <w:i/>
          <w:iCs/>
        </w:rPr>
        <w:t>postaci</w:t>
      </w:r>
      <w:r w:rsidR="006E0DAA" w:rsidRPr="00CF70CF">
        <w:rPr>
          <w:rFonts w:ascii="Times New Roman" w:hAnsi="Times New Roman" w:cs="Times New Roman"/>
          <w:b/>
          <w:i/>
          <w:iCs/>
        </w:rPr>
        <w:t xml:space="preserve"> </w:t>
      </w:r>
      <w:r w:rsidRPr="00CF70CF">
        <w:rPr>
          <w:rFonts w:ascii="Times New Roman" w:hAnsi="Times New Roman" w:cs="Times New Roman"/>
          <w:b/>
          <w:i/>
          <w:iCs/>
        </w:rPr>
        <w:t>elektronicznej</w:t>
      </w:r>
      <w:r w:rsidR="006E0DAA" w:rsidRPr="00CF70CF">
        <w:rPr>
          <w:rFonts w:ascii="Times New Roman" w:hAnsi="Times New Roman" w:cs="Times New Roman"/>
          <w:b/>
          <w:i/>
          <w:iCs/>
        </w:rPr>
        <w:t xml:space="preserve"> </w:t>
      </w:r>
      <w:r w:rsidRPr="00CF70CF">
        <w:rPr>
          <w:rFonts w:ascii="Times New Roman" w:hAnsi="Times New Roman" w:cs="Times New Roman"/>
          <w:b/>
          <w:i/>
          <w:iCs/>
        </w:rPr>
        <w:t>opatrzonej</w:t>
      </w:r>
      <w:r w:rsidR="006E0DAA" w:rsidRPr="00CF70CF">
        <w:rPr>
          <w:rFonts w:ascii="Times New Roman" w:hAnsi="Times New Roman" w:cs="Times New Roman"/>
          <w:b/>
          <w:i/>
          <w:iCs/>
        </w:rPr>
        <w:t xml:space="preserve"> </w:t>
      </w:r>
      <w:r w:rsidRPr="00CF70CF">
        <w:rPr>
          <w:rFonts w:ascii="Times New Roman" w:hAnsi="Times New Roman" w:cs="Times New Roman"/>
          <w:b/>
          <w:i/>
          <w:iCs/>
        </w:rPr>
        <w:t>kwalifikowanym</w:t>
      </w:r>
      <w:r w:rsidR="006E0DAA" w:rsidRPr="00CF70CF">
        <w:rPr>
          <w:rFonts w:ascii="Times New Roman" w:hAnsi="Times New Roman" w:cs="Times New Roman"/>
          <w:b/>
          <w:i/>
          <w:iCs/>
        </w:rPr>
        <w:t xml:space="preserve"> </w:t>
      </w:r>
      <w:r w:rsidRPr="00CF70CF">
        <w:rPr>
          <w:rFonts w:ascii="Times New Roman" w:hAnsi="Times New Roman" w:cs="Times New Roman"/>
          <w:b/>
          <w:i/>
          <w:iCs/>
        </w:rPr>
        <w:t>podpisem</w:t>
      </w:r>
      <w:r w:rsidR="006E0DAA" w:rsidRPr="00CF70CF">
        <w:rPr>
          <w:rFonts w:ascii="Times New Roman" w:hAnsi="Times New Roman" w:cs="Times New Roman"/>
          <w:b/>
          <w:i/>
          <w:iCs/>
        </w:rPr>
        <w:t xml:space="preserve"> </w:t>
      </w:r>
      <w:r w:rsidRPr="00CF70CF">
        <w:rPr>
          <w:rFonts w:ascii="Times New Roman" w:hAnsi="Times New Roman" w:cs="Times New Roman"/>
          <w:b/>
          <w:i/>
          <w:iCs/>
        </w:rPr>
        <w:t>elektronicznym</w:t>
      </w:r>
    </w:p>
    <w:p w14:paraId="5B809097" w14:textId="77777777" w:rsidR="00743E42" w:rsidRPr="00CF70CF" w:rsidRDefault="00FB66E8" w:rsidP="00607ECF">
      <w:pPr>
        <w:pStyle w:val="Nagwek5"/>
        <w:spacing w:before="0" w:after="0" w:line="276" w:lineRule="auto"/>
        <w:rPr>
          <w:rFonts w:ascii="Times New Roman" w:eastAsia="Times New Roman" w:hAnsi="Times New Roman" w:cs="Times New Roman"/>
          <w:b w:val="0"/>
          <w:bCs w:val="0"/>
          <w:sz w:val="24"/>
          <w:szCs w:val="24"/>
          <w:lang w:eastAsia="pl-PL"/>
        </w:rPr>
      </w:pPr>
      <w:r w:rsidRPr="00CF70CF">
        <w:rPr>
          <w:rFonts w:ascii="Times New Roman" w:eastAsia="Times New Roman" w:hAnsi="Times New Roman" w:cs="Times New Roman"/>
          <w:b w:val="0"/>
          <w:bCs w:val="0"/>
          <w:sz w:val="24"/>
          <w:szCs w:val="24"/>
          <w:lang w:eastAsia="pl-PL"/>
        </w:rPr>
        <w:br w:type="page"/>
      </w:r>
      <w:bookmarkEnd w:id="25"/>
      <w:r w:rsidR="00133339" w:rsidRPr="00CF70CF">
        <w:rPr>
          <w:rFonts w:ascii="Times New Roman" w:eastAsia="Times New Roman" w:hAnsi="Times New Roman" w:cs="Times New Roman"/>
          <w:bCs w:val="0"/>
          <w:i w:val="0"/>
          <w:sz w:val="24"/>
          <w:szCs w:val="24"/>
          <w:lang w:eastAsia="pl-PL"/>
        </w:rPr>
        <w:lastRenderedPageBreak/>
        <w:t>Załącznik</w:t>
      </w:r>
      <w:r w:rsidR="006E0DAA" w:rsidRPr="00CF70CF">
        <w:rPr>
          <w:rFonts w:ascii="Times New Roman" w:eastAsia="Times New Roman" w:hAnsi="Times New Roman" w:cs="Times New Roman"/>
          <w:bCs w:val="0"/>
          <w:i w:val="0"/>
          <w:sz w:val="24"/>
          <w:szCs w:val="24"/>
          <w:lang w:eastAsia="pl-PL"/>
        </w:rPr>
        <w:t xml:space="preserve"> </w:t>
      </w:r>
      <w:r w:rsidR="00133339" w:rsidRPr="00CF70CF">
        <w:rPr>
          <w:rFonts w:ascii="Times New Roman" w:eastAsia="Times New Roman" w:hAnsi="Times New Roman" w:cs="Times New Roman"/>
          <w:bCs w:val="0"/>
          <w:i w:val="0"/>
          <w:sz w:val="24"/>
          <w:szCs w:val="24"/>
          <w:lang w:eastAsia="pl-PL"/>
        </w:rPr>
        <w:t>Nr</w:t>
      </w:r>
      <w:r w:rsidR="006E0DAA" w:rsidRPr="00CF70CF">
        <w:rPr>
          <w:rFonts w:ascii="Times New Roman" w:eastAsia="Times New Roman" w:hAnsi="Times New Roman" w:cs="Times New Roman"/>
          <w:bCs w:val="0"/>
          <w:i w:val="0"/>
          <w:sz w:val="24"/>
          <w:szCs w:val="24"/>
          <w:lang w:eastAsia="pl-PL"/>
        </w:rPr>
        <w:t xml:space="preserve"> </w:t>
      </w:r>
      <w:r w:rsidR="009D73A2" w:rsidRPr="00CF70CF">
        <w:rPr>
          <w:rFonts w:ascii="Times New Roman" w:eastAsia="Times New Roman" w:hAnsi="Times New Roman" w:cs="Times New Roman"/>
          <w:bCs w:val="0"/>
          <w:i w:val="0"/>
          <w:sz w:val="24"/>
          <w:szCs w:val="24"/>
          <w:lang w:eastAsia="pl-PL"/>
        </w:rPr>
        <w:t>5</w:t>
      </w:r>
      <w:r w:rsidR="006E0DAA" w:rsidRPr="00CF70CF">
        <w:rPr>
          <w:rFonts w:ascii="Times New Roman" w:eastAsia="Times New Roman" w:hAnsi="Times New Roman" w:cs="Times New Roman"/>
          <w:bCs w:val="0"/>
          <w:i w:val="0"/>
          <w:sz w:val="24"/>
          <w:szCs w:val="24"/>
          <w:lang w:eastAsia="pl-PL"/>
        </w:rPr>
        <w:t xml:space="preserve"> </w:t>
      </w:r>
      <w:r w:rsidR="00133339" w:rsidRPr="00CF70CF">
        <w:rPr>
          <w:rFonts w:ascii="Times New Roman" w:eastAsia="Times New Roman" w:hAnsi="Times New Roman" w:cs="Times New Roman"/>
          <w:bCs w:val="0"/>
          <w:i w:val="0"/>
          <w:sz w:val="24"/>
          <w:szCs w:val="24"/>
          <w:lang w:eastAsia="pl-PL"/>
        </w:rPr>
        <w:t>do</w:t>
      </w:r>
      <w:r w:rsidR="006E0DAA" w:rsidRPr="00CF70CF">
        <w:rPr>
          <w:rFonts w:ascii="Times New Roman" w:eastAsia="Times New Roman" w:hAnsi="Times New Roman" w:cs="Times New Roman"/>
          <w:bCs w:val="0"/>
          <w:i w:val="0"/>
          <w:sz w:val="24"/>
          <w:szCs w:val="24"/>
          <w:lang w:eastAsia="pl-PL"/>
        </w:rPr>
        <w:t xml:space="preserve"> </w:t>
      </w:r>
      <w:r w:rsidR="00133339" w:rsidRPr="00CF70CF">
        <w:rPr>
          <w:rFonts w:ascii="Times New Roman" w:eastAsia="Times New Roman" w:hAnsi="Times New Roman" w:cs="Times New Roman"/>
          <w:bCs w:val="0"/>
          <w:i w:val="0"/>
          <w:sz w:val="24"/>
          <w:szCs w:val="24"/>
          <w:lang w:eastAsia="pl-PL"/>
        </w:rPr>
        <w:t>SWZ</w:t>
      </w:r>
      <w:r w:rsidR="006E0DAA" w:rsidRPr="00CF70CF">
        <w:rPr>
          <w:rFonts w:ascii="Times New Roman" w:eastAsia="Times New Roman" w:hAnsi="Times New Roman" w:cs="Times New Roman"/>
          <w:bCs w:val="0"/>
          <w:i w:val="0"/>
          <w:sz w:val="24"/>
          <w:szCs w:val="24"/>
          <w:lang w:eastAsia="pl-PL"/>
        </w:rPr>
        <w:t xml:space="preserve"> </w:t>
      </w:r>
      <w:r w:rsidR="00133339" w:rsidRPr="00CF70CF">
        <w:rPr>
          <w:rFonts w:ascii="Times New Roman" w:eastAsia="Times New Roman" w:hAnsi="Times New Roman" w:cs="Times New Roman"/>
          <w:bCs w:val="0"/>
          <w:i w:val="0"/>
          <w:sz w:val="24"/>
          <w:szCs w:val="24"/>
          <w:lang w:eastAsia="pl-PL"/>
        </w:rPr>
        <w:tab/>
      </w:r>
      <w:r w:rsidR="00133339" w:rsidRPr="00CF70CF">
        <w:rPr>
          <w:rFonts w:ascii="Times New Roman" w:eastAsia="Times New Roman" w:hAnsi="Times New Roman" w:cs="Times New Roman"/>
          <w:b w:val="0"/>
          <w:bCs w:val="0"/>
          <w:sz w:val="24"/>
          <w:szCs w:val="24"/>
          <w:lang w:eastAsia="pl-PL"/>
        </w:rPr>
        <w:tab/>
      </w:r>
      <w:r w:rsidR="00133339" w:rsidRPr="00CF70CF">
        <w:rPr>
          <w:rFonts w:ascii="Times New Roman" w:eastAsia="Times New Roman" w:hAnsi="Times New Roman" w:cs="Times New Roman"/>
          <w:b w:val="0"/>
          <w:bCs w:val="0"/>
          <w:sz w:val="24"/>
          <w:szCs w:val="24"/>
          <w:lang w:eastAsia="pl-PL"/>
        </w:rPr>
        <w:tab/>
      </w:r>
      <w:r w:rsidR="00133339" w:rsidRPr="00CF70CF">
        <w:rPr>
          <w:rFonts w:ascii="Times New Roman" w:eastAsia="Times New Roman" w:hAnsi="Times New Roman" w:cs="Times New Roman"/>
          <w:b w:val="0"/>
          <w:bCs w:val="0"/>
          <w:sz w:val="24"/>
          <w:szCs w:val="24"/>
          <w:lang w:eastAsia="pl-PL"/>
        </w:rPr>
        <w:tab/>
      </w:r>
      <w:r w:rsidR="00133339" w:rsidRPr="00CF70CF">
        <w:rPr>
          <w:rFonts w:ascii="Times New Roman" w:eastAsia="Times New Roman" w:hAnsi="Times New Roman" w:cs="Times New Roman"/>
          <w:b w:val="0"/>
          <w:bCs w:val="0"/>
          <w:sz w:val="24"/>
          <w:szCs w:val="24"/>
          <w:lang w:eastAsia="pl-PL"/>
        </w:rPr>
        <w:tab/>
      </w:r>
    </w:p>
    <w:p w14:paraId="6E37E4C4" w14:textId="77777777" w:rsidR="00133339" w:rsidRPr="00CF70CF" w:rsidRDefault="00133339" w:rsidP="00607ECF">
      <w:pPr>
        <w:spacing w:after="0"/>
        <w:ind w:left="5664"/>
        <w:jc w:val="both"/>
        <w:rPr>
          <w:rFonts w:ascii="Times New Roman" w:eastAsia="Calibri" w:hAnsi="Times New Roman" w:cs="Times New Roman"/>
          <w:b/>
          <w:sz w:val="24"/>
          <w:szCs w:val="24"/>
        </w:rPr>
      </w:pPr>
      <w:r w:rsidRPr="00CF70CF">
        <w:rPr>
          <w:rFonts w:ascii="Times New Roman" w:eastAsia="Calibri" w:hAnsi="Times New Roman" w:cs="Times New Roman"/>
          <w:b/>
          <w:sz w:val="24"/>
          <w:szCs w:val="24"/>
        </w:rPr>
        <w:t>................................................</w:t>
      </w:r>
    </w:p>
    <w:p w14:paraId="71503354" w14:textId="77777777" w:rsidR="00133339" w:rsidRPr="00CF70CF" w:rsidRDefault="00133339" w:rsidP="00607ECF">
      <w:pPr>
        <w:spacing w:after="0"/>
        <w:ind w:left="5664"/>
        <w:jc w:val="both"/>
        <w:rPr>
          <w:rFonts w:ascii="Times New Roman" w:eastAsia="Calibri" w:hAnsi="Times New Roman" w:cs="Times New Roman"/>
          <w:b/>
        </w:rPr>
      </w:pPr>
      <w:r w:rsidRPr="00CF70CF">
        <w:rPr>
          <w:rFonts w:ascii="Times New Roman" w:eastAsia="Calibri" w:hAnsi="Times New Roman" w:cs="Times New Roman"/>
          <w:b/>
        </w:rPr>
        <w:t>Nazwa</w:t>
      </w:r>
      <w:r w:rsidR="006E0DAA" w:rsidRPr="00CF70CF">
        <w:rPr>
          <w:rFonts w:ascii="Times New Roman" w:eastAsia="Calibri" w:hAnsi="Times New Roman" w:cs="Times New Roman"/>
          <w:b/>
        </w:rPr>
        <w:t xml:space="preserve"> </w:t>
      </w:r>
      <w:r w:rsidRPr="00CF70CF">
        <w:rPr>
          <w:rFonts w:ascii="Times New Roman" w:eastAsia="Calibri" w:hAnsi="Times New Roman" w:cs="Times New Roman"/>
          <w:b/>
        </w:rPr>
        <w:t>i</w:t>
      </w:r>
      <w:r w:rsidR="006E0DAA" w:rsidRPr="00CF70CF">
        <w:rPr>
          <w:rFonts w:ascii="Times New Roman" w:eastAsia="Calibri" w:hAnsi="Times New Roman" w:cs="Times New Roman"/>
          <w:b/>
        </w:rPr>
        <w:t xml:space="preserve"> </w:t>
      </w:r>
      <w:r w:rsidRPr="00CF70CF">
        <w:rPr>
          <w:rFonts w:ascii="Times New Roman" w:eastAsia="Calibri" w:hAnsi="Times New Roman" w:cs="Times New Roman"/>
          <w:b/>
        </w:rPr>
        <w:t>adres</w:t>
      </w:r>
      <w:r w:rsidR="006E0DAA" w:rsidRPr="00CF70CF">
        <w:rPr>
          <w:rFonts w:ascii="Times New Roman" w:eastAsia="Calibri" w:hAnsi="Times New Roman" w:cs="Times New Roman"/>
          <w:b/>
        </w:rPr>
        <w:t xml:space="preserve"> </w:t>
      </w:r>
      <w:r w:rsidRPr="00CF70CF">
        <w:rPr>
          <w:rFonts w:ascii="Times New Roman" w:eastAsia="Calibri" w:hAnsi="Times New Roman" w:cs="Times New Roman"/>
          <w:b/>
        </w:rPr>
        <w:t>Wykonawcy</w:t>
      </w:r>
    </w:p>
    <w:p w14:paraId="2CCE0EBC" w14:textId="77777777" w:rsidR="00133339" w:rsidRPr="00CF70CF" w:rsidRDefault="00133339" w:rsidP="00607ECF">
      <w:pPr>
        <w:spacing w:after="0"/>
        <w:ind w:left="5664"/>
        <w:jc w:val="both"/>
        <w:rPr>
          <w:rFonts w:ascii="Times New Roman" w:eastAsia="Calibri" w:hAnsi="Times New Roman" w:cs="Times New Roman"/>
          <w:b/>
        </w:rPr>
      </w:pPr>
      <w:r w:rsidRPr="00CF70CF">
        <w:rPr>
          <w:rFonts w:ascii="Times New Roman" w:eastAsia="Calibri" w:hAnsi="Times New Roman" w:cs="Times New Roman"/>
          <w:b/>
        </w:rPr>
        <w:t>Pieczątka</w:t>
      </w:r>
      <w:r w:rsidR="006E0DAA" w:rsidRPr="00CF70CF">
        <w:rPr>
          <w:rFonts w:ascii="Times New Roman" w:eastAsia="Calibri" w:hAnsi="Times New Roman" w:cs="Times New Roman"/>
          <w:b/>
        </w:rPr>
        <w:t xml:space="preserve"> </w:t>
      </w:r>
      <w:r w:rsidRPr="00CF70CF">
        <w:rPr>
          <w:rFonts w:ascii="Times New Roman" w:eastAsia="Calibri" w:hAnsi="Times New Roman" w:cs="Times New Roman"/>
          <w:b/>
        </w:rPr>
        <w:t>firmowa</w:t>
      </w:r>
    </w:p>
    <w:p w14:paraId="78180774" w14:textId="77777777" w:rsidR="00133339" w:rsidRPr="00CF70CF" w:rsidRDefault="00133339" w:rsidP="00607ECF">
      <w:pPr>
        <w:spacing w:after="0"/>
        <w:ind w:left="5664"/>
        <w:jc w:val="both"/>
        <w:rPr>
          <w:rFonts w:ascii="Times New Roman" w:eastAsia="Calibri" w:hAnsi="Times New Roman" w:cs="Times New Roman"/>
          <w:b/>
          <w:sz w:val="12"/>
          <w:szCs w:val="12"/>
        </w:rPr>
      </w:pPr>
    </w:p>
    <w:p w14:paraId="4CE2E015" w14:textId="77777777" w:rsidR="00133339" w:rsidRPr="00CF70CF" w:rsidRDefault="00133339" w:rsidP="00607ECF">
      <w:pPr>
        <w:spacing w:after="0"/>
        <w:ind w:left="5664"/>
        <w:jc w:val="both"/>
        <w:rPr>
          <w:rFonts w:ascii="Times New Roman" w:eastAsia="Calibri" w:hAnsi="Times New Roman" w:cs="Times New Roman"/>
          <w:b/>
          <w:sz w:val="12"/>
          <w:szCs w:val="12"/>
        </w:rPr>
      </w:pPr>
    </w:p>
    <w:p w14:paraId="36BB51AF" w14:textId="77777777" w:rsidR="00133339" w:rsidRPr="00CF70CF" w:rsidRDefault="00133339" w:rsidP="00607ECF">
      <w:pPr>
        <w:spacing w:after="0"/>
        <w:rPr>
          <w:rFonts w:ascii="Times New Roman" w:eastAsia="Calibri" w:hAnsi="Times New Roman" w:cs="Times New Roman"/>
          <w:sz w:val="8"/>
          <w:szCs w:val="8"/>
        </w:rPr>
      </w:pPr>
    </w:p>
    <w:p w14:paraId="4B396810" w14:textId="77777777" w:rsidR="00133339" w:rsidRPr="00CF70CF" w:rsidRDefault="00133339" w:rsidP="00607ECF">
      <w:pPr>
        <w:spacing w:after="0"/>
        <w:ind w:left="74"/>
        <w:jc w:val="center"/>
        <w:rPr>
          <w:rFonts w:ascii="Times New Roman" w:eastAsia="Calibri" w:hAnsi="Times New Roman" w:cs="Times New Roman"/>
          <w:b/>
          <w:sz w:val="24"/>
          <w:szCs w:val="24"/>
        </w:rPr>
      </w:pPr>
      <w:r w:rsidRPr="00CF70CF">
        <w:rPr>
          <w:rFonts w:ascii="Times New Roman" w:eastAsia="Calibri" w:hAnsi="Times New Roman" w:cs="Times New Roman"/>
          <w:b/>
          <w:sz w:val="24"/>
          <w:szCs w:val="24"/>
        </w:rPr>
        <w:t>OŚWIADCZENIE</w:t>
      </w:r>
      <w:r w:rsidR="006E0DAA" w:rsidRPr="00CF70CF">
        <w:rPr>
          <w:rFonts w:ascii="Times New Roman" w:eastAsia="Calibri" w:hAnsi="Times New Roman" w:cs="Times New Roman"/>
          <w:b/>
          <w:sz w:val="24"/>
          <w:szCs w:val="24"/>
        </w:rPr>
        <w:t xml:space="preserve"> </w:t>
      </w:r>
      <w:r w:rsidRPr="00CF70CF">
        <w:rPr>
          <w:rFonts w:ascii="Times New Roman" w:eastAsia="Calibri" w:hAnsi="Times New Roman" w:cs="Times New Roman"/>
          <w:b/>
          <w:sz w:val="24"/>
          <w:szCs w:val="24"/>
        </w:rPr>
        <w:t>WYKONAWCY</w:t>
      </w:r>
      <w:r w:rsidR="006E0DAA" w:rsidRPr="00CF70CF">
        <w:rPr>
          <w:rFonts w:ascii="Times New Roman" w:eastAsia="Calibri" w:hAnsi="Times New Roman" w:cs="Times New Roman"/>
          <w:b/>
          <w:sz w:val="24"/>
          <w:szCs w:val="24"/>
        </w:rPr>
        <w:t xml:space="preserve"> </w:t>
      </w:r>
    </w:p>
    <w:p w14:paraId="7459FE35" w14:textId="77777777" w:rsidR="00133339" w:rsidRPr="00CF70CF" w:rsidRDefault="00133339" w:rsidP="00607ECF">
      <w:pPr>
        <w:spacing w:after="0"/>
        <w:ind w:left="74"/>
        <w:jc w:val="center"/>
        <w:rPr>
          <w:rFonts w:ascii="Times New Roman" w:eastAsia="Calibri" w:hAnsi="Times New Roman" w:cs="Times New Roman"/>
          <w:b/>
          <w:sz w:val="24"/>
          <w:szCs w:val="24"/>
        </w:rPr>
      </w:pPr>
      <w:r w:rsidRPr="00CF70CF">
        <w:rPr>
          <w:rFonts w:ascii="Times New Roman" w:eastAsia="Calibri" w:hAnsi="Times New Roman" w:cs="Times New Roman"/>
          <w:b/>
          <w:sz w:val="24"/>
          <w:szCs w:val="24"/>
        </w:rPr>
        <w:t>W</w:t>
      </w:r>
      <w:r w:rsidR="006E0DAA" w:rsidRPr="00CF70CF">
        <w:rPr>
          <w:rFonts w:ascii="Times New Roman" w:eastAsia="Calibri" w:hAnsi="Times New Roman" w:cs="Times New Roman"/>
          <w:b/>
          <w:sz w:val="24"/>
          <w:szCs w:val="24"/>
        </w:rPr>
        <w:t xml:space="preserve"> </w:t>
      </w:r>
      <w:r w:rsidRPr="00CF70CF">
        <w:rPr>
          <w:rFonts w:ascii="Times New Roman" w:eastAsia="Calibri" w:hAnsi="Times New Roman" w:cs="Times New Roman"/>
          <w:b/>
          <w:sz w:val="24"/>
          <w:szCs w:val="24"/>
        </w:rPr>
        <w:t>ZAKRESIE</w:t>
      </w:r>
      <w:r w:rsidR="006E0DAA" w:rsidRPr="00CF70CF">
        <w:rPr>
          <w:rFonts w:ascii="Times New Roman" w:eastAsia="Calibri" w:hAnsi="Times New Roman" w:cs="Times New Roman"/>
          <w:b/>
          <w:sz w:val="24"/>
          <w:szCs w:val="24"/>
        </w:rPr>
        <w:t xml:space="preserve"> </w:t>
      </w:r>
      <w:r w:rsidRPr="00CF70CF">
        <w:rPr>
          <w:rFonts w:ascii="Times New Roman" w:eastAsia="Calibri" w:hAnsi="Times New Roman" w:cs="Times New Roman"/>
          <w:b/>
          <w:sz w:val="24"/>
          <w:szCs w:val="24"/>
        </w:rPr>
        <w:t>PODSTAW</w:t>
      </w:r>
      <w:r w:rsidR="006E0DAA" w:rsidRPr="00CF70CF">
        <w:rPr>
          <w:rFonts w:ascii="Times New Roman" w:eastAsia="Calibri" w:hAnsi="Times New Roman" w:cs="Times New Roman"/>
          <w:b/>
          <w:sz w:val="24"/>
          <w:szCs w:val="24"/>
        </w:rPr>
        <w:t xml:space="preserve"> </w:t>
      </w:r>
      <w:r w:rsidRPr="00CF70CF">
        <w:rPr>
          <w:rFonts w:ascii="Times New Roman" w:eastAsia="Calibri" w:hAnsi="Times New Roman" w:cs="Times New Roman"/>
          <w:b/>
          <w:sz w:val="24"/>
          <w:szCs w:val="24"/>
        </w:rPr>
        <w:t>WYKLUCZENIA</w:t>
      </w:r>
      <w:r w:rsidR="006E0DAA" w:rsidRPr="00CF70CF">
        <w:rPr>
          <w:rFonts w:ascii="Times New Roman" w:eastAsia="Calibri" w:hAnsi="Times New Roman" w:cs="Times New Roman"/>
          <w:b/>
          <w:sz w:val="24"/>
          <w:szCs w:val="24"/>
        </w:rPr>
        <w:t xml:space="preserve"> </w:t>
      </w:r>
      <w:r w:rsidRPr="00CF70CF">
        <w:rPr>
          <w:rFonts w:ascii="Times New Roman" w:eastAsia="Calibri" w:hAnsi="Times New Roman" w:cs="Times New Roman"/>
          <w:b/>
          <w:sz w:val="24"/>
          <w:szCs w:val="24"/>
        </w:rPr>
        <w:t>Z</w:t>
      </w:r>
      <w:r w:rsidR="006E0DAA" w:rsidRPr="00CF70CF">
        <w:rPr>
          <w:rFonts w:ascii="Times New Roman" w:eastAsia="Calibri" w:hAnsi="Times New Roman" w:cs="Times New Roman"/>
          <w:b/>
          <w:sz w:val="24"/>
          <w:szCs w:val="24"/>
        </w:rPr>
        <w:t xml:space="preserve"> </w:t>
      </w:r>
      <w:r w:rsidRPr="00CF70CF">
        <w:rPr>
          <w:rFonts w:ascii="Times New Roman" w:eastAsia="Calibri" w:hAnsi="Times New Roman" w:cs="Times New Roman"/>
          <w:b/>
          <w:sz w:val="24"/>
          <w:szCs w:val="24"/>
        </w:rPr>
        <w:t>POSTĘPOWANIA</w:t>
      </w:r>
    </w:p>
    <w:p w14:paraId="3B7A33A3" w14:textId="77777777" w:rsidR="00133339" w:rsidRPr="00CF70CF" w:rsidRDefault="00133339" w:rsidP="00607ECF">
      <w:pPr>
        <w:spacing w:after="0"/>
        <w:rPr>
          <w:rFonts w:ascii="Times New Roman" w:eastAsia="Calibri" w:hAnsi="Times New Roman" w:cs="Times New Roman"/>
          <w:sz w:val="24"/>
          <w:szCs w:val="24"/>
        </w:rPr>
      </w:pPr>
      <w:r w:rsidRPr="00CF70CF">
        <w:rPr>
          <w:rFonts w:ascii="Times New Roman" w:eastAsia="Calibri" w:hAnsi="Times New Roman" w:cs="Times New Roman"/>
          <w:sz w:val="24"/>
          <w:szCs w:val="24"/>
        </w:rPr>
        <w:t>I.</w:t>
      </w:r>
      <w:r w:rsidR="006E0DAA" w:rsidRPr="00CF70CF">
        <w:rPr>
          <w:rFonts w:ascii="Times New Roman" w:eastAsia="Calibri" w:hAnsi="Times New Roman" w:cs="Times New Roman"/>
          <w:sz w:val="24"/>
          <w:szCs w:val="24"/>
        </w:rPr>
        <w:t xml:space="preserve"> </w:t>
      </w:r>
    </w:p>
    <w:p w14:paraId="5A1BBBC5" w14:textId="77777777" w:rsidR="00133339" w:rsidRPr="00CF70CF" w:rsidRDefault="00133339" w:rsidP="00607ECF">
      <w:pPr>
        <w:spacing w:after="0"/>
        <w:rPr>
          <w:rFonts w:ascii="Times New Roman" w:eastAsia="Calibri" w:hAnsi="Times New Roman" w:cs="Times New Roman"/>
          <w:sz w:val="12"/>
          <w:szCs w:val="12"/>
        </w:rPr>
      </w:pPr>
    </w:p>
    <w:p w14:paraId="74FF604F" w14:textId="77777777" w:rsidR="00133339" w:rsidRPr="00CF70CF" w:rsidRDefault="00133339" w:rsidP="00607ECF">
      <w:pPr>
        <w:spacing w:after="0"/>
        <w:jc w:val="both"/>
        <w:rPr>
          <w:rFonts w:ascii="Times New Roman" w:eastAsia="Calibri" w:hAnsi="Times New Roman" w:cs="Times New Roman"/>
        </w:rPr>
      </w:pPr>
      <w:r w:rsidRPr="00CF70CF">
        <w:rPr>
          <w:rFonts w:ascii="Times New Roman" w:eastAsia="Calibri" w:hAnsi="Times New Roman" w:cs="Times New Roman"/>
        </w:rPr>
        <w:t>Oświadczam,</w:t>
      </w:r>
      <w:r w:rsidR="006E0DAA" w:rsidRPr="00CF70CF">
        <w:rPr>
          <w:rFonts w:ascii="Times New Roman" w:eastAsia="Calibri" w:hAnsi="Times New Roman" w:cs="Times New Roman"/>
        </w:rPr>
        <w:t xml:space="preserve"> </w:t>
      </w:r>
      <w:r w:rsidRPr="00CF70CF">
        <w:rPr>
          <w:rFonts w:ascii="Times New Roman" w:eastAsia="Calibri" w:hAnsi="Times New Roman" w:cs="Times New Roman"/>
        </w:rPr>
        <w:t>że</w:t>
      </w:r>
      <w:r w:rsidR="006E0DAA" w:rsidRPr="00CF70CF">
        <w:rPr>
          <w:rFonts w:ascii="Times New Roman" w:eastAsia="Calibri" w:hAnsi="Times New Roman" w:cs="Times New Roman"/>
        </w:rPr>
        <w:t xml:space="preserve"> </w:t>
      </w:r>
      <w:r w:rsidRPr="00CF70CF">
        <w:rPr>
          <w:rFonts w:ascii="Times New Roman" w:eastAsia="Calibri" w:hAnsi="Times New Roman" w:cs="Times New Roman"/>
        </w:rPr>
        <w:t>złożone</w:t>
      </w:r>
      <w:r w:rsidR="006E0DAA" w:rsidRPr="00CF70CF">
        <w:rPr>
          <w:rFonts w:ascii="Times New Roman" w:eastAsia="Calibri" w:hAnsi="Times New Roman" w:cs="Times New Roman"/>
        </w:rPr>
        <w:t xml:space="preserve"> </w:t>
      </w:r>
      <w:r w:rsidRPr="00CF70CF">
        <w:rPr>
          <w:rFonts w:ascii="Times New Roman" w:eastAsia="Calibri" w:hAnsi="Times New Roman" w:cs="Times New Roman"/>
        </w:rPr>
        <w:t>w</w:t>
      </w:r>
      <w:r w:rsidR="006E0DAA" w:rsidRPr="00CF70CF">
        <w:rPr>
          <w:rFonts w:ascii="Times New Roman" w:eastAsia="Calibri" w:hAnsi="Times New Roman" w:cs="Times New Roman"/>
        </w:rPr>
        <w:t xml:space="preserve"> </w:t>
      </w:r>
      <w:r w:rsidRPr="00CF70CF">
        <w:rPr>
          <w:rFonts w:ascii="Times New Roman" w:eastAsia="Calibri" w:hAnsi="Times New Roman" w:cs="Times New Roman"/>
        </w:rPr>
        <w:t>ofercie</w:t>
      </w:r>
      <w:r w:rsidR="006E0DAA" w:rsidRPr="00CF70CF">
        <w:rPr>
          <w:rFonts w:ascii="Times New Roman" w:eastAsia="Calibri" w:hAnsi="Times New Roman" w:cs="Times New Roman"/>
        </w:rPr>
        <w:t xml:space="preserve"> </w:t>
      </w:r>
      <w:r w:rsidRPr="00CF70CF">
        <w:rPr>
          <w:rFonts w:ascii="Times New Roman" w:eastAsia="Calibri" w:hAnsi="Times New Roman" w:cs="Times New Roman"/>
        </w:rPr>
        <w:t>oświadczenie</w:t>
      </w:r>
      <w:r w:rsidR="006E0DAA" w:rsidRPr="00CF70CF">
        <w:rPr>
          <w:rFonts w:ascii="Times New Roman" w:eastAsia="Calibri" w:hAnsi="Times New Roman" w:cs="Times New Roman"/>
        </w:rPr>
        <w:t xml:space="preserve"> </w:t>
      </w:r>
      <w:r w:rsidRPr="00CF70CF">
        <w:rPr>
          <w:rFonts w:ascii="Times New Roman" w:eastAsia="Calibri" w:hAnsi="Times New Roman" w:cs="Times New Roman"/>
        </w:rPr>
        <w:t>o</w:t>
      </w:r>
      <w:r w:rsidR="006E0DAA" w:rsidRPr="00CF70CF">
        <w:rPr>
          <w:rFonts w:ascii="Times New Roman" w:eastAsia="Calibri" w:hAnsi="Times New Roman" w:cs="Times New Roman"/>
        </w:rPr>
        <w:t xml:space="preserve"> </w:t>
      </w:r>
      <w:r w:rsidRPr="00CF70CF">
        <w:rPr>
          <w:rFonts w:ascii="Times New Roman" w:eastAsia="Calibri" w:hAnsi="Times New Roman" w:cs="Times New Roman"/>
        </w:rPr>
        <w:t>nie</w:t>
      </w:r>
      <w:r w:rsidR="006E0DAA" w:rsidRPr="00CF70CF">
        <w:rPr>
          <w:rFonts w:ascii="Times New Roman" w:eastAsia="Calibri" w:hAnsi="Times New Roman" w:cs="Times New Roman"/>
        </w:rPr>
        <w:t xml:space="preserve"> </w:t>
      </w:r>
      <w:r w:rsidRPr="00CF70CF">
        <w:rPr>
          <w:rFonts w:ascii="Times New Roman" w:eastAsia="Calibri" w:hAnsi="Times New Roman" w:cs="Times New Roman"/>
        </w:rPr>
        <w:t>podleganiu</w:t>
      </w:r>
      <w:r w:rsidR="006E0DAA" w:rsidRPr="00CF70CF">
        <w:rPr>
          <w:rFonts w:ascii="Times New Roman" w:eastAsia="Calibri" w:hAnsi="Times New Roman" w:cs="Times New Roman"/>
        </w:rPr>
        <w:t xml:space="preserve"> </w:t>
      </w:r>
      <w:r w:rsidRPr="00CF70CF">
        <w:rPr>
          <w:rFonts w:ascii="Times New Roman" w:eastAsia="Calibri" w:hAnsi="Times New Roman" w:cs="Times New Roman"/>
        </w:rPr>
        <w:t>wykluczenia</w:t>
      </w:r>
      <w:r w:rsidR="006E0DAA" w:rsidRPr="00CF70CF">
        <w:rPr>
          <w:rFonts w:ascii="Times New Roman" w:eastAsia="Calibri" w:hAnsi="Times New Roman" w:cs="Times New Roman"/>
        </w:rPr>
        <w:t xml:space="preserve"> </w:t>
      </w:r>
      <w:r w:rsidRPr="00CF70CF">
        <w:rPr>
          <w:rFonts w:ascii="Times New Roman" w:eastAsia="Calibri" w:hAnsi="Times New Roman" w:cs="Times New Roman"/>
        </w:rPr>
        <w:t>z</w:t>
      </w:r>
      <w:r w:rsidR="006E0DAA" w:rsidRPr="00CF70CF">
        <w:rPr>
          <w:rFonts w:ascii="Times New Roman" w:eastAsia="Calibri" w:hAnsi="Times New Roman" w:cs="Times New Roman"/>
        </w:rPr>
        <w:t xml:space="preserve"> </w:t>
      </w:r>
      <w:r w:rsidRPr="00CF70CF">
        <w:rPr>
          <w:rFonts w:ascii="Times New Roman" w:eastAsia="Calibri" w:hAnsi="Times New Roman" w:cs="Times New Roman"/>
        </w:rPr>
        <w:t>postępowaniu</w:t>
      </w:r>
      <w:r w:rsidR="006E0DAA" w:rsidRPr="00CF70CF">
        <w:rPr>
          <w:rFonts w:ascii="Times New Roman" w:eastAsia="Calibri" w:hAnsi="Times New Roman" w:cs="Times New Roman"/>
        </w:rPr>
        <w:t xml:space="preserve"> </w:t>
      </w:r>
      <w:r w:rsidRPr="00CF70CF">
        <w:rPr>
          <w:rFonts w:ascii="Times New Roman" w:eastAsia="Calibri" w:hAnsi="Times New Roman" w:cs="Times New Roman"/>
        </w:rPr>
        <w:t>złożone</w:t>
      </w:r>
      <w:r w:rsidR="006E0DAA" w:rsidRPr="00CF70CF">
        <w:rPr>
          <w:rFonts w:ascii="Times New Roman" w:eastAsia="Calibri" w:hAnsi="Times New Roman" w:cs="Times New Roman"/>
        </w:rPr>
        <w:t xml:space="preserve"> </w:t>
      </w:r>
      <w:r w:rsidRPr="00CF70CF">
        <w:rPr>
          <w:rFonts w:ascii="Times New Roman" w:eastAsia="Calibri" w:hAnsi="Times New Roman" w:cs="Times New Roman"/>
        </w:rPr>
        <w:t>na</w:t>
      </w:r>
      <w:r w:rsidR="006E0DAA" w:rsidRPr="00CF70CF">
        <w:rPr>
          <w:rFonts w:ascii="Times New Roman" w:eastAsia="Calibri" w:hAnsi="Times New Roman" w:cs="Times New Roman"/>
        </w:rPr>
        <w:t xml:space="preserve"> </w:t>
      </w:r>
      <w:r w:rsidRPr="00CF70CF">
        <w:rPr>
          <w:rFonts w:ascii="Times New Roman" w:eastAsia="Calibri" w:hAnsi="Times New Roman" w:cs="Times New Roman"/>
        </w:rPr>
        <w:t>podstawie</w:t>
      </w:r>
      <w:r w:rsidR="006E0DAA" w:rsidRPr="00CF70CF">
        <w:rPr>
          <w:rFonts w:ascii="Times New Roman" w:eastAsia="Calibri" w:hAnsi="Times New Roman" w:cs="Times New Roman"/>
        </w:rPr>
        <w:t xml:space="preserve"> </w:t>
      </w:r>
      <w:r w:rsidRPr="00CF70CF">
        <w:rPr>
          <w:rFonts w:ascii="Times New Roman" w:eastAsia="Calibri" w:hAnsi="Times New Roman" w:cs="Times New Roman"/>
        </w:rPr>
        <w:t>art.</w:t>
      </w:r>
      <w:r w:rsidR="006E0DAA" w:rsidRPr="00CF70CF">
        <w:rPr>
          <w:rFonts w:ascii="Times New Roman" w:eastAsia="Calibri" w:hAnsi="Times New Roman" w:cs="Times New Roman"/>
        </w:rPr>
        <w:t xml:space="preserve"> </w:t>
      </w:r>
      <w:r w:rsidRPr="00CF70CF">
        <w:rPr>
          <w:rFonts w:ascii="Times New Roman" w:eastAsia="Calibri" w:hAnsi="Times New Roman" w:cs="Times New Roman"/>
        </w:rPr>
        <w:t>125</w:t>
      </w:r>
      <w:r w:rsidR="006E0DAA" w:rsidRPr="00CF70CF">
        <w:rPr>
          <w:rFonts w:ascii="Times New Roman" w:eastAsia="Calibri" w:hAnsi="Times New Roman" w:cs="Times New Roman"/>
        </w:rPr>
        <w:t xml:space="preserve"> </w:t>
      </w:r>
      <w:r w:rsidRPr="00CF70CF">
        <w:rPr>
          <w:rFonts w:ascii="Times New Roman" w:eastAsia="Calibri" w:hAnsi="Times New Roman" w:cs="Times New Roman"/>
        </w:rPr>
        <w:t>ust</w:t>
      </w:r>
      <w:r w:rsidR="006E0DAA" w:rsidRPr="00CF70CF">
        <w:rPr>
          <w:rFonts w:ascii="Times New Roman" w:eastAsia="Calibri" w:hAnsi="Times New Roman" w:cs="Times New Roman"/>
        </w:rPr>
        <w:t xml:space="preserve"> </w:t>
      </w:r>
      <w:r w:rsidRPr="00CF70CF">
        <w:rPr>
          <w:rFonts w:ascii="Times New Roman" w:eastAsia="Calibri" w:hAnsi="Times New Roman" w:cs="Times New Roman"/>
        </w:rPr>
        <w:t>1</w:t>
      </w:r>
      <w:r w:rsidR="006E0DAA" w:rsidRPr="00CF70CF">
        <w:rPr>
          <w:rFonts w:ascii="Times New Roman" w:eastAsia="Calibri" w:hAnsi="Times New Roman" w:cs="Times New Roman"/>
        </w:rPr>
        <w:t xml:space="preserve"> </w:t>
      </w:r>
      <w:r w:rsidRPr="00CF70CF">
        <w:rPr>
          <w:rFonts w:ascii="Times New Roman" w:eastAsia="Calibri" w:hAnsi="Times New Roman" w:cs="Times New Roman"/>
        </w:rPr>
        <w:t>i</w:t>
      </w:r>
      <w:r w:rsidR="006E0DAA" w:rsidRPr="00CF70CF">
        <w:rPr>
          <w:rFonts w:ascii="Times New Roman" w:eastAsia="Calibri" w:hAnsi="Times New Roman" w:cs="Times New Roman"/>
        </w:rPr>
        <w:t xml:space="preserve"> </w:t>
      </w:r>
      <w:r w:rsidRPr="00CF70CF">
        <w:rPr>
          <w:rFonts w:ascii="Times New Roman" w:eastAsia="Calibri" w:hAnsi="Times New Roman" w:cs="Times New Roman"/>
        </w:rPr>
        <w:t>ust.</w:t>
      </w:r>
      <w:r w:rsidR="006E0DAA" w:rsidRPr="00CF70CF">
        <w:rPr>
          <w:rFonts w:ascii="Times New Roman" w:eastAsia="Calibri" w:hAnsi="Times New Roman" w:cs="Times New Roman"/>
        </w:rPr>
        <w:t xml:space="preserve"> </w:t>
      </w:r>
      <w:r w:rsidRPr="00CF70CF">
        <w:rPr>
          <w:rFonts w:ascii="Times New Roman" w:eastAsia="Calibri" w:hAnsi="Times New Roman" w:cs="Times New Roman"/>
        </w:rPr>
        <w:t>2</w:t>
      </w:r>
      <w:r w:rsidR="006E0DAA" w:rsidRPr="00CF70CF">
        <w:rPr>
          <w:rFonts w:ascii="Times New Roman" w:eastAsia="Calibri" w:hAnsi="Times New Roman" w:cs="Times New Roman"/>
        </w:rPr>
        <w:t xml:space="preserve"> </w:t>
      </w:r>
      <w:r w:rsidRPr="00CF70CF">
        <w:rPr>
          <w:rFonts w:ascii="Times New Roman" w:eastAsia="Calibri" w:hAnsi="Times New Roman" w:cs="Times New Roman"/>
        </w:rPr>
        <w:t>ustawy</w:t>
      </w:r>
      <w:r w:rsidR="006E0DAA" w:rsidRPr="00CF70CF">
        <w:rPr>
          <w:rFonts w:ascii="Times New Roman" w:eastAsia="Calibri" w:hAnsi="Times New Roman" w:cs="Times New Roman"/>
        </w:rPr>
        <w:t xml:space="preserve"> </w:t>
      </w:r>
      <w:proofErr w:type="spellStart"/>
      <w:r w:rsidRPr="00CF70CF">
        <w:rPr>
          <w:rFonts w:ascii="Times New Roman" w:eastAsia="Calibri" w:hAnsi="Times New Roman" w:cs="Times New Roman"/>
        </w:rPr>
        <w:t>pzp</w:t>
      </w:r>
      <w:proofErr w:type="spellEnd"/>
      <w:r w:rsidR="006E0DAA" w:rsidRPr="00CF70CF">
        <w:rPr>
          <w:rFonts w:ascii="Times New Roman" w:eastAsia="Calibri" w:hAnsi="Times New Roman" w:cs="Times New Roman"/>
        </w:rPr>
        <w:t xml:space="preserve"> </w:t>
      </w:r>
      <w:r w:rsidRPr="00CF70CF">
        <w:rPr>
          <w:rFonts w:ascii="Times New Roman" w:eastAsia="Calibri" w:hAnsi="Times New Roman" w:cs="Times New Roman"/>
        </w:rPr>
        <w:t>jest</w:t>
      </w:r>
      <w:r w:rsidR="006E0DAA" w:rsidRPr="00CF70CF">
        <w:rPr>
          <w:rFonts w:ascii="Times New Roman" w:eastAsia="Calibri" w:hAnsi="Times New Roman" w:cs="Times New Roman"/>
        </w:rPr>
        <w:t xml:space="preserve"> </w:t>
      </w:r>
      <w:r w:rsidRPr="00CF70CF">
        <w:rPr>
          <w:rFonts w:ascii="Times New Roman" w:eastAsia="Calibri" w:hAnsi="Times New Roman" w:cs="Times New Roman"/>
        </w:rPr>
        <w:t>aktualne</w:t>
      </w:r>
      <w:r w:rsidR="006E0DAA" w:rsidRPr="00CF70CF">
        <w:rPr>
          <w:rFonts w:ascii="Times New Roman" w:eastAsia="Calibri" w:hAnsi="Times New Roman" w:cs="Times New Roman"/>
        </w:rPr>
        <w:t xml:space="preserve"> </w:t>
      </w:r>
      <w:r w:rsidRPr="00CF70CF">
        <w:rPr>
          <w:rFonts w:ascii="Times New Roman" w:eastAsia="Calibri" w:hAnsi="Times New Roman" w:cs="Times New Roman"/>
        </w:rPr>
        <w:t>i</w:t>
      </w:r>
      <w:r w:rsidR="006E0DAA" w:rsidRPr="00CF70CF">
        <w:rPr>
          <w:rFonts w:ascii="Times New Roman" w:eastAsia="Calibri" w:hAnsi="Times New Roman" w:cs="Times New Roman"/>
        </w:rPr>
        <w:t xml:space="preserve"> </w:t>
      </w:r>
      <w:r w:rsidRPr="00CF70CF">
        <w:rPr>
          <w:rFonts w:ascii="Times New Roman" w:eastAsia="Calibri" w:hAnsi="Times New Roman" w:cs="Times New Roman"/>
        </w:rPr>
        <w:t>nie</w:t>
      </w:r>
      <w:r w:rsidR="006E0DAA" w:rsidRPr="00CF70CF">
        <w:rPr>
          <w:rFonts w:ascii="Times New Roman" w:eastAsia="Calibri" w:hAnsi="Times New Roman" w:cs="Times New Roman"/>
        </w:rPr>
        <w:t xml:space="preserve"> </w:t>
      </w:r>
      <w:r w:rsidRPr="00CF70CF">
        <w:rPr>
          <w:rFonts w:ascii="Times New Roman" w:eastAsia="Calibri" w:hAnsi="Times New Roman" w:cs="Times New Roman"/>
        </w:rPr>
        <w:t>ma</w:t>
      </w:r>
      <w:r w:rsidR="006E0DAA" w:rsidRPr="00CF70CF">
        <w:rPr>
          <w:rFonts w:ascii="Times New Roman" w:eastAsia="Calibri" w:hAnsi="Times New Roman" w:cs="Times New Roman"/>
        </w:rPr>
        <w:t xml:space="preserve"> </w:t>
      </w:r>
      <w:r w:rsidRPr="00CF70CF">
        <w:rPr>
          <w:rFonts w:ascii="Times New Roman" w:eastAsia="Calibri" w:hAnsi="Times New Roman" w:cs="Times New Roman"/>
        </w:rPr>
        <w:t>podstaw</w:t>
      </w:r>
      <w:r w:rsidR="006E0DAA" w:rsidRPr="00CF70CF">
        <w:rPr>
          <w:rFonts w:ascii="Times New Roman" w:eastAsia="Calibri" w:hAnsi="Times New Roman" w:cs="Times New Roman"/>
        </w:rPr>
        <w:t xml:space="preserve"> </w:t>
      </w:r>
      <w:r w:rsidRPr="00CF70CF">
        <w:rPr>
          <w:rFonts w:ascii="Times New Roman" w:eastAsia="Calibri" w:hAnsi="Times New Roman" w:cs="Times New Roman"/>
        </w:rPr>
        <w:t>prawnych</w:t>
      </w:r>
      <w:r w:rsidR="006E0DAA" w:rsidRPr="00CF70CF">
        <w:rPr>
          <w:rFonts w:ascii="Times New Roman" w:eastAsia="Calibri" w:hAnsi="Times New Roman" w:cs="Times New Roman"/>
        </w:rPr>
        <w:t xml:space="preserve"> </w:t>
      </w:r>
      <w:r w:rsidRPr="00CF70CF">
        <w:rPr>
          <w:rFonts w:ascii="Times New Roman" w:eastAsia="Calibri" w:hAnsi="Times New Roman" w:cs="Times New Roman"/>
        </w:rPr>
        <w:t>wykluczenia</w:t>
      </w:r>
      <w:r w:rsidR="006E0DAA" w:rsidRPr="00CF70CF">
        <w:rPr>
          <w:rFonts w:ascii="Times New Roman" w:eastAsia="Calibri" w:hAnsi="Times New Roman" w:cs="Times New Roman"/>
        </w:rPr>
        <w:t xml:space="preserve"> </w:t>
      </w:r>
      <w:r w:rsidRPr="00CF70CF">
        <w:rPr>
          <w:rFonts w:ascii="Times New Roman" w:eastAsia="Calibri" w:hAnsi="Times New Roman" w:cs="Times New Roman"/>
        </w:rPr>
        <w:t>Naszej</w:t>
      </w:r>
      <w:r w:rsidR="006E0DAA" w:rsidRPr="00CF70CF">
        <w:rPr>
          <w:rFonts w:ascii="Times New Roman" w:eastAsia="Calibri" w:hAnsi="Times New Roman" w:cs="Times New Roman"/>
        </w:rPr>
        <w:t xml:space="preserve"> </w:t>
      </w:r>
      <w:r w:rsidRPr="00CF70CF">
        <w:rPr>
          <w:rFonts w:ascii="Times New Roman" w:eastAsia="Calibri" w:hAnsi="Times New Roman" w:cs="Times New Roman"/>
        </w:rPr>
        <w:t>firmy</w:t>
      </w:r>
      <w:r w:rsidR="006E0DAA" w:rsidRPr="00CF70CF">
        <w:rPr>
          <w:rFonts w:ascii="Times New Roman" w:eastAsia="Calibri" w:hAnsi="Times New Roman" w:cs="Times New Roman"/>
        </w:rPr>
        <w:t xml:space="preserve"> </w:t>
      </w:r>
      <w:r w:rsidRPr="00CF70CF">
        <w:rPr>
          <w:rFonts w:ascii="Times New Roman" w:eastAsia="Calibri" w:hAnsi="Times New Roman" w:cs="Times New Roman"/>
        </w:rPr>
        <w:t>z</w:t>
      </w:r>
      <w:r w:rsidR="006E0DAA" w:rsidRPr="00CF70CF">
        <w:rPr>
          <w:rFonts w:ascii="Times New Roman" w:eastAsia="Calibri" w:hAnsi="Times New Roman" w:cs="Times New Roman"/>
        </w:rPr>
        <w:t xml:space="preserve"> </w:t>
      </w:r>
      <w:r w:rsidRPr="00CF70CF">
        <w:rPr>
          <w:rFonts w:ascii="Times New Roman" w:eastAsia="Calibri" w:hAnsi="Times New Roman" w:cs="Times New Roman"/>
        </w:rPr>
        <w:t>postępowania</w:t>
      </w:r>
      <w:r w:rsidR="006E0DAA" w:rsidRPr="00CF70CF">
        <w:rPr>
          <w:rFonts w:ascii="Times New Roman" w:eastAsia="Calibri" w:hAnsi="Times New Roman" w:cs="Times New Roman"/>
        </w:rPr>
        <w:t xml:space="preserve"> </w:t>
      </w:r>
      <w:r w:rsidRPr="00CF70CF">
        <w:rPr>
          <w:rFonts w:ascii="Times New Roman" w:eastAsia="Calibri" w:hAnsi="Times New Roman" w:cs="Times New Roman"/>
        </w:rPr>
        <w:t>z</w:t>
      </w:r>
      <w:r w:rsidR="006E0DAA" w:rsidRPr="00CF70CF">
        <w:rPr>
          <w:rFonts w:ascii="Times New Roman" w:eastAsia="Calibri" w:hAnsi="Times New Roman" w:cs="Times New Roman"/>
        </w:rPr>
        <w:t xml:space="preserve"> </w:t>
      </w:r>
      <w:r w:rsidRPr="00CF70CF">
        <w:rPr>
          <w:rFonts w:ascii="Times New Roman" w:eastAsia="Calibri" w:hAnsi="Times New Roman" w:cs="Times New Roman"/>
        </w:rPr>
        <w:t>przypadków</w:t>
      </w:r>
      <w:r w:rsidR="006E0DAA" w:rsidRPr="00CF70CF">
        <w:rPr>
          <w:rFonts w:ascii="Times New Roman" w:eastAsia="Calibri" w:hAnsi="Times New Roman" w:cs="Times New Roman"/>
        </w:rPr>
        <w:t xml:space="preserve"> </w:t>
      </w:r>
      <w:r w:rsidRPr="00CF70CF">
        <w:rPr>
          <w:rFonts w:ascii="Times New Roman" w:eastAsia="Calibri" w:hAnsi="Times New Roman" w:cs="Times New Roman"/>
        </w:rPr>
        <w:t>o</w:t>
      </w:r>
      <w:r w:rsidR="006E0DAA" w:rsidRPr="00CF70CF">
        <w:rPr>
          <w:rFonts w:ascii="Times New Roman" w:eastAsia="Calibri" w:hAnsi="Times New Roman" w:cs="Times New Roman"/>
        </w:rPr>
        <w:t xml:space="preserve"> </w:t>
      </w:r>
      <w:r w:rsidRPr="00CF70CF">
        <w:rPr>
          <w:rFonts w:ascii="Times New Roman" w:eastAsia="Calibri" w:hAnsi="Times New Roman" w:cs="Times New Roman"/>
        </w:rPr>
        <w:t>których</w:t>
      </w:r>
      <w:r w:rsidR="006E0DAA" w:rsidRPr="00CF70CF">
        <w:rPr>
          <w:rFonts w:ascii="Times New Roman" w:eastAsia="Calibri" w:hAnsi="Times New Roman" w:cs="Times New Roman"/>
        </w:rPr>
        <w:t xml:space="preserve"> </w:t>
      </w:r>
      <w:r w:rsidRPr="00CF70CF">
        <w:rPr>
          <w:rFonts w:ascii="Times New Roman" w:eastAsia="Calibri" w:hAnsi="Times New Roman" w:cs="Times New Roman"/>
        </w:rPr>
        <w:t>mowa</w:t>
      </w:r>
      <w:r w:rsidR="006E0DAA" w:rsidRPr="00CF70CF">
        <w:rPr>
          <w:rFonts w:ascii="Times New Roman" w:eastAsia="Calibri" w:hAnsi="Times New Roman" w:cs="Times New Roman"/>
        </w:rPr>
        <w:t xml:space="preserve"> </w:t>
      </w:r>
      <w:r w:rsidRPr="00CF70CF">
        <w:rPr>
          <w:rFonts w:ascii="Times New Roman" w:eastAsia="Calibri" w:hAnsi="Times New Roman" w:cs="Times New Roman"/>
        </w:rPr>
        <w:t>w:</w:t>
      </w:r>
    </w:p>
    <w:p w14:paraId="041EBE8C" w14:textId="77777777" w:rsidR="00DF0949" w:rsidRPr="00CF70CF" w:rsidRDefault="00DF0949" w:rsidP="00885433">
      <w:pPr>
        <w:numPr>
          <w:ilvl w:val="0"/>
          <w:numId w:val="180"/>
        </w:numPr>
        <w:autoSpaceDE w:val="0"/>
        <w:autoSpaceDN w:val="0"/>
        <w:adjustRightInd w:val="0"/>
        <w:spacing w:after="0"/>
        <w:ind w:left="426"/>
        <w:rPr>
          <w:rFonts w:ascii="Times New Roman" w:eastAsia="Times New Roman" w:hAnsi="Times New Roman" w:cs="Times New Roman"/>
          <w:lang w:eastAsia="pl-PL"/>
        </w:rPr>
      </w:pPr>
      <w:r w:rsidRPr="00CF70CF">
        <w:rPr>
          <w:rFonts w:ascii="Times New Roman" w:eastAsia="Times New Roman" w:hAnsi="Times New Roman" w:cs="Times New Roman"/>
          <w:lang w:eastAsia="pl-PL"/>
        </w:rPr>
        <w:t>art. 108 ust. 1 pkt 3 ustawy,</w:t>
      </w:r>
    </w:p>
    <w:p w14:paraId="2A80C07A" w14:textId="77777777" w:rsidR="00DF0949" w:rsidRPr="00CF70CF" w:rsidRDefault="00DF0949" w:rsidP="00885433">
      <w:pPr>
        <w:numPr>
          <w:ilvl w:val="0"/>
          <w:numId w:val="180"/>
        </w:numPr>
        <w:autoSpaceDE w:val="0"/>
        <w:autoSpaceDN w:val="0"/>
        <w:adjustRightInd w:val="0"/>
        <w:spacing w:after="0"/>
        <w:ind w:left="426"/>
        <w:rPr>
          <w:rFonts w:ascii="Times New Roman" w:eastAsia="Times New Roman" w:hAnsi="Times New Roman" w:cs="Times New Roman"/>
          <w:lang w:eastAsia="pl-PL"/>
        </w:rPr>
      </w:pPr>
      <w:r w:rsidRPr="00CF70CF">
        <w:rPr>
          <w:rFonts w:ascii="Times New Roman" w:eastAsia="Times New Roman" w:hAnsi="Times New Roman" w:cs="Times New Roman"/>
          <w:lang w:eastAsia="pl-PL"/>
        </w:rPr>
        <w:t>art. 108 ust. 1 pkt 4 ustawy, dotyczących orzeczenia zakazu ubiegania się o zamówienie publiczne tytułem środka zapobiegawczego,</w:t>
      </w:r>
    </w:p>
    <w:p w14:paraId="2864C3F7" w14:textId="77777777" w:rsidR="00DF0949" w:rsidRPr="00CF70CF" w:rsidRDefault="00DF0949" w:rsidP="00885433">
      <w:pPr>
        <w:numPr>
          <w:ilvl w:val="0"/>
          <w:numId w:val="180"/>
        </w:numPr>
        <w:autoSpaceDE w:val="0"/>
        <w:autoSpaceDN w:val="0"/>
        <w:adjustRightInd w:val="0"/>
        <w:spacing w:after="0"/>
        <w:ind w:left="426"/>
        <w:rPr>
          <w:rFonts w:ascii="Times New Roman" w:eastAsia="Times New Roman" w:hAnsi="Times New Roman" w:cs="Times New Roman"/>
          <w:lang w:eastAsia="pl-PL"/>
        </w:rPr>
      </w:pPr>
      <w:r w:rsidRPr="00CF70CF">
        <w:rPr>
          <w:rFonts w:ascii="Times New Roman" w:eastAsia="Times New Roman" w:hAnsi="Times New Roman" w:cs="Times New Roman"/>
          <w:lang w:eastAsia="pl-PL"/>
        </w:rPr>
        <w:t>art. 108 ust. 1 pkt 5 ustawy, dotyczących zawarcia z innymi wykonawcami porozumienia mającego na celu zakłócenie konkurencji,</w:t>
      </w:r>
    </w:p>
    <w:p w14:paraId="3CBEA4AF" w14:textId="77777777" w:rsidR="00DF0949" w:rsidRPr="00CF70CF" w:rsidRDefault="00DF0949" w:rsidP="00885433">
      <w:pPr>
        <w:numPr>
          <w:ilvl w:val="0"/>
          <w:numId w:val="180"/>
        </w:numPr>
        <w:autoSpaceDE w:val="0"/>
        <w:autoSpaceDN w:val="0"/>
        <w:adjustRightInd w:val="0"/>
        <w:spacing w:after="0"/>
        <w:ind w:left="426"/>
        <w:rPr>
          <w:rFonts w:ascii="Times New Roman" w:eastAsia="Times New Roman" w:hAnsi="Times New Roman" w:cs="Times New Roman"/>
          <w:lang w:eastAsia="pl-PL"/>
        </w:rPr>
      </w:pPr>
      <w:r w:rsidRPr="00CF70CF">
        <w:rPr>
          <w:rFonts w:ascii="Times New Roman" w:eastAsia="Times New Roman" w:hAnsi="Times New Roman" w:cs="Times New Roman"/>
          <w:lang w:eastAsia="pl-PL"/>
        </w:rPr>
        <w:t>art. 108 ust. 1 pkt 6 ustawy,</w:t>
      </w:r>
    </w:p>
    <w:p w14:paraId="78C0B220" w14:textId="77777777" w:rsidR="00DF0949" w:rsidRPr="00CF70CF" w:rsidRDefault="00DF0949" w:rsidP="00885433">
      <w:pPr>
        <w:numPr>
          <w:ilvl w:val="0"/>
          <w:numId w:val="180"/>
        </w:numPr>
        <w:autoSpaceDE w:val="0"/>
        <w:autoSpaceDN w:val="0"/>
        <w:adjustRightInd w:val="0"/>
        <w:spacing w:after="0"/>
        <w:ind w:left="426"/>
        <w:rPr>
          <w:rFonts w:ascii="Times New Roman" w:eastAsia="Times New Roman" w:hAnsi="Times New Roman" w:cs="Times New Roman"/>
          <w:lang w:eastAsia="pl-PL"/>
        </w:rPr>
      </w:pPr>
      <w:r w:rsidRPr="00CF70CF">
        <w:rPr>
          <w:rFonts w:ascii="Times New Roman" w:eastAsia="Times New Roman" w:hAnsi="Times New Roman" w:cs="Times New Roman"/>
          <w:lang w:eastAsia="pl-PL"/>
        </w:rPr>
        <w:t>art. 109 ust. 1 pkt 1 ustawy, odnośnie do naruszenia obowiązków dotyczących płatności podatków i opłat lokalnych, o których mowa w ustawie z dnia 12 stycznia 1991 r. o podatkach i opłatach lokalnych (</w:t>
      </w:r>
      <w:r w:rsidR="00607ECF">
        <w:rPr>
          <w:rFonts w:ascii="Times New Roman" w:eastAsia="Times New Roman" w:hAnsi="Times New Roman" w:cs="Times New Roman"/>
          <w:lang w:eastAsia="pl-PL"/>
        </w:rPr>
        <w:t>Dz. U. 2025 poz. 707</w:t>
      </w:r>
      <w:r w:rsidRPr="00CF70CF">
        <w:rPr>
          <w:rFonts w:ascii="Times New Roman" w:eastAsia="Times New Roman" w:hAnsi="Times New Roman" w:cs="Times New Roman"/>
          <w:lang w:eastAsia="pl-PL"/>
        </w:rPr>
        <w:t>),</w:t>
      </w:r>
    </w:p>
    <w:p w14:paraId="137E6CB0" w14:textId="77777777" w:rsidR="00DF0949" w:rsidRPr="00CF70CF" w:rsidRDefault="00DF0949" w:rsidP="00885433">
      <w:pPr>
        <w:numPr>
          <w:ilvl w:val="0"/>
          <w:numId w:val="180"/>
        </w:numPr>
        <w:autoSpaceDE w:val="0"/>
        <w:autoSpaceDN w:val="0"/>
        <w:adjustRightInd w:val="0"/>
        <w:spacing w:after="0"/>
        <w:ind w:left="426"/>
        <w:rPr>
          <w:rFonts w:ascii="Times New Roman" w:eastAsia="Times New Roman" w:hAnsi="Times New Roman" w:cs="Times New Roman"/>
          <w:lang w:eastAsia="pl-PL"/>
        </w:rPr>
      </w:pPr>
      <w:r w:rsidRPr="00CF70CF">
        <w:rPr>
          <w:rFonts w:ascii="Times New Roman" w:eastAsia="Times New Roman" w:hAnsi="Times New Roman" w:cs="Times New Roman"/>
          <w:lang w:eastAsia="pl-PL"/>
        </w:rPr>
        <w:t>art. 109 ust. 1 pkt 2 lit. b ustawy, dotyczących ukarania za wykroczenie, za które wymierzono karę ograniczenia wolności lub karę grzywny,</w:t>
      </w:r>
    </w:p>
    <w:p w14:paraId="741C678A" w14:textId="77777777" w:rsidR="00DF0949" w:rsidRPr="00CF70CF" w:rsidRDefault="00DF0949" w:rsidP="00885433">
      <w:pPr>
        <w:numPr>
          <w:ilvl w:val="0"/>
          <w:numId w:val="180"/>
        </w:numPr>
        <w:autoSpaceDE w:val="0"/>
        <w:autoSpaceDN w:val="0"/>
        <w:adjustRightInd w:val="0"/>
        <w:spacing w:after="0"/>
        <w:ind w:left="426"/>
        <w:rPr>
          <w:rFonts w:ascii="Times New Roman" w:eastAsia="Times New Roman" w:hAnsi="Times New Roman" w:cs="Times New Roman"/>
          <w:lang w:eastAsia="pl-PL"/>
        </w:rPr>
      </w:pPr>
      <w:r w:rsidRPr="00CF70CF">
        <w:rPr>
          <w:rFonts w:ascii="Times New Roman" w:eastAsia="Times New Roman" w:hAnsi="Times New Roman" w:cs="Times New Roman"/>
          <w:lang w:eastAsia="pl-PL"/>
        </w:rPr>
        <w:t>art. 109 ust. 1 pkt 2 lit. c ustawy,</w:t>
      </w:r>
    </w:p>
    <w:p w14:paraId="00BCFD8A" w14:textId="77777777" w:rsidR="00DF0949" w:rsidRPr="00CF70CF" w:rsidRDefault="00DF0949" w:rsidP="00885433">
      <w:pPr>
        <w:numPr>
          <w:ilvl w:val="0"/>
          <w:numId w:val="180"/>
        </w:numPr>
        <w:autoSpaceDE w:val="0"/>
        <w:autoSpaceDN w:val="0"/>
        <w:adjustRightInd w:val="0"/>
        <w:spacing w:after="0"/>
        <w:ind w:left="426"/>
        <w:rPr>
          <w:rFonts w:ascii="Times New Roman" w:eastAsia="Times New Roman" w:hAnsi="Times New Roman" w:cs="Times New Roman"/>
          <w:lang w:eastAsia="pl-PL"/>
        </w:rPr>
      </w:pPr>
      <w:r w:rsidRPr="00CF70CF">
        <w:rPr>
          <w:rFonts w:ascii="Times New Roman" w:eastAsia="Times New Roman" w:hAnsi="Times New Roman" w:cs="Times New Roman"/>
          <w:lang w:eastAsia="pl-PL"/>
        </w:rPr>
        <w:t>art. 109 ust. 1 pkt 3 ustawy, dotyczących ukarania za wykroczenie, za które wymierzono karę ograniczenia wolności lub karę grzywny,</w:t>
      </w:r>
    </w:p>
    <w:p w14:paraId="6D5759E4" w14:textId="77777777" w:rsidR="00DF0949" w:rsidRPr="00CF70CF" w:rsidRDefault="00DF0949" w:rsidP="00885433">
      <w:pPr>
        <w:numPr>
          <w:ilvl w:val="0"/>
          <w:numId w:val="180"/>
        </w:numPr>
        <w:autoSpaceDE w:val="0"/>
        <w:autoSpaceDN w:val="0"/>
        <w:adjustRightInd w:val="0"/>
        <w:spacing w:after="0"/>
        <w:ind w:left="426"/>
        <w:rPr>
          <w:rFonts w:ascii="Times New Roman" w:eastAsia="Times New Roman" w:hAnsi="Times New Roman" w:cs="Times New Roman"/>
          <w:lang w:eastAsia="pl-PL"/>
        </w:rPr>
      </w:pPr>
      <w:r w:rsidRPr="00CF70CF">
        <w:rPr>
          <w:rFonts w:ascii="Times New Roman" w:eastAsia="Times New Roman" w:hAnsi="Times New Roman" w:cs="Times New Roman"/>
          <w:lang w:eastAsia="pl-PL"/>
        </w:rPr>
        <w:t>art. 109 ust. 1 pkt 5-10 ustawy.</w:t>
      </w:r>
    </w:p>
    <w:p w14:paraId="4B2079F6" w14:textId="77777777" w:rsidR="00DF0949" w:rsidRPr="00CF70CF" w:rsidRDefault="00DF0949" w:rsidP="00607ECF">
      <w:pPr>
        <w:spacing w:after="0"/>
        <w:rPr>
          <w:rFonts w:ascii="Times New Roman" w:hAnsi="Times New Roman" w:cs="Times New Roman"/>
        </w:rPr>
      </w:pPr>
    </w:p>
    <w:p w14:paraId="37F3BA98" w14:textId="77777777" w:rsidR="00864BD6" w:rsidRPr="00CF70CF" w:rsidRDefault="00864BD6" w:rsidP="00607ECF">
      <w:pPr>
        <w:spacing w:after="0"/>
        <w:rPr>
          <w:rFonts w:ascii="Times New Roman" w:hAnsi="Times New Roman" w:cs="Times New Roman"/>
        </w:rPr>
      </w:pPr>
      <w:r w:rsidRPr="00CF70CF">
        <w:rPr>
          <w:rFonts w:ascii="Times New Roman" w:hAnsi="Times New Roman" w:cs="Times New Roman"/>
        </w:rPr>
        <w:t>Oświadczam,</w:t>
      </w:r>
      <w:r w:rsidR="006E0DAA" w:rsidRPr="00CF70CF">
        <w:rPr>
          <w:rFonts w:ascii="Times New Roman" w:hAnsi="Times New Roman" w:cs="Times New Roman"/>
        </w:rPr>
        <w:t xml:space="preserve"> </w:t>
      </w:r>
      <w:r w:rsidRPr="00CF70CF">
        <w:rPr>
          <w:rFonts w:ascii="Times New Roman" w:hAnsi="Times New Roman" w:cs="Times New Roman"/>
        </w:rPr>
        <w:t>że</w:t>
      </w:r>
      <w:r w:rsidR="006E0DAA" w:rsidRPr="00CF70CF">
        <w:rPr>
          <w:rFonts w:ascii="Times New Roman" w:hAnsi="Times New Roman" w:cs="Times New Roman"/>
        </w:rPr>
        <w:t xml:space="preserve"> </w:t>
      </w:r>
      <w:r w:rsidRPr="00CF70CF">
        <w:rPr>
          <w:rFonts w:ascii="Times New Roman" w:hAnsi="Times New Roman" w:cs="Times New Roman"/>
        </w:rPr>
        <w:t>nie</w:t>
      </w:r>
      <w:r w:rsidR="006E0DAA" w:rsidRPr="00CF70CF">
        <w:rPr>
          <w:rFonts w:ascii="Times New Roman" w:hAnsi="Times New Roman" w:cs="Times New Roman"/>
        </w:rPr>
        <w:t xml:space="preserve"> </w:t>
      </w:r>
      <w:r w:rsidRPr="00CF70CF">
        <w:rPr>
          <w:rFonts w:ascii="Times New Roman" w:hAnsi="Times New Roman" w:cs="Times New Roman"/>
        </w:rPr>
        <w:t>podlegam</w:t>
      </w:r>
      <w:r w:rsidR="006E0DAA" w:rsidRPr="00CF70CF">
        <w:rPr>
          <w:rFonts w:ascii="Times New Roman" w:hAnsi="Times New Roman" w:cs="Times New Roman"/>
        </w:rPr>
        <w:t xml:space="preserve"> </w:t>
      </w:r>
      <w:r w:rsidRPr="00CF70CF">
        <w:rPr>
          <w:rFonts w:ascii="Times New Roman" w:hAnsi="Times New Roman" w:cs="Times New Roman"/>
        </w:rPr>
        <w:t>wykluczeniu</w:t>
      </w:r>
      <w:r w:rsidR="006E0DAA" w:rsidRPr="00CF70CF">
        <w:rPr>
          <w:rFonts w:ascii="Times New Roman" w:hAnsi="Times New Roman" w:cs="Times New Roman"/>
        </w:rPr>
        <w:t xml:space="preserve"> </w:t>
      </w:r>
      <w:r w:rsidRPr="00CF70CF">
        <w:rPr>
          <w:rFonts w:ascii="Times New Roman" w:hAnsi="Times New Roman" w:cs="Times New Roman"/>
        </w:rPr>
        <w:t>na</w:t>
      </w:r>
      <w:r w:rsidR="006E0DAA" w:rsidRPr="00CF70CF">
        <w:rPr>
          <w:rFonts w:ascii="Times New Roman" w:hAnsi="Times New Roman" w:cs="Times New Roman"/>
        </w:rPr>
        <w:t xml:space="preserve"> </w:t>
      </w:r>
      <w:r w:rsidRPr="00CF70CF">
        <w:rPr>
          <w:rFonts w:ascii="Times New Roman" w:hAnsi="Times New Roman" w:cs="Times New Roman"/>
        </w:rPr>
        <w:t>podstawie</w:t>
      </w:r>
      <w:r w:rsidR="006E0DAA" w:rsidRPr="00CF70CF">
        <w:rPr>
          <w:rFonts w:ascii="Times New Roman" w:hAnsi="Times New Roman" w:cs="Times New Roman"/>
        </w:rPr>
        <w:t xml:space="preserve"> </w:t>
      </w:r>
      <w:r w:rsidRPr="00CF70CF">
        <w:rPr>
          <w:rFonts w:ascii="Times New Roman" w:hAnsi="Times New Roman" w:cs="Times New Roman"/>
        </w:rPr>
        <w:t>art.</w:t>
      </w:r>
      <w:r w:rsidR="006E0DAA" w:rsidRPr="00CF70CF">
        <w:rPr>
          <w:rFonts w:ascii="Times New Roman" w:hAnsi="Times New Roman" w:cs="Times New Roman"/>
        </w:rPr>
        <w:t xml:space="preserve"> </w:t>
      </w:r>
      <w:r w:rsidRPr="00CF70CF">
        <w:rPr>
          <w:rFonts w:ascii="Times New Roman" w:hAnsi="Times New Roman" w:cs="Times New Roman"/>
        </w:rPr>
        <w:t>7</w:t>
      </w:r>
      <w:r w:rsidR="006E0DAA" w:rsidRPr="00CF70CF">
        <w:rPr>
          <w:rFonts w:ascii="Times New Roman" w:hAnsi="Times New Roman" w:cs="Times New Roman"/>
        </w:rPr>
        <w:t xml:space="preserve"> </w:t>
      </w:r>
      <w:r w:rsidRPr="00CF70CF">
        <w:rPr>
          <w:rFonts w:ascii="Times New Roman" w:hAnsi="Times New Roman" w:cs="Times New Roman"/>
        </w:rPr>
        <w:t>ust.</w:t>
      </w:r>
      <w:r w:rsidR="006E0DAA" w:rsidRPr="00CF70CF">
        <w:rPr>
          <w:rFonts w:ascii="Times New Roman" w:hAnsi="Times New Roman" w:cs="Times New Roman"/>
        </w:rPr>
        <w:t xml:space="preserve"> </w:t>
      </w:r>
      <w:r w:rsidRPr="00CF70CF">
        <w:rPr>
          <w:rFonts w:ascii="Times New Roman" w:hAnsi="Times New Roman" w:cs="Times New Roman"/>
        </w:rPr>
        <w:t>1</w:t>
      </w:r>
      <w:r w:rsidR="006E0DAA" w:rsidRPr="00CF70CF">
        <w:rPr>
          <w:rFonts w:ascii="Times New Roman" w:hAnsi="Times New Roman" w:cs="Times New Roman"/>
        </w:rPr>
        <w:t xml:space="preserve"> </w:t>
      </w:r>
      <w:r w:rsidRPr="00CF70CF">
        <w:rPr>
          <w:rFonts w:ascii="Times New Roman" w:hAnsi="Times New Roman" w:cs="Times New Roman"/>
        </w:rPr>
        <w:t>ustawy</w:t>
      </w:r>
      <w:r w:rsidR="006E0DAA" w:rsidRPr="00CF70CF">
        <w:rPr>
          <w:rStyle w:val="apple-converted-space"/>
          <w:rFonts w:ascii="Times New Roman" w:hAnsi="Times New Roman" w:cs="Times New Roman"/>
        </w:rPr>
        <w:t xml:space="preserve"> </w:t>
      </w:r>
      <w:r w:rsidRPr="00CF70CF">
        <w:rPr>
          <w:rFonts w:ascii="Times New Roman" w:hAnsi="Times New Roman" w:cs="Times New Roman"/>
        </w:rPr>
        <w:t>z</w:t>
      </w:r>
      <w:r w:rsidR="006E0DAA" w:rsidRPr="00CF70CF">
        <w:rPr>
          <w:rFonts w:ascii="Times New Roman" w:hAnsi="Times New Roman" w:cs="Times New Roman"/>
        </w:rPr>
        <w:t xml:space="preserve"> </w:t>
      </w:r>
      <w:r w:rsidRPr="00CF70CF">
        <w:rPr>
          <w:rFonts w:ascii="Times New Roman" w:hAnsi="Times New Roman" w:cs="Times New Roman"/>
        </w:rPr>
        <w:t>dnia</w:t>
      </w:r>
      <w:r w:rsidR="006E0DAA" w:rsidRPr="00CF70CF">
        <w:rPr>
          <w:rFonts w:ascii="Times New Roman" w:hAnsi="Times New Roman" w:cs="Times New Roman"/>
        </w:rPr>
        <w:t xml:space="preserve"> </w:t>
      </w:r>
      <w:r w:rsidRPr="00CF70CF">
        <w:rPr>
          <w:rFonts w:ascii="Times New Roman" w:hAnsi="Times New Roman" w:cs="Times New Roman"/>
        </w:rPr>
        <w:t>13</w:t>
      </w:r>
      <w:r w:rsidR="006E0DAA" w:rsidRPr="00CF70CF">
        <w:rPr>
          <w:rFonts w:ascii="Times New Roman" w:hAnsi="Times New Roman" w:cs="Times New Roman"/>
        </w:rPr>
        <w:t xml:space="preserve"> </w:t>
      </w:r>
      <w:r w:rsidRPr="00CF70CF">
        <w:rPr>
          <w:rFonts w:ascii="Times New Roman" w:hAnsi="Times New Roman" w:cs="Times New Roman"/>
        </w:rPr>
        <w:t>kwietnia</w:t>
      </w:r>
      <w:r w:rsidR="006E0DAA" w:rsidRPr="00CF70CF">
        <w:rPr>
          <w:rFonts w:ascii="Times New Roman" w:hAnsi="Times New Roman" w:cs="Times New Roman"/>
        </w:rPr>
        <w:t xml:space="preserve"> </w:t>
      </w:r>
      <w:r w:rsidRPr="00CF70CF">
        <w:rPr>
          <w:rFonts w:ascii="Times New Roman" w:hAnsi="Times New Roman" w:cs="Times New Roman"/>
        </w:rPr>
        <w:t>2022</w:t>
      </w:r>
      <w:r w:rsidR="006E0DAA" w:rsidRPr="00CF70CF">
        <w:rPr>
          <w:rFonts w:ascii="Times New Roman" w:hAnsi="Times New Roman" w:cs="Times New Roman"/>
        </w:rPr>
        <w:t xml:space="preserve"> </w:t>
      </w:r>
      <w:r w:rsidRPr="00CF70CF">
        <w:rPr>
          <w:rFonts w:ascii="Times New Roman" w:hAnsi="Times New Roman" w:cs="Times New Roman"/>
        </w:rPr>
        <w:t>r.</w:t>
      </w:r>
      <w:r w:rsidR="006E0DAA" w:rsidRPr="00CF70CF">
        <w:rPr>
          <w:rFonts w:ascii="Times New Roman" w:hAnsi="Times New Roman" w:cs="Times New Roman"/>
        </w:rPr>
        <w:t xml:space="preserve"> </w:t>
      </w:r>
      <w:r w:rsidRPr="00CF70CF">
        <w:rPr>
          <w:rFonts w:ascii="Times New Roman" w:hAnsi="Times New Roman" w:cs="Times New Roman"/>
        </w:rPr>
        <w:t>o</w:t>
      </w:r>
      <w:r w:rsidR="006E0DAA" w:rsidRPr="00CF70CF">
        <w:rPr>
          <w:rFonts w:ascii="Times New Roman" w:hAnsi="Times New Roman" w:cs="Times New Roman"/>
        </w:rPr>
        <w:t xml:space="preserve"> </w:t>
      </w:r>
      <w:r w:rsidRPr="00CF70CF">
        <w:rPr>
          <w:rFonts w:ascii="Times New Roman" w:hAnsi="Times New Roman" w:cs="Times New Roman"/>
        </w:rPr>
        <w:t>szczególnych</w:t>
      </w:r>
      <w:r w:rsidR="006E0DAA" w:rsidRPr="00CF70CF">
        <w:rPr>
          <w:rFonts w:ascii="Times New Roman" w:hAnsi="Times New Roman" w:cs="Times New Roman"/>
        </w:rPr>
        <w:t xml:space="preserve"> </w:t>
      </w:r>
      <w:r w:rsidRPr="00CF70CF">
        <w:rPr>
          <w:rFonts w:ascii="Times New Roman" w:hAnsi="Times New Roman" w:cs="Times New Roman"/>
        </w:rPr>
        <w:t>rozwiązaniach</w:t>
      </w:r>
      <w:r w:rsidR="006E0DAA" w:rsidRPr="00CF70CF">
        <w:rPr>
          <w:rFonts w:ascii="Times New Roman" w:hAnsi="Times New Roman" w:cs="Times New Roman"/>
        </w:rPr>
        <w:t xml:space="preserve"> </w:t>
      </w:r>
      <w:r w:rsidRPr="00CF70CF">
        <w:rPr>
          <w:rFonts w:ascii="Times New Roman" w:hAnsi="Times New Roman" w:cs="Times New Roman"/>
        </w:rPr>
        <w:t>w</w:t>
      </w:r>
      <w:r w:rsidR="006E0DAA" w:rsidRPr="00CF70CF">
        <w:rPr>
          <w:rFonts w:ascii="Times New Roman" w:hAnsi="Times New Roman" w:cs="Times New Roman"/>
        </w:rPr>
        <w:t xml:space="preserve"> </w:t>
      </w:r>
      <w:r w:rsidRPr="00CF70CF">
        <w:rPr>
          <w:rFonts w:ascii="Times New Roman" w:hAnsi="Times New Roman" w:cs="Times New Roman"/>
        </w:rPr>
        <w:t>zakresie</w:t>
      </w:r>
      <w:r w:rsidR="006E0DAA" w:rsidRPr="00CF70CF">
        <w:rPr>
          <w:rFonts w:ascii="Times New Roman" w:hAnsi="Times New Roman" w:cs="Times New Roman"/>
        </w:rPr>
        <w:t xml:space="preserve"> </w:t>
      </w:r>
      <w:r w:rsidRPr="00CF70CF">
        <w:rPr>
          <w:rFonts w:ascii="Times New Roman" w:hAnsi="Times New Roman" w:cs="Times New Roman"/>
        </w:rPr>
        <w:t>przeciwdziałania</w:t>
      </w:r>
      <w:r w:rsidR="006E0DAA" w:rsidRPr="00CF70CF">
        <w:rPr>
          <w:rFonts w:ascii="Times New Roman" w:hAnsi="Times New Roman" w:cs="Times New Roman"/>
        </w:rPr>
        <w:t xml:space="preserve"> </w:t>
      </w:r>
      <w:r w:rsidRPr="00CF70CF">
        <w:rPr>
          <w:rFonts w:ascii="Times New Roman" w:hAnsi="Times New Roman" w:cs="Times New Roman"/>
        </w:rPr>
        <w:t>wspieraniu</w:t>
      </w:r>
      <w:r w:rsidR="006E0DAA" w:rsidRPr="00CF70CF">
        <w:rPr>
          <w:rFonts w:ascii="Times New Roman" w:hAnsi="Times New Roman" w:cs="Times New Roman"/>
        </w:rPr>
        <w:t xml:space="preserve"> </w:t>
      </w:r>
      <w:r w:rsidRPr="00CF70CF">
        <w:rPr>
          <w:rFonts w:ascii="Times New Roman" w:hAnsi="Times New Roman" w:cs="Times New Roman"/>
        </w:rPr>
        <w:t>agresji</w:t>
      </w:r>
      <w:r w:rsidR="006E0DAA" w:rsidRPr="00CF70CF">
        <w:rPr>
          <w:rFonts w:ascii="Times New Roman" w:hAnsi="Times New Roman" w:cs="Times New Roman"/>
        </w:rPr>
        <w:t xml:space="preserve"> </w:t>
      </w:r>
      <w:r w:rsidRPr="00CF70CF">
        <w:rPr>
          <w:rFonts w:ascii="Times New Roman" w:hAnsi="Times New Roman" w:cs="Times New Roman"/>
        </w:rPr>
        <w:t>na</w:t>
      </w:r>
      <w:r w:rsidR="006E0DAA" w:rsidRPr="00CF70CF">
        <w:rPr>
          <w:rFonts w:ascii="Times New Roman" w:hAnsi="Times New Roman" w:cs="Times New Roman"/>
        </w:rPr>
        <w:t xml:space="preserve"> </w:t>
      </w:r>
      <w:r w:rsidRPr="00CF70CF">
        <w:rPr>
          <w:rFonts w:ascii="Times New Roman" w:hAnsi="Times New Roman" w:cs="Times New Roman"/>
        </w:rPr>
        <w:t>Ukrainę</w:t>
      </w:r>
      <w:r w:rsidR="006E0DAA" w:rsidRPr="00CF70CF">
        <w:rPr>
          <w:rFonts w:ascii="Times New Roman" w:hAnsi="Times New Roman" w:cs="Times New Roman"/>
        </w:rPr>
        <w:t xml:space="preserve"> </w:t>
      </w:r>
      <w:r w:rsidRPr="00CF70CF">
        <w:rPr>
          <w:rFonts w:ascii="Times New Roman" w:hAnsi="Times New Roman" w:cs="Times New Roman"/>
        </w:rPr>
        <w:t>oraz</w:t>
      </w:r>
      <w:r w:rsidR="006E0DAA" w:rsidRPr="00CF70CF">
        <w:rPr>
          <w:rFonts w:ascii="Times New Roman" w:hAnsi="Times New Roman" w:cs="Times New Roman"/>
        </w:rPr>
        <w:t xml:space="preserve"> </w:t>
      </w:r>
      <w:r w:rsidRPr="00CF70CF">
        <w:rPr>
          <w:rFonts w:ascii="Times New Roman" w:hAnsi="Times New Roman" w:cs="Times New Roman"/>
        </w:rPr>
        <w:t>służących</w:t>
      </w:r>
      <w:r w:rsidR="006E0DAA" w:rsidRPr="00CF70CF">
        <w:rPr>
          <w:rFonts w:ascii="Times New Roman" w:hAnsi="Times New Roman" w:cs="Times New Roman"/>
        </w:rPr>
        <w:t xml:space="preserve"> </w:t>
      </w:r>
      <w:r w:rsidRPr="00CF70CF">
        <w:rPr>
          <w:rFonts w:ascii="Times New Roman" w:hAnsi="Times New Roman" w:cs="Times New Roman"/>
        </w:rPr>
        <w:t>ochronie</w:t>
      </w:r>
      <w:r w:rsidR="006E0DAA" w:rsidRPr="00CF70CF">
        <w:rPr>
          <w:rFonts w:ascii="Times New Roman" w:hAnsi="Times New Roman" w:cs="Times New Roman"/>
        </w:rPr>
        <w:t xml:space="preserve"> </w:t>
      </w:r>
      <w:r w:rsidRPr="00CF70CF">
        <w:rPr>
          <w:rFonts w:ascii="Times New Roman" w:hAnsi="Times New Roman" w:cs="Times New Roman"/>
        </w:rPr>
        <w:t>bezpieczeństwa</w:t>
      </w:r>
      <w:r w:rsidR="006E0DAA" w:rsidRPr="00CF70CF">
        <w:rPr>
          <w:rFonts w:ascii="Times New Roman" w:hAnsi="Times New Roman" w:cs="Times New Roman"/>
        </w:rPr>
        <w:t xml:space="preserve"> </w:t>
      </w:r>
      <w:r w:rsidRPr="00CF70CF">
        <w:rPr>
          <w:rFonts w:ascii="Times New Roman" w:hAnsi="Times New Roman" w:cs="Times New Roman"/>
        </w:rPr>
        <w:t>narodowego.</w:t>
      </w:r>
      <w:r w:rsidR="006E0DAA" w:rsidRPr="00CF70CF">
        <w:rPr>
          <w:rFonts w:ascii="Times New Roman" w:hAnsi="Times New Roman" w:cs="Times New Roman"/>
        </w:rPr>
        <w:t xml:space="preserve"> </w:t>
      </w:r>
      <w:r w:rsidRPr="00CF70CF">
        <w:rPr>
          <w:rFonts w:ascii="Times New Roman" w:hAnsi="Times New Roman" w:cs="Times New Roman"/>
        </w:rPr>
        <w:t>Na</w:t>
      </w:r>
      <w:r w:rsidR="006E0DAA" w:rsidRPr="00CF70CF">
        <w:rPr>
          <w:rFonts w:ascii="Times New Roman" w:hAnsi="Times New Roman" w:cs="Times New Roman"/>
        </w:rPr>
        <w:t xml:space="preserve"> </w:t>
      </w:r>
      <w:r w:rsidRPr="00CF70CF">
        <w:rPr>
          <w:rFonts w:ascii="Times New Roman" w:hAnsi="Times New Roman" w:cs="Times New Roman"/>
        </w:rPr>
        <w:t>podstawie</w:t>
      </w:r>
      <w:r w:rsidR="006E0DAA" w:rsidRPr="00CF70CF">
        <w:rPr>
          <w:rFonts w:ascii="Times New Roman" w:hAnsi="Times New Roman" w:cs="Times New Roman"/>
        </w:rPr>
        <w:t xml:space="preserve"> </w:t>
      </w:r>
      <w:r w:rsidRPr="00CF70CF">
        <w:rPr>
          <w:rFonts w:ascii="Times New Roman" w:hAnsi="Times New Roman" w:cs="Times New Roman"/>
        </w:rPr>
        <w:t>art.</w:t>
      </w:r>
      <w:r w:rsidR="006E0DAA" w:rsidRPr="00CF70CF">
        <w:rPr>
          <w:rFonts w:ascii="Times New Roman" w:hAnsi="Times New Roman" w:cs="Times New Roman"/>
        </w:rPr>
        <w:t xml:space="preserve"> </w:t>
      </w:r>
      <w:r w:rsidRPr="00CF70CF">
        <w:rPr>
          <w:rFonts w:ascii="Times New Roman" w:hAnsi="Times New Roman" w:cs="Times New Roman"/>
        </w:rPr>
        <w:t>7</w:t>
      </w:r>
      <w:r w:rsidR="006E0DAA" w:rsidRPr="00CF70CF">
        <w:rPr>
          <w:rFonts w:ascii="Times New Roman" w:hAnsi="Times New Roman" w:cs="Times New Roman"/>
        </w:rPr>
        <w:t xml:space="preserve"> </w:t>
      </w:r>
      <w:r w:rsidRPr="00CF70CF">
        <w:rPr>
          <w:rFonts w:ascii="Times New Roman" w:hAnsi="Times New Roman" w:cs="Times New Roman"/>
        </w:rPr>
        <w:t>ust.</w:t>
      </w:r>
      <w:r w:rsidR="006E0DAA" w:rsidRPr="00CF70CF">
        <w:rPr>
          <w:rFonts w:ascii="Times New Roman" w:hAnsi="Times New Roman" w:cs="Times New Roman"/>
        </w:rPr>
        <w:t xml:space="preserve"> </w:t>
      </w:r>
      <w:r w:rsidRPr="00CF70CF">
        <w:rPr>
          <w:rFonts w:ascii="Times New Roman" w:hAnsi="Times New Roman" w:cs="Times New Roman"/>
        </w:rPr>
        <w:t>1</w:t>
      </w:r>
      <w:r w:rsidR="006E0DAA" w:rsidRPr="00CF70CF">
        <w:rPr>
          <w:rFonts w:ascii="Times New Roman" w:hAnsi="Times New Roman" w:cs="Times New Roman"/>
        </w:rPr>
        <w:t xml:space="preserve"> </w:t>
      </w:r>
      <w:r w:rsidRPr="00CF70CF">
        <w:rPr>
          <w:rFonts w:ascii="Times New Roman" w:hAnsi="Times New Roman" w:cs="Times New Roman"/>
        </w:rPr>
        <w:t>ustawy</w:t>
      </w:r>
      <w:r w:rsidR="006E0DAA" w:rsidRPr="00CF70CF">
        <w:rPr>
          <w:rFonts w:ascii="Times New Roman" w:hAnsi="Times New Roman" w:cs="Times New Roman"/>
        </w:rPr>
        <w:t xml:space="preserve"> </w:t>
      </w:r>
      <w:r w:rsidRPr="00CF70CF">
        <w:rPr>
          <w:rFonts w:ascii="Times New Roman" w:hAnsi="Times New Roman" w:cs="Times New Roman"/>
        </w:rPr>
        <w:t>z</w:t>
      </w:r>
      <w:r w:rsidR="006E0DAA" w:rsidRPr="00CF70CF">
        <w:rPr>
          <w:rFonts w:ascii="Times New Roman" w:hAnsi="Times New Roman" w:cs="Times New Roman"/>
        </w:rPr>
        <w:t xml:space="preserve"> </w:t>
      </w:r>
      <w:r w:rsidRPr="00CF70CF">
        <w:rPr>
          <w:rFonts w:ascii="Times New Roman" w:hAnsi="Times New Roman" w:cs="Times New Roman"/>
        </w:rPr>
        <w:t>postępowania</w:t>
      </w:r>
      <w:r w:rsidR="006E0DAA" w:rsidRPr="00CF70CF">
        <w:rPr>
          <w:rFonts w:ascii="Times New Roman" w:hAnsi="Times New Roman" w:cs="Times New Roman"/>
        </w:rPr>
        <w:t xml:space="preserve"> </w:t>
      </w:r>
      <w:r w:rsidRPr="00CF70CF">
        <w:rPr>
          <w:rFonts w:ascii="Times New Roman" w:hAnsi="Times New Roman" w:cs="Times New Roman"/>
        </w:rPr>
        <w:t>o</w:t>
      </w:r>
      <w:r w:rsidR="006E0DAA" w:rsidRPr="00CF70CF">
        <w:rPr>
          <w:rFonts w:ascii="Times New Roman" w:hAnsi="Times New Roman" w:cs="Times New Roman"/>
        </w:rPr>
        <w:t xml:space="preserve"> </w:t>
      </w:r>
      <w:r w:rsidRPr="00CF70CF">
        <w:rPr>
          <w:rFonts w:ascii="Times New Roman" w:hAnsi="Times New Roman" w:cs="Times New Roman"/>
        </w:rPr>
        <w:t>udzielenie</w:t>
      </w:r>
      <w:r w:rsidR="006E0DAA" w:rsidRPr="00CF70CF">
        <w:rPr>
          <w:rFonts w:ascii="Times New Roman" w:hAnsi="Times New Roman" w:cs="Times New Roman"/>
        </w:rPr>
        <w:t xml:space="preserve"> </w:t>
      </w:r>
      <w:r w:rsidRPr="00CF70CF">
        <w:rPr>
          <w:rFonts w:ascii="Times New Roman" w:hAnsi="Times New Roman" w:cs="Times New Roman"/>
        </w:rPr>
        <w:t>zamówienia</w:t>
      </w:r>
      <w:r w:rsidR="006E0DAA" w:rsidRPr="00CF70CF">
        <w:rPr>
          <w:rFonts w:ascii="Times New Roman" w:hAnsi="Times New Roman" w:cs="Times New Roman"/>
        </w:rPr>
        <w:t xml:space="preserve"> </w:t>
      </w:r>
      <w:r w:rsidRPr="00CF70CF">
        <w:rPr>
          <w:rFonts w:ascii="Times New Roman" w:hAnsi="Times New Roman" w:cs="Times New Roman"/>
        </w:rPr>
        <w:t>publicznego</w:t>
      </w:r>
      <w:r w:rsidR="006E0DAA" w:rsidRPr="00CF70CF">
        <w:rPr>
          <w:rFonts w:ascii="Times New Roman" w:hAnsi="Times New Roman" w:cs="Times New Roman"/>
        </w:rPr>
        <w:t xml:space="preserve"> </w:t>
      </w:r>
      <w:r w:rsidRPr="00CF70CF">
        <w:rPr>
          <w:rFonts w:ascii="Times New Roman" w:hAnsi="Times New Roman" w:cs="Times New Roman"/>
        </w:rPr>
        <w:t>lub</w:t>
      </w:r>
      <w:r w:rsidR="006E0DAA" w:rsidRPr="00CF70CF">
        <w:rPr>
          <w:rFonts w:ascii="Times New Roman" w:hAnsi="Times New Roman" w:cs="Times New Roman"/>
        </w:rPr>
        <w:t xml:space="preserve"> </w:t>
      </w:r>
      <w:r w:rsidRPr="00CF70CF">
        <w:rPr>
          <w:rFonts w:ascii="Times New Roman" w:hAnsi="Times New Roman" w:cs="Times New Roman"/>
        </w:rPr>
        <w:t>konkursu</w:t>
      </w:r>
      <w:r w:rsidR="006E0DAA" w:rsidRPr="00CF70CF">
        <w:rPr>
          <w:rFonts w:ascii="Times New Roman" w:hAnsi="Times New Roman" w:cs="Times New Roman"/>
        </w:rPr>
        <w:t xml:space="preserve"> </w:t>
      </w:r>
      <w:r w:rsidRPr="00CF70CF">
        <w:rPr>
          <w:rFonts w:ascii="Times New Roman" w:hAnsi="Times New Roman" w:cs="Times New Roman"/>
        </w:rPr>
        <w:t>prowadzonego</w:t>
      </w:r>
      <w:r w:rsidR="006E0DAA" w:rsidRPr="00CF70CF">
        <w:rPr>
          <w:rFonts w:ascii="Times New Roman" w:hAnsi="Times New Roman" w:cs="Times New Roman"/>
        </w:rPr>
        <w:t xml:space="preserve"> </w:t>
      </w:r>
      <w:r w:rsidRPr="00CF70CF">
        <w:rPr>
          <w:rFonts w:ascii="Times New Roman" w:hAnsi="Times New Roman" w:cs="Times New Roman"/>
        </w:rPr>
        <w:t>na</w:t>
      </w:r>
      <w:r w:rsidR="006E0DAA" w:rsidRPr="00CF70CF">
        <w:rPr>
          <w:rFonts w:ascii="Times New Roman" w:hAnsi="Times New Roman" w:cs="Times New Roman"/>
        </w:rPr>
        <w:t xml:space="preserve"> </w:t>
      </w:r>
      <w:r w:rsidRPr="00CF70CF">
        <w:rPr>
          <w:rFonts w:ascii="Times New Roman" w:hAnsi="Times New Roman" w:cs="Times New Roman"/>
        </w:rPr>
        <w:t>podstawie</w:t>
      </w:r>
      <w:r w:rsidR="006E0DAA" w:rsidRPr="00CF70CF">
        <w:rPr>
          <w:rFonts w:ascii="Times New Roman" w:hAnsi="Times New Roman" w:cs="Times New Roman"/>
        </w:rPr>
        <w:t xml:space="preserve"> </w:t>
      </w:r>
      <w:r w:rsidRPr="00CF70CF">
        <w:rPr>
          <w:rFonts w:ascii="Times New Roman" w:hAnsi="Times New Roman" w:cs="Times New Roman"/>
        </w:rPr>
        <w:t>ustawy</w:t>
      </w:r>
      <w:r w:rsidR="006E0DAA" w:rsidRPr="00CF70CF">
        <w:rPr>
          <w:rFonts w:ascii="Times New Roman" w:hAnsi="Times New Roman" w:cs="Times New Roman"/>
        </w:rPr>
        <w:t xml:space="preserve"> </w:t>
      </w:r>
      <w:proofErr w:type="spellStart"/>
      <w:r w:rsidRPr="00CF70CF">
        <w:rPr>
          <w:rFonts w:ascii="Times New Roman" w:hAnsi="Times New Roman" w:cs="Times New Roman"/>
        </w:rPr>
        <w:t>Pzp</w:t>
      </w:r>
      <w:proofErr w:type="spellEnd"/>
      <w:r w:rsidR="006E0DAA" w:rsidRPr="00CF70CF">
        <w:rPr>
          <w:rFonts w:ascii="Times New Roman" w:hAnsi="Times New Roman" w:cs="Times New Roman"/>
        </w:rPr>
        <w:t xml:space="preserve"> </w:t>
      </w:r>
      <w:r w:rsidRPr="00CF70CF">
        <w:rPr>
          <w:rFonts w:ascii="Times New Roman" w:hAnsi="Times New Roman" w:cs="Times New Roman"/>
        </w:rPr>
        <w:t>wyklucza</w:t>
      </w:r>
      <w:r w:rsidR="006E0DAA" w:rsidRPr="00CF70CF">
        <w:rPr>
          <w:rFonts w:ascii="Times New Roman" w:hAnsi="Times New Roman" w:cs="Times New Roman"/>
        </w:rPr>
        <w:t xml:space="preserve"> </w:t>
      </w:r>
      <w:r w:rsidRPr="00CF70CF">
        <w:rPr>
          <w:rFonts w:ascii="Times New Roman" w:hAnsi="Times New Roman" w:cs="Times New Roman"/>
        </w:rPr>
        <w:t>się:</w:t>
      </w:r>
    </w:p>
    <w:p w14:paraId="1C4A2619" w14:textId="77777777" w:rsidR="00864BD6" w:rsidRPr="00CF70CF" w:rsidRDefault="00864BD6" w:rsidP="00885433">
      <w:pPr>
        <w:numPr>
          <w:ilvl w:val="0"/>
          <w:numId w:val="103"/>
        </w:numPr>
        <w:spacing w:after="0"/>
        <w:rPr>
          <w:rFonts w:ascii="Times New Roman" w:hAnsi="Times New Roman" w:cs="Times New Roman"/>
        </w:rPr>
      </w:pPr>
      <w:r w:rsidRPr="00CF70CF">
        <w:rPr>
          <w:rFonts w:ascii="Times New Roman" w:hAnsi="Times New Roman" w:cs="Times New Roman"/>
        </w:rPr>
        <w:t>wykonawcę</w:t>
      </w:r>
      <w:r w:rsidR="006E0DAA" w:rsidRPr="00CF70CF">
        <w:rPr>
          <w:rFonts w:ascii="Times New Roman" w:hAnsi="Times New Roman" w:cs="Times New Roman"/>
        </w:rPr>
        <w:t xml:space="preserve"> </w:t>
      </w:r>
      <w:r w:rsidRPr="00CF70CF">
        <w:rPr>
          <w:rFonts w:ascii="Times New Roman" w:hAnsi="Times New Roman" w:cs="Times New Roman"/>
        </w:rPr>
        <w:t>oraz</w:t>
      </w:r>
      <w:r w:rsidR="006E0DAA" w:rsidRPr="00CF70CF">
        <w:rPr>
          <w:rFonts w:ascii="Times New Roman" w:hAnsi="Times New Roman" w:cs="Times New Roman"/>
        </w:rPr>
        <w:t xml:space="preserve"> </w:t>
      </w:r>
      <w:r w:rsidRPr="00CF70CF">
        <w:rPr>
          <w:rFonts w:ascii="Times New Roman" w:hAnsi="Times New Roman" w:cs="Times New Roman"/>
        </w:rPr>
        <w:t>uczestnika</w:t>
      </w:r>
      <w:r w:rsidR="006E0DAA" w:rsidRPr="00CF70CF">
        <w:rPr>
          <w:rFonts w:ascii="Times New Roman" w:hAnsi="Times New Roman" w:cs="Times New Roman"/>
        </w:rPr>
        <w:t xml:space="preserve"> </w:t>
      </w:r>
      <w:r w:rsidRPr="00CF70CF">
        <w:rPr>
          <w:rFonts w:ascii="Times New Roman" w:hAnsi="Times New Roman" w:cs="Times New Roman"/>
        </w:rPr>
        <w:t>konkursu</w:t>
      </w:r>
      <w:r w:rsidR="006E0DAA" w:rsidRPr="00CF70CF">
        <w:rPr>
          <w:rFonts w:ascii="Times New Roman" w:hAnsi="Times New Roman" w:cs="Times New Roman"/>
        </w:rPr>
        <w:t xml:space="preserve"> </w:t>
      </w:r>
      <w:r w:rsidRPr="00CF70CF">
        <w:rPr>
          <w:rFonts w:ascii="Times New Roman" w:hAnsi="Times New Roman" w:cs="Times New Roman"/>
        </w:rPr>
        <w:t>wymienionego</w:t>
      </w:r>
      <w:r w:rsidR="006E0DAA" w:rsidRPr="00CF70CF">
        <w:rPr>
          <w:rFonts w:ascii="Times New Roman" w:hAnsi="Times New Roman" w:cs="Times New Roman"/>
        </w:rPr>
        <w:t xml:space="preserve"> </w:t>
      </w:r>
      <w:r w:rsidRPr="00CF70CF">
        <w:rPr>
          <w:rFonts w:ascii="Times New Roman" w:hAnsi="Times New Roman" w:cs="Times New Roman"/>
        </w:rPr>
        <w:t>w</w:t>
      </w:r>
      <w:r w:rsidR="006E0DAA" w:rsidRPr="00CF70CF">
        <w:rPr>
          <w:rFonts w:ascii="Times New Roman" w:hAnsi="Times New Roman" w:cs="Times New Roman"/>
        </w:rPr>
        <w:t xml:space="preserve"> </w:t>
      </w:r>
      <w:r w:rsidRPr="00CF70CF">
        <w:rPr>
          <w:rFonts w:ascii="Times New Roman" w:hAnsi="Times New Roman" w:cs="Times New Roman"/>
        </w:rPr>
        <w:t>wykazach</w:t>
      </w:r>
      <w:r w:rsidR="006E0DAA" w:rsidRPr="00CF70CF">
        <w:rPr>
          <w:rFonts w:ascii="Times New Roman" w:hAnsi="Times New Roman" w:cs="Times New Roman"/>
        </w:rPr>
        <w:t xml:space="preserve"> </w:t>
      </w:r>
      <w:r w:rsidRPr="00CF70CF">
        <w:rPr>
          <w:rFonts w:ascii="Times New Roman" w:hAnsi="Times New Roman" w:cs="Times New Roman"/>
        </w:rPr>
        <w:t>określonych</w:t>
      </w:r>
      <w:r w:rsidR="006E0DAA" w:rsidRPr="00CF70CF">
        <w:rPr>
          <w:rFonts w:ascii="Times New Roman" w:hAnsi="Times New Roman" w:cs="Times New Roman"/>
        </w:rPr>
        <w:t xml:space="preserve"> </w:t>
      </w:r>
      <w:r w:rsidRPr="00CF70CF">
        <w:rPr>
          <w:rFonts w:ascii="Times New Roman" w:hAnsi="Times New Roman" w:cs="Times New Roman"/>
        </w:rPr>
        <w:t>w</w:t>
      </w:r>
      <w:r w:rsidR="006E0DAA" w:rsidRPr="00CF70CF">
        <w:rPr>
          <w:rFonts w:ascii="Times New Roman" w:hAnsi="Times New Roman" w:cs="Times New Roman"/>
        </w:rPr>
        <w:t xml:space="preserve"> </w:t>
      </w:r>
      <w:r w:rsidRPr="00CF70CF">
        <w:rPr>
          <w:rFonts w:ascii="Times New Roman" w:hAnsi="Times New Roman" w:cs="Times New Roman"/>
        </w:rPr>
        <w:t>rozporządzeniu</w:t>
      </w:r>
      <w:r w:rsidR="006E0DAA" w:rsidRPr="00CF70CF">
        <w:rPr>
          <w:rFonts w:ascii="Times New Roman" w:hAnsi="Times New Roman" w:cs="Times New Roman"/>
        </w:rPr>
        <w:t xml:space="preserve"> </w:t>
      </w:r>
      <w:r w:rsidRPr="00CF70CF">
        <w:rPr>
          <w:rFonts w:ascii="Times New Roman" w:hAnsi="Times New Roman" w:cs="Times New Roman"/>
        </w:rPr>
        <w:t>765/2006</w:t>
      </w:r>
      <w:r w:rsidR="006E0DAA" w:rsidRPr="00CF70CF">
        <w:rPr>
          <w:rFonts w:ascii="Times New Roman" w:hAnsi="Times New Roman" w:cs="Times New Roman"/>
        </w:rPr>
        <w:t xml:space="preserve"> </w:t>
      </w:r>
      <w:r w:rsidRPr="00CF70CF">
        <w:rPr>
          <w:rFonts w:ascii="Times New Roman" w:hAnsi="Times New Roman" w:cs="Times New Roman"/>
        </w:rPr>
        <w:t>i</w:t>
      </w:r>
      <w:r w:rsidR="006E0DAA" w:rsidRPr="00CF70CF">
        <w:rPr>
          <w:rFonts w:ascii="Times New Roman" w:hAnsi="Times New Roman" w:cs="Times New Roman"/>
        </w:rPr>
        <w:t xml:space="preserve"> </w:t>
      </w:r>
      <w:r w:rsidRPr="00CF70CF">
        <w:rPr>
          <w:rFonts w:ascii="Times New Roman" w:hAnsi="Times New Roman" w:cs="Times New Roman"/>
        </w:rPr>
        <w:t>rozporządzeniu</w:t>
      </w:r>
      <w:r w:rsidR="006E0DAA" w:rsidRPr="00CF70CF">
        <w:rPr>
          <w:rFonts w:ascii="Times New Roman" w:hAnsi="Times New Roman" w:cs="Times New Roman"/>
        </w:rPr>
        <w:t xml:space="preserve"> </w:t>
      </w:r>
      <w:r w:rsidRPr="00CF70CF">
        <w:rPr>
          <w:rFonts w:ascii="Times New Roman" w:hAnsi="Times New Roman" w:cs="Times New Roman"/>
        </w:rPr>
        <w:t>269/2014</w:t>
      </w:r>
      <w:r w:rsidR="006E0DAA" w:rsidRPr="00CF70CF">
        <w:rPr>
          <w:rFonts w:ascii="Times New Roman" w:hAnsi="Times New Roman" w:cs="Times New Roman"/>
        </w:rPr>
        <w:t xml:space="preserve"> </w:t>
      </w:r>
      <w:r w:rsidRPr="00CF70CF">
        <w:rPr>
          <w:rFonts w:ascii="Times New Roman" w:hAnsi="Times New Roman" w:cs="Times New Roman"/>
        </w:rPr>
        <w:t>albo</w:t>
      </w:r>
      <w:r w:rsidR="006E0DAA" w:rsidRPr="00CF70CF">
        <w:rPr>
          <w:rFonts w:ascii="Times New Roman" w:hAnsi="Times New Roman" w:cs="Times New Roman"/>
        </w:rPr>
        <w:t xml:space="preserve"> </w:t>
      </w:r>
      <w:r w:rsidRPr="00CF70CF">
        <w:rPr>
          <w:rFonts w:ascii="Times New Roman" w:hAnsi="Times New Roman" w:cs="Times New Roman"/>
        </w:rPr>
        <w:t>wpisanego</w:t>
      </w:r>
      <w:r w:rsidR="006E0DAA" w:rsidRPr="00CF70CF">
        <w:rPr>
          <w:rFonts w:ascii="Times New Roman" w:hAnsi="Times New Roman" w:cs="Times New Roman"/>
        </w:rPr>
        <w:t xml:space="preserve"> </w:t>
      </w:r>
      <w:r w:rsidRPr="00CF70CF">
        <w:rPr>
          <w:rFonts w:ascii="Times New Roman" w:hAnsi="Times New Roman" w:cs="Times New Roman"/>
        </w:rPr>
        <w:t>na</w:t>
      </w:r>
      <w:r w:rsidR="006E0DAA" w:rsidRPr="00CF70CF">
        <w:rPr>
          <w:rFonts w:ascii="Times New Roman" w:hAnsi="Times New Roman" w:cs="Times New Roman"/>
        </w:rPr>
        <w:t xml:space="preserve"> </w:t>
      </w:r>
      <w:r w:rsidRPr="00CF70CF">
        <w:rPr>
          <w:rFonts w:ascii="Times New Roman" w:hAnsi="Times New Roman" w:cs="Times New Roman"/>
        </w:rPr>
        <w:t>listę</w:t>
      </w:r>
      <w:r w:rsidR="006E0DAA" w:rsidRPr="00CF70CF">
        <w:rPr>
          <w:rFonts w:ascii="Times New Roman" w:hAnsi="Times New Roman" w:cs="Times New Roman"/>
        </w:rPr>
        <w:t xml:space="preserve"> </w:t>
      </w:r>
      <w:r w:rsidRPr="00CF70CF">
        <w:rPr>
          <w:rFonts w:ascii="Times New Roman" w:hAnsi="Times New Roman" w:cs="Times New Roman"/>
        </w:rPr>
        <w:t>na</w:t>
      </w:r>
      <w:r w:rsidR="006E0DAA" w:rsidRPr="00CF70CF">
        <w:rPr>
          <w:rFonts w:ascii="Times New Roman" w:hAnsi="Times New Roman" w:cs="Times New Roman"/>
        </w:rPr>
        <w:t xml:space="preserve"> </w:t>
      </w:r>
      <w:r w:rsidRPr="00CF70CF">
        <w:rPr>
          <w:rFonts w:ascii="Times New Roman" w:hAnsi="Times New Roman" w:cs="Times New Roman"/>
        </w:rPr>
        <w:t>podstawie</w:t>
      </w:r>
      <w:r w:rsidR="006E0DAA" w:rsidRPr="00CF70CF">
        <w:rPr>
          <w:rFonts w:ascii="Times New Roman" w:hAnsi="Times New Roman" w:cs="Times New Roman"/>
        </w:rPr>
        <w:t xml:space="preserve"> </w:t>
      </w:r>
      <w:r w:rsidRPr="00CF70CF">
        <w:rPr>
          <w:rFonts w:ascii="Times New Roman" w:hAnsi="Times New Roman" w:cs="Times New Roman"/>
        </w:rPr>
        <w:t>decyzji</w:t>
      </w:r>
      <w:r w:rsidR="006E0DAA" w:rsidRPr="00CF70CF">
        <w:rPr>
          <w:rFonts w:ascii="Times New Roman" w:hAnsi="Times New Roman" w:cs="Times New Roman"/>
        </w:rPr>
        <w:t xml:space="preserve"> </w:t>
      </w:r>
      <w:r w:rsidRPr="00CF70CF">
        <w:rPr>
          <w:rFonts w:ascii="Times New Roman" w:hAnsi="Times New Roman" w:cs="Times New Roman"/>
        </w:rPr>
        <w:t>w</w:t>
      </w:r>
      <w:r w:rsidR="006E0DAA" w:rsidRPr="00CF70CF">
        <w:rPr>
          <w:rFonts w:ascii="Times New Roman" w:hAnsi="Times New Roman" w:cs="Times New Roman"/>
        </w:rPr>
        <w:t xml:space="preserve"> </w:t>
      </w:r>
      <w:r w:rsidRPr="00CF70CF">
        <w:rPr>
          <w:rFonts w:ascii="Times New Roman" w:hAnsi="Times New Roman" w:cs="Times New Roman"/>
        </w:rPr>
        <w:t>sprawie</w:t>
      </w:r>
      <w:r w:rsidR="006E0DAA" w:rsidRPr="00CF70CF">
        <w:rPr>
          <w:rFonts w:ascii="Times New Roman" w:hAnsi="Times New Roman" w:cs="Times New Roman"/>
        </w:rPr>
        <w:t xml:space="preserve"> </w:t>
      </w:r>
      <w:r w:rsidRPr="00CF70CF">
        <w:rPr>
          <w:rFonts w:ascii="Times New Roman" w:hAnsi="Times New Roman" w:cs="Times New Roman"/>
        </w:rPr>
        <w:t>wpisu</w:t>
      </w:r>
      <w:r w:rsidR="006E0DAA" w:rsidRPr="00CF70CF">
        <w:rPr>
          <w:rFonts w:ascii="Times New Roman" w:hAnsi="Times New Roman" w:cs="Times New Roman"/>
        </w:rPr>
        <w:t xml:space="preserve"> </w:t>
      </w:r>
      <w:r w:rsidRPr="00CF70CF">
        <w:rPr>
          <w:rFonts w:ascii="Times New Roman" w:hAnsi="Times New Roman" w:cs="Times New Roman"/>
        </w:rPr>
        <w:t>na</w:t>
      </w:r>
      <w:r w:rsidR="006E0DAA" w:rsidRPr="00CF70CF">
        <w:rPr>
          <w:rFonts w:ascii="Times New Roman" w:hAnsi="Times New Roman" w:cs="Times New Roman"/>
        </w:rPr>
        <w:t xml:space="preserve"> </w:t>
      </w:r>
      <w:r w:rsidRPr="00CF70CF">
        <w:rPr>
          <w:rFonts w:ascii="Times New Roman" w:hAnsi="Times New Roman" w:cs="Times New Roman"/>
        </w:rPr>
        <w:t>listę</w:t>
      </w:r>
      <w:r w:rsidR="006E0DAA" w:rsidRPr="00CF70CF">
        <w:rPr>
          <w:rFonts w:ascii="Times New Roman" w:hAnsi="Times New Roman" w:cs="Times New Roman"/>
        </w:rPr>
        <w:t xml:space="preserve"> </w:t>
      </w:r>
      <w:r w:rsidRPr="00CF70CF">
        <w:rPr>
          <w:rFonts w:ascii="Times New Roman" w:hAnsi="Times New Roman" w:cs="Times New Roman"/>
        </w:rPr>
        <w:t>rozstrzygającej</w:t>
      </w:r>
      <w:r w:rsidR="006E0DAA" w:rsidRPr="00CF70CF">
        <w:rPr>
          <w:rFonts w:ascii="Times New Roman" w:hAnsi="Times New Roman" w:cs="Times New Roman"/>
        </w:rPr>
        <w:t xml:space="preserve"> </w:t>
      </w:r>
      <w:r w:rsidRPr="00CF70CF">
        <w:rPr>
          <w:rFonts w:ascii="Times New Roman" w:hAnsi="Times New Roman" w:cs="Times New Roman"/>
        </w:rPr>
        <w:t>o</w:t>
      </w:r>
      <w:r w:rsidR="006E0DAA" w:rsidRPr="00CF70CF">
        <w:rPr>
          <w:rFonts w:ascii="Times New Roman" w:hAnsi="Times New Roman" w:cs="Times New Roman"/>
        </w:rPr>
        <w:t xml:space="preserve"> </w:t>
      </w:r>
      <w:r w:rsidRPr="00CF70CF">
        <w:rPr>
          <w:rFonts w:ascii="Times New Roman" w:hAnsi="Times New Roman" w:cs="Times New Roman"/>
        </w:rPr>
        <w:t>zastosowaniu</w:t>
      </w:r>
      <w:r w:rsidR="006E0DAA" w:rsidRPr="00CF70CF">
        <w:rPr>
          <w:rFonts w:ascii="Times New Roman" w:hAnsi="Times New Roman" w:cs="Times New Roman"/>
        </w:rPr>
        <w:t xml:space="preserve"> </w:t>
      </w:r>
      <w:r w:rsidRPr="00CF70CF">
        <w:rPr>
          <w:rFonts w:ascii="Times New Roman" w:hAnsi="Times New Roman" w:cs="Times New Roman"/>
        </w:rPr>
        <w:t>środka,</w:t>
      </w:r>
      <w:r w:rsidR="006E0DAA" w:rsidRPr="00CF70CF">
        <w:rPr>
          <w:rFonts w:ascii="Times New Roman" w:hAnsi="Times New Roman" w:cs="Times New Roman"/>
        </w:rPr>
        <w:t xml:space="preserve"> </w:t>
      </w:r>
      <w:r w:rsidRPr="00CF70CF">
        <w:rPr>
          <w:rFonts w:ascii="Times New Roman" w:hAnsi="Times New Roman" w:cs="Times New Roman"/>
        </w:rPr>
        <w:t>o</w:t>
      </w:r>
      <w:r w:rsidR="006E0DAA" w:rsidRPr="00CF70CF">
        <w:rPr>
          <w:rFonts w:ascii="Times New Roman" w:hAnsi="Times New Roman" w:cs="Times New Roman"/>
        </w:rPr>
        <w:t xml:space="preserve"> </w:t>
      </w:r>
      <w:r w:rsidRPr="00CF70CF">
        <w:rPr>
          <w:rFonts w:ascii="Times New Roman" w:hAnsi="Times New Roman" w:cs="Times New Roman"/>
        </w:rPr>
        <w:t>którym</w:t>
      </w:r>
      <w:r w:rsidR="006E0DAA" w:rsidRPr="00CF70CF">
        <w:rPr>
          <w:rFonts w:ascii="Times New Roman" w:hAnsi="Times New Roman" w:cs="Times New Roman"/>
        </w:rPr>
        <w:t xml:space="preserve"> </w:t>
      </w:r>
      <w:r w:rsidRPr="00CF70CF">
        <w:rPr>
          <w:rFonts w:ascii="Times New Roman" w:hAnsi="Times New Roman" w:cs="Times New Roman"/>
        </w:rPr>
        <w:t>mowa</w:t>
      </w:r>
      <w:r w:rsidR="006E0DAA" w:rsidRPr="00CF70CF">
        <w:rPr>
          <w:rFonts w:ascii="Times New Roman" w:hAnsi="Times New Roman" w:cs="Times New Roman"/>
        </w:rPr>
        <w:t xml:space="preserve"> </w:t>
      </w:r>
      <w:r w:rsidRPr="00CF70CF">
        <w:rPr>
          <w:rFonts w:ascii="Times New Roman" w:hAnsi="Times New Roman" w:cs="Times New Roman"/>
        </w:rPr>
        <w:t>w</w:t>
      </w:r>
      <w:r w:rsidR="006E0DAA" w:rsidRPr="00CF70CF">
        <w:rPr>
          <w:rFonts w:ascii="Times New Roman" w:hAnsi="Times New Roman" w:cs="Times New Roman"/>
        </w:rPr>
        <w:t xml:space="preserve"> </w:t>
      </w:r>
      <w:r w:rsidRPr="00CF70CF">
        <w:rPr>
          <w:rFonts w:ascii="Times New Roman" w:hAnsi="Times New Roman" w:cs="Times New Roman"/>
        </w:rPr>
        <w:t>art.</w:t>
      </w:r>
      <w:r w:rsidR="006E0DAA" w:rsidRPr="00CF70CF">
        <w:rPr>
          <w:rFonts w:ascii="Times New Roman" w:hAnsi="Times New Roman" w:cs="Times New Roman"/>
        </w:rPr>
        <w:t xml:space="preserve"> </w:t>
      </w:r>
      <w:r w:rsidRPr="00CF70CF">
        <w:rPr>
          <w:rFonts w:ascii="Times New Roman" w:hAnsi="Times New Roman" w:cs="Times New Roman"/>
        </w:rPr>
        <w:t>1</w:t>
      </w:r>
      <w:r w:rsidR="006E0DAA" w:rsidRPr="00CF70CF">
        <w:rPr>
          <w:rFonts w:ascii="Times New Roman" w:hAnsi="Times New Roman" w:cs="Times New Roman"/>
        </w:rPr>
        <w:t xml:space="preserve"> </w:t>
      </w:r>
      <w:r w:rsidRPr="00CF70CF">
        <w:rPr>
          <w:rFonts w:ascii="Times New Roman" w:hAnsi="Times New Roman" w:cs="Times New Roman"/>
        </w:rPr>
        <w:t>pkt</w:t>
      </w:r>
      <w:r w:rsidR="006E0DAA" w:rsidRPr="00CF70CF">
        <w:rPr>
          <w:rFonts w:ascii="Times New Roman" w:hAnsi="Times New Roman" w:cs="Times New Roman"/>
        </w:rPr>
        <w:t xml:space="preserve"> </w:t>
      </w:r>
      <w:r w:rsidRPr="00CF70CF">
        <w:rPr>
          <w:rFonts w:ascii="Times New Roman" w:hAnsi="Times New Roman" w:cs="Times New Roman"/>
        </w:rPr>
        <w:t>3</w:t>
      </w:r>
      <w:r w:rsidR="006E0DAA" w:rsidRPr="00CF70CF">
        <w:rPr>
          <w:rFonts w:ascii="Times New Roman" w:hAnsi="Times New Roman" w:cs="Times New Roman"/>
        </w:rPr>
        <w:t xml:space="preserve"> </w:t>
      </w:r>
      <w:r w:rsidRPr="00CF70CF">
        <w:rPr>
          <w:rFonts w:ascii="Times New Roman" w:hAnsi="Times New Roman" w:cs="Times New Roman"/>
        </w:rPr>
        <w:t>ustawy;</w:t>
      </w:r>
    </w:p>
    <w:p w14:paraId="63A44E7E" w14:textId="77777777" w:rsidR="00864BD6" w:rsidRPr="00CF70CF" w:rsidRDefault="00864BD6" w:rsidP="00885433">
      <w:pPr>
        <w:numPr>
          <w:ilvl w:val="0"/>
          <w:numId w:val="103"/>
        </w:numPr>
        <w:spacing w:after="0"/>
        <w:rPr>
          <w:rFonts w:ascii="Times New Roman" w:hAnsi="Times New Roman" w:cs="Times New Roman"/>
        </w:rPr>
      </w:pPr>
      <w:r w:rsidRPr="00CF70CF">
        <w:rPr>
          <w:rFonts w:ascii="Times New Roman" w:hAnsi="Times New Roman" w:cs="Times New Roman"/>
        </w:rPr>
        <w:t>wykonawcę</w:t>
      </w:r>
      <w:r w:rsidR="006E0DAA" w:rsidRPr="00CF70CF">
        <w:rPr>
          <w:rFonts w:ascii="Times New Roman" w:hAnsi="Times New Roman" w:cs="Times New Roman"/>
        </w:rPr>
        <w:t xml:space="preserve"> </w:t>
      </w:r>
      <w:r w:rsidRPr="00CF70CF">
        <w:rPr>
          <w:rFonts w:ascii="Times New Roman" w:hAnsi="Times New Roman" w:cs="Times New Roman"/>
        </w:rPr>
        <w:t>oraz</w:t>
      </w:r>
      <w:r w:rsidR="006E0DAA" w:rsidRPr="00CF70CF">
        <w:rPr>
          <w:rFonts w:ascii="Times New Roman" w:hAnsi="Times New Roman" w:cs="Times New Roman"/>
        </w:rPr>
        <w:t xml:space="preserve"> </w:t>
      </w:r>
      <w:r w:rsidRPr="00CF70CF">
        <w:rPr>
          <w:rFonts w:ascii="Times New Roman" w:hAnsi="Times New Roman" w:cs="Times New Roman"/>
        </w:rPr>
        <w:t>uczestnika</w:t>
      </w:r>
      <w:r w:rsidR="006E0DAA" w:rsidRPr="00CF70CF">
        <w:rPr>
          <w:rFonts w:ascii="Times New Roman" w:hAnsi="Times New Roman" w:cs="Times New Roman"/>
        </w:rPr>
        <w:t xml:space="preserve"> </w:t>
      </w:r>
      <w:r w:rsidRPr="00CF70CF">
        <w:rPr>
          <w:rFonts w:ascii="Times New Roman" w:hAnsi="Times New Roman" w:cs="Times New Roman"/>
        </w:rPr>
        <w:t>konkursu,</w:t>
      </w:r>
      <w:r w:rsidR="006E0DAA" w:rsidRPr="00CF70CF">
        <w:rPr>
          <w:rFonts w:ascii="Times New Roman" w:hAnsi="Times New Roman" w:cs="Times New Roman"/>
        </w:rPr>
        <w:t xml:space="preserve"> </w:t>
      </w:r>
      <w:r w:rsidRPr="00CF70CF">
        <w:rPr>
          <w:rFonts w:ascii="Times New Roman" w:hAnsi="Times New Roman" w:cs="Times New Roman"/>
        </w:rPr>
        <w:t>którego</w:t>
      </w:r>
      <w:r w:rsidR="006E0DAA" w:rsidRPr="00CF70CF">
        <w:rPr>
          <w:rFonts w:ascii="Times New Roman" w:hAnsi="Times New Roman" w:cs="Times New Roman"/>
        </w:rPr>
        <w:t xml:space="preserve"> </w:t>
      </w:r>
      <w:r w:rsidRPr="00CF70CF">
        <w:rPr>
          <w:rFonts w:ascii="Times New Roman" w:hAnsi="Times New Roman" w:cs="Times New Roman"/>
        </w:rPr>
        <w:t>beneficjentem</w:t>
      </w:r>
      <w:r w:rsidR="006E0DAA" w:rsidRPr="00CF70CF">
        <w:rPr>
          <w:rFonts w:ascii="Times New Roman" w:hAnsi="Times New Roman" w:cs="Times New Roman"/>
        </w:rPr>
        <w:t xml:space="preserve"> </w:t>
      </w:r>
      <w:r w:rsidRPr="00CF70CF">
        <w:rPr>
          <w:rFonts w:ascii="Times New Roman" w:hAnsi="Times New Roman" w:cs="Times New Roman"/>
        </w:rPr>
        <w:t>rzeczywistym</w:t>
      </w:r>
      <w:r w:rsidR="006E0DAA" w:rsidRPr="00CF70CF">
        <w:rPr>
          <w:rFonts w:ascii="Times New Roman" w:hAnsi="Times New Roman" w:cs="Times New Roman"/>
        </w:rPr>
        <w:t xml:space="preserve"> </w:t>
      </w:r>
      <w:r w:rsidRPr="00CF70CF">
        <w:rPr>
          <w:rFonts w:ascii="Times New Roman" w:hAnsi="Times New Roman" w:cs="Times New Roman"/>
        </w:rPr>
        <w:t>w</w:t>
      </w:r>
      <w:r w:rsidR="006E0DAA" w:rsidRPr="00CF70CF">
        <w:rPr>
          <w:rFonts w:ascii="Times New Roman" w:hAnsi="Times New Roman" w:cs="Times New Roman"/>
        </w:rPr>
        <w:t xml:space="preserve"> </w:t>
      </w:r>
      <w:r w:rsidRPr="00CF70CF">
        <w:rPr>
          <w:rFonts w:ascii="Times New Roman" w:hAnsi="Times New Roman" w:cs="Times New Roman"/>
        </w:rPr>
        <w:t>rozumieniu</w:t>
      </w:r>
      <w:r w:rsidR="006E0DAA" w:rsidRPr="00CF70CF">
        <w:rPr>
          <w:rFonts w:ascii="Times New Roman" w:hAnsi="Times New Roman" w:cs="Times New Roman"/>
        </w:rPr>
        <w:t xml:space="preserve"> </w:t>
      </w:r>
      <w:r w:rsidRPr="00CF70CF">
        <w:rPr>
          <w:rFonts w:ascii="Times New Roman" w:hAnsi="Times New Roman" w:cs="Times New Roman"/>
        </w:rPr>
        <w:t>ustawy</w:t>
      </w:r>
      <w:r w:rsidR="006E0DAA" w:rsidRPr="00CF70CF">
        <w:rPr>
          <w:rFonts w:ascii="Times New Roman" w:hAnsi="Times New Roman" w:cs="Times New Roman"/>
        </w:rPr>
        <w:t xml:space="preserve"> </w:t>
      </w:r>
      <w:r w:rsidRPr="00CF70CF">
        <w:rPr>
          <w:rFonts w:ascii="Times New Roman" w:hAnsi="Times New Roman" w:cs="Times New Roman"/>
        </w:rPr>
        <w:t>z</w:t>
      </w:r>
      <w:r w:rsidR="006E0DAA" w:rsidRPr="00CF70CF">
        <w:rPr>
          <w:rFonts w:ascii="Times New Roman" w:hAnsi="Times New Roman" w:cs="Times New Roman"/>
        </w:rPr>
        <w:t xml:space="preserve"> </w:t>
      </w:r>
      <w:r w:rsidRPr="00CF70CF">
        <w:rPr>
          <w:rFonts w:ascii="Times New Roman" w:hAnsi="Times New Roman" w:cs="Times New Roman"/>
        </w:rPr>
        <w:t>dnia</w:t>
      </w:r>
      <w:r w:rsidR="006E0DAA" w:rsidRPr="00CF70CF">
        <w:rPr>
          <w:rFonts w:ascii="Times New Roman" w:hAnsi="Times New Roman" w:cs="Times New Roman"/>
        </w:rPr>
        <w:t xml:space="preserve"> </w:t>
      </w:r>
      <w:r w:rsidRPr="00CF70CF">
        <w:rPr>
          <w:rFonts w:ascii="Times New Roman" w:hAnsi="Times New Roman" w:cs="Times New Roman"/>
        </w:rPr>
        <w:t>1</w:t>
      </w:r>
      <w:r w:rsidR="006E0DAA" w:rsidRPr="00CF70CF">
        <w:rPr>
          <w:rFonts w:ascii="Times New Roman" w:hAnsi="Times New Roman" w:cs="Times New Roman"/>
        </w:rPr>
        <w:t xml:space="preserve"> </w:t>
      </w:r>
      <w:r w:rsidRPr="00CF70CF">
        <w:rPr>
          <w:rFonts w:ascii="Times New Roman" w:hAnsi="Times New Roman" w:cs="Times New Roman"/>
        </w:rPr>
        <w:t>marca</w:t>
      </w:r>
      <w:r w:rsidR="006E0DAA" w:rsidRPr="00CF70CF">
        <w:rPr>
          <w:rFonts w:ascii="Times New Roman" w:hAnsi="Times New Roman" w:cs="Times New Roman"/>
        </w:rPr>
        <w:t xml:space="preserve"> </w:t>
      </w:r>
      <w:r w:rsidRPr="00CF70CF">
        <w:rPr>
          <w:rFonts w:ascii="Times New Roman" w:hAnsi="Times New Roman" w:cs="Times New Roman"/>
        </w:rPr>
        <w:t>2018</w:t>
      </w:r>
      <w:r w:rsidR="006E0DAA" w:rsidRPr="00CF70CF">
        <w:rPr>
          <w:rFonts w:ascii="Times New Roman" w:hAnsi="Times New Roman" w:cs="Times New Roman"/>
        </w:rPr>
        <w:t xml:space="preserve"> </w:t>
      </w:r>
      <w:r w:rsidRPr="00CF70CF">
        <w:rPr>
          <w:rFonts w:ascii="Times New Roman" w:hAnsi="Times New Roman" w:cs="Times New Roman"/>
        </w:rPr>
        <w:t>r.</w:t>
      </w:r>
      <w:r w:rsidR="006E0DAA" w:rsidRPr="00CF70CF">
        <w:rPr>
          <w:rFonts w:ascii="Times New Roman" w:hAnsi="Times New Roman" w:cs="Times New Roman"/>
        </w:rPr>
        <w:t xml:space="preserve"> </w:t>
      </w:r>
      <w:r w:rsidRPr="00CF70CF">
        <w:rPr>
          <w:rFonts w:ascii="Times New Roman" w:hAnsi="Times New Roman" w:cs="Times New Roman"/>
        </w:rPr>
        <w:t>o</w:t>
      </w:r>
      <w:r w:rsidR="006E0DAA" w:rsidRPr="00CF70CF">
        <w:rPr>
          <w:rFonts w:ascii="Times New Roman" w:hAnsi="Times New Roman" w:cs="Times New Roman"/>
        </w:rPr>
        <w:t xml:space="preserve"> </w:t>
      </w:r>
      <w:r w:rsidRPr="00CF70CF">
        <w:rPr>
          <w:rFonts w:ascii="Times New Roman" w:hAnsi="Times New Roman" w:cs="Times New Roman"/>
        </w:rPr>
        <w:t>przeciwdziałaniu</w:t>
      </w:r>
      <w:r w:rsidR="006E0DAA" w:rsidRPr="00CF70CF">
        <w:rPr>
          <w:rFonts w:ascii="Times New Roman" w:hAnsi="Times New Roman" w:cs="Times New Roman"/>
        </w:rPr>
        <w:t xml:space="preserve"> </w:t>
      </w:r>
      <w:r w:rsidRPr="00CF70CF">
        <w:rPr>
          <w:rFonts w:ascii="Times New Roman" w:hAnsi="Times New Roman" w:cs="Times New Roman"/>
        </w:rPr>
        <w:t>praniu</w:t>
      </w:r>
      <w:r w:rsidR="006E0DAA" w:rsidRPr="00CF70CF">
        <w:rPr>
          <w:rFonts w:ascii="Times New Roman" w:hAnsi="Times New Roman" w:cs="Times New Roman"/>
        </w:rPr>
        <w:t xml:space="preserve"> </w:t>
      </w:r>
      <w:r w:rsidRPr="00CF70CF">
        <w:rPr>
          <w:rFonts w:ascii="Times New Roman" w:hAnsi="Times New Roman" w:cs="Times New Roman"/>
        </w:rPr>
        <w:t>pieniędzy</w:t>
      </w:r>
      <w:r w:rsidR="006E0DAA" w:rsidRPr="00CF70CF">
        <w:rPr>
          <w:rFonts w:ascii="Times New Roman" w:hAnsi="Times New Roman" w:cs="Times New Roman"/>
        </w:rPr>
        <w:t xml:space="preserve"> </w:t>
      </w:r>
      <w:r w:rsidRPr="00CF70CF">
        <w:rPr>
          <w:rFonts w:ascii="Times New Roman" w:hAnsi="Times New Roman" w:cs="Times New Roman"/>
        </w:rPr>
        <w:t>oraz</w:t>
      </w:r>
      <w:r w:rsidR="006E0DAA" w:rsidRPr="00CF70CF">
        <w:rPr>
          <w:rFonts w:ascii="Times New Roman" w:hAnsi="Times New Roman" w:cs="Times New Roman"/>
        </w:rPr>
        <w:t xml:space="preserve"> </w:t>
      </w:r>
      <w:r w:rsidRPr="00CF70CF">
        <w:rPr>
          <w:rFonts w:ascii="Times New Roman" w:hAnsi="Times New Roman" w:cs="Times New Roman"/>
        </w:rPr>
        <w:t>finansowaniu</w:t>
      </w:r>
      <w:r w:rsidR="006E0DAA" w:rsidRPr="00CF70CF">
        <w:rPr>
          <w:rFonts w:ascii="Times New Roman" w:hAnsi="Times New Roman" w:cs="Times New Roman"/>
        </w:rPr>
        <w:t xml:space="preserve"> </w:t>
      </w:r>
      <w:r w:rsidRPr="00CF70CF">
        <w:rPr>
          <w:rFonts w:ascii="Times New Roman" w:hAnsi="Times New Roman" w:cs="Times New Roman"/>
        </w:rPr>
        <w:t>terroryzmu</w:t>
      </w:r>
      <w:r w:rsidR="006E0DAA" w:rsidRPr="00CF70CF">
        <w:rPr>
          <w:rFonts w:ascii="Times New Roman" w:hAnsi="Times New Roman" w:cs="Times New Roman"/>
        </w:rPr>
        <w:t xml:space="preserve"> </w:t>
      </w:r>
      <w:r w:rsidRPr="00CF70CF">
        <w:rPr>
          <w:rFonts w:ascii="Times New Roman" w:hAnsi="Times New Roman" w:cs="Times New Roman"/>
        </w:rPr>
        <w:t>(</w:t>
      </w:r>
      <w:r w:rsidR="00915400" w:rsidRPr="00CF70CF">
        <w:rPr>
          <w:rFonts w:ascii="Times New Roman" w:hAnsi="Times New Roman" w:cs="Times New Roman"/>
        </w:rPr>
        <w:t>Dz.U. 2025 poz. 644</w:t>
      </w:r>
      <w:r w:rsidRPr="00CF70CF">
        <w:rPr>
          <w:rFonts w:ascii="Times New Roman" w:hAnsi="Times New Roman" w:cs="Times New Roman"/>
        </w:rPr>
        <w:t>)</w:t>
      </w:r>
      <w:r w:rsidR="006E0DAA" w:rsidRPr="00CF70CF">
        <w:rPr>
          <w:rFonts w:ascii="Times New Roman" w:hAnsi="Times New Roman" w:cs="Times New Roman"/>
        </w:rPr>
        <w:t xml:space="preserve"> </w:t>
      </w:r>
      <w:r w:rsidRPr="00CF70CF">
        <w:rPr>
          <w:rFonts w:ascii="Times New Roman" w:hAnsi="Times New Roman" w:cs="Times New Roman"/>
        </w:rPr>
        <w:t>jest</w:t>
      </w:r>
      <w:r w:rsidR="006E0DAA" w:rsidRPr="00CF70CF">
        <w:rPr>
          <w:rFonts w:ascii="Times New Roman" w:hAnsi="Times New Roman" w:cs="Times New Roman"/>
        </w:rPr>
        <w:t xml:space="preserve"> </w:t>
      </w:r>
      <w:r w:rsidRPr="00CF70CF">
        <w:rPr>
          <w:rFonts w:ascii="Times New Roman" w:hAnsi="Times New Roman" w:cs="Times New Roman"/>
        </w:rPr>
        <w:t>osoba</w:t>
      </w:r>
      <w:r w:rsidR="006E0DAA" w:rsidRPr="00CF70CF">
        <w:rPr>
          <w:rFonts w:ascii="Times New Roman" w:hAnsi="Times New Roman" w:cs="Times New Roman"/>
        </w:rPr>
        <w:t xml:space="preserve"> </w:t>
      </w:r>
      <w:r w:rsidRPr="00CF70CF">
        <w:rPr>
          <w:rFonts w:ascii="Times New Roman" w:hAnsi="Times New Roman" w:cs="Times New Roman"/>
        </w:rPr>
        <w:t>wymieniona</w:t>
      </w:r>
      <w:r w:rsidR="006E0DAA" w:rsidRPr="00CF70CF">
        <w:rPr>
          <w:rFonts w:ascii="Times New Roman" w:hAnsi="Times New Roman" w:cs="Times New Roman"/>
        </w:rPr>
        <w:t xml:space="preserve"> </w:t>
      </w:r>
      <w:r w:rsidRPr="00CF70CF">
        <w:rPr>
          <w:rFonts w:ascii="Times New Roman" w:hAnsi="Times New Roman" w:cs="Times New Roman"/>
        </w:rPr>
        <w:t>w</w:t>
      </w:r>
      <w:r w:rsidR="006E0DAA" w:rsidRPr="00CF70CF">
        <w:rPr>
          <w:rFonts w:ascii="Times New Roman" w:hAnsi="Times New Roman" w:cs="Times New Roman"/>
        </w:rPr>
        <w:t xml:space="preserve"> </w:t>
      </w:r>
      <w:r w:rsidRPr="00CF70CF">
        <w:rPr>
          <w:rFonts w:ascii="Times New Roman" w:hAnsi="Times New Roman" w:cs="Times New Roman"/>
        </w:rPr>
        <w:t>wykazach</w:t>
      </w:r>
      <w:r w:rsidR="006E0DAA" w:rsidRPr="00CF70CF">
        <w:rPr>
          <w:rFonts w:ascii="Times New Roman" w:hAnsi="Times New Roman" w:cs="Times New Roman"/>
        </w:rPr>
        <w:t xml:space="preserve"> </w:t>
      </w:r>
      <w:r w:rsidRPr="00CF70CF">
        <w:rPr>
          <w:rFonts w:ascii="Times New Roman" w:hAnsi="Times New Roman" w:cs="Times New Roman"/>
        </w:rPr>
        <w:t>określonych</w:t>
      </w:r>
      <w:r w:rsidR="006E0DAA" w:rsidRPr="00CF70CF">
        <w:rPr>
          <w:rFonts w:ascii="Times New Roman" w:hAnsi="Times New Roman" w:cs="Times New Roman"/>
        </w:rPr>
        <w:t xml:space="preserve"> </w:t>
      </w:r>
      <w:r w:rsidRPr="00CF70CF">
        <w:rPr>
          <w:rFonts w:ascii="Times New Roman" w:hAnsi="Times New Roman" w:cs="Times New Roman"/>
        </w:rPr>
        <w:t>w</w:t>
      </w:r>
      <w:r w:rsidR="006E0DAA" w:rsidRPr="00CF70CF">
        <w:rPr>
          <w:rFonts w:ascii="Times New Roman" w:hAnsi="Times New Roman" w:cs="Times New Roman"/>
        </w:rPr>
        <w:t xml:space="preserve"> </w:t>
      </w:r>
      <w:r w:rsidRPr="00CF70CF">
        <w:rPr>
          <w:rFonts w:ascii="Times New Roman" w:hAnsi="Times New Roman" w:cs="Times New Roman"/>
        </w:rPr>
        <w:t>rozporządzeniu</w:t>
      </w:r>
      <w:r w:rsidR="006E0DAA" w:rsidRPr="00CF70CF">
        <w:rPr>
          <w:rFonts w:ascii="Times New Roman" w:hAnsi="Times New Roman" w:cs="Times New Roman"/>
        </w:rPr>
        <w:t xml:space="preserve"> </w:t>
      </w:r>
      <w:r w:rsidRPr="00CF70CF">
        <w:rPr>
          <w:rFonts w:ascii="Times New Roman" w:hAnsi="Times New Roman" w:cs="Times New Roman"/>
        </w:rPr>
        <w:t>765/2006</w:t>
      </w:r>
      <w:r w:rsidR="006E0DAA" w:rsidRPr="00CF70CF">
        <w:rPr>
          <w:rFonts w:ascii="Times New Roman" w:hAnsi="Times New Roman" w:cs="Times New Roman"/>
        </w:rPr>
        <w:t xml:space="preserve"> </w:t>
      </w:r>
      <w:r w:rsidRPr="00CF70CF">
        <w:rPr>
          <w:rFonts w:ascii="Times New Roman" w:hAnsi="Times New Roman" w:cs="Times New Roman"/>
        </w:rPr>
        <w:t>i</w:t>
      </w:r>
      <w:r w:rsidR="006E0DAA" w:rsidRPr="00CF70CF">
        <w:rPr>
          <w:rFonts w:ascii="Times New Roman" w:hAnsi="Times New Roman" w:cs="Times New Roman"/>
        </w:rPr>
        <w:t xml:space="preserve"> </w:t>
      </w:r>
      <w:r w:rsidRPr="00CF70CF">
        <w:rPr>
          <w:rFonts w:ascii="Times New Roman" w:hAnsi="Times New Roman" w:cs="Times New Roman"/>
        </w:rPr>
        <w:t>rozporządzeniu</w:t>
      </w:r>
      <w:r w:rsidR="006E0DAA" w:rsidRPr="00CF70CF">
        <w:rPr>
          <w:rFonts w:ascii="Times New Roman" w:hAnsi="Times New Roman" w:cs="Times New Roman"/>
        </w:rPr>
        <w:t xml:space="preserve"> </w:t>
      </w:r>
      <w:r w:rsidRPr="00CF70CF">
        <w:rPr>
          <w:rFonts w:ascii="Times New Roman" w:hAnsi="Times New Roman" w:cs="Times New Roman"/>
        </w:rPr>
        <w:t>269/2014</w:t>
      </w:r>
      <w:r w:rsidR="006E0DAA" w:rsidRPr="00CF70CF">
        <w:rPr>
          <w:rFonts w:ascii="Times New Roman" w:hAnsi="Times New Roman" w:cs="Times New Roman"/>
        </w:rPr>
        <w:t xml:space="preserve"> </w:t>
      </w:r>
      <w:r w:rsidRPr="00CF70CF">
        <w:rPr>
          <w:rFonts w:ascii="Times New Roman" w:hAnsi="Times New Roman" w:cs="Times New Roman"/>
        </w:rPr>
        <w:t>albo</w:t>
      </w:r>
      <w:r w:rsidR="006E0DAA" w:rsidRPr="00CF70CF">
        <w:rPr>
          <w:rFonts w:ascii="Times New Roman" w:hAnsi="Times New Roman" w:cs="Times New Roman"/>
        </w:rPr>
        <w:t xml:space="preserve"> </w:t>
      </w:r>
      <w:r w:rsidRPr="00CF70CF">
        <w:rPr>
          <w:rFonts w:ascii="Times New Roman" w:hAnsi="Times New Roman" w:cs="Times New Roman"/>
        </w:rPr>
        <w:t>wpisana</w:t>
      </w:r>
      <w:r w:rsidR="006E0DAA" w:rsidRPr="00CF70CF">
        <w:rPr>
          <w:rFonts w:ascii="Times New Roman" w:hAnsi="Times New Roman" w:cs="Times New Roman"/>
        </w:rPr>
        <w:t xml:space="preserve"> </w:t>
      </w:r>
      <w:r w:rsidRPr="00CF70CF">
        <w:rPr>
          <w:rFonts w:ascii="Times New Roman" w:hAnsi="Times New Roman" w:cs="Times New Roman"/>
        </w:rPr>
        <w:t>na</w:t>
      </w:r>
      <w:r w:rsidR="006E0DAA" w:rsidRPr="00CF70CF">
        <w:rPr>
          <w:rFonts w:ascii="Times New Roman" w:hAnsi="Times New Roman" w:cs="Times New Roman"/>
        </w:rPr>
        <w:t xml:space="preserve"> </w:t>
      </w:r>
      <w:r w:rsidRPr="00CF70CF">
        <w:rPr>
          <w:rFonts w:ascii="Times New Roman" w:hAnsi="Times New Roman" w:cs="Times New Roman"/>
        </w:rPr>
        <w:t>listę</w:t>
      </w:r>
      <w:r w:rsidR="006E0DAA" w:rsidRPr="00CF70CF">
        <w:rPr>
          <w:rFonts w:ascii="Times New Roman" w:hAnsi="Times New Roman" w:cs="Times New Roman"/>
        </w:rPr>
        <w:t xml:space="preserve"> </w:t>
      </w:r>
      <w:r w:rsidRPr="00CF70CF">
        <w:rPr>
          <w:rFonts w:ascii="Times New Roman" w:hAnsi="Times New Roman" w:cs="Times New Roman"/>
        </w:rPr>
        <w:t>lub</w:t>
      </w:r>
      <w:r w:rsidR="006E0DAA" w:rsidRPr="00CF70CF">
        <w:rPr>
          <w:rFonts w:ascii="Times New Roman" w:hAnsi="Times New Roman" w:cs="Times New Roman"/>
        </w:rPr>
        <w:t xml:space="preserve"> </w:t>
      </w:r>
      <w:r w:rsidRPr="00CF70CF">
        <w:rPr>
          <w:rFonts w:ascii="Times New Roman" w:hAnsi="Times New Roman" w:cs="Times New Roman"/>
        </w:rPr>
        <w:t>będąca</w:t>
      </w:r>
      <w:r w:rsidR="006E0DAA" w:rsidRPr="00CF70CF">
        <w:rPr>
          <w:rFonts w:ascii="Times New Roman" w:hAnsi="Times New Roman" w:cs="Times New Roman"/>
        </w:rPr>
        <w:t xml:space="preserve"> </w:t>
      </w:r>
      <w:r w:rsidRPr="00CF70CF">
        <w:rPr>
          <w:rFonts w:ascii="Times New Roman" w:hAnsi="Times New Roman" w:cs="Times New Roman"/>
        </w:rPr>
        <w:t>takim</w:t>
      </w:r>
      <w:r w:rsidR="006E0DAA" w:rsidRPr="00CF70CF">
        <w:rPr>
          <w:rFonts w:ascii="Times New Roman" w:hAnsi="Times New Roman" w:cs="Times New Roman"/>
        </w:rPr>
        <w:t xml:space="preserve"> </w:t>
      </w:r>
      <w:r w:rsidRPr="00CF70CF">
        <w:rPr>
          <w:rFonts w:ascii="Times New Roman" w:hAnsi="Times New Roman" w:cs="Times New Roman"/>
        </w:rPr>
        <w:t>beneficjentem</w:t>
      </w:r>
      <w:r w:rsidR="006E0DAA" w:rsidRPr="00CF70CF">
        <w:rPr>
          <w:rFonts w:ascii="Times New Roman" w:hAnsi="Times New Roman" w:cs="Times New Roman"/>
        </w:rPr>
        <w:t xml:space="preserve"> </w:t>
      </w:r>
      <w:r w:rsidRPr="00CF70CF">
        <w:rPr>
          <w:rFonts w:ascii="Times New Roman" w:hAnsi="Times New Roman" w:cs="Times New Roman"/>
        </w:rPr>
        <w:t>rzeczywistym</w:t>
      </w:r>
      <w:r w:rsidR="006E0DAA" w:rsidRPr="00CF70CF">
        <w:rPr>
          <w:rFonts w:ascii="Times New Roman" w:hAnsi="Times New Roman" w:cs="Times New Roman"/>
        </w:rPr>
        <w:t xml:space="preserve"> </w:t>
      </w:r>
      <w:r w:rsidRPr="00CF70CF">
        <w:rPr>
          <w:rFonts w:ascii="Times New Roman" w:hAnsi="Times New Roman" w:cs="Times New Roman"/>
        </w:rPr>
        <w:t>od</w:t>
      </w:r>
      <w:r w:rsidR="006E0DAA" w:rsidRPr="00CF70CF">
        <w:rPr>
          <w:rFonts w:ascii="Times New Roman" w:hAnsi="Times New Roman" w:cs="Times New Roman"/>
        </w:rPr>
        <w:t xml:space="preserve"> </w:t>
      </w:r>
      <w:r w:rsidRPr="00CF70CF">
        <w:rPr>
          <w:rFonts w:ascii="Times New Roman" w:hAnsi="Times New Roman" w:cs="Times New Roman"/>
        </w:rPr>
        <w:t>dnia</w:t>
      </w:r>
      <w:r w:rsidR="006E0DAA" w:rsidRPr="00CF70CF">
        <w:rPr>
          <w:rFonts w:ascii="Times New Roman" w:hAnsi="Times New Roman" w:cs="Times New Roman"/>
        </w:rPr>
        <w:t xml:space="preserve"> </w:t>
      </w:r>
      <w:r w:rsidRPr="00CF70CF">
        <w:rPr>
          <w:rFonts w:ascii="Times New Roman" w:hAnsi="Times New Roman" w:cs="Times New Roman"/>
        </w:rPr>
        <w:t>24</w:t>
      </w:r>
      <w:r w:rsidR="006E0DAA" w:rsidRPr="00CF70CF">
        <w:rPr>
          <w:rFonts w:ascii="Times New Roman" w:hAnsi="Times New Roman" w:cs="Times New Roman"/>
        </w:rPr>
        <w:t xml:space="preserve"> </w:t>
      </w:r>
      <w:r w:rsidRPr="00CF70CF">
        <w:rPr>
          <w:rFonts w:ascii="Times New Roman" w:hAnsi="Times New Roman" w:cs="Times New Roman"/>
        </w:rPr>
        <w:t>lutego</w:t>
      </w:r>
      <w:r w:rsidR="006E0DAA" w:rsidRPr="00CF70CF">
        <w:rPr>
          <w:rFonts w:ascii="Times New Roman" w:hAnsi="Times New Roman" w:cs="Times New Roman"/>
        </w:rPr>
        <w:t xml:space="preserve"> </w:t>
      </w:r>
      <w:r w:rsidRPr="00CF70CF">
        <w:rPr>
          <w:rFonts w:ascii="Times New Roman" w:hAnsi="Times New Roman" w:cs="Times New Roman"/>
        </w:rPr>
        <w:t>2022</w:t>
      </w:r>
      <w:r w:rsidR="006E0DAA" w:rsidRPr="00CF70CF">
        <w:rPr>
          <w:rFonts w:ascii="Times New Roman" w:hAnsi="Times New Roman" w:cs="Times New Roman"/>
        </w:rPr>
        <w:t xml:space="preserve"> </w:t>
      </w:r>
      <w:r w:rsidRPr="00CF70CF">
        <w:rPr>
          <w:rFonts w:ascii="Times New Roman" w:hAnsi="Times New Roman" w:cs="Times New Roman"/>
        </w:rPr>
        <w:t>r.,</w:t>
      </w:r>
      <w:r w:rsidR="006E0DAA" w:rsidRPr="00CF70CF">
        <w:rPr>
          <w:rFonts w:ascii="Times New Roman" w:hAnsi="Times New Roman" w:cs="Times New Roman"/>
        </w:rPr>
        <w:t xml:space="preserve"> </w:t>
      </w:r>
      <w:r w:rsidRPr="00CF70CF">
        <w:rPr>
          <w:rFonts w:ascii="Times New Roman" w:hAnsi="Times New Roman" w:cs="Times New Roman"/>
        </w:rPr>
        <w:t>o</w:t>
      </w:r>
      <w:r w:rsidR="006E0DAA" w:rsidRPr="00CF70CF">
        <w:rPr>
          <w:rFonts w:ascii="Times New Roman" w:hAnsi="Times New Roman" w:cs="Times New Roman"/>
        </w:rPr>
        <w:t xml:space="preserve"> </w:t>
      </w:r>
      <w:r w:rsidRPr="00CF70CF">
        <w:rPr>
          <w:rFonts w:ascii="Times New Roman" w:hAnsi="Times New Roman" w:cs="Times New Roman"/>
        </w:rPr>
        <w:t>ile</w:t>
      </w:r>
      <w:r w:rsidR="006E0DAA" w:rsidRPr="00CF70CF">
        <w:rPr>
          <w:rFonts w:ascii="Times New Roman" w:hAnsi="Times New Roman" w:cs="Times New Roman"/>
        </w:rPr>
        <w:t xml:space="preserve"> </w:t>
      </w:r>
      <w:r w:rsidRPr="00CF70CF">
        <w:rPr>
          <w:rFonts w:ascii="Times New Roman" w:hAnsi="Times New Roman" w:cs="Times New Roman"/>
        </w:rPr>
        <w:t>została</w:t>
      </w:r>
      <w:r w:rsidR="006E0DAA" w:rsidRPr="00CF70CF">
        <w:rPr>
          <w:rFonts w:ascii="Times New Roman" w:hAnsi="Times New Roman" w:cs="Times New Roman"/>
        </w:rPr>
        <w:t xml:space="preserve"> </w:t>
      </w:r>
      <w:r w:rsidRPr="00CF70CF">
        <w:rPr>
          <w:rFonts w:ascii="Times New Roman" w:hAnsi="Times New Roman" w:cs="Times New Roman"/>
        </w:rPr>
        <w:t>wpisana</w:t>
      </w:r>
      <w:r w:rsidR="006E0DAA" w:rsidRPr="00CF70CF">
        <w:rPr>
          <w:rFonts w:ascii="Times New Roman" w:hAnsi="Times New Roman" w:cs="Times New Roman"/>
        </w:rPr>
        <w:t xml:space="preserve"> </w:t>
      </w:r>
      <w:r w:rsidRPr="00CF70CF">
        <w:rPr>
          <w:rFonts w:ascii="Times New Roman" w:hAnsi="Times New Roman" w:cs="Times New Roman"/>
        </w:rPr>
        <w:t>na</w:t>
      </w:r>
      <w:r w:rsidR="006E0DAA" w:rsidRPr="00CF70CF">
        <w:rPr>
          <w:rFonts w:ascii="Times New Roman" w:hAnsi="Times New Roman" w:cs="Times New Roman"/>
        </w:rPr>
        <w:t xml:space="preserve"> </w:t>
      </w:r>
      <w:r w:rsidRPr="00CF70CF">
        <w:rPr>
          <w:rFonts w:ascii="Times New Roman" w:hAnsi="Times New Roman" w:cs="Times New Roman"/>
        </w:rPr>
        <w:t>listę</w:t>
      </w:r>
      <w:r w:rsidR="006E0DAA" w:rsidRPr="00CF70CF">
        <w:rPr>
          <w:rFonts w:ascii="Times New Roman" w:hAnsi="Times New Roman" w:cs="Times New Roman"/>
        </w:rPr>
        <w:t xml:space="preserve"> </w:t>
      </w:r>
      <w:r w:rsidRPr="00CF70CF">
        <w:rPr>
          <w:rFonts w:ascii="Times New Roman" w:hAnsi="Times New Roman" w:cs="Times New Roman"/>
        </w:rPr>
        <w:t>na</w:t>
      </w:r>
      <w:r w:rsidR="006E0DAA" w:rsidRPr="00CF70CF">
        <w:rPr>
          <w:rFonts w:ascii="Times New Roman" w:hAnsi="Times New Roman" w:cs="Times New Roman"/>
        </w:rPr>
        <w:t xml:space="preserve"> </w:t>
      </w:r>
      <w:r w:rsidRPr="00CF70CF">
        <w:rPr>
          <w:rFonts w:ascii="Times New Roman" w:hAnsi="Times New Roman" w:cs="Times New Roman"/>
        </w:rPr>
        <w:t>podstawie</w:t>
      </w:r>
      <w:r w:rsidR="006E0DAA" w:rsidRPr="00CF70CF">
        <w:rPr>
          <w:rFonts w:ascii="Times New Roman" w:hAnsi="Times New Roman" w:cs="Times New Roman"/>
        </w:rPr>
        <w:t xml:space="preserve"> </w:t>
      </w:r>
      <w:r w:rsidRPr="00CF70CF">
        <w:rPr>
          <w:rFonts w:ascii="Times New Roman" w:hAnsi="Times New Roman" w:cs="Times New Roman"/>
        </w:rPr>
        <w:t>decyzji</w:t>
      </w:r>
      <w:r w:rsidR="006E0DAA" w:rsidRPr="00CF70CF">
        <w:rPr>
          <w:rFonts w:ascii="Times New Roman" w:hAnsi="Times New Roman" w:cs="Times New Roman"/>
        </w:rPr>
        <w:t xml:space="preserve"> </w:t>
      </w:r>
      <w:r w:rsidRPr="00CF70CF">
        <w:rPr>
          <w:rFonts w:ascii="Times New Roman" w:hAnsi="Times New Roman" w:cs="Times New Roman"/>
        </w:rPr>
        <w:t>w</w:t>
      </w:r>
      <w:r w:rsidR="006E0DAA" w:rsidRPr="00CF70CF">
        <w:rPr>
          <w:rFonts w:ascii="Times New Roman" w:hAnsi="Times New Roman" w:cs="Times New Roman"/>
        </w:rPr>
        <w:t xml:space="preserve"> </w:t>
      </w:r>
      <w:r w:rsidRPr="00CF70CF">
        <w:rPr>
          <w:rFonts w:ascii="Times New Roman" w:hAnsi="Times New Roman" w:cs="Times New Roman"/>
        </w:rPr>
        <w:t>sprawie</w:t>
      </w:r>
      <w:r w:rsidR="006E0DAA" w:rsidRPr="00CF70CF">
        <w:rPr>
          <w:rFonts w:ascii="Times New Roman" w:hAnsi="Times New Roman" w:cs="Times New Roman"/>
        </w:rPr>
        <w:t xml:space="preserve"> </w:t>
      </w:r>
      <w:r w:rsidRPr="00CF70CF">
        <w:rPr>
          <w:rFonts w:ascii="Times New Roman" w:hAnsi="Times New Roman" w:cs="Times New Roman"/>
        </w:rPr>
        <w:t>wpisu</w:t>
      </w:r>
      <w:r w:rsidR="006E0DAA" w:rsidRPr="00CF70CF">
        <w:rPr>
          <w:rFonts w:ascii="Times New Roman" w:hAnsi="Times New Roman" w:cs="Times New Roman"/>
        </w:rPr>
        <w:t xml:space="preserve"> </w:t>
      </w:r>
      <w:r w:rsidRPr="00CF70CF">
        <w:rPr>
          <w:rFonts w:ascii="Times New Roman" w:hAnsi="Times New Roman" w:cs="Times New Roman"/>
        </w:rPr>
        <w:t>na</w:t>
      </w:r>
      <w:r w:rsidR="006E0DAA" w:rsidRPr="00CF70CF">
        <w:rPr>
          <w:rFonts w:ascii="Times New Roman" w:hAnsi="Times New Roman" w:cs="Times New Roman"/>
        </w:rPr>
        <w:t xml:space="preserve"> </w:t>
      </w:r>
      <w:r w:rsidRPr="00CF70CF">
        <w:rPr>
          <w:rFonts w:ascii="Times New Roman" w:hAnsi="Times New Roman" w:cs="Times New Roman"/>
        </w:rPr>
        <w:t>listę</w:t>
      </w:r>
      <w:r w:rsidR="006E0DAA" w:rsidRPr="00CF70CF">
        <w:rPr>
          <w:rFonts w:ascii="Times New Roman" w:hAnsi="Times New Roman" w:cs="Times New Roman"/>
        </w:rPr>
        <w:t xml:space="preserve"> </w:t>
      </w:r>
      <w:r w:rsidRPr="00CF70CF">
        <w:rPr>
          <w:rFonts w:ascii="Times New Roman" w:hAnsi="Times New Roman" w:cs="Times New Roman"/>
        </w:rPr>
        <w:t>rozstrzygającej</w:t>
      </w:r>
      <w:r w:rsidR="006E0DAA" w:rsidRPr="00CF70CF">
        <w:rPr>
          <w:rFonts w:ascii="Times New Roman" w:hAnsi="Times New Roman" w:cs="Times New Roman"/>
        </w:rPr>
        <w:t xml:space="preserve"> </w:t>
      </w:r>
      <w:r w:rsidRPr="00CF70CF">
        <w:rPr>
          <w:rFonts w:ascii="Times New Roman" w:hAnsi="Times New Roman" w:cs="Times New Roman"/>
        </w:rPr>
        <w:t>o</w:t>
      </w:r>
      <w:r w:rsidR="006E0DAA" w:rsidRPr="00CF70CF">
        <w:rPr>
          <w:rFonts w:ascii="Times New Roman" w:hAnsi="Times New Roman" w:cs="Times New Roman"/>
        </w:rPr>
        <w:t xml:space="preserve"> </w:t>
      </w:r>
      <w:r w:rsidRPr="00CF70CF">
        <w:rPr>
          <w:rFonts w:ascii="Times New Roman" w:hAnsi="Times New Roman" w:cs="Times New Roman"/>
        </w:rPr>
        <w:t>zastosowaniu</w:t>
      </w:r>
      <w:r w:rsidR="006E0DAA" w:rsidRPr="00CF70CF">
        <w:rPr>
          <w:rFonts w:ascii="Times New Roman" w:hAnsi="Times New Roman" w:cs="Times New Roman"/>
        </w:rPr>
        <w:t xml:space="preserve"> </w:t>
      </w:r>
      <w:r w:rsidRPr="00CF70CF">
        <w:rPr>
          <w:rFonts w:ascii="Times New Roman" w:hAnsi="Times New Roman" w:cs="Times New Roman"/>
        </w:rPr>
        <w:t>środka,</w:t>
      </w:r>
      <w:r w:rsidR="006E0DAA" w:rsidRPr="00CF70CF">
        <w:rPr>
          <w:rFonts w:ascii="Times New Roman" w:hAnsi="Times New Roman" w:cs="Times New Roman"/>
        </w:rPr>
        <w:t xml:space="preserve"> </w:t>
      </w:r>
      <w:r w:rsidRPr="00CF70CF">
        <w:rPr>
          <w:rFonts w:ascii="Times New Roman" w:hAnsi="Times New Roman" w:cs="Times New Roman"/>
        </w:rPr>
        <w:t>o</w:t>
      </w:r>
      <w:r w:rsidR="006E0DAA" w:rsidRPr="00CF70CF">
        <w:rPr>
          <w:rFonts w:ascii="Times New Roman" w:hAnsi="Times New Roman" w:cs="Times New Roman"/>
        </w:rPr>
        <w:t xml:space="preserve"> </w:t>
      </w:r>
      <w:r w:rsidRPr="00CF70CF">
        <w:rPr>
          <w:rFonts w:ascii="Times New Roman" w:hAnsi="Times New Roman" w:cs="Times New Roman"/>
        </w:rPr>
        <w:t>którym</w:t>
      </w:r>
      <w:r w:rsidR="006E0DAA" w:rsidRPr="00CF70CF">
        <w:rPr>
          <w:rFonts w:ascii="Times New Roman" w:hAnsi="Times New Roman" w:cs="Times New Roman"/>
        </w:rPr>
        <w:t xml:space="preserve"> </w:t>
      </w:r>
      <w:r w:rsidRPr="00CF70CF">
        <w:rPr>
          <w:rFonts w:ascii="Times New Roman" w:hAnsi="Times New Roman" w:cs="Times New Roman"/>
        </w:rPr>
        <w:t>mowa</w:t>
      </w:r>
      <w:r w:rsidR="006E0DAA" w:rsidRPr="00CF70CF">
        <w:rPr>
          <w:rFonts w:ascii="Times New Roman" w:hAnsi="Times New Roman" w:cs="Times New Roman"/>
        </w:rPr>
        <w:t xml:space="preserve"> </w:t>
      </w:r>
      <w:r w:rsidRPr="00CF70CF">
        <w:rPr>
          <w:rFonts w:ascii="Times New Roman" w:hAnsi="Times New Roman" w:cs="Times New Roman"/>
        </w:rPr>
        <w:t>w</w:t>
      </w:r>
      <w:r w:rsidR="006E0DAA" w:rsidRPr="00CF70CF">
        <w:rPr>
          <w:rFonts w:ascii="Times New Roman" w:hAnsi="Times New Roman" w:cs="Times New Roman"/>
        </w:rPr>
        <w:t xml:space="preserve"> </w:t>
      </w:r>
      <w:r w:rsidRPr="00CF70CF">
        <w:rPr>
          <w:rFonts w:ascii="Times New Roman" w:hAnsi="Times New Roman" w:cs="Times New Roman"/>
        </w:rPr>
        <w:t>art.</w:t>
      </w:r>
      <w:r w:rsidR="006E0DAA" w:rsidRPr="00CF70CF">
        <w:rPr>
          <w:rFonts w:ascii="Times New Roman" w:hAnsi="Times New Roman" w:cs="Times New Roman"/>
        </w:rPr>
        <w:t xml:space="preserve"> </w:t>
      </w:r>
      <w:r w:rsidRPr="00CF70CF">
        <w:rPr>
          <w:rFonts w:ascii="Times New Roman" w:hAnsi="Times New Roman" w:cs="Times New Roman"/>
        </w:rPr>
        <w:t>1</w:t>
      </w:r>
      <w:r w:rsidR="006E0DAA" w:rsidRPr="00CF70CF">
        <w:rPr>
          <w:rFonts w:ascii="Times New Roman" w:hAnsi="Times New Roman" w:cs="Times New Roman"/>
        </w:rPr>
        <w:t xml:space="preserve"> </w:t>
      </w:r>
      <w:r w:rsidRPr="00CF70CF">
        <w:rPr>
          <w:rFonts w:ascii="Times New Roman" w:hAnsi="Times New Roman" w:cs="Times New Roman"/>
        </w:rPr>
        <w:t>pkt</w:t>
      </w:r>
      <w:r w:rsidR="006E0DAA" w:rsidRPr="00CF70CF">
        <w:rPr>
          <w:rFonts w:ascii="Times New Roman" w:hAnsi="Times New Roman" w:cs="Times New Roman"/>
        </w:rPr>
        <w:t xml:space="preserve"> </w:t>
      </w:r>
      <w:r w:rsidRPr="00CF70CF">
        <w:rPr>
          <w:rFonts w:ascii="Times New Roman" w:hAnsi="Times New Roman" w:cs="Times New Roman"/>
        </w:rPr>
        <w:t>3</w:t>
      </w:r>
      <w:r w:rsidR="006E0DAA" w:rsidRPr="00CF70CF">
        <w:rPr>
          <w:rFonts w:ascii="Times New Roman" w:hAnsi="Times New Roman" w:cs="Times New Roman"/>
        </w:rPr>
        <w:t xml:space="preserve"> </w:t>
      </w:r>
      <w:r w:rsidRPr="00CF70CF">
        <w:rPr>
          <w:rFonts w:ascii="Times New Roman" w:hAnsi="Times New Roman" w:cs="Times New Roman"/>
        </w:rPr>
        <w:t>ustawy;</w:t>
      </w:r>
    </w:p>
    <w:p w14:paraId="31642791" w14:textId="77777777" w:rsidR="00864BD6" w:rsidRPr="00CF70CF" w:rsidRDefault="00864BD6" w:rsidP="00885433">
      <w:pPr>
        <w:numPr>
          <w:ilvl w:val="0"/>
          <w:numId w:val="103"/>
        </w:numPr>
        <w:spacing w:after="0"/>
        <w:rPr>
          <w:rFonts w:ascii="Times New Roman" w:hAnsi="Times New Roman" w:cs="Times New Roman"/>
        </w:rPr>
      </w:pPr>
      <w:r w:rsidRPr="00CF70CF">
        <w:rPr>
          <w:rFonts w:ascii="Times New Roman" w:hAnsi="Times New Roman" w:cs="Times New Roman"/>
        </w:rPr>
        <w:t>wykonawcę</w:t>
      </w:r>
      <w:r w:rsidR="006E0DAA" w:rsidRPr="00CF70CF">
        <w:rPr>
          <w:rFonts w:ascii="Times New Roman" w:hAnsi="Times New Roman" w:cs="Times New Roman"/>
        </w:rPr>
        <w:t xml:space="preserve"> </w:t>
      </w:r>
      <w:r w:rsidRPr="00CF70CF">
        <w:rPr>
          <w:rFonts w:ascii="Times New Roman" w:hAnsi="Times New Roman" w:cs="Times New Roman"/>
        </w:rPr>
        <w:t>oraz</w:t>
      </w:r>
      <w:r w:rsidR="006E0DAA" w:rsidRPr="00CF70CF">
        <w:rPr>
          <w:rFonts w:ascii="Times New Roman" w:hAnsi="Times New Roman" w:cs="Times New Roman"/>
        </w:rPr>
        <w:t xml:space="preserve"> </w:t>
      </w:r>
      <w:r w:rsidRPr="00CF70CF">
        <w:rPr>
          <w:rFonts w:ascii="Times New Roman" w:hAnsi="Times New Roman" w:cs="Times New Roman"/>
        </w:rPr>
        <w:t>uczestnika</w:t>
      </w:r>
      <w:r w:rsidR="006E0DAA" w:rsidRPr="00CF70CF">
        <w:rPr>
          <w:rFonts w:ascii="Times New Roman" w:hAnsi="Times New Roman" w:cs="Times New Roman"/>
        </w:rPr>
        <w:t xml:space="preserve"> </w:t>
      </w:r>
      <w:r w:rsidRPr="00CF70CF">
        <w:rPr>
          <w:rFonts w:ascii="Times New Roman" w:hAnsi="Times New Roman" w:cs="Times New Roman"/>
        </w:rPr>
        <w:t>konkursu,</w:t>
      </w:r>
      <w:r w:rsidR="006E0DAA" w:rsidRPr="00CF70CF">
        <w:rPr>
          <w:rFonts w:ascii="Times New Roman" w:hAnsi="Times New Roman" w:cs="Times New Roman"/>
        </w:rPr>
        <w:t xml:space="preserve"> </w:t>
      </w:r>
      <w:r w:rsidRPr="00CF70CF">
        <w:rPr>
          <w:rFonts w:ascii="Times New Roman" w:hAnsi="Times New Roman" w:cs="Times New Roman"/>
        </w:rPr>
        <w:t>którego</w:t>
      </w:r>
      <w:r w:rsidR="006E0DAA" w:rsidRPr="00CF70CF">
        <w:rPr>
          <w:rFonts w:ascii="Times New Roman" w:hAnsi="Times New Roman" w:cs="Times New Roman"/>
        </w:rPr>
        <w:t xml:space="preserve"> </w:t>
      </w:r>
      <w:r w:rsidRPr="00CF70CF">
        <w:rPr>
          <w:rFonts w:ascii="Times New Roman" w:hAnsi="Times New Roman" w:cs="Times New Roman"/>
        </w:rPr>
        <w:t>jednostką</w:t>
      </w:r>
      <w:r w:rsidR="006E0DAA" w:rsidRPr="00CF70CF">
        <w:rPr>
          <w:rFonts w:ascii="Times New Roman" w:hAnsi="Times New Roman" w:cs="Times New Roman"/>
        </w:rPr>
        <w:t xml:space="preserve"> </w:t>
      </w:r>
      <w:r w:rsidRPr="00CF70CF">
        <w:rPr>
          <w:rFonts w:ascii="Times New Roman" w:hAnsi="Times New Roman" w:cs="Times New Roman"/>
        </w:rPr>
        <w:t>dominującą</w:t>
      </w:r>
      <w:r w:rsidR="006E0DAA" w:rsidRPr="00CF70CF">
        <w:rPr>
          <w:rFonts w:ascii="Times New Roman" w:hAnsi="Times New Roman" w:cs="Times New Roman"/>
        </w:rPr>
        <w:t xml:space="preserve"> </w:t>
      </w:r>
      <w:r w:rsidRPr="00CF70CF">
        <w:rPr>
          <w:rFonts w:ascii="Times New Roman" w:hAnsi="Times New Roman" w:cs="Times New Roman"/>
        </w:rPr>
        <w:t>w</w:t>
      </w:r>
      <w:r w:rsidR="006E0DAA" w:rsidRPr="00CF70CF">
        <w:rPr>
          <w:rFonts w:ascii="Times New Roman" w:hAnsi="Times New Roman" w:cs="Times New Roman"/>
        </w:rPr>
        <w:t xml:space="preserve"> </w:t>
      </w:r>
      <w:r w:rsidRPr="00CF70CF">
        <w:rPr>
          <w:rFonts w:ascii="Times New Roman" w:hAnsi="Times New Roman" w:cs="Times New Roman"/>
        </w:rPr>
        <w:t>rozumieniu</w:t>
      </w:r>
      <w:r w:rsidR="006E0DAA" w:rsidRPr="00CF70CF">
        <w:rPr>
          <w:rFonts w:ascii="Times New Roman" w:hAnsi="Times New Roman" w:cs="Times New Roman"/>
        </w:rPr>
        <w:t xml:space="preserve"> </w:t>
      </w:r>
      <w:r w:rsidRPr="00CF70CF">
        <w:rPr>
          <w:rFonts w:ascii="Times New Roman" w:hAnsi="Times New Roman" w:cs="Times New Roman"/>
        </w:rPr>
        <w:t>art.</w:t>
      </w:r>
      <w:r w:rsidR="006E0DAA" w:rsidRPr="00CF70CF">
        <w:rPr>
          <w:rFonts w:ascii="Times New Roman" w:hAnsi="Times New Roman" w:cs="Times New Roman"/>
        </w:rPr>
        <w:t xml:space="preserve"> </w:t>
      </w:r>
      <w:r w:rsidRPr="00CF70CF">
        <w:rPr>
          <w:rFonts w:ascii="Times New Roman" w:hAnsi="Times New Roman" w:cs="Times New Roman"/>
        </w:rPr>
        <w:t>3</w:t>
      </w:r>
      <w:r w:rsidR="006E0DAA" w:rsidRPr="00CF70CF">
        <w:rPr>
          <w:rFonts w:ascii="Times New Roman" w:hAnsi="Times New Roman" w:cs="Times New Roman"/>
        </w:rPr>
        <w:t xml:space="preserve"> </w:t>
      </w:r>
      <w:r w:rsidRPr="00CF70CF">
        <w:rPr>
          <w:rFonts w:ascii="Times New Roman" w:hAnsi="Times New Roman" w:cs="Times New Roman"/>
        </w:rPr>
        <w:t>ust.</w:t>
      </w:r>
      <w:r w:rsidR="006E0DAA" w:rsidRPr="00CF70CF">
        <w:rPr>
          <w:rFonts w:ascii="Times New Roman" w:hAnsi="Times New Roman" w:cs="Times New Roman"/>
        </w:rPr>
        <w:t xml:space="preserve"> </w:t>
      </w:r>
      <w:r w:rsidRPr="00CF70CF">
        <w:rPr>
          <w:rFonts w:ascii="Times New Roman" w:hAnsi="Times New Roman" w:cs="Times New Roman"/>
        </w:rPr>
        <w:t>1</w:t>
      </w:r>
      <w:r w:rsidR="006E0DAA" w:rsidRPr="00CF70CF">
        <w:rPr>
          <w:rFonts w:ascii="Times New Roman" w:hAnsi="Times New Roman" w:cs="Times New Roman"/>
        </w:rPr>
        <w:t xml:space="preserve"> </w:t>
      </w:r>
      <w:r w:rsidRPr="00CF70CF">
        <w:rPr>
          <w:rFonts w:ascii="Times New Roman" w:hAnsi="Times New Roman" w:cs="Times New Roman"/>
        </w:rPr>
        <w:t>pkt</w:t>
      </w:r>
      <w:r w:rsidR="006E0DAA" w:rsidRPr="00CF70CF">
        <w:rPr>
          <w:rFonts w:ascii="Times New Roman" w:hAnsi="Times New Roman" w:cs="Times New Roman"/>
        </w:rPr>
        <w:t xml:space="preserve"> </w:t>
      </w:r>
      <w:r w:rsidRPr="00CF70CF">
        <w:rPr>
          <w:rFonts w:ascii="Times New Roman" w:hAnsi="Times New Roman" w:cs="Times New Roman"/>
        </w:rPr>
        <w:t>37</w:t>
      </w:r>
      <w:r w:rsidR="006E0DAA" w:rsidRPr="00CF70CF">
        <w:rPr>
          <w:rFonts w:ascii="Times New Roman" w:hAnsi="Times New Roman" w:cs="Times New Roman"/>
        </w:rPr>
        <w:t xml:space="preserve"> </w:t>
      </w:r>
      <w:r w:rsidRPr="00CF70CF">
        <w:rPr>
          <w:rFonts w:ascii="Times New Roman" w:hAnsi="Times New Roman" w:cs="Times New Roman"/>
        </w:rPr>
        <w:t>ustawy</w:t>
      </w:r>
      <w:r w:rsidR="006E0DAA" w:rsidRPr="00CF70CF">
        <w:rPr>
          <w:rFonts w:ascii="Times New Roman" w:hAnsi="Times New Roman" w:cs="Times New Roman"/>
        </w:rPr>
        <w:t xml:space="preserve"> </w:t>
      </w:r>
      <w:r w:rsidRPr="00CF70CF">
        <w:rPr>
          <w:rFonts w:ascii="Times New Roman" w:hAnsi="Times New Roman" w:cs="Times New Roman"/>
        </w:rPr>
        <w:t>z</w:t>
      </w:r>
      <w:r w:rsidR="006E0DAA" w:rsidRPr="00CF70CF">
        <w:rPr>
          <w:rFonts w:ascii="Times New Roman" w:hAnsi="Times New Roman" w:cs="Times New Roman"/>
        </w:rPr>
        <w:t xml:space="preserve"> </w:t>
      </w:r>
      <w:r w:rsidRPr="00CF70CF">
        <w:rPr>
          <w:rFonts w:ascii="Times New Roman" w:hAnsi="Times New Roman" w:cs="Times New Roman"/>
        </w:rPr>
        <w:t>dnia</w:t>
      </w:r>
      <w:r w:rsidR="006E0DAA" w:rsidRPr="00CF70CF">
        <w:rPr>
          <w:rFonts w:ascii="Times New Roman" w:hAnsi="Times New Roman" w:cs="Times New Roman"/>
        </w:rPr>
        <w:t xml:space="preserve"> </w:t>
      </w:r>
      <w:r w:rsidRPr="00CF70CF">
        <w:rPr>
          <w:rFonts w:ascii="Times New Roman" w:hAnsi="Times New Roman" w:cs="Times New Roman"/>
        </w:rPr>
        <w:t>29</w:t>
      </w:r>
      <w:r w:rsidR="006E0DAA" w:rsidRPr="00CF70CF">
        <w:rPr>
          <w:rFonts w:ascii="Times New Roman" w:hAnsi="Times New Roman" w:cs="Times New Roman"/>
        </w:rPr>
        <w:t xml:space="preserve"> </w:t>
      </w:r>
      <w:r w:rsidRPr="00CF70CF">
        <w:rPr>
          <w:rFonts w:ascii="Times New Roman" w:hAnsi="Times New Roman" w:cs="Times New Roman"/>
        </w:rPr>
        <w:t>września</w:t>
      </w:r>
      <w:r w:rsidR="006E0DAA" w:rsidRPr="00CF70CF">
        <w:rPr>
          <w:rFonts w:ascii="Times New Roman" w:hAnsi="Times New Roman" w:cs="Times New Roman"/>
        </w:rPr>
        <w:t xml:space="preserve"> </w:t>
      </w:r>
      <w:r w:rsidRPr="00CF70CF">
        <w:rPr>
          <w:rFonts w:ascii="Times New Roman" w:hAnsi="Times New Roman" w:cs="Times New Roman"/>
        </w:rPr>
        <w:t>1994</w:t>
      </w:r>
      <w:r w:rsidR="006E0DAA" w:rsidRPr="00CF70CF">
        <w:rPr>
          <w:rFonts w:ascii="Times New Roman" w:hAnsi="Times New Roman" w:cs="Times New Roman"/>
        </w:rPr>
        <w:t xml:space="preserve"> </w:t>
      </w:r>
      <w:r w:rsidRPr="00CF70CF">
        <w:rPr>
          <w:rFonts w:ascii="Times New Roman" w:hAnsi="Times New Roman" w:cs="Times New Roman"/>
        </w:rPr>
        <w:t>r.</w:t>
      </w:r>
      <w:r w:rsidR="006E0DAA" w:rsidRPr="00CF70CF">
        <w:rPr>
          <w:rFonts w:ascii="Times New Roman" w:hAnsi="Times New Roman" w:cs="Times New Roman"/>
        </w:rPr>
        <w:t xml:space="preserve"> </w:t>
      </w:r>
      <w:r w:rsidRPr="00CF70CF">
        <w:rPr>
          <w:rFonts w:ascii="Times New Roman" w:hAnsi="Times New Roman" w:cs="Times New Roman"/>
        </w:rPr>
        <w:t>o</w:t>
      </w:r>
      <w:r w:rsidR="006E0DAA" w:rsidRPr="00CF70CF">
        <w:rPr>
          <w:rFonts w:ascii="Times New Roman" w:hAnsi="Times New Roman" w:cs="Times New Roman"/>
        </w:rPr>
        <w:t xml:space="preserve"> </w:t>
      </w:r>
      <w:r w:rsidRPr="00CF70CF">
        <w:rPr>
          <w:rFonts w:ascii="Times New Roman" w:hAnsi="Times New Roman" w:cs="Times New Roman"/>
        </w:rPr>
        <w:t>rachunkowości</w:t>
      </w:r>
      <w:r w:rsidR="006E0DAA" w:rsidRPr="00CF70CF">
        <w:rPr>
          <w:rFonts w:ascii="Times New Roman" w:hAnsi="Times New Roman" w:cs="Times New Roman"/>
        </w:rPr>
        <w:t xml:space="preserve"> </w:t>
      </w:r>
      <w:r w:rsidRPr="00CF70CF">
        <w:rPr>
          <w:rFonts w:ascii="Times New Roman" w:hAnsi="Times New Roman" w:cs="Times New Roman"/>
        </w:rPr>
        <w:t>(</w:t>
      </w:r>
      <w:r w:rsidR="00915400" w:rsidRPr="00CF70CF">
        <w:rPr>
          <w:rFonts w:ascii="Times New Roman" w:hAnsi="Times New Roman" w:cs="Times New Roman"/>
        </w:rPr>
        <w:t>Dz. U. 2023</w:t>
      </w:r>
      <w:r w:rsidR="006E0DAA" w:rsidRPr="00CF70CF">
        <w:rPr>
          <w:rFonts w:ascii="Times New Roman" w:hAnsi="Times New Roman" w:cs="Times New Roman"/>
        </w:rPr>
        <w:t xml:space="preserve"> </w:t>
      </w:r>
      <w:r w:rsidRPr="00CF70CF">
        <w:rPr>
          <w:rFonts w:ascii="Times New Roman" w:hAnsi="Times New Roman" w:cs="Times New Roman"/>
        </w:rPr>
        <w:t>poz.</w:t>
      </w:r>
      <w:r w:rsidR="006E0DAA" w:rsidRPr="00CF70CF">
        <w:rPr>
          <w:rFonts w:ascii="Times New Roman" w:hAnsi="Times New Roman" w:cs="Times New Roman"/>
        </w:rPr>
        <w:t xml:space="preserve"> </w:t>
      </w:r>
      <w:r w:rsidRPr="00CF70CF">
        <w:rPr>
          <w:rFonts w:ascii="Times New Roman" w:hAnsi="Times New Roman" w:cs="Times New Roman"/>
        </w:rPr>
        <w:t>120</w:t>
      </w:r>
      <w:r w:rsidR="00915400" w:rsidRPr="00CF70CF">
        <w:rPr>
          <w:rFonts w:ascii="Times New Roman" w:hAnsi="Times New Roman" w:cs="Times New Roman"/>
        </w:rPr>
        <w:t xml:space="preserve"> ze zm.</w:t>
      </w:r>
      <w:r w:rsidRPr="00CF70CF">
        <w:rPr>
          <w:rFonts w:ascii="Times New Roman" w:hAnsi="Times New Roman" w:cs="Times New Roman"/>
        </w:rPr>
        <w:t>),</w:t>
      </w:r>
      <w:r w:rsidR="006E0DAA" w:rsidRPr="00CF70CF">
        <w:rPr>
          <w:rFonts w:ascii="Times New Roman" w:hAnsi="Times New Roman" w:cs="Times New Roman"/>
        </w:rPr>
        <w:t xml:space="preserve"> </w:t>
      </w:r>
      <w:r w:rsidRPr="00CF70CF">
        <w:rPr>
          <w:rFonts w:ascii="Times New Roman" w:hAnsi="Times New Roman" w:cs="Times New Roman"/>
        </w:rPr>
        <w:t>jest</w:t>
      </w:r>
      <w:r w:rsidR="006E0DAA" w:rsidRPr="00CF70CF">
        <w:rPr>
          <w:rFonts w:ascii="Times New Roman" w:hAnsi="Times New Roman" w:cs="Times New Roman"/>
        </w:rPr>
        <w:t xml:space="preserve"> </w:t>
      </w:r>
      <w:r w:rsidRPr="00CF70CF">
        <w:rPr>
          <w:rFonts w:ascii="Times New Roman" w:hAnsi="Times New Roman" w:cs="Times New Roman"/>
        </w:rPr>
        <w:t>podmiot</w:t>
      </w:r>
      <w:r w:rsidR="006E0DAA" w:rsidRPr="00CF70CF">
        <w:rPr>
          <w:rFonts w:ascii="Times New Roman" w:hAnsi="Times New Roman" w:cs="Times New Roman"/>
        </w:rPr>
        <w:t xml:space="preserve"> </w:t>
      </w:r>
      <w:r w:rsidRPr="00CF70CF">
        <w:rPr>
          <w:rFonts w:ascii="Times New Roman" w:hAnsi="Times New Roman" w:cs="Times New Roman"/>
        </w:rPr>
        <w:t>wymieniony</w:t>
      </w:r>
      <w:r w:rsidR="006E0DAA" w:rsidRPr="00CF70CF">
        <w:rPr>
          <w:rFonts w:ascii="Times New Roman" w:hAnsi="Times New Roman" w:cs="Times New Roman"/>
        </w:rPr>
        <w:t xml:space="preserve"> </w:t>
      </w:r>
      <w:r w:rsidRPr="00CF70CF">
        <w:rPr>
          <w:rFonts w:ascii="Times New Roman" w:hAnsi="Times New Roman" w:cs="Times New Roman"/>
        </w:rPr>
        <w:t>w</w:t>
      </w:r>
      <w:r w:rsidR="006E0DAA" w:rsidRPr="00CF70CF">
        <w:rPr>
          <w:rFonts w:ascii="Times New Roman" w:hAnsi="Times New Roman" w:cs="Times New Roman"/>
        </w:rPr>
        <w:t xml:space="preserve"> </w:t>
      </w:r>
      <w:r w:rsidRPr="00CF70CF">
        <w:rPr>
          <w:rFonts w:ascii="Times New Roman" w:hAnsi="Times New Roman" w:cs="Times New Roman"/>
        </w:rPr>
        <w:t>wykazach</w:t>
      </w:r>
      <w:r w:rsidR="006E0DAA" w:rsidRPr="00CF70CF">
        <w:rPr>
          <w:rFonts w:ascii="Times New Roman" w:hAnsi="Times New Roman" w:cs="Times New Roman"/>
        </w:rPr>
        <w:t xml:space="preserve"> </w:t>
      </w:r>
      <w:r w:rsidRPr="00CF70CF">
        <w:rPr>
          <w:rFonts w:ascii="Times New Roman" w:hAnsi="Times New Roman" w:cs="Times New Roman"/>
        </w:rPr>
        <w:t>określonych</w:t>
      </w:r>
      <w:r w:rsidR="006E0DAA" w:rsidRPr="00CF70CF">
        <w:rPr>
          <w:rFonts w:ascii="Times New Roman" w:hAnsi="Times New Roman" w:cs="Times New Roman"/>
        </w:rPr>
        <w:t xml:space="preserve"> </w:t>
      </w:r>
      <w:r w:rsidRPr="00CF70CF">
        <w:rPr>
          <w:rFonts w:ascii="Times New Roman" w:hAnsi="Times New Roman" w:cs="Times New Roman"/>
        </w:rPr>
        <w:t>w</w:t>
      </w:r>
      <w:r w:rsidR="006E0DAA" w:rsidRPr="00CF70CF">
        <w:rPr>
          <w:rFonts w:ascii="Times New Roman" w:hAnsi="Times New Roman" w:cs="Times New Roman"/>
        </w:rPr>
        <w:t xml:space="preserve"> </w:t>
      </w:r>
      <w:r w:rsidRPr="00CF70CF">
        <w:rPr>
          <w:rFonts w:ascii="Times New Roman" w:hAnsi="Times New Roman" w:cs="Times New Roman"/>
        </w:rPr>
        <w:t>rozporządzeniu</w:t>
      </w:r>
      <w:r w:rsidR="006E0DAA" w:rsidRPr="00CF70CF">
        <w:rPr>
          <w:rFonts w:ascii="Times New Roman" w:hAnsi="Times New Roman" w:cs="Times New Roman"/>
        </w:rPr>
        <w:t xml:space="preserve"> </w:t>
      </w:r>
      <w:r w:rsidRPr="00CF70CF">
        <w:rPr>
          <w:rFonts w:ascii="Times New Roman" w:hAnsi="Times New Roman" w:cs="Times New Roman"/>
        </w:rPr>
        <w:t>765/2006</w:t>
      </w:r>
      <w:r w:rsidR="006E0DAA" w:rsidRPr="00CF70CF">
        <w:rPr>
          <w:rFonts w:ascii="Times New Roman" w:hAnsi="Times New Roman" w:cs="Times New Roman"/>
        </w:rPr>
        <w:t xml:space="preserve"> </w:t>
      </w:r>
      <w:r w:rsidRPr="00CF70CF">
        <w:rPr>
          <w:rFonts w:ascii="Times New Roman" w:hAnsi="Times New Roman" w:cs="Times New Roman"/>
        </w:rPr>
        <w:t>i</w:t>
      </w:r>
      <w:r w:rsidR="006E0DAA" w:rsidRPr="00CF70CF">
        <w:rPr>
          <w:rFonts w:ascii="Times New Roman" w:hAnsi="Times New Roman" w:cs="Times New Roman"/>
        </w:rPr>
        <w:t xml:space="preserve"> </w:t>
      </w:r>
      <w:r w:rsidRPr="00CF70CF">
        <w:rPr>
          <w:rFonts w:ascii="Times New Roman" w:hAnsi="Times New Roman" w:cs="Times New Roman"/>
        </w:rPr>
        <w:t>rozporządzeniu</w:t>
      </w:r>
      <w:r w:rsidR="006E0DAA" w:rsidRPr="00CF70CF">
        <w:rPr>
          <w:rFonts w:ascii="Times New Roman" w:hAnsi="Times New Roman" w:cs="Times New Roman"/>
        </w:rPr>
        <w:t xml:space="preserve"> </w:t>
      </w:r>
      <w:r w:rsidRPr="00CF70CF">
        <w:rPr>
          <w:rFonts w:ascii="Times New Roman" w:hAnsi="Times New Roman" w:cs="Times New Roman"/>
        </w:rPr>
        <w:t>269/2014</w:t>
      </w:r>
      <w:r w:rsidR="006E0DAA" w:rsidRPr="00CF70CF">
        <w:rPr>
          <w:rFonts w:ascii="Times New Roman" w:hAnsi="Times New Roman" w:cs="Times New Roman"/>
        </w:rPr>
        <w:t xml:space="preserve"> </w:t>
      </w:r>
      <w:r w:rsidRPr="00CF70CF">
        <w:rPr>
          <w:rFonts w:ascii="Times New Roman" w:hAnsi="Times New Roman" w:cs="Times New Roman"/>
        </w:rPr>
        <w:t>albo</w:t>
      </w:r>
      <w:r w:rsidR="006E0DAA" w:rsidRPr="00CF70CF">
        <w:rPr>
          <w:rFonts w:ascii="Times New Roman" w:hAnsi="Times New Roman" w:cs="Times New Roman"/>
        </w:rPr>
        <w:t xml:space="preserve"> </w:t>
      </w:r>
      <w:r w:rsidRPr="00CF70CF">
        <w:rPr>
          <w:rFonts w:ascii="Times New Roman" w:hAnsi="Times New Roman" w:cs="Times New Roman"/>
        </w:rPr>
        <w:t>wpisany</w:t>
      </w:r>
      <w:r w:rsidR="006E0DAA" w:rsidRPr="00CF70CF">
        <w:rPr>
          <w:rFonts w:ascii="Times New Roman" w:hAnsi="Times New Roman" w:cs="Times New Roman"/>
        </w:rPr>
        <w:t xml:space="preserve"> </w:t>
      </w:r>
      <w:r w:rsidRPr="00CF70CF">
        <w:rPr>
          <w:rFonts w:ascii="Times New Roman" w:hAnsi="Times New Roman" w:cs="Times New Roman"/>
        </w:rPr>
        <w:t>na</w:t>
      </w:r>
      <w:r w:rsidR="006E0DAA" w:rsidRPr="00CF70CF">
        <w:rPr>
          <w:rFonts w:ascii="Times New Roman" w:hAnsi="Times New Roman" w:cs="Times New Roman"/>
        </w:rPr>
        <w:t xml:space="preserve"> </w:t>
      </w:r>
      <w:r w:rsidRPr="00CF70CF">
        <w:rPr>
          <w:rFonts w:ascii="Times New Roman" w:hAnsi="Times New Roman" w:cs="Times New Roman"/>
        </w:rPr>
        <w:t>listę</w:t>
      </w:r>
      <w:r w:rsidR="006E0DAA" w:rsidRPr="00CF70CF">
        <w:rPr>
          <w:rFonts w:ascii="Times New Roman" w:hAnsi="Times New Roman" w:cs="Times New Roman"/>
        </w:rPr>
        <w:t xml:space="preserve"> </w:t>
      </w:r>
      <w:r w:rsidRPr="00CF70CF">
        <w:rPr>
          <w:rFonts w:ascii="Times New Roman" w:hAnsi="Times New Roman" w:cs="Times New Roman"/>
        </w:rPr>
        <w:t>lub</w:t>
      </w:r>
      <w:r w:rsidR="006E0DAA" w:rsidRPr="00CF70CF">
        <w:rPr>
          <w:rFonts w:ascii="Times New Roman" w:hAnsi="Times New Roman" w:cs="Times New Roman"/>
        </w:rPr>
        <w:t xml:space="preserve"> </w:t>
      </w:r>
      <w:r w:rsidRPr="00CF70CF">
        <w:rPr>
          <w:rFonts w:ascii="Times New Roman" w:hAnsi="Times New Roman" w:cs="Times New Roman"/>
        </w:rPr>
        <w:t>będący</w:t>
      </w:r>
      <w:r w:rsidR="006E0DAA" w:rsidRPr="00CF70CF">
        <w:rPr>
          <w:rFonts w:ascii="Times New Roman" w:hAnsi="Times New Roman" w:cs="Times New Roman"/>
        </w:rPr>
        <w:t xml:space="preserve"> </w:t>
      </w:r>
      <w:r w:rsidRPr="00CF70CF">
        <w:rPr>
          <w:rFonts w:ascii="Times New Roman" w:hAnsi="Times New Roman" w:cs="Times New Roman"/>
        </w:rPr>
        <w:t>taką</w:t>
      </w:r>
      <w:r w:rsidR="006E0DAA" w:rsidRPr="00CF70CF">
        <w:rPr>
          <w:rFonts w:ascii="Times New Roman" w:hAnsi="Times New Roman" w:cs="Times New Roman"/>
        </w:rPr>
        <w:t xml:space="preserve"> </w:t>
      </w:r>
      <w:r w:rsidRPr="00CF70CF">
        <w:rPr>
          <w:rFonts w:ascii="Times New Roman" w:hAnsi="Times New Roman" w:cs="Times New Roman"/>
        </w:rPr>
        <w:t>jednostką</w:t>
      </w:r>
      <w:r w:rsidR="006E0DAA" w:rsidRPr="00CF70CF">
        <w:rPr>
          <w:rFonts w:ascii="Times New Roman" w:hAnsi="Times New Roman" w:cs="Times New Roman"/>
        </w:rPr>
        <w:t xml:space="preserve"> </w:t>
      </w:r>
      <w:r w:rsidRPr="00CF70CF">
        <w:rPr>
          <w:rFonts w:ascii="Times New Roman" w:hAnsi="Times New Roman" w:cs="Times New Roman"/>
        </w:rPr>
        <w:t>dominującą</w:t>
      </w:r>
      <w:r w:rsidR="006E0DAA" w:rsidRPr="00CF70CF">
        <w:rPr>
          <w:rFonts w:ascii="Times New Roman" w:hAnsi="Times New Roman" w:cs="Times New Roman"/>
        </w:rPr>
        <w:t xml:space="preserve"> </w:t>
      </w:r>
      <w:r w:rsidRPr="00CF70CF">
        <w:rPr>
          <w:rFonts w:ascii="Times New Roman" w:hAnsi="Times New Roman" w:cs="Times New Roman"/>
        </w:rPr>
        <w:t>od</w:t>
      </w:r>
      <w:r w:rsidR="006E0DAA" w:rsidRPr="00CF70CF">
        <w:rPr>
          <w:rFonts w:ascii="Times New Roman" w:hAnsi="Times New Roman" w:cs="Times New Roman"/>
        </w:rPr>
        <w:t xml:space="preserve"> </w:t>
      </w:r>
      <w:r w:rsidRPr="00CF70CF">
        <w:rPr>
          <w:rFonts w:ascii="Times New Roman" w:hAnsi="Times New Roman" w:cs="Times New Roman"/>
        </w:rPr>
        <w:t>dnia</w:t>
      </w:r>
      <w:r w:rsidR="006E0DAA" w:rsidRPr="00CF70CF">
        <w:rPr>
          <w:rFonts w:ascii="Times New Roman" w:hAnsi="Times New Roman" w:cs="Times New Roman"/>
        </w:rPr>
        <w:t xml:space="preserve"> </w:t>
      </w:r>
      <w:r w:rsidRPr="00CF70CF">
        <w:rPr>
          <w:rFonts w:ascii="Times New Roman" w:hAnsi="Times New Roman" w:cs="Times New Roman"/>
        </w:rPr>
        <w:t>24</w:t>
      </w:r>
      <w:r w:rsidR="006E0DAA" w:rsidRPr="00CF70CF">
        <w:rPr>
          <w:rFonts w:ascii="Times New Roman" w:hAnsi="Times New Roman" w:cs="Times New Roman"/>
        </w:rPr>
        <w:t xml:space="preserve"> </w:t>
      </w:r>
      <w:r w:rsidRPr="00CF70CF">
        <w:rPr>
          <w:rFonts w:ascii="Times New Roman" w:hAnsi="Times New Roman" w:cs="Times New Roman"/>
        </w:rPr>
        <w:t>lutego</w:t>
      </w:r>
      <w:r w:rsidR="006E0DAA" w:rsidRPr="00CF70CF">
        <w:rPr>
          <w:rFonts w:ascii="Times New Roman" w:hAnsi="Times New Roman" w:cs="Times New Roman"/>
        </w:rPr>
        <w:t xml:space="preserve"> </w:t>
      </w:r>
      <w:r w:rsidRPr="00CF70CF">
        <w:rPr>
          <w:rFonts w:ascii="Times New Roman" w:hAnsi="Times New Roman" w:cs="Times New Roman"/>
        </w:rPr>
        <w:t>2022</w:t>
      </w:r>
      <w:r w:rsidR="006E0DAA" w:rsidRPr="00CF70CF">
        <w:rPr>
          <w:rFonts w:ascii="Times New Roman" w:hAnsi="Times New Roman" w:cs="Times New Roman"/>
        </w:rPr>
        <w:t xml:space="preserve"> </w:t>
      </w:r>
      <w:r w:rsidRPr="00CF70CF">
        <w:rPr>
          <w:rFonts w:ascii="Times New Roman" w:hAnsi="Times New Roman" w:cs="Times New Roman"/>
        </w:rPr>
        <w:t>r.,</w:t>
      </w:r>
      <w:r w:rsidR="006E0DAA" w:rsidRPr="00CF70CF">
        <w:rPr>
          <w:rFonts w:ascii="Times New Roman" w:hAnsi="Times New Roman" w:cs="Times New Roman"/>
        </w:rPr>
        <w:t xml:space="preserve"> </w:t>
      </w:r>
      <w:r w:rsidRPr="00CF70CF">
        <w:rPr>
          <w:rFonts w:ascii="Times New Roman" w:hAnsi="Times New Roman" w:cs="Times New Roman"/>
        </w:rPr>
        <w:t>o</w:t>
      </w:r>
      <w:r w:rsidR="006E0DAA" w:rsidRPr="00CF70CF">
        <w:rPr>
          <w:rFonts w:ascii="Times New Roman" w:hAnsi="Times New Roman" w:cs="Times New Roman"/>
        </w:rPr>
        <w:t xml:space="preserve"> </w:t>
      </w:r>
      <w:r w:rsidRPr="00CF70CF">
        <w:rPr>
          <w:rFonts w:ascii="Times New Roman" w:hAnsi="Times New Roman" w:cs="Times New Roman"/>
        </w:rPr>
        <w:t>ile</w:t>
      </w:r>
      <w:r w:rsidR="006E0DAA" w:rsidRPr="00CF70CF">
        <w:rPr>
          <w:rFonts w:ascii="Times New Roman" w:hAnsi="Times New Roman" w:cs="Times New Roman"/>
        </w:rPr>
        <w:t xml:space="preserve"> </w:t>
      </w:r>
      <w:r w:rsidRPr="00CF70CF">
        <w:rPr>
          <w:rFonts w:ascii="Times New Roman" w:hAnsi="Times New Roman" w:cs="Times New Roman"/>
        </w:rPr>
        <w:t>został</w:t>
      </w:r>
      <w:r w:rsidR="006E0DAA" w:rsidRPr="00CF70CF">
        <w:rPr>
          <w:rFonts w:ascii="Times New Roman" w:hAnsi="Times New Roman" w:cs="Times New Roman"/>
        </w:rPr>
        <w:t xml:space="preserve"> </w:t>
      </w:r>
      <w:r w:rsidRPr="00CF70CF">
        <w:rPr>
          <w:rFonts w:ascii="Times New Roman" w:hAnsi="Times New Roman" w:cs="Times New Roman"/>
        </w:rPr>
        <w:t>wpisany</w:t>
      </w:r>
      <w:r w:rsidR="006E0DAA" w:rsidRPr="00CF70CF">
        <w:rPr>
          <w:rFonts w:ascii="Times New Roman" w:hAnsi="Times New Roman" w:cs="Times New Roman"/>
        </w:rPr>
        <w:t xml:space="preserve"> </w:t>
      </w:r>
      <w:r w:rsidRPr="00CF70CF">
        <w:rPr>
          <w:rFonts w:ascii="Times New Roman" w:hAnsi="Times New Roman" w:cs="Times New Roman"/>
        </w:rPr>
        <w:lastRenderedPageBreak/>
        <w:t>na</w:t>
      </w:r>
      <w:r w:rsidR="006E0DAA" w:rsidRPr="00CF70CF">
        <w:rPr>
          <w:rFonts w:ascii="Times New Roman" w:hAnsi="Times New Roman" w:cs="Times New Roman"/>
        </w:rPr>
        <w:t xml:space="preserve"> </w:t>
      </w:r>
      <w:r w:rsidRPr="00CF70CF">
        <w:rPr>
          <w:rFonts w:ascii="Times New Roman" w:hAnsi="Times New Roman" w:cs="Times New Roman"/>
        </w:rPr>
        <w:t>listę</w:t>
      </w:r>
      <w:r w:rsidR="006E0DAA" w:rsidRPr="00CF70CF">
        <w:rPr>
          <w:rFonts w:ascii="Times New Roman" w:hAnsi="Times New Roman" w:cs="Times New Roman"/>
        </w:rPr>
        <w:t xml:space="preserve"> </w:t>
      </w:r>
      <w:r w:rsidRPr="00CF70CF">
        <w:rPr>
          <w:rFonts w:ascii="Times New Roman" w:hAnsi="Times New Roman" w:cs="Times New Roman"/>
        </w:rPr>
        <w:t>na</w:t>
      </w:r>
      <w:r w:rsidR="006E0DAA" w:rsidRPr="00CF70CF">
        <w:rPr>
          <w:rFonts w:ascii="Times New Roman" w:hAnsi="Times New Roman" w:cs="Times New Roman"/>
        </w:rPr>
        <w:t xml:space="preserve"> </w:t>
      </w:r>
      <w:r w:rsidRPr="00CF70CF">
        <w:rPr>
          <w:rFonts w:ascii="Times New Roman" w:hAnsi="Times New Roman" w:cs="Times New Roman"/>
        </w:rPr>
        <w:t>podstawie</w:t>
      </w:r>
      <w:r w:rsidR="006E0DAA" w:rsidRPr="00CF70CF">
        <w:rPr>
          <w:rFonts w:ascii="Times New Roman" w:hAnsi="Times New Roman" w:cs="Times New Roman"/>
        </w:rPr>
        <w:t xml:space="preserve"> </w:t>
      </w:r>
      <w:r w:rsidRPr="00CF70CF">
        <w:rPr>
          <w:rFonts w:ascii="Times New Roman" w:hAnsi="Times New Roman" w:cs="Times New Roman"/>
        </w:rPr>
        <w:t>decyzji</w:t>
      </w:r>
      <w:r w:rsidR="006E0DAA" w:rsidRPr="00CF70CF">
        <w:rPr>
          <w:rFonts w:ascii="Times New Roman" w:hAnsi="Times New Roman" w:cs="Times New Roman"/>
        </w:rPr>
        <w:t xml:space="preserve"> </w:t>
      </w:r>
      <w:r w:rsidRPr="00CF70CF">
        <w:rPr>
          <w:rFonts w:ascii="Times New Roman" w:hAnsi="Times New Roman" w:cs="Times New Roman"/>
        </w:rPr>
        <w:t>w</w:t>
      </w:r>
      <w:r w:rsidR="006E0DAA" w:rsidRPr="00CF70CF">
        <w:rPr>
          <w:rFonts w:ascii="Times New Roman" w:hAnsi="Times New Roman" w:cs="Times New Roman"/>
        </w:rPr>
        <w:t xml:space="preserve"> </w:t>
      </w:r>
      <w:r w:rsidRPr="00CF70CF">
        <w:rPr>
          <w:rFonts w:ascii="Times New Roman" w:hAnsi="Times New Roman" w:cs="Times New Roman"/>
        </w:rPr>
        <w:t>sprawie</w:t>
      </w:r>
      <w:r w:rsidR="006E0DAA" w:rsidRPr="00CF70CF">
        <w:rPr>
          <w:rFonts w:ascii="Times New Roman" w:hAnsi="Times New Roman" w:cs="Times New Roman"/>
        </w:rPr>
        <w:t xml:space="preserve"> </w:t>
      </w:r>
      <w:r w:rsidRPr="00CF70CF">
        <w:rPr>
          <w:rFonts w:ascii="Times New Roman" w:hAnsi="Times New Roman" w:cs="Times New Roman"/>
        </w:rPr>
        <w:t>wpisu</w:t>
      </w:r>
      <w:r w:rsidR="006E0DAA" w:rsidRPr="00CF70CF">
        <w:rPr>
          <w:rFonts w:ascii="Times New Roman" w:hAnsi="Times New Roman" w:cs="Times New Roman"/>
        </w:rPr>
        <w:t xml:space="preserve"> </w:t>
      </w:r>
      <w:r w:rsidRPr="00CF70CF">
        <w:rPr>
          <w:rFonts w:ascii="Times New Roman" w:hAnsi="Times New Roman" w:cs="Times New Roman"/>
        </w:rPr>
        <w:t>na</w:t>
      </w:r>
      <w:r w:rsidR="006E0DAA" w:rsidRPr="00CF70CF">
        <w:rPr>
          <w:rFonts w:ascii="Times New Roman" w:hAnsi="Times New Roman" w:cs="Times New Roman"/>
        </w:rPr>
        <w:t xml:space="preserve"> </w:t>
      </w:r>
      <w:r w:rsidRPr="00CF70CF">
        <w:rPr>
          <w:rFonts w:ascii="Times New Roman" w:hAnsi="Times New Roman" w:cs="Times New Roman"/>
        </w:rPr>
        <w:t>listę</w:t>
      </w:r>
      <w:r w:rsidR="006E0DAA" w:rsidRPr="00CF70CF">
        <w:rPr>
          <w:rFonts w:ascii="Times New Roman" w:hAnsi="Times New Roman" w:cs="Times New Roman"/>
        </w:rPr>
        <w:t xml:space="preserve"> </w:t>
      </w:r>
      <w:r w:rsidRPr="00CF70CF">
        <w:rPr>
          <w:rFonts w:ascii="Times New Roman" w:hAnsi="Times New Roman" w:cs="Times New Roman"/>
        </w:rPr>
        <w:t>rozstrzygającej</w:t>
      </w:r>
      <w:r w:rsidR="006E0DAA" w:rsidRPr="00CF70CF">
        <w:rPr>
          <w:rFonts w:ascii="Times New Roman" w:hAnsi="Times New Roman" w:cs="Times New Roman"/>
        </w:rPr>
        <w:t xml:space="preserve"> </w:t>
      </w:r>
      <w:r w:rsidRPr="00CF70CF">
        <w:rPr>
          <w:rFonts w:ascii="Times New Roman" w:hAnsi="Times New Roman" w:cs="Times New Roman"/>
        </w:rPr>
        <w:t>o</w:t>
      </w:r>
      <w:r w:rsidR="006E0DAA" w:rsidRPr="00CF70CF">
        <w:rPr>
          <w:rFonts w:ascii="Times New Roman" w:hAnsi="Times New Roman" w:cs="Times New Roman"/>
        </w:rPr>
        <w:t xml:space="preserve"> </w:t>
      </w:r>
      <w:r w:rsidRPr="00CF70CF">
        <w:rPr>
          <w:rFonts w:ascii="Times New Roman" w:hAnsi="Times New Roman" w:cs="Times New Roman"/>
        </w:rPr>
        <w:t>zastosowaniu</w:t>
      </w:r>
      <w:r w:rsidR="006E0DAA" w:rsidRPr="00CF70CF">
        <w:rPr>
          <w:rFonts w:ascii="Times New Roman" w:hAnsi="Times New Roman" w:cs="Times New Roman"/>
        </w:rPr>
        <w:t xml:space="preserve"> </w:t>
      </w:r>
      <w:r w:rsidRPr="00CF70CF">
        <w:rPr>
          <w:rFonts w:ascii="Times New Roman" w:hAnsi="Times New Roman" w:cs="Times New Roman"/>
        </w:rPr>
        <w:t>środka,</w:t>
      </w:r>
      <w:r w:rsidR="006E0DAA" w:rsidRPr="00CF70CF">
        <w:rPr>
          <w:rFonts w:ascii="Times New Roman" w:hAnsi="Times New Roman" w:cs="Times New Roman"/>
        </w:rPr>
        <w:t xml:space="preserve"> </w:t>
      </w:r>
      <w:r w:rsidRPr="00CF70CF">
        <w:rPr>
          <w:rFonts w:ascii="Times New Roman" w:hAnsi="Times New Roman" w:cs="Times New Roman"/>
        </w:rPr>
        <w:t>o</w:t>
      </w:r>
      <w:r w:rsidR="006E0DAA" w:rsidRPr="00CF70CF">
        <w:rPr>
          <w:rFonts w:ascii="Times New Roman" w:hAnsi="Times New Roman" w:cs="Times New Roman"/>
        </w:rPr>
        <w:t xml:space="preserve"> </w:t>
      </w:r>
      <w:r w:rsidRPr="00CF70CF">
        <w:rPr>
          <w:rFonts w:ascii="Times New Roman" w:hAnsi="Times New Roman" w:cs="Times New Roman"/>
        </w:rPr>
        <w:t>którym</w:t>
      </w:r>
      <w:r w:rsidR="006E0DAA" w:rsidRPr="00CF70CF">
        <w:rPr>
          <w:rFonts w:ascii="Times New Roman" w:hAnsi="Times New Roman" w:cs="Times New Roman"/>
        </w:rPr>
        <w:t xml:space="preserve"> </w:t>
      </w:r>
      <w:r w:rsidRPr="00CF70CF">
        <w:rPr>
          <w:rFonts w:ascii="Times New Roman" w:hAnsi="Times New Roman" w:cs="Times New Roman"/>
        </w:rPr>
        <w:t>mowa</w:t>
      </w:r>
      <w:r w:rsidR="006E0DAA" w:rsidRPr="00CF70CF">
        <w:rPr>
          <w:rFonts w:ascii="Times New Roman" w:hAnsi="Times New Roman" w:cs="Times New Roman"/>
        </w:rPr>
        <w:t xml:space="preserve"> </w:t>
      </w:r>
      <w:r w:rsidRPr="00CF70CF">
        <w:rPr>
          <w:rFonts w:ascii="Times New Roman" w:hAnsi="Times New Roman" w:cs="Times New Roman"/>
        </w:rPr>
        <w:t>w</w:t>
      </w:r>
      <w:r w:rsidR="006E0DAA" w:rsidRPr="00CF70CF">
        <w:rPr>
          <w:rFonts w:ascii="Times New Roman" w:hAnsi="Times New Roman" w:cs="Times New Roman"/>
        </w:rPr>
        <w:t xml:space="preserve"> </w:t>
      </w:r>
      <w:r w:rsidRPr="00CF70CF">
        <w:rPr>
          <w:rFonts w:ascii="Times New Roman" w:hAnsi="Times New Roman" w:cs="Times New Roman"/>
        </w:rPr>
        <w:t>art.</w:t>
      </w:r>
      <w:r w:rsidR="006E0DAA" w:rsidRPr="00CF70CF">
        <w:rPr>
          <w:rFonts w:ascii="Times New Roman" w:hAnsi="Times New Roman" w:cs="Times New Roman"/>
        </w:rPr>
        <w:t xml:space="preserve"> </w:t>
      </w:r>
      <w:r w:rsidRPr="00CF70CF">
        <w:rPr>
          <w:rFonts w:ascii="Times New Roman" w:hAnsi="Times New Roman" w:cs="Times New Roman"/>
        </w:rPr>
        <w:t>1</w:t>
      </w:r>
      <w:r w:rsidR="006E0DAA" w:rsidRPr="00CF70CF">
        <w:rPr>
          <w:rFonts w:ascii="Times New Roman" w:hAnsi="Times New Roman" w:cs="Times New Roman"/>
        </w:rPr>
        <w:t xml:space="preserve"> </w:t>
      </w:r>
      <w:r w:rsidRPr="00CF70CF">
        <w:rPr>
          <w:rFonts w:ascii="Times New Roman" w:hAnsi="Times New Roman" w:cs="Times New Roman"/>
        </w:rPr>
        <w:t>pkt</w:t>
      </w:r>
      <w:r w:rsidR="006E0DAA" w:rsidRPr="00CF70CF">
        <w:rPr>
          <w:rFonts w:ascii="Times New Roman" w:hAnsi="Times New Roman" w:cs="Times New Roman"/>
        </w:rPr>
        <w:t xml:space="preserve"> </w:t>
      </w:r>
      <w:r w:rsidRPr="00CF70CF">
        <w:rPr>
          <w:rFonts w:ascii="Times New Roman" w:hAnsi="Times New Roman" w:cs="Times New Roman"/>
        </w:rPr>
        <w:t>3</w:t>
      </w:r>
      <w:r w:rsidR="006E0DAA" w:rsidRPr="00CF70CF">
        <w:rPr>
          <w:rFonts w:ascii="Times New Roman" w:hAnsi="Times New Roman" w:cs="Times New Roman"/>
        </w:rPr>
        <w:t xml:space="preserve"> </w:t>
      </w:r>
      <w:r w:rsidRPr="00CF70CF">
        <w:rPr>
          <w:rFonts w:ascii="Times New Roman" w:hAnsi="Times New Roman" w:cs="Times New Roman"/>
        </w:rPr>
        <w:t>ustawy.</w:t>
      </w:r>
    </w:p>
    <w:p w14:paraId="6A4EBFD0" w14:textId="77777777" w:rsidR="00864BD6" w:rsidRPr="00CF70CF" w:rsidRDefault="00864BD6" w:rsidP="00607ECF">
      <w:pPr>
        <w:pStyle w:val="Bezodstpw"/>
        <w:tabs>
          <w:tab w:val="left" w:pos="0"/>
          <w:tab w:val="left" w:pos="284"/>
        </w:tabs>
        <w:spacing w:line="276" w:lineRule="auto"/>
        <w:jc w:val="both"/>
        <w:rPr>
          <w:rFonts w:ascii="Times New Roman" w:hAnsi="Times New Roman"/>
        </w:rPr>
      </w:pPr>
      <w:r w:rsidRPr="00CF70CF">
        <w:rPr>
          <w:rFonts w:ascii="Times New Roman" w:hAnsi="Times New Roman"/>
        </w:rPr>
        <w:t>Oświadczam,</w:t>
      </w:r>
      <w:r w:rsidR="006E0DAA" w:rsidRPr="00CF70CF">
        <w:rPr>
          <w:rFonts w:ascii="Times New Roman" w:hAnsi="Times New Roman"/>
        </w:rPr>
        <w:t xml:space="preserve"> </w:t>
      </w:r>
      <w:r w:rsidRPr="00CF70CF">
        <w:rPr>
          <w:rFonts w:ascii="Times New Roman" w:hAnsi="Times New Roman"/>
        </w:rPr>
        <w:t>że</w:t>
      </w:r>
      <w:r w:rsidR="006E0DAA" w:rsidRPr="00CF70CF">
        <w:rPr>
          <w:rFonts w:ascii="Times New Roman" w:hAnsi="Times New Roman"/>
        </w:rPr>
        <w:t xml:space="preserve"> </w:t>
      </w:r>
      <w:r w:rsidRPr="00CF70CF">
        <w:rPr>
          <w:rFonts w:ascii="Times New Roman" w:hAnsi="Times New Roman"/>
        </w:rPr>
        <w:t>nie</w:t>
      </w:r>
      <w:r w:rsidR="006E0DAA" w:rsidRPr="00CF70CF">
        <w:rPr>
          <w:rFonts w:ascii="Times New Roman" w:hAnsi="Times New Roman"/>
        </w:rPr>
        <w:t xml:space="preserve"> </w:t>
      </w:r>
      <w:r w:rsidRPr="00CF70CF">
        <w:rPr>
          <w:rFonts w:ascii="Times New Roman" w:hAnsi="Times New Roman"/>
        </w:rPr>
        <w:t>podlegam</w:t>
      </w:r>
      <w:r w:rsidR="006E0DAA" w:rsidRPr="00CF70CF">
        <w:rPr>
          <w:rFonts w:ascii="Times New Roman" w:hAnsi="Times New Roman"/>
        </w:rPr>
        <w:t xml:space="preserve"> </w:t>
      </w:r>
      <w:r w:rsidRPr="00CF70CF">
        <w:rPr>
          <w:rFonts w:ascii="Times New Roman" w:hAnsi="Times New Roman"/>
        </w:rPr>
        <w:t>wykluczeniu</w:t>
      </w:r>
      <w:r w:rsidR="006E0DAA" w:rsidRPr="00CF70CF">
        <w:rPr>
          <w:rFonts w:ascii="Times New Roman" w:hAnsi="Times New Roman"/>
        </w:rPr>
        <w:t xml:space="preserve"> </w:t>
      </w:r>
      <w:r w:rsidRPr="00CF70CF">
        <w:rPr>
          <w:rFonts w:ascii="Times New Roman" w:hAnsi="Times New Roman"/>
        </w:rPr>
        <w:t>w</w:t>
      </w:r>
      <w:r w:rsidR="006E0DAA" w:rsidRPr="00CF70CF">
        <w:rPr>
          <w:rFonts w:ascii="Times New Roman" w:hAnsi="Times New Roman"/>
        </w:rPr>
        <w:t xml:space="preserve"> </w:t>
      </w:r>
      <w:r w:rsidRPr="00CF70CF">
        <w:rPr>
          <w:rFonts w:ascii="Times New Roman" w:hAnsi="Times New Roman"/>
        </w:rPr>
        <w:t>przypadkach,</w:t>
      </w:r>
      <w:r w:rsidR="006E0DAA" w:rsidRPr="00CF70CF">
        <w:rPr>
          <w:rFonts w:ascii="Times New Roman" w:hAnsi="Times New Roman"/>
        </w:rPr>
        <w:t xml:space="preserve"> </w:t>
      </w:r>
      <w:r w:rsidRPr="00CF70CF">
        <w:rPr>
          <w:rFonts w:ascii="Times New Roman" w:hAnsi="Times New Roman"/>
        </w:rPr>
        <w:t>o</w:t>
      </w:r>
      <w:r w:rsidR="006E0DAA" w:rsidRPr="00CF70CF">
        <w:rPr>
          <w:rFonts w:ascii="Times New Roman" w:hAnsi="Times New Roman"/>
        </w:rPr>
        <w:t xml:space="preserve"> </w:t>
      </w:r>
      <w:r w:rsidRPr="00CF70CF">
        <w:rPr>
          <w:rFonts w:ascii="Times New Roman" w:hAnsi="Times New Roman"/>
        </w:rPr>
        <w:t>których</w:t>
      </w:r>
      <w:r w:rsidR="006E0DAA" w:rsidRPr="00CF70CF">
        <w:rPr>
          <w:rFonts w:ascii="Times New Roman" w:hAnsi="Times New Roman"/>
        </w:rPr>
        <w:t xml:space="preserve"> </w:t>
      </w:r>
      <w:r w:rsidRPr="00CF70CF">
        <w:rPr>
          <w:rFonts w:ascii="Times New Roman" w:hAnsi="Times New Roman"/>
        </w:rPr>
        <w:t>mowa</w:t>
      </w:r>
      <w:r w:rsidR="006E0DAA" w:rsidRPr="00CF70CF">
        <w:rPr>
          <w:rFonts w:ascii="Times New Roman" w:hAnsi="Times New Roman"/>
        </w:rPr>
        <w:t xml:space="preserve"> </w:t>
      </w:r>
      <w:r w:rsidRPr="00CF70CF">
        <w:rPr>
          <w:rFonts w:ascii="Times New Roman" w:hAnsi="Times New Roman"/>
        </w:rPr>
        <w:t>w</w:t>
      </w:r>
      <w:r w:rsidR="006E0DAA" w:rsidRPr="00CF70CF">
        <w:rPr>
          <w:rFonts w:ascii="Times New Roman" w:hAnsi="Times New Roman"/>
        </w:rPr>
        <w:t xml:space="preserve"> </w:t>
      </w:r>
      <w:r w:rsidR="00FB66E8" w:rsidRPr="00CF70CF">
        <w:rPr>
          <w:rFonts w:ascii="Times New Roman" w:hAnsi="Times New Roman"/>
        </w:rPr>
        <w:t>art.</w:t>
      </w:r>
      <w:r w:rsidR="006E0DAA" w:rsidRPr="00CF70CF">
        <w:rPr>
          <w:rFonts w:ascii="Times New Roman" w:hAnsi="Times New Roman"/>
        </w:rPr>
        <w:t xml:space="preserve"> </w:t>
      </w:r>
      <w:r w:rsidR="00FB66E8" w:rsidRPr="00CF70CF">
        <w:rPr>
          <w:rFonts w:ascii="Times New Roman" w:hAnsi="Times New Roman"/>
        </w:rPr>
        <w:t>5k</w:t>
      </w:r>
      <w:r w:rsidR="006E0DAA" w:rsidRPr="00CF70CF">
        <w:rPr>
          <w:rFonts w:ascii="Times New Roman" w:hAnsi="Times New Roman"/>
        </w:rPr>
        <w:t xml:space="preserve"> </w:t>
      </w:r>
      <w:r w:rsidR="00037E80" w:rsidRPr="00CF70CF">
        <w:rPr>
          <w:rFonts w:ascii="Times New Roman" w:hAnsi="Times New Roman"/>
        </w:rPr>
        <w:t>rozporządzenia</w:t>
      </w:r>
      <w:r w:rsidR="006E0DAA" w:rsidRPr="00CF70CF">
        <w:rPr>
          <w:rFonts w:ascii="Times New Roman" w:hAnsi="Times New Roman"/>
        </w:rPr>
        <w:t xml:space="preserve"> </w:t>
      </w:r>
      <w:r w:rsidR="00037E80" w:rsidRPr="00CF70CF">
        <w:rPr>
          <w:rFonts w:ascii="Times New Roman" w:hAnsi="Times New Roman"/>
        </w:rPr>
        <w:t>Rady</w:t>
      </w:r>
      <w:r w:rsidR="006E0DAA" w:rsidRPr="00CF70CF">
        <w:rPr>
          <w:rFonts w:ascii="Times New Roman" w:hAnsi="Times New Roman"/>
        </w:rPr>
        <w:t xml:space="preserve"> </w:t>
      </w:r>
      <w:r w:rsidR="00037E80" w:rsidRPr="00CF70CF">
        <w:rPr>
          <w:rFonts w:ascii="Times New Roman" w:hAnsi="Times New Roman"/>
        </w:rPr>
        <w:t>(UE)</w:t>
      </w:r>
      <w:r w:rsidR="006E0DAA" w:rsidRPr="00CF70CF">
        <w:rPr>
          <w:rFonts w:ascii="Times New Roman" w:hAnsi="Times New Roman"/>
        </w:rPr>
        <w:t xml:space="preserve"> </w:t>
      </w:r>
      <w:r w:rsidR="00037E80" w:rsidRPr="00CF70CF">
        <w:rPr>
          <w:rFonts w:ascii="Times New Roman" w:hAnsi="Times New Roman"/>
        </w:rPr>
        <w:t>nr</w:t>
      </w:r>
      <w:r w:rsidR="006E0DAA" w:rsidRPr="00CF70CF">
        <w:rPr>
          <w:rFonts w:ascii="Times New Roman" w:hAnsi="Times New Roman"/>
        </w:rPr>
        <w:t xml:space="preserve"> </w:t>
      </w:r>
      <w:r w:rsidR="00037E80" w:rsidRPr="00CF70CF">
        <w:rPr>
          <w:rFonts w:ascii="Times New Roman" w:hAnsi="Times New Roman"/>
        </w:rPr>
        <w:t>833/2014</w:t>
      </w:r>
      <w:r w:rsidR="006E0DAA" w:rsidRPr="00CF70CF">
        <w:rPr>
          <w:rFonts w:ascii="Times New Roman" w:hAnsi="Times New Roman"/>
        </w:rPr>
        <w:t xml:space="preserve"> </w:t>
      </w:r>
      <w:r w:rsidR="00037E80" w:rsidRPr="00CF70CF">
        <w:rPr>
          <w:rFonts w:ascii="Times New Roman" w:hAnsi="Times New Roman"/>
        </w:rPr>
        <w:t>z</w:t>
      </w:r>
      <w:r w:rsidR="006E0DAA" w:rsidRPr="00CF70CF">
        <w:rPr>
          <w:rFonts w:ascii="Times New Roman" w:hAnsi="Times New Roman"/>
        </w:rPr>
        <w:t xml:space="preserve"> </w:t>
      </w:r>
      <w:r w:rsidR="00037E80" w:rsidRPr="00CF70CF">
        <w:rPr>
          <w:rFonts w:ascii="Times New Roman" w:hAnsi="Times New Roman"/>
        </w:rPr>
        <w:t>dnia</w:t>
      </w:r>
      <w:r w:rsidR="006E0DAA" w:rsidRPr="00CF70CF">
        <w:rPr>
          <w:rFonts w:ascii="Times New Roman" w:hAnsi="Times New Roman"/>
        </w:rPr>
        <w:t xml:space="preserve"> </w:t>
      </w:r>
      <w:r w:rsidR="00037E80" w:rsidRPr="00CF70CF">
        <w:rPr>
          <w:rFonts w:ascii="Times New Roman" w:hAnsi="Times New Roman"/>
        </w:rPr>
        <w:t>31</w:t>
      </w:r>
      <w:r w:rsidR="006E0DAA" w:rsidRPr="00CF70CF">
        <w:rPr>
          <w:rFonts w:ascii="Times New Roman" w:hAnsi="Times New Roman"/>
        </w:rPr>
        <w:t xml:space="preserve"> </w:t>
      </w:r>
      <w:r w:rsidR="00037E80" w:rsidRPr="00CF70CF">
        <w:rPr>
          <w:rFonts w:ascii="Times New Roman" w:hAnsi="Times New Roman"/>
        </w:rPr>
        <w:t>lipca</w:t>
      </w:r>
      <w:r w:rsidR="006E0DAA" w:rsidRPr="00CF70CF">
        <w:rPr>
          <w:rFonts w:ascii="Times New Roman" w:hAnsi="Times New Roman"/>
        </w:rPr>
        <w:t xml:space="preserve"> </w:t>
      </w:r>
      <w:r w:rsidR="00037E80" w:rsidRPr="00CF70CF">
        <w:rPr>
          <w:rFonts w:ascii="Times New Roman" w:hAnsi="Times New Roman"/>
        </w:rPr>
        <w:t>2014</w:t>
      </w:r>
      <w:r w:rsidR="006E0DAA" w:rsidRPr="00CF70CF">
        <w:rPr>
          <w:rFonts w:ascii="Times New Roman" w:hAnsi="Times New Roman"/>
        </w:rPr>
        <w:t xml:space="preserve"> </w:t>
      </w:r>
      <w:r w:rsidR="00037E80" w:rsidRPr="00CF70CF">
        <w:rPr>
          <w:rFonts w:ascii="Times New Roman" w:hAnsi="Times New Roman"/>
        </w:rPr>
        <w:t>r.</w:t>
      </w:r>
      <w:r w:rsidR="006E0DAA" w:rsidRPr="00CF70CF">
        <w:rPr>
          <w:rFonts w:ascii="Times New Roman" w:hAnsi="Times New Roman"/>
        </w:rPr>
        <w:t xml:space="preserve"> </w:t>
      </w:r>
      <w:r w:rsidR="00037E80" w:rsidRPr="00CF70CF">
        <w:rPr>
          <w:rFonts w:ascii="Times New Roman" w:hAnsi="Times New Roman"/>
        </w:rPr>
        <w:t>dotyczącego</w:t>
      </w:r>
      <w:r w:rsidR="006E0DAA" w:rsidRPr="00CF70CF">
        <w:rPr>
          <w:rFonts w:ascii="Times New Roman" w:hAnsi="Times New Roman"/>
        </w:rPr>
        <w:t xml:space="preserve"> </w:t>
      </w:r>
      <w:r w:rsidR="00037E80" w:rsidRPr="00CF70CF">
        <w:rPr>
          <w:rFonts w:ascii="Times New Roman" w:hAnsi="Times New Roman"/>
        </w:rPr>
        <w:t>środków</w:t>
      </w:r>
      <w:r w:rsidR="006E0DAA" w:rsidRPr="00CF70CF">
        <w:rPr>
          <w:rFonts w:ascii="Times New Roman" w:hAnsi="Times New Roman"/>
        </w:rPr>
        <w:t xml:space="preserve"> </w:t>
      </w:r>
      <w:r w:rsidR="00037E80" w:rsidRPr="00CF70CF">
        <w:rPr>
          <w:rFonts w:ascii="Times New Roman" w:hAnsi="Times New Roman"/>
        </w:rPr>
        <w:t>ograniczających</w:t>
      </w:r>
      <w:r w:rsidR="006E0DAA" w:rsidRPr="00CF70CF">
        <w:rPr>
          <w:rFonts w:ascii="Times New Roman" w:hAnsi="Times New Roman"/>
        </w:rPr>
        <w:t xml:space="preserve"> </w:t>
      </w:r>
      <w:r w:rsidR="00037E80" w:rsidRPr="00CF70CF">
        <w:rPr>
          <w:rFonts w:ascii="Times New Roman" w:hAnsi="Times New Roman"/>
        </w:rPr>
        <w:t>w</w:t>
      </w:r>
      <w:r w:rsidR="006E0DAA" w:rsidRPr="00CF70CF">
        <w:rPr>
          <w:rFonts w:ascii="Times New Roman" w:hAnsi="Times New Roman"/>
        </w:rPr>
        <w:t xml:space="preserve"> </w:t>
      </w:r>
      <w:r w:rsidR="00037E80" w:rsidRPr="00CF70CF">
        <w:rPr>
          <w:rFonts w:ascii="Times New Roman" w:hAnsi="Times New Roman"/>
        </w:rPr>
        <w:t>związku</w:t>
      </w:r>
      <w:r w:rsidR="006E0DAA" w:rsidRPr="00CF70CF">
        <w:rPr>
          <w:rFonts w:ascii="Times New Roman" w:hAnsi="Times New Roman"/>
        </w:rPr>
        <w:t xml:space="preserve"> </w:t>
      </w:r>
      <w:r w:rsidR="00037E80" w:rsidRPr="00CF70CF">
        <w:rPr>
          <w:rFonts w:ascii="Times New Roman" w:hAnsi="Times New Roman"/>
        </w:rPr>
        <w:t>z</w:t>
      </w:r>
      <w:r w:rsidR="006E0DAA" w:rsidRPr="00CF70CF">
        <w:rPr>
          <w:rFonts w:ascii="Times New Roman" w:hAnsi="Times New Roman"/>
        </w:rPr>
        <w:t xml:space="preserve"> </w:t>
      </w:r>
      <w:r w:rsidR="00037E80" w:rsidRPr="00CF70CF">
        <w:rPr>
          <w:rFonts w:ascii="Times New Roman" w:hAnsi="Times New Roman"/>
        </w:rPr>
        <w:t>działaniami</w:t>
      </w:r>
      <w:r w:rsidR="006E0DAA" w:rsidRPr="00CF70CF">
        <w:rPr>
          <w:rFonts w:ascii="Times New Roman" w:hAnsi="Times New Roman"/>
        </w:rPr>
        <w:t xml:space="preserve"> </w:t>
      </w:r>
      <w:r w:rsidR="00037E80" w:rsidRPr="00CF70CF">
        <w:rPr>
          <w:rFonts w:ascii="Times New Roman" w:hAnsi="Times New Roman"/>
        </w:rPr>
        <w:t>Rosji</w:t>
      </w:r>
      <w:r w:rsidR="006E0DAA" w:rsidRPr="00CF70CF">
        <w:rPr>
          <w:rFonts w:ascii="Times New Roman" w:hAnsi="Times New Roman"/>
        </w:rPr>
        <w:t xml:space="preserve"> </w:t>
      </w:r>
      <w:r w:rsidR="00037E80" w:rsidRPr="00CF70CF">
        <w:rPr>
          <w:rFonts w:ascii="Times New Roman" w:hAnsi="Times New Roman"/>
        </w:rPr>
        <w:t>destabilizującymi</w:t>
      </w:r>
      <w:r w:rsidR="006E0DAA" w:rsidRPr="00CF70CF">
        <w:rPr>
          <w:rFonts w:ascii="Times New Roman" w:hAnsi="Times New Roman"/>
        </w:rPr>
        <w:t xml:space="preserve"> </w:t>
      </w:r>
      <w:r w:rsidR="00037E80" w:rsidRPr="00CF70CF">
        <w:rPr>
          <w:rFonts w:ascii="Times New Roman" w:hAnsi="Times New Roman"/>
        </w:rPr>
        <w:t>sytuację</w:t>
      </w:r>
      <w:r w:rsidR="006E0DAA" w:rsidRPr="00CF70CF">
        <w:rPr>
          <w:rFonts w:ascii="Times New Roman" w:hAnsi="Times New Roman"/>
        </w:rPr>
        <w:t xml:space="preserve"> </w:t>
      </w:r>
      <w:r w:rsidR="00037E80" w:rsidRPr="00CF70CF">
        <w:rPr>
          <w:rFonts w:ascii="Times New Roman" w:hAnsi="Times New Roman"/>
        </w:rPr>
        <w:t>na</w:t>
      </w:r>
      <w:r w:rsidR="006E0DAA" w:rsidRPr="00CF70CF">
        <w:rPr>
          <w:rFonts w:ascii="Times New Roman" w:hAnsi="Times New Roman"/>
        </w:rPr>
        <w:t xml:space="preserve"> </w:t>
      </w:r>
      <w:r w:rsidR="00037E80" w:rsidRPr="00CF70CF">
        <w:rPr>
          <w:rFonts w:ascii="Times New Roman" w:hAnsi="Times New Roman"/>
        </w:rPr>
        <w:t>Ukrainie</w:t>
      </w:r>
      <w:r w:rsidR="006E0DAA" w:rsidRPr="00CF70CF">
        <w:rPr>
          <w:rFonts w:ascii="Times New Roman" w:hAnsi="Times New Roman"/>
        </w:rPr>
        <w:t xml:space="preserve"> </w:t>
      </w:r>
      <w:r w:rsidR="00037E80" w:rsidRPr="00CF70CF">
        <w:rPr>
          <w:rFonts w:ascii="Times New Roman" w:hAnsi="Times New Roman"/>
        </w:rPr>
        <w:t>(Dz.</w:t>
      </w:r>
      <w:r w:rsidR="006E0DAA" w:rsidRPr="00CF70CF">
        <w:rPr>
          <w:rFonts w:ascii="Times New Roman" w:hAnsi="Times New Roman"/>
        </w:rPr>
        <w:t xml:space="preserve"> </w:t>
      </w:r>
      <w:r w:rsidR="00037E80" w:rsidRPr="00CF70CF">
        <w:rPr>
          <w:rFonts w:ascii="Times New Roman" w:hAnsi="Times New Roman"/>
        </w:rPr>
        <w:t>Urz.</w:t>
      </w:r>
      <w:r w:rsidR="006E0DAA" w:rsidRPr="00CF70CF">
        <w:rPr>
          <w:rFonts w:ascii="Times New Roman" w:hAnsi="Times New Roman"/>
        </w:rPr>
        <w:t xml:space="preserve"> </w:t>
      </w:r>
      <w:r w:rsidR="00037E80" w:rsidRPr="00CF70CF">
        <w:rPr>
          <w:rFonts w:ascii="Times New Roman" w:hAnsi="Times New Roman"/>
        </w:rPr>
        <w:t>UE</w:t>
      </w:r>
      <w:r w:rsidR="006E0DAA" w:rsidRPr="00CF70CF">
        <w:rPr>
          <w:rFonts w:ascii="Times New Roman" w:hAnsi="Times New Roman"/>
        </w:rPr>
        <w:t xml:space="preserve"> </w:t>
      </w:r>
      <w:r w:rsidR="00037E80" w:rsidRPr="00CF70CF">
        <w:rPr>
          <w:rFonts w:ascii="Times New Roman" w:hAnsi="Times New Roman"/>
        </w:rPr>
        <w:t>nr</w:t>
      </w:r>
      <w:r w:rsidR="006E0DAA" w:rsidRPr="00CF70CF">
        <w:rPr>
          <w:rFonts w:ascii="Times New Roman" w:hAnsi="Times New Roman"/>
        </w:rPr>
        <w:t xml:space="preserve"> </w:t>
      </w:r>
      <w:r w:rsidR="00037E80" w:rsidRPr="00CF70CF">
        <w:rPr>
          <w:rFonts w:ascii="Times New Roman" w:hAnsi="Times New Roman"/>
        </w:rPr>
        <w:t>L</w:t>
      </w:r>
      <w:r w:rsidR="006E0DAA" w:rsidRPr="00CF70CF">
        <w:rPr>
          <w:rFonts w:ascii="Times New Roman" w:hAnsi="Times New Roman"/>
        </w:rPr>
        <w:t xml:space="preserve"> </w:t>
      </w:r>
      <w:r w:rsidR="00037E80" w:rsidRPr="00CF70CF">
        <w:rPr>
          <w:rFonts w:ascii="Times New Roman" w:hAnsi="Times New Roman"/>
        </w:rPr>
        <w:t>229</w:t>
      </w:r>
      <w:r w:rsidR="006E0DAA" w:rsidRPr="00CF70CF">
        <w:rPr>
          <w:rFonts w:ascii="Times New Roman" w:hAnsi="Times New Roman"/>
        </w:rPr>
        <w:t xml:space="preserve"> </w:t>
      </w:r>
      <w:r w:rsidR="00037E80" w:rsidRPr="00CF70CF">
        <w:rPr>
          <w:rFonts w:ascii="Times New Roman" w:hAnsi="Times New Roman"/>
        </w:rPr>
        <w:t>z</w:t>
      </w:r>
      <w:r w:rsidR="006E0DAA" w:rsidRPr="00CF70CF">
        <w:rPr>
          <w:rFonts w:ascii="Times New Roman" w:hAnsi="Times New Roman"/>
        </w:rPr>
        <w:t xml:space="preserve"> </w:t>
      </w:r>
      <w:r w:rsidR="00037E80" w:rsidRPr="00CF70CF">
        <w:rPr>
          <w:rFonts w:ascii="Times New Roman" w:hAnsi="Times New Roman"/>
        </w:rPr>
        <w:t>31.7.2014,</w:t>
      </w:r>
      <w:r w:rsidR="006E0DAA" w:rsidRPr="00CF70CF">
        <w:rPr>
          <w:rFonts w:ascii="Times New Roman" w:hAnsi="Times New Roman"/>
        </w:rPr>
        <w:t xml:space="preserve"> </w:t>
      </w:r>
      <w:r w:rsidR="00037E80" w:rsidRPr="00CF70CF">
        <w:rPr>
          <w:rFonts w:ascii="Times New Roman" w:hAnsi="Times New Roman"/>
        </w:rPr>
        <w:t>str.</w:t>
      </w:r>
      <w:r w:rsidR="006E0DAA" w:rsidRPr="00CF70CF">
        <w:rPr>
          <w:rFonts w:ascii="Times New Roman" w:hAnsi="Times New Roman"/>
        </w:rPr>
        <w:t xml:space="preserve"> </w:t>
      </w:r>
      <w:r w:rsidR="00037E80" w:rsidRPr="00CF70CF">
        <w:rPr>
          <w:rFonts w:ascii="Times New Roman" w:hAnsi="Times New Roman"/>
        </w:rPr>
        <w:t>1),</w:t>
      </w:r>
      <w:r w:rsidR="006E0DAA" w:rsidRPr="00CF70CF">
        <w:rPr>
          <w:rFonts w:ascii="Times New Roman" w:hAnsi="Times New Roman"/>
        </w:rPr>
        <w:t xml:space="preserve"> </w:t>
      </w:r>
      <w:r w:rsidR="00037E80" w:rsidRPr="00CF70CF">
        <w:rPr>
          <w:rFonts w:ascii="Times New Roman" w:hAnsi="Times New Roman"/>
        </w:rPr>
        <w:t>w</w:t>
      </w:r>
      <w:r w:rsidR="006E0DAA" w:rsidRPr="00CF70CF">
        <w:rPr>
          <w:rFonts w:ascii="Times New Roman" w:hAnsi="Times New Roman"/>
        </w:rPr>
        <w:t xml:space="preserve"> </w:t>
      </w:r>
      <w:r w:rsidR="00037E80" w:rsidRPr="00CF70CF">
        <w:rPr>
          <w:rFonts w:ascii="Times New Roman" w:hAnsi="Times New Roman"/>
        </w:rPr>
        <w:t>brzmieniu</w:t>
      </w:r>
      <w:r w:rsidR="006E0DAA" w:rsidRPr="00CF70CF">
        <w:rPr>
          <w:rFonts w:ascii="Times New Roman" w:hAnsi="Times New Roman"/>
        </w:rPr>
        <w:t xml:space="preserve"> </w:t>
      </w:r>
      <w:r w:rsidR="00037E80" w:rsidRPr="00CF70CF">
        <w:rPr>
          <w:rFonts w:ascii="Times New Roman" w:hAnsi="Times New Roman"/>
        </w:rPr>
        <w:t>nadanym</w:t>
      </w:r>
      <w:r w:rsidR="006E0DAA" w:rsidRPr="00CF70CF">
        <w:rPr>
          <w:rFonts w:ascii="Times New Roman" w:hAnsi="Times New Roman"/>
        </w:rPr>
        <w:t xml:space="preserve"> </w:t>
      </w:r>
      <w:r w:rsidR="00037E80" w:rsidRPr="00CF70CF">
        <w:rPr>
          <w:rFonts w:ascii="Times New Roman" w:hAnsi="Times New Roman"/>
        </w:rPr>
        <w:t>rozporządzeniem</w:t>
      </w:r>
      <w:r w:rsidR="006E0DAA" w:rsidRPr="00CF70CF">
        <w:rPr>
          <w:rFonts w:ascii="Times New Roman" w:hAnsi="Times New Roman"/>
        </w:rPr>
        <w:t xml:space="preserve"> </w:t>
      </w:r>
      <w:r w:rsidR="00037E80" w:rsidRPr="00CF70CF">
        <w:rPr>
          <w:rFonts w:ascii="Times New Roman" w:hAnsi="Times New Roman"/>
        </w:rPr>
        <w:t>Rady</w:t>
      </w:r>
      <w:r w:rsidR="006E0DAA" w:rsidRPr="00CF70CF">
        <w:rPr>
          <w:rFonts w:ascii="Times New Roman" w:hAnsi="Times New Roman"/>
        </w:rPr>
        <w:t xml:space="preserve"> </w:t>
      </w:r>
      <w:r w:rsidR="00037E80" w:rsidRPr="00CF70CF">
        <w:rPr>
          <w:rFonts w:ascii="Times New Roman" w:hAnsi="Times New Roman"/>
        </w:rPr>
        <w:t>(UE)</w:t>
      </w:r>
      <w:r w:rsidR="006E0DAA" w:rsidRPr="00CF70CF">
        <w:rPr>
          <w:rFonts w:ascii="Times New Roman" w:hAnsi="Times New Roman"/>
        </w:rPr>
        <w:t xml:space="preserve"> </w:t>
      </w:r>
      <w:r w:rsidR="00037E80" w:rsidRPr="00CF70CF">
        <w:rPr>
          <w:rFonts w:ascii="Times New Roman" w:hAnsi="Times New Roman"/>
        </w:rPr>
        <w:t>2022/576</w:t>
      </w:r>
      <w:r w:rsidR="006E0DAA" w:rsidRPr="00CF70CF">
        <w:rPr>
          <w:rFonts w:ascii="Times New Roman" w:hAnsi="Times New Roman"/>
        </w:rPr>
        <w:t xml:space="preserve"> </w:t>
      </w:r>
      <w:r w:rsidR="00037E80" w:rsidRPr="00CF70CF">
        <w:rPr>
          <w:rFonts w:ascii="Times New Roman" w:hAnsi="Times New Roman"/>
        </w:rPr>
        <w:t>w</w:t>
      </w:r>
      <w:r w:rsidR="006E0DAA" w:rsidRPr="00CF70CF">
        <w:rPr>
          <w:rFonts w:ascii="Times New Roman" w:hAnsi="Times New Roman"/>
        </w:rPr>
        <w:t xml:space="preserve"> </w:t>
      </w:r>
      <w:r w:rsidR="00037E80" w:rsidRPr="00CF70CF">
        <w:rPr>
          <w:rFonts w:ascii="Times New Roman" w:hAnsi="Times New Roman"/>
        </w:rPr>
        <w:t>sprawie</w:t>
      </w:r>
      <w:r w:rsidR="006E0DAA" w:rsidRPr="00CF70CF">
        <w:rPr>
          <w:rFonts w:ascii="Times New Roman" w:hAnsi="Times New Roman"/>
        </w:rPr>
        <w:t xml:space="preserve"> </w:t>
      </w:r>
      <w:r w:rsidR="00037E80" w:rsidRPr="00CF70CF">
        <w:rPr>
          <w:rFonts w:ascii="Times New Roman" w:hAnsi="Times New Roman"/>
        </w:rPr>
        <w:t>zmiany</w:t>
      </w:r>
      <w:r w:rsidR="006E0DAA" w:rsidRPr="00CF70CF">
        <w:rPr>
          <w:rFonts w:ascii="Times New Roman" w:hAnsi="Times New Roman"/>
        </w:rPr>
        <w:t xml:space="preserve"> </w:t>
      </w:r>
      <w:r w:rsidR="00037E80" w:rsidRPr="00CF70CF">
        <w:rPr>
          <w:rFonts w:ascii="Times New Roman" w:hAnsi="Times New Roman"/>
        </w:rPr>
        <w:t>rozporządzenia</w:t>
      </w:r>
      <w:r w:rsidR="006E0DAA" w:rsidRPr="00CF70CF">
        <w:rPr>
          <w:rFonts w:ascii="Times New Roman" w:hAnsi="Times New Roman"/>
        </w:rPr>
        <w:t xml:space="preserve"> </w:t>
      </w:r>
      <w:r w:rsidR="00037E80" w:rsidRPr="00CF70CF">
        <w:rPr>
          <w:rFonts w:ascii="Times New Roman" w:hAnsi="Times New Roman"/>
        </w:rPr>
        <w:t>(UE)</w:t>
      </w:r>
      <w:r w:rsidR="006E0DAA" w:rsidRPr="00CF70CF">
        <w:rPr>
          <w:rFonts w:ascii="Times New Roman" w:hAnsi="Times New Roman"/>
        </w:rPr>
        <w:t xml:space="preserve"> </w:t>
      </w:r>
      <w:r w:rsidR="00037E80" w:rsidRPr="00CF70CF">
        <w:rPr>
          <w:rFonts w:ascii="Times New Roman" w:hAnsi="Times New Roman"/>
        </w:rPr>
        <w:t>nr</w:t>
      </w:r>
      <w:r w:rsidR="006E0DAA" w:rsidRPr="00CF70CF">
        <w:rPr>
          <w:rFonts w:ascii="Times New Roman" w:hAnsi="Times New Roman"/>
        </w:rPr>
        <w:t xml:space="preserve"> </w:t>
      </w:r>
      <w:r w:rsidR="00037E80" w:rsidRPr="00CF70CF">
        <w:rPr>
          <w:rFonts w:ascii="Times New Roman" w:hAnsi="Times New Roman"/>
        </w:rPr>
        <w:t>833/2014</w:t>
      </w:r>
      <w:r w:rsidR="006E0DAA" w:rsidRPr="00CF70CF">
        <w:rPr>
          <w:rFonts w:ascii="Times New Roman" w:hAnsi="Times New Roman"/>
        </w:rPr>
        <w:t xml:space="preserve"> </w:t>
      </w:r>
      <w:r w:rsidR="00037E80" w:rsidRPr="00CF70CF">
        <w:rPr>
          <w:rFonts w:ascii="Times New Roman" w:hAnsi="Times New Roman"/>
        </w:rPr>
        <w:t>dotyczącego</w:t>
      </w:r>
      <w:r w:rsidR="006E0DAA" w:rsidRPr="00CF70CF">
        <w:rPr>
          <w:rFonts w:ascii="Times New Roman" w:hAnsi="Times New Roman"/>
        </w:rPr>
        <w:t xml:space="preserve"> </w:t>
      </w:r>
      <w:r w:rsidR="00037E80" w:rsidRPr="00CF70CF">
        <w:rPr>
          <w:rFonts w:ascii="Times New Roman" w:hAnsi="Times New Roman"/>
        </w:rPr>
        <w:t>środków</w:t>
      </w:r>
      <w:r w:rsidR="006E0DAA" w:rsidRPr="00CF70CF">
        <w:rPr>
          <w:rFonts w:ascii="Times New Roman" w:hAnsi="Times New Roman"/>
        </w:rPr>
        <w:t xml:space="preserve"> </w:t>
      </w:r>
      <w:r w:rsidR="00037E80" w:rsidRPr="00CF70CF">
        <w:rPr>
          <w:rFonts w:ascii="Times New Roman" w:hAnsi="Times New Roman"/>
        </w:rPr>
        <w:t>ograniczających</w:t>
      </w:r>
      <w:r w:rsidR="006E0DAA" w:rsidRPr="00CF70CF">
        <w:rPr>
          <w:rFonts w:ascii="Times New Roman" w:hAnsi="Times New Roman"/>
        </w:rPr>
        <w:t xml:space="preserve"> </w:t>
      </w:r>
      <w:r w:rsidR="00037E80" w:rsidRPr="00CF70CF">
        <w:rPr>
          <w:rFonts w:ascii="Times New Roman" w:hAnsi="Times New Roman"/>
        </w:rPr>
        <w:t>w</w:t>
      </w:r>
      <w:r w:rsidR="006E0DAA" w:rsidRPr="00CF70CF">
        <w:rPr>
          <w:rFonts w:ascii="Times New Roman" w:hAnsi="Times New Roman"/>
        </w:rPr>
        <w:t xml:space="preserve"> </w:t>
      </w:r>
      <w:r w:rsidR="00037E80" w:rsidRPr="00CF70CF">
        <w:rPr>
          <w:rFonts w:ascii="Times New Roman" w:hAnsi="Times New Roman"/>
        </w:rPr>
        <w:t>związku</w:t>
      </w:r>
      <w:r w:rsidR="006E0DAA" w:rsidRPr="00CF70CF">
        <w:rPr>
          <w:rFonts w:ascii="Times New Roman" w:hAnsi="Times New Roman"/>
        </w:rPr>
        <w:t xml:space="preserve"> </w:t>
      </w:r>
      <w:r w:rsidR="00037E80" w:rsidRPr="00CF70CF">
        <w:rPr>
          <w:rFonts w:ascii="Times New Roman" w:hAnsi="Times New Roman"/>
        </w:rPr>
        <w:t>z</w:t>
      </w:r>
      <w:r w:rsidR="006E0DAA" w:rsidRPr="00CF70CF">
        <w:rPr>
          <w:rFonts w:ascii="Times New Roman" w:hAnsi="Times New Roman"/>
        </w:rPr>
        <w:t xml:space="preserve"> </w:t>
      </w:r>
      <w:r w:rsidR="00037E80" w:rsidRPr="00CF70CF">
        <w:rPr>
          <w:rFonts w:ascii="Times New Roman" w:hAnsi="Times New Roman"/>
        </w:rPr>
        <w:t>działaniami</w:t>
      </w:r>
      <w:r w:rsidR="006E0DAA" w:rsidRPr="00CF70CF">
        <w:rPr>
          <w:rFonts w:ascii="Times New Roman" w:hAnsi="Times New Roman"/>
        </w:rPr>
        <w:t xml:space="preserve"> </w:t>
      </w:r>
      <w:r w:rsidR="00037E80" w:rsidRPr="00CF70CF">
        <w:rPr>
          <w:rFonts w:ascii="Times New Roman" w:hAnsi="Times New Roman"/>
        </w:rPr>
        <w:t>Rosji</w:t>
      </w:r>
      <w:r w:rsidR="006E0DAA" w:rsidRPr="00CF70CF">
        <w:rPr>
          <w:rFonts w:ascii="Times New Roman" w:hAnsi="Times New Roman"/>
        </w:rPr>
        <w:t xml:space="preserve"> </w:t>
      </w:r>
      <w:r w:rsidR="00037E80" w:rsidRPr="00CF70CF">
        <w:rPr>
          <w:rFonts w:ascii="Times New Roman" w:hAnsi="Times New Roman"/>
        </w:rPr>
        <w:t>destabilizującymi</w:t>
      </w:r>
      <w:r w:rsidR="006E0DAA" w:rsidRPr="00CF70CF">
        <w:rPr>
          <w:rFonts w:ascii="Times New Roman" w:hAnsi="Times New Roman"/>
        </w:rPr>
        <w:t xml:space="preserve"> </w:t>
      </w:r>
      <w:r w:rsidR="00037E80" w:rsidRPr="00CF70CF">
        <w:rPr>
          <w:rFonts w:ascii="Times New Roman" w:hAnsi="Times New Roman"/>
        </w:rPr>
        <w:t>sytuację</w:t>
      </w:r>
      <w:r w:rsidR="006E0DAA" w:rsidRPr="00CF70CF">
        <w:rPr>
          <w:rFonts w:ascii="Times New Roman" w:hAnsi="Times New Roman"/>
        </w:rPr>
        <w:t xml:space="preserve"> </w:t>
      </w:r>
      <w:r w:rsidR="00037E80" w:rsidRPr="00CF70CF">
        <w:rPr>
          <w:rFonts w:ascii="Times New Roman" w:hAnsi="Times New Roman"/>
        </w:rPr>
        <w:t>na</w:t>
      </w:r>
      <w:r w:rsidR="006E0DAA" w:rsidRPr="00CF70CF">
        <w:rPr>
          <w:rFonts w:ascii="Times New Roman" w:hAnsi="Times New Roman"/>
        </w:rPr>
        <w:t xml:space="preserve"> </w:t>
      </w:r>
      <w:r w:rsidR="00037E80" w:rsidRPr="00CF70CF">
        <w:rPr>
          <w:rFonts w:ascii="Times New Roman" w:hAnsi="Times New Roman"/>
        </w:rPr>
        <w:t>Ukrainie</w:t>
      </w:r>
      <w:r w:rsidR="006E0DAA" w:rsidRPr="00CF70CF">
        <w:rPr>
          <w:rFonts w:ascii="Times New Roman" w:hAnsi="Times New Roman"/>
        </w:rPr>
        <w:t xml:space="preserve"> </w:t>
      </w:r>
      <w:r w:rsidR="00037E80" w:rsidRPr="00CF70CF">
        <w:rPr>
          <w:rFonts w:ascii="Times New Roman" w:hAnsi="Times New Roman"/>
        </w:rPr>
        <w:t>(Dz.</w:t>
      </w:r>
      <w:r w:rsidR="006E0DAA" w:rsidRPr="00CF70CF">
        <w:rPr>
          <w:rFonts w:ascii="Times New Roman" w:hAnsi="Times New Roman"/>
        </w:rPr>
        <w:t xml:space="preserve"> </w:t>
      </w:r>
      <w:r w:rsidR="00037E80" w:rsidRPr="00CF70CF">
        <w:rPr>
          <w:rFonts w:ascii="Times New Roman" w:hAnsi="Times New Roman"/>
        </w:rPr>
        <w:t>Urz.</w:t>
      </w:r>
      <w:r w:rsidR="006E0DAA" w:rsidRPr="00CF70CF">
        <w:rPr>
          <w:rFonts w:ascii="Times New Roman" w:hAnsi="Times New Roman"/>
        </w:rPr>
        <w:t xml:space="preserve"> </w:t>
      </w:r>
      <w:r w:rsidR="00037E80" w:rsidRPr="00CF70CF">
        <w:rPr>
          <w:rFonts w:ascii="Times New Roman" w:hAnsi="Times New Roman"/>
        </w:rPr>
        <w:t>UE</w:t>
      </w:r>
      <w:r w:rsidR="006E0DAA" w:rsidRPr="00CF70CF">
        <w:rPr>
          <w:rFonts w:ascii="Times New Roman" w:hAnsi="Times New Roman"/>
        </w:rPr>
        <w:t xml:space="preserve"> </w:t>
      </w:r>
      <w:r w:rsidR="00037E80" w:rsidRPr="00CF70CF">
        <w:rPr>
          <w:rFonts w:ascii="Times New Roman" w:hAnsi="Times New Roman"/>
        </w:rPr>
        <w:t>nr</w:t>
      </w:r>
      <w:r w:rsidR="006E0DAA" w:rsidRPr="00CF70CF">
        <w:rPr>
          <w:rFonts w:ascii="Times New Roman" w:hAnsi="Times New Roman"/>
        </w:rPr>
        <w:t xml:space="preserve"> </w:t>
      </w:r>
      <w:r w:rsidR="00037E80" w:rsidRPr="00CF70CF">
        <w:rPr>
          <w:rFonts w:ascii="Times New Roman" w:hAnsi="Times New Roman"/>
        </w:rPr>
        <w:t>L</w:t>
      </w:r>
      <w:r w:rsidR="006E0DAA" w:rsidRPr="00CF70CF">
        <w:rPr>
          <w:rFonts w:ascii="Times New Roman" w:hAnsi="Times New Roman"/>
        </w:rPr>
        <w:t xml:space="preserve"> </w:t>
      </w:r>
      <w:r w:rsidR="00037E80" w:rsidRPr="00CF70CF">
        <w:rPr>
          <w:rFonts w:ascii="Times New Roman" w:hAnsi="Times New Roman"/>
        </w:rPr>
        <w:t>111</w:t>
      </w:r>
      <w:r w:rsidR="006E0DAA" w:rsidRPr="00CF70CF">
        <w:rPr>
          <w:rFonts w:ascii="Times New Roman" w:hAnsi="Times New Roman"/>
        </w:rPr>
        <w:t xml:space="preserve"> </w:t>
      </w:r>
      <w:r w:rsidR="00037E80" w:rsidRPr="00CF70CF">
        <w:rPr>
          <w:rFonts w:ascii="Times New Roman" w:hAnsi="Times New Roman"/>
        </w:rPr>
        <w:t>z</w:t>
      </w:r>
      <w:r w:rsidR="006E0DAA" w:rsidRPr="00CF70CF">
        <w:rPr>
          <w:rFonts w:ascii="Times New Roman" w:hAnsi="Times New Roman"/>
        </w:rPr>
        <w:t xml:space="preserve"> </w:t>
      </w:r>
      <w:r w:rsidR="00037E80" w:rsidRPr="00CF70CF">
        <w:rPr>
          <w:rFonts w:ascii="Times New Roman" w:hAnsi="Times New Roman"/>
        </w:rPr>
        <w:t>8.4.2022,</w:t>
      </w:r>
      <w:r w:rsidR="006E0DAA" w:rsidRPr="00CF70CF">
        <w:rPr>
          <w:rFonts w:ascii="Times New Roman" w:hAnsi="Times New Roman"/>
        </w:rPr>
        <w:t xml:space="preserve"> </w:t>
      </w:r>
      <w:r w:rsidR="00037E80" w:rsidRPr="00CF70CF">
        <w:rPr>
          <w:rFonts w:ascii="Times New Roman" w:hAnsi="Times New Roman"/>
        </w:rPr>
        <w:t>str.</w:t>
      </w:r>
      <w:r w:rsidR="006E0DAA" w:rsidRPr="00CF70CF">
        <w:rPr>
          <w:rFonts w:ascii="Times New Roman" w:hAnsi="Times New Roman"/>
        </w:rPr>
        <w:t xml:space="preserve"> </w:t>
      </w:r>
      <w:r w:rsidR="00037E80" w:rsidRPr="00CF70CF">
        <w:rPr>
          <w:rFonts w:ascii="Times New Roman" w:hAnsi="Times New Roman"/>
        </w:rPr>
        <w:t>1)</w:t>
      </w:r>
      <w:r w:rsidR="006E0DAA" w:rsidRPr="00CF70CF">
        <w:rPr>
          <w:rFonts w:ascii="Times New Roman" w:hAnsi="Times New Roman"/>
        </w:rPr>
        <w:t xml:space="preserve"> </w:t>
      </w:r>
      <w:r w:rsidR="00037E80" w:rsidRPr="00CF70CF">
        <w:rPr>
          <w:rFonts w:ascii="Times New Roman" w:hAnsi="Times New Roman"/>
        </w:rPr>
        <w:t>oraz</w:t>
      </w:r>
      <w:r w:rsidR="006E0DAA" w:rsidRPr="00CF70CF">
        <w:rPr>
          <w:rFonts w:ascii="Times New Roman" w:hAnsi="Times New Roman"/>
        </w:rPr>
        <w:t xml:space="preserve"> </w:t>
      </w:r>
      <w:r w:rsidR="00037E80" w:rsidRPr="00CF70CF">
        <w:rPr>
          <w:rFonts w:ascii="Times New Roman" w:hAnsi="Times New Roman"/>
        </w:rPr>
        <w:t>rozporządzeniem</w:t>
      </w:r>
      <w:r w:rsidR="006E0DAA" w:rsidRPr="00CF70CF">
        <w:rPr>
          <w:rFonts w:ascii="Times New Roman" w:hAnsi="Times New Roman"/>
        </w:rPr>
        <w:t xml:space="preserve"> </w:t>
      </w:r>
      <w:r w:rsidR="00037E80" w:rsidRPr="00CF70CF">
        <w:rPr>
          <w:rFonts w:ascii="Times New Roman" w:hAnsi="Times New Roman"/>
        </w:rPr>
        <w:t>Rady</w:t>
      </w:r>
      <w:r w:rsidR="006E0DAA" w:rsidRPr="00CF70CF">
        <w:rPr>
          <w:rFonts w:ascii="Times New Roman" w:hAnsi="Times New Roman"/>
        </w:rPr>
        <w:t xml:space="preserve"> </w:t>
      </w:r>
      <w:r w:rsidR="00037E80" w:rsidRPr="00CF70CF">
        <w:rPr>
          <w:rFonts w:ascii="Times New Roman" w:hAnsi="Times New Roman"/>
        </w:rPr>
        <w:t>(UE)</w:t>
      </w:r>
      <w:r w:rsidR="006E0DAA" w:rsidRPr="00CF70CF">
        <w:rPr>
          <w:rFonts w:ascii="Times New Roman" w:hAnsi="Times New Roman"/>
        </w:rPr>
        <w:t xml:space="preserve"> </w:t>
      </w:r>
      <w:r w:rsidR="00037E80" w:rsidRPr="00CF70CF">
        <w:rPr>
          <w:rFonts w:ascii="Times New Roman" w:hAnsi="Times New Roman"/>
        </w:rPr>
        <w:t>2025/2033</w:t>
      </w:r>
      <w:r w:rsidR="006E0DAA" w:rsidRPr="00CF70CF">
        <w:rPr>
          <w:rFonts w:ascii="Times New Roman" w:hAnsi="Times New Roman"/>
        </w:rPr>
        <w:t xml:space="preserve"> </w:t>
      </w:r>
      <w:r w:rsidR="00037E80" w:rsidRPr="00CF70CF">
        <w:rPr>
          <w:rFonts w:ascii="Times New Roman" w:hAnsi="Times New Roman"/>
        </w:rPr>
        <w:t>w</w:t>
      </w:r>
      <w:r w:rsidR="006E0DAA" w:rsidRPr="00CF70CF">
        <w:rPr>
          <w:rFonts w:ascii="Times New Roman" w:hAnsi="Times New Roman"/>
        </w:rPr>
        <w:t xml:space="preserve"> </w:t>
      </w:r>
      <w:r w:rsidR="00037E80" w:rsidRPr="00CF70CF">
        <w:rPr>
          <w:rFonts w:ascii="Times New Roman" w:hAnsi="Times New Roman"/>
        </w:rPr>
        <w:t>sprawie</w:t>
      </w:r>
      <w:r w:rsidR="006E0DAA" w:rsidRPr="00CF70CF">
        <w:rPr>
          <w:rFonts w:ascii="Times New Roman" w:hAnsi="Times New Roman"/>
        </w:rPr>
        <w:t xml:space="preserve"> </w:t>
      </w:r>
      <w:r w:rsidR="00037E80" w:rsidRPr="00CF70CF">
        <w:rPr>
          <w:rFonts w:ascii="Times New Roman" w:hAnsi="Times New Roman"/>
        </w:rPr>
        <w:t>zmiany</w:t>
      </w:r>
      <w:r w:rsidR="006E0DAA" w:rsidRPr="00CF70CF">
        <w:rPr>
          <w:rFonts w:ascii="Times New Roman" w:hAnsi="Times New Roman"/>
        </w:rPr>
        <w:t xml:space="preserve"> </w:t>
      </w:r>
      <w:r w:rsidR="00037E80" w:rsidRPr="00CF70CF">
        <w:rPr>
          <w:rFonts w:ascii="Times New Roman" w:hAnsi="Times New Roman"/>
        </w:rPr>
        <w:t>rozporządzenia</w:t>
      </w:r>
      <w:r w:rsidR="006E0DAA" w:rsidRPr="00CF70CF">
        <w:rPr>
          <w:rFonts w:ascii="Times New Roman" w:hAnsi="Times New Roman"/>
        </w:rPr>
        <w:t xml:space="preserve"> </w:t>
      </w:r>
      <w:r w:rsidR="00037E80" w:rsidRPr="00CF70CF">
        <w:rPr>
          <w:rFonts w:ascii="Times New Roman" w:hAnsi="Times New Roman"/>
        </w:rPr>
        <w:t>(UE)</w:t>
      </w:r>
      <w:r w:rsidR="006E0DAA" w:rsidRPr="00CF70CF">
        <w:rPr>
          <w:rFonts w:ascii="Times New Roman" w:hAnsi="Times New Roman"/>
        </w:rPr>
        <w:t xml:space="preserve"> </w:t>
      </w:r>
      <w:r w:rsidR="00037E80" w:rsidRPr="00CF70CF">
        <w:rPr>
          <w:rFonts w:ascii="Times New Roman" w:hAnsi="Times New Roman"/>
        </w:rPr>
        <w:t>nr</w:t>
      </w:r>
      <w:r w:rsidR="006E0DAA" w:rsidRPr="00CF70CF">
        <w:rPr>
          <w:rFonts w:ascii="Times New Roman" w:hAnsi="Times New Roman"/>
        </w:rPr>
        <w:t xml:space="preserve"> </w:t>
      </w:r>
      <w:r w:rsidR="00037E80" w:rsidRPr="00CF70CF">
        <w:rPr>
          <w:rFonts w:ascii="Times New Roman" w:hAnsi="Times New Roman"/>
        </w:rPr>
        <w:t>833/2014</w:t>
      </w:r>
      <w:r w:rsidR="006E0DAA" w:rsidRPr="00CF70CF">
        <w:rPr>
          <w:rFonts w:ascii="Times New Roman" w:hAnsi="Times New Roman"/>
        </w:rPr>
        <w:t xml:space="preserve"> </w:t>
      </w:r>
      <w:r w:rsidR="00037E80" w:rsidRPr="00CF70CF">
        <w:rPr>
          <w:rFonts w:ascii="Times New Roman" w:hAnsi="Times New Roman"/>
        </w:rPr>
        <w:t>dotyczącego</w:t>
      </w:r>
      <w:r w:rsidR="006E0DAA" w:rsidRPr="00CF70CF">
        <w:rPr>
          <w:rFonts w:ascii="Times New Roman" w:hAnsi="Times New Roman"/>
        </w:rPr>
        <w:t xml:space="preserve"> </w:t>
      </w:r>
      <w:r w:rsidR="00037E80" w:rsidRPr="00CF70CF">
        <w:rPr>
          <w:rFonts w:ascii="Times New Roman" w:hAnsi="Times New Roman"/>
        </w:rPr>
        <w:t>środków</w:t>
      </w:r>
      <w:r w:rsidR="006E0DAA" w:rsidRPr="00CF70CF">
        <w:rPr>
          <w:rFonts w:ascii="Times New Roman" w:hAnsi="Times New Roman"/>
        </w:rPr>
        <w:t xml:space="preserve"> </w:t>
      </w:r>
      <w:r w:rsidR="00037E80" w:rsidRPr="00CF70CF">
        <w:rPr>
          <w:rFonts w:ascii="Times New Roman" w:hAnsi="Times New Roman"/>
        </w:rPr>
        <w:t>ograniczających</w:t>
      </w:r>
      <w:r w:rsidR="006E0DAA" w:rsidRPr="00CF70CF">
        <w:rPr>
          <w:rFonts w:ascii="Times New Roman" w:hAnsi="Times New Roman"/>
        </w:rPr>
        <w:t xml:space="preserve"> </w:t>
      </w:r>
      <w:r w:rsidR="00037E80" w:rsidRPr="00CF70CF">
        <w:rPr>
          <w:rFonts w:ascii="Times New Roman" w:hAnsi="Times New Roman"/>
        </w:rPr>
        <w:t>w</w:t>
      </w:r>
      <w:r w:rsidR="006E0DAA" w:rsidRPr="00CF70CF">
        <w:rPr>
          <w:rFonts w:ascii="Times New Roman" w:hAnsi="Times New Roman"/>
        </w:rPr>
        <w:t xml:space="preserve"> </w:t>
      </w:r>
      <w:r w:rsidR="00037E80" w:rsidRPr="00CF70CF">
        <w:rPr>
          <w:rFonts w:ascii="Times New Roman" w:hAnsi="Times New Roman"/>
        </w:rPr>
        <w:t>związku</w:t>
      </w:r>
      <w:r w:rsidR="006E0DAA" w:rsidRPr="00CF70CF">
        <w:rPr>
          <w:rFonts w:ascii="Times New Roman" w:hAnsi="Times New Roman"/>
        </w:rPr>
        <w:t xml:space="preserve"> </w:t>
      </w:r>
      <w:r w:rsidR="00037E80" w:rsidRPr="00CF70CF">
        <w:rPr>
          <w:rFonts w:ascii="Times New Roman" w:hAnsi="Times New Roman"/>
        </w:rPr>
        <w:t>z</w:t>
      </w:r>
      <w:r w:rsidR="006E0DAA" w:rsidRPr="00CF70CF">
        <w:rPr>
          <w:rFonts w:ascii="Times New Roman" w:hAnsi="Times New Roman"/>
        </w:rPr>
        <w:t xml:space="preserve"> </w:t>
      </w:r>
      <w:r w:rsidR="00037E80" w:rsidRPr="00CF70CF">
        <w:rPr>
          <w:rFonts w:ascii="Times New Roman" w:hAnsi="Times New Roman"/>
        </w:rPr>
        <w:t>działaniami</w:t>
      </w:r>
      <w:r w:rsidR="006E0DAA" w:rsidRPr="00CF70CF">
        <w:rPr>
          <w:rFonts w:ascii="Times New Roman" w:hAnsi="Times New Roman"/>
        </w:rPr>
        <w:t xml:space="preserve"> </w:t>
      </w:r>
      <w:r w:rsidR="00037E80" w:rsidRPr="00CF70CF">
        <w:rPr>
          <w:rFonts w:ascii="Times New Roman" w:hAnsi="Times New Roman"/>
        </w:rPr>
        <w:t>Rosji</w:t>
      </w:r>
      <w:r w:rsidR="006E0DAA" w:rsidRPr="00CF70CF">
        <w:rPr>
          <w:rFonts w:ascii="Times New Roman" w:hAnsi="Times New Roman"/>
        </w:rPr>
        <w:t xml:space="preserve"> </w:t>
      </w:r>
      <w:r w:rsidR="00037E80" w:rsidRPr="00CF70CF">
        <w:rPr>
          <w:rFonts w:ascii="Times New Roman" w:hAnsi="Times New Roman"/>
        </w:rPr>
        <w:t>destabilizującymi</w:t>
      </w:r>
      <w:r w:rsidR="006E0DAA" w:rsidRPr="00CF70CF">
        <w:rPr>
          <w:rFonts w:ascii="Times New Roman" w:hAnsi="Times New Roman"/>
        </w:rPr>
        <w:t xml:space="preserve"> </w:t>
      </w:r>
      <w:r w:rsidR="00037E80" w:rsidRPr="00CF70CF">
        <w:rPr>
          <w:rFonts w:ascii="Times New Roman" w:hAnsi="Times New Roman"/>
        </w:rPr>
        <w:t>sytuację</w:t>
      </w:r>
      <w:r w:rsidR="006E0DAA" w:rsidRPr="00CF70CF">
        <w:rPr>
          <w:rFonts w:ascii="Times New Roman" w:hAnsi="Times New Roman"/>
        </w:rPr>
        <w:t xml:space="preserve"> </w:t>
      </w:r>
      <w:r w:rsidR="00037E80" w:rsidRPr="00CF70CF">
        <w:rPr>
          <w:rFonts w:ascii="Times New Roman" w:hAnsi="Times New Roman"/>
        </w:rPr>
        <w:t>na</w:t>
      </w:r>
      <w:r w:rsidR="006E0DAA" w:rsidRPr="00CF70CF">
        <w:rPr>
          <w:rFonts w:ascii="Times New Roman" w:hAnsi="Times New Roman"/>
        </w:rPr>
        <w:t xml:space="preserve"> </w:t>
      </w:r>
      <w:r w:rsidR="00037E80" w:rsidRPr="00CF70CF">
        <w:rPr>
          <w:rFonts w:ascii="Times New Roman" w:hAnsi="Times New Roman"/>
        </w:rPr>
        <w:t>Ukrainie</w:t>
      </w:r>
      <w:r w:rsidR="006E0DAA" w:rsidRPr="00CF70CF">
        <w:rPr>
          <w:rFonts w:ascii="Times New Roman" w:hAnsi="Times New Roman"/>
        </w:rPr>
        <w:t xml:space="preserve"> </w:t>
      </w:r>
      <w:r w:rsidR="00037E80" w:rsidRPr="00CF70CF">
        <w:rPr>
          <w:rFonts w:ascii="Times New Roman" w:hAnsi="Times New Roman"/>
        </w:rPr>
        <w:t>(Dz.</w:t>
      </w:r>
      <w:r w:rsidR="006E0DAA" w:rsidRPr="00CF70CF">
        <w:rPr>
          <w:rFonts w:ascii="Times New Roman" w:hAnsi="Times New Roman"/>
        </w:rPr>
        <w:t xml:space="preserve"> </w:t>
      </w:r>
      <w:r w:rsidR="00037E80" w:rsidRPr="00CF70CF">
        <w:rPr>
          <w:rFonts w:ascii="Times New Roman" w:hAnsi="Times New Roman"/>
        </w:rPr>
        <w:t>U.</w:t>
      </w:r>
      <w:r w:rsidR="006E0DAA" w:rsidRPr="00CF70CF">
        <w:rPr>
          <w:rFonts w:ascii="Times New Roman" w:hAnsi="Times New Roman"/>
        </w:rPr>
        <w:t xml:space="preserve"> </w:t>
      </w:r>
      <w:r w:rsidR="00037E80" w:rsidRPr="00CF70CF">
        <w:rPr>
          <w:rFonts w:ascii="Times New Roman" w:hAnsi="Times New Roman"/>
        </w:rPr>
        <w:t>UE.</w:t>
      </w:r>
      <w:r w:rsidR="006E0DAA" w:rsidRPr="00CF70CF">
        <w:rPr>
          <w:rFonts w:ascii="Times New Roman" w:hAnsi="Times New Roman"/>
        </w:rPr>
        <w:t xml:space="preserve"> </w:t>
      </w:r>
      <w:r w:rsidR="00037E80" w:rsidRPr="00CF70CF">
        <w:rPr>
          <w:rFonts w:ascii="Times New Roman" w:hAnsi="Times New Roman"/>
        </w:rPr>
        <w:t>L.</w:t>
      </w:r>
      <w:r w:rsidR="006E0DAA" w:rsidRPr="00CF70CF">
        <w:rPr>
          <w:rFonts w:ascii="Times New Roman" w:hAnsi="Times New Roman"/>
        </w:rPr>
        <w:t xml:space="preserve"> </w:t>
      </w:r>
      <w:r w:rsidR="00037E80" w:rsidRPr="00CF70CF">
        <w:rPr>
          <w:rFonts w:ascii="Times New Roman" w:hAnsi="Times New Roman"/>
        </w:rPr>
        <w:t>z</w:t>
      </w:r>
      <w:r w:rsidR="006E0DAA" w:rsidRPr="00CF70CF">
        <w:rPr>
          <w:rFonts w:ascii="Times New Roman" w:hAnsi="Times New Roman"/>
        </w:rPr>
        <w:t xml:space="preserve"> </w:t>
      </w:r>
      <w:r w:rsidR="00037E80" w:rsidRPr="00CF70CF">
        <w:rPr>
          <w:rFonts w:ascii="Times New Roman" w:hAnsi="Times New Roman"/>
        </w:rPr>
        <w:t>2025</w:t>
      </w:r>
      <w:r w:rsidR="006E0DAA" w:rsidRPr="00CF70CF">
        <w:rPr>
          <w:rFonts w:ascii="Times New Roman" w:hAnsi="Times New Roman"/>
        </w:rPr>
        <w:t xml:space="preserve"> </w:t>
      </w:r>
      <w:r w:rsidR="00037E80" w:rsidRPr="00CF70CF">
        <w:rPr>
          <w:rFonts w:ascii="Times New Roman" w:hAnsi="Times New Roman"/>
        </w:rPr>
        <w:t>r.</w:t>
      </w:r>
      <w:r w:rsidR="006E0DAA" w:rsidRPr="00CF70CF">
        <w:rPr>
          <w:rFonts w:ascii="Times New Roman" w:hAnsi="Times New Roman"/>
        </w:rPr>
        <w:t xml:space="preserve"> </w:t>
      </w:r>
      <w:r w:rsidR="00037E80" w:rsidRPr="00CF70CF">
        <w:rPr>
          <w:rFonts w:ascii="Times New Roman" w:hAnsi="Times New Roman"/>
        </w:rPr>
        <w:t>poz.</w:t>
      </w:r>
      <w:r w:rsidR="006E0DAA" w:rsidRPr="00CF70CF">
        <w:rPr>
          <w:rFonts w:ascii="Times New Roman" w:hAnsi="Times New Roman"/>
        </w:rPr>
        <w:t xml:space="preserve"> </w:t>
      </w:r>
      <w:r w:rsidR="00037E80" w:rsidRPr="00CF70CF">
        <w:rPr>
          <w:rFonts w:ascii="Times New Roman" w:hAnsi="Times New Roman"/>
        </w:rPr>
        <w:t>2033);</w:t>
      </w:r>
    </w:p>
    <w:p w14:paraId="6A217C1B" w14:textId="77777777" w:rsidR="009D73A2" w:rsidRPr="00CF70CF" w:rsidRDefault="009D73A2" w:rsidP="00607ECF">
      <w:pPr>
        <w:spacing w:after="0"/>
        <w:jc w:val="both"/>
        <w:rPr>
          <w:rFonts w:ascii="Times New Roman" w:eastAsia="Calibri" w:hAnsi="Times New Roman" w:cs="Times New Roman"/>
        </w:rPr>
      </w:pPr>
    </w:p>
    <w:p w14:paraId="21A30714" w14:textId="77777777" w:rsidR="00133339" w:rsidRPr="00CF70CF" w:rsidRDefault="00133339" w:rsidP="00607ECF">
      <w:pPr>
        <w:spacing w:after="0"/>
        <w:jc w:val="both"/>
        <w:rPr>
          <w:rFonts w:ascii="Times New Roman" w:eastAsia="Calibri" w:hAnsi="Times New Roman" w:cs="Times New Roman"/>
        </w:rPr>
      </w:pPr>
      <w:r w:rsidRPr="00CF70CF">
        <w:rPr>
          <w:rFonts w:ascii="Times New Roman" w:eastAsia="Calibri" w:hAnsi="Times New Roman" w:cs="Times New Roman"/>
        </w:rPr>
        <w:t>…….…….</w:t>
      </w:r>
      <w:r w:rsidR="006E0DAA" w:rsidRPr="00CF70CF">
        <w:rPr>
          <w:rFonts w:ascii="Times New Roman" w:eastAsia="Calibri" w:hAnsi="Times New Roman" w:cs="Times New Roman"/>
        </w:rPr>
        <w:t xml:space="preserve"> </w:t>
      </w:r>
      <w:r w:rsidRPr="00CF70CF">
        <w:rPr>
          <w:rFonts w:ascii="Times New Roman" w:eastAsia="Calibri" w:hAnsi="Times New Roman" w:cs="Times New Roman"/>
        </w:rPr>
        <w:t>(miejscowość),</w:t>
      </w:r>
      <w:r w:rsidR="006E0DAA" w:rsidRPr="00CF70CF">
        <w:rPr>
          <w:rFonts w:ascii="Times New Roman" w:eastAsia="Calibri" w:hAnsi="Times New Roman" w:cs="Times New Roman"/>
        </w:rPr>
        <w:t xml:space="preserve"> </w:t>
      </w:r>
      <w:r w:rsidRPr="00CF70CF">
        <w:rPr>
          <w:rFonts w:ascii="Times New Roman" w:eastAsia="Calibri" w:hAnsi="Times New Roman" w:cs="Times New Roman"/>
        </w:rPr>
        <w:t>dnia</w:t>
      </w:r>
      <w:r w:rsidR="006E0DAA" w:rsidRPr="00CF70CF">
        <w:rPr>
          <w:rFonts w:ascii="Times New Roman" w:eastAsia="Calibri" w:hAnsi="Times New Roman" w:cs="Times New Roman"/>
        </w:rPr>
        <w:t xml:space="preserve"> </w:t>
      </w:r>
      <w:r w:rsidRPr="00CF70CF">
        <w:rPr>
          <w:rFonts w:ascii="Times New Roman" w:eastAsia="Calibri" w:hAnsi="Times New Roman" w:cs="Times New Roman"/>
        </w:rPr>
        <w:t>………………….</w:t>
      </w:r>
      <w:r w:rsidR="006E0DAA" w:rsidRPr="00CF70CF">
        <w:rPr>
          <w:rFonts w:ascii="Times New Roman" w:eastAsia="Calibri" w:hAnsi="Times New Roman" w:cs="Times New Roman"/>
        </w:rPr>
        <w:t xml:space="preserve"> </w:t>
      </w:r>
      <w:r w:rsidRPr="00CF70CF">
        <w:rPr>
          <w:rFonts w:ascii="Times New Roman" w:eastAsia="Calibri" w:hAnsi="Times New Roman" w:cs="Times New Roman"/>
        </w:rPr>
        <w:t>r.</w:t>
      </w:r>
      <w:r w:rsidR="006E0DAA" w:rsidRPr="00CF70CF">
        <w:rPr>
          <w:rFonts w:ascii="Times New Roman" w:eastAsia="Calibri" w:hAnsi="Times New Roman" w:cs="Times New Roman"/>
        </w:rPr>
        <w:t xml:space="preserve"> </w:t>
      </w:r>
    </w:p>
    <w:p w14:paraId="065359FE" w14:textId="77777777" w:rsidR="00133339" w:rsidRPr="00CF70CF" w:rsidRDefault="00133339" w:rsidP="00607ECF">
      <w:pPr>
        <w:spacing w:after="0"/>
        <w:jc w:val="both"/>
        <w:rPr>
          <w:rFonts w:ascii="Times New Roman" w:eastAsia="Calibri" w:hAnsi="Times New Roman" w:cs="Times New Roman"/>
        </w:rPr>
      </w:pPr>
    </w:p>
    <w:p w14:paraId="46B022F0" w14:textId="77777777" w:rsidR="00133339" w:rsidRPr="00CF70CF" w:rsidRDefault="006E0DAA" w:rsidP="00607ECF">
      <w:pPr>
        <w:spacing w:after="0"/>
        <w:ind w:left="5672" w:firstLine="709"/>
        <w:jc w:val="both"/>
        <w:rPr>
          <w:rFonts w:ascii="Times New Roman" w:eastAsia="Calibri" w:hAnsi="Times New Roman" w:cs="Times New Roman"/>
          <w:b/>
        </w:rPr>
      </w:pPr>
      <w:r w:rsidRPr="00CF70CF">
        <w:rPr>
          <w:rFonts w:ascii="Times New Roman" w:eastAsia="Calibri" w:hAnsi="Times New Roman" w:cs="Times New Roman"/>
        </w:rPr>
        <w:t xml:space="preserve"> </w:t>
      </w:r>
      <w:r w:rsidR="00133339" w:rsidRPr="00CF70CF">
        <w:rPr>
          <w:rFonts w:ascii="Times New Roman" w:eastAsia="Calibri" w:hAnsi="Times New Roman" w:cs="Times New Roman"/>
          <w:b/>
        </w:rPr>
        <w:t>…………..……………</w:t>
      </w:r>
    </w:p>
    <w:p w14:paraId="6E393DD5" w14:textId="77777777" w:rsidR="00133339" w:rsidRPr="00CF70CF" w:rsidRDefault="00133339" w:rsidP="00607ECF">
      <w:pPr>
        <w:spacing w:after="0"/>
        <w:ind w:left="4254"/>
        <w:jc w:val="both"/>
        <w:rPr>
          <w:rFonts w:ascii="Times New Roman" w:eastAsia="Calibri" w:hAnsi="Times New Roman" w:cs="Times New Roman"/>
          <w:b/>
        </w:rPr>
      </w:pPr>
      <w:r w:rsidRPr="00CF70CF">
        <w:rPr>
          <w:rFonts w:ascii="Times New Roman" w:eastAsia="Calibri" w:hAnsi="Times New Roman" w:cs="Times New Roman"/>
          <w:b/>
          <w:iCs/>
        </w:rPr>
        <w:t>podpis</w:t>
      </w:r>
      <w:r w:rsidR="006E0DAA" w:rsidRPr="00CF70CF">
        <w:rPr>
          <w:rFonts w:ascii="Times New Roman" w:eastAsia="Calibri" w:hAnsi="Times New Roman" w:cs="Times New Roman"/>
          <w:b/>
          <w:iCs/>
        </w:rPr>
        <w:t xml:space="preserve"> </w:t>
      </w:r>
      <w:r w:rsidRPr="00CF70CF">
        <w:rPr>
          <w:rFonts w:ascii="Times New Roman" w:eastAsia="Calibri" w:hAnsi="Times New Roman" w:cs="Times New Roman"/>
          <w:b/>
          <w:iCs/>
        </w:rPr>
        <w:t>osoby</w:t>
      </w:r>
      <w:r w:rsidR="006E0DAA" w:rsidRPr="00CF70CF">
        <w:rPr>
          <w:rFonts w:ascii="Times New Roman" w:eastAsia="Calibri" w:hAnsi="Times New Roman" w:cs="Times New Roman"/>
          <w:b/>
          <w:iCs/>
        </w:rPr>
        <w:t xml:space="preserve"> </w:t>
      </w:r>
      <w:r w:rsidRPr="00CF70CF">
        <w:rPr>
          <w:rFonts w:ascii="Times New Roman" w:eastAsia="Calibri" w:hAnsi="Times New Roman" w:cs="Times New Roman"/>
          <w:b/>
          <w:iCs/>
        </w:rPr>
        <w:t>upoważnionej</w:t>
      </w:r>
      <w:r w:rsidR="006E0DAA" w:rsidRPr="00CF70CF">
        <w:rPr>
          <w:rFonts w:ascii="Times New Roman" w:eastAsia="Calibri" w:hAnsi="Times New Roman" w:cs="Times New Roman"/>
          <w:b/>
          <w:iCs/>
        </w:rPr>
        <w:t xml:space="preserve"> </w:t>
      </w:r>
      <w:r w:rsidRPr="00CF70CF">
        <w:rPr>
          <w:rFonts w:ascii="Times New Roman" w:eastAsia="Calibri" w:hAnsi="Times New Roman" w:cs="Times New Roman"/>
          <w:b/>
          <w:iCs/>
        </w:rPr>
        <w:t>do</w:t>
      </w:r>
      <w:r w:rsidR="006E0DAA" w:rsidRPr="00CF70CF">
        <w:rPr>
          <w:rFonts w:ascii="Times New Roman" w:eastAsia="Calibri" w:hAnsi="Times New Roman" w:cs="Times New Roman"/>
          <w:b/>
          <w:iCs/>
        </w:rPr>
        <w:t xml:space="preserve"> </w:t>
      </w:r>
      <w:r w:rsidRPr="00CF70CF">
        <w:rPr>
          <w:rFonts w:ascii="Times New Roman" w:eastAsia="Calibri" w:hAnsi="Times New Roman" w:cs="Times New Roman"/>
          <w:b/>
          <w:iCs/>
        </w:rPr>
        <w:t>reprezentacji</w:t>
      </w:r>
      <w:r w:rsidR="006E0DAA" w:rsidRPr="00CF70CF">
        <w:rPr>
          <w:rFonts w:ascii="Times New Roman" w:eastAsia="Calibri" w:hAnsi="Times New Roman" w:cs="Times New Roman"/>
          <w:b/>
          <w:iCs/>
        </w:rPr>
        <w:t xml:space="preserve"> </w:t>
      </w:r>
      <w:r w:rsidRPr="00CF70CF">
        <w:rPr>
          <w:rFonts w:ascii="Times New Roman" w:eastAsia="Calibri" w:hAnsi="Times New Roman" w:cs="Times New Roman"/>
          <w:b/>
          <w:iCs/>
        </w:rPr>
        <w:t>Wykonawcy</w:t>
      </w:r>
      <w:r w:rsidR="006E0DAA" w:rsidRPr="00CF70CF">
        <w:rPr>
          <w:rFonts w:ascii="Times New Roman" w:eastAsia="Calibri" w:hAnsi="Times New Roman" w:cs="Times New Roman"/>
          <w:b/>
        </w:rPr>
        <w:t xml:space="preserve"> </w:t>
      </w:r>
    </w:p>
    <w:p w14:paraId="2505FCC2" w14:textId="77777777" w:rsidR="00133339" w:rsidRPr="00CF70CF" w:rsidRDefault="00133339" w:rsidP="00607ECF">
      <w:pPr>
        <w:spacing w:after="0"/>
        <w:ind w:left="4963" w:firstLine="709"/>
        <w:jc w:val="both"/>
        <w:rPr>
          <w:rFonts w:ascii="Times New Roman" w:eastAsia="Calibri" w:hAnsi="Times New Roman" w:cs="Times New Roman"/>
          <w:b/>
          <w:i/>
          <w:sz w:val="20"/>
          <w:szCs w:val="20"/>
        </w:rPr>
      </w:pPr>
      <w:r w:rsidRPr="00CF70CF">
        <w:rPr>
          <w:rFonts w:ascii="Times New Roman" w:eastAsia="Calibri" w:hAnsi="Times New Roman" w:cs="Times New Roman"/>
          <w:b/>
          <w:i/>
          <w:sz w:val="20"/>
          <w:szCs w:val="20"/>
        </w:rPr>
        <w:t>Dokument</w:t>
      </w:r>
      <w:r w:rsidR="006E0DAA" w:rsidRPr="00CF70CF">
        <w:rPr>
          <w:rFonts w:ascii="Times New Roman" w:eastAsia="Calibri" w:hAnsi="Times New Roman" w:cs="Times New Roman"/>
          <w:b/>
          <w:i/>
          <w:sz w:val="20"/>
          <w:szCs w:val="20"/>
        </w:rPr>
        <w:t xml:space="preserve"> </w:t>
      </w:r>
      <w:r w:rsidRPr="00CF70CF">
        <w:rPr>
          <w:rFonts w:ascii="Times New Roman" w:eastAsia="Calibri" w:hAnsi="Times New Roman" w:cs="Times New Roman"/>
          <w:b/>
          <w:i/>
          <w:sz w:val="20"/>
          <w:szCs w:val="20"/>
        </w:rPr>
        <w:t>składany</w:t>
      </w:r>
      <w:r w:rsidR="006E0DAA" w:rsidRPr="00CF70CF">
        <w:rPr>
          <w:rFonts w:ascii="Times New Roman" w:eastAsia="Calibri" w:hAnsi="Times New Roman" w:cs="Times New Roman"/>
          <w:b/>
          <w:i/>
          <w:sz w:val="20"/>
          <w:szCs w:val="20"/>
        </w:rPr>
        <w:t xml:space="preserve"> </w:t>
      </w:r>
      <w:r w:rsidRPr="00CF70CF">
        <w:rPr>
          <w:rFonts w:ascii="Times New Roman" w:eastAsia="Calibri" w:hAnsi="Times New Roman" w:cs="Times New Roman"/>
          <w:b/>
          <w:i/>
          <w:sz w:val="20"/>
          <w:szCs w:val="20"/>
        </w:rPr>
        <w:t>w</w:t>
      </w:r>
      <w:r w:rsidR="006E0DAA" w:rsidRPr="00CF70CF">
        <w:rPr>
          <w:rFonts w:ascii="Times New Roman" w:eastAsia="Calibri" w:hAnsi="Times New Roman" w:cs="Times New Roman"/>
          <w:b/>
          <w:i/>
          <w:sz w:val="20"/>
          <w:szCs w:val="20"/>
        </w:rPr>
        <w:t xml:space="preserve"> </w:t>
      </w:r>
      <w:r w:rsidRPr="00CF70CF">
        <w:rPr>
          <w:rFonts w:ascii="Times New Roman" w:eastAsia="Calibri" w:hAnsi="Times New Roman" w:cs="Times New Roman"/>
          <w:b/>
          <w:i/>
          <w:sz w:val="20"/>
          <w:szCs w:val="20"/>
        </w:rPr>
        <w:t>postaci</w:t>
      </w:r>
      <w:r w:rsidR="006E0DAA" w:rsidRPr="00CF70CF">
        <w:rPr>
          <w:rFonts w:ascii="Times New Roman" w:eastAsia="Calibri" w:hAnsi="Times New Roman" w:cs="Times New Roman"/>
          <w:b/>
          <w:i/>
          <w:sz w:val="20"/>
          <w:szCs w:val="20"/>
        </w:rPr>
        <w:t xml:space="preserve"> </w:t>
      </w:r>
      <w:r w:rsidRPr="00CF70CF">
        <w:rPr>
          <w:rFonts w:ascii="Times New Roman" w:eastAsia="Calibri" w:hAnsi="Times New Roman" w:cs="Times New Roman"/>
          <w:b/>
          <w:i/>
          <w:sz w:val="20"/>
          <w:szCs w:val="20"/>
        </w:rPr>
        <w:t>elektronicznej</w:t>
      </w:r>
    </w:p>
    <w:p w14:paraId="71BE5300" w14:textId="77777777" w:rsidR="00133339" w:rsidRPr="00CF70CF" w:rsidRDefault="006E0DAA" w:rsidP="00607ECF">
      <w:pPr>
        <w:spacing w:after="0"/>
        <w:ind w:left="4254"/>
        <w:jc w:val="both"/>
        <w:rPr>
          <w:rFonts w:ascii="Times New Roman" w:eastAsia="Calibri" w:hAnsi="Times New Roman" w:cs="Times New Roman"/>
          <w:b/>
          <w:sz w:val="20"/>
          <w:szCs w:val="20"/>
        </w:rPr>
      </w:pPr>
      <w:r w:rsidRPr="00CF70CF">
        <w:rPr>
          <w:rFonts w:ascii="Times New Roman" w:eastAsia="Calibri" w:hAnsi="Times New Roman" w:cs="Times New Roman"/>
          <w:b/>
          <w:i/>
          <w:sz w:val="20"/>
          <w:szCs w:val="20"/>
        </w:rPr>
        <w:t xml:space="preserve"> </w:t>
      </w:r>
      <w:r w:rsidR="00133339" w:rsidRPr="00CF70CF">
        <w:rPr>
          <w:rFonts w:ascii="Times New Roman" w:eastAsia="Calibri" w:hAnsi="Times New Roman" w:cs="Times New Roman"/>
          <w:b/>
          <w:i/>
          <w:sz w:val="20"/>
          <w:szCs w:val="20"/>
        </w:rPr>
        <w:t>opatrzonej</w:t>
      </w:r>
      <w:r w:rsidRPr="00CF70CF">
        <w:rPr>
          <w:rFonts w:ascii="Times New Roman" w:eastAsia="Calibri" w:hAnsi="Times New Roman" w:cs="Times New Roman"/>
          <w:b/>
          <w:i/>
          <w:sz w:val="20"/>
          <w:szCs w:val="20"/>
        </w:rPr>
        <w:t xml:space="preserve"> </w:t>
      </w:r>
      <w:r w:rsidR="00133339" w:rsidRPr="00CF70CF">
        <w:rPr>
          <w:rFonts w:ascii="Times New Roman" w:eastAsia="Calibri" w:hAnsi="Times New Roman" w:cs="Times New Roman"/>
          <w:b/>
          <w:i/>
          <w:sz w:val="20"/>
          <w:szCs w:val="20"/>
        </w:rPr>
        <w:t>kwalifikowanym</w:t>
      </w:r>
      <w:r w:rsidRPr="00CF70CF">
        <w:rPr>
          <w:rFonts w:ascii="Times New Roman" w:eastAsia="Calibri" w:hAnsi="Times New Roman" w:cs="Times New Roman"/>
          <w:b/>
          <w:i/>
          <w:sz w:val="20"/>
          <w:szCs w:val="20"/>
        </w:rPr>
        <w:t xml:space="preserve"> </w:t>
      </w:r>
      <w:r w:rsidR="00133339" w:rsidRPr="00CF70CF">
        <w:rPr>
          <w:rFonts w:ascii="Times New Roman" w:eastAsia="Calibri" w:hAnsi="Times New Roman" w:cs="Times New Roman"/>
          <w:b/>
          <w:i/>
          <w:sz w:val="20"/>
          <w:szCs w:val="20"/>
        </w:rPr>
        <w:t>podpisem</w:t>
      </w:r>
      <w:r w:rsidRPr="00CF70CF">
        <w:rPr>
          <w:rFonts w:ascii="Times New Roman" w:eastAsia="Calibri" w:hAnsi="Times New Roman" w:cs="Times New Roman"/>
          <w:b/>
          <w:i/>
          <w:sz w:val="20"/>
          <w:szCs w:val="20"/>
        </w:rPr>
        <w:t xml:space="preserve"> </w:t>
      </w:r>
      <w:r w:rsidR="00133339" w:rsidRPr="00CF70CF">
        <w:rPr>
          <w:rFonts w:ascii="Times New Roman" w:eastAsia="Calibri" w:hAnsi="Times New Roman" w:cs="Times New Roman"/>
          <w:b/>
          <w:i/>
          <w:sz w:val="20"/>
          <w:szCs w:val="20"/>
        </w:rPr>
        <w:t>elektronicznym</w:t>
      </w:r>
      <w:r w:rsidRPr="00CF70CF">
        <w:rPr>
          <w:rFonts w:ascii="Times New Roman" w:eastAsia="Calibri" w:hAnsi="Times New Roman" w:cs="Times New Roman"/>
          <w:b/>
          <w:i/>
          <w:sz w:val="20"/>
          <w:szCs w:val="20"/>
        </w:rPr>
        <w:t xml:space="preserve"> </w:t>
      </w:r>
    </w:p>
    <w:p w14:paraId="2D830D81" w14:textId="77777777" w:rsidR="00133339" w:rsidRPr="00CF70CF" w:rsidRDefault="00133339" w:rsidP="00607ECF">
      <w:pPr>
        <w:spacing w:after="0"/>
        <w:jc w:val="both"/>
        <w:rPr>
          <w:rFonts w:ascii="Times New Roman" w:eastAsia="Calibri" w:hAnsi="Times New Roman" w:cs="Times New Roman"/>
        </w:rPr>
      </w:pPr>
    </w:p>
    <w:p w14:paraId="17A9D3ED" w14:textId="77777777" w:rsidR="00133339" w:rsidRPr="00CF70CF" w:rsidRDefault="00133339" w:rsidP="00607ECF">
      <w:pPr>
        <w:spacing w:after="0"/>
        <w:jc w:val="both"/>
        <w:rPr>
          <w:rFonts w:ascii="Times New Roman" w:eastAsia="Calibri" w:hAnsi="Times New Roman" w:cs="Times New Roman"/>
        </w:rPr>
      </w:pPr>
      <w:r w:rsidRPr="00CF70CF">
        <w:rPr>
          <w:rFonts w:ascii="Times New Roman" w:eastAsia="Calibri" w:hAnsi="Times New Roman" w:cs="Times New Roman"/>
        </w:rPr>
        <w:t>===================================================================</w:t>
      </w:r>
    </w:p>
    <w:p w14:paraId="6933D834" w14:textId="77777777" w:rsidR="00133339" w:rsidRPr="00CF70CF" w:rsidRDefault="00133339" w:rsidP="00607ECF">
      <w:pPr>
        <w:spacing w:after="0"/>
        <w:jc w:val="both"/>
        <w:rPr>
          <w:rFonts w:ascii="Times New Roman" w:eastAsia="Calibri" w:hAnsi="Times New Roman" w:cs="Times New Roman"/>
        </w:rPr>
      </w:pPr>
      <w:r w:rsidRPr="00CF70CF">
        <w:rPr>
          <w:rFonts w:ascii="Times New Roman" w:eastAsia="Calibri" w:hAnsi="Times New Roman" w:cs="Times New Roman"/>
        </w:rPr>
        <w:t>II.</w:t>
      </w:r>
      <w:r w:rsidR="006E0DAA" w:rsidRPr="00CF70CF">
        <w:rPr>
          <w:rFonts w:ascii="Times New Roman" w:eastAsia="Calibri" w:hAnsi="Times New Roman" w:cs="Times New Roman"/>
        </w:rPr>
        <w:t xml:space="preserve"> </w:t>
      </w:r>
    </w:p>
    <w:p w14:paraId="04FA2A12" w14:textId="77777777" w:rsidR="00133339" w:rsidRPr="00CF70CF" w:rsidRDefault="00133339" w:rsidP="00607ECF">
      <w:pPr>
        <w:spacing w:after="0"/>
        <w:jc w:val="both"/>
        <w:rPr>
          <w:rFonts w:ascii="Times New Roman" w:eastAsia="Calibri" w:hAnsi="Times New Roman" w:cs="Times New Roman"/>
        </w:rPr>
      </w:pPr>
      <w:r w:rsidRPr="00CF70CF">
        <w:rPr>
          <w:rFonts w:ascii="Times New Roman" w:eastAsia="Calibri" w:hAnsi="Times New Roman" w:cs="Times New Roman"/>
        </w:rPr>
        <w:t>Oświadczam,</w:t>
      </w:r>
      <w:r w:rsidR="006E0DAA" w:rsidRPr="00CF70CF">
        <w:rPr>
          <w:rFonts w:ascii="Times New Roman" w:eastAsia="Calibri" w:hAnsi="Times New Roman" w:cs="Times New Roman"/>
        </w:rPr>
        <w:t xml:space="preserve"> </w:t>
      </w:r>
      <w:r w:rsidRPr="00CF70CF">
        <w:rPr>
          <w:rFonts w:ascii="Times New Roman" w:eastAsia="Calibri" w:hAnsi="Times New Roman" w:cs="Times New Roman"/>
        </w:rPr>
        <w:t>że</w:t>
      </w:r>
      <w:r w:rsidR="006E0DAA" w:rsidRPr="00CF70CF">
        <w:rPr>
          <w:rFonts w:ascii="Times New Roman" w:eastAsia="Calibri" w:hAnsi="Times New Roman" w:cs="Times New Roman"/>
        </w:rPr>
        <w:t xml:space="preserve"> </w:t>
      </w:r>
      <w:r w:rsidRPr="00CF70CF">
        <w:rPr>
          <w:rFonts w:ascii="Times New Roman" w:eastAsia="Calibri" w:hAnsi="Times New Roman" w:cs="Times New Roman"/>
        </w:rPr>
        <w:t>podlegam</w:t>
      </w:r>
      <w:r w:rsidR="006E0DAA" w:rsidRPr="00CF70CF">
        <w:rPr>
          <w:rFonts w:ascii="Times New Roman" w:eastAsia="Calibri" w:hAnsi="Times New Roman" w:cs="Times New Roman"/>
        </w:rPr>
        <w:t xml:space="preserve"> </w:t>
      </w:r>
      <w:r w:rsidRPr="00CF70CF">
        <w:rPr>
          <w:rFonts w:ascii="Times New Roman" w:eastAsia="Calibri" w:hAnsi="Times New Roman" w:cs="Times New Roman"/>
        </w:rPr>
        <w:t>wykluczeniu</w:t>
      </w:r>
      <w:r w:rsidR="006E0DAA" w:rsidRPr="00CF70CF">
        <w:rPr>
          <w:rFonts w:ascii="Times New Roman" w:eastAsia="Calibri" w:hAnsi="Times New Roman" w:cs="Times New Roman"/>
        </w:rPr>
        <w:t xml:space="preserve"> </w:t>
      </w:r>
      <w:r w:rsidRPr="00CF70CF">
        <w:rPr>
          <w:rFonts w:ascii="Times New Roman" w:eastAsia="Calibri" w:hAnsi="Times New Roman" w:cs="Times New Roman"/>
        </w:rPr>
        <w:t>z</w:t>
      </w:r>
      <w:r w:rsidR="006E0DAA" w:rsidRPr="00CF70CF">
        <w:rPr>
          <w:rFonts w:ascii="Times New Roman" w:eastAsia="Calibri" w:hAnsi="Times New Roman" w:cs="Times New Roman"/>
        </w:rPr>
        <w:t xml:space="preserve"> </w:t>
      </w:r>
      <w:r w:rsidRPr="00CF70CF">
        <w:rPr>
          <w:rFonts w:ascii="Times New Roman" w:eastAsia="Calibri" w:hAnsi="Times New Roman" w:cs="Times New Roman"/>
        </w:rPr>
        <w:t>postępowania</w:t>
      </w:r>
      <w:r w:rsidR="006E0DAA" w:rsidRPr="00CF70CF">
        <w:rPr>
          <w:rFonts w:ascii="Times New Roman" w:eastAsia="Calibri" w:hAnsi="Times New Roman" w:cs="Times New Roman"/>
        </w:rPr>
        <w:t xml:space="preserve"> </w:t>
      </w:r>
      <w:r w:rsidRPr="00CF70CF">
        <w:rPr>
          <w:rFonts w:ascii="Times New Roman" w:eastAsia="Calibri" w:hAnsi="Times New Roman" w:cs="Times New Roman"/>
        </w:rPr>
        <w:t>na</w:t>
      </w:r>
      <w:r w:rsidR="006E0DAA" w:rsidRPr="00CF70CF">
        <w:rPr>
          <w:rFonts w:ascii="Times New Roman" w:eastAsia="Calibri" w:hAnsi="Times New Roman" w:cs="Times New Roman"/>
        </w:rPr>
        <w:t xml:space="preserve"> </w:t>
      </w:r>
      <w:r w:rsidRPr="00CF70CF">
        <w:rPr>
          <w:rFonts w:ascii="Times New Roman" w:eastAsia="Calibri" w:hAnsi="Times New Roman" w:cs="Times New Roman"/>
        </w:rPr>
        <w:t>podstawie</w:t>
      </w:r>
      <w:r w:rsidR="006E0DAA" w:rsidRPr="00CF70CF">
        <w:rPr>
          <w:rFonts w:ascii="Times New Roman" w:eastAsia="Calibri" w:hAnsi="Times New Roman" w:cs="Times New Roman"/>
        </w:rPr>
        <w:t xml:space="preserve"> </w:t>
      </w:r>
      <w:r w:rsidRPr="00CF70CF">
        <w:rPr>
          <w:rFonts w:ascii="Times New Roman" w:eastAsia="Calibri" w:hAnsi="Times New Roman" w:cs="Times New Roman"/>
        </w:rPr>
        <w:t>(zaznaczyć</w:t>
      </w:r>
      <w:r w:rsidR="006E0DAA" w:rsidRPr="00CF70CF">
        <w:rPr>
          <w:rFonts w:ascii="Times New Roman" w:eastAsia="Calibri" w:hAnsi="Times New Roman" w:cs="Times New Roman"/>
        </w:rPr>
        <w:t xml:space="preserve"> </w:t>
      </w:r>
      <w:r w:rsidRPr="00CF70CF">
        <w:rPr>
          <w:rFonts w:ascii="Times New Roman" w:eastAsia="Calibri" w:hAnsi="Times New Roman" w:cs="Times New Roman"/>
        </w:rPr>
        <w:t>właściwy</w:t>
      </w:r>
      <w:r w:rsidR="006E0DAA" w:rsidRPr="00CF70CF">
        <w:rPr>
          <w:rFonts w:ascii="Times New Roman" w:eastAsia="Calibri" w:hAnsi="Times New Roman" w:cs="Times New Roman"/>
        </w:rPr>
        <w:t xml:space="preserve"> </w:t>
      </w:r>
      <w:r w:rsidRPr="00CF70CF">
        <w:rPr>
          <w:rFonts w:ascii="Times New Roman" w:eastAsia="Calibri" w:hAnsi="Times New Roman" w:cs="Times New Roman"/>
        </w:rPr>
        <w:t>przypadek)</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rPr>
        <w:t>*.</w:t>
      </w:r>
    </w:p>
    <w:p w14:paraId="0C2CAC97" w14:textId="77777777" w:rsidR="00133339" w:rsidRPr="00CF70CF" w:rsidRDefault="00133339" w:rsidP="00885433">
      <w:pPr>
        <w:numPr>
          <w:ilvl w:val="0"/>
          <w:numId w:val="23"/>
        </w:numPr>
        <w:spacing w:after="0"/>
        <w:jc w:val="both"/>
        <w:rPr>
          <w:rFonts w:ascii="Times New Roman" w:eastAsia="Calibri" w:hAnsi="Times New Roman" w:cs="Times New Roman"/>
        </w:rPr>
      </w:pPr>
      <w:r w:rsidRPr="00CF70CF">
        <w:rPr>
          <w:rFonts w:ascii="Times New Roman" w:eastAsia="Calibri" w:hAnsi="Times New Roman" w:cs="Times New Roman"/>
        </w:rPr>
        <w:t>art.</w:t>
      </w:r>
      <w:r w:rsidR="006E0DAA" w:rsidRPr="00CF70CF">
        <w:rPr>
          <w:rFonts w:ascii="Times New Roman" w:eastAsia="Calibri" w:hAnsi="Times New Roman" w:cs="Times New Roman"/>
        </w:rPr>
        <w:t xml:space="preserve"> </w:t>
      </w:r>
      <w:r w:rsidRPr="00CF70CF">
        <w:rPr>
          <w:rFonts w:ascii="Times New Roman" w:eastAsia="Calibri" w:hAnsi="Times New Roman" w:cs="Times New Roman"/>
        </w:rPr>
        <w:t>108</w:t>
      </w:r>
      <w:r w:rsidR="006E0DAA" w:rsidRPr="00CF70CF">
        <w:rPr>
          <w:rFonts w:ascii="Times New Roman" w:eastAsia="Calibri" w:hAnsi="Times New Roman" w:cs="Times New Roman"/>
        </w:rPr>
        <w:t xml:space="preserve"> </w:t>
      </w:r>
      <w:r w:rsidRPr="00CF70CF">
        <w:rPr>
          <w:rFonts w:ascii="Times New Roman" w:eastAsia="Calibri" w:hAnsi="Times New Roman" w:cs="Times New Roman"/>
        </w:rPr>
        <w:t>ust.</w:t>
      </w:r>
      <w:r w:rsidR="006E0DAA" w:rsidRPr="00CF70CF">
        <w:rPr>
          <w:rFonts w:ascii="Times New Roman" w:eastAsia="Calibri" w:hAnsi="Times New Roman" w:cs="Times New Roman"/>
        </w:rPr>
        <w:t xml:space="preserve"> </w:t>
      </w:r>
      <w:r w:rsidRPr="00CF70CF">
        <w:rPr>
          <w:rFonts w:ascii="Times New Roman" w:eastAsia="Calibri" w:hAnsi="Times New Roman" w:cs="Times New Roman"/>
        </w:rPr>
        <w:t>1</w:t>
      </w:r>
      <w:r w:rsidR="006E0DAA" w:rsidRPr="00CF70CF">
        <w:rPr>
          <w:rFonts w:ascii="Times New Roman" w:eastAsia="Calibri" w:hAnsi="Times New Roman" w:cs="Times New Roman"/>
        </w:rPr>
        <w:t xml:space="preserve"> </w:t>
      </w:r>
      <w:r w:rsidRPr="00CF70CF">
        <w:rPr>
          <w:rFonts w:ascii="Times New Roman" w:eastAsia="Calibri" w:hAnsi="Times New Roman" w:cs="Times New Roman"/>
        </w:rPr>
        <w:t>pkt</w:t>
      </w:r>
      <w:r w:rsidR="006E0DAA" w:rsidRPr="00CF70CF">
        <w:rPr>
          <w:rFonts w:ascii="Times New Roman" w:eastAsia="Calibri" w:hAnsi="Times New Roman" w:cs="Times New Roman"/>
        </w:rPr>
        <w:t xml:space="preserve"> </w:t>
      </w:r>
      <w:r w:rsidRPr="00CF70CF">
        <w:rPr>
          <w:rFonts w:ascii="Times New Roman" w:eastAsia="Calibri" w:hAnsi="Times New Roman" w:cs="Times New Roman"/>
        </w:rPr>
        <w:t>3</w:t>
      </w:r>
      <w:r w:rsidR="006E0DAA" w:rsidRPr="00CF70CF">
        <w:rPr>
          <w:rFonts w:ascii="Times New Roman" w:eastAsia="Calibri" w:hAnsi="Times New Roman" w:cs="Times New Roman"/>
        </w:rPr>
        <w:t xml:space="preserve"> </w:t>
      </w:r>
      <w:r w:rsidRPr="00CF70CF">
        <w:rPr>
          <w:rFonts w:ascii="Times New Roman" w:eastAsia="Calibri" w:hAnsi="Times New Roman" w:cs="Times New Roman"/>
        </w:rPr>
        <w:t>ustawy,</w:t>
      </w:r>
    </w:p>
    <w:p w14:paraId="28E5CB3D" w14:textId="77777777" w:rsidR="00133339" w:rsidRPr="00CF70CF" w:rsidRDefault="006E0DAA" w:rsidP="00885433">
      <w:pPr>
        <w:numPr>
          <w:ilvl w:val="0"/>
          <w:numId w:val="23"/>
        </w:numPr>
        <w:spacing w:after="0"/>
        <w:jc w:val="both"/>
        <w:rPr>
          <w:rFonts w:ascii="Times New Roman" w:eastAsia="Calibri" w:hAnsi="Times New Roman" w:cs="Times New Roman"/>
        </w:rPr>
      </w:pPr>
      <w:r w:rsidRPr="00CF70CF">
        <w:rPr>
          <w:rFonts w:ascii="Times New Roman" w:eastAsia="Calibri" w:hAnsi="Times New Roman" w:cs="Times New Roman"/>
        </w:rPr>
        <w:t xml:space="preserve"> </w:t>
      </w:r>
      <w:r w:rsidR="00133339" w:rsidRPr="00CF70CF">
        <w:rPr>
          <w:rFonts w:ascii="Times New Roman" w:eastAsia="Calibri" w:hAnsi="Times New Roman" w:cs="Times New Roman"/>
        </w:rPr>
        <w:t>art.</w:t>
      </w:r>
      <w:r w:rsidRPr="00CF70CF">
        <w:rPr>
          <w:rFonts w:ascii="Times New Roman" w:eastAsia="Calibri" w:hAnsi="Times New Roman" w:cs="Times New Roman"/>
        </w:rPr>
        <w:t xml:space="preserve"> </w:t>
      </w:r>
      <w:r w:rsidR="00133339" w:rsidRPr="00CF70CF">
        <w:rPr>
          <w:rFonts w:ascii="Times New Roman" w:eastAsia="Calibri" w:hAnsi="Times New Roman" w:cs="Times New Roman"/>
        </w:rPr>
        <w:t>108</w:t>
      </w:r>
      <w:r w:rsidRPr="00CF70CF">
        <w:rPr>
          <w:rFonts w:ascii="Times New Roman" w:eastAsia="Calibri" w:hAnsi="Times New Roman" w:cs="Times New Roman"/>
        </w:rPr>
        <w:t xml:space="preserve"> </w:t>
      </w:r>
      <w:r w:rsidR="00133339" w:rsidRPr="00CF70CF">
        <w:rPr>
          <w:rFonts w:ascii="Times New Roman" w:eastAsia="Calibri" w:hAnsi="Times New Roman" w:cs="Times New Roman"/>
        </w:rPr>
        <w:t>ust.</w:t>
      </w:r>
      <w:r w:rsidRPr="00CF70CF">
        <w:rPr>
          <w:rFonts w:ascii="Times New Roman" w:eastAsia="Calibri" w:hAnsi="Times New Roman" w:cs="Times New Roman"/>
        </w:rPr>
        <w:t xml:space="preserve"> </w:t>
      </w:r>
      <w:r w:rsidR="00133339" w:rsidRPr="00CF70CF">
        <w:rPr>
          <w:rFonts w:ascii="Times New Roman" w:eastAsia="Calibri" w:hAnsi="Times New Roman" w:cs="Times New Roman"/>
        </w:rPr>
        <w:t>1</w:t>
      </w:r>
      <w:r w:rsidRPr="00CF70CF">
        <w:rPr>
          <w:rFonts w:ascii="Times New Roman" w:eastAsia="Calibri" w:hAnsi="Times New Roman" w:cs="Times New Roman"/>
        </w:rPr>
        <w:t xml:space="preserve"> </w:t>
      </w:r>
      <w:r w:rsidR="00133339" w:rsidRPr="00CF70CF">
        <w:rPr>
          <w:rFonts w:ascii="Times New Roman" w:eastAsia="Calibri" w:hAnsi="Times New Roman" w:cs="Times New Roman"/>
        </w:rPr>
        <w:t>pkt</w:t>
      </w:r>
      <w:r w:rsidRPr="00CF70CF">
        <w:rPr>
          <w:rFonts w:ascii="Times New Roman" w:eastAsia="Calibri" w:hAnsi="Times New Roman" w:cs="Times New Roman"/>
        </w:rPr>
        <w:t xml:space="preserve"> </w:t>
      </w:r>
      <w:r w:rsidR="00133339" w:rsidRPr="00CF70CF">
        <w:rPr>
          <w:rFonts w:ascii="Times New Roman" w:eastAsia="Calibri" w:hAnsi="Times New Roman" w:cs="Times New Roman"/>
        </w:rPr>
        <w:t>4</w:t>
      </w:r>
      <w:r w:rsidRPr="00CF70CF">
        <w:rPr>
          <w:rFonts w:ascii="Times New Roman" w:eastAsia="Calibri" w:hAnsi="Times New Roman" w:cs="Times New Roman"/>
        </w:rPr>
        <w:t xml:space="preserve"> </w:t>
      </w:r>
      <w:r w:rsidR="00133339" w:rsidRPr="00CF70CF">
        <w:rPr>
          <w:rFonts w:ascii="Times New Roman" w:eastAsia="Calibri" w:hAnsi="Times New Roman" w:cs="Times New Roman"/>
        </w:rPr>
        <w:t>ustawy,</w:t>
      </w:r>
      <w:r w:rsidRPr="00CF70CF">
        <w:rPr>
          <w:rFonts w:ascii="Times New Roman" w:eastAsia="Calibri" w:hAnsi="Times New Roman" w:cs="Times New Roman"/>
        </w:rPr>
        <w:t xml:space="preserve"> </w:t>
      </w:r>
      <w:r w:rsidR="00133339" w:rsidRPr="00CF70CF">
        <w:rPr>
          <w:rFonts w:ascii="Times New Roman" w:eastAsia="Calibri" w:hAnsi="Times New Roman" w:cs="Times New Roman"/>
        </w:rPr>
        <w:t>dotyczący</w:t>
      </w:r>
      <w:r w:rsidRPr="00CF70CF">
        <w:rPr>
          <w:rFonts w:ascii="Times New Roman" w:eastAsia="Calibri" w:hAnsi="Times New Roman" w:cs="Times New Roman"/>
        </w:rPr>
        <w:t xml:space="preserve"> </w:t>
      </w:r>
      <w:r w:rsidR="00133339" w:rsidRPr="00CF70CF">
        <w:rPr>
          <w:rFonts w:ascii="Times New Roman" w:eastAsia="Calibri" w:hAnsi="Times New Roman" w:cs="Times New Roman"/>
        </w:rPr>
        <w:t>orzeczenia</w:t>
      </w:r>
      <w:r w:rsidRPr="00CF70CF">
        <w:rPr>
          <w:rFonts w:ascii="Times New Roman" w:eastAsia="Calibri" w:hAnsi="Times New Roman" w:cs="Times New Roman"/>
        </w:rPr>
        <w:t xml:space="preserve"> </w:t>
      </w:r>
      <w:r w:rsidR="00133339" w:rsidRPr="00CF70CF">
        <w:rPr>
          <w:rFonts w:ascii="Times New Roman" w:eastAsia="Calibri" w:hAnsi="Times New Roman" w:cs="Times New Roman"/>
        </w:rPr>
        <w:t>zakazu</w:t>
      </w:r>
      <w:r w:rsidRPr="00CF70CF">
        <w:rPr>
          <w:rFonts w:ascii="Times New Roman" w:eastAsia="Calibri" w:hAnsi="Times New Roman" w:cs="Times New Roman"/>
        </w:rPr>
        <w:t xml:space="preserve"> </w:t>
      </w:r>
      <w:r w:rsidR="00133339" w:rsidRPr="00CF70CF">
        <w:rPr>
          <w:rFonts w:ascii="Times New Roman" w:eastAsia="Calibri" w:hAnsi="Times New Roman" w:cs="Times New Roman"/>
        </w:rPr>
        <w:t>ubiegania</w:t>
      </w:r>
      <w:r w:rsidRPr="00CF70CF">
        <w:rPr>
          <w:rFonts w:ascii="Times New Roman" w:eastAsia="Calibri" w:hAnsi="Times New Roman" w:cs="Times New Roman"/>
        </w:rPr>
        <w:t xml:space="preserve"> </w:t>
      </w:r>
      <w:r w:rsidR="00133339" w:rsidRPr="00CF70CF">
        <w:rPr>
          <w:rFonts w:ascii="Times New Roman" w:eastAsia="Calibri" w:hAnsi="Times New Roman" w:cs="Times New Roman"/>
        </w:rPr>
        <w:t>się</w:t>
      </w:r>
      <w:r w:rsidRPr="00CF70CF">
        <w:rPr>
          <w:rFonts w:ascii="Times New Roman" w:eastAsia="Calibri" w:hAnsi="Times New Roman" w:cs="Times New Roman"/>
        </w:rPr>
        <w:t xml:space="preserve"> </w:t>
      </w:r>
      <w:r w:rsidR="00133339" w:rsidRPr="00CF70CF">
        <w:rPr>
          <w:rFonts w:ascii="Times New Roman" w:eastAsia="Calibri" w:hAnsi="Times New Roman" w:cs="Times New Roman"/>
        </w:rPr>
        <w:t>o</w:t>
      </w:r>
      <w:r w:rsidRPr="00CF70CF">
        <w:rPr>
          <w:rFonts w:ascii="Times New Roman" w:eastAsia="Calibri" w:hAnsi="Times New Roman" w:cs="Times New Roman"/>
        </w:rPr>
        <w:t xml:space="preserve"> </w:t>
      </w:r>
      <w:r w:rsidR="00133339" w:rsidRPr="00CF70CF">
        <w:rPr>
          <w:rFonts w:ascii="Times New Roman" w:eastAsia="Calibri" w:hAnsi="Times New Roman" w:cs="Times New Roman"/>
        </w:rPr>
        <w:t>zamówienie</w:t>
      </w:r>
      <w:r w:rsidRPr="00CF70CF">
        <w:rPr>
          <w:rFonts w:ascii="Times New Roman" w:eastAsia="Calibri" w:hAnsi="Times New Roman" w:cs="Times New Roman"/>
        </w:rPr>
        <w:t xml:space="preserve"> </w:t>
      </w:r>
      <w:r w:rsidR="00133339" w:rsidRPr="00CF70CF">
        <w:rPr>
          <w:rFonts w:ascii="Times New Roman" w:eastAsia="Calibri" w:hAnsi="Times New Roman" w:cs="Times New Roman"/>
        </w:rPr>
        <w:t>publiczne</w:t>
      </w:r>
      <w:r w:rsidRPr="00CF70CF">
        <w:rPr>
          <w:rFonts w:ascii="Times New Roman" w:eastAsia="Calibri" w:hAnsi="Times New Roman" w:cs="Times New Roman"/>
        </w:rPr>
        <w:t xml:space="preserve"> </w:t>
      </w:r>
      <w:r w:rsidR="00133339" w:rsidRPr="00CF70CF">
        <w:rPr>
          <w:rFonts w:ascii="Times New Roman" w:eastAsia="Calibri" w:hAnsi="Times New Roman" w:cs="Times New Roman"/>
        </w:rPr>
        <w:t>tytułem</w:t>
      </w:r>
      <w:r w:rsidRPr="00CF70CF">
        <w:rPr>
          <w:rFonts w:ascii="Times New Roman" w:eastAsia="Calibri" w:hAnsi="Times New Roman" w:cs="Times New Roman"/>
        </w:rPr>
        <w:t xml:space="preserve"> </w:t>
      </w:r>
      <w:r w:rsidR="00133339" w:rsidRPr="00CF70CF">
        <w:rPr>
          <w:rFonts w:ascii="Times New Roman" w:eastAsia="Calibri" w:hAnsi="Times New Roman" w:cs="Times New Roman"/>
        </w:rPr>
        <w:t>środka</w:t>
      </w:r>
      <w:r w:rsidRPr="00CF70CF">
        <w:rPr>
          <w:rFonts w:ascii="Times New Roman" w:eastAsia="Calibri" w:hAnsi="Times New Roman" w:cs="Times New Roman"/>
        </w:rPr>
        <w:t xml:space="preserve"> </w:t>
      </w:r>
      <w:r w:rsidR="00133339" w:rsidRPr="00CF70CF">
        <w:rPr>
          <w:rFonts w:ascii="Times New Roman" w:eastAsia="Calibri" w:hAnsi="Times New Roman" w:cs="Times New Roman"/>
        </w:rPr>
        <w:t>zapobiegawczego,</w:t>
      </w:r>
    </w:p>
    <w:p w14:paraId="12B2A759" w14:textId="77777777" w:rsidR="00133339" w:rsidRPr="00CF70CF" w:rsidRDefault="00133339" w:rsidP="00885433">
      <w:pPr>
        <w:numPr>
          <w:ilvl w:val="0"/>
          <w:numId w:val="23"/>
        </w:numPr>
        <w:spacing w:after="0"/>
        <w:jc w:val="both"/>
        <w:rPr>
          <w:rFonts w:ascii="Times New Roman" w:eastAsia="Calibri" w:hAnsi="Times New Roman" w:cs="Times New Roman"/>
        </w:rPr>
      </w:pPr>
      <w:r w:rsidRPr="00CF70CF">
        <w:rPr>
          <w:rFonts w:ascii="Times New Roman" w:eastAsia="Calibri" w:hAnsi="Times New Roman" w:cs="Times New Roman"/>
        </w:rPr>
        <w:t>art.</w:t>
      </w:r>
      <w:r w:rsidR="006E0DAA" w:rsidRPr="00CF70CF">
        <w:rPr>
          <w:rFonts w:ascii="Times New Roman" w:eastAsia="Calibri" w:hAnsi="Times New Roman" w:cs="Times New Roman"/>
        </w:rPr>
        <w:t xml:space="preserve"> </w:t>
      </w:r>
      <w:r w:rsidRPr="00CF70CF">
        <w:rPr>
          <w:rFonts w:ascii="Times New Roman" w:eastAsia="Calibri" w:hAnsi="Times New Roman" w:cs="Times New Roman"/>
        </w:rPr>
        <w:t>108</w:t>
      </w:r>
      <w:r w:rsidR="006E0DAA" w:rsidRPr="00CF70CF">
        <w:rPr>
          <w:rFonts w:ascii="Times New Roman" w:eastAsia="Calibri" w:hAnsi="Times New Roman" w:cs="Times New Roman"/>
        </w:rPr>
        <w:t xml:space="preserve"> </w:t>
      </w:r>
      <w:r w:rsidRPr="00CF70CF">
        <w:rPr>
          <w:rFonts w:ascii="Times New Roman" w:eastAsia="Calibri" w:hAnsi="Times New Roman" w:cs="Times New Roman"/>
        </w:rPr>
        <w:t>ust.</w:t>
      </w:r>
      <w:r w:rsidR="006E0DAA" w:rsidRPr="00CF70CF">
        <w:rPr>
          <w:rFonts w:ascii="Times New Roman" w:eastAsia="Calibri" w:hAnsi="Times New Roman" w:cs="Times New Roman"/>
        </w:rPr>
        <w:t xml:space="preserve"> </w:t>
      </w:r>
      <w:r w:rsidRPr="00CF70CF">
        <w:rPr>
          <w:rFonts w:ascii="Times New Roman" w:eastAsia="Calibri" w:hAnsi="Times New Roman" w:cs="Times New Roman"/>
        </w:rPr>
        <w:t>1</w:t>
      </w:r>
      <w:r w:rsidR="006E0DAA" w:rsidRPr="00CF70CF">
        <w:rPr>
          <w:rFonts w:ascii="Times New Roman" w:eastAsia="Calibri" w:hAnsi="Times New Roman" w:cs="Times New Roman"/>
        </w:rPr>
        <w:t xml:space="preserve"> </w:t>
      </w:r>
      <w:r w:rsidRPr="00CF70CF">
        <w:rPr>
          <w:rFonts w:ascii="Times New Roman" w:eastAsia="Calibri" w:hAnsi="Times New Roman" w:cs="Times New Roman"/>
        </w:rPr>
        <w:t>pkt</w:t>
      </w:r>
      <w:r w:rsidR="006E0DAA" w:rsidRPr="00CF70CF">
        <w:rPr>
          <w:rFonts w:ascii="Times New Roman" w:eastAsia="Calibri" w:hAnsi="Times New Roman" w:cs="Times New Roman"/>
        </w:rPr>
        <w:t xml:space="preserve"> </w:t>
      </w:r>
      <w:r w:rsidRPr="00CF70CF">
        <w:rPr>
          <w:rFonts w:ascii="Times New Roman" w:eastAsia="Calibri" w:hAnsi="Times New Roman" w:cs="Times New Roman"/>
        </w:rPr>
        <w:t>5</w:t>
      </w:r>
      <w:r w:rsidR="006E0DAA" w:rsidRPr="00CF70CF">
        <w:rPr>
          <w:rFonts w:ascii="Times New Roman" w:eastAsia="Calibri" w:hAnsi="Times New Roman" w:cs="Times New Roman"/>
        </w:rPr>
        <w:t xml:space="preserve"> </w:t>
      </w:r>
      <w:r w:rsidRPr="00CF70CF">
        <w:rPr>
          <w:rFonts w:ascii="Times New Roman" w:eastAsia="Calibri" w:hAnsi="Times New Roman" w:cs="Times New Roman"/>
        </w:rPr>
        <w:t>ustawy,</w:t>
      </w:r>
      <w:r w:rsidR="006E0DAA" w:rsidRPr="00CF70CF">
        <w:rPr>
          <w:rFonts w:ascii="Times New Roman" w:eastAsia="Calibri" w:hAnsi="Times New Roman" w:cs="Times New Roman"/>
        </w:rPr>
        <w:t xml:space="preserve"> </w:t>
      </w:r>
      <w:r w:rsidRPr="00CF70CF">
        <w:rPr>
          <w:rFonts w:ascii="Times New Roman" w:eastAsia="Calibri" w:hAnsi="Times New Roman" w:cs="Times New Roman"/>
        </w:rPr>
        <w:t>dotyczący</w:t>
      </w:r>
      <w:r w:rsidR="006E0DAA" w:rsidRPr="00CF70CF">
        <w:rPr>
          <w:rFonts w:ascii="Times New Roman" w:eastAsia="Calibri" w:hAnsi="Times New Roman" w:cs="Times New Roman"/>
        </w:rPr>
        <w:t xml:space="preserve"> </w:t>
      </w:r>
      <w:r w:rsidRPr="00CF70CF">
        <w:rPr>
          <w:rFonts w:ascii="Times New Roman" w:eastAsia="Calibri" w:hAnsi="Times New Roman" w:cs="Times New Roman"/>
        </w:rPr>
        <w:t>zawarcia</w:t>
      </w:r>
      <w:r w:rsidR="006E0DAA" w:rsidRPr="00CF70CF">
        <w:rPr>
          <w:rFonts w:ascii="Times New Roman" w:eastAsia="Calibri" w:hAnsi="Times New Roman" w:cs="Times New Roman"/>
        </w:rPr>
        <w:t xml:space="preserve"> </w:t>
      </w:r>
      <w:r w:rsidRPr="00CF70CF">
        <w:rPr>
          <w:rFonts w:ascii="Times New Roman" w:eastAsia="Calibri" w:hAnsi="Times New Roman" w:cs="Times New Roman"/>
        </w:rPr>
        <w:t>z</w:t>
      </w:r>
      <w:r w:rsidR="006E0DAA" w:rsidRPr="00CF70CF">
        <w:rPr>
          <w:rFonts w:ascii="Times New Roman" w:eastAsia="Calibri" w:hAnsi="Times New Roman" w:cs="Times New Roman"/>
        </w:rPr>
        <w:t xml:space="preserve"> </w:t>
      </w:r>
      <w:r w:rsidRPr="00CF70CF">
        <w:rPr>
          <w:rFonts w:ascii="Times New Roman" w:eastAsia="Calibri" w:hAnsi="Times New Roman" w:cs="Times New Roman"/>
        </w:rPr>
        <w:t>innymi</w:t>
      </w:r>
      <w:r w:rsidR="006E0DAA" w:rsidRPr="00CF70CF">
        <w:rPr>
          <w:rFonts w:ascii="Times New Roman" w:eastAsia="Calibri" w:hAnsi="Times New Roman" w:cs="Times New Roman"/>
        </w:rPr>
        <w:t xml:space="preserve"> </w:t>
      </w:r>
      <w:r w:rsidRPr="00CF70CF">
        <w:rPr>
          <w:rFonts w:ascii="Times New Roman" w:eastAsia="Calibri" w:hAnsi="Times New Roman" w:cs="Times New Roman"/>
        </w:rPr>
        <w:t>wykonawcami</w:t>
      </w:r>
      <w:r w:rsidR="006E0DAA" w:rsidRPr="00CF70CF">
        <w:rPr>
          <w:rFonts w:ascii="Times New Roman" w:eastAsia="Calibri" w:hAnsi="Times New Roman" w:cs="Times New Roman"/>
        </w:rPr>
        <w:t xml:space="preserve"> </w:t>
      </w:r>
      <w:r w:rsidRPr="00CF70CF">
        <w:rPr>
          <w:rFonts w:ascii="Times New Roman" w:eastAsia="Calibri" w:hAnsi="Times New Roman" w:cs="Times New Roman"/>
        </w:rPr>
        <w:t>porozumienia</w:t>
      </w:r>
      <w:r w:rsidR="006E0DAA" w:rsidRPr="00CF70CF">
        <w:rPr>
          <w:rFonts w:ascii="Times New Roman" w:eastAsia="Calibri" w:hAnsi="Times New Roman" w:cs="Times New Roman"/>
        </w:rPr>
        <w:t xml:space="preserve"> </w:t>
      </w:r>
      <w:r w:rsidRPr="00CF70CF">
        <w:rPr>
          <w:rFonts w:ascii="Times New Roman" w:eastAsia="Calibri" w:hAnsi="Times New Roman" w:cs="Times New Roman"/>
        </w:rPr>
        <w:t>mającego</w:t>
      </w:r>
      <w:r w:rsidR="006E0DAA" w:rsidRPr="00CF70CF">
        <w:rPr>
          <w:rFonts w:ascii="Times New Roman" w:eastAsia="Calibri" w:hAnsi="Times New Roman" w:cs="Times New Roman"/>
        </w:rPr>
        <w:t xml:space="preserve"> </w:t>
      </w:r>
      <w:r w:rsidRPr="00CF70CF">
        <w:rPr>
          <w:rFonts w:ascii="Times New Roman" w:eastAsia="Calibri" w:hAnsi="Times New Roman" w:cs="Times New Roman"/>
        </w:rPr>
        <w:t>na</w:t>
      </w:r>
      <w:r w:rsidR="006E0DAA" w:rsidRPr="00CF70CF">
        <w:rPr>
          <w:rFonts w:ascii="Times New Roman" w:eastAsia="Calibri" w:hAnsi="Times New Roman" w:cs="Times New Roman"/>
        </w:rPr>
        <w:t xml:space="preserve"> </w:t>
      </w:r>
      <w:r w:rsidRPr="00CF70CF">
        <w:rPr>
          <w:rFonts w:ascii="Times New Roman" w:eastAsia="Calibri" w:hAnsi="Times New Roman" w:cs="Times New Roman"/>
        </w:rPr>
        <w:t>celu</w:t>
      </w:r>
      <w:r w:rsidR="006E0DAA" w:rsidRPr="00CF70CF">
        <w:rPr>
          <w:rFonts w:ascii="Times New Roman" w:eastAsia="Calibri" w:hAnsi="Times New Roman" w:cs="Times New Roman"/>
        </w:rPr>
        <w:t xml:space="preserve"> </w:t>
      </w:r>
      <w:r w:rsidRPr="00CF70CF">
        <w:rPr>
          <w:rFonts w:ascii="Times New Roman" w:eastAsia="Calibri" w:hAnsi="Times New Roman" w:cs="Times New Roman"/>
        </w:rPr>
        <w:t>zakłócenie</w:t>
      </w:r>
      <w:r w:rsidR="006E0DAA" w:rsidRPr="00CF70CF">
        <w:rPr>
          <w:rFonts w:ascii="Times New Roman" w:eastAsia="Calibri" w:hAnsi="Times New Roman" w:cs="Times New Roman"/>
        </w:rPr>
        <w:t xml:space="preserve"> </w:t>
      </w:r>
      <w:r w:rsidRPr="00CF70CF">
        <w:rPr>
          <w:rFonts w:ascii="Times New Roman" w:eastAsia="Calibri" w:hAnsi="Times New Roman" w:cs="Times New Roman"/>
        </w:rPr>
        <w:t>konkurencji,</w:t>
      </w:r>
    </w:p>
    <w:p w14:paraId="6ACAC00B" w14:textId="77777777" w:rsidR="00133339" w:rsidRPr="00CF70CF" w:rsidRDefault="00133339" w:rsidP="00885433">
      <w:pPr>
        <w:numPr>
          <w:ilvl w:val="0"/>
          <w:numId w:val="23"/>
        </w:numPr>
        <w:spacing w:after="0"/>
        <w:jc w:val="both"/>
        <w:rPr>
          <w:rFonts w:ascii="Times New Roman" w:eastAsia="Calibri" w:hAnsi="Times New Roman" w:cs="Times New Roman"/>
        </w:rPr>
      </w:pPr>
      <w:r w:rsidRPr="00CF70CF">
        <w:rPr>
          <w:rFonts w:ascii="Times New Roman" w:eastAsia="Calibri" w:hAnsi="Times New Roman" w:cs="Times New Roman"/>
        </w:rPr>
        <w:t>art.</w:t>
      </w:r>
      <w:r w:rsidR="006E0DAA" w:rsidRPr="00CF70CF">
        <w:rPr>
          <w:rFonts w:ascii="Times New Roman" w:eastAsia="Calibri" w:hAnsi="Times New Roman" w:cs="Times New Roman"/>
        </w:rPr>
        <w:t xml:space="preserve"> </w:t>
      </w:r>
      <w:r w:rsidRPr="00CF70CF">
        <w:rPr>
          <w:rFonts w:ascii="Times New Roman" w:eastAsia="Calibri" w:hAnsi="Times New Roman" w:cs="Times New Roman"/>
        </w:rPr>
        <w:t>108</w:t>
      </w:r>
      <w:r w:rsidR="006E0DAA" w:rsidRPr="00CF70CF">
        <w:rPr>
          <w:rFonts w:ascii="Times New Roman" w:eastAsia="Calibri" w:hAnsi="Times New Roman" w:cs="Times New Roman"/>
        </w:rPr>
        <w:t xml:space="preserve"> </w:t>
      </w:r>
      <w:r w:rsidRPr="00CF70CF">
        <w:rPr>
          <w:rFonts w:ascii="Times New Roman" w:eastAsia="Calibri" w:hAnsi="Times New Roman" w:cs="Times New Roman"/>
        </w:rPr>
        <w:t>ust.</w:t>
      </w:r>
      <w:r w:rsidR="006E0DAA" w:rsidRPr="00CF70CF">
        <w:rPr>
          <w:rFonts w:ascii="Times New Roman" w:eastAsia="Calibri" w:hAnsi="Times New Roman" w:cs="Times New Roman"/>
        </w:rPr>
        <w:t xml:space="preserve"> </w:t>
      </w:r>
      <w:r w:rsidRPr="00CF70CF">
        <w:rPr>
          <w:rFonts w:ascii="Times New Roman" w:eastAsia="Calibri" w:hAnsi="Times New Roman" w:cs="Times New Roman"/>
        </w:rPr>
        <w:t>1</w:t>
      </w:r>
      <w:r w:rsidR="006E0DAA" w:rsidRPr="00CF70CF">
        <w:rPr>
          <w:rFonts w:ascii="Times New Roman" w:eastAsia="Calibri" w:hAnsi="Times New Roman" w:cs="Times New Roman"/>
        </w:rPr>
        <w:t xml:space="preserve"> </w:t>
      </w:r>
      <w:r w:rsidRPr="00CF70CF">
        <w:rPr>
          <w:rFonts w:ascii="Times New Roman" w:eastAsia="Calibri" w:hAnsi="Times New Roman" w:cs="Times New Roman"/>
        </w:rPr>
        <w:t>pkt</w:t>
      </w:r>
      <w:r w:rsidR="006E0DAA" w:rsidRPr="00CF70CF">
        <w:rPr>
          <w:rFonts w:ascii="Times New Roman" w:eastAsia="Calibri" w:hAnsi="Times New Roman" w:cs="Times New Roman"/>
        </w:rPr>
        <w:t xml:space="preserve"> </w:t>
      </w:r>
      <w:r w:rsidRPr="00CF70CF">
        <w:rPr>
          <w:rFonts w:ascii="Times New Roman" w:eastAsia="Calibri" w:hAnsi="Times New Roman" w:cs="Times New Roman"/>
        </w:rPr>
        <w:t>6</w:t>
      </w:r>
      <w:r w:rsidR="006E0DAA" w:rsidRPr="00CF70CF">
        <w:rPr>
          <w:rFonts w:ascii="Times New Roman" w:eastAsia="Calibri" w:hAnsi="Times New Roman" w:cs="Times New Roman"/>
        </w:rPr>
        <w:t xml:space="preserve"> </w:t>
      </w:r>
      <w:r w:rsidRPr="00CF70CF">
        <w:rPr>
          <w:rFonts w:ascii="Times New Roman" w:eastAsia="Calibri" w:hAnsi="Times New Roman" w:cs="Times New Roman"/>
        </w:rPr>
        <w:t>ustawy,</w:t>
      </w:r>
    </w:p>
    <w:p w14:paraId="7F366778" w14:textId="77777777" w:rsidR="00DF0949" w:rsidRPr="00CF70CF" w:rsidRDefault="00DF0949" w:rsidP="00885433">
      <w:pPr>
        <w:numPr>
          <w:ilvl w:val="0"/>
          <w:numId w:val="23"/>
        </w:numPr>
        <w:autoSpaceDE w:val="0"/>
        <w:autoSpaceDN w:val="0"/>
        <w:adjustRightInd w:val="0"/>
        <w:spacing w:after="0"/>
        <w:rPr>
          <w:rFonts w:ascii="Times New Roman" w:eastAsia="Times New Roman" w:hAnsi="Times New Roman" w:cs="Times New Roman"/>
          <w:lang w:eastAsia="pl-PL"/>
        </w:rPr>
      </w:pPr>
      <w:r w:rsidRPr="00CF70CF">
        <w:rPr>
          <w:rFonts w:ascii="Times New Roman" w:eastAsia="Times New Roman" w:hAnsi="Times New Roman" w:cs="Times New Roman"/>
          <w:lang w:eastAsia="pl-PL"/>
        </w:rPr>
        <w:t>art. 109 ust. 1 pkt 1 ustawy, odnośnie do naruszenia obowiązków dotyczących płatności podatków i opłat lokalnych, o których mowa w ustawie z dnia 12 stycznia 1991 r. o podatkach i opłatach lokalnych (</w:t>
      </w:r>
      <w:r w:rsidR="00607ECF">
        <w:rPr>
          <w:rFonts w:ascii="Times New Roman" w:eastAsia="Times New Roman" w:hAnsi="Times New Roman" w:cs="Times New Roman"/>
          <w:lang w:eastAsia="pl-PL"/>
        </w:rPr>
        <w:t>Dz. U. 2025 poz. 707</w:t>
      </w:r>
      <w:r w:rsidRPr="00CF70CF">
        <w:rPr>
          <w:rFonts w:ascii="Times New Roman" w:eastAsia="Times New Roman" w:hAnsi="Times New Roman" w:cs="Times New Roman"/>
          <w:lang w:eastAsia="pl-PL"/>
        </w:rPr>
        <w:t>),</w:t>
      </w:r>
    </w:p>
    <w:p w14:paraId="652C6200" w14:textId="77777777" w:rsidR="00DF0949" w:rsidRPr="00CF70CF" w:rsidRDefault="00DF0949" w:rsidP="00885433">
      <w:pPr>
        <w:numPr>
          <w:ilvl w:val="0"/>
          <w:numId w:val="23"/>
        </w:numPr>
        <w:autoSpaceDE w:val="0"/>
        <w:autoSpaceDN w:val="0"/>
        <w:adjustRightInd w:val="0"/>
        <w:spacing w:after="0"/>
        <w:rPr>
          <w:rFonts w:ascii="Times New Roman" w:eastAsia="Times New Roman" w:hAnsi="Times New Roman" w:cs="Times New Roman"/>
          <w:lang w:eastAsia="pl-PL"/>
        </w:rPr>
      </w:pPr>
      <w:r w:rsidRPr="00CF70CF">
        <w:rPr>
          <w:rFonts w:ascii="Times New Roman" w:eastAsia="Times New Roman" w:hAnsi="Times New Roman" w:cs="Times New Roman"/>
          <w:lang w:eastAsia="pl-PL"/>
        </w:rPr>
        <w:t>art. 109 ust. 1 pkt 2 lit. b ustawy, dotyczących ukarania za wykroczenie, za które wymierzono karę ograniczenia wolności lub karę grzywny,</w:t>
      </w:r>
    </w:p>
    <w:p w14:paraId="72B87A21" w14:textId="77777777" w:rsidR="00DF0949" w:rsidRPr="00CF70CF" w:rsidRDefault="00DF0949" w:rsidP="00885433">
      <w:pPr>
        <w:numPr>
          <w:ilvl w:val="0"/>
          <w:numId w:val="23"/>
        </w:numPr>
        <w:autoSpaceDE w:val="0"/>
        <w:autoSpaceDN w:val="0"/>
        <w:adjustRightInd w:val="0"/>
        <w:spacing w:after="0"/>
        <w:rPr>
          <w:rFonts w:ascii="Times New Roman" w:eastAsia="Times New Roman" w:hAnsi="Times New Roman" w:cs="Times New Roman"/>
          <w:lang w:eastAsia="pl-PL"/>
        </w:rPr>
      </w:pPr>
      <w:r w:rsidRPr="00CF70CF">
        <w:rPr>
          <w:rFonts w:ascii="Times New Roman" w:eastAsia="Times New Roman" w:hAnsi="Times New Roman" w:cs="Times New Roman"/>
          <w:lang w:eastAsia="pl-PL"/>
        </w:rPr>
        <w:t>art. 109 ust. 1 pkt 2 lit. c ustawy,</w:t>
      </w:r>
    </w:p>
    <w:p w14:paraId="2A3245EA" w14:textId="77777777" w:rsidR="00DF0949" w:rsidRPr="00CF70CF" w:rsidRDefault="00DF0949" w:rsidP="00885433">
      <w:pPr>
        <w:numPr>
          <w:ilvl w:val="0"/>
          <w:numId w:val="23"/>
        </w:numPr>
        <w:autoSpaceDE w:val="0"/>
        <w:autoSpaceDN w:val="0"/>
        <w:adjustRightInd w:val="0"/>
        <w:spacing w:after="0"/>
        <w:rPr>
          <w:rFonts w:ascii="Times New Roman" w:eastAsia="Times New Roman" w:hAnsi="Times New Roman" w:cs="Times New Roman"/>
          <w:lang w:eastAsia="pl-PL"/>
        </w:rPr>
      </w:pPr>
      <w:r w:rsidRPr="00CF70CF">
        <w:rPr>
          <w:rFonts w:ascii="Times New Roman" w:eastAsia="Times New Roman" w:hAnsi="Times New Roman" w:cs="Times New Roman"/>
          <w:lang w:eastAsia="pl-PL"/>
        </w:rPr>
        <w:t>art. 109 ust. 1 pkt 3 ustawy, dotyczących ukarania za wykroczenie, za które wymierzono karę ograniczenia wolności lub karę grzywny,</w:t>
      </w:r>
    </w:p>
    <w:p w14:paraId="65B0FAA5" w14:textId="77777777" w:rsidR="00DF0949" w:rsidRPr="00CF70CF" w:rsidRDefault="00DF0949" w:rsidP="00885433">
      <w:pPr>
        <w:numPr>
          <w:ilvl w:val="0"/>
          <w:numId w:val="23"/>
        </w:numPr>
        <w:autoSpaceDE w:val="0"/>
        <w:autoSpaceDN w:val="0"/>
        <w:adjustRightInd w:val="0"/>
        <w:spacing w:after="0"/>
        <w:rPr>
          <w:rFonts w:ascii="Times New Roman" w:eastAsia="Times New Roman" w:hAnsi="Times New Roman" w:cs="Times New Roman"/>
          <w:lang w:eastAsia="pl-PL"/>
        </w:rPr>
      </w:pPr>
      <w:r w:rsidRPr="00CF70CF">
        <w:rPr>
          <w:rFonts w:ascii="Times New Roman" w:eastAsia="Times New Roman" w:hAnsi="Times New Roman" w:cs="Times New Roman"/>
          <w:lang w:eastAsia="pl-PL"/>
        </w:rPr>
        <w:t>art. 109 ust. 1 pkt 5-10 ustawy.</w:t>
      </w:r>
    </w:p>
    <w:p w14:paraId="518C8793" w14:textId="77777777" w:rsidR="00133339" w:rsidRPr="00CF70CF" w:rsidRDefault="00133339" w:rsidP="00607ECF">
      <w:pPr>
        <w:spacing w:after="0"/>
        <w:jc w:val="both"/>
        <w:rPr>
          <w:rFonts w:ascii="Times New Roman" w:eastAsia="Calibri" w:hAnsi="Times New Roman" w:cs="Times New Roman"/>
          <w:sz w:val="12"/>
          <w:szCs w:val="12"/>
        </w:rPr>
      </w:pPr>
    </w:p>
    <w:p w14:paraId="1739E101" w14:textId="77777777" w:rsidR="00133339" w:rsidRPr="00CF70CF" w:rsidRDefault="00133339" w:rsidP="00607ECF">
      <w:pPr>
        <w:spacing w:after="0"/>
        <w:jc w:val="both"/>
        <w:rPr>
          <w:rFonts w:ascii="Times New Roman" w:eastAsia="Calibri" w:hAnsi="Times New Roman" w:cs="Times New Roman"/>
        </w:rPr>
      </w:pPr>
      <w:r w:rsidRPr="00CF70CF">
        <w:rPr>
          <w:rFonts w:ascii="Times New Roman" w:eastAsia="Calibri" w:hAnsi="Times New Roman" w:cs="Times New Roman"/>
        </w:rPr>
        <w:t>Oświadczam,</w:t>
      </w:r>
      <w:r w:rsidR="006E0DAA" w:rsidRPr="00CF70CF">
        <w:rPr>
          <w:rFonts w:ascii="Times New Roman" w:eastAsia="Calibri" w:hAnsi="Times New Roman" w:cs="Times New Roman"/>
        </w:rPr>
        <w:t xml:space="preserve"> </w:t>
      </w:r>
      <w:r w:rsidRPr="00CF70CF">
        <w:rPr>
          <w:rFonts w:ascii="Times New Roman" w:eastAsia="Calibri" w:hAnsi="Times New Roman" w:cs="Times New Roman"/>
        </w:rPr>
        <w:t>że</w:t>
      </w:r>
      <w:r w:rsidR="006E0DAA" w:rsidRPr="00CF70CF">
        <w:rPr>
          <w:rFonts w:ascii="Times New Roman" w:eastAsia="Calibri" w:hAnsi="Times New Roman" w:cs="Times New Roman"/>
        </w:rPr>
        <w:t xml:space="preserve"> </w:t>
      </w:r>
      <w:r w:rsidRPr="00CF70CF">
        <w:rPr>
          <w:rFonts w:ascii="Times New Roman" w:eastAsia="Calibri" w:hAnsi="Times New Roman" w:cs="Times New Roman"/>
        </w:rPr>
        <w:t>zachodzą</w:t>
      </w:r>
      <w:r w:rsidR="006E0DAA" w:rsidRPr="00CF70CF">
        <w:rPr>
          <w:rFonts w:ascii="Times New Roman" w:eastAsia="Calibri" w:hAnsi="Times New Roman" w:cs="Times New Roman"/>
        </w:rPr>
        <w:t xml:space="preserve"> </w:t>
      </w:r>
      <w:r w:rsidRPr="00CF70CF">
        <w:rPr>
          <w:rFonts w:ascii="Times New Roman" w:eastAsia="Calibri" w:hAnsi="Times New Roman" w:cs="Times New Roman"/>
        </w:rPr>
        <w:t>w</w:t>
      </w:r>
      <w:r w:rsidR="006E0DAA" w:rsidRPr="00CF70CF">
        <w:rPr>
          <w:rFonts w:ascii="Times New Roman" w:eastAsia="Calibri" w:hAnsi="Times New Roman" w:cs="Times New Roman"/>
        </w:rPr>
        <w:t xml:space="preserve"> </w:t>
      </w:r>
      <w:r w:rsidRPr="00CF70CF">
        <w:rPr>
          <w:rFonts w:ascii="Times New Roman" w:eastAsia="Calibri" w:hAnsi="Times New Roman" w:cs="Times New Roman"/>
        </w:rPr>
        <w:t>stosunku</w:t>
      </w:r>
      <w:r w:rsidR="006E0DAA" w:rsidRPr="00CF70CF">
        <w:rPr>
          <w:rFonts w:ascii="Times New Roman" w:eastAsia="Calibri" w:hAnsi="Times New Roman" w:cs="Times New Roman"/>
        </w:rPr>
        <w:t xml:space="preserve"> </w:t>
      </w:r>
      <w:r w:rsidRPr="00CF70CF">
        <w:rPr>
          <w:rFonts w:ascii="Times New Roman" w:eastAsia="Calibri" w:hAnsi="Times New Roman" w:cs="Times New Roman"/>
        </w:rPr>
        <w:t>do</w:t>
      </w:r>
      <w:r w:rsidR="006E0DAA" w:rsidRPr="00CF70CF">
        <w:rPr>
          <w:rFonts w:ascii="Times New Roman" w:eastAsia="Calibri" w:hAnsi="Times New Roman" w:cs="Times New Roman"/>
        </w:rPr>
        <w:t xml:space="preserve"> </w:t>
      </w:r>
      <w:r w:rsidRPr="00CF70CF">
        <w:rPr>
          <w:rFonts w:ascii="Times New Roman" w:eastAsia="Calibri" w:hAnsi="Times New Roman" w:cs="Times New Roman"/>
        </w:rPr>
        <w:t>mnie</w:t>
      </w:r>
      <w:r w:rsidR="006E0DAA" w:rsidRPr="00CF70CF">
        <w:rPr>
          <w:rFonts w:ascii="Times New Roman" w:eastAsia="Calibri" w:hAnsi="Times New Roman" w:cs="Times New Roman"/>
        </w:rPr>
        <w:t xml:space="preserve"> </w:t>
      </w:r>
      <w:r w:rsidRPr="00CF70CF">
        <w:rPr>
          <w:rFonts w:ascii="Times New Roman" w:eastAsia="Calibri" w:hAnsi="Times New Roman" w:cs="Times New Roman"/>
        </w:rPr>
        <w:t>podstawy</w:t>
      </w:r>
      <w:r w:rsidR="006E0DAA" w:rsidRPr="00CF70CF">
        <w:rPr>
          <w:rFonts w:ascii="Times New Roman" w:eastAsia="Calibri" w:hAnsi="Times New Roman" w:cs="Times New Roman"/>
        </w:rPr>
        <w:t xml:space="preserve"> </w:t>
      </w:r>
      <w:r w:rsidRPr="00CF70CF">
        <w:rPr>
          <w:rFonts w:ascii="Times New Roman" w:eastAsia="Calibri" w:hAnsi="Times New Roman" w:cs="Times New Roman"/>
        </w:rPr>
        <w:t>wykluczenia</w:t>
      </w:r>
      <w:r w:rsidR="006E0DAA" w:rsidRPr="00CF70CF">
        <w:rPr>
          <w:rFonts w:ascii="Times New Roman" w:eastAsia="Calibri" w:hAnsi="Times New Roman" w:cs="Times New Roman"/>
        </w:rPr>
        <w:t xml:space="preserve"> </w:t>
      </w:r>
      <w:r w:rsidRPr="00CF70CF">
        <w:rPr>
          <w:rFonts w:ascii="Times New Roman" w:eastAsia="Calibri" w:hAnsi="Times New Roman" w:cs="Times New Roman"/>
        </w:rPr>
        <w:t>z</w:t>
      </w:r>
      <w:r w:rsidR="006E0DAA" w:rsidRPr="00CF70CF">
        <w:rPr>
          <w:rFonts w:ascii="Times New Roman" w:eastAsia="Calibri" w:hAnsi="Times New Roman" w:cs="Times New Roman"/>
        </w:rPr>
        <w:t xml:space="preserve"> </w:t>
      </w:r>
      <w:r w:rsidRPr="00CF70CF">
        <w:rPr>
          <w:rFonts w:ascii="Times New Roman" w:eastAsia="Calibri" w:hAnsi="Times New Roman" w:cs="Times New Roman"/>
        </w:rPr>
        <w:t>postępowania</w:t>
      </w:r>
      <w:r w:rsidR="006E0DAA" w:rsidRPr="00CF70CF">
        <w:rPr>
          <w:rFonts w:ascii="Times New Roman" w:eastAsia="Calibri" w:hAnsi="Times New Roman" w:cs="Times New Roman"/>
        </w:rPr>
        <w:t xml:space="preserve"> </w:t>
      </w:r>
      <w:r w:rsidRPr="00CF70CF">
        <w:rPr>
          <w:rFonts w:ascii="Times New Roman" w:eastAsia="Calibri" w:hAnsi="Times New Roman" w:cs="Times New Roman"/>
        </w:rPr>
        <w:t>na</w:t>
      </w:r>
      <w:r w:rsidR="006E0DAA" w:rsidRPr="00CF70CF">
        <w:rPr>
          <w:rFonts w:ascii="Times New Roman" w:eastAsia="Calibri" w:hAnsi="Times New Roman" w:cs="Times New Roman"/>
        </w:rPr>
        <w:t xml:space="preserve"> </w:t>
      </w:r>
      <w:r w:rsidRPr="00CF70CF">
        <w:rPr>
          <w:rFonts w:ascii="Times New Roman" w:eastAsia="Calibri" w:hAnsi="Times New Roman" w:cs="Times New Roman"/>
        </w:rPr>
        <w:t>podstawie</w:t>
      </w:r>
      <w:r w:rsidR="006E0DAA" w:rsidRPr="00CF70CF">
        <w:rPr>
          <w:rFonts w:ascii="Times New Roman" w:eastAsia="Calibri" w:hAnsi="Times New Roman" w:cs="Times New Roman"/>
        </w:rPr>
        <w:t xml:space="preserve"> </w:t>
      </w:r>
      <w:r w:rsidRPr="00CF70CF">
        <w:rPr>
          <w:rFonts w:ascii="Times New Roman" w:eastAsia="Calibri" w:hAnsi="Times New Roman" w:cs="Times New Roman"/>
        </w:rPr>
        <w:t>art.</w:t>
      </w:r>
      <w:r w:rsidR="006E0DAA" w:rsidRPr="00CF70CF">
        <w:rPr>
          <w:rFonts w:ascii="Times New Roman" w:eastAsia="Calibri" w:hAnsi="Times New Roman" w:cs="Times New Roman"/>
        </w:rPr>
        <w:t xml:space="preserve"> </w:t>
      </w:r>
      <w:r w:rsidRPr="00CF70CF">
        <w:rPr>
          <w:rFonts w:ascii="Times New Roman" w:eastAsia="Calibri" w:hAnsi="Times New Roman" w:cs="Times New Roman"/>
        </w:rPr>
        <w:t>………….</w:t>
      </w:r>
      <w:r w:rsidR="006E0DAA" w:rsidRPr="00CF70CF">
        <w:rPr>
          <w:rFonts w:ascii="Times New Roman" w:eastAsia="Calibri" w:hAnsi="Times New Roman" w:cs="Times New Roman"/>
        </w:rPr>
        <w:t xml:space="preserve"> </w:t>
      </w:r>
      <w:r w:rsidRPr="00CF70CF">
        <w:rPr>
          <w:rFonts w:ascii="Times New Roman" w:eastAsia="Calibri" w:hAnsi="Times New Roman" w:cs="Times New Roman"/>
        </w:rPr>
        <w:t>ustawy</w:t>
      </w:r>
      <w:r w:rsidR="006E0DAA" w:rsidRPr="00CF70CF">
        <w:rPr>
          <w:rFonts w:ascii="Times New Roman" w:eastAsia="Calibri" w:hAnsi="Times New Roman" w:cs="Times New Roman"/>
        </w:rPr>
        <w:t xml:space="preserve"> </w:t>
      </w:r>
      <w:proofErr w:type="spellStart"/>
      <w:r w:rsidRPr="00CF70CF">
        <w:rPr>
          <w:rFonts w:ascii="Times New Roman" w:eastAsia="Calibri" w:hAnsi="Times New Roman" w:cs="Times New Roman"/>
        </w:rPr>
        <w:t>Pzp</w:t>
      </w:r>
      <w:proofErr w:type="spellEnd"/>
      <w:r w:rsidR="006E0DAA" w:rsidRPr="00CF70CF">
        <w:rPr>
          <w:rFonts w:ascii="Times New Roman" w:eastAsia="Calibri" w:hAnsi="Times New Roman" w:cs="Times New Roman"/>
        </w:rPr>
        <w:t xml:space="preserve"> </w:t>
      </w:r>
      <w:r w:rsidRPr="00CF70CF">
        <w:rPr>
          <w:rFonts w:ascii="Times New Roman" w:eastAsia="Calibri" w:hAnsi="Times New Roman" w:cs="Times New Roman"/>
        </w:rPr>
        <w:t>(podać</w:t>
      </w:r>
      <w:r w:rsidR="006E0DAA" w:rsidRPr="00CF70CF">
        <w:rPr>
          <w:rFonts w:ascii="Times New Roman" w:eastAsia="Calibri" w:hAnsi="Times New Roman" w:cs="Times New Roman"/>
        </w:rPr>
        <w:t xml:space="preserve"> </w:t>
      </w:r>
      <w:r w:rsidRPr="00CF70CF">
        <w:rPr>
          <w:rFonts w:ascii="Times New Roman" w:eastAsia="Calibri" w:hAnsi="Times New Roman" w:cs="Times New Roman"/>
        </w:rPr>
        <w:t>mającą</w:t>
      </w:r>
      <w:r w:rsidR="006E0DAA" w:rsidRPr="00CF70CF">
        <w:rPr>
          <w:rFonts w:ascii="Times New Roman" w:eastAsia="Calibri" w:hAnsi="Times New Roman" w:cs="Times New Roman"/>
        </w:rPr>
        <w:t xml:space="preserve"> </w:t>
      </w:r>
      <w:r w:rsidRPr="00CF70CF">
        <w:rPr>
          <w:rFonts w:ascii="Times New Roman" w:eastAsia="Calibri" w:hAnsi="Times New Roman" w:cs="Times New Roman"/>
        </w:rPr>
        <w:t>zastosowanie</w:t>
      </w:r>
      <w:r w:rsidR="006E0DAA" w:rsidRPr="00CF70CF">
        <w:rPr>
          <w:rFonts w:ascii="Times New Roman" w:eastAsia="Calibri" w:hAnsi="Times New Roman" w:cs="Times New Roman"/>
        </w:rPr>
        <w:t xml:space="preserve"> </w:t>
      </w:r>
      <w:r w:rsidRPr="00CF70CF">
        <w:rPr>
          <w:rFonts w:ascii="Times New Roman" w:eastAsia="Calibri" w:hAnsi="Times New Roman" w:cs="Times New Roman"/>
        </w:rPr>
        <w:t>podstawę</w:t>
      </w:r>
      <w:r w:rsidR="006E0DAA" w:rsidRPr="00CF70CF">
        <w:rPr>
          <w:rFonts w:ascii="Times New Roman" w:eastAsia="Calibri" w:hAnsi="Times New Roman" w:cs="Times New Roman"/>
        </w:rPr>
        <w:t xml:space="preserve"> </w:t>
      </w:r>
      <w:r w:rsidRPr="00CF70CF">
        <w:rPr>
          <w:rFonts w:ascii="Times New Roman" w:eastAsia="Calibri" w:hAnsi="Times New Roman" w:cs="Times New Roman"/>
        </w:rPr>
        <w:t>wykluczenia</w:t>
      </w:r>
      <w:r w:rsidR="006E0DAA" w:rsidRPr="00CF70CF">
        <w:rPr>
          <w:rFonts w:ascii="Times New Roman" w:eastAsia="Calibri" w:hAnsi="Times New Roman" w:cs="Times New Roman"/>
        </w:rPr>
        <w:t xml:space="preserve"> </w:t>
      </w:r>
      <w:r w:rsidRPr="00CF70CF">
        <w:rPr>
          <w:rFonts w:ascii="Times New Roman" w:eastAsia="Calibri" w:hAnsi="Times New Roman" w:cs="Times New Roman"/>
        </w:rPr>
        <w:t>spośród</w:t>
      </w:r>
      <w:r w:rsidR="006E0DAA" w:rsidRPr="00CF70CF">
        <w:rPr>
          <w:rFonts w:ascii="Times New Roman" w:eastAsia="Calibri" w:hAnsi="Times New Roman" w:cs="Times New Roman"/>
        </w:rPr>
        <w:t xml:space="preserve"> </w:t>
      </w:r>
      <w:r w:rsidRPr="00CF70CF">
        <w:rPr>
          <w:rFonts w:ascii="Times New Roman" w:eastAsia="Calibri" w:hAnsi="Times New Roman" w:cs="Times New Roman"/>
        </w:rPr>
        <w:t>wymienionych</w:t>
      </w:r>
      <w:r w:rsidR="006E0DAA" w:rsidRPr="00CF70CF">
        <w:rPr>
          <w:rFonts w:ascii="Times New Roman" w:eastAsia="Calibri" w:hAnsi="Times New Roman" w:cs="Times New Roman"/>
        </w:rPr>
        <w:t xml:space="preserve"> </w:t>
      </w:r>
      <w:r w:rsidRPr="00CF70CF">
        <w:rPr>
          <w:rFonts w:ascii="Times New Roman" w:eastAsia="Calibri" w:hAnsi="Times New Roman" w:cs="Times New Roman"/>
        </w:rPr>
        <w:t>w</w:t>
      </w:r>
      <w:r w:rsidR="006E0DAA" w:rsidRPr="00CF70CF">
        <w:rPr>
          <w:rFonts w:ascii="Times New Roman" w:eastAsia="Calibri" w:hAnsi="Times New Roman" w:cs="Times New Roman"/>
        </w:rPr>
        <w:t xml:space="preserve"> </w:t>
      </w:r>
      <w:r w:rsidRPr="00CF70CF">
        <w:rPr>
          <w:rFonts w:ascii="Times New Roman" w:eastAsia="Calibri" w:hAnsi="Times New Roman" w:cs="Times New Roman"/>
        </w:rPr>
        <w:t>SWZ).</w:t>
      </w:r>
      <w:r w:rsidR="006E0DAA" w:rsidRPr="00CF70CF">
        <w:rPr>
          <w:rFonts w:ascii="Times New Roman" w:eastAsia="Calibri" w:hAnsi="Times New Roman" w:cs="Times New Roman"/>
        </w:rPr>
        <w:t xml:space="preserve"> </w:t>
      </w:r>
      <w:r w:rsidRPr="00CF70CF">
        <w:rPr>
          <w:rFonts w:ascii="Times New Roman" w:eastAsia="Calibri" w:hAnsi="Times New Roman" w:cs="Times New Roman"/>
        </w:rPr>
        <w:t>Jednocześnie</w:t>
      </w:r>
      <w:r w:rsidR="006E0DAA" w:rsidRPr="00CF70CF">
        <w:rPr>
          <w:rFonts w:ascii="Times New Roman" w:eastAsia="Calibri" w:hAnsi="Times New Roman" w:cs="Times New Roman"/>
        </w:rPr>
        <w:t xml:space="preserve"> </w:t>
      </w:r>
      <w:r w:rsidRPr="00CF70CF">
        <w:rPr>
          <w:rFonts w:ascii="Times New Roman" w:eastAsia="Calibri" w:hAnsi="Times New Roman" w:cs="Times New Roman"/>
        </w:rPr>
        <w:t>oświadczam,</w:t>
      </w:r>
      <w:r w:rsidR="006E0DAA" w:rsidRPr="00CF70CF">
        <w:rPr>
          <w:rFonts w:ascii="Times New Roman" w:eastAsia="Calibri" w:hAnsi="Times New Roman" w:cs="Times New Roman"/>
        </w:rPr>
        <w:t xml:space="preserve"> </w:t>
      </w:r>
      <w:r w:rsidRPr="00CF70CF">
        <w:rPr>
          <w:rFonts w:ascii="Times New Roman" w:eastAsia="Calibri" w:hAnsi="Times New Roman" w:cs="Times New Roman"/>
        </w:rPr>
        <w:t>że</w:t>
      </w:r>
      <w:r w:rsidR="006E0DAA" w:rsidRPr="00CF70CF">
        <w:rPr>
          <w:rFonts w:ascii="Times New Roman" w:eastAsia="Calibri" w:hAnsi="Times New Roman" w:cs="Times New Roman"/>
        </w:rPr>
        <w:t xml:space="preserve"> </w:t>
      </w:r>
      <w:r w:rsidRPr="00CF70CF">
        <w:rPr>
          <w:rFonts w:ascii="Times New Roman" w:eastAsia="Calibri" w:hAnsi="Times New Roman" w:cs="Times New Roman"/>
        </w:rPr>
        <w:t>w</w:t>
      </w:r>
      <w:r w:rsidR="006E0DAA" w:rsidRPr="00CF70CF">
        <w:rPr>
          <w:rFonts w:ascii="Times New Roman" w:eastAsia="Calibri" w:hAnsi="Times New Roman" w:cs="Times New Roman"/>
        </w:rPr>
        <w:t xml:space="preserve"> </w:t>
      </w:r>
      <w:r w:rsidRPr="00CF70CF">
        <w:rPr>
          <w:rFonts w:ascii="Times New Roman" w:eastAsia="Calibri" w:hAnsi="Times New Roman" w:cs="Times New Roman"/>
        </w:rPr>
        <w:t>związku</w:t>
      </w:r>
      <w:r w:rsidR="006E0DAA" w:rsidRPr="00CF70CF">
        <w:rPr>
          <w:rFonts w:ascii="Times New Roman" w:eastAsia="Calibri" w:hAnsi="Times New Roman" w:cs="Times New Roman"/>
        </w:rPr>
        <w:t xml:space="preserve"> </w:t>
      </w:r>
      <w:r w:rsidRPr="00CF70CF">
        <w:rPr>
          <w:rFonts w:ascii="Times New Roman" w:eastAsia="Calibri" w:hAnsi="Times New Roman" w:cs="Times New Roman"/>
        </w:rPr>
        <w:t>z</w:t>
      </w:r>
      <w:r w:rsidR="006E0DAA" w:rsidRPr="00CF70CF">
        <w:rPr>
          <w:rFonts w:ascii="Times New Roman" w:eastAsia="Calibri" w:hAnsi="Times New Roman" w:cs="Times New Roman"/>
        </w:rPr>
        <w:t xml:space="preserve"> </w:t>
      </w:r>
      <w:r w:rsidRPr="00CF70CF">
        <w:rPr>
          <w:rFonts w:ascii="Times New Roman" w:eastAsia="Calibri" w:hAnsi="Times New Roman" w:cs="Times New Roman"/>
        </w:rPr>
        <w:t>ww.</w:t>
      </w:r>
      <w:r w:rsidR="006E0DAA" w:rsidRPr="00CF70CF">
        <w:rPr>
          <w:rFonts w:ascii="Times New Roman" w:eastAsia="Calibri" w:hAnsi="Times New Roman" w:cs="Times New Roman"/>
        </w:rPr>
        <w:t xml:space="preserve"> </w:t>
      </w:r>
      <w:r w:rsidRPr="00CF70CF">
        <w:rPr>
          <w:rFonts w:ascii="Times New Roman" w:eastAsia="Calibri" w:hAnsi="Times New Roman" w:cs="Times New Roman"/>
        </w:rPr>
        <w:t>okolicznością,</w:t>
      </w:r>
      <w:r w:rsidR="006E0DAA" w:rsidRPr="00CF70CF">
        <w:rPr>
          <w:rFonts w:ascii="Times New Roman" w:eastAsia="Calibri" w:hAnsi="Times New Roman" w:cs="Times New Roman"/>
        </w:rPr>
        <w:t xml:space="preserve"> </w:t>
      </w:r>
      <w:r w:rsidRPr="00CF70CF">
        <w:rPr>
          <w:rFonts w:ascii="Times New Roman" w:eastAsia="Calibri" w:hAnsi="Times New Roman" w:cs="Times New Roman"/>
        </w:rPr>
        <w:t>na</w:t>
      </w:r>
      <w:r w:rsidR="006E0DAA" w:rsidRPr="00CF70CF">
        <w:rPr>
          <w:rFonts w:ascii="Times New Roman" w:eastAsia="Calibri" w:hAnsi="Times New Roman" w:cs="Times New Roman"/>
        </w:rPr>
        <w:t xml:space="preserve"> </w:t>
      </w:r>
      <w:r w:rsidRPr="00CF70CF">
        <w:rPr>
          <w:rFonts w:ascii="Times New Roman" w:eastAsia="Calibri" w:hAnsi="Times New Roman" w:cs="Times New Roman"/>
        </w:rPr>
        <w:t>podstawie</w:t>
      </w:r>
      <w:r w:rsidR="006E0DAA" w:rsidRPr="00CF70CF">
        <w:rPr>
          <w:rFonts w:ascii="Times New Roman" w:eastAsia="Calibri" w:hAnsi="Times New Roman" w:cs="Times New Roman"/>
        </w:rPr>
        <w:t xml:space="preserve"> </w:t>
      </w:r>
      <w:r w:rsidRPr="00CF70CF">
        <w:rPr>
          <w:rFonts w:ascii="Times New Roman" w:eastAsia="Calibri" w:hAnsi="Times New Roman" w:cs="Times New Roman"/>
        </w:rPr>
        <w:t>art.</w:t>
      </w:r>
      <w:r w:rsidR="006E0DAA" w:rsidRPr="00CF70CF">
        <w:rPr>
          <w:rFonts w:ascii="Times New Roman" w:eastAsia="Calibri" w:hAnsi="Times New Roman" w:cs="Times New Roman"/>
        </w:rPr>
        <w:t xml:space="preserve"> </w:t>
      </w:r>
      <w:r w:rsidRPr="00CF70CF">
        <w:rPr>
          <w:rFonts w:ascii="Times New Roman" w:eastAsia="Calibri" w:hAnsi="Times New Roman" w:cs="Times New Roman"/>
        </w:rPr>
        <w:t>110</w:t>
      </w:r>
      <w:r w:rsidR="006E0DAA" w:rsidRPr="00CF70CF">
        <w:rPr>
          <w:rFonts w:ascii="Times New Roman" w:eastAsia="Calibri" w:hAnsi="Times New Roman" w:cs="Times New Roman"/>
        </w:rPr>
        <w:t xml:space="preserve"> </w:t>
      </w:r>
      <w:r w:rsidRPr="00CF70CF">
        <w:rPr>
          <w:rFonts w:ascii="Times New Roman" w:eastAsia="Calibri" w:hAnsi="Times New Roman" w:cs="Times New Roman"/>
        </w:rPr>
        <w:t>ustawy</w:t>
      </w:r>
      <w:r w:rsidR="006E0DAA" w:rsidRPr="00CF70CF">
        <w:rPr>
          <w:rFonts w:ascii="Times New Roman" w:eastAsia="Calibri" w:hAnsi="Times New Roman" w:cs="Times New Roman"/>
        </w:rPr>
        <w:t xml:space="preserve"> </w:t>
      </w:r>
      <w:proofErr w:type="spellStart"/>
      <w:r w:rsidRPr="00CF70CF">
        <w:rPr>
          <w:rFonts w:ascii="Times New Roman" w:eastAsia="Calibri" w:hAnsi="Times New Roman" w:cs="Times New Roman"/>
        </w:rPr>
        <w:t>Pzp</w:t>
      </w:r>
      <w:proofErr w:type="spellEnd"/>
      <w:r w:rsidR="006E0DAA" w:rsidRPr="00CF70CF">
        <w:rPr>
          <w:rFonts w:ascii="Times New Roman" w:eastAsia="Calibri" w:hAnsi="Times New Roman" w:cs="Times New Roman"/>
        </w:rPr>
        <w:t xml:space="preserve"> </w:t>
      </w:r>
      <w:r w:rsidRPr="00CF70CF">
        <w:rPr>
          <w:rFonts w:ascii="Times New Roman" w:eastAsia="Calibri" w:hAnsi="Times New Roman" w:cs="Times New Roman"/>
        </w:rPr>
        <w:t>podjąłem</w:t>
      </w:r>
      <w:r w:rsidR="006E0DAA" w:rsidRPr="00CF70CF">
        <w:rPr>
          <w:rFonts w:ascii="Times New Roman" w:eastAsia="Calibri" w:hAnsi="Times New Roman" w:cs="Times New Roman"/>
        </w:rPr>
        <w:t xml:space="preserve"> </w:t>
      </w:r>
      <w:r w:rsidRPr="00CF70CF">
        <w:rPr>
          <w:rFonts w:ascii="Times New Roman" w:eastAsia="Calibri" w:hAnsi="Times New Roman" w:cs="Times New Roman"/>
        </w:rPr>
        <w:t>następujące</w:t>
      </w:r>
      <w:r w:rsidR="006E0DAA" w:rsidRPr="00CF70CF">
        <w:rPr>
          <w:rFonts w:ascii="Times New Roman" w:eastAsia="Calibri" w:hAnsi="Times New Roman" w:cs="Times New Roman"/>
        </w:rPr>
        <w:t xml:space="preserve"> </w:t>
      </w:r>
      <w:r w:rsidRPr="00CF70CF">
        <w:rPr>
          <w:rFonts w:ascii="Times New Roman" w:eastAsia="Calibri" w:hAnsi="Times New Roman" w:cs="Times New Roman"/>
        </w:rPr>
        <w:t>środki</w:t>
      </w:r>
      <w:r w:rsidR="006E0DAA" w:rsidRPr="00CF70CF">
        <w:rPr>
          <w:rFonts w:ascii="Times New Roman" w:eastAsia="Calibri" w:hAnsi="Times New Roman" w:cs="Times New Roman"/>
        </w:rPr>
        <w:t xml:space="preserve"> </w:t>
      </w:r>
      <w:r w:rsidRPr="00CF70CF">
        <w:rPr>
          <w:rFonts w:ascii="Times New Roman" w:eastAsia="Calibri" w:hAnsi="Times New Roman" w:cs="Times New Roman"/>
        </w:rPr>
        <w:t>naprawcze:</w:t>
      </w:r>
      <w:r w:rsidR="006E0DAA" w:rsidRPr="00CF70CF">
        <w:rPr>
          <w:rFonts w:ascii="Times New Roman" w:eastAsia="Calibri" w:hAnsi="Times New Roman" w:cs="Times New Roman"/>
        </w:rPr>
        <w:t xml:space="preserve"> </w:t>
      </w:r>
      <w:r w:rsidRPr="00CF70CF">
        <w:rPr>
          <w:rFonts w:ascii="Times New Roman" w:eastAsia="Calibri" w:hAnsi="Times New Roman" w:cs="Times New Roman"/>
        </w:rPr>
        <w:t>..................................</w:t>
      </w:r>
      <w:r w:rsidR="006E0DAA" w:rsidRPr="00CF70CF">
        <w:rPr>
          <w:rFonts w:ascii="Times New Roman" w:eastAsia="Calibri" w:hAnsi="Times New Roman" w:cs="Times New Roman"/>
        </w:rPr>
        <w:t xml:space="preserve"> </w:t>
      </w:r>
      <w:r w:rsidRPr="00CF70CF">
        <w:rPr>
          <w:rFonts w:ascii="Times New Roman" w:eastAsia="Calibri" w:hAnsi="Times New Roman" w:cs="Times New Roman"/>
        </w:rPr>
        <w:t>–</w:t>
      </w:r>
      <w:r w:rsidR="006E0DAA" w:rsidRPr="00CF70CF">
        <w:rPr>
          <w:rFonts w:ascii="Times New Roman" w:eastAsia="Calibri" w:hAnsi="Times New Roman" w:cs="Times New Roman"/>
        </w:rPr>
        <w:t xml:space="preserve"> </w:t>
      </w:r>
      <w:r w:rsidRPr="00CF70CF">
        <w:rPr>
          <w:rFonts w:ascii="Times New Roman" w:eastAsia="Calibri" w:hAnsi="Times New Roman" w:cs="Times New Roman"/>
        </w:rPr>
        <w:t>stanowiące</w:t>
      </w:r>
      <w:r w:rsidR="006E0DAA" w:rsidRPr="00CF70CF">
        <w:rPr>
          <w:rFonts w:ascii="Times New Roman" w:eastAsia="Calibri" w:hAnsi="Times New Roman" w:cs="Times New Roman"/>
        </w:rPr>
        <w:t xml:space="preserve"> </w:t>
      </w:r>
      <w:r w:rsidRPr="00CF70CF">
        <w:rPr>
          <w:rFonts w:ascii="Times New Roman" w:eastAsia="Calibri" w:hAnsi="Times New Roman" w:cs="Times New Roman"/>
        </w:rPr>
        <w:t>załącznik</w:t>
      </w:r>
      <w:r w:rsidR="006E0DAA" w:rsidRPr="00CF70CF">
        <w:rPr>
          <w:rFonts w:ascii="Times New Roman" w:eastAsia="Calibri" w:hAnsi="Times New Roman" w:cs="Times New Roman"/>
        </w:rPr>
        <w:t xml:space="preserve"> </w:t>
      </w:r>
      <w:r w:rsidRPr="00CF70CF">
        <w:rPr>
          <w:rFonts w:ascii="Times New Roman" w:eastAsia="Calibri" w:hAnsi="Times New Roman" w:cs="Times New Roman"/>
        </w:rPr>
        <w:t>do</w:t>
      </w:r>
      <w:r w:rsidR="006E0DAA" w:rsidRPr="00CF70CF">
        <w:rPr>
          <w:rFonts w:ascii="Times New Roman" w:eastAsia="Calibri" w:hAnsi="Times New Roman" w:cs="Times New Roman"/>
        </w:rPr>
        <w:t xml:space="preserve"> </w:t>
      </w:r>
      <w:r w:rsidRPr="00CF70CF">
        <w:rPr>
          <w:rFonts w:ascii="Times New Roman" w:eastAsia="Calibri" w:hAnsi="Times New Roman" w:cs="Times New Roman"/>
        </w:rPr>
        <w:t>niniejszego</w:t>
      </w:r>
      <w:r w:rsidR="006E0DAA" w:rsidRPr="00CF70CF">
        <w:rPr>
          <w:rFonts w:ascii="Times New Roman" w:eastAsia="Calibri" w:hAnsi="Times New Roman" w:cs="Times New Roman"/>
        </w:rPr>
        <w:t xml:space="preserve"> </w:t>
      </w:r>
      <w:r w:rsidRPr="00CF70CF">
        <w:rPr>
          <w:rFonts w:ascii="Times New Roman" w:eastAsia="Calibri" w:hAnsi="Times New Roman" w:cs="Times New Roman"/>
        </w:rPr>
        <w:t>oświadczenia...................................................</w:t>
      </w:r>
    </w:p>
    <w:p w14:paraId="2279AB99" w14:textId="77777777" w:rsidR="00133339" w:rsidRPr="00CF70CF" w:rsidRDefault="00133339" w:rsidP="00607ECF">
      <w:pPr>
        <w:spacing w:after="0"/>
        <w:rPr>
          <w:rFonts w:ascii="Times New Roman" w:eastAsia="Calibri" w:hAnsi="Times New Roman" w:cs="Times New Roman"/>
          <w:sz w:val="12"/>
          <w:szCs w:val="12"/>
        </w:rPr>
      </w:pPr>
    </w:p>
    <w:p w14:paraId="30B8C3F5" w14:textId="77777777" w:rsidR="00864BD6" w:rsidRPr="00CF70CF" w:rsidRDefault="00864BD6" w:rsidP="00607ECF">
      <w:pPr>
        <w:spacing w:after="0"/>
        <w:rPr>
          <w:rFonts w:ascii="Times New Roman" w:hAnsi="Times New Roman" w:cs="Times New Roman"/>
          <w:b/>
          <w:bCs/>
        </w:rPr>
      </w:pPr>
      <w:r w:rsidRPr="00CF70CF">
        <w:rPr>
          <w:rFonts w:ascii="Times New Roman" w:hAnsi="Times New Roman" w:cs="Times New Roman"/>
        </w:rPr>
        <w:t>Oświadczam,</w:t>
      </w:r>
      <w:r w:rsidR="006E0DAA" w:rsidRPr="00CF70CF">
        <w:rPr>
          <w:rFonts w:ascii="Times New Roman" w:hAnsi="Times New Roman" w:cs="Times New Roman"/>
        </w:rPr>
        <w:t xml:space="preserve"> </w:t>
      </w:r>
      <w:r w:rsidRPr="00CF70CF">
        <w:rPr>
          <w:rFonts w:ascii="Times New Roman" w:hAnsi="Times New Roman" w:cs="Times New Roman"/>
        </w:rPr>
        <w:t>że</w:t>
      </w:r>
      <w:r w:rsidR="006E0DAA" w:rsidRPr="00CF70CF">
        <w:rPr>
          <w:rFonts w:ascii="Times New Roman" w:hAnsi="Times New Roman" w:cs="Times New Roman"/>
        </w:rPr>
        <w:t xml:space="preserve"> </w:t>
      </w:r>
      <w:r w:rsidRPr="00CF70CF">
        <w:rPr>
          <w:rFonts w:ascii="Times New Roman" w:hAnsi="Times New Roman" w:cs="Times New Roman"/>
        </w:rPr>
        <w:t>zachodzą</w:t>
      </w:r>
      <w:r w:rsidR="006E0DAA" w:rsidRPr="00CF70CF">
        <w:rPr>
          <w:rFonts w:ascii="Times New Roman" w:hAnsi="Times New Roman" w:cs="Times New Roman"/>
        </w:rPr>
        <w:t xml:space="preserve"> </w:t>
      </w:r>
      <w:r w:rsidRPr="00CF70CF">
        <w:rPr>
          <w:rFonts w:ascii="Times New Roman" w:hAnsi="Times New Roman" w:cs="Times New Roman"/>
        </w:rPr>
        <w:t>w</w:t>
      </w:r>
      <w:r w:rsidR="006E0DAA" w:rsidRPr="00CF70CF">
        <w:rPr>
          <w:rFonts w:ascii="Times New Roman" w:hAnsi="Times New Roman" w:cs="Times New Roman"/>
        </w:rPr>
        <w:t xml:space="preserve"> </w:t>
      </w:r>
      <w:r w:rsidRPr="00CF70CF">
        <w:rPr>
          <w:rFonts w:ascii="Times New Roman" w:hAnsi="Times New Roman" w:cs="Times New Roman"/>
        </w:rPr>
        <w:t>stosunku</w:t>
      </w:r>
      <w:r w:rsidR="006E0DAA" w:rsidRPr="00CF70CF">
        <w:rPr>
          <w:rFonts w:ascii="Times New Roman" w:hAnsi="Times New Roman" w:cs="Times New Roman"/>
        </w:rPr>
        <w:t xml:space="preserve"> </w:t>
      </w:r>
      <w:r w:rsidRPr="00CF70CF">
        <w:rPr>
          <w:rFonts w:ascii="Times New Roman" w:hAnsi="Times New Roman" w:cs="Times New Roman"/>
        </w:rPr>
        <w:t>do</w:t>
      </w:r>
      <w:r w:rsidR="006E0DAA" w:rsidRPr="00CF70CF">
        <w:rPr>
          <w:rFonts w:ascii="Times New Roman" w:hAnsi="Times New Roman" w:cs="Times New Roman"/>
        </w:rPr>
        <w:t xml:space="preserve"> </w:t>
      </w:r>
      <w:r w:rsidRPr="00CF70CF">
        <w:rPr>
          <w:rFonts w:ascii="Times New Roman" w:hAnsi="Times New Roman" w:cs="Times New Roman"/>
        </w:rPr>
        <w:t>mnie</w:t>
      </w:r>
      <w:r w:rsidR="006E0DAA" w:rsidRPr="00CF70CF">
        <w:rPr>
          <w:rFonts w:ascii="Times New Roman" w:hAnsi="Times New Roman" w:cs="Times New Roman"/>
        </w:rPr>
        <w:t xml:space="preserve"> </w:t>
      </w:r>
      <w:r w:rsidRPr="00CF70CF">
        <w:rPr>
          <w:rFonts w:ascii="Times New Roman" w:hAnsi="Times New Roman" w:cs="Times New Roman"/>
        </w:rPr>
        <w:t>podstawy</w:t>
      </w:r>
      <w:r w:rsidR="006E0DAA" w:rsidRPr="00CF70CF">
        <w:rPr>
          <w:rFonts w:ascii="Times New Roman" w:hAnsi="Times New Roman" w:cs="Times New Roman"/>
        </w:rPr>
        <w:t xml:space="preserve"> </w:t>
      </w:r>
      <w:r w:rsidRPr="00CF70CF">
        <w:rPr>
          <w:rFonts w:ascii="Times New Roman" w:hAnsi="Times New Roman" w:cs="Times New Roman"/>
        </w:rPr>
        <w:t>wykluczenia</w:t>
      </w:r>
      <w:r w:rsidR="006E0DAA" w:rsidRPr="00CF70CF">
        <w:rPr>
          <w:rFonts w:ascii="Times New Roman" w:hAnsi="Times New Roman" w:cs="Times New Roman"/>
        </w:rPr>
        <w:t xml:space="preserve"> </w:t>
      </w:r>
      <w:r w:rsidRPr="00CF70CF">
        <w:rPr>
          <w:rFonts w:ascii="Times New Roman" w:hAnsi="Times New Roman" w:cs="Times New Roman"/>
        </w:rPr>
        <w:t>na</w:t>
      </w:r>
      <w:r w:rsidR="006E0DAA" w:rsidRPr="00CF70CF">
        <w:rPr>
          <w:rFonts w:ascii="Times New Roman" w:hAnsi="Times New Roman" w:cs="Times New Roman"/>
        </w:rPr>
        <w:t xml:space="preserve"> </w:t>
      </w:r>
      <w:r w:rsidRPr="00CF70CF">
        <w:rPr>
          <w:rFonts w:ascii="Times New Roman" w:hAnsi="Times New Roman" w:cs="Times New Roman"/>
        </w:rPr>
        <w:t>podstawie</w:t>
      </w:r>
      <w:r w:rsidR="006E0DAA" w:rsidRPr="00CF70CF">
        <w:rPr>
          <w:rFonts w:ascii="Times New Roman" w:hAnsi="Times New Roman" w:cs="Times New Roman"/>
        </w:rPr>
        <w:t xml:space="preserve"> </w:t>
      </w:r>
      <w:r w:rsidRPr="00CF70CF">
        <w:rPr>
          <w:rFonts w:ascii="Times New Roman" w:hAnsi="Times New Roman" w:cs="Times New Roman"/>
        </w:rPr>
        <w:t>art.</w:t>
      </w:r>
      <w:r w:rsidR="006E0DAA" w:rsidRPr="00CF70CF">
        <w:rPr>
          <w:rFonts w:ascii="Times New Roman" w:hAnsi="Times New Roman" w:cs="Times New Roman"/>
        </w:rPr>
        <w:t xml:space="preserve"> </w:t>
      </w:r>
      <w:r w:rsidRPr="00CF70CF">
        <w:rPr>
          <w:rFonts w:ascii="Times New Roman" w:hAnsi="Times New Roman" w:cs="Times New Roman"/>
        </w:rPr>
        <w:t>7</w:t>
      </w:r>
      <w:r w:rsidR="006E0DAA" w:rsidRPr="00CF70CF">
        <w:rPr>
          <w:rFonts w:ascii="Times New Roman" w:hAnsi="Times New Roman" w:cs="Times New Roman"/>
        </w:rPr>
        <w:t xml:space="preserve"> </w:t>
      </w:r>
      <w:r w:rsidRPr="00CF70CF">
        <w:rPr>
          <w:rFonts w:ascii="Times New Roman" w:hAnsi="Times New Roman" w:cs="Times New Roman"/>
        </w:rPr>
        <w:t>ust.</w:t>
      </w:r>
      <w:r w:rsidR="006E0DAA" w:rsidRPr="00CF70CF">
        <w:rPr>
          <w:rFonts w:ascii="Times New Roman" w:hAnsi="Times New Roman" w:cs="Times New Roman"/>
        </w:rPr>
        <w:t xml:space="preserve"> </w:t>
      </w:r>
      <w:r w:rsidRPr="00CF70CF">
        <w:rPr>
          <w:rFonts w:ascii="Times New Roman" w:hAnsi="Times New Roman" w:cs="Times New Roman"/>
        </w:rPr>
        <w:t>1</w:t>
      </w:r>
      <w:r w:rsidR="006E0DAA" w:rsidRPr="00CF70CF">
        <w:rPr>
          <w:rFonts w:ascii="Times New Roman" w:hAnsi="Times New Roman" w:cs="Times New Roman"/>
        </w:rPr>
        <w:t xml:space="preserve"> </w:t>
      </w:r>
      <w:r w:rsidRPr="00CF70CF">
        <w:rPr>
          <w:rFonts w:ascii="Times New Roman" w:hAnsi="Times New Roman" w:cs="Times New Roman"/>
        </w:rPr>
        <w:t>ustawy</w:t>
      </w:r>
      <w:r w:rsidR="006E0DAA" w:rsidRPr="00CF70CF">
        <w:rPr>
          <w:rStyle w:val="apple-converted-space"/>
          <w:rFonts w:ascii="Times New Roman" w:hAnsi="Times New Roman" w:cs="Times New Roman"/>
        </w:rPr>
        <w:t xml:space="preserve"> </w:t>
      </w:r>
      <w:r w:rsidRPr="00CF70CF">
        <w:rPr>
          <w:rFonts w:ascii="Times New Roman" w:hAnsi="Times New Roman" w:cs="Times New Roman"/>
        </w:rPr>
        <w:t>z</w:t>
      </w:r>
      <w:r w:rsidR="006E0DAA" w:rsidRPr="00CF70CF">
        <w:rPr>
          <w:rFonts w:ascii="Times New Roman" w:hAnsi="Times New Roman" w:cs="Times New Roman"/>
        </w:rPr>
        <w:t xml:space="preserve"> </w:t>
      </w:r>
      <w:r w:rsidRPr="00CF70CF">
        <w:rPr>
          <w:rFonts w:ascii="Times New Roman" w:hAnsi="Times New Roman" w:cs="Times New Roman"/>
        </w:rPr>
        <w:t>dnia</w:t>
      </w:r>
      <w:r w:rsidR="006E0DAA" w:rsidRPr="00CF70CF">
        <w:rPr>
          <w:rFonts w:ascii="Times New Roman" w:hAnsi="Times New Roman" w:cs="Times New Roman"/>
        </w:rPr>
        <w:t xml:space="preserve"> </w:t>
      </w:r>
      <w:r w:rsidRPr="00CF70CF">
        <w:rPr>
          <w:rFonts w:ascii="Times New Roman" w:hAnsi="Times New Roman" w:cs="Times New Roman"/>
        </w:rPr>
        <w:t>13</w:t>
      </w:r>
      <w:r w:rsidR="006E0DAA" w:rsidRPr="00CF70CF">
        <w:rPr>
          <w:rFonts w:ascii="Times New Roman" w:hAnsi="Times New Roman" w:cs="Times New Roman"/>
        </w:rPr>
        <w:t xml:space="preserve"> </w:t>
      </w:r>
      <w:r w:rsidRPr="00CF70CF">
        <w:rPr>
          <w:rFonts w:ascii="Times New Roman" w:hAnsi="Times New Roman" w:cs="Times New Roman"/>
        </w:rPr>
        <w:t>kwietnia</w:t>
      </w:r>
      <w:r w:rsidR="006E0DAA" w:rsidRPr="00CF70CF">
        <w:rPr>
          <w:rFonts w:ascii="Times New Roman" w:hAnsi="Times New Roman" w:cs="Times New Roman"/>
        </w:rPr>
        <w:t xml:space="preserve"> </w:t>
      </w:r>
      <w:r w:rsidRPr="00CF70CF">
        <w:rPr>
          <w:rFonts w:ascii="Times New Roman" w:hAnsi="Times New Roman" w:cs="Times New Roman"/>
        </w:rPr>
        <w:t>2022</w:t>
      </w:r>
      <w:r w:rsidR="006E0DAA" w:rsidRPr="00CF70CF">
        <w:rPr>
          <w:rFonts w:ascii="Times New Roman" w:hAnsi="Times New Roman" w:cs="Times New Roman"/>
        </w:rPr>
        <w:t xml:space="preserve"> </w:t>
      </w:r>
      <w:r w:rsidRPr="00CF70CF">
        <w:rPr>
          <w:rFonts w:ascii="Times New Roman" w:hAnsi="Times New Roman" w:cs="Times New Roman"/>
        </w:rPr>
        <w:t>r.</w:t>
      </w:r>
      <w:r w:rsidR="006E0DAA" w:rsidRPr="00CF70CF">
        <w:rPr>
          <w:rFonts w:ascii="Times New Roman" w:hAnsi="Times New Roman" w:cs="Times New Roman"/>
        </w:rPr>
        <w:t xml:space="preserve"> </w:t>
      </w:r>
      <w:r w:rsidRPr="00CF70CF">
        <w:rPr>
          <w:rFonts w:ascii="Times New Roman" w:hAnsi="Times New Roman" w:cs="Times New Roman"/>
        </w:rPr>
        <w:t>o</w:t>
      </w:r>
      <w:r w:rsidR="006E0DAA" w:rsidRPr="00CF70CF">
        <w:rPr>
          <w:rFonts w:ascii="Times New Roman" w:hAnsi="Times New Roman" w:cs="Times New Roman"/>
        </w:rPr>
        <w:t xml:space="preserve"> </w:t>
      </w:r>
      <w:r w:rsidRPr="00CF70CF">
        <w:rPr>
          <w:rFonts w:ascii="Times New Roman" w:hAnsi="Times New Roman" w:cs="Times New Roman"/>
        </w:rPr>
        <w:t>szczególnych</w:t>
      </w:r>
      <w:r w:rsidR="006E0DAA" w:rsidRPr="00CF70CF">
        <w:rPr>
          <w:rFonts w:ascii="Times New Roman" w:hAnsi="Times New Roman" w:cs="Times New Roman"/>
        </w:rPr>
        <w:t xml:space="preserve"> </w:t>
      </w:r>
      <w:r w:rsidRPr="00CF70CF">
        <w:rPr>
          <w:rFonts w:ascii="Times New Roman" w:hAnsi="Times New Roman" w:cs="Times New Roman"/>
        </w:rPr>
        <w:t>rozwiązaniach</w:t>
      </w:r>
      <w:r w:rsidR="006E0DAA" w:rsidRPr="00CF70CF">
        <w:rPr>
          <w:rFonts w:ascii="Times New Roman" w:hAnsi="Times New Roman" w:cs="Times New Roman"/>
        </w:rPr>
        <w:t xml:space="preserve"> </w:t>
      </w:r>
      <w:r w:rsidRPr="00CF70CF">
        <w:rPr>
          <w:rFonts w:ascii="Times New Roman" w:hAnsi="Times New Roman" w:cs="Times New Roman"/>
        </w:rPr>
        <w:t>w</w:t>
      </w:r>
      <w:r w:rsidR="006E0DAA" w:rsidRPr="00CF70CF">
        <w:rPr>
          <w:rFonts w:ascii="Times New Roman" w:hAnsi="Times New Roman" w:cs="Times New Roman"/>
        </w:rPr>
        <w:t xml:space="preserve"> </w:t>
      </w:r>
      <w:r w:rsidRPr="00CF70CF">
        <w:rPr>
          <w:rFonts w:ascii="Times New Roman" w:hAnsi="Times New Roman" w:cs="Times New Roman"/>
        </w:rPr>
        <w:t>zakresie</w:t>
      </w:r>
      <w:r w:rsidR="006E0DAA" w:rsidRPr="00CF70CF">
        <w:rPr>
          <w:rFonts w:ascii="Times New Roman" w:hAnsi="Times New Roman" w:cs="Times New Roman"/>
        </w:rPr>
        <w:t xml:space="preserve"> </w:t>
      </w:r>
      <w:r w:rsidRPr="00CF70CF">
        <w:rPr>
          <w:rFonts w:ascii="Times New Roman" w:hAnsi="Times New Roman" w:cs="Times New Roman"/>
        </w:rPr>
        <w:t>przeciwdziałania</w:t>
      </w:r>
      <w:r w:rsidR="006E0DAA" w:rsidRPr="00CF70CF">
        <w:rPr>
          <w:rFonts w:ascii="Times New Roman" w:hAnsi="Times New Roman" w:cs="Times New Roman"/>
        </w:rPr>
        <w:t xml:space="preserve"> </w:t>
      </w:r>
      <w:r w:rsidRPr="00CF70CF">
        <w:rPr>
          <w:rFonts w:ascii="Times New Roman" w:hAnsi="Times New Roman" w:cs="Times New Roman"/>
        </w:rPr>
        <w:t>wspieraniu</w:t>
      </w:r>
      <w:r w:rsidR="006E0DAA" w:rsidRPr="00CF70CF">
        <w:rPr>
          <w:rFonts w:ascii="Times New Roman" w:hAnsi="Times New Roman" w:cs="Times New Roman"/>
        </w:rPr>
        <w:t xml:space="preserve"> </w:t>
      </w:r>
      <w:r w:rsidRPr="00CF70CF">
        <w:rPr>
          <w:rFonts w:ascii="Times New Roman" w:hAnsi="Times New Roman" w:cs="Times New Roman"/>
        </w:rPr>
        <w:t>agresji</w:t>
      </w:r>
      <w:r w:rsidR="006E0DAA" w:rsidRPr="00CF70CF">
        <w:rPr>
          <w:rFonts w:ascii="Times New Roman" w:hAnsi="Times New Roman" w:cs="Times New Roman"/>
        </w:rPr>
        <w:t xml:space="preserve"> </w:t>
      </w:r>
      <w:r w:rsidRPr="00CF70CF">
        <w:rPr>
          <w:rFonts w:ascii="Times New Roman" w:hAnsi="Times New Roman" w:cs="Times New Roman"/>
        </w:rPr>
        <w:t>na</w:t>
      </w:r>
      <w:r w:rsidR="006E0DAA" w:rsidRPr="00CF70CF">
        <w:rPr>
          <w:rFonts w:ascii="Times New Roman" w:hAnsi="Times New Roman" w:cs="Times New Roman"/>
        </w:rPr>
        <w:t xml:space="preserve"> </w:t>
      </w:r>
      <w:r w:rsidRPr="00CF70CF">
        <w:rPr>
          <w:rFonts w:ascii="Times New Roman" w:hAnsi="Times New Roman" w:cs="Times New Roman"/>
        </w:rPr>
        <w:t>Ukrainę</w:t>
      </w:r>
      <w:r w:rsidR="006E0DAA" w:rsidRPr="00CF70CF">
        <w:rPr>
          <w:rFonts w:ascii="Times New Roman" w:hAnsi="Times New Roman" w:cs="Times New Roman"/>
        </w:rPr>
        <w:t xml:space="preserve"> </w:t>
      </w:r>
      <w:r w:rsidRPr="00CF70CF">
        <w:rPr>
          <w:rFonts w:ascii="Times New Roman" w:hAnsi="Times New Roman" w:cs="Times New Roman"/>
        </w:rPr>
        <w:t>oraz</w:t>
      </w:r>
      <w:r w:rsidR="006E0DAA" w:rsidRPr="00CF70CF">
        <w:rPr>
          <w:rFonts w:ascii="Times New Roman" w:hAnsi="Times New Roman" w:cs="Times New Roman"/>
        </w:rPr>
        <w:t xml:space="preserve"> </w:t>
      </w:r>
      <w:r w:rsidRPr="00CF70CF">
        <w:rPr>
          <w:rFonts w:ascii="Times New Roman" w:hAnsi="Times New Roman" w:cs="Times New Roman"/>
        </w:rPr>
        <w:t>służących</w:t>
      </w:r>
      <w:r w:rsidR="006E0DAA" w:rsidRPr="00CF70CF">
        <w:rPr>
          <w:rFonts w:ascii="Times New Roman" w:hAnsi="Times New Roman" w:cs="Times New Roman"/>
        </w:rPr>
        <w:t xml:space="preserve"> </w:t>
      </w:r>
      <w:r w:rsidRPr="00CF70CF">
        <w:rPr>
          <w:rFonts w:ascii="Times New Roman" w:hAnsi="Times New Roman" w:cs="Times New Roman"/>
        </w:rPr>
        <w:t>ochronie</w:t>
      </w:r>
      <w:r w:rsidR="006E0DAA" w:rsidRPr="00CF70CF">
        <w:rPr>
          <w:rFonts w:ascii="Times New Roman" w:hAnsi="Times New Roman" w:cs="Times New Roman"/>
        </w:rPr>
        <w:t xml:space="preserve"> </w:t>
      </w:r>
      <w:r w:rsidRPr="00CF70CF">
        <w:rPr>
          <w:rFonts w:ascii="Times New Roman" w:hAnsi="Times New Roman" w:cs="Times New Roman"/>
        </w:rPr>
        <w:t>bezpieczeństwa</w:t>
      </w:r>
      <w:r w:rsidR="006E0DAA" w:rsidRPr="00CF70CF">
        <w:rPr>
          <w:rFonts w:ascii="Times New Roman" w:hAnsi="Times New Roman" w:cs="Times New Roman"/>
        </w:rPr>
        <w:t xml:space="preserve"> </w:t>
      </w:r>
      <w:r w:rsidRPr="00CF70CF">
        <w:rPr>
          <w:rFonts w:ascii="Times New Roman" w:hAnsi="Times New Roman" w:cs="Times New Roman"/>
        </w:rPr>
        <w:t>narodowego</w:t>
      </w:r>
      <w:r w:rsidR="006E0DAA" w:rsidRPr="00CF70CF">
        <w:rPr>
          <w:rFonts w:ascii="Times New Roman" w:hAnsi="Times New Roman" w:cs="Times New Roman"/>
        </w:rPr>
        <w:t xml:space="preserve"> </w:t>
      </w:r>
      <w:r w:rsidRPr="00CF70CF">
        <w:rPr>
          <w:rFonts w:ascii="Times New Roman" w:hAnsi="Times New Roman" w:cs="Times New Roman"/>
        </w:rPr>
        <w:t>tj.</w:t>
      </w:r>
      <w:r w:rsidR="006E0DAA" w:rsidRPr="00CF70CF">
        <w:rPr>
          <w:rFonts w:ascii="Times New Roman" w:hAnsi="Times New Roman" w:cs="Times New Roman"/>
        </w:rPr>
        <w:t xml:space="preserve"> </w:t>
      </w:r>
      <w:r w:rsidRPr="00CF70CF">
        <w:rPr>
          <w:rFonts w:ascii="Times New Roman" w:hAnsi="Times New Roman" w:cs="Times New Roman"/>
          <w:b/>
          <w:bCs/>
        </w:rPr>
        <w:t>(zaznaczyć</w:t>
      </w:r>
      <w:r w:rsidR="006E0DAA" w:rsidRPr="00CF70CF">
        <w:rPr>
          <w:rFonts w:ascii="Times New Roman" w:hAnsi="Times New Roman" w:cs="Times New Roman"/>
          <w:b/>
          <w:bCs/>
        </w:rPr>
        <w:t xml:space="preserve"> </w:t>
      </w:r>
      <w:r w:rsidRPr="00CF70CF">
        <w:rPr>
          <w:rFonts w:ascii="Times New Roman" w:hAnsi="Times New Roman" w:cs="Times New Roman"/>
          <w:b/>
          <w:bCs/>
        </w:rPr>
        <w:t>podstawę</w:t>
      </w:r>
      <w:r w:rsidR="006E0DAA" w:rsidRPr="00CF70CF">
        <w:rPr>
          <w:rFonts w:ascii="Times New Roman" w:hAnsi="Times New Roman" w:cs="Times New Roman"/>
          <w:b/>
          <w:bCs/>
        </w:rPr>
        <w:t xml:space="preserve"> </w:t>
      </w:r>
      <w:r w:rsidRPr="00CF70CF">
        <w:rPr>
          <w:rFonts w:ascii="Times New Roman" w:hAnsi="Times New Roman" w:cs="Times New Roman"/>
          <w:b/>
          <w:bCs/>
        </w:rPr>
        <w:t>wykluczenia):</w:t>
      </w:r>
    </w:p>
    <w:p w14:paraId="3B424A66" w14:textId="77777777" w:rsidR="00864BD6" w:rsidRPr="00CF70CF" w:rsidRDefault="00864BD6" w:rsidP="00607ECF">
      <w:pPr>
        <w:spacing w:after="0"/>
        <w:rPr>
          <w:rFonts w:ascii="Times New Roman" w:hAnsi="Times New Roman" w:cs="Times New Roman"/>
        </w:rPr>
      </w:pPr>
      <w:r w:rsidRPr="00CF70CF">
        <w:rPr>
          <w:rFonts w:ascii="Times New Roman" w:hAnsi="Times New Roman" w:cs="Times New Roman"/>
        </w:rPr>
        <w:t>wyklucza</w:t>
      </w:r>
      <w:r w:rsidR="006E0DAA" w:rsidRPr="00CF70CF">
        <w:rPr>
          <w:rFonts w:ascii="Times New Roman" w:hAnsi="Times New Roman" w:cs="Times New Roman"/>
        </w:rPr>
        <w:t xml:space="preserve"> </w:t>
      </w:r>
      <w:r w:rsidRPr="00CF70CF">
        <w:rPr>
          <w:rFonts w:ascii="Times New Roman" w:hAnsi="Times New Roman" w:cs="Times New Roman"/>
        </w:rPr>
        <w:t>się:</w:t>
      </w:r>
    </w:p>
    <w:p w14:paraId="792CEDF6" w14:textId="77777777" w:rsidR="00864BD6" w:rsidRPr="00CF70CF" w:rsidRDefault="00864BD6" w:rsidP="00885433">
      <w:pPr>
        <w:numPr>
          <w:ilvl w:val="0"/>
          <w:numId w:val="104"/>
        </w:numPr>
        <w:spacing w:after="0"/>
        <w:rPr>
          <w:rFonts w:ascii="Times New Roman" w:hAnsi="Times New Roman" w:cs="Times New Roman"/>
        </w:rPr>
      </w:pPr>
      <w:r w:rsidRPr="00CF70CF">
        <w:rPr>
          <w:rFonts w:ascii="Times New Roman" w:hAnsi="Times New Roman" w:cs="Times New Roman"/>
        </w:rPr>
        <w:lastRenderedPageBreak/>
        <w:t>wykonawcę</w:t>
      </w:r>
      <w:r w:rsidR="006E0DAA" w:rsidRPr="00CF70CF">
        <w:rPr>
          <w:rFonts w:ascii="Times New Roman" w:hAnsi="Times New Roman" w:cs="Times New Roman"/>
        </w:rPr>
        <w:t xml:space="preserve"> </w:t>
      </w:r>
      <w:r w:rsidRPr="00CF70CF">
        <w:rPr>
          <w:rFonts w:ascii="Times New Roman" w:hAnsi="Times New Roman" w:cs="Times New Roman"/>
        </w:rPr>
        <w:t>oraz</w:t>
      </w:r>
      <w:r w:rsidR="006E0DAA" w:rsidRPr="00CF70CF">
        <w:rPr>
          <w:rFonts w:ascii="Times New Roman" w:hAnsi="Times New Roman" w:cs="Times New Roman"/>
        </w:rPr>
        <w:t xml:space="preserve"> </w:t>
      </w:r>
      <w:r w:rsidRPr="00CF70CF">
        <w:rPr>
          <w:rFonts w:ascii="Times New Roman" w:hAnsi="Times New Roman" w:cs="Times New Roman"/>
        </w:rPr>
        <w:t>uczestnika</w:t>
      </w:r>
      <w:r w:rsidR="006E0DAA" w:rsidRPr="00CF70CF">
        <w:rPr>
          <w:rFonts w:ascii="Times New Roman" w:hAnsi="Times New Roman" w:cs="Times New Roman"/>
        </w:rPr>
        <w:t xml:space="preserve"> </w:t>
      </w:r>
      <w:r w:rsidRPr="00CF70CF">
        <w:rPr>
          <w:rFonts w:ascii="Times New Roman" w:hAnsi="Times New Roman" w:cs="Times New Roman"/>
        </w:rPr>
        <w:t>konkursu</w:t>
      </w:r>
      <w:r w:rsidR="006E0DAA" w:rsidRPr="00CF70CF">
        <w:rPr>
          <w:rFonts w:ascii="Times New Roman" w:hAnsi="Times New Roman" w:cs="Times New Roman"/>
        </w:rPr>
        <w:t xml:space="preserve"> </w:t>
      </w:r>
      <w:r w:rsidRPr="00CF70CF">
        <w:rPr>
          <w:rFonts w:ascii="Times New Roman" w:hAnsi="Times New Roman" w:cs="Times New Roman"/>
        </w:rPr>
        <w:t>wymienionego</w:t>
      </w:r>
      <w:r w:rsidR="006E0DAA" w:rsidRPr="00CF70CF">
        <w:rPr>
          <w:rFonts w:ascii="Times New Roman" w:hAnsi="Times New Roman" w:cs="Times New Roman"/>
        </w:rPr>
        <w:t xml:space="preserve"> </w:t>
      </w:r>
      <w:r w:rsidRPr="00CF70CF">
        <w:rPr>
          <w:rFonts w:ascii="Times New Roman" w:hAnsi="Times New Roman" w:cs="Times New Roman"/>
        </w:rPr>
        <w:t>w</w:t>
      </w:r>
      <w:r w:rsidR="006E0DAA" w:rsidRPr="00CF70CF">
        <w:rPr>
          <w:rFonts w:ascii="Times New Roman" w:hAnsi="Times New Roman" w:cs="Times New Roman"/>
        </w:rPr>
        <w:t xml:space="preserve"> </w:t>
      </w:r>
      <w:r w:rsidRPr="00CF70CF">
        <w:rPr>
          <w:rFonts w:ascii="Times New Roman" w:hAnsi="Times New Roman" w:cs="Times New Roman"/>
        </w:rPr>
        <w:t>wykazach</w:t>
      </w:r>
      <w:r w:rsidR="006E0DAA" w:rsidRPr="00CF70CF">
        <w:rPr>
          <w:rFonts w:ascii="Times New Roman" w:hAnsi="Times New Roman" w:cs="Times New Roman"/>
        </w:rPr>
        <w:t xml:space="preserve"> </w:t>
      </w:r>
      <w:r w:rsidRPr="00CF70CF">
        <w:rPr>
          <w:rFonts w:ascii="Times New Roman" w:hAnsi="Times New Roman" w:cs="Times New Roman"/>
        </w:rPr>
        <w:t>określonych</w:t>
      </w:r>
      <w:r w:rsidR="006E0DAA" w:rsidRPr="00CF70CF">
        <w:rPr>
          <w:rFonts w:ascii="Times New Roman" w:hAnsi="Times New Roman" w:cs="Times New Roman"/>
        </w:rPr>
        <w:t xml:space="preserve"> </w:t>
      </w:r>
      <w:r w:rsidRPr="00CF70CF">
        <w:rPr>
          <w:rFonts w:ascii="Times New Roman" w:hAnsi="Times New Roman" w:cs="Times New Roman"/>
        </w:rPr>
        <w:t>w</w:t>
      </w:r>
      <w:r w:rsidR="006E0DAA" w:rsidRPr="00CF70CF">
        <w:rPr>
          <w:rFonts w:ascii="Times New Roman" w:hAnsi="Times New Roman" w:cs="Times New Roman"/>
        </w:rPr>
        <w:t xml:space="preserve"> </w:t>
      </w:r>
      <w:r w:rsidRPr="00CF70CF">
        <w:rPr>
          <w:rFonts w:ascii="Times New Roman" w:hAnsi="Times New Roman" w:cs="Times New Roman"/>
        </w:rPr>
        <w:t>rozporządzeniu</w:t>
      </w:r>
      <w:r w:rsidR="006E0DAA" w:rsidRPr="00CF70CF">
        <w:rPr>
          <w:rFonts w:ascii="Times New Roman" w:hAnsi="Times New Roman" w:cs="Times New Roman"/>
        </w:rPr>
        <w:t xml:space="preserve"> </w:t>
      </w:r>
      <w:r w:rsidRPr="00CF70CF">
        <w:rPr>
          <w:rFonts w:ascii="Times New Roman" w:hAnsi="Times New Roman" w:cs="Times New Roman"/>
        </w:rPr>
        <w:t>765/2006</w:t>
      </w:r>
      <w:r w:rsidR="006E0DAA" w:rsidRPr="00CF70CF">
        <w:rPr>
          <w:rFonts w:ascii="Times New Roman" w:hAnsi="Times New Roman" w:cs="Times New Roman"/>
        </w:rPr>
        <w:t xml:space="preserve"> </w:t>
      </w:r>
      <w:r w:rsidRPr="00CF70CF">
        <w:rPr>
          <w:rFonts w:ascii="Times New Roman" w:hAnsi="Times New Roman" w:cs="Times New Roman"/>
        </w:rPr>
        <w:t>i</w:t>
      </w:r>
      <w:r w:rsidR="006E0DAA" w:rsidRPr="00CF70CF">
        <w:rPr>
          <w:rFonts w:ascii="Times New Roman" w:hAnsi="Times New Roman" w:cs="Times New Roman"/>
        </w:rPr>
        <w:t xml:space="preserve"> </w:t>
      </w:r>
      <w:r w:rsidRPr="00CF70CF">
        <w:rPr>
          <w:rFonts w:ascii="Times New Roman" w:hAnsi="Times New Roman" w:cs="Times New Roman"/>
        </w:rPr>
        <w:t>rozporządzeniu</w:t>
      </w:r>
      <w:r w:rsidR="006E0DAA" w:rsidRPr="00CF70CF">
        <w:rPr>
          <w:rFonts w:ascii="Times New Roman" w:hAnsi="Times New Roman" w:cs="Times New Roman"/>
        </w:rPr>
        <w:t xml:space="preserve"> </w:t>
      </w:r>
      <w:r w:rsidRPr="00CF70CF">
        <w:rPr>
          <w:rFonts w:ascii="Times New Roman" w:hAnsi="Times New Roman" w:cs="Times New Roman"/>
        </w:rPr>
        <w:t>269/2014</w:t>
      </w:r>
      <w:r w:rsidR="006E0DAA" w:rsidRPr="00CF70CF">
        <w:rPr>
          <w:rFonts w:ascii="Times New Roman" w:hAnsi="Times New Roman" w:cs="Times New Roman"/>
        </w:rPr>
        <w:t xml:space="preserve"> </w:t>
      </w:r>
      <w:r w:rsidRPr="00CF70CF">
        <w:rPr>
          <w:rFonts w:ascii="Times New Roman" w:hAnsi="Times New Roman" w:cs="Times New Roman"/>
        </w:rPr>
        <w:t>albo</w:t>
      </w:r>
      <w:r w:rsidR="006E0DAA" w:rsidRPr="00CF70CF">
        <w:rPr>
          <w:rFonts w:ascii="Times New Roman" w:hAnsi="Times New Roman" w:cs="Times New Roman"/>
        </w:rPr>
        <w:t xml:space="preserve"> </w:t>
      </w:r>
      <w:r w:rsidRPr="00CF70CF">
        <w:rPr>
          <w:rFonts w:ascii="Times New Roman" w:hAnsi="Times New Roman" w:cs="Times New Roman"/>
        </w:rPr>
        <w:t>wpisanego</w:t>
      </w:r>
      <w:r w:rsidR="006E0DAA" w:rsidRPr="00CF70CF">
        <w:rPr>
          <w:rFonts w:ascii="Times New Roman" w:hAnsi="Times New Roman" w:cs="Times New Roman"/>
        </w:rPr>
        <w:t xml:space="preserve"> </w:t>
      </w:r>
      <w:r w:rsidRPr="00CF70CF">
        <w:rPr>
          <w:rFonts w:ascii="Times New Roman" w:hAnsi="Times New Roman" w:cs="Times New Roman"/>
        </w:rPr>
        <w:t>na</w:t>
      </w:r>
      <w:r w:rsidR="006E0DAA" w:rsidRPr="00CF70CF">
        <w:rPr>
          <w:rFonts w:ascii="Times New Roman" w:hAnsi="Times New Roman" w:cs="Times New Roman"/>
        </w:rPr>
        <w:t xml:space="preserve"> </w:t>
      </w:r>
      <w:r w:rsidRPr="00CF70CF">
        <w:rPr>
          <w:rFonts w:ascii="Times New Roman" w:hAnsi="Times New Roman" w:cs="Times New Roman"/>
        </w:rPr>
        <w:t>listę</w:t>
      </w:r>
      <w:r w:rsidR="006E0DAA" w:rsidRPr="00CF70CF">
        <w:rPr>
          <w:rFonts w:ascii="Times New Roman" w:hAnsi="Times New Roman" w:cs="Times New Roman"/>
        </w:rPr>
        <w:t xml:space="preserve"> </w:t>
      </w:r>
      <w:r w:rsidRPr="00CF70CF">
        <w:rPr>
          <w:rFonts w:ascii="Times New Roman" w:hAnsi="Times New Roman" w:cs="Times New Roman"/>
        </w:rPr>
        <w:t>na</w:t>
      </w:r>
      <w:r w:rsidR="006E0DAA" w:rsidRPr="00CF70CF">
        <w:rPr>
          <w:rFonts w:ascii="Times New Roman" w:hAnsi="Times New Roman" w:cs="Times New Roman"/>
        </w:rPr>
        <w:t xml:space="preserve"> </w:t>
      </w:r>
      <w:r w:rsidRPr="00CF70CF">
        <w:rPr>
          <w:rFonts w:ascii="Times New Roman" w:hAnsi="Times New Roman" w:cs="Times New Roman"/>
        </w:rPr>
        <w:t>podstawie</w:t>
      </w:r>
      <w:r w:rsidR="006E0DAA" w:rsidRPr="00CF70CF">
        <w:rPr>
          <w:rFonts w:ascii="Times New Roman" w:hAnsi="Times New Roman" w:cs="Times New Roman"/>
        </w:rPr>
        <w:t xml:space="preserve"> </w:t>
      </w:r>
      <w:r w:rsidRPr="00CF70CF">
        <w:rPr>
          <w:rFonts w:ascii="Times New Roman" w:hAnsi="Times New Roman" w:cs="Times New Roman"/>
        </w:rPr>
        <w:t>decyzji</w:t>
      </w:r>
      <w:r w:rsidR="006E0DAA" w:rsidRPr="00CF70CF">
        <w:rPr>
          <w:rFonts w:ascii="Times New Roman" w:hAnsi="Times New Roman" w:cs="Times New Roman"/>
        </w:rPr>
        <w:t xml:space="preserve"> </w:t>
      </w:r>
      <w:r w:rsidRPr="00CF70CF">
        <w:rPr>
          <w:rFonts w:ascii="Times New Roman" w:hAnsi="Times New Roman" w:cs="Times New Roman"/>
        </w:rPr>
        <w:t>w</w:t>
      </w:r>
      <w:r w:rsidR="006E0DAA" w:rsidRPr="00CF70CF">
        <w:rPr>
          <w:rFonts w:ascii="Times New Roman" w:hAnsi="Times New Roman" w:cs="Times New Roman"/>
        </w:rPr>
        <w:t xml:space="preserve"> </w:t>
      </w:r>
      <w:r w:rsidRPr="00CF70CF">
        <w:rPr>
          <w:rFonts w:ascii="Times New Roman" w:hAnsi="Times New Roman" w:cs="Times New Roman"/>
        </w:rPr>
        <w:t>sprawie</w:t>
      </w:r>
      <w:r w:rsidR="006E0DAA" w:rsidRPr="00CF70CF">
        <w:rPr>
          <w:rFonts w:ascii="Times New Roman" w:hAnsi="Times New Roman" w:cs="Times New Roman"/>
        </w:rPr>
        <w:t xml:space="preserve"> </w:t>
      </w:r>
      <w:r w:rsidRPr="00CF70CF">
        <w:rPr>
          <w:rFonts w:ascii="Times New Roman" w:hAnsi="Times New Roman" w:cs="Times New Roman"/>
        </w:rPr>
        <w:t>wpisu</w:t>
      </w:r>
      <w:r w:rsidR="006E0DAA" w:rsidRPr="00CF70CF">
        <w:rPr>
          <w:rFonts w:ascii="Times New Roman" w:hAnsi="Times New Roman" w:cs="Times New Roman"/>
        </w:rPr>
        <w:t xml:space="preserve"> </w:t>
      </w:r>
      <w:r w:rsidRPr="00CF70CF">
        <w:rPr>
          <w:rFonts w:ascii="Times New Roman" w:hAnsi="Times New Roman" w:cs="Times New Roman"/>
        </w:rPr>
        <w:t>na</w:t>
      </w:r>
      <w:r w:rsidR="006E0DAA" w:rsidRPr="00CF70CF">
        <w:rPr>
          <w:rFonts w:ascii="Times New Roman" w:hAnsi="Times New Roman" w:cs="Times New Roman"/>
        </w:rPr>
        <w:t xml:space="preserve"> </w:t>
      </w:r>
      <w:r w:rsidRPr="00CF70CF">
        <w:rPr>
          <w:rFonts w:ascii="Times New Roman" w:hAnsi="Times New Roman" w:cs="Times New Roman"/>
        </w:rPr>
        <w:t>listę</w:t>
      </w:r>
      <w:r w:rsidR="006E0DAA" w:rsidRPr="00CF70CF">
        <w:rPr>
          <w:rFonts w:ascii="Times New Roman" w:hAnsi="Times New Roman" w:cs="Times New Roman"/>
        </w:rPr>
        <w:t xml:space="preserve"> </w:t>
      </w:r>
      <w:r w:rsidRPr="00CF70CF">
        <w:rPr>
          <w:rFonts w:ascii="Times New Roman" w:hAnsi="Times New Roman" w:cs="Times New Roman"/>
        </w:rPr>
        <w:t>rozstrzygającej</w:t>
      </w:r>
      <w:r w:rsidR="006E0DAA" w:rsidRPr="00CF70CF">
        <w:rPr>
          <w:rFonts w:ascii="Times New Roman" w:hAnsi="Times New Roman" w:cs="Times New Roman"/>
        </w:rPr>
        <w:t xml:space="preserve"> </w:t>
      </w:r>
      <w:r w:rsidRPr="00CF70CF">
        <w:rPr>
          <w:rFonts w:ascii="Times New Roman" w:hAnsi="Times New Roman" w:cs="Times New Roman"/>
        </w:rPr>
        <w:t>o</w:t>
      </w:r>
      <w:r w:rsidR="006E0DAA" w:rsidRPr="00CF70CF">
        <w:rPr>
          <w:rFonts w:ascii="Times New Roman" w:hAnsi="Times New Roman" w:cs="Times New Roman"/>
        </w:rPr>
        <w:t xml:space="preserve"> </w:t>
      </w:r>
      <w:r w:rsidRPr="00CF70CF">
        <w:rPr>
          <w:rFonts w:ascii="Times New Roman" w:hAnsi="Times New Roman" w:cs="Times New Roman"/>
        </w:rPr>
        <w:t>zastosowaniu</w:t>
      </w:r>
      <w:r w:rsidR="006E0DAA" w:rsidRPr="00CF70CF">
        <w:rPr>
          <w:rFonts w:ascii="Times New Roman" w:hAnsi="Times New Roman" w:cs="Times New Roman"/>
        </w:rPr>
        <w:t xml:space="preserve"> </w:t>
      </w:r>
      <w:r w:rsidRPr="00CF70CF">
        <w:rPr>
          <w:rFonts w:ascii="Times New Roman" w:hAnsi="Times New Roman" w:cs="Times New Roman"/>
        </w:rPr>
        <w:t>środka,</w:t>
      </w:r>
      <w:r w:rsidR="006E0DAA" w:rsidRPr="00CF70CF">
        <w:rPr>
          <w:rFonts w:ascii="Times New Roman" w:hAnsi="Times New Roman" w:cs="Times New Roman"/>
        </w:rPr>
        <w:t xml:space="preserve"> </w:t>
      </w:r>
      <w:r w:rsidRPr="00CF70CF">
        <w:rPr>
          <w:rFonts w:ascii="Times New Roman" w:hAnsi="Times New Roman" w:cs="Times New Roman"/>
        </w:rPr>
        <w:t>o</w:t>
      </w:r>
      <w:r w:rsidR="006E0DAA" w:rsidRPr="00CF70CF">
        <w:rPr>
          <w:rFonts w:ascii="Times New Roman" w:hAnsi="Times New Roman" w:cs="Times New Roman"/>
        </w:rPr>
        <w:t xml:space="preserve"> </w:t>
      </w:r>
      <w:r w:rsidRPr="00CF70CF">
        <w:rPr>
          <w:rFonts w:ascii="Times New Roman" w:hAnsi="Times New Roman" w:cs="Times New Roman"/>
        </w:rPr>
        <w:t>którym</w:t>
      </w:r>
      <w:r w:rsidR="006E0DAA" w:rsidRPr="00CF70CF">
        <w:rPr>
          <w:rFonts w:ascii="Times New Roman" w:hAnsi="Times New Roman" w:cs="Times New Roman"/>
        </w:rPr>
        <w:t xml:space="preserve"> </w:t>
      </w:r>
      <w:r w:rsidRPr="00CF70CF">
        <w:rPr>
          <w:rFonts w:ascii="Times New Roman" w:hAnsi="Times New Roman" w:cs="Times New Roman"/>
        </w:rPr>
        <w:t>mowa</w:t>
      </w:r>
      <w:r w:rsidR="006E0DAA" w:rsidRPr="00CF70CF">
        <w:rPr>
          <w:rFonts w:ascii="Times New Roman" w:hAnsi="Times New Roman" w:cs="Times New Roman"/>
        </w:rPr>
        <w:t xml:space="preserve"> </w:t>
      </w:r>
      <w:r w:rsidRPr="00CF70CF">
        <w:rPr>
          <w:rFonts w:ascii="Times New Roman" w:hAnsi="Times New Roman" w:cs="Times New Roman"/>
        </w:rPr>
        <w:t>w</w:t>
      </w:r>
      <w:r w:rsidR="006E0DAA" w:rsidRPr="00CF70CF">
        <w:rPr>
          <w:rFonts w:ascii="Times New Roman" w:hAnsi="Times New Roman" w:cs="Times New Roman"/>
        </w:rPr>
        <w:t xml:space="preserve"> </w:t>
      </w:r>
      <w:r w:rsidRPr="00CF70CF">
        <w:rPr>
          <w:rFonts w:ascii="Times New Roman" w:hAnsi="Times New Roman" w:cs="Times New Roman"/>
        </w:rPr>
        <w:t>art.</w:t>
      </w:r>
      <w:r w:rsidR="006E0DAA" w:rsidRPr="00CF70CF">
        <w:rPr>
          <w:rFonts w:ascii="Times New Roman" w:hAnsi="Times New Roman" w:cs="Times New Roman"/>
        </w:rPr>
        <w:t xml:space="preserve"> </w:t>
      </w:r>
      <w:r w:rsidRPr="00CF70CF">
        <w:rPr>
          <w:rFonts w:ascii="Times New Roman" w:hAnsi="Times New Roman" w:cs="Times New Roman"/>
        </w:rPr>
        <w:t>1</w:t>
      </w:r>
      <w:r w:rsidR="006E0DAA" w:rsidRPr="00CF70CF">
        <w:rPr>
          <w:rFonts w:ascii="Times New Roman" w:hAnsi="Times New Roman" w:cs="Times New Roman"/>
        </w:rPr>
        <w:t xml:space="preserve"> </w:t>
      </w:r>
      <w:r w:rsidRPr="00CF70CF">
        <w:rPr>
          <w:rFonts w:ascii="Times New Roman" w:hAnsi="Times New Roman" w:cs="Times New Roman"/>
        </w:rPr>
        <w:t>pkt</w:t>
      </w:r>
      <w:r w:rsidR="006E0DAA" w:rsidRPr="00CF70CF">
        <w:rPr>
          <w:rFonts w:ascii="Times New Roman" w:hAnsi="Times New Roman" w:cs="Times New Roman"/>
        </w:rPr>
        <w:t xml:space="preserve"> </w:t>
      </w:r>
      <w:r w:rsidRPr="00CF70CF">
        <w:rPr>
          <w:rFonts w:ascii="Times New Roman" w:hAnsi="Times New Roman" w:cs="Times New Roman"/>
        </w:rPr>
        <w:t>3</w:t>
      </w:r>
      <w:r w:rsidR="006E0DAA" w:rsidRPr="00CF70CF">
        <w:rPr>
          <w:rFonts w:ascii="Times New Roman" w:hAnsi="Times New Roman" w:cs="Times New Roman"/>
        </w:rPr>
        <w:t xml:space="preserve"> </w:t>
      </w:r>
      <w:r w:rsidRPr="00CF70CF">
        <w:rPr>
          <w:rFonts w:ascii="Times New Roman" w:hAnsi="Times New Roman" w:cs="Times New Roman"/>
        </w:rPr>
        <w:t>ustawy;</w:t>
      </w:r>
    </w:p>
    <w:p w14:paraId="4BB1FE70" w14:textId="77777777" w:rsidR="00864BD6" w:rsidRPr="00CF70CF" w:rsidRDefault="00864BD6" w:rsidP="00885433">
      <w:pPr>
        <w:numPr>
          <w:ilvl w:val="0"/>
          <w:numId w:val="104"/>
        </w:numPr>
        <w:spacing w:after="0"/>
        <w:rPr>
          <w:rFonts w:ascii="Times New Roman" w:hAnsi="Times New Roman" w:cs="Times New Roman"/>
        </w:rPr>
      </w:pPr>
      <w:r w:rsidRPr="00CF70CF">
        <w:rPr>
          <w:rFonts w:ascii="Times New Roman" w:hAnsi="Times New Roman" w:cs="Times New Roman"/>
        </w:rPr>
        <w:t>wykonawcę</w:t>
      </w:r>
      <w:r w:rsidR="006E0DAA" w:rsidRPr="00CF70CF">
        <w:rPr>
          <w:rFonts w:ascii="Times New Roman" w:hAnsi="Times New Roman" w:cs="Times New Roman"/>
        </w:rPr>
        <w:t xml:space="preserve"> </w:t>
      </w:r>
      <w:r w:rsidRPr="00CF70CF">
        <w:rPr>
          <w:rFonts w:ascii="Times New Roman" w:hAnsi="Times New Roman" w:cs="Times New Roman"/>
        </w:rPr>
        <w:t>oraz</w:t>
      </w:r>
      <w:r w:rsidR="006E0DAA" w:rsidRPr="00CF70CF">
        <w:rPr>
          <w:rFonts w:ascii="Times New Roman" w:hAnsi="Times New Roman" w:cs="Times New Roman"/>
        </w:rPr>
        <w:t xml:space="preserve"> </w:t>
      </w:r>
      <w:r w:rsidRPr="00CF70CF">
        <w:rPr>
          <w:rFonts w:ascii="Times New Roman" w:hAnsi="Times New Roman" w:cs="Times New Roman"/>
        </w:rPr>
        <w:t>uczestnika</w:t>
      </w:r>
      <w:r w:rsidR="006E0DAA" w:rsidRPr="00CF70CF">
        <w:rPr>
          <w:rFonts w:ascii="Times New Roman" w:hAnsi="Times New Roman" w:cs="Times New Roman"/>
        </w:rPr>
        <w:t xml:space="preserve"> </w:t>
      </w:r>
      <w:r w:rsidRPr="00CF70CF">
        <w:rPr>
          <w:rFonts w:ascii="Times New Roman" w:hAnsi="Times New Roman" w:cs="Times New Roman"/>
        </w:rPr>
        <w:t>konkursu,</w:t>
      </w:r>
      <w:r w:rsidR="006E0DAA" w:rsidRPr="00CF70CF">
        <w:rPr>
          <w:rFonts w:ascii="Times New Roman" w:hAnsi="Times New Roman" w:cs="Times New Roman"/>
        </w:rPr>
        <w:t xml:space="preserve"> </w:t>
      </w:r>
      <w:r w:rsidRPr="00CF70CF">
        <w:rPr>
          <w:rFonts w:ascii="Times New Roman" w:hAnsi="Times New Roman" w:cs="Times New Roman"/>
        </w:rPr>
        <w:t>którego</w:t>
      </w:r>
      <w:r w:rsidR="006E0DAA" w:rsidRPr="00CF70CF">
        <w:rPr>
          <w:rFonts w:ascii="Times New Roman" w:hAnsi="Times New Roman" w:cs="Times New Roman"/>
        </w:rPr>
        <w:t xml:space="preserve"> </w:t>
      </w:r>
      <w:r w:rsidRPr="00CF70CF">
        <w:rPr>
          <w:rFonts w:ascii="Times New Roman" w:hAnsi="Times New Roman" w:cs="Times New Roman"/>
        </w:rPr>
        <w:t>beneficjentem</w:t>
      </w:r>
      <w:r w:rsidR="006E0DAA" w:rsidRPr="00CF70CF">
        <w:rPr>
          <w:rFonts w:ascii="Times New Roman" w:hAnsi="Times New Roman" w:cs="Times New Roman"/>
        </w:rPr>
        <w:t xml:space="preserve"> </w:t>
      </w:r>
      <w:r w:rsidRPr="00CF70CF">
        <w:rPr>
          <w:rFonts w:ascii="Times New Roman" w:hAnsi="Times New Roman" w:cs="Times New Roman"/>
        </w:rPr>
        <w:t>rzeczywistym</w:t>
      </w:r>
      <w:r w:rsidR="006E0DAA" w:rsidRPr="00CF70CF">
        <w:rPr>
          <w:rFonts w:ascii="Times New Roman" w:hAnsi="Times New Roman" w:cs="Times New Roman"/>
        </w:rPr>
        <w:t xml:space="preserve"> </w:t>
      </w:r>
      <w:r w:rsidRPr="00CF70CF">
        <w:rPr>
          <w:rFonts w:ascii="Times New Roman" w:hAnsi="Times New Roman" w:cs="Times New Roman"/>
        </w:rPr>
        <w:t>w</w:t>
      </w:r>
      <w:r w:rsidR="006E0DAA" w:rsidRPr="00CF70CF">
        <w:rPr>
          <w:rFonts w:ascii="Times New Roman" w:hAnsi="Times New Roman" w:cs="Times New Roman"/>
        </w:rPr>
        <w:t xml:space="preserve"> </w:t>
      </w:r>
      <w:r w:rsidRPr="00CF70CF">
        <w:rPr>
          <w:rFonts w:ascii="Times New Roman" w:hAnsi="Times New Roman" w:cs="Times New Roman"/>
        </w:rPr>
        <w:t>rozumieniu</w:t>
      </w:r>
      <w:r w:rsidR="006E0DAA" w:rsidRPr="00CF70CF">
        <w:rPr>
          <w:rFonts w:ascii="Times New Roman" w:hAnsi="Times New Roman" w:cs="Times New Roman"/>
        </w:rPr>
        <w:t xml:space="preserve"> </w:t>
      </w:r>
      <w:r w:rsidRPr="00CF70CF">
        <w:rPr>
          <w:rFonts w:ascii="Times New Roman" w:hAnsi="Times New Roman" w:cs="Times New Roman"/>
        </w:rPr>
        <w:t>ustawy</w:t>
      </w:r>
      <w:r w:rsidR="006E0DAA" w:rsidRPr="00CF70CF">
        <w:rPr>
          <w:rFonts w:ascii="Times New Roman" w:hAnsi="Times New Roman" w:cs="Times New Roman"/>
        </w:rPr>
        <w:t xml:space="preserve"> </w:t>
      </w:r>
      <w:r w:rsidRPr="00CF70CF">
        <w:rPr>
          <w:rFonts w:ascii="Times New Roman" w:hAnsi="Times New Roman" w:cs="Times New Roman"/>
        </w:rPr>
        <w:t>z</w:t>
      </w:r>
      <w:r w:rsidR="006E0DAA" w:rsidRPr="00CF70CF">
        <w:rPr>
          <w:rFonts w:ascii="Times New Roman" w:hAnsi="Times New Roman" w:cs="Times New Roman"/>
        </w:rPr>
        <w:t xml:space="preserve"> </w:t>
      </w:r>
      <w:r w:rsidRPr="00CF70CF">
        <w:rPr>
          <w:rFonts w:ascii="Times New Roman" w:hAnsi="Times New Roman" w:cs="Times New Roman"/>
        </w:rPr>
        <w:t>dnia</w:t>
      </w:r>
      <w:r w:rsidR="006E0DAA" w:rsidRPr="00CF70CF">
        <w:rPr>
          <w:rFonts w:ascii="Times New Roman" w:hAnsi="Times New Roman" w:cs="Times New Roman"/>
        </w:rPr>
        <w:t xml:space="preserve"> </w:t>
      </w:r>
      <w:r w:rsidRPr="00CF70CF">
        <w:rPr>
          <w:rFonts w:ascii="Times New Roman" w:hAnsi="Times New Roman" w:cs="Times New Roman"/>
        </w:rPr>
        <w:t>1</w:t>
      </w:r>
      <w:r w:rsidR="006E0DAA" w:rsidRPr="00CF70CF">
        <w:rPr>
          <w:rFonts w:ascii="Times New Roman" w:hAnsi="Times New Roman" w:cs="Times New Roman"/>
        </w:rPr>
        <w:t xml:space="preserve"> </w:t>
      </w:r>
      <w:r w:rsidRPr="00CF70CF">
        <w:rPr>
          <w:rFonts w:ascii="Times New Roman" w:hAnsi="Times New Roman" w:cs="Times New Roman"/>
        </w:rPr>
        <w:t>marca</w:t>
      </w:r>
      <w:r w:rsidR="006E0DAA" w:rsidRPr="00CF70CF">
        <w:rPr>
          <w:rFonts w:ascii="Times New Roman" w:hAnsi="Times New Roman" w:cs="Times New Roman"/>
        </w:rPr>
        <w:t xml:space="preserve"> </w:t>
      </w:r>
      <w:r w:rsidRPr="00CF70CF">
        <w:rPr>
          <w:rFonts w:ascii="Times New Roman" w:hAnsi="Times New Roman" w:cs="Times New Roman"/>
        </w:rPr>
        <w:t>2018</w:t>
      </w:r>
      <w:r w:rsidR="006E0DAA" w:rsidRPr="00CF70CF">
        <w:rPr>
          <w:rFonts w:ascii="Times New Roman" w:hAnsi="Times New Roman" w:cs="Times New Roman"/>
        </w:rPr>
        <w:t xml:space="preserve"> </w:t>
      </w:r>
      <w:r w:rsidRPr="00CF70CF">
        <w:rPr>
          <w:rFonts w:ascii="Times New Roman" w:hAnsi="Times New Roman" w:cs="Times New Roman"/>
        </w:rPr>
        <w:t>r.</w:t>
      </w:r>
      <w:r w:rsidR="006E0DAA" w:rsidRPr="00CF70CF">
        <w:rPr>
          <w:rFonts w:ascii="Times New Roman" w:hAnsi="Times New Roman" w:cs="Times New Roman"/>
        </w:rPr>
        <w:t xml:space="preserve"> </w:t>
      </w:r>
      <w:r w:rsidRPr="00CF70CF">
        <w:rPr>
          <w:rFonts w:ascii="Times New Roman" w:hAnsi="Times New Roman" w:cs="Times New Roman"/>
        </w:rPr>
        <w:t>o</w:t>
      </w:r>
      <w:r w:rsidR="006E0DAA" w:rsidRPr="00CF70CF">
        <w:rPr>
          <w:rFonts w:ascii="Times New Roman" w:hAnsi="Times New Roman" w:cs="Times New Roman"/>
        </w:rPr>
        <w:t xml:space="preserve"> </w:t>
      </w:r>
      <w:r w:rsidRPr="00CF70CF">
        <w:rPr>
          <w:rFonts w:ascii="Times New Roman" w:hAnsi="Times New Roman" w:cs="Times New Roman"/>
        </w:rPr>
        <w:t>przeciwdziałaniu</w:t>
      </w:r>
      <w:r w:rsidR="006E0DAA" w:rsidRPr="00CF70CF">
        <w:rPr>
          <w:rFonts w:ascii="Times New Roman" w:hAnsi="Times New Roman" w:cs="Times New Roman"/>
        </w:rPr>
        <w:t xml:space="preserve"> </w:t>
      </w:r>
      <w:r w:rsidRPr="00CF70CF">
        <w:rPr>
          <w:rFonts w:ascii="Times New Roman" w:hAnsi="Times New Roman" w:cs="Times New Roman"/>
        </w:rPr>
        <w:t>praniu</w:t>
      </w:r>
      <w:r w:rsidR="006E0DAA" w:rsidRPr="00CF70CF">
        <w:rPr>
          <w:rFonts w:ascii="Times New Roman" w:hAnsi="Times New Roman" w:cs="Times New Roman"/>
        </w:rPr>
        <w:t xml:space="preserve"> </w:t>
      </w:r>
      <w:r w:rsidRPr="00CF70CF">
        <w:rPr>
          <w:rFonts w:ascii="Times New Roman" w:hAnsi="Times New Roman" w:cs="Times New Roman"/>
        </w:rPr>
        <w:t>pieniędzy</w:t>
      </w:r>
      <w:r w:rsidR="006E0DAA" w:rsidRPr="00CF70CF">
        <w:rPr>
          <w:rFonts w:ascii="Times New Roman" w:hAnsi="Times New Roman" w:cs="Times New Roman"/>
        </w:rPr>
        <w:t xml:space="preserve"> </w:t>
      </w:r>
      <w:r w:rsidRPr="00CF70CF">
        <w:rPr>
          <w:rFonts w:ascii="Times New Roman" w:hAnsi="Times New Roman" w:cs="Times New Roman"/>
        </w:rPr>
        <w:t>oraz</w:t>
      </w:r>
      <w:r w:rsidR="006E0DAA" w:rsidRPr="00CF70CF">
        <w:rPr>
          <w:rFonts w:ascii="Times New Roman" w:hAnsi="Times New Roman" w:cs="Times New Roman"/>
        </w:rPr>
        <w:t xml:space="preserve"> </w:t>
      </w:r>
      <w:r w:rsidRPr="00CF70CF">
        <w:rPr>
          <w:rFonts w:ascii="Times New Roman" w:hAnsi="Times New Roman" w:cs="Times New Roman"/>
        </w:rPr>
        <w:t>finansowaniu</w:t>
      </w:r>
      <w:r w:rsidR="006E0DAA" w:rsidRPr="00CF70CF">
        <w:rPr>
          <w:rFonts w:ascii="Times New Roman" w:hAnsi="Times New Roman" w:cs="Times New Roman"/>
        </w:rPr>
        <w:t xml:space="preserve"> </w:t>
      </w:r>
      <w:r w:rsidRPr="00CF70CF">
        <w:rPr>
          <w:rFonts w:ascii="Times New Roman" w:hAnsi="Times New Roman" w:cs="Times New Roman"/>
        </w:rPr>
        <w:t>terroryzmu</w:t>
      </w:r>
      <w:r w:rsidR="006E0DAA" w:rsidRPr="00CF70CF">
        <w:rPr>
          <w:rFonts w:ascii="Times New Roman" w:hAnsi="Times New Roman" w:cs="Times New Roman"/>
        </w:rPr>
        <w:t xml:space="preserve"> </w:t>
      </w:r>
      <w:r w:rsidRPr="00CF70CF">
        <w:rPr>
          <w:rFonts w:ascii="Times New Roman" w:hAnsi="Times New Roman" w:cs="Times New Roman"/>
        </w:rPr>
        <w:t>(</w:t>
      </w:r>
      <w:r w:rsidR="00915400" w:rsidRPr="00CF70CF">
        <w:rPr>
          <w:rFonts w:ascii="Times New Roman" w:hAnsi="Times New Roman" w:cs="Times New Roman"/>
        </w:rPr>
        <w:t>Dz. U. 202</w:t>
      </w:r>
      <w:r w:rsidR="001055BE" w:rsidRPr="00CF70CF">
        <w:rPr>
          <w:rFonts w:ascii="Times New Roman" w:hAnsi="Times New Roman" w:cs="Times New Roman"/>
        </w:rPr>
        <w:t>5</w:t>
      </w:r>
      <w:r w:rsidR="006E0DAA" w:rsidRPr="00CF70CF">
        <w:rPr>
          <w:rFonts w:ascii="Times New Roman" w:hAnsi="Times New Roman" w:cs="Times New Roman"/>
        </w:rPr>
        <w:t xml:space="preserve"> </w:t>
      </w:r>
      <w:r w:rsidRPr="00CF70CF">
        <w:rPr>
          <w:rFonts w:ascii="Times New Roman" w:hAnsi="Times New Roman" w:cs="Times New Roman"/>
        </w:rPr>
        <w:t>poz.</w:t>
      </w:r>
      <w:r w:rsidR="001055BE" w:rsidRPr="00CF70CF">
        <w:rPr>
          <w:rFonts w:ascii="Times New Roman" w:hAnsi="Times New Roman" w:cs="Times New Roman"/>
        </w:rPr>
        <w:t>64</w:t>
      </w:r>
      <w:r w:rsidRPr="00CF70CF">
        <w:rPr>
          <w:rFonts w:ascii="Times New Roman" w:hAnsi="Times New Roman" w:cs="Times New Roman"/>
        </w:rPr>
        <w:t>4)</w:t>
      </w:r>
      <w:r w:rsidR="006E0DAA" w:rsidRPr="00CF70CF">
        <w:rPr>
          <w:rFonts w:ascii="Times New Roman" w:hAnsi="Times New Roman" w:cs="Times New Roman"/>
        </w:rPr>
        <w:t xml:space="preserve"> </w:t>
      </w:r>
      <w:r w:rsidRPr="00CF70CF">
        <w:rPr>
          <w:rFonts w:ascii="Times New Roman" w:hAnsi="Times New Roman" w:cs="Times New Roman"/>
        </w:rPr>
        <w:t>jest</w:t>
      </w:r>
      <w:r w:rsidR="006E0DAA" w:rsidRPr="00CF70CF">
        <w:rPr>
          <w:rFonts w:ascii="Times New Roman" w:hAnsi="Times New Roman" w:cs="Times New Roman"/>
        </w:rPr>
        <w:t xml:space="preserve"> </w:t>
      </w:r>
      <w:r w:rsidRPr="00CF70CF">
        <w:rPr>
          <w:rFonts w:ascii="Times New Roman" w:hAnsi="Times New Roman" w:cs="Times New Roman"/>
        </w:rPr>
        <w:t>osoba</w:t>
      </w:r>
      <w:r w:rsidR="006E0DAA" w:rsidRPr="00CF70CF">
        <w:rPr>
          <w:rFonts w:ascii="Times New Roman" w:hAnsi="Times New Roman" w:cs="Times New Roman"/>
        </w:rPr>
        <w:t xml:space="preserve"> </w:t>
      </w:r>
      <w:r w:rsidRPr="00CF70CF">
        <w:rPr>
          <w:rFonts w:ascii="Times New Roman" w:hAnsi="Times New Roman" w:cs="Times New Roman"/>
        </w:rPr>
        <w:t>wymieniona</w:t>
      </w:r>
      <w:r w:rsidR="006E0DAA" w:rsidRPr="00CF70CF">
        <w:rPr>
          <w:rFonts w:ascii="Times New Roman" w:hAnsi="Times New Roman" w:cs="Times New Roman"/>
        </w:rPr>
        <w:t xml:space="preserve"> </w:t>
      </w:r>
      <w:r w:rsidRPr="00CF70CF">
        <w:rPr>
          <w:rFonts w:ascii="Times New Roman" w:hAnsi="Times New Roman" w:cs="Times New Roman"/>
        </w:rPr>
        <w:t>w</w:t>
      </w:r>
      <w:r w:rsidR="006E0DAA" w:rsidRPr="00CF70CF">
        <w:rPr>
          <w:rFonts w:ascii="Times New Roman" w:hAnsi="Times New Roman" w:cs="Times New Roman"/>
        </w:rPr>
        <w:t xml:space="preserve"> </w:t>
      </w:r>
      <w:r w:rsidRPr="00CF70CF">
        <w:rPr>
          <w:rFonts w:ascii="Times New Roman" w:hAnsi="Times New Roman" w:cs="Times New Roman"/>
        </w:rPr>
        <w:t>wykazach</w:t>
      </w:r>
      <w:r w:rsidR="006E0DAA" w:rsidRPr="00CF70CF">
        <w:rPr>
          <w:rFonts w:ascii="Times New Roman" w:hAnsi="Times New Roman" w:cs="Times New Roman"/>
        </w:rPr>
        <w:t xml:space="preserve"> </w:t>
      </w:r>
      <w:r w:rsidRPr="00CF70CF">
        <w:rPr>
          <w:rFonts w:ascii="Times New Roman" w:hAnsi="Times New Roman" w:cs="Times New Roman"/>
        </w:rPr>
        <w:t>określonych</w:t>
      </w:r>
      <w:r w:rsidR="006E0DAA" w:rsidRPr="00CF70CF">
        <w:rPr>
          <w:rFonts w:ascii="Times New Roman" w:hAnsi="Times New Roman" w:cs="Times New Roman"/>
        </w:rPr>
        <w:t xml:space="preserve"> </w:t>
      </w:r>
      <w:r w:rsidRPr="00CF70CF">
        <w:rPr>
          <w:rFonts w:ascii="Times New Roman" w:hAnsi="Times New Roman" w:cs="Times New Roman"/>
        </w:rPr>
        <w:t>w</w:t>
      </w:r>
      <w:r w:rsidR="006E0DAA" w:rsidRPr="00CF70CF">
        <w:rPr>
          <w:rFonts w:ascii="Times New Roman" w:hAnsi="Times New Roman" w:cs="Times New Roman"/>
        </w:rPr>
        <w:t xml:space="preserve"> </w:t>
      </w:r>
      <w:r w:rsidRPr="00CF70CF">
        <w:rPr>
          <w:rFonts w:ascii="Times New Roman" w:hAnsi="Times New Roman" w:cs="Times New Roman"/>
        </w:rPr>
        <w:t>rozporządzeniu</w:t>
      </w:r>
      <w:r w:rsidR="006E0DAA" w:rsidRPr="00CF70CF">
        <w:rPr>
          <w:rFonts w:ascii="Times New Roman" w:hAnsi="Times New Roman" w:cs="Times New Roman"/>
        </w:rPr>
        <w:t xml:space="preserve"> </w:t>
      </w:r>
      <w:r w:rsidRPr="00CF70CF">
        <w:rPr>
          <w:rFonts w:ascii="Times New Roman" w:hAnsi="Times New Roman" w:cs="Times New Roman"/>
        </w:rPr>
        <w:t>765/2006</w:t>
      </w:r>
      <w:r w:rsidR="006E0DAA" w:rsidRPr="00CF70CF">
        <w:rPr>
          <w:rFonts w:ascii="Times New Roman" w:hAnsi="Times New Roman" w:cs="Times New Roman"/>
        </w:rPr>
        <w:t xml:space="preserve"> </w:t>
      </w:r>
      <w:r w:rsidRPr="00CF70CF">
        <w:rPr>
          <w:rFonts w:ascii="Times New Roman" w:hAnsi="Times New Roman" w:cs="Times New Roman"/>
        </w:rPr>
        <w:t>i</w:t>
      </w:r>
      <w:r w:rsidR="006E0DAA" w:rsidRPr="00CF70CF">
        <w:rPr>
          <w:rFonts w:ascii="Times New Roman" w:hAnsi="Times New Roman" w:cs="Times New Roman"/>
        </w:rPr>
        <w:t xml:space="preserve"> </w:t>
      </w:r>
      <w:r w:rsidRPr="00CF70CF">
        <w:rPr>
          <w:rFonts w:ascii="Times New Roman" w:hAnsi="Times New Roman" w:cs="Times New Roman"/>
        </w:rPr>
        <w:t>rozporządzeniu</w:t>
      </w:r>
      <w:r w:rsidR="006E0DAA" w:rsidRPr="00CF70CF">
        <w:rPr>
          <w:rFonts w:ascii="Times New Roman" w:hAnsi="Times New Roman" w:cs="Times New Roman"/>
        </w:rPr>
        <w:t xml:space="preserve"> </w:t>
      </w:r>
      <w:r w:rsidRPr="00CF70CF">
        <w:rPr>
          <w:rFonts w:ascii="Times New Roman" w:hAnsi="Times New Roman" w:cs="Times New Roman"/>
        </w:rPr>
        <w:t>269/2014</w:t>
      </w:r>
      <w:r w:rsidR="006E0DAA" w:rsidRPr="00CF70CF">
        <w:rPr>
          <w:rFonts w:ascii="Times New Roman" w:hAnsi="Times New Roman" w:cs="Times New Roman"/>
        </w:rPr>
        <w:t xml:space="preserve"> </w:t>
      </w:r>
      <w:r w:rsidRPr="00CF70CF">
        <w:rPr>
          <w:rFonts w:ascii="Times New Roman" w:hAnsi="Times New Roman" w:cs="Times New Roman"/>
        </w:rPr>
        <w:t>albo</w:t>
      </w:r>
      <w:r w:rsidR="006E0DAA" w:rsidRPr="00CF70CF">
        <w:rPr>
          <w:rFonts w:ascii="Times New Roman" w:hAnsi="Times New Roman" w:cs="Times New Roman"/>
        </w:rPr>
        <w:t xml:space="preserve"> </w:t>
      </w:r>
      <w:r w:rsidRPr="00CF70CF">
        <w:rPr>
          <w:rFonts w:ascii="Times New Roman" w:hAnsi="Times New Roman" w:cs="Times New Roman"/>
        </w:rPr>
        <w:t>wpisana</w:t>
      </w:r>
      <w:r w:rsidR="006E0DAA" w:rsidRPr="00CF70CF">
        <w:rPr>
          <w:rFonts w:ascii="Times New Roman" w:hAnsi="Times New Roman" w:cs="Times New Roman"/>
        </w:rPr>
        <w:t xml:space="preserve"> </w:t>
      </w:r>
      <w:r w:rsidRPr="00CF70CF">
        <w:rPr>
          <w:rFonts w:ascii="Times New Roman" w:hAnsi="Times New Roman" w:cs="Times New Roman"/>
        </w:rPr>
        <w:t>na</w:t>
      </w:r>
      <w:r w:rsidR="006E0DAA" w:rsidRPr="00CF70CF">
        <w:rPr>
          <w:rFonts w:ascii="Times New Roman" w:hAnsi="Times New Roman" w:cs="Times New Roman"/>
        </w:rPr>
        <w:t xml:space="preserve"> </w:t>
      </w:r>
      <w:r w:rsidRPr="00CF70CF">
        <w:rPr>
          <w:rFonts w:ascii="Times New Roman" w:hAnsi="Times New Roman" w:cs="Times New Roman"/>
        </w:rPr>
        <w:t>listę</w:t>
      </w:r>
      <w:r w:rsidR="006E0DAA" w:rsidRPr="00CF70CF">
        <w:rPr>
          <w:rFonts w:ascii="Times New Roman" w:hAnsi="Times New Roman" w:cs="Times New Roman"/>
        </w:rPr>
        <w:t xml:space="preserve"> </w:t>
      </w:r>
      <w:r w:rsidRPr="00CF70CF">
        <w:rPr>
          <w:rFonts w:ascii="Times New Roman" w:hAnsi="Times New Roman" w:cs="Times New Roman"/>
        </w:rPr>
        <w:t>lub</w:t>
      </w:r>
      <w:r w:rsidR="006E0DAA" w:rsidRPr="00CF70CF">
        <w:rPr>
          <w:rFonts w:ascii="Times New Roman" w:hAnsi="Times New Roman" w:cs="Times New Roman"/>
        </w:rPr>
        <w:t xml:space="preserve"> </w:t>
      </w:r>
      <w:r w:rsidRPr="00CF70CF">
        <w:rPr>
          <w:rFonts w:ascii="Times New Roman" w:hAnsi="Times New Roman" w:cs="Times New Roman"/>
        </w:rPr>
        <w:t>będąca</w:t>
      </w:r>
      <w:r w:rsidR="006E0DAA" w:rsidRPr="00CF70CF">
        <w:rPr>
          <w:rFonts w:ascii="Times New Roman" w:hAnsi="Times New Roman" w:cs="Times New Roman"/>
        </w:rPr>
        <w:t xml:space="preserve"> </w:t>
      </w:r>
      <w:r w:rsidRPr="00CF70CF">
        <w:rPr>
          <w:rFonts w:ascii="Times New Roman" w:hAnsi="Times New Roman" w:cs="Times New Roman"/>
        </w:rPr>
        <w:t>takim</w:t>
      </w:r>
      <w:r w:rsidR="006E0DAA" w:rsidRPr="00CF70CF">
        <w:rPr>
          <w:rFonts w:ascii="Times New Roman" w:hAnsi="Times New Roman" w:cs="Times New Roman"/>
        </w:rPr>
        <w:t xml:space="preserve"> </w:t>
      </w:r>
      <w:r w:rsidRPr="00CF70CF">
        <w:rPr>
          <w:rFonts w:ascii="Times New Roman" w:hAnsi="Times New Roman" w:cs="Times New Roman"/>
        </w:rPr>
        <w:t>beneficjentem</w:t>
      </w:r>
      <w:r w:rsidR="006E0DAA" w:rsidRPr="00CF70CF">
        <w:rPr>
          <w:rFonts w:ascii="Times New Roman" w:hAnsi="Times New Roman" w:cs="Times New Roman"/>
        </w:rPr>
        <w:t xml:space="preserve"> </w:t>
      </w:r>
      <w:r w:rsidRPr="00CF70CF">
        <w:rPr>
          <w:rFonts w:ascii="Times New Roman" w:hAnsi="Times New Roman" w:cs="Times New Roman"/>
        </w:rPr>
        <w:t>rzeczywistym</w:t>
      </w:r>
      <w:r w:rsidR="006E0DAA" w:rsidRPr="00CF70CF">
        <w:rPr>
          <w:rFonts w:ascii="Times New Roman" w:hAnsi="Times New Roman" w:cs="Times New Roman"/>
        </w:rPr>
        <w:t xml:space="preserve"> </w:t>
      </w:r>
      <w:r w:rsidRPr="00CF70CF">
        <w:rPr>
          <w:rFonts w:ascii="Times New Roman" w:hAnsi="Times New Roman" w:cs="Times New Roman"/>
        </w:rPr>
        <w:t>od</w:t>
      </w:r>
      <w:r w:rsidR="006E0DAA" w:rsidRPr="00CF70CF">
        <w:rPr>
          <w:rFonts w:ascii="Times New Roman" w:hAnsi="Times New Roman" w:cs="Times New Roman"/>
        </w:rPr>
        <w:t xml:space="preserve"> </w:t>
      </w:r>
      <w:r w:rsidRPr="00CF70CF">
        <w:rPr>
          <w:rFonts w:ascii="Times New Roman" w:hAnsi="Times New Roman" w:cs="Times New Roman"/>
        </w:rPr>
        <w:t>dnia</w:t>
      </w:r>
      <w:r w:rsidR="006E0DAA" w:rsidRPr="00CF70CF">
        <w:rPr>
          <w:rFonts w:ascii="Times New Roman" w:hAnsi="Times New Roman" w:cs="Times New Roman"/>
        </w:rPr>
        <w:t xml:space="preserve"> </w:t>
      </w:r>
      <w:r w:rsidRPr="00CF70CF">
        <w:rPr>
          <w:rFonts w:ascii="Times New Roman" w:hAnsi="Times New Roman" w:cs="Times New Roman"/>
        </w:rPr>
        <w:t>24</w:t>
      </w:r>
      <w:r w:rsidR="006E0DAA" w:rsidRPr="00CF70CF">
        <w:rPr>
          <w:rFonts w:ascii="Times New Roman" w:hAnsi="Times New Roman" w:cs="Times New Roman"/>
        </w:rPr>
        <w:t xml:space="preserve"> </w:t>
      </w:r>
      <w:r w:rsidRPr="00CF70CF">
        <w:rPr>
          <w:rFonts w:ascii="Times New Roman" w:hAnsi="Times New Roman" w:cs="Times New Roman"/>
        </w:rPr>
        <w:t>lutego</w:t>
      </w:r>
      <w:r w:rsidR="006E0DAA" w:rsidRPr="00CF70CF">
        <w:rPr>
          <w:rFonts w:ascii="Times New Roman" w:hAnsi="Times New Roman" w:cs="Times New Roman"/>
        </w:rPr>
        <w:t xml:space="preserve"> </w:t>
      </w:r>
      <w:r w:rsidRPr="00CF70CF">
        <w:rPr>
          <w:rFonts w:ascii="Times New Roman" w:hAnsi="Times New Roman" w:cs="Times New Roman"/>
        </w:rPr>
        <w:t>2022</w:t>
      </w:r>
      <w:r w:rsidR="006E0DAA" w:rsidRPr="00CF70CF">
        <w:rPr>
          <w:rFonts w:ascii="Times New Roman" w:hAnsi="Times New Roman" w:cs="Times New Roman"/>
        </w:rPr>
        <w:t xml:space="preserve"> </w:t>
      </w:r>
      <w:r w:rsidRPr="00CF70CF">
        <w:rPr>
          <w:rFonts w:ascii="Times New Roman" w:hAnsi="Times New Roman" w:cs="Times New Roman"/>
        </w:rPr>
        <w:t>r.,</w:t>
      </w:r>
      <w:r w:rsidR="006E0DAA" w:rsidRPr="00CF70CF">
        <w:rPr>
          <w:rFonts w:ascii="Times New Roman" w:hAnsi="Times New Roman" w:cs="Times New Roman"/>
        </w:rPr>
        <w:t xml:space="preserve"> </w:t>
      </w:r>
      <w:r w:rsidRPr="00CF70CF">
        <w:rPr>
          <w:rFonts w:ascii="Times New Roman" w:hAnsi="Times New Roman" w:cs="Times New Roman"/>
        </w:rPr>
        <w:t>o</w:t>
      </w:r>
      <w:r w:rsidR="006E0DAA" w:rsidRPr="00CF70CF">
        <w:rPr>
          <w:rFonts w:ascii="Times New Roman" w:hAnsi="Times New Roman" w:cs="Times New Roman"/>
        </w:rPr>
        <w:t xml:space="preserve"> </w:t>
      </w:r>
      <w:r w:rsidRPr="00CF70CF">
        <w:rPr>
          <w:rFonts w:ascii="Times New Roman" w:hAnsi="Times New Roman" w:cs="Times New Roman"/>
        </w:rPr>
        <w:t>ile</w:t>
      </w:r>
      <w:r w:rsidR="006E0DAA" w:rsidRPr="00CF70CF">
        <w:rPr>
          <w:rFonts w:ascii="Times New Roman" w:hAnsi="Times New Roman" w:cs="Times New Roman"/>
        </w:rPr>
        <w:t xml:space="preserve"> </w:t>
      </w:r>
      <w:r w:rsidRPr="00CF70CF">
        <w:rPr>
          <w:rFonts w:ascii="Times New Roman" w:hAnsi="Times New Roman" w:cs="Times New Roman"/>
        </w:rPr>
        <w:t>została</w:t>
      </w:r>
      <w:r w:rsidR="006E0DAA" w:rsidRPr="00CF70CF">
        <w:rPr>
          <w:rFonts w:ascii="Times New Roman" w:hAnsi="Times New Roman" w:cs="Times New Roman"/>
        </w:rPr>
        <w:t xml:space="preserve"> </w:t>
      </w:r>
      <w:r w:rsidRPr="00CF70CF">
        <w:rPr>
          <w:rFonts w:ascii="Times New Roman" w:hAnsi="Times New Roman" w:cs="Times New Roman"/>
        </w:rPr>
        <w:t>wpisana</w:t>
      </w:r>
      <w:r w:rsidR="006E0DAA" w:rsidRPr="00CF70CF">
        <w:rPr>
          <w:rFonts w:ascii="Times New Roman" w:hAnsi="Times New Roman" w:cs="Times New Roman"/>
        </w:rPr>
        <w:t xml:space="preserve"> </w:t>
      </w:r>
      <w:r w:rsidRPr="00CF70CF">
        <w:rPr>
          <w:rFonts w:ascii="Times New Roman" w:hAnsi="Times New Roman" w:cs="Times New Roman"/>
        </w:rPr>
        <w:t>na</w:t>
      </w:r>
      <w:r w:rsidR="006E0DAA" w:rsidRPr="00CF70CF">
        <w:rPr>
          <w:rFonts w:ascii="Times New Roman" w:hAnsi="Times New Roman" w:cs="Times New Roman"/>
        </w:rPr>
        <w:t xml:space="preserve"> </w:t>
      </w:r>
      <w:r w:rsidRPr="00CF70CF">
        <w:rPr>
          <w:rFonts w:ascii="Times New Roman" w:hAnsi="Times New Roman" w:cs="Times New Roman"/>
        </w:rPr>
        <w:t>listę</w:t>
      </w:r>
      <w:r w:rsidR="006E0DAA" w:rsidRPr="00CF70CF">
        <w:rPr>
          <w:rFonts w:ascii="Times New Roman" w:hAnsi="Times New Roman" w:cs="Times New Roman"/>
        </w:rPr>
        <w:t xml:space="preserve"> </w:t>
      </w:r>
      <w:r w:rsidRPr="00CF70CF">
        <w:rPr>
          <w:rFonts w:ascii="Times New Roman" w:hAnsi="Times New Roman" w:cs="Times New Roman"/>
        </w:rPr>
        <w:t>na</w:t>
      </w:r>
      <w:r w:rsidR="006E0DAA" w:rsidRPr="00CF70CF">
        <w:rPr>
          <w:rFonts w:ascii="Times New Roman" w:hAnsi="Times New Roman" w:cs="Times New Roman"/>
        </w:rPr>
        <w:t xml:space="preserve"> </w:t>
      </w:r>
      <w:r w:rsidRPr="00CF70CF">
        <w:rPr>
          <w:rFonts w:ascii="Times New Roman" w:hAnsi="Times New Roman" w:cs="Times New Roman"/>
        </w:rPr>
        <w:t>podstawie</w:t>
      </w:r>
      <w:r w:rsidR="006E0DAA" w:rsidRPr="00CF70CF">
        <w:rPr>
          <w:rFonts w:ascii="Times New Roman" w:hAnsi="Times New Roman" w:cs="Times New Roman"/>
        </w:rPr>
        <w:t xml:space="preserve"> </w:t>
      </w:r>
      <w:r w:rsidRPr="00CF70CF">
        <w:rPr>
          <w:rFonts w:ascii="Times New Roman" w:hAnsi="Times New Roman" w:cs="Times New Roman"/>
        </w:rPr>
        <w:t>decyzji</w:t>
      </w:r>
      <w:r w:rsidR="006E0DAA" w:rsidRPr="00CF70CF">
        <w:rPr>
          <w:rFonts w:ascii="Times New Roman" w:hAnsi="Times New Roman" w:cs="Times New Roman"/>
        </w:rPr>
        <w:t xml:space="preserve"> </w:t>
      </w:r>
      <w:r w:rsidRPr="00CF70CF">
        <w:rPr>
          <w:rFonts w:ascii="Times New Roman" w:hAnsi="Times New Roman" w:cs="Times New Roman"/>
        </w:rPr>
        <w:t>w</w:t>
      </w:r>
      <w:r w:rsidR="006E0DAA" w:rsidRPr="00CF70CF">
        <w:rPr>
          <w:rFonts w:ascii="Times New Roman" w:hAnsi="Times New Roman" w:cs="Times New Roman"/>
        </w:rPr>
        <w:t xml:space="preserve"> </w:t>
      </w:r>
      <w:r w:rsidRPr="00CF70CF">
        <w:rPr>
          <w:rFonts w:ascii="Times New Roman" w:hAnsi="Times New Roman" w:cs="Times New Roman"/>
        </w:rPr>
        <w:t>sprawie</w:t>
      </w:r>
      <w:r w:rsidR="006E0DAA" w:rsidRPr="00CF70CF">
        <w:rPr>
          <w:rFonts w:ascii="Times New Roman" w:hAnsi="Times New Roman" w:cs="Times New Roman"/>
        </w:rPr>
        <w:t xml:space="preserve"> </w:t>
      </w:r>
      <w:r w:rsidRPr="00CF70CF">
        <w:rPr>
          <w:rFonts w:ascii="Times New Roman" w:hAnsi="Times New Roman" w:cs="Times New Roman"/>
        </w:rPr>
        <w:t>wpisu</w:t>
      </w:r>
      <w:r w:rsidR="006E0DAA" w:rsidRPr="00CF70CF">
        <w:rPr>
          <w:rFonts w:ascii="Times New Roman" w:hAnsi="Times New Roman" w:cs="Times New Roman"/>
        </w:rPr>
        <w:t xml:space="preserve"> </w:t>
      </w:r>
      <w:r w:rsidRPr="00CF70CF">
        <w:rPr>
          <w:rFonts w:ascii="Times New Roman" w:hAnsi="Times New Roman" w:cs="Times New Roman"/>
        </w:rPr>
        <w:t>na</w:t>
      </w:r>
      <w:r w:rsidR="006E0DAA" w:rsidRPr="00CF70CF">
        <w:rPr>
          <w:rFonts w:ascii="Times New Roman" w:hAnsi="Times New Roman" w:cs="Times New Roman"/>
        </w:rPr>
        <w:t xml:space="preserve"> </w:t>
      </w:r>
      <w:r w:rsidRPr="00CF70CF">
        <w:rPr>
          <w:rFonts w:ascii="Times New Roman" w:hAnsi="Times New Roman" w:cs="Times New Roman"/>
        </w:rPr>
        <w:t>listę</w:t>
      </w:r>
      <w:r w:rsidR="006E0DAA" w:rsidRPr="00CF70CF">
        <w:rPr>
          <w:rFonts w:ascii="Times New Roman" w:hAnsi="Times New Roman" w:cs="Times New Roman"/>
        </w:rPr>
        <w:t xml:space="preserve"> </w:t>
      </w:r>
      <w:r w:rsidRPr="00CF70CF">
        <w:rPr>
          <w:rFonts w:ascii="Times New Roman" w:hAnsi="Times New Roman" w:cs="Times New Roman"/>
        </w:rPr>
        <w:t>rozstrzygającej</w:t>
      </w:r>
      <w:r w:rsidR="006E0DAA" w:rsidRPr="00CF70CF">
        <w:rPr>
          <w:rFonts w:ascii="Times New Roman" w:hAnsi="Times New Roman" w:cs="Times New Roman"/>
        </w:rPr>
        <w:t xml:space="preserve"> </w:t>
      </w:r>
      <w:r w:rsidRPr="00CF70CF">
        <w:rPr>
          <w:rFonts w:ascii="Times New Roman" w:hAnsi="Times New Roman" w:cs="Times New Roman"/>
        </w:rPr>
        <w:t>o</w:t>
      </w:r>
      <w:r w:rsidR="006E0DAA" w:rsidRPr="00CF70CF">
        <w:rPr>
          <w:rFonts w:ascii="Times New Roman" w:hAnsi="Times New Roman" w:cs="Times New Roman"/>
        </w:rPr>
        <w:t xml:space="preserve"> </w:t>
      </w:r>
      <w:r w:rsidRPr="00CF70CF">
        <w:rPr>
          <w:rFonts w:ascii="Times New Roman" w:hAnsi="Times New Roman" w:cs="Times New Roman"/>
        </w:rPr>
        <w:t>zastosowaniu</w:t>
      </w:r>
      <w:r w:rsidR="006E0DAA" w:rsidRPr="00CF70CF">
        <w:rPr>
          <w:rFonts w:ascii="Times New Roman" w:hAnsi="Times New Roman" w:cs="Times New Roman"/>
        </w:rPr>
        <w:t xml:space="preserve"> </w:t>
      </w:r>
      <w:r w:rsidRPr="00CF70CF">
        <w:rPr>
          <w:rFonts w:ascii="Times New Roman" w:hAnsi="Times New Roman" w:cs="Times New Roman"/>
        </w:rPr>
        <w:t>środka,</w:t>
      </w:r>
      <w:r w:rsidR="006E0DAA" w:rsidRPr="00CF70CF">
        <w:rPr>
          <w:rFonts w:ascii="Times New Roman" w:hAnsi="Times New Roman" w:cs="Times New Roman"/>
        </w:rPr>
        <w:t xml:space="preserve"> </w:t>
      </w:r>
      <w:r w:rsidRPr="00CF70CF">
        <w:rPr>
          <w:rFonts w:ascii="Times New Roman" w:hAnsi="Times New Roman" w:cs="Times New Roman"/>
        </w:rPr>
        <w:t>o</w:t>
      </w:r>
      <w:r w:rsidR="006E0DAA" w:rsidRPr="00CF70CF">
        <w:rPr>
          <w:rFonts w:ascii="Times New Roman" w:hAnsi="Times New Roman" w:cs="Times New Roman"/>
        </w:rPr>
        <w:t xml:space="preserve"> </w:t>
      </w:r>
      <w:r w:rsidRPr="00CF70CF">
        <w:rPr>
          <w:rFonts w:ascii="Times New Roman" w:hAnsi="Times New Roman" w:cs="Times New Roman"/>
        </w:rPr>
        <w:t>którym</w:t>
      </w:r>
      <w:r w:rsidR="006E0DAA" w:rsidRPr="00CF70CF">
        <w:rPr>
          <w:rFonts w:ascii="Times New Roman" w:hAnsi="Times New Roman" w:cs="Times New Roman"/>
        </w:rPr>
        <w:t xml:space="preserve"> </w:t>
      </w:r>
      <w:r w:rsidRPr="00CF70CF">
        <w:rPr>
          <w:rFonts w:ascii="Times New Roman" w:hAnsi="Times New Roman" w:cs="Times New Roman"/>
        </w:rPr>
        <w:t>mowa</w:t>
      </w:r>
      <w:r w:rsidR="006E0DAA" w:rsidRPr="00CF70CF">
        <w:rPr>
          <w:rFonts w:ascii="Times New Roman" w:hAnsi="Times New Roman" w:cs="Times New Roman"/>
        </w:rPr>
        <w:t xml:space="preserve"> </w:t>
      </w:r>
      <w:r w:rsidRPr="00CF70CF">
        <w:rPr>
          <w:rFonts w:ascii="Times New Roman" w:hAnsi="Times New Roman" w:cs="Times New Roman"/>
        </w:rPr>
        <w:t>w</w:t>
      </w:r>
      <w:r w:rsidR="006E0DAA" w:rsidRPr="00CF70CF">
        <w:rPr>
          <w:rFonts w:ascii="Times New Roman" w:hAnsi="Times New Roman" w:cs="Times New Roman"/>
        </w:rPr>
        <w:t xml:space="preserve"> </w:t>
      </w:r>
      <w:r w:rsidRPr="00CF70CF">
        <w:rPr>
          <w:rFonts w:ascii="Times New Roman" w:hAnsi="Times New Roman" w:cs="Times New Roman"/>
        </w:rPr>
        <w:t>art.</w:t>
      </w:r>
      <w:r w:rsidR="006E0DAA" w:rsidRPr="00CF70CF">
        <w:rPr>
          <w:rFonts w:ascii="Times New Roman" w:hAnsi="Times New Roman" w:cs="Times New Roman"/>
        </w:rPr>
        <w:t xml:space="preserve"> </w:t>
      </w:r>
      <w:r w:rsidRPr="00CF70CF">
        <w:rPr>
          <w:rFonts w:ascii="Times New Roman" w:hAnsi="Times New Roman" w:cs="Times New Roman"/>
        </w:rPr>
        <w:t>1</w:t>
      </w:r>
      <w:r w:rsidR="006E0DAA" w:rsidRPr="00CF70CF">
        <w:rPr>
          <w:rFonts w:ascii="Times New Roman" w:hAnsi="Times New Roman" w:cs="Times New Roman"/>
        </w:rPr>
        <w:t xml:space="preserve"> </w:t>
      </w:r>
      <w:r w:rsidRPr="00CF70CF">
        <w:rPr>
          <w:rFonts w:ascii="Times New Roman" w:hAnsi="Times New Roman" w:cs="Times New Roman"/>
        </w:rPr>
        <w:t>pkt</w:t>
      </w:r>
      <w:r w:rsidR="006E0DAA" w:rsidRPr="00CF70CF">
        <w:rPr>
          <w:rFonts w:ascii="Times New Roman" w:hAnsi="Times New Roman" w:cs="Times New Roman"/>
        </w:rPr>
        <w:t xml:space="preserve"> </w:t>
      </w:r>
      <w:r w:rsidRPr="00CF70CF">
        <w:rPr>
          <w:rFonts w:ascii="Times New Roman" w:hAnsi="Times New Roman" w:cs="Times New Roman"/>
        </w:rPr>
        <w:t>3</w:t>
      </w:r>
      <w:r w:rsidR="006E0DAA" w:rsidRPr="00CF70CF">
        <w:rPr>
          <w:rFonts w:ascii="Times New Roman" w:hAnsi="Times New Roman" w:cs="Times New Roman"/>
        </w:rPr>
        <w:t xml:space="preserve"> </w:t>
      </w:r>
      <w:r w:rsidRPr="00CF70CF">
        <w:rPr>
          <w:rFonts w:ascii="Times New Roman" w:hAnsi="Times New Roman" w:cs="Times New Roman"/>
        </w:rPr>
        <w:t>ustawy;</w:t>
      </w:r>
    </w:p>
    <w:p w14:paraId="067AE323" w14:textId="77777777" w:rsidR="00864BD6" w:rsidRPr="00CF70CF" w:rsidRDefault="00864BD6" w:rsidP="00885433">
      <w:pPr>
        <w:numPr>
          <w:ilvl w:val="0"/>
          <w:numId w:val="104"/>
        </w:numPr>
        <w:spacing w:after="0"/>
        <w:ind w:left="714" w:hanging="357"/>
        <w:rPr>
          <w:rFonts w:ascii="Times New Roman" w:hAnsi="Times New Roman" w:cs="Times New Roman"/>
        </w:rPr>
      </w:pPr>
      <w:r w:rsidRPr="00CF70CF">
        <w:rPr>
          <w:rFonts w:ascii="Times New Roman" w:hAnsi="Times New Roman" w:cs="Times New Roman"/>
        </w:rPr>
        <w:t>wykonawcę</w:t>
      </w:r>
      <w:r w:rsidR="006E0DAA" w:rsidRPr="00CF70CF">
        <w:rPr>
          <w:rFonts w:ascii="Times New Roman" w:hAnsi="Times New Roman" w:cs="Times New Roman"/>
        </w:rPr>
        <w:t xml:space="preserve"> </w:t>
      </w:r>
      <w:r w:rsidRPr="00CF70CF">
        <w:rPr>
          <w:rFonts w:ascii="Times New Roman" w:hAnsi="Times New Roman" w:cs="Times New Roman"/>
        </w:rPr>
        <w:t>oraz</w:t>
      </w:r>
      <w:r w:rsidR="006E0DAA" w:rsidRPr="00CF70CF">
        <w:rPr>
          <w:rFonts w:ascii="Times New Roman" w:hAnsi="Times New Roman" w:cs="Times New Roman"/>
        </w:rPr>
        <w:t xml:space="preserve"> </w:t>
      </w:r>
      <w:r w:rsidRPr="00CF70CF">
        <w:rPr>
          <w:rFonts w:ascii="Times New Roman" w:hAnsi="Times New Roman" w:cs="Times New Roman"/>
        </w:rPr>
        <w:t>uczestnika</w:t>
      </w:r>
      <w:r w:rsidR="006E0DAA" w:rsidRPr="00CF70CF">
        <w:rPr>
          <w:rFonts w:ascii="Times New Roman" w:hAnsi="Times New Roman" w:cs="Times New Roman"/>
        </w:rPr>
        <w:t xml:space="preserve"> </w:t>
      </w:r>
      <w:r w:rsidRPr="00CF70CF">
        <w:rPr>
          <w:rFonts w:ascii="Times New Roman" w:hAnsi="Times New Roman" w:cs="Times New Roman"/>
        </w:rPr>
        <w:t>konkursu,</w:t>
      </w:r>
      <w:r w:rsidR="006E0DAA" w:rsidRPr="00CF70CF">
        <w:rPr>
          <w:rFonts w:ascii="Times New Roman" w:hAnsi="Times New Roman" w:cs="Times New Roman"/>
        </w:rPr>
        <w:t xml:space="preserve"> </w:t>
      </w:r>
      <w:r w:rsidRPr="00CF70CF">
        <w:rPr>
          <w:rFonts w:ascii="Times New Roman" w:hAnsi="Times New Roman" w:cs="Times New Roman"/>
        </w:rPr>
        <w:t>którego</w:t>
      </w:r>
      <w:r w:rsidR="006E0DAA" w:rsidRPr="00CF70CF">
        <w:rPr>
          <w:rFonts w:ascii="Times New Roman" w:hAnsi="Times New Roman" w:cs="Times New Roman"/>
        </w:rPr>
        <w:t xml:space="preserve"> </w:t>
      </w:r>
      <w:r w:rsidRPr="00CF70CF">
        <w:rPr>
          <w:rFonts w:ascii="Times New Roman" w:hAnsi="Times New Roman" w:cs="Times New Roman"/>
        </w:rPr>
        <w:t>jednostką</w:t>
      </w:r>
      <w:r w:rsidR="006E0DAA" w:rsidRPr="00CF70CF">
        <w:rPr>
          <w:rFonts w:ascii="Times New Roman" w:hAnsi="Times New Roman" w:cs="Times New Roman"/>
        </w:rPr>
        <w:t xml:space="preserve"> </w:t>
      </w:r>
      <w:r w:rsidRPr="00CF70CF">
        <w:rPr>
          <w:rFonts w:ascii="Times New Roman" w:hAnsi="Times New Roman" w:cs="Times New Roman"/>
        </w:rPr>
        <w:t>dominującą</w:t>
      </w:r>
      <w:r w:rsidR="006E0DAA" w:rsidRPr="00CF70CF">
        <w:rPr>
          <w:rFonts w:ascii="Times New Roman" w:hAnsi="Times New Roman" w:cs="Times New Roman"/>
        </w:rPr>
        <w:t xml:space="preserve"> </w:t>
      </w:r>
      <w:r w:rsidRPr="00CF70CF">
        <w:rPr>
          <w:rFonts w:ascii="Times New Roman" w:hAnsi="Times New Roman" w:cs="Times New Roman"/>
        </w:rPr>
        <w:t>w</w:t>
      </w:r>
      <w:r w:rsidR="006E0DAA" w:rsidRPr="00CF70CF">
        <w:rPr>
          <w:rFonts w:ascii="Times New Roman" w:hAnsi="Times New Roman" w:cs="Times New Roman"/>
        </w:rPr>
        <w:t xml:space="preserve"> </w:t>
      </w:r>
      <w:r w:rsidRPr="00CF70CF">
        <w:rPr>
          <w:rFonts w:ascii="Times New Roman" w:hAnsi="Times New Roman" w:cs="Times New Roman"/>
        </w:rPr>
        <w:t>rozumieniu</w:t>
      </w:r>
      <w:r w:rsidR="006E0DAA" w:rsidRPr="00CF70CF">
        <w:rPr>
          <w:rFonts w:ascii="Times New Roman" w:hAnsi="Times New Roman" w:cs="Times New Roman"/>
        </w:rPr>
        <w:t xml:space="preserve"> </w:t>
      </w:r>
      <w:r w:rsidRPr="00CF70CF">
        <w:rPr>
          <w:rFonts w:ascii="Times New Roman" w:hAnsi="Times New Roman" w:cs="Times New Roman"/>
        </w:rPr>
        <w:t>art.</w:t>
      </w:r>
      <w:r w:rsidR="006E0DAA" w:rsidRPr="00CF70CF">
        <w:rPr>
          <w:rFonts w:ascii="Times New Roman" w:hAnsi="Times New Roman" w:cs="Times New Roman"/>
        </w:rPr>
        <w:t xml:space="preserve"> </w:t>
      </w:r>
      <w:r w:rsidRPr="00CF70CF">
        <w:rPr>
          <w:rFonts w:ascii="Times New Roman" w:hAnsi="Times New Roman" w:cs="Times New Roman"/>
        </w:rPr>
        <w:t>3</w:t>
      </w:r>
      <w:r w:rsidR="006E0DAA" w:rsidRPr="00CF70CF">
        <w:rPr>
          <w:rFonts w:ascii="Times New Roman" w:hAnsi="Times New Roman" w:cs="Times New Roman"/>
        </w:rPr>
        <w:t xml:space="preserve"> </w:t>
      </w:r>
      <w:r w:rsidRPr="00CF70CF">
        <w:rPr>
          <w:rFonts w:ascii="Times New Roman" w:hAnsi="Times New Roman" w:cs="Times New Roman"/>
        </w:rPr>
        <w:t>ust.</w:t>
      </w:r>
      <w:r w:rsidR="006E0DAA" w:rsidRPr="00CF70CF">
        <w:rPr>
          <w:rFonts w:ascii="Times New Roman" w:hAnsi="Times New Roman" w:cs="Times New Roman"/>
        </w:rPr>
        <w:t xml:space="preserve"> </w:t>
      </w:r>
      <w:r w:rsidRPr="00CF70CF">
        <w:rPr>
          <w:rFonts w:ascii="Times New Roman" w:hAnsi="Times New Roman" w:cs="Times New Roman"/>
        </w:rPr>
        <w:t>1</w:t>
      </w:r>
      <w:r w:rsidR="006E0DAA" w:rsidRPr="00CF70CF">
        <w:rPr>
          <w:rFonts w:ascii="Times New Roman" w:hAnsi="Times New Roman" w:cs="Times New Roman"/>
        </w:rPr>
        <w:t xml:space="preserve"> </w:t>
      </w:r>
      <w:r w:rsidRPr="00CF70CF">
        <w:rPr>
          <w:rFonts w:ascii="Times New Roman" w:hAnsi="Times New Roman" w:cs="Times New Roman"/>
        </w:rPr>
        <w:t>pkt</w:t>
      </w:r>
      <w:r w:rsidR="006E0DAA" w:rsidRPr="00CF70CF">
        <w:rPr>
          <w:rFonts w:ascii="Times New Roman" w:hAnsi="Times New Roman" w:cs="Times New Roman"/>
        </w:rPr>
        <w:t xml:space="preserve"> </w:t>
      </w:r>
      <w:r w:rsidRPr="00CF70CF">
        <w:rPr>
          <w:rFonts w:ascii="Times New Roman" w:hAnsi="Times New Roman" w:cs="Times New Roman"/>
        </w:rPr>
        <w:t>37</w:t>
      </w:r>
      <w:r w:rsidR="006E0DAA" w:rsidRPr="00CF70CF">
        <w:rPr>
          <w:rFonts w:ascii="Times New Roman" w:hAnsi="Times New Roman" w:cs="Times New Roman"/>
        </w:rPr>
        <w:t xml:space="preserve"> </w:t>
      </w:r>
      <w:r w:rsidRPr="00CF70CF">
        <w:rPr>
          <w:rFonts w:ascii="Times New Roman" w:hAnsi="Times New Roman" w:cs="Times New Roman"/>
        </w:rPr>
        <w:t>ustawy</w:t>
      </w:r>
      <w:r w:rsidR="006E0DAA" w:rsidRPr="00CF70CF">
        <w:rPr>
          <w:rFonts w:ascii="Times New Roman" w:hAnsi="Times New Roman" w:cs="Times New Roman"/>
        </w:rPr>
        <w:t xml:space="preserve"> </w:t>
      </w:r>
      <w:r w:rsidRPr="00CF70CF">
        <w:rPr>
          <w:rFonts w:ascii="Times New Roman" w:hAnsi="Times New Roman" w:cs="Times New Roman"/>
        </w:rPr>
        <w:t>z</w:t>
      </w:r>
      <w:r w:rsidR="006E0DAA" w:rsidRPr="00CF70CF">
        <w:rPr>
          <w:rFonts w:ascii="Times New Roman" w:hAnsi="Times New Roman" w:cs="Times New Roman"/>
        </w:rPr>
        <w:t xml:space="preserve"> </w:t>
      </w:r>
      <w:r w:rsidRPr="00CF70CF">
        <w:rPr>
          <w:rFonts w:ascii="Times New Roman" w:hAnsi="Times New Roman" w:cs="Times New Roman"/>
        </w:rPr>
        <w:t>dnia</w:t>
      </w:r>
      <w:r w:rsidR="006E0DAA" w:rsidRPr="00CF70CF">
        <w:rPr>
          <w:rFonts w:ascii="Times New Roman" w:hAnsi="Times New Roman" w:cs="Times New Roman"/>
        </w:rPr>
        <w:t xml:space="preserve"> </w:t>
      </w:r>
      <w:r w:rsidRPr="00CF70CF">
        <w:rPr>
          <w:rFonts w:ascii="Times New Roman" w:hAnsi="Times New Roman" w:cs="Times New Roman"/>
        </w:rPr>
        <w:t>29</w:t>
      </w:r>
      <w:r w:rsidR="006E0DAA" w:rsidRPr="00CF70CF">
        <w:rPr>
          <w:rFonts w:ascii="Times New Roman" w:hAnsi="Times New Roman" w:cs="Times New Roman"/>
        </w:rPr>
        <w:t xml:space="preserve"> </w:t>
      </w:r>
      <w:r w:rsidRPr="00CF70CF">
        <w:rPr>
          <w:rFonts w:ascii="Times New Roman" w:hAnsi="Times New Roman" w:cs="Times New Roman"/>
        </w:rPr>
        <w:t>września</w:t>
      </w:r>
      <w:r w:rsidR="006E0DAA" w:rsidRPr="00CF70CF">
        <w:rPr>
          <w:rFonts w:ascii="Times New Roman" w:hAnsi="Times New Roman" w:cs="Times New Roman"/>
        </w:rPr>
        <w:t xml:space="preserve"> </w:t>
      </w:r>
      <w:r w:rsidRPr="00CF70CF">
        <w:rPr>
          <w:rFonts w:ascii="Times New Roman" w:hAnsi="Times New Roman" w:cs="Times New Roman"/>
        </w:rPr>
        <w:t>1994</w:t>
      </w:r>
      <w:r w:rsidR="006E0DAA" w:rsidRPr="00CF70CF">
        <w:rPr>
          <w:rFonts w:ascii="Times New Roman" w:hAnsi="Times New Roman" w:cs="Times New Roman"/>
        </w:rPr>
        <w:t xml:space="preserve"> </w:t>
      </w:r>
      <w:r w:rsidRPr="00CF70CF">
        <w:rPr>
          <w:rFonts w:ascii="Times New Roman" w:hAnsi="Times New Roman" w:cs="Times New Roman"/>
        </w:rPr>
        <w:t>r.</w:t>
      </w:r>
      <w:r w:rsidR="006E0DAA" w:rsidRPr="00CF70CF">
        <w:rPr>
          <w:rFonts w:ascii="Times New Roman" w:hAnsi="Times New Roman" w:cs="Times New Roman"/>
        </w:rPr>
        <w:t xml:space="preserve"> </w:t>
      </w:r>
      <w:r w:rsidRPr="00CF70CF">
        <w:rPr>
          <w:rFonts w:ascii="Times New Roman" w:hAnsi="Times New Roman" w:cs="Times New Roman"/>
        </w:rPr>
        <w:t>o</w:t>
      </w:r>
      <w:r w:rsidR="006E0DAA" w:rsidRPr="00CF70CF">
        <w:rPr>
          <w:rFonts w:ascii="Times New Roman" w:hAnsi="Times New Roman" w:cs="Times New Roman"/>
        </w:rPr>
        <w:t xml:space="preserve"> </w:t>
      </w:r>
      <w:r w:rsidRPr="00CF70CF">
        <w:rPr>
          <w:rFonts w:ascii="Times New Roman" w:hAnsi="Times New Roman" w:cs="Times New Roman"/>
        </w:rPr>
        <w:t>rachunkowości</w:t>
      </w:r>
      <w:r w:rsidR="006E0DAA" w:rsidRPr="00CF70CF">
        <w:rPr>
          <w:rFonts w:ascii="Times New Roman" w:hAnsi="Times New Roman" w:cs="Times New Roman"/>
        </w:rPr>
        <w:t xml:space="preserve"> </w:t>
      </w:r>
      <w:r w:rsidRPr="00CF70CF">
        <w:rPr>
          <w:rFonts w:ascii="Times New Roman" w:hAnsi="Times New Roman" w:cs="Times New Roman"/>
        </w:rPr>
        <w:t>(</w:t>
      </w:r>
      <w:r w:rsidR="00915400" w:rsidRPr="00CF70CF">
        <w:rPr>
          <w:rFonts w:ascii="Times New Roman" w:hAnsi="Times New Roman" w:cs="Times New Roman"/>
        </w:rPr>
        <w:t>Dz. U. 2023</w:t>
      </w:r>
      <w:r w:rsidR="006E0DAA" w:rsidRPr="00CF70CF">
        <w:rPr>
          <w:rFonts w:ascii="Times New Roman" w:hAnsi="Times New Roman" w:cs="Times New Roman"/>
        </w:rPr>
        <w:t xml:space="preserve"> </w:t>
      </w:r>
      <w:r w:rsidRPr="00CF70CF">
        <w:rPr>
          <w:rFonts w:ascii="Times New Roman" w:hAnsi="Times New Roman" w:cs="Times New Roman"/>
        </w:rPr>
        <w:t>poz.</w:t>
      </w:r>
      <w:r w:rsidR="006E0DAA" w:rsidRPr="00CF70CF">
        <w:rPr>
          <w:rFonts w:ascii="Times New Roman" w:hAnsi="Times New Roman" w:cs="Times New Roman"/>
        </w:rPr>
        <w:t xml:space="preserve"> </w:t>
      </w:r>
      <w:r w:rsidRPr="00CF70CF">
        <w:rPr>
          <w:rFonts w:ascii="Times New Roman" w:hAnsi="Times New Roman" w:cs="Times New Roman"/>
        </w:rPr>
        <w:t>120</w:t>
      </w:r>
      <w:r w:rsidR="00915400" w:rsidRPr="00CF70CF">
        <w:rPr>
          <w:rFonts w:ascii="Times New Roman" w:hAnsi="Times New Roman" w:cs="Times New Roman"/>
        </w:rPr>
        <w:t xml:space="preserve"> ze zm</w:t>
      </w:r>
      <w:r w:rsidR="00BC2EF6" w:rsidRPr="00CF70CF">
        <w:rPr>
          <w:rFonts w:ascii="Times New Roman" w:hAnsi="Times New Roman" w:cs="Times New Roman"/>
        </w:rPr>
        <w:t>.</w:t>
      </w:r>
      <w:r w:rsidRPr="00CF70CF">
        <w:rPr>
          <w:rFonts w:ascii="Times New Roman" w:hAnsi="Times New Roman" w:cs="Times New Roman"/>
        </w:rPr>
        <w:t>),</w:t>
      </w:r>
      <w:r w:rsidR="006E0DAA" w:rsidRPr="00CF70CF">
        <w:rPr>
          <w:rFonts w:ascii="Times New Roman" w:hAnsi="Times New Roman" w:cs="Times New Roman"/>
        </w:rPr>
        <w:t xml:space="preserve"> </w:t>
      </w:r>
      <w:r w:rsidRPr="00CF70CF">
        <w:rPr>
          <w:rFonts w:ascii="Times New Roman" w:hAnsi="Times New Roman" w:cs="Times New Roman"/>
        </w:rPr>
        <w:t>jest</w:t>
      </w:r>
      <w:r w:rsidR="006E0DAA" w:rsidRPr="00CF70CF">
        <w:rPr>
          <w:rFonts w:ascii="Times New Roman" w:hAnsi="Times New Roman" w:cs="Times New Roman"/>
        </w:rPr>
        <w:t xml:space="preserve"> </w:t>
      </w:r>
      <w:r w:rsidRPr="00CF70CF">
        <w:rPr>
          <w:rFonts w:ascii="Times New Roman" w:hAnsi="Times New Roman" w:cs="Times New Roman"/>
        </w:rPr>
        <w:t>podmiot</w:t>
      </w:r>
      <w:r w:rsidR="006E0DAA" w:rsidRPr="00CF70CF">
        <w:rPr>
          <w:rFonts w:ascii="Times New Roman" w:hAnsi="Times New Roman" w:cs="Times New Roman"/>
        </w:rPr>
        <w:t xml:space="preserve"> </w:t>
      </w:r>
      <w:r w:rsidRPr="00CF70CF">
        <w:rPr>
          <w:rFonts w:ascii="Times New Roman" w:hAnsi="Times New Roman" w:cs="Times New Roman"/>
        </w:rPr>
        <w:t>wymieniony</w:t>
      </w:r>
      <w:r w:rsidR="006E0DAA" w:rsidRPr="00CF70CF">
        <w:rPr>
          <w:rFonts w:ascii="Times New Roman" w:hAnsi="Times New Roman" w:cs="Times New Roman"/>
        </w:rPr>
        <w:t xml:space="preserve"> </w:t>
      </w:r>
      <w:r w:rsidRPr="00CF70CF">
        <w:rPr>
          <w:rFonts w:ascii="Times New Roman" w:hAnsi="Times New Roman" w:cs="Times New Roman"/>
        </w:rPr>
        <w:t>w</w:t>
      </w:r>
      <w:r w:rsidR="006E0DAA" w:rsidRPr="00CF70CF">
        <w:rPr>
          <w:rFonts w:ascii="Times New Roman" w:hAnsi="Times New Roman" w:cs="Times New Roman"/>
        </w:rPr>
        <w:t xml:space="preserve"> </w:t>
      </w:r>
      <w:r w:rsidRPr="00CF70CF">
        <w:rPr>
          <w:rFonts w:ascii="Times New Roman" w:hAnsi="Times New Roman" w:cs="Times New Roman"/>
        </w:rPr>
        <w:t>wykazach</w:t>
      </w:r>
      <w:r w:rsidR="006E0DAA" w:rsidRPr="00CF70CF">
        <w:rPr>
          <w:rFonts w:ascii="Times New Roman" w:hAnsi="Times New Roman" w:cs="Times New Roman"/>
        </w:rPr>
        <w:t xml:space="preserve"> </w:t>
      </w:r>
      <w:r w:rsidRPr="00CF70CF">
        <w:rPr>
          <w:rFonts w:ascii="Times New Roman" w:hAnsi="Times New Roman" w:cs="Times New Roman"/>
        </w:rPr>
        <w:t>określonych</w:t>
      </w:r>
      <w:r w:rsidR="006E0DAA" w:rsidRPr="00CF70CF">
        <w:rPr>
          <w:rFonts w:ascii="Times New Roman" w:hAnsi="Times New Roman" w:cs="Times New Roman"/>
        </w:rPr>
        <w:t xml:space="preserve"> </w:t>
      </w:r>
      <w:r w:rsidRPr="00CF70CF">
        <w:rPr>
          <w:rFonts w:ascii="Times New Roman" w:hAnsi="Times New Roman" w:cs="Times New Roman"/>
        </w:rPr>
        <w:t>w</w:t>
      </w:r>
      <w:r w:rsidR="006E0DAA" w:rsidRPr="00CF70CF">
        <w:rPr>
          <w:rFonts w:ascii="Times New Roman" w:hAnsi="Times New Roman" w:cs="Times New Roman"/>
        </w:rPr>
        <w:t xml:space="preserve"> </w:t>
      </w:r>
      <w:r w:rsidRPr="00CF70CF">
        <w:rPr>
          <w:rFonts w:ascii="Times New Roman" w:hAnsi="Times New Roman" w:cs="Times New Roman"/>
        </w:rPr>
        <w:t>rozporządzeniu</w:t>
      </w:r>
      <w:r w:rsidR="006E0DAA" w:rsidRPr="00CF70CF">
        <w:rPr>
          <w:rFonts w:ascii="Times New Roman" w:hAnsi="Times New Roman" w:cs="Times New Roman"/>
        </w:rPr>
        <w:t xml:space="preserve"> </w:t>
      </w:r>
      <w:r w:rsidRPr="00CF70CF">
        <w:rPr>
          <w:rFonts w:ascii="Times New Roman" w:hAnsi="Times New Roman" w:cs="Times New Roman"/>
        </w:rPr>
        <w:t>765/2006</w:t>
      </w:r>
      <w:r w:rsidR="006E0DAA" w:rsidRPr="00CF70CF">
        <w:rPr>
          <w:rFonts w:ascii="Times New Roman" w:hAnsi="Times New Roman" w:cs="Times New Roman"/>
        </w:rPr>
        <w:t xml:space="preserve"> </w:t>
      </w:r>
      <w:r w:rsidRPr="00CF70CF">
        <w:rPr>
          <w:rFonts w:ascii="Times New Roman" w:hAnsi="Times New Roman" w:cs="Times New Roman"/>
        </w:rPr>
        <w:t>i</w:t>
      </w:r>
      <w:r w:rsidR="006E0DAA" w:rsidRPr="00CF70CF">
        <w:rPr>
          <w:rFonts w:ascii="Times New Roman" w:hAnsi="Times New Roman" w:cs="Times New Roman"/>
        </w:rPr>
        <w:t xml:space="preserve"> </w:t>
      </w:r>
      <w:r w:rsidRPr="00CF70CF">
        <w:rPr>
          <w:rFonts w:ascii="Times New Roman" w:hAnsi="Times New Roman" w:cs="Times New Roman"/>
        </w:rPr>
        <w:t>rozporządzeniu</w:t>
      </w:r>
      <w:r w:rsidR="006E0DAA" w:rsidRPr="00CF70CF">
        <w:rPr>
          <w:rFonts w:ascii="Times New Roman" w:hAnsi="Times New Roman" w:cs="Times New Roman"/>
        </w:rPr>
        <w:t xml:space="preserve"> </w:t>
      </w:r>
      <w:r w:rsidRPr="00CF70CF">
        <w:rPr>
          <w:rFonts w:ascii="Times New Roman" w:hAnsi="Times New Roman" w:cs="Times New Roman"/>
        </w:rPr>
        <w:t>269/2014</w:t>
      </w:r>
      <w:r w:rsidR="006E0DAA" w:rsidRPr="00CF70CF">
        <w:rPr>
          <w:rFonts w:ascii="Times New Roman" w:hAnsi="Times New Roman" w:cs="Times New Roman"/>
        </w:rPr>
        <w:t xml:space="preserve"> </w:t>
      </w:r>
      <w:r w:rsidRPr="00CF70CF">
        <w:rPr>
          <w:rFonts w:ascii="Times New Roman" w:hAnsi="Times New Roman" w:cs="Times New Roman"/>
        </w:rPr>
        <w:t>albo</w:t>
      </w:r>
      <w:r w:rsidR="006E0DAA" w:rsidRPr="00CF70CF">
        <w:rPr>
          <w:rFonts w:ascii="Times New Roman" w:hAnsi="Times New Roman" w:cs="Times New Roman"/>
        </w:rPr>
        <w:t xml:space="preserve"> </w:t>
      </w:r>
      <w:r w:rsidRPr="00CF70CF">
        <w:rPr>
          <w:rFonts w:ascii="Times New Roman" w:hAnsi="Times New Roman" w:cs="Times New Roman"/>
        </w:rPr>
        <w:t>wpisany</w:t>
      </w:r>
      <w:r w:rsidR="006E0DAA" w:rsidRPr="00CF70CF">
        <w:rPr>
          <w:rFonts w:ascii="Times New Roman" w:hAnsi="Times New Roman" w:cs="Times New Roman"/>
        </w:rPr>
        <w:t xml:space="preserve"> </w:t>
      </w:r>
      <w:r w:rsidRPr="00CF70CF">
        <w:rPr>
          <w:rFonts w:ascii="Times New Roman" w:hAnsi="Times New Roman" w:cs="Times New Roman"/>
        </w:rPr>
        <w:t>na</w:t>
      </w:r>
      <w:r w:rsidR="006E0DAA" w:rsidRPr="00CF70CF">
        <w:rPr>
          <w:rFonts w:ascii="Times New Roman" w:hAnsi="Times New Roman" w:cs="Times New Roman"/>
        </w:rPr>
        <w:t xml:space="preserve"> </w:t>
      </w:r>
      <w:r w:rsidRPr="00CF70CF">
        <w:rPr>
          <w:rFonts w:ascii="Times New Roman" w:hAnsi="Times New Roman" w:cs="Times New Roman"/>
        </w:rPr>
        <w:t>listę</w:t>
      </w:r>
      <w:r w:rsidR="006E0DAA" w:rsidRPr="00CF70CF">
        <w:rPr>
          <w:rFonts w:ascii="Times New Roman" w:hAnsi="Times New Roman" w:cs="Times New Roman"/>
        </w:rPr>
        <w:t xml:space="preserve"> </w:t>
      </w:r>
      <w:r w:rsidRPr="00CF70CF">
        <w:rPr>
          <w:rFonts w:ascii="Times New Roman" w:hAnsi="Times New Roman" w:cs="Times New Roman"/>
        </w:rPr>
        <w:t>lub</w:t>
      </w:r>
      <w:r w:rsidR="006E0DAA" w:rsidRPr="00CF70CF">
        <w:rPr>
          <w:rFonts w:ascii="Times New Roman" w:hAnsi="Times New Roman" w:cs="Times New Roman"/>
        </w:rPr>
        <w:t xml:space="preserve"> </w:t>
      </w:r>
      <w:r w:rsidRPr="00CF70CF">
        <w:rPr>
          <w:rFonts w:ascii="Times New Roman" w:hAnsi="Times New Roman" w:cs="Times New Roman"/>
        </w:rPr>
        <w:t>będący</w:t>
      </w:r>
      <w:r w:rsidR="006E0DAA" w:rsidRPr="00CF70CF">
        <w:rPr>
          <w:rFonts w:ascii="Times New Roman" w:hAnsi="Times New Roman" w:cs="Times New Roman"/>
        </w:rPr>
        <w:t xml:space="preserve"> </w:t>
      </w:r>
      <w:r w:rsidRPr="00CF70CF">
        <w:rPr>
          <w:rFonts w:ascii="Times New Roman" w:hAnsi="Times New Roman" w:cs="Times New Roman"/>
        </w:rPr>
        <w:t>taką</w:t>
      </w:r>
      <w:r w:rsidR="006E0DAA" w:rsidRPr="00CF70CF">
        <w:rPr>
          <w:rFonts w:ascii="Times New Roman" w:hAnsi="Times New Roman" w:cs="Times New Roman"/>
        </w:rPr>
        <w:t xml:space="preserve"> </w:t>
      </w:r>
      <w:r w:rsidRPr="00CF70CF">
        <w:rPr>
          <w:rFonts w:ascii="Times New Roman" w:hAnsi="Times New Roman" w:cs="Times New Roman"/>
        </w:rPr>
        <w:t>jednostką</w:t>
      </w:r>
      <w:r w:rsidR="006E0DAA" w:rsidRPr="00CF70CF">
        <w:rPr>
          <w:rFonts w:ascii="Times New Roman" w:hAnsi="Times New Roman" w:cs="Times New Roman"/>
        </w:rPr>
        <w:t xml:space="preserve"> </w:t>
      </w:r>
      <w:r w:rsidRPr="00CF70CF">
        <w:rPr>
          <w:rFonts w:ascii="Times New Roman" w:hAnsi="Times New Roman" w:cs="Times New Roman"/>
        </w:rPr>
        <w:t>dominującą</w:t>
      </w:r>
      <w:r w:rsidR="006E0DAA" w:rsidRPr="00CF70CF">
        <w:rPr>
          <w:rFonts w:ascii="Times New Roman" w:hAnsi="Times New Roman" w:cs="Times New Roman"/>
        </w:rPr>
        <w:t xml:space="preserve"> </w:t>
      </w:r>
      <w:r w:rsidRPr="00CF70CF">
        <w:rPr>
          <w:rFonts w:ascii="Times New Roman" w:hAnsi="Times New Roman" w:cs="Times New Roman"/>
        </w:rPr>
        <w:t>od</w:t>
      </w:r>
      <w:r w:rsidR="006E0DAA" w:rsidRPr="00CF70CF">
        <w:rPr>
          <w:rFonts w:ascii="Times New Roman" w:hAnsi="Times New Roman" w:cs="Times New Roman"/>
        </w:rPr>
        <w:t xml:space="preserve"> </w:t>
      </w:r>
      <w:r w:rsidRPr="00CF70CF">
        <w:rPr>
          <w:rFonts w:ascii="Times New Roman" w:hAnsi="Times New Roman" w:cs="Times New Roman"/>
        </w:rPr>
        <w:t>dnia</w:t>
      </w:r>
      <w:r w:rsidR="006E0DAA" w:rsidRPr="00CF70CF">
        <w:rPr>
          <w:rFonts w:ascii="Times New Roman" w:hAnsi="Times New Roman" w:cs="Times New Roman"/>
        </w:rPr>
        <w:t xml:space="preserve"> </w:t>
      </w:r>
      <w:r w:rsidRPr="00CF70CF">
        <w:rPr>
          <w:rFonts w:ascii="Times New Roman" w:hAnsi="Times New Roman" w:cs="Times New Roman"/>
        </w:rPr>
        <w:t>24</w:t>
      </w:r>
      <w:r w:rsidR="006E0DAA" w:rsidRPr="00CF70CF">
        <w:rPr>
          <w:rFonts w:ascii="Times New Roman" w:hAnsi="Times New Roman" w:cs="Times New Roman"/>
        </w:rPr>
        <w:t xml:space="preserve"> </w:t>
      </w:r>
      <w:r w:rsidRPr="00CF70CF">
        <w:rPr>
          <w:rFonts w:ascii="Times New Roman" w:hAnsi="Times New Roman" w:cs="Times New Roman"/>
        </w:rPr>
        <w:t>lutego</w:t>
      </w:r>
      <w:r w:rsidR="006E0DAA" w:rsidRPr="00CF70CF">
        <w:rPr>
          <w:rFonts w:ascii="Times New Roman" w:hAnsi="Times New Roman" w:cs="Times New Roman"/>
        </w:rPr>
        <w:t xml:space="preserve"> </w:t>
      </w:r>
      <w:r w:rsidRPr="00CF70CF">
        <w:rPr>
          <w:rFonts w:ascii="Times New Roman" w:hAnsi="Times New Roman" w:cs="Times New Roman"/>
        </w:rPr>
        <w:t>2022</w:t>
      </w:r>
      <w:r w:rsidR="006E0DAA" w:rsidRPr="00CF70CF">
        <w:rPr>
          <w:rFonts w:ascii="Times New Roman" w:hAnsi="Times New Roman" w:cs="Times New Roman"/>
        </w:rPr>
        <w:t xml:space="preserve"> </w:t>
      </w:r>
      <w:r w:rsidRPr="00CF70CF">
        <w:rPr>
          <w:rFonts w:ascii="Times New Roman" w:hAnsi="Times New Roman" w:cs="Times New Roman"/>
        </w:rPr>
        <w:t>r.,</w:t>
      </w:r>
      <w:r w:rsidR="006E0DAA" w:rsidRPr="00CF70CF">
        <w:rPr>
          <w:rFonts w:ascii="Times New Roman" w:hAnsi="Times New Roman" w:cs="Times New Roman"/>
        </w:rPr>
        <w:t xml:space="preserve"> </w:t>
      </w:r>
      <w:r w:rsidRPr="00CF70CF">
        <w:rPr>
          <w:rFonts w:ascii="Times New Roman" w:hAnsi="Times New Roman" w:cs="Times New Roman"/>
        </w:rPr>
        <w:t>o</w:t>
      </w:r>
      <w:r w:rsidR="006E0DAA" w:rsidRPr="00CF70CF">
        <w:rPr>
          <w:rFonts w:ascii="Times New Roman" w:hAnsi="Times New Roman" w:cs="Times New Roman"/>
        </w:rPr>
        <w:t xml:space="preserve"> </w:t>
      </w:r>
      <w:r w:rsidRPr="00CF70CF">
        <w:rPr>
          <w:rFonts w:ascii="Times New Roman" w:hAnsi="Times New Roman" w:cs="Times New Roman"/>
        </w:rPr>
        <w:t>ile</w:t>
      </w:r>
      <w:r w:rsidR="006E0DAA" w:rsidRPr="00CF70CF">
        <w:rPr>
          <w:rFonts w:ascii="Times New Roman" w:hAnsi="Times New Roman" w:cs="Times New Roman"/>
        </w:rPr>
        <w:t xml:space="preserve"> </w:t>
      </w:r>
      <w:r w:rsidRPr="00CF70CF">
        <w:rPr>
          <w:rFonts w:ascii="Times New Roman" w:hAnsi="Times New Roman" w:cs="Times New Roman"/>
        </w:rPr>
        <w:t>został</w:t>
      </w:r>
      <w:r w:rsidR="006E0DAA" w:rsidRPr="00CF70CF">
        <w:rPr>
          <w:rFonts w:ascii="Times New Roman" w:hAnsi="Times New Roman" w:cs="Times New Roman"/>
        </w:rPr>
        <w:t xml:space="preserve"> </w:t>
      </w:r>
      <w:r w:rsidRPr="00CF70CF">
        <w:rPr>
          <w:rFonts w:ascii="Times New Roman" w:hAnsi="Times New Roman" w:cs="Times New Roman"/>
        </w:rPr>
        <w:t>wpisany</w:t>
      </w:r>
      <w:r w:rsidR="006E0DAA" w:rsidRPr="00CF70CF">
        <w:rPr>
          <w:rFonts w:ascii="Times New Roman" w:hAnsi="Times New Roman" w:cs="Times New Roman"/>
        </w:rPr>
        <w:t xml:space="preserve"> </w:t>
      </w:r>
      <w:r w:rsidRPr="00CF70CF">
        <w:rPr>
          <w:rFonts w:ascii="Times New Roman" w:hAnsi="Times New Roman" w:cs="Times New Roman"/>
        </w:rPr>
        <w:t>na</w:t>
      </w:r>
      <w:r w:rsidR="006E0DAA" w:rsidRPr="00CF70CF">
        <w:rPr>
          <w:rFonts w:ascii="Times New Roman" w:hAnsi="Times New Roman" w:cs="Times New Roman"/>
        </w:rPr>
        <w:t xml:space="preserve"> </w:t>
      </w:r>
      <w:r w:rsidRPr="00CF70CF">
        <w:rPr>
          <w:rFonts w:ascii="Times New Roman" w:hAnsi="Times New Roman" w:cs="Times New Roman"/>
        </w:rPr>
        <w:t>listę</w:t>
      </w:r>
      <w:r w:rsidR="006E0DAA" w:rsidRPr="00CF70CF">
        <w:rPr>
          <w:rFonts w:ascii="Times New Roman" w:hAnsi="Times New Roman" w:cs="Times New Roman"/>
        </w:rPr>
        <w:t xml:space="preserve"> </w:t>
      </w:r>
      <w:r w:rsidRPr="00CF70CF">
        <w:rPr>
          <w:rFonts w:ascii="Times New Roman" w:hAnsi="Times New Roman" w:cs="Times New Roman"/>
        </w:rPr>
        <w:t>na</w:t>
      </w:r>
      <w:r w:rsidR="006E0DAA" w:rsidRPr="00CF70CF">
        <w:rPr>
          <w:rFonts w:ascii="Times New Roman" w:hAnsi="Times New Roman" w:cs="Times New Roman"/>
        </w:rPr>
        <w:t xml:space="preserve"> </w:t>
      </w:r>
      <w:r w:rsidRPr="00CF70CF">
        <w:rPr>
          <w:rFonts w:ascii="Times New Roman" w:hAnsi="Times New Roman" w:cs="Times New Roman"/>
        </w:rPr>
        <w:t>podstawie</w:t>
      </w:r>
      <w:r w:rsidR="006E0DAA" w:rsidRPr="00CF70CF">
        <w:rPr>
          <w:rFonts w:ascii="Times New Roman" w:hAnsi="Times New Roman" w:cs="Times New Roman"/>
        </w:rPr>
        <w:t xml:space="preserve"> </w:t>
      </w:r>
      <w:r w:rsidRPr="00CF70CF">
        <w:rPr>
          <w:rFonts w:ascii="Times New Roman" w:hAnsi="Times New Roman" w:cs="Times New Roman"/>
        </w:rPr>
        <w:t>decyzji</w:t>
      </w:r>
      <w:r w:rsidR="006E0DAA" w:rsidRPr="00CF70CF">
        <w:rPr>
          <w:rFonts w:ascii="Times New Roman" w:hAnsi="Times New Roman" w:cs="Times New Roman"/>
        </w:rPr>
        <w:t xml:space="preserve"> </w:t>
      </w:r>
      <w:r w:rsidRPr="00CF70CF">
        <w:rPr>
          <w:rFonts w:ascii="Times New Roman" w:hAnsi="Times New Roman" w:cs="Times New Roman"/>
        </w:rPr>
        <w:t>w</w:t>
      </w:r>
      <w:r w:rsidR="006E0DAA" w:rsidRPr="00CF70CF">
        <w:rPr>
          <w:rFonts w:ascii="Times New Roman" w:hAnsi="Times New Roman" w:cs="Times New Roman"/>
        </w:rPr>
        <w:t xml:space="preserve"> </w:t>
      </w:r>
      <w:r w:rsidRPr="00CF70CF">
        <w:rPr>
          <w:rFonts w:ascii="Times New Roman" w:hAnsi="Times New Roman" w:cs="Times New Roman"/>
        </w:rPr>
        <w:t>sprawie</w:t>
      </w:r>
      <w:r w:rsidR="006E0DAA" w:rsidRPr="00CF70CF">
        <w:rPr>
          <w:rFonts w:ascii="Times New Roman" w:hAnsi="Times New Roman" w:cs="Times New Roman"/>
        </w:rPr>
        <w:t xml:space="preserve"> </w:t>
      </w:r>
      <w:r w:rsidRPr="00CF70CF">
        <w:rPr>
          <w:rFonts w:ascii="Times New Roman" w:hAnsi="Times New Roman" w:cs="Times New Roman"/>
        </w:rPr>
        <w:t>wpisu</w:t>
      </w:r>
      <w:r w:rsidR="006E0DAA" w:rsidRPr="00CF70CF">
        <w:rPr>
          <w:rFonts w:ascii="Times New Roman" w:hAnsi="Times New Roman" w:cs="Times New Roman"/>
        </w:rPr>
        <w:t xml:space="preserve"> </w:t>
      </w:r>
      <w:r w:rsidRPr="00CF70CF">
        <w:rPr>
          <w:rFonts w:ascii="Times New Roman" w:hAnsi="Times New Roman" w:cs="Times New Roman"/>
        </w:rPr>
        <w:t>na</w:t>
      </w:r>
      <w:r w:rsidR="006E0DAA" w:rsidRPr="00CF70CF">
        <w:rPr>
          <w:rFonts w:ascii="Times New Roman" w:hAnsi="Times New Roman" w:cs="Times New Roman"/>
        </w:rPr>
        <w:t xml:space="preserve"> </w:t>
      </w:r>
      <w:r w:rsidRPr="00CF70CF">
        <w:rPr>
          <w:rFonts w:ascii="Times New Roman" w:hAnsi="Times New Roman" w:cs="Times New Roman"/>
        </w:rPr>
        <w:t>listę</w:t>
      </w:r>
      <w:r w:rsidR="006E0DAA" w:rsidRPr="00CF70CF">
        <w:rPr>
          <w:rFonts w:ascii="Times New Roman" w:hAnsi="Times New Roman" w:cs="Times New Roman"/>
        </w:rPr>
        <w:t xml:space="preserve"> </w:t>
      </w:r>
      <w:r w:rsidRPr="00CF70CF">
        <w:rPr>
          <w:rFonts w:ascii="Times New Roman" w:hAnsi="Times New Roman" w:cs="Times New Roman"/>
        </w:rPr>
        <w:t>rozstrzygającej</w:t>
      </w:r>
      <w:r w:rsidR="006E0DAA" w:rsidRPr="00CF70CF">
        <w:rPr>
          <w:rFonts w:ascii="Times New Roman" w:hAnsi="Times New Roman" w:cs="Times New Roman"/>
        </w:rPr>
        <w:t xml:space="preserve"> </w:t>
      </w:r>
      <w:r w:rsidRPr="00CF70CF">
        <w:rPr>
          <w:rFonts w:ascii="Times New Roman" w:hAnsi="Times New Roman" w:cs="Times New Roman"/>
        </w:rPr>
        <w:t>o</w:t>
      </w:r>
      <w:r w:rsidR="006E0DAA" w:rsidRPr="00CF70CF">
        <w:rPr>
          <w:rFonts w:ascii="Times New Roman" w:hAnsi="Times New Roman" w:cs="Times New Roman"/>
        </w:rPr>
        <w:t xml:space="preserve"> </w:t>
      </w:r>
      <w:r w:rsidRPr="00CF70CF">
        <w:rPr>
          <w:rFonts w:ascii="Times New Roman" w:hAnsi="Times New Roman" w:cs="Times New Roman"/>
        </w:rPr>
        <w:t>zastosowaniu</w:t>
      </w:r>
      <w:r w:rsidR="006E0DAA" w:rsidRPr="00CF70CF">
        <w:rPr>
          <w:rFonts w:ascii="Times New Roman" w:hAnsi="Times New Roman" w:cs="Times New Roman"/>
        </w:rPr>
        <w:t xml:space="preserve"> </w:t>
      </w:r>
      <w:r w:rsidRPr="00CF70CF">
        <w:rPr>
          <w:rFonts w:ascii="Times New Roman" w:hAnsi="Times New Roman" w:cs="Times New Roman"/>
        </w:rPr>
        <w:t>środka,</w:t>
      </w:r>
      <w:r w:rsidR="006E0DAA" w:rsidRPr="00CF70CF">
        <w:rPr>
          <w:rFonts w:ascii="Times New Roman" w:hAnsi="Times New Roman" w:cs="Times New Roman"/>
        </w:rPr>
        <w:t xml:space="preserve"> </w:t>
      </w:r>
      <w:r w:rsidRPr="00CF70CF">
        <w:rPr>
          <w:rFonts w:ascii="Times New Roman" w:hAnsi="Times New Roman" w:cs="Times New Roman"/>
        </w:rPr>
        <w:t>o</w:t>
      </w:r>
      <w:r w:rsidR="006E0DAA" w:rsidRPr="00CF70CF">
        <w:rPr>
          <w:rFonts w:ascii="Times New Roman" w:hAnsi="Times New Roman" w:cs="Times New Roman"/>
        </w:rPr>
        <w:t xml:space="preserve"> </w:t>
      </w:r>
      <w:r w:rsidRPr="00CF70CF">
        <w:rPr>
          <w:rFonts w:ascii="Times New Roman" w:hAnsi="Times New Roman" w:cs="Times New Roman"/>
        </w:rPr>
        <w:t>którym</w:t>
      </w:r>
      <w:r w:rsidR="006E0DAA" w:rsidRPr="00CF70CF">
        <w:rPr>
          <w:rFonts w:ascii="Times New Roman" w:hAnsi="Times New Roman" w:cs="Times New Roman"/>
        </w:rPr>
        <w:t xml:space="preserve"> </w:t>
      </w:r>
      <w:r w:rsidRPr="00CF70CF">
        <w:rPr>
          <w:rFonts w:ascii="Times New Roman" w:hAnsi="Times New Roman" w:cs="Times New Roman"/>
        </w:rPr>
        <w:t>mowa</w:t>
      </w:r>
      <w:r w:rsidR="006E0DAA" w:rsidRPr="00CF70CF">
        <w:rPr>
          <w:rFonts w:ascii="Times New Roman" w:hAnsi="Times New Roman" w:cs="Times New Roman"/>
        </w:rPr>
        <w:t xml:space="preserve"> </w:t>
      </w:r>
      <w:r w:rsidRPr="00CF70CF">
        <w:rPr>
          <w:rFonts w:ascii="Times New Roman" w:hAnsi="Times New Roman" w:cs="Times New Roman"/>
        </w:rPr>
        <w:t>w</w:t>
      </w:r>
      <w:r w:rsidR="006E0DAA" w:rsidRPr="00CF70CF">
        <w:rPr>
          <w:rFonts w:ascii="Times New Roman" w:hAnsi="Times New Roman" w:cs="Times New Roman"/>
        </w:rPr>
        <w:t xml:space="preserve"> </w:t>
      </w:r>
      <w:r w:rsidRPr="00CF70CF">
        <w:rPr>
          <w:rFonts w:ascii="Times New Roman" w:hAnsi="Times New Roman" w:cs="Times New Roman"/>
        </w:rPr>
        <w:t>art.</w:t>
      </w:r>
      <w:r w:rsidR="006E0DAA" w:rsidRPr="00CF70CF">
        <w:rPr>
          <w:rFonts w:ascii="Times New Roman" w:hAnsi="Times New Roman" w:cs="Times New Roman"/>
        </w:rPr>
        <w:t xml:space="preserve"> </w:t>
      </w:r>
      <w:r w:rsidRPr="00CF70CF">
        <w:rPr>
          <w:rFonts w:ascii="Times New Roman" w:hAnsi="Times New Roman" w:cs="Times New Roman"/>
        </w:rPr>
        <w:t>1</w:t>
      </w:r>
      <w:r w:rsidR="006E0DAA" w:rsidRPr="00CF70CF">
        <w:rPr>
          <w:rFonts w:ascii="Times New Roman" w:hAnsi="Times New Roman" w:cs="Times New Roman"/>
        </w:rPr>
        <w:t xml:space="preserve"> </w:t>
      </w:r>
      <w:r w:rsidRPr="00CF70CF">
        <w:rPr>
          <w:rFonts w:ascii="Times New Roman" w:hAnsi="Times New Roman" w:cs="Times New Roman"/>
        </w:rPr>
        <w:t>pkt</w:t>
      </w:r>
      <w:r w:rsidR="006E0DAA" w:rsidRPr="00CF70CF">
        <w:rPr>
          <w:rFonts w:ascii="Times New Roman" w:hAnsi="Times New Roman" w:cs="Times New Roman"/>
        </w:rPr>
        <w:t xml:space="preserve"> </w:t>
      </w:r>
      <w:r w:rsidRPr="00CF70CF">
        <w:rPr>
          <w:rFonts w:ascii="Times New Roman" w:hAnsi="Times New Roman" w:cs="Times New Roman"/>
        </w:rPr>
        <w:t>3</w:t>
      </w:r>
      <w:r w:rsidR="006E0DAA" w:rsidRPr="00CF70CF">
        <w:rPr>
          <w:rFonts w:ascii="Times New Roman" w:hAnsi="Times New Roman" w:cs="Times New Roman"/>
        </w:rPr>
        <w:t xml:space="preserve"> </w:t>
      </w:r>
      <w:r w:rsidRPr="00CF70CF">
        <w:rPr>
          <w:rFonts w:ascii="Times New Roman" w:hAnsi="Times New Roman" w:cs="Times New Roman"/>
        </w:rPr>
        <w:t>ustawy</w:t>
      </w:r>
    </w:p>
    <w:p w14:paraId="33685E07" w14:textId="77777777" w:rsidR="00864BD6" w:rsidRPr="00CF70CF" w:rsidRDefault="00864BD6" w:rsidP="00607ECF">
      <w:pPr>
        <w:spacing w:after="0"/>
        <w:rPr>
          <w:rFonts w:ascii="Times New Roman" w:hAnsi="Times New Roman" w:cs="Times New Roman"/>
          <w:sz w:val="10"/>
          <w:szCs w:val="10"/>
        </w:rPr>
      </w:pPr>
    </w:p>
    <w:p w14:paraId="45EC01BE" w14:textId="77777777" w:rsidR="00DF0949" w:rsidRPr="00CF70CF" w:rsidRDefault="00DF0949" w:rsidP="00607ECF">
      <w:pPr>
        <w:pStyle w:val="Bezodstpw"/>
        <w:tabs>
          <w:tab w:val="left" w:pos="0"/>
          <w:tab w:val="left" w:pos="284"/>
        </w:tabs>
        <w:spacing w:line="276" w:lineRule="auto"/>
        <w:jc w:val="both"/>
        <w:rPr>
          <w:rFonts w:ascii="Times New Roman" w:hAnsi="Times New Roman"/>
        </w:rPr>
      </w:pPr>
      <w:r w:rsidRPr="00CF70CF">
        <w:rPr>
          <w:rFonts w:ascii="Times New Roman" w:hAnsi="Times New Roman"/>
        </w:rPr>
        <w:t xml:space="preserve">Oświadczam, że zachodzą w stosunku do mnie podstawy wykluczenia w przypadkach, o których mowa w rozporządzeniu (UE) 2022/576 w sprawie zmiany rozporządzenia (UE) nr 833/2014 dotyczącego środków ograniczających w związku z działaniami Rosji destabilizującymi sytuację na Ukrainie (Dz. Urz. UE nr L 111 z 8.4.2022, str. 1) oraz rozporządzeniem Rady (UE) 2025/2033 w sprawie zmiany rozporządzenia (UE) nr 833/2014 dotyczącego środków ograniczających w związku z działaniami Rosji destabilizującymi sytuację na Ukrainie (Dz. U. UE. L. z 2025 r. poz. 2033);- art. 5k ww. Rozporządzenia. </w:t>
      </w:r>
    </w:p>
    <w:p w14:paraId="0A0BAFA4" w14:textId="77777777" w:rsidR="00864BD6" w:rsidRPr="00CF70CF" w:rsidRDefault="00864BD6" w:rsidP="00607ECF">
      <w:pPr>
        <w:pStyle w:val="Bezodstpw"/>
        <w:tabs>
          <w:tab w:val="left" w:pos="0"/>
          <w:tab w:val="left" w:pos="284"/>
        </w:tabs>
        <w:spacing w:line="276" w:lineRule="auto"/>
        <w:jc w:val="both"/>
        <w:rPr>
          <w:rFonts w:ascii="Times New Roman" w:hAnsi="Times New Roman"/>
        </w:rPr>
      </w:pPr>
      <w:r w:rsidRPr="00CF70CF">
        <w:rPr>
          <w:rFonts w:ascii="Times New Roman" w:hAnsi="Times New Roman"/>
        </w:rPr>
        <w:t>.</w:t>
      </w:r>
      <w:r w:rsidR="006E0DAA" w:rsidRPr="00CF70CF">
        <w:rPr>
          <w:rFonts w:ascii="Times New Roman" w:hAnsi="Times New Roman"/>
        </w:rPr>
        <w:t xml:space="preserve"> </w:t>
      </w:r>
    </w:p>
    <w:p w14:paraId="7D5DE357" w14:textId="77777777" w:rsidR="00531D97" w:rsidRPr="00CF70CF" w:rsidRDefault="00531D97" w:rsidP="00607ECF">
      <w:pPr>
        <w:spacing w:after="0"/>
        <w:rPr>
          <w:rFonts w:ascii="Times New Roman" w:eastAsia="Calibri" w:hAnsi="Times New Roman" w:cs="Times New Roman"/>
        </w:rPr>
      </w:pPr>
    </w:p>
    <w:p w14:paraId="15E78CB9" w14:textId="77777777" w:rsidR="00133339" w:rsidRPr="00CF70CF" w:rsidRDefault="00133339" w:rsidP="00607ECF">
      <w:pPr>
        <w:spacing w:after="0"/>
        <w:rPr>
          <w:rFonts w:ascii="Times New Roman" w:eastAsia="Calibri" w:hAnsi="Times New Roman" w:cs="Times New Roman"/>
          <w:b/>
        </w:rPr>
      </w:pPr>
      <w:r w:rsidRPr="00CF70CF">
        <w:rPr>
          <w:rFonts w:ascii="Times New Roman" w:eastAsia="Calibri" w:hAnsi="Times New Roman" w:cs="Times New Roman"/>
          <w:b/>
        </w:rPr>
        <w:t>OŚWIADCZENIE</w:t>
      </w:r>
      <w:r w:rsidR="006E0DAA" w:rsidRPr="00CF70CF">
        <w:rPr>
          <w:rFonts w:ascii="Times New Roman" w:eastAsia="Calibri" w:hAnsi="Times New Roman" w:cs="Times New Roman"/>
          <w:b/>
        </w:rPr>
        <w:t xml:space="preserve"> </w:t>
      </w:r>
      <w:r w:rsidRPr="00CF70CF">
        <w:rPr>
          <w:rFonts w:ascii="Times New Roman" w:eastAsia="Calibri" w:hAnsi="Times New Roman" w:cs="Times New Roman"/>
          <w:b/>
        </w:rPr>
        <w:t>DOTYCZĄCE</w:t>
      </w:r>
      <w:r w:rsidR="006E0DAA" w:rsidRPr="00CF70CF">
        <w:rPr>
          <w:rFonts w:ascii="Times New Roman" w:eastAsia="Calibri" w:hAnsi="Times New Roman" w:cs="Times New Roman"/>
          <w:b/>
        </w:rPr>
        <w:t xml:space="preserve"> </w:t>
      </w:r>
      <w:r w:rsidRPr="00CF70CF">
        <w:rPr>
          <w:rFonts w:ascii="Times New Roman" w:eastAsia="Calibri" w:hAnsi="Times New Roman" w:cs="Times New Roman"/>
          <w:b/>
        </w:rPr>
        <w:t>PODANYCH</w:t>
      </w:r>
      <w:r w:rsidR="006E0DAA" w:rsidRPr="00CF70CF">
        <w:rPr>
          <w:rFonts w:ascii="Times New Roman" w:eastAsia="Calibri" w:hAnsi="Times New Roman" w:cs="Times New Roman"/>
          <w:b/>
        </w:rPr>
        <w:t xml:space="preserve"> </w:t>
      </w:r>
      <w:r w:rsidRPr="00CF70CF">
        <w:rPr>
          <w:rFonts w:ascii="Times New Roman" w:eastAsia="Calibri" w:hAnsi="Times New Roman" w:cs="Times New Roman"/>
          <w:b/>
        </w:rPr>
        <w:t>INFORMACJI:</w:t>
      </w:r>
    </w:p>
    <w:p w14:paraId="6F0E6275" w14:textId="77777777" w:rsidR="00133339" w:rsidRPr="00CF70CF" w:rsidRDefault="00133339" w:rsidP="00607ECF">
      <w:pPr>
        <w:spacing w:after="0"/>
        <w:rPr>
          <w:rFonts w:ascii="Times New Roman" w:eastAsia="Calibri" w:hAnsi="Times New Roman" w:cs="Times New Roman"/>
        </w:rPr>
      </w:pPr>
      <w:r w:rsidRPr="00CF70CF">
        <w:rPr>
          <w:rFonts w:ascii="Times New Roman" w:eastAsia="Calibri" w:hAnsi="Times New Roman" w:cs="Times New Roman"/>
        </w:rPr>
        <w:t>Oświadczam,</w:t>
      </w:r>
      <w:r w:rsidR="006E0DAA" w:rsidRPr="00CF70CF">
        <w:rPr>
          <w:rFonts w:ascii="Times New Roman" w:eastAsia="Calibri" w:hAnsi="Times New Roman" w:cs="Times New Roman"/>
        </w:rPr>
        <w:t xml:space="preserve"> </w:t>
      </w:r>
      <w:r w:rsidRPr="00CF70CF">
        <w:rPr>
          <w:rFonts w:ascii="Times New Roman" w:eastAsia="Calibri" w:hAnsi="Times New Roman" w:cs="Times New Roman"/>
        </w:rPr>
        <w:t>że</w:t>
      </w:r>
      <w:r w:rsidR="006E0DAA" w:rsidRPr="00CF70CF">
        <w:rPr>
          <w:rFonts w:ascii="Times New Roman" w:eastAsia="Calibri" w:hAnsi="Times New Roman" w:cs="Times New Roman"/>
        </w:rPr>
        <w:t xml:space="preserve"> </w:t>
      </w:r>
      <w:r w:rsidRPr="00CF70CF">
        <w:rPr>
          <w:rFonts w:ascii="Times New Roman" w:eastAsia="Calibri" w:hAnsi="Times New Roman" w:cs="Times New Roman"/>
        </w:rPr>
        <w:t>informacje</w:t>
      </w:r>
      <w:r w:rsidR="006E0DAA" w:rsidRPr="00CF70CF">
        <w:rPr>
          <w:rFonts w:ascii="Times New Roman" w:eastAsia="Calibri" w:hAnsi="Times New Roman" w:cs="Times New Roman"/>
        </w:rPr>
        <w:t xml:space="preserve"> </w:t>
      </w:r>
      <w:r w:rsidRPr="00CF70CF">
        <w:rPr>
          <w:rFonts w:ascii="Times New Roman" w:eastAsia="Calibri" w:hAnsi="Times New Roman" w:cs="Times New Roman"/>
        </w:rPr>
        <w:t>podane</w:t>
      </w:r>
      <w:r w:rsidR="006E0DAA" w:rsidRPr="00CF70CF">
        <w:rPr>
          <w:rFonts w:ascii="Times New Roman" w:eastAsia="Calibri" w:hAnsi="Times New Roman" w:cs="Times New Roman"/>
        </w:rPr>
        <w:t xml:space="preserve"> </w:t>
      </w:r>
      <w:r w:rsidRPr="00CF70CF">
        <w:rPr>
          <w:rFonts w:ascii="Times New Roman" w:eastAsia="Calibri" w:hAnsi="Times New Roman" w:cs="Times New Roman"/>
        </w:rPr>
        <w:t>w</w:t>
      </w:r>
      <w:r w:rsidR="006E0DAA" w:rsidRPr="00CF70CF">
        <w:rPr>
          <w:rFonts w:ascii="Times New Roman" w:eastAsia="Calibri" w:hAnsi="Times New Roman" w:cs="Times New Roman"/>
        </w:rPr>
        <w:t xml:space="preserve"> </w:t>
      </w:r>
      <w:r w:rsidRPr="00CF70CF">
        <w:rPr>
          <w:rFonts w:ascii="Times New Roman" w:eastAsia="Calibri" w:hAnsi="Times New Roman" w:cs="Times New Roman"/>
        </w:rPr>
        <w:t>w/w.</w:t>
      </w:r>
      <w:r w:rsidR="006E0DAA" w:rsidRPr="00CF70CF">
        <w:rPr>
          <w:rFonts w:ascii="Times New Roman" w:eastAsia="Calibri" w:hAnsi="Times New Roman" w:cs="Times New Roman"/>
        </w:rPr>
        <w:t xml:space="preserve"> </w:t>
      </w:r>
      <w:r w:rsidRPr="00CF70CF">
        <w:rPr>
          <w:rFonts w:ascii="Times New Roman" w:eastAsia="Calibri" w:hAnsi="Times New Roman" w:cs="Times New Roman"/>
        </w:rPr>
        <w:t>oświadczeniach</w:t>
      </w:r>
      <w:r w:rsidR="006E0DAA" w:rsidRPr="00CF70CF">
        <w:rPr>
          <w:rFonts w:ascii="Times New Roman" w:eastAsia="Calibri" w:hAnsi="Times New Roman" w:cs="Times New Roman"/>
        </w:rPr>
        <w:t xml:space="preserve"> </w:t>
      </w:r>
      <w:r w:rsidRPr="00CF70CF">
        <w:rPr>
          <w:rFonts w:ascii="Times New Roman" w:eastAsia="Calibri" w:hAnsi="Times New Roman" w:cs="Times New Roman"/>
        </w:rPr>
        <w:t>są</w:t>
      </w:r>
      <w:r w:rsidR="006E0DAA" w:rsidRPr="00CF70CF">
        <w:rPr>
          <w:rFonts w:ascii="Times New Roman" w:eastAsia="Calibri" w:hAnsi="Times New Roman" w:cs="Times New Roman"/>
        </w:rPr>
        <w:t xml:space="preserve"> </w:t>
      </w:r>
      <w:r w:rsidRPr="00CF70CF">
        <w:rPr>
          <w:rFonts w:ascii="Times New Roman" w:eastAsia="Calibri" w:hAnsi="Times New Roman" w:cs="Times New Roman"/>
        </w:rPr>
        <w:t>aktualne</w:t>
      </w:r>
      <w:r w:rsidR="006E0DAA" w:rsidRPr="00CF70CF">
        <w:rPr>
          <w:rFonts w:ascii="Times New Roman" w:eastAsia="Calibri" w:hAnsi="Times New Roman" w:cs="Times New Roman"/>
        </w:rPr>
        <w:t xml:space="preserve"> </w:t>
      </w:r>
      <w:r w:rsidRPr="00CF70CF">
        <w:rPr>
          <w:rFonts w:ascii="Times New Roman" w:eastAsia="Calibri" w:hAnsi="Times New Roman" w:cs="Times New Roman"/>
        </w:rPr>
        <w:t>i</w:t>
      </w:r>
      <w:r w:rsidR="006E0DAA" w:rsidRPr="00CF70CF">
        <w:rPr>
          <w:rFonts w:ascii="Times New Roman" w:eastAsia="Calibri" w:hAnsi="Times New Roman" w:cs="Times New Roman"/>
        </w:rPr>
        <w:t xml:space="preserve"> </w:t>
      </w:r>
      <w:r w:rsidRPr="00CF70CF">
        <w:rPr>
          <w:rFonts w:ascii="Times New Roman" w:eastAsia="Calibri" w:hAnsi="Times New Roman" w:cs="Times New Roman"/>
        </w:rPr>
        <w:t>zgodne</w:t>
      </w:r>
      <w:r w:rsidR="006E0DAA" w:rsidRPr="00CF70CF">
        <w:rPr>
          <w:rFonts w:ascii="Times New Roman" w:eastAsia="Calibri" w:hAnsi="Times New Roman" w:cs="Times New Roman"/>
        </w:rPr>
        <w:t xml:space="preserve"> </w:t>
      </w:r>
      <w:r w:rsidRPr="00CF70CF">
        <w:rPr>
          <w:rFonts w:ascii="Times New Roman" w:eastAsia="Calibri" w:hAnsi="Times New Roman" w:cs="Times New Roman"/>
        </w:rPr>
        <w:t>z</w:t>
      </w:r>
      <w:r w:rsidR="006E0DAA" w:rsidRPr="00CF70CF">
        <w:rPr>
          <w:rFonts w:ascii="Times New Roman" w:eastAsia="Calibri" w:hAnsi="Times New Roman" w:cs="Times New Roman"/>
        </w:rPr>
        <w:t xml:space="preserve"> </w:t>
      </w:r>
      <w:r w:rsidRPr="00CF70CF">
        <w:rPr>
          <w:rFonts w:ascii="Times New Roman" w:eastAsia="Calibri" w:hAnsi="Times New Roman" w:cs="Times New Roman"/>
        </w:rPr>
        <w:t>prawdą</w:t>
      </w:r>
      <w:r w:rsidR="006E0DAA" w:rsidRPr="00CF70CF">
        <w:rPr>
          <w:rFonts w:ascii="Times New Roman" w:eastAsia="Calibri" w:hAnsi="Times New Roman" w:cs="Times New Roman"/>
        </w:rPr>
        <w:t xml:space="preserve"> </w:t>
      </w:r>
      <w:r w:rsidRPr="00CF70CF">
        <w:rPr>
          <w:rFonts w:ascii="Times New Roman" w:eastAsia="Calibri" w:hAnsi="Times New Roman" w:cs="Times New Roman"/>
        </w:rPr>
        <w:t>oraz</w:t>
      </w:r>
      <w:r w:rsidR="006E0DAA" w:rsidRPr="00CF70CF">
        <w:rPr>
          <w:rFonts w:ascii="Times New Roman" w:eastAsia="Calibri" w:hAnsi="Times New Roman" w:cs="Times New Roman"/>
        </w:rPr>
        <w:t xml:space="preserve"> </w:t>
      </w:r>
      <w:r w:rsidRPr="00CF70CF">
        <w:rPr>
          <w:rFonts w:ascii="Times New Roman" w:eastAsia="Calibri" w:hAnsi="Times New Roman" w:cs="Times New Roman"/>
        </w:rPr>
        <w:t>zostały</w:t>
      </w:r>
      <w:r w:rsidR="006E0DAA" w:rsidRPr="00CF70CF">
        <w:rPr>
          <w:rFonts w:ascii="Times New Roman" w:eastAsia="Calibri" w:hAnsi="Times New Roman" w:cs="Times New Roman"/>
        </w:rPr>
        <w:t xml:space="preserve"> </w:t>
      </w:r>
      <w:r w:rsidRPr="00CF70CF">
        <w:rPr>
          <w:rFonts w:ascii="Times New Roman" w:eastAsia="Calibri" w:hAnsi="Times New Roman" w:cs="Times New Roman"/>
        </w:rPr>
        <w:t>przedstawione</w:t>
      </w:r>
      <w:r w:rsidR="006E0DAA" w:rsidRPr="00CF70CF">
        <w:rPr>
          <w:rFonts w:ascii="Times New Roman" w:eastAsia="Calibri" w:hAnsi="Times New Roman" w:cs="Times New Roman"/>
        </w:rPr>
        <w:t xml:space="preserve"> </w:t>
      </w:r>
      <w:r w:rsidRPr="00CF70CF">
        <w:rPr>
          <w:rFonts w:ascii="Times New Roman" w:eastAsia="Calibri" w:hAnsi="Times New Roman" w:cs="Times New Roman"/>
        </w:rPr>
        <w:t>z</w:t>
      </w:r>
      <w:r w:rsidR="006E0DAA" w:rsidRPr="00CF70CF">
        <w:rPr>
          <w:rFonts w:ascii="Times New Roman" w:eastAsia="Calibri" w:hAnsi="Times New Roman" w:cs="Times New Roman"/>
        </w:rPr>
        <w:t xml:space="preserve"> </w:t>
      </w:r>
      <w:r w:rsidRPr="00CF70CF">
        <w:rPr>
          <w:rFonts w:ascii="Times New Roman" w:eastAsia="Calibri" w:hAnsi="Times New Roman" w:cs="Times New Roman"/>
        </w:rPr>
        <w:t>pełną</w:t>
      </w:r>
      <w:r w:rsidR="006E0DAA" w:rsidRPr="00CF70CF">
        <w:rPr>
          <w:rFonts w:ascii="Times New Roman" w:eastAsia="Calibri" w:hAnsi="Times New Roman" w:cs="Times New Roman"/>
        </w:rPr>
        <w:t xml:space="preserve"> </w:t>
      </w:r>
      <w:r w:rsidRPr="00CF70CF">
        <w:rPr>
          <w:rFonts w:ascii="Times New Roman" w:eastAsia="Calibri" w:hAnsi="Times New Roman" w:cs="Times New Roman"/>
        </w:rPr>
        <w:t>świadomością</w:t>
      </w:r>
      <w:r w:rsidR="006E0DAA" w:rsidRPr="00CF70CF">
        <w:rPr>
          <w:rFonts w:ascii="Times New Roman" w:eastAsia="Calibri" w:hAnsi="Times New Roman" w:cs="Times New Roman"/>
        </w:rPr>
        <w:t xml:space="preserve"> </w:t>
      </w:r>
      <w:r w:rsidRPr="00CF70CF">
        <w:rPr>
          <w:rFonts w:ascii="Times New Roman" w:eastAsia="Calibri" w:hAnsi="Times New Roman" w:cs="Times New Roman"/>
        </w:rPr>
        <w:t>konsekwencji</w:t>
      </w:r>
      <w:r w:rsidR="006E0DAA" w:rsidRPr="00CF70CF">
        <w:rPr>
          <w:rFonts w:ascii="Times New Roman" w:eastAsia="Calibri" w:hAnsi="Times New Roman" w:cs="Times New Roman"/>
        </w:rPr>
        <w:t xml:space="preserve"> </w:t>
      </w:r>
      <w:r w:rsidRPr="00CF70CF">
        <w:rPr>
          <w:rFonts w:ascii="Times New Roman" w:eastAsia="Calibri" w:hAnsi="Times New Roman" w:cs="Times New Roman"/>
        </w:rPr>
        <w:t>wprowadzenia</w:t>
      </w:r>
      <w:r w:rsidR="006E0DAA" w:rsidRPr="00CF70CF">
        <w:rPr>
          <w:rFonts w:ascii="Times New Roman" w:eastAsia="Calibri" w:hAnsi="Times New Roman" w:cs="Times New Roman"/>
        </w:rPr>
        <w:t xml:space="preserve"> </w:t>
      </w:r>
      <w:r w:rsidRPr="00CF70CF">
        <w:rPr>
          <w:rFonts w:ascii="Times New Roman" w:eastAsia="Calibri" w:hAnsi="Times New Roman" w:cs="Times New Roman"/>
        </w:rPr>
        <w:t>zamawiającego</w:t>
      </w:r>
      <w:r w:rsidR="006E0DAA" w:rsidRPr="00CF70CF">
        <w:rPr>
          <w:rFonts w:ascii="Times New Roman" w:eastAsia="Calibri" w:hAnsi="Times New Roman" w:cs="Times New Roman"/>
        </w:rPr>
        <w:t xml:space="preserve"> </w:t>
      </w:r>
      <w:r w:rsidRPr="00CF70CF">
        <w:rPr>
          <w:rFonts w:ascii="Times New Roman" w:eastAsia="Calibri" w:hAnsi="Times New Roman" w:cs="Times New Roman"/>
        </w:rPr>
        <w:t>w</w:t>
      </w:r>
      <w:r w:rsidR="006E0DAA" w:rsidRPr="00CF70CF">
        <w:rPr>
          <w:rFonts w:ascii="Times New Roman" w:eastAsia="Calibri" w:hAnsi="Times New Roman" w:cs="Times New Roman"/>
        </w:rPr>
        <w:t xml:space="preserve"> </w:t>
      </w:r>
      <w:r w:rsidRPr="00CF70CF">
        <w:rPr>
          <w:rFonts w:ascii="Times New Roman" w:eastAsia="Calibri" w:hAnsi="Times New Roman" w:cs="Times New Roman"/>
        </w:rPr>
        <w:t>błąd</w:t>
      </w:r>
      <w:r w:rsidR="006E0DAA" w:rsidRPr="00CF70CF">
        <w:rPr>
          <w:rFonts w:ascii="Times New Roman" w:eastAsia="Calibri" w:hAnsi="Times New Roman" w:cs="Times New Roman"/>
        </w:rPr>
        <w:t xml:space="preserve"> </w:t>
      </w:r>
      <w:r w:rsidRPr="00CF70CF">
        <w:rPr>
          <w:rFonts w:ascii="Times New Roman" w:eastAsia="Calibri" w:hAnsi="Times New Roman" w:cs="Times New Roman"/>
        </w:rPr>
        <w:t>przy</w:t>
      </w:r>
      <w:r w:rsidR="006E0DAA" w:rsidRPr="00CF70CF">
        <w:rPr>
          <w:rFonts w:ascii="Times New Roman" w:eastAsia="Calibri" w:hAnsi="Times New Roman" w:cs="Times New Roman"/>
        </w:rPr>
        <w:t xml:space="preserve"> </w:t>
      </w:r>
      <w:r w:rsidRPr="00CF70CF">
        <w:rPr>
          <w:rFonts w:ascii="Times New Roman" w:eastAsia="Calibri" w:hAnsi="Times New Roman" w:cs="Times New Roman"/>
        </w:rPr>
        <w:t>przedstawianiu</w:t>
      </w:r>
      <w:r w:rsidR="006E0DAA" w:rsidRPr="00CF70CF">
        <w:rPr>
          <w:rFonts w:ascii="Times New Roman" w:eastAsia="Calibri" w:hAnsi="Times New Roman" w:cs="Times New Roman"/>
        </w:rPr>
        <w:t xml:space="preserve"> </w:t>
      </w:r>
      <w:r w:rsidRPr="00CF70CF">
        <w:rPr>
          <w:rFonts w:ascii="Times New Roman" w:eastAsia="Calibri" w:hAnsi="Times New Roman" w:cs="Times New Roman"/>
        </w:rPr>
        <w:t>informacji.</w:t>
      </w:r>
    </w:p>
    <w:p w14:paraId="15E406C3" w14:textId="77777777" w:rsidR="00133339" w:rsidRPr="00CF70CF" w:rsidRDefault="00133339" w:rsidP="00607ECF">
      <w:pPr>
        <w:spacing w:after="0"/>
        <w:rPr>
          <w:rFonts w:ascii="Times New Roman" w:eastAsia="Calibri" w:hAnsi="Times New Roman" w:cs="Times New Roman"/>
        </w:rPr>
      </w:pPr>
    </w:p>
    <w:p w14:paraId="67E41BD0" w14:textId="77777777" w:rsidR="00133339" w:rsidRPr="00CF70CF" w:rsidRDefault="00133339" w:rsidP="00607ECF">
      <w:pPr>
        <w:spacing w:after="0"/>
        <w:rPr>
          <w:rFonts w:ascii="Times New Roman" w:eastAsia="Calibri" w:hAnsi="Times New Roman" w:cs="Times New Roman"/>
        </w:rPr>
      </w:pPr>
      <w:r w:rsidRPr="00CF70CF">
        <w:rPr>
          <w:rFonts w:ascii="Times New Roman" w:eastAsia="Calibri" w:hAnsi="Times New Roman" w:cs="Times New Roman"/>
        </w:rPr>
        <w:t>*</w:t>
      </w:r>
      <w:r w:rsidR="006E0DAA" w:rsidRPr="00CF70CF">
        <w:rPr>
          <w:rFonts w:ascii="Times New Roman" w:eastAsia="Calibri" w:hAnsi="Times New Roman" w:cs="Times New Roman"/>
        </w:rPr>
        <w:t xml:space="preserve"> </w:t>
      </w:r>
      <w:r w:rsidRPr="00CF70CF">
        <w:rPr>
          <w:rFonts w:ascii="Times New Roman" w:eastAsia="Calibri" w:hAnsi="Times New Roman" w:cs="Times New Roman"/>
        </w:rPr>
        <w:t>dotyczy</w:t>
      </w:r>
      <w:r w:rsidR="006E0DAA" w:rsidRPr="00CF70CF">
        <w:rPr>
          <w:rFonts w:ascii="Times New Roman" w:eastAsia="Calibri" w:hAnsi="Times New Roman" w:cs="Times New Roman"/>
        </w:rPr>
        <w:t xml:space="preserve"> </w:t>
      </w:r>
      <w:r w:rsidRPr="00CF70CF">
        <w:rPr>
          <w:rFonts w:ascii="Times New Roman" w:eastAsia="Calibri" w:hAnsi="Times New Roman" w:cs="Times New Roman"/>
        </w:rPr>
        <w:t>przypadku</w:t>
      </w:r>
      <w:r w:rsidR="00261E68" w:rsidRPr="00CF70CF">
        <w:rPr>
          <w:rFonts w:ascii="Times New Roman" w:eastAsia="Calibri" w:hAnsi="Times New Roman" w:cs="Times New Roman"/>
        </w:rPr>
        <w:t>,</w:t>
      </w:r>
      <w:r w:rsidR="006E0DAA" w:rsidRPr="00CF70CF">
        <w:rPr>
          <w:rFonts w:ascii="Times New Roman" w:eastAsia="Calibri" w:hAnsi="Times New Roman" w:cs="Times New Roman"/>
        </w:rPr>
        <w:t xml:space="preserve"> </w:t>
      </w:r>
      <w:r w:rsidRPr="00CF70CF">
        <w:rPr>
          <w:rFonts w:ascii="Times New Roman" w:eastAsia="Calibri" w:hAnsi="Times New Roman" w:cs="Times New Roman"/>
        </w:rPr>
        <w:t>w</w:t>
      </w:r>
      <w:r w:rsidR="006E0DAA" w:rsidRPr="00CF70CF">
        <w:rPr>
          <w:rFonts w:ascii="Times New Roman" w:eastAsia="Calibri" w:hAnsi="Times New Roman" w:cs="Times New Roman"/>
        </w:rPr>
        <w:t xml:space="preserve"> </w:t>
      </w:r>
      <w:r w:rsidRPr="00CF70CF">
        <w:rPr>
          <w:rFonts w:ascii="Times New Roman" w:eastAsia="Calibri" w:hAnsi="Times New Roman" w:cs="Times New Roman"/>
        </w:rPr>
        <w:t>którym</w:t>
      </w:r>
      <w:r w:rsidR="006E0DAA" w:rsidRPr="00CF70CF">
        <w:rPr>
          <w:rFonts w:ascii="Times New Roman" w:eastAsia="Calibri" w:hAnsi="Times New Roman" w:cs="Times New Roman"/>
        </w:rPr>
        <w:t xml:space="preserve"> </w:t>
      </w:r>
      <w:r w:rsidRPr="00CF70CF">
        <w:rPr>
          <w:rFonts w:ascii="Times New Roman" w:eastAsia="Calibri" w:hAnsi="Times New Roman" w:cs="Times New Roman"/>
        </w:rPr>
        <w:t>Wykonawca</w:t>
      </w:r>
      <w:r w:rsidR="006E0DAA" w:rsidRPr="00CF70CF">
        <w:rPr>
          <w:rFonts w:ascii="Times New Roman" w:eastAsia="Calibri" w:hAnsi="Times New Roman" w:cs="Times New Roman"/>
        </w:rPr>
        <w:t xml:space="preserve"> </w:t>
      </w:r>
      <w:r w:rsidRPr="00CF70CF">
        <w:rPr>
          <w:rFonts w:ascii="Times New Roman" w:eastAsia="Calibri" w:hAnsi="Times New Roman" w:cs="Times New Roman"/>
        </w:rPr>
        <w:t>nie</w:t>
      </w:r>
      <w:r w:rsidR="006E0DAA" w:rsidRPr="00CF70CF">
        <w:rPr>
          <w:rFonts w:ascii="Times New Roman" w:eastAsia="Calibri" w:hAnsi="Times New Roman" w:cs="Times New Roman"/>
        </w:rPr>
        <w:t xml:space="preserve"> </w:t>
      </w:r>
      <w:r w:rsidRPr="00CF70CF">
        <w:rPr>
          <w:rFonts w:ascii="Times New Roman" w:eastAsia="Calibri" w:hAnsi="Times New Roman" w:cs="Times New Roman"/>
        </w:rPr>
        <w:t>może</w:t>
      </w:r>
      <w:r w:rsidR="006E0DAA" w:rsidRPr="00CF70CF">
        <w:rPr>
          <w:rFonts w:ascii="Times New Roman" w:eastAsia="Calibri" w:hAnsi="Times New Roman" w:cs="Times New Roman"/>
        </w:rPr>
        <w:t xml:space="preserve"> </w:t>
      </w:r>
      <w:r w:rsidRPr="00CF70CF">
        <w:rPr>
          <w:rFonts w:ascii="Times New Roman" w:eastAsia="Calibri" w:hAnsi="Times New Roman" w:cs="Times New Roman"/>
        </w:rPr>
        <w:t>złożyć</w:t>
      </w:r>
      <w:r w:rsidR="006E0DAA" w:rsidRPr="00CF70CF">
        <w:rPr>
          <w:rFonts w:ascii="Times New Roman" w:eastAsia="Calibri" w:hAnsi="Times New Roman" w:cs="Times New Roman"/>
        </w:rPr>
        <w:t xml:space="preserve"> </w:t>
      </w:r>
      <w:r w:rsidRPr="00CF70CF">
        <w:rPr>
          <w:rFonts w:ascii="Times New Roman" w:eastAsia="Calibri" w:hAnsi="Times New Roman" w:cs="Times New Roman"/>
        </w:rPr>
        <w:t>pozytywnego</w:t>
      </w:r>
      <w:r w:rsidR="006E0DAA" w:rsidRPr="00CF70CF">
        <w:rPr>
          <w:rFonts w:ascii="Times New Roman" w:eastAsia="Calibri" w:hAnsi="Times New Roman" w:cs="Times New Roman"/>
        </w:rPr>
        <w:t xml:space="preserve"> </w:t>
      </w:r>
      <w:r w:rsidRPr="00CF70CF">
        <w:rPr>
          <w:rFonts w:ascii="Times New Roman" w:eastAsia="Calibri" w:hAnsi="Times New Roman" w:cs="Times New Roman"/>
        </w:rPr>
        <w:t>oświadczania.</w:t>
      </w:r>
    </w:p>
    <w:p w14:paraId="350BE483" w14:textId="77777777" w:rsidR="00133339" w:rsidRPr="00CF70CF" w:rsidRDefault="00133339" w:rsidP="00607ECF">
      <w:pPr>
        <w:spacing w:after="0"/>
        <w:rPr>
          <w:rFonts w:ascii="Times New Roman" w:eastAsia="Calibri" w:hAnsi="Times New Roman" w:cs="Times New Roman"/>
        </w:rPr>
      </w:pPr>
    </w:p>
    <w:p w14:paraId="244A4949" w14:textId="77777777" w:rsidR="00133339" w:rsidRPr="00CF70CF" w:rsidRDefault="00133339" w:rsidP="00607ECF">
      <w:pPr>
        <w:spacing w:after="0"/>
        <w:jc w:val="both"/>
        <w:rPr>
          <w:rFonts w:ascii="Times New Roman" w:eastAsia="Calibri" w:hAnsi="Times New Roman" w:cs="Times New Roman"/>
        </w:rPr>
      </w:pPr>
      <w:r w:rsidRPr="00CF70CF">
        <w:rPr>
          <w:rFonts w:ascii="Times New Roman" w:eastAsia="Calibri" w:hAnsi="Times New Roman" w:cs="Times New Roman"/>
        </w:rPr>
        <w:t>…….…….</w:t>
      </w:r>
      <w:r w:rsidR="006E0DAA" w:rsidRPr="00CF70CF">
        <w:rPr>
          <w:rFonts w:ascii="Times New Roman" w:eastAsia="Calibri" w:hAnsi="Times New Roman" w:cs="Times New Roman"/>
        </w:rPr>
        <w:t xml:space="preserve"> </w:t>
      </w:r>
      <w:r w:rsidRPr="00CF70CF">
        <w:rPr>
          <w:rFonts w:ascii="Times New Roman" w:eastAsia="Calibri" w:hAnsi="Times New Roman" w:cs="Times New Roman"/>
        </w:rPr>
        <w:t>(miejscowość),</w:t>
      </w:r>
      <w:r w:rsidR="006E0DAA" w:rsidRPr="00CF70CF">
        <w:rPr>
          <w:rFonts w:ascii="Times New Roman" w:eastAsia="Calibri" w:hAnsi="Times New Roman" w:cs="Times New Roman"/>
        </w:rPr>
        <w:t xml:space="preserve"> </w:t>
      </w:r>
      <w:r w:rsidRPr="00CF70CF">
        <w:rPr>
          <w:rFonts w:ascii="Times New Roman" w:eastAsia="Calibri" w:hAnsi="Times New Roman" w:cs="Times New Roman"/>
        </w:rPr>
        <w:t>dnia</w:t>
      </w:r>
      <w:r w:rsidR="006E0DAA" w:rsidRPr="00CF70CF">
        <w:rPr>
          <w:rFonts w:ascii="Times New Roman" w:eastAsia="Calibri" w:hAnsi="Times New Roman" w:cs="Times New Roman"/>
        </w:rPr>
        <w:t xml:space="preserve"> </w:t>
      </w:r>
      <w:r w:rsidRPr="00CF70CF">
        <w:rPr>
          <w:rFonts w:ascii="Times New Roman" w:eastAsia="Calibri" w:hAnsi="Times New Roman" w:cs="Times New Roman"/>
        </w:rPr>
        <w:t>………………….</w:t>
      </w:r>
      <w:r w:rsidR="006E0DAA" w:rsidRPr="00CF70CF">
        <w:rPr>
          <w:rFonts w:ascii="Times New Roman" w:eastAsia="Calibri" w:hAnsi="Times New Roman" w:cs="Times New Roman"/>
        </w:rPr>
        <w:t xml:space="preserve"> </w:t>
      </w:r>
      <w:r w:rsidRPr="00CF70CF">
        <w:rPr>
          <w:rFonts w:ascii="Times New Roman" w:eastAsia="Calibri" w:hAnsi="Times New Roman" w:cs="Times New Roman"/>
        </w:rPr>
        <w:t>r.</w:t>
      </w:r>
      <w:r w:rsidR="006E0DAA" w:rsidRPr="00CF70CF">
        <w:rPr>
          <w:rFonts w:ascii="Times New Roman" w:eastAsia="Calibri" w:hAnsi="Times New Roman" w:cs="Times New Roman"/>
        </w:rPr>
        <w:t xml:space="preserve"> </w:t>
      </w:r>
    </w:p>
    <w:p w14:paraId="50EA4B3D" w14:textId="77777777" w:rsidR="00133339" w:rsidRPr="00CF70CF" w:rsidRDefault="006E0DAA" w:rsidP="00607ECF">
      <w:pPr>
        <w:spacing w:after="0"/>
        <w:ind w:left="5672" w:firstLine="709"/>
        <w:jc w:val="both"/>
        <w:rPr>
          <w:rFonts w:ascii="Times New Roman" w:eastAsia="Calibri" w:hAnsi="Times New Roman" w:cs="Times New Roman"/>
          <w:b/>
          <w:sz w:val="20"/>
          <w:szCs w:val="20"/>
        </w:rPr>
      </w:pPr>
      <w:r w:rsidRPr="00CF70CF">
        <w:rPr>
          <w:rFonts w:ascii="Times New Roman" w:eastAsia="Calibri" w:hAnsi="Times New Roman" w:cs="Times New Roman"/>
          <w:sz w:val="20"/>
          <w:szCs w:val="20"/>
        </w:rPr>
        <w:t xml:space="preserve"> </w:t>
      </w:r>
      <w:r w:rsidR="00133339" w:rsidRPr="00CF70CF">
        <w:rPr>
          <w:rFonts w:ascii="Times New Roman" w:eastAsia="Calibri" w:hAnsi="Times New Roman" w:cs="Times New Roman"/>
          <w:b/>
          <w:sz w:val="20"/>
          <w:szCs w:val="20"/>
        </w:rPr>
        <w:t>…………..……………</w:t>
      </w:r>
    </w:p>
    <w:p w14:paraId="47553535" w14:textId="77777777" w:rsidR="00133339" w:rsidRPr="00CF70CF" w:rsidRDefault="00133339" w:rsidP="00607ECF">
      <w:pPr>
        <w:spacing w:after="0"/>
        <w:ind w:left="4254"/>
        <w:jc w:val="both"/>
        <w:rPr>
          <w:rFonts w:ascii="Times New Roman" w:eastAsia="Calibri" w:hAnsi="Times New Roman" w:cs="Times New Roman"/>
          <w:b/>
          <w:sz w:val="20"/>
          <w:szCs w:val="20"/>
        </w:rPr>
      </w:pPr>
      <w:r w:rsidRPr="00CF70CF">
        <w:rPr>
          <w:rFonts w:ascii="Times New Roman" w:eastAsia="Calibri" w:hAnsi="Times New Roman" w:cs="Times New Roman"/>
          <w:b/>
          <w:iCs/>
          <w:sz w:val="20"/>
          <w:szCs w:val="20"/>
        </w:rPr>
        <w:t>podpis</w:t>
      </w:r>
      <w:r w:rsidR="006E0DAA" w:rsidRPr="00CF70CF">
        <w:rPr>
          <w:rFonts w:ascii="Times New Roman" w:eastAsia="Calibri" w:hAnsi="Times New Roman" w:cs="Times New Roman"/>
          <w:b/>
          <w:iCs/>
          <w:sz w:val="20"/>
          <w:szCs w:val="20"/>
        </w:rPr>
        <w:t xml:space="preserve"> </w:t>
      </w:r>
      <w:r w:rsidRPr="00CF70CF">
        <w:rPr>
          <w:rFonts w:ascii="Times New Roman" w:eastAsia="Calibri" w:hAnsi="Times New Roman" w:cs="Times New Roman"/>
          <w:b/>
          <w:iCs/>
          <w:sz w:val="20"/>
          <w:szCs w:val="20"/>
        </w:rPr>
        <w:t>osoby</w:t>
      </w:r>
      <w:r w:rsidR="006E0DAA" w:rsidRPr="00CF70CF">
        <w:rPr>
          <w:rFonts w:ascii="Times New Roman" w:eastAsia="Calibri" w:hAnsi="Times New Roman" w:cs="Times New Roman"/>
          <w:b/>
          <w:iCs/>
          <w:sz w:val="20"/>
          <w:szCs w:val="20"/>
        </w:rPr>
        <w:t xml:space="preserve"> </w:t>
      </w:r>
      <w:r w:rsidRPr="00CF70CF">
        <w:rPr>
          <w:rFonts w:ascii="Times New Roman" w:eastAsia="Calibri" w:hAnsi="Times New Roman" w:cs="Times New Roman"/>
          <w:b/>
          <w:iCs/>
          <w:sz w:val="20"/>
          <w:szCs w:val="20"/>
        </w:rPr>
        <w:t>upoważnionej</w:t>
      </w:r>
      <w:r w:rsidR="006E0DAA" w:rsidRPr="00CF70CF">
        <w:rPr>
          <w:rFonts w:ascii="Times New Roman" w:eastAsia="Calibri" w:hAnsi="Times New Roman" w:cs="Times New Roman"/>
          <w:b/>
          <w:iCs/>
          <w:sz w:val="20"/>
          <w:szCs w:val="20"/>
        </w:rPr>
        <w:t xml:space="preserve"> </w:t>
      </w:r>
      <w:r w:rsidRPr="00CF70CF">
        <w:rPr>
          <w:rFonts w:ascii="Times New Roman" w:eastAsia="Calibri" w:hAnsi="Times New Roman" w:cs="Times New Roman"/>
          <w:b/>
          <w:iCs/>
          <w:sz w:val="20"/>
          <w:szCs w:val="20"/>
        </w:rPr>
        <w:t>do</w:t>
      </w:r>
      <w:r w:rsidR="006E0DAA" w:rsidRPr="00CF70CF">
        <w:rPr>
          <w:rFonts w:ascii="Times New Roman" w:eastAsia="Calibri" w:hAnsi="Times New Roman" w:cs="Times New Roman"/>
          <w:b/>
          <w:iCs/>
          <w:sz w:val="20"/>
          <w:szCs w:val="20"/>
        </w:rPr>
        <w:t xml:space="preserve"> </w:t>
      </w:r>
      <w:r w:rsidRPr="00CF70CF">
        <w:rPr>
          <w:rFonts w:ascii="Times New Roman" w:eastAsia="Calibri" w:hAnsi="Times New Roman" w:cs="Times New Roman"/>
          <w:b/>
          <w:iCs/>
          <w:sz w:val="20"/>
          <w:szCs w:val="20"/>
        </w:rPr>
        <w:t>reprezentacji</w:t>
      </w:r>
      <w:r w:rsidR="006E0DAA" w:rsidRPr="00CF70CF">
        <w:rPr>
          <w:rFonts w:ascii="Times New Roman" w:eastAsia="Calibri" w:hAnsi="Times New Roman" w:cs="Times New Roman"/>
          <w:b/>
          <w:iCs/>
          <w:sz w:val="20"/>
          <w:szCs w:val="20"/>
        </w:rPr>
        <w:t xml:space="preserve"> </w:t>
      </w:r>
      <w:r w:rsidRPr="00CF70CF">
        <w:rPr>
          <w:rFonts w:ascii="Times New Roman" w:eastAsia="Calibri" w:hAnsi="Times New Roman" w:cs="Times New Roman"/>
          <w:b/>
          <w:iCs/>
          <w:sz w:val="20"/>
          <w:szCs w:val="20"/>
        </w:rPr>
        <w:t>Wykonawcy</w:t>
      </w:r>
      <w:r w:rsidR="006E0DAA" w:rsidRPr="00CF70CF">
        <w:rPr>
          <w:rFonts w:ascii="Times New Roman" w:eastAsia="Calibri" w:hAnsi="Times New Roman" w:cs="Times New Roman"/>
          <w:b/>
          <w:sz w:val="20"/>
          <w:szCs w:val="20"/>
        </w:rPr>
        <w:t xml:space="preserve"> </w:t>
      </w:r>
    </w:p>
    <w:p w14:paraId="2AE70820" w14:textId="77777777" w:rsidR="002A0491" w:rsidRPr="00CF70CF" w:rsidRDefault="002A0491" w:rsidP="00607ECF">
      <w:pPr>
        <w:spacing w:after="0"/>
        <w:jc w:val="both"/>
        <w:rPr>
          <w:rFonts w:ascii="Times New Roman" w:eastAsia="Calibri" w:hAnsi="Times New Roman" w:cs="Times New Roman"/>
          <w:b/>
          <w:i/>
          <w:sz w:val="20"/>
          <w:szCs w:val="20"/>
        </w:rPr>
      </w:pPr>
    </w:p>
    <w:p w14:paraId="7C2F6D3E" w14:textId="77777777" w:rsidR="00133339" w:rsidRPr="00CF70CF" w:rsidRDefault="00133339" w:rsidP="00607ECF">
      <w:pPr>
        <w:spacing w:after="0"/>
        <w:jc w:val="center"/>
        <w:rPr>
          <w:rFonts w:ascii="Times New Roman" w:eastAsia="Calibri" w:hAnsi="Times New Roman" w:cs="Times New Roman"/>
          <w:b/>
          <w:sz w:val="20"/>
          <w:szCs w:val="20"/>
        </w:rPr>
      </w:pPr>
      <w:r w:rsidRPr="00CF70CF">
        <w:rPr>
          <w:rFonts w:ascii="Times New Roman" w:eastAsia="Calibri" w:hAnsi="Times New Roman" w:cs="Times New Roman"/>
          <w:b/>
          <w:i/>
          <w:sz w:val="20"/>
          <w:szCs w:val="20"/>
        </w:rPr>
        <w:t>Dokument</w:t>
      </w:r>
      <w:r w:rsidR="006E0DAA" w:rsidRPr="00CF70CF">
        <w:rPr>
          <w:rFonts w:ascii="Times New Roman" w:eastAsia="Calibri" w:hAnsi="Times New Roman" w:cs="Times New Roman"/>
          <w:b/>
          <w:i/>
          <w:sz w:val="20"/>
          <w:szCs w:val="20"/>
        </w:rPr>
        <w:t xml:space="preserve"> </w:t>
      </w:r>
      <w:r w:rsidRPr="00CF70CF">
        <w:rPr>
          <w:rFonts w:ascii="Times New Roman" w:eastAsia="Calibri" w:hAnsi="Times New Roman" w:cs="Times New Roman"/>
          <w:b/>
          <w:i/>
          <w:sz w:val="20"/>
          <w:szCs w:val="20"/>
        </w:rPr>
        <w:t>składany</w:t>
      </w:r>
      <w:r w:rsidR="006E0DAA" w:rsidRPr="00CF70CF">
        <w:rPr>
          <w:rFonts w:ascii="Times New Roman" w:eastAsia="Calibri" w:hAnsi="Times New Roman" w:cs="Times New Roman"/>
          <w:b/>
          <w:i/>
          <w:sz w:val="20"/>
          <w:szCs w:val="20"/>
        </w:rPr>
        <w:t xml:space="preserve"> </w:t>
      </w:r>
      <w:r w:rsidRPr="00CF70CF">
        <w:rPr>
          <w:rFonts w:ascii="Times New Roman" w:eastAsia="Calibri" w:hAnsi="Times New Roman" w:cs="Times New Roman"/>
          <w:b/>
          <w:i/>
          <w:sz w:val="20"/>
          <w:szCs w:val="20"/>
        </w:rPr>
        <w:t>w</w:t>
      </w:r>
      <w:r w:rsidR="006E0DAA" w:rsidRPr="00CF70CF">
        <w:rPr>
          <w:rFonts w:ascii="Times New Roman" w:eastAsia="Calibri" w:hAnsi="Times New Roman" w:cs="Times New Roman"/>
          <w:b/>
          <w:i/>
          <w:sz w:val="20"/>
          <w:szCs w:val="20"/>
        </w:rPr>
        <w:t xml:space="preserve"> </w:t>
      </w:r>
      <w:r w:rsidRPr="00CF70CF">
        <w:rPr>
          <w:rFonts w:ascii="Times New Roman" w:eastAsia="Calibri" w:hAnsi="Times New Roman" w:cs="Times New Roman"/>
          <w:b/>
          <w:i/>
          <w:sz w:val="20"/>
          <w:szCs w:val="20"/>
        </w:rPr>
        <w:t>postaci</w:t>
      </w:r>
      <w:r w:rsidR="006E0DAA" w:rsidRPr="00CF70CF">
        <w:rPr>
          <w:rFonts w:ascii="Times New Roman" w:eastAsia="Calibri" w:hAnsi="Times New Roman" w:cs="Times New Roman"/>
          <w:b/>
          <w:i/>
          <w:sz w:val="20"/>
          <w:szCs w:val="20"/>
        </w:rPr>
        <w:t xml:space="preserve"> </w:t>
      </w:r>
      <w:r w:rsidR="0019491D" w:rsidRPr="00CF70CF">
        <w:rPr>
          <w:rFonts w:ascii="Times New Roman" w:eastAsia="Calibri" w:hAnsi="Times New Roman" w:cs="Times New Roman"/>
          <w:b/>
          <w:i/>
          <w:sz w:val="20"/>
          <w:szCs w:val="20"/>
        </w:rPr>
        <w:t>elektronicznej opatrzonej</w:t>
      </w:r>
      <w:r w:rsidR="006E0DAA" w:rsidRPr="00CF70CF">
        <w:rPr>
          <w:rFonts w:ascii="Times New Roman" w:eastAsia="Calibri" w:hAnsi="Times New Roman" w:cs="Times New Roman"/>
          <w:b/>
          <w:i/>
          <w:sz w:val="20"/>
          <w:szCs w:val="20"/>
        </w:rPr>
        <w:t xml:space="preserve"> </w:t>
      </w:r>
      <w:r w:rsidRPr="00CF70CF">
        <w:rPr>
          <w:rFonts w:ascii="Times New Roman" w:eastAsia="Calibri" w:hAnsi="Times New Roman" w:cs="Times New Roman"/>
          <w:b/>
          <w:i/>
          <w:sz w:val="20"/>
          <w:szCs w:val="20"/>
        </w:rPr>
        <w:t>kwalifikowanym</w:t>
      </w:r>
      <w:r w:rsidR="006E0DAA" w:rsidRPr="00CF70CF">
        <w:rPr>
          <w:rFonts w:ascii="Times New Roman" w:eastAsia="Calibri" w:hAnsi="Times New Roman" w:cs="Times New Roman"/>
          <w:b/>
          <w:i/>
          <w:sz w:val="20"/>
          <w:szCs w:val="20"/>
        </w:rPr>
        <w:t xml:space="preserve"> </w:t>
      </w:r>
      <w:r w:rsidRPr="00CF70CF">
        <w:rPr>
          <w:rFonts w:ascii="Times New Roman" w:eastAsia="Calibri" w:hAnsi="Times New Roman" w:cs="Times New Roman"/>
          <w:b/>
          <w:i/>
          <w:sz w:val="20"/>
          <w:szCs w:val="20"/>
        </w:rPr>
        <w:t>podpisem</w:t>
      </w:r>
      <w:r w:rsidR="006E0DAA" w:rsidRPr="00CF70CF">
        <w:rPr>
          <w:rFonts w:ascii="Times New Roman" w:eastAsia="Calibri" w:hAnsi="Times New Roman" w:cs="Times New Roman"/>
          <w:b/>
          <w:i/>
          <w:sz w:val="20"/>
          <w:szCs w:val="20"/>
        </w:rPr>
        <w:t xml:space="preserve"> </w:t>
      </w:r>
      <w:r w:rsidRPr="00CF70CF">
        <w:rPr>
          <w:rFonts w:ascii="Times New Roman" w:eastAsia="Calibri" w:hAnsi="Times New Roman" w:cs="Times New Roman"/>
          <w:b/>
          <w:i/>
          <w:sz w:val="20"/>
          <w:szCs w:val="20"/>
        </w:rPr>
        <w:t>elektronicznym</w:t>
      </w:r>
    </w:p>
    <w:p w14:paraId="427ED783" w14:textId="77777777" w:rsidR="00823AB1" w:rsidRPr="00CF70CF" w:rsidRDefault="002A0491" w:rsidP="00607ECF">
      <w:pPr>
        <w:pStyle w:val="Nagwek5"/>
        <w:spacing w:before="0" w:after="0" w:line="276" w:lineRule="auto"/>
        <w:rPr>
          <w:rFonts w:ascii="Times New Roman" w:eastAsia="Times New Roman" w:hAnsi="Times New Roman" w:cs="Times New Roman"/>
          <w:i w:val="0"/>
          <w:iCs w:val="0"/>
          <w:sz w:val="24"/>
          <w:szCs w:val="24"/>
          <w:lang w:eastAsia="pl-PL"/>
        </w:rPr>
      </w:pPr>
      <w:r w:rsidRPr="00CF70CF">
        <w:rPr>
          <w:rFonts w:ascii="Times New Roman" w:eastAsia="Times New Roman" w:hAnsi="Times New Roman" w:cs="Times New Roman"/>
          <w:i w:val="0"/>
          <w:iCs w:val="0"/>
          <w:sz w:val="24"/>
          <w:szCs w:val="24"/>
          <w:lang w:eastAsia="pl-PL"/>
        </w:rPr>
        <w:br w:type="page"/>
      </w:r>
      <w:r w:rsidR="00823AB1" w:rsidRPr="00CF70CF">
        <w:rPr>
          <w:rFonts w:ascii="Times New Roman" w:eastAsia="Times New Roman" w:hAnsi="Times New Roman" w:cs="Times New Roman"/>
          <w:i w:val="0"/>
          <w:iCs w:val="0"/>
          <w:sz w:val="24"/>
          <w:szCs w:val="24"/>
          <w:lang w:eastAsia="pl-PL"/>
        </w:rPr>
        <w:lastRenderedPageBreak/>
        <w:t>Załącznik</w:t>
      </w:r>
      <w:r w:rsidR="006E0DAA" w:rsidRPr="00CF70CF">
        <w:rPr>
          <w:rFonts w:ascii="Times New Roman" w:eastAsia="Times New Roman" w:hAnsi="Times New Roman" w:cs="Times New Roman"/>
          <w:i w:val="0"/>
          <w:iCs w:val="0"/>
          <w:sz w:val="24"/>
          <w:szCs w:val="24"/>
          <w:lang w:eastAsia="pl-PL"/>
        </w:rPr>
        <w:t xml:space="preserve"> </w:t>
      </w:r>
      <w:r w:rsidR="00823AB1" w:rsidRPr="00CF70CF">
        <w:rPr>
          <w:rFonts w:ascii="Times New Roman" w:eastAsia="Times New Roman" w:hAnsi="Times New Roman" w:cs="Times New Roman"/>
          <w:i w:val="0"/>
          <w:iCs w:val="0"/>
          <w:sz w:val="24"/>
          <w:szCs w:val="24"/>
          <w:lang w:eastAsia="pl-PL"/>
        </w:rPr>
        <w:t>Nr</w:t>
      </w:r>
      <w:r w:rsidR="006E0DAA" w:rsidRPr="00CF70CF">
        <w:rPr>
          <w:rFonts w:ascii="Times New Roman" w:eastAsia="Times New Roman" w:hAnsi="Times New Roman" w:cs="Times New Roman"/>
          <w:i w:val="0"/>
          <w:iCs w:val="0"/>
          <w:sz w:val="24"/>
          <w:szCs w:val="24"/>
          <w:lang w:eastAsia="pl-PL"/>
        </w:rPr>
        <w:t xml:space="preserve"> </w:t>
      </w:r>
      <w:r w:rsidR="009D73A2" w:rsidRPr="00CF70CF">
        <w:rPr>
          <w:rFonts w:ascii="Times New Roman" w:eastAsia="Times New Roman" w:hAnsi="Times New Roman" w:cs="Times New Roman"/>
          <w:i w:val="0"/>
          <w:iCs w:val="0"/>
          <w:sz w:val="24"/>
          <w:szCs w:val="24"/>
          <w:lang w:eastAsia="pl-PL"/>
        </w:rPr>
        <w:t>6</w:t>
      </w:r>
      <w:r w:rsidR="006E0DAA" w:rsidRPr="00CF70CF">
        <w:rPr>
          <w:rFonts w:ascii="Times New Roman" w:eastAsia="Times New Roman" w:hAnsi="Times New Roman" w:cs="Times New Roman"/>
          <w:i w:val="0"/>
          <w:iCs w:val="0"/>
          <w:sz w:val="24"/>
          <w:szCs w:val="24"/>
          <w:lang w:eastAsia="pl-PL"/>
        </w:rPr>
        <w:t xml:space="preserve"> </w:t>
      </w:r>
      <w:r w:rsidR="00823AB1" w:rsidRPr="00CF70CF">
        <w:rPr>
          <w:rFonts w:ascii="Times New Roman" w:eastAsia="Times New Roman" w:hAnsi="Times New Roman" w:cs="Times New Roman"/>
          <w:i w:val="0"/>
          <w:iCs w:val="0"/>
          <w:sz w:val="24"/>
          <w:szCs w:val="24"/>
          <w:lang w:eastAsia="pl-PL"/>
        </w:rPr>
        <w:t>do</w:t>
      </w:r>
      <w:r w:rsidR="006E0DAA" w:rsidRPr="00CF70CF">
        <w:rPr>
          <w:rFonts w:ascii="Times New Roman" w:eastAsia="Times New Roman" w:hAnsi="Times New Roman" w:cs="Times New Roman"/>
          <w:i w:val="0"/>
          <w:iCs w:val="0"/>
          <w:sz w:val="24"/>
          <w:szCs w:val="24"/>
          <w:lang w:eastAsia="pl-PL"/>
        </w:rPr>
        <w:t xml:space="preserve"> </w:t>
      </w:r>
      <w:r w:rsidR="00823AB1" w:rsidRPr="00CF70CF">
        <w:rPr>
          <w:rFonts w:ascii="Times New Roman" w:eastAsia="Times New Roman" w:hAnsi="Times New Roman" w:cs="Times New Roman"/>
          <w:i w:val="0"/>
          <w:iCs w:val="0"/>
          <w:sz w:val="24"/>
          <w:szCs w:val="24"/>
          <w:lang w:eastAsia="pl-PL"/>
        </w:rPr>
        <w:t>SWZ</w:t>
      </w:r>
      <w:r w:rsidR="006E0DAA" w:rsidRPr="00CF70CF">
        <w:rPr>
          <w:rFonts w:ascii="Times New Roman" w:eastAsia="Times New Roman" w:hAnsi="Times New Roman" w:cs="Times New Roman"/>
          <w:i w:val="0"/>
          <w:iCs w:val="0"/>
          <w:sz w:val="24"/>
          <w:szCs w:val="24"/>
          <w:lang w:eastAsia="pl-PL"/>
        </w:rPr>
        <w:t xml:space="preserve"> </w:t>
      </w:r>
    </w:p>
    <w:p w14:paraId="171E9D53" w14:textId="77777777" w:rsidR="00823AB1" w:rsidRPr="00CF70CF" w:rsidRDefault="00823AB1" w:rsidP="00607ECF">
      <w:pPr>
        <w:spacing w:after="0"/>
        <w:ind w:left="5664"/>
        <w:jc w:val="both"/>
        <w:rPr>
          <w:rFonts w:ascii="Times New Roman" w:eastAsia="Calibri" w:hAnsi="Times New Roman" w:cs="Times New Roman"/>
          <w:b/>
          <w:sz w:val="24"/>
          <w:szCs w:val="24"/>
        </w:rPr>
      </w:pPr>
    </w:p>
    <w:p w14:paraId="0C863FBD" w14:textId="77777777" w:rsidR="00823AB1" w:rsidRPr="00CF70CF" w:rsidRDefault="00823AB1" w:rsidP="00607ECF">
      <w:pPr>
        <w:spacing w:after="0"/>
        <w:ind w:left="5664"/>
        <w:jc w:val="both"/>
        <w:rPr>
          <w:rFonts w:ascii="Times New Roman" w:eastAsia="Calibri" w:hAnsi="Times New Roman" w:cs="Times New Roman"/>
          <w:b/>
          <w:sz w:val="24"/>
          <w:szCs w:val="24"/>
        </w:rPr>
      </w:pPr>
      <w:r w:rsidRPr="00CF70CF">
        <w:rPr>
          <w:rFonts w:ascii="Times New Roman" w:eastAsia="Calibri" w:hAnsi="Times New Roman" w:cs="Times New Roman"/>
          <w:b/>
          <w:sz w:val="24"/>
          <w:szCs w:val="24"/>
        </w:rPr>
        <w:t>................................................</w:t>
      </w:r>
    </w:p>
    <w:p w14:paraId="1547ED2F" w14:textId="77777777" w:rsidR="00823AB1" w:rsidRPr="00CF70CF" w:rsidRDefault="00823AB1" w:rsidP="00607ECF">
      <w:pPr>
        <w:spacing w:after="0"/>
        <w:ind w:left="5664"/>
        <w:jc w:val="both"/>
        <w:rPr>
          <w:rFonts w:ascii="Times New Roman" w:eastAsia="Calibri" w:hAnsi="Times New Roman" w:cs="Times New Roman"/>
          <w:b/>
          <w:sz w:val="24"/>
          <w:szCs w:val="24"/>
        </w:rPr>
      </w:pPr>
      <w:r w:rsidRPr="00CF70CF">
        <w:rPr>
          <w:rFonts w:ascii="Times New Roman" w:eastAsia="Calibri" w:hAnsi="Times New Roman" w:cs="Times New Roman"/>
          <w:b/>
          <w:sz w:val="24"/>
          <w:szCs w:val="24"/>
        </w:rPr>
        <w:t>Nazwa</w:t>
      </w:r>
      <w:r w:rsidR="006E0DAA" w:rsidRPr="00CF70CF">
        <w:rPr>
          <w:rFonts w:ascii="Times New Roman" w:eastAsia="Calibri" w:hAnsi="Times New Roman" w:cs="Times New Roman"/>
          <w:b/>
          <w:sz w:val="24"/>
          <w:szCs w:val="24"/>
        </w:rPr>
        <w:t xml:space="preserve"> </w:t>
      </w:r>
      <w:r w:rsidRPr="00CF70CF">
        <w:rPr>
          <w:rFonts w:ascii="Times New Roman" w:eastAsia="Calibri" w:hAnsi="Times New Roman" w:cs="Times New Roman"/>
          <w:b/>
          <w:sz w:val="24"/>
          <w:szCs w:val="24"/>
        </w:rPr>
        <w:t>i</w:t>
      </w:r>
      <w:r w:rsidR="006E0DAA" w:rsidRPr="00CF70CF">
        <w:rPr>
          <w:rFonts w:ascii="Times New Roman" w:eastAsia="Calibri" w:hAnsi="Times New Roman" w:cs="Times New Roman"/>
          <w:b/>
          <w:sz w:val="24"/>
          <w:szCs w:val="24"/>
        </w:rPr>
        <w:t xml:space="preserve"> </w:t>
      </w:r>
      <w:r w:rsidRPr="00CF70CF">
        <w:rPr>
          <w:rFonts w:ascii="Times New Roman" w:eastAsia="Calibri" w:hAnsi="Times New Roman" w:cs="Times New Roman"/>
          <w:b/>
          <w:sz w:val="24"/>
          <w:szCs w:val="24"/>
        </w:rPr>
        <w:t>adres</w:t>
      </w:r>
      <w:r w:rsidR="006E0DAA" w:rsidRPr="00CF70CF">
        <w:rPr>
          <w:rFonts w:ascii="Times New Roman" w:eastAsia="Calibri" w:hAnsi="Times New Roman" w:cs="Times New Roman"/>
          <w:b/>
          <w:sz w:val="24"/>
          <w:szCs w:val="24"/>
        </w:rPr>
        <w:t xml:space="preserve"> </w:t>
      </w:r>
      <w:r w:rsidRPr="00CF70CF">
        <w:rPr>
          <w:rFonts w:ascii="Times New Roman" w:eastAsia="Calibri" w:hAnsi="Times New Roman" w:cs="Times New Roman"/>
          <w:b/>
          <w:sz w:val="24"/>
          <w:szCs w:val="24"/>
        </w:rPr>
        <w:t>Wykonawcy</w:t>
      </w:r>
    </w:p>
    <w:p w14:paraId="0362EE68" w14:textId="77777777" w:rsidR="00823AB1" w:rsidRPr="00CF70CF" w:rsidRDefault="00823AB1" w:rsidP="00607ECF">
      <w:pPr>
        <w:spacing w:after="0"/>
        <w:ind w:left="5664"/>
        <w:jc w:val="both"/>
        <w:rPr>
          <w:rFonts w:ascii="Times New Roman" w:eastAsia="Calibri" w:hAnsi="Times New Roman" w:cs="Times New Roman"/>
          <w:b/>
          <w:sz w:val="24"/>
          <w:szCs w:val="24"/>
        </w:rPr>
      </w:pPr>
      <w:r w:rsidRPr="00CF70CF">
        <w:rPr>
          <w:rFonts w:ascii="Times New Roman" w:eastAsia="Calibri" w:hAnsi="Times New Roman" w:cs="Times New Roman"/>
          <w:b/>
          <w:sz w:val="24"/>
          <w:szCs w:val="24"/>
        </w:rPr>
        <w:t>Pieczątka</w:t>
      </w:r>
      <w:r w:rsidR="006E0DAA" w:rsidRPr="00CF70CF">
        <w:rPr>
          <w:rFonts w:ascii="Times New Roman" w:eastAsia="Calibri" w:hAnsi="Times New Roman" w:cs="Times New Roman"/>
          <w:b/>
          <w:sz w:val="24"/>
          <w:szCs w:val="24"/>
        </w:rPr>
        <w:t xml:space="preserve"> </w:t>
      </w:r>
      <w:r w:rsidRPr="00CF70CF">
        <w:rPr>
          <w:rFonts w:ascii="Times New Roman" w:eastAsia="Calibri" w:hAnsi="Times New Roman" w:cs="Times New Roman"/>
          <w:b/>
          <w:sz w:val="24"/>
          <w:szCs w:val="24"/>
        </w:rPr>
        <w:t>firmowa</w:t>
      </w:r>
    </w:p>
    <w:p w14:paraId="0560C674" w14:textId="77777777" w:rsidR="00823AB1" w:rsidRPr="00CF70CF" w:rsidRDefault="00823AB1" w:rsidP="00607ECF">
      <w:pPr>
        <w:spacing w:after="0"/>
        <w:rPr>
          <w:rFonts w:ascii="Times New Roman" w:eastAsia="Calibri" w:hAnsi="Times New Roman" w:cs="Times New Roman"/>
          <w:sz w:val="24"/>
          <w:szCs w:val="24"/>
        </w:rPr>
      </w:pPr>
    </w:p>
    <w:p w14:paraId="6CAA0C3B" w14:textId="77777777" w:rsidR="00823AB1" w:rsidRPr="00CF70CF" w:rsidRDefault="00823AB1" w:rsidP="00607ECF">
      <w:pPr>
        <w:spacing w:after="0"/>
        <w:rPr>
          <w:rFonts w:ascii="Times New Roman" w:eastAsia="Calibri" w:hAnsi="Times New Roman" w:cs="Times New Roman"/>
          <w:sz w:val="24"/>
          <w:szCs w:val="24"/>
        </w:rPr>
      </w:pPr>
    </w:p>
    <w:p w14:paraId="52A42732" w14:textId="77777777" w:rsidR="00823AB1" w:rsidRPr="00CF70CF" w:rsidRDefault="00823AB1" w:rsidP="00607ECF">
      <w:pPr>
        <w:spacing w:after="0"/>
        <w:rPr>
          <w:rFonts w:ascii="Times New Roman" w:eastAsia="Calibri" w:hAnsi="Times New Roman" w:cs="Times New Roman"/>
          <w:sz w:val="24"/>
          <w:szCs w:val="24"/>
        </w:rPr>
      </w:pPr>
    </w:p>
    <w:p w14:paraId="7E809B6D" w14:textId="77777777" w:rsidR="00823AB1" w:rsidRPr="00CF70CF" w:rsidRDefault="00823AB1" w:rsidP="00607ECF">
      <w:pPr>
        <w:spacing w:after="0"/>
        <w:ind w:left="74"/>
        <w:jc w:val="center"/>
        <w:rPr>
          <w:rFonts w:ascii="Times New Roman" w:eastAsia="Calibri" w:hAnsi="Times New Roman" w:cs="Times New Roman"/>
          <w:b/>
          <w:sz w:val="24"/>
          <w:szCs w:val="24"/>
        </w:rPr>
      </w:pPr>
      <w:r w:rsidRPr="00CF70CF">
        <w:rPr>
          <w:rFonts w:ascii="Times New Roman" w:eastAsia="Calibri" w:hAnsi="Times New Roman" w:cs="Times New Roman"/>
          <w:b/>
          <w:sz w:val="24"/>
          <w:szCs w:val="24"/>
        </w:rPr>
        <w:t>OŚWIADCZENIE</w:t>
      </w:r>
    </w:p>
    <w:p w14:paraId="26D7A4E0" w14:textId="77777777" w:rsidR="00823AB1" w:rsidRPr="00CF70CF" w:rsidRDefault="00823AB1" w:rsidP="00607ECF">
      <w:pPr>
        <w:spacing w:after="0"/>
        <w:ind w:left="74"/>
        <w:jc w:val="center"/>
        <w:rPr>
          <w:rFonts w:ascii="Calibri" w:eastAsia="Calibri" w:hAnsi="Calibri" w:cs="Times New Roman"/>
          <w:b/>
        </w:rPr>
      </w:pPr>
    </w:p>
    <w:p w14:paraId="39DCFE04" w14:textId="77777777" w:rsidR="00823AB1" w:rsidRPr="00CF70CF" w:rsidRDefault="006E0DAA" w:rsidP="00607ECF">
      <w:pPr>
        <w:spacing w:after="0"/>
        <w:ind w:left="74"/>
        <w:jc w:val="center"/>
        <w:rPr>
          <w:rFonts w:ascii="Calibri" w:eastAsia="Calibri" w:hAnsi="Calibri" w:cs="Times New Roman"/>
        </w:rPr>
      </w:pPr>
      <w:r w:rsidRPr="00CF70CF">
        <w:rPr>
          <w:rFonts w:ascii="Calibri" w:eastAsia="Calibri" w:hAnsi="Calibri" w:cs="Times New Roman"/>
          <w:b/>
        </w:rPr>
        <w:t xml:space="preserve"> </w:t>
      </w:r>
    </w:p>
    <w:p w14:paraId="6E09B4B8" w14:textId="77777777" w:rsidR="002E6BA1" w:rsidRPr="00CF70CF" w:rsidRDefault="002E6BA1" w:rsidP="00607ECF">
      <w:pPr>
        <w:spacing w:after="0"/>
        <w:ind w:left="62" w:right="47"/>
        <w:jc w:val="both"/>
        <w:rPr>
          <w:rFonts w:ascii="Times New Roman" w:eastAsia="Calibri" w:hAnsi="Times New Roman" w:cs="Times New Roman"/>
          <w:sz w:val="24"/>
          <w:szCs w:val="24"/>
        </w:rPr>
      </w:pPr>
      <w:r w:rsidRPr="00CF70CF">
        <w:rPr>
          <w:rFonts w:ascii="Times New Roman" w:eastAsia="Calibri" w:hAnsi="Times New Roman" w:cs="Times New Roman"/>
          <w:sz w:val="24"/>
          <w:szCs w:val="24"/>
        </w:rPr>
        <w:t>Zgodnie</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z</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treścią</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art.</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108</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ust.</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1</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pkt</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5)</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ustawa</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z</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dnia</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11</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września</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2019</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r.</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Prawo</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zamówień</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publicznych</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(Dz.U.</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202</w:t>
      </w:r>
      <w:r w:rsidR="00DA775C" w:rsidRPr="00CF70CF">
        <w:rPr>
          <w:rFonts w:ascii="Times New Roman" w:eastAsia="Calibri" w:hAnsi="Times New Roman" w:cs="Times New Roman"/>
          <w:sz w:val="24"/>
          <w:szCs w:val="24"/>
        </w:rPr>
        <w:t>4</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poz.</w:t>
      </w:r>
      <w:r w:rsidR="00D62851" w:rsidRPr="00CF70CF">
        <w:rPr>
          <w:rFonts w:ascii="Times New Roman" w:eastAsia="Calibri" w:hAnsi="Times New Roman" w:cs="Times New Roman"/>
          <w:sz w:val="24"/>
          <w:szCs w:val="24"/>
        </w:rPr>
        <w:t>1</w:t>
      </w:r>
      <w:r w:rsidR="00DA775C" w:rsidRPr="00CF70CF">
        <w:rPr>
          <w:rFonts w:ascii="Times New Roman" w:eastAsia="Calibri" w:hAnsi="Times New Roman" w:cs="Times New Roman"/>
          <w:sz w:val="24"/>
          <w:szCs w:val="24"/>
        </w:rPr>
        <w:t>320</w:t>
      </w:r>
      <w:r w:rsidR="00AC1F34" w:rsidRPr="00CF70CF">
        <w:rPr>
          <w:rFonts w:ascii="Times New Roman" w:eastAsia="Calibri" w:hAnsi="Times New Roman" w:cs="Times New Roman"/>
          <w:sz w:val="24"/>
          <w:szCs w:val="24"/>
        </w:rPr>
        <w:t xml:space="preserve"> ze zm.</w:t>
      </w:r>
      <w:r w:rsidRPr="00CF70CF">
        <w:rPr>
          <w:rFonts w:ascii="Times New Roman" w:eastAsia="Calibri" w:hAnsi="Times New Roman" w:cs="Times New Roman"/>
          <w:sz w:val="24"/>
          <w:szCs w:val="24"/>
        </w:rPr>
        <w:t>)</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oświadczam</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o</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braku</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przynależności</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do</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tej</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samej</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grupy</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kapitałowej,</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w</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rozumieniu</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ustawy</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z</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dnia</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16</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lutego</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2007</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r.</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o</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ochronie</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konkurencji</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i</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konsumentów</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w:t>
      </w:r>
      <w:r w:rsidR="00915400" w:rsidRPr="00CF70CF">
        <w:rPr>
          <w:rFonts w:ascii="Times New Roman" w:eastAsia="Calibri" w:hAnsi="Times New Roman" w:cs="Times New Roman"/>
          <w:sz w:val="24"/>
          <w:szCs w:val="24"/>
        </w:rPr>
        <w:t>Dz. U. 2025</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poz.</w:t>
      </w:r>
      <w:r w:rsidR="00114017" w:rsidRPr="00CF70CF">
        <w:rPr>
          <w:rFonts w:ascii="Times New Roman" w:eastAsia="Calibri" w:hAnsi="Times New Roman" w:cs="Times New Roman"/>
          <w:sz w:val="24"/>
          <w:szCs w:val="24"/>
        </w:rPr>
        <w:t>1</w:t>
      </w:r>
      <w:r w:rsidR="00915400" w:rsidRPr="00CF70CF">
        <w:rPr>
          <w:rFonts w:ascii="Times New Roman" w:eastAsia="Calibri" w:hAnsi="Times New Roman" w:cs="Times New Roman"/>
          <w:sz w:val="24"/>
          <w:szCs w:val="24"/>
        </w:rPr>
        <w:t>714</w:t>
      </w:r>
      <w:r w:rsidRPr="00CF70CF">
        <w:rPr>
          <w:rFonts w:ascii="Times New Roman" w:eastAsia="Calibri" w:hAnsi="Times New Roman" w:cs="Times New Roman"/>
          <w:sz w:val="24"/>
          <w:szCs w:val="24"/>
        </w:rPr>
        <w:t>),</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z</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innym</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wykonawcą,</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który</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złożył</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odrębną</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ofertę</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lub</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ofertę</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częściową.*</w:t>
      </w:r>
      <w:r w:rsidR="006E0DAA" w:rsidRPr="00CF70CF">
        <w:rPr>
          <w:rFonts w:ascii="Times New Roman" w:eastAsia="Calibri" w:hAnsi="Times New Roman" w:cs="Times New Roman"/>
          <w:sz w:val="24"/>
          <w:szCs w:val="24"/>
        </w:rPr>
        <w:t xml:space="preserve"> </w:t>
      </w:r>
    </w:p>
    <w:p w14:paraId="0566EBD0" w14:textId="77777777" w:rsidR="002E6BA1" w:rsidRPr="00CF70CF" w:rsidRDefault="006E0DAA" w:rsidP="00607ECF">
      <w:pPr>
        <w:spacing w:after="0"/>
        <w:ind w:left="77"/>
        <w:jc w:val="both"/>
        <w:rPr>
          <w:rFonts w:ascii="Times New Roman" w:eastAsia="Calibri" w:hAnsi="Times New Roman" w:cs="Times New Roman"/>
          <w:sz w:val="24"/>
          <w:szCs w:val="24"/>
        </w:rPr>
      </w:pPr>
      <w:r w:rsidRPr="00CF70CF">
        <w:rPr>
          <w:rFonts w:ascii="Times New Roman" w:eastAsia="Calibri" w:hAnsi="Times New Roman" w:cs="Times New Roman"/>
          <w:b/>
          <w:sz w:val="24"/>
          <w:szCs w:val="24"/>
        </w:rPr>
        <w:t xml:space="preserve"> </w:t>
      </w:r>
      <w:r w:rsidR="002E6BA1" w:rsidRPr="00CF70CF">
        <w:rPr>
          <w:rFonts w:ascii="Times New Roman" w:eastAsia="Calibri" w:hAnsi="Times New Roman" w:cs="Times New Roman"/>
          <w:sz w:val="24"/>
          <w:szCs w:val="24"/>
        </w:rPr>
        <w:t>lub</w:t>
      </w:r>
      <w:r w:rsidRPr="00CF70CF">
        <w:rPr>
          <w:rFonts w:ascii="Times New Roman" w:eastAsia="Calibri" w:hAnsi="Times New Roman" w:cs="Times New Roman"/>
          <w:sz w:val="24"/>
          <w:szCs w:val="24"/>
        </w:rPr>
        <w:t xml:space="preserve"> </w:t>
      </w:r>
    </w:p>
    <w:p w14:paraId="58712C81" w14:textId="77777777" w:rsidR="002E6BA1" w:rsidRPr="00CF70CF" w:rsidRDefault="006E0DAA" w:rsidP="00607ECF">
      <w:pPr>
        <w:spacing w:after="0"/>
        <w:ind w:left="77"/>
        <w:jc w:val="both"/>
        <w:rPr>
          <w:rFonts w:ascii="Times New Roman" w:eastAsia="Calibri" w:hAnsi="Times New Roman" w:cs="Times New Roman"/>
          <w:sz w:val="24"/>
          <w:szCs w:val="24"/>
        </w:rPr>
      </w:pPr>
      <w:r w:rsidRPr="00CF70CF">
        <w:rPr>
          <w:rFonts w:ascii="Times New Roman" w:eastAsia="Calibri" w:hAnsi="Times New Roman" w:cs="Times New Roman"/>
          <w:b/>
          <w:sz w:val="24"/>
          <w:szCs w:val="24"/>
        </w:rPr>
        <w:t xml:space="preserve"> </w:t>
      </w:r>
    </w:p>
    <w:p w14:paraId="08C53592" w14:textId="77777777" w:rsidR="002E6BA1" w:rsidRPr="00CF70CF" w:rsidRDefault="002E6BA1" w:rsidP="00607ECF">
      <w:pPr>
        <w:spacing w:after="0"/>
        <w:ind w:left="62" w:right="47"/>
        <w:jc w:val="both"/>
        <w:rPr>
          <w:rFonts w:ascii="Times New Roman" w:eastAsia="Calibri" w:hAnsi="Times New Roman" w:cs="Times New Roman"/>
          <w:sz w:val="24"/>
          <w:szCs w:val="24"/>
        </w:rPr>
      </w:pPr>
      <w:r w:rsidRPr="00CF70CF">
        <w:rPr>
          <w:rFonts w:ascii="Times New Roman" w:eastAsia="Calibri" w:hAnsi="Times New Roman" w:cs="Times New Roman"/>
          <w:sz w:val="24"/>
          <w:szCs w:val="24"/>
        </w:rPr>
        <w:t>Zgodnie</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z</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treścią</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art.</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108</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ust.</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1</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pkt</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5)</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ustawa</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z</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dnia</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11</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września</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2019</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r.</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Prawo</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zamówień</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publicznych</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(Dz.U.</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20</w:t>
      </w:r>
      <w:r w:rsidR="00144ABC" w:rsidRPr="00CF70CF">
        <w:rPr>
          <w:rFonts w:ascii="Times New Roman" w:eastAsia="Calibri" w:hAnsi="Times New Roman" w:cs="Times New Roman"/>
          <w:sz w:val="24"/>
          <w:szCs w:val="24"/>
        </w:rPr>
        <w:t>2</w:t>
      </w:r>
      <w:r w:rsidR="00DA775C" w:rsidRPr="00CF70CF">
        <w:rPr>
          <w:rFonts w:ascii="Times New Roman" w:eastAsia="Calibri" w:hAnsi="Times New Roman" w:cs="Times New Roman"/>
          <w:sz w:val="24"/>
          <w:szCs w:val="24"/>
        </w:rPr>
        <w:t>4</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poz.</w:t>
      </w:r>
      <w:r w:rsidR="006E0DAA" w:rsidRPr="00CF70CF">
        <w:rPr>
          <w:rFonts w:ascii="Times New Roman" w:eastAsia="Calibri" w:hAnsi="Times New Roman" w:cs="Times New Roman"/>
          <w:sz w:val="24"/>
          <w:szCs w:val="24"/>
        </w:rPr>
        <w:t xml:space="preserve"> </w:t>
      </w:r>
      <w:r w:rsidR="00144ABC" w:rsidRPr="00CF70CF">
        <w:rPr>
          <w:rFonts w:ascii="Times New Roman" w:eastAsia="Calibri" w:hAnsi="Times New Roman" w:cs="Times New Roman"/>
          <w:sz w:val="24"/>
          <w:szCs w:val="24"/>
        </w:rPr>
        <w:t>1</w:t>
      </w:r>
      <w:r w:rsidR="00DA775C" w:rsidRPr="00CF70CF">
        <w:rPr>
          <w:rFonts w:ascii="Times New Roman" w:eastAsia="Calibri" w:hAnsi="Times New Roman" w:cs="Times New Roman"/>
          <w:sz w:val="24"/>
          <w:szCs w:val="24"/>
        </w:rPr>
        <w:t>320</w:t>
      </w:r>
      <w:r w:rsidR="00AC1F34" w:rsidRPr="00CF70CF">
        <w:rPr>
          <w:rFonts w:ascii="Times New Roman" w:eastAsia="Calibri" w:hAnsi="Times New Roman" w:cs="Times New Roman"/>
          <w:sz w:val="24"/>
          <w:szCs w:val="24"/>
        </w:rPr>
        <w:t xml:space="preserve"> ze zm.</w:t>
      </w:r>
      <w:r w:rsidRPr="00CF70CF">
        <w:rPr>
          <w:rFonts w:ascii="Times New Roman" w:eastAsia="Calibri" w:hAnsi="Times New Roman" w:cs="Times New Roman"/>
          <w:sz w:val="24"/>
          <w:szCs w:val="24"/>
        </w:rPr>
        <w:t>)</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oświadczam</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o</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przynależności</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do</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tej</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samej</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grupy</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kapitałowej</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wraz</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z</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innym</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wykonawcą</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(podać</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nazwę</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wykonawcy</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który</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złożył</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ofertę/ofertę</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częściową</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w</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postępowaniu.</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Jednocześnie</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załączam</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dokumenty</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i/lub</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informacje</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potwierdzającymi</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przygotowanie</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oferty,</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oferty</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częściowej</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niezależnie</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od</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innego</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wykonawcy</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należącego</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do</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tej</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samej</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grupy</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kapitałowej.</w:t>
      </w:r>
      <w:r w:rsidR="006E0DAA" w:rsidRPr="00CF70CF">
        <w:rPr>
          <w:rFonts w:ascii="Times New Roman" w:eastAsia="Calibri" w:hAnsi="Times New Roman" w:cs="Times New Roman"/>
          <w:sz w:val="24"/>
          <w:szCs w:val="24"/>
        </w:rPr>
        <w:t xml:space="preserve"> </w:t>
      </w:r>
      <w:r w:rsidRPr="00CF70CF">
        <w:rPr>
          <w:rFonts w:ascii="Times New Roman" w:eastAsia="Calibri" w:hAnsi="Times New Roman" w:cs="Times New Roman"/>
          <w:sz w:val="24"/>
          <w:szCs w:val="24"/>
        </w:rPr>
        <w:t>*</w:t>
      </w:r>
      <w:r w:rsidR="006E0DAA" w:rsidRPr="00CF70CF">
        <w:rPr>
          <w:rFonts w:ascii="Times New Roman" w:eastAsia="Calibri" w:hAnsi="Times New Roman" w:cs="Times New Roman"/>
          <w:sz w:val="24"/>
          <w:szCs w:val="24"/>
        </w:rPr>
        <w:t xml:space="preserve"> </w:t>
      </w:r>
    </w:p>
    <w:p w14:paraId="10A4DA50" w14:textId="77777777" w:rsidR="002E6BA1" w:rsidRPr="00CF70CF" w:rsidRDefault="006E0DAA" w:rsidP="00607ECF">
      <w:pPr>
        <w:spacing w:after="0"/>
        <w:ind w:left="75"/>
        <w:jc w:val="both"/>
        <w:rPr>
          <w:rFonts w:ascii="Times New Roman" w:eastAsia="Calibri" w:hAnsi="Times New Roman" w:cs="Times New Roman"/>
          <w:sz w:val="24"/>
          <w:szCs w:val="24"/>
        </w:rPr>
      </w:pPr>
      <w:r w:rsidRPr="00CF70CF">
        <w:rPr>
          <w:rFonts w:ascii="Times New Roman" w:eastAsia="Calibri" w:hAnsi="Times New Roman" w:cs="Times New Roman"/>
          <w:b/>
          <w:sz w:val="24"/>
          <w:szCs w:val="24"/>
        </w:rPr>
        <w:t xml:space="preserve"> </w:t>
      </w:r>
    </w:p>
    <w:p w14:paraId="1F57F25A" w14:textId="77777777" w:rsidR="00823AB1" w:rsidRPr="00CF70CF" w:rsidRDefault="006E0DAA" w:rsidP="00607ECF">
      <w:pPr>
        <w:spacing w:after="0"/>
        <w:ind w:left="75"/>
        <w:jc w:val="both"/>
        <w:rPr>
          <w:rFonts w:ascii="Times New Roman" w:eastAsia="Calibri" w:hAnsi="Times New Roman" w:cs="Times New Roman"/>
          <w:sz w:val="24"/>
          <w:szCs w:val="24"/>
        </w:rPr>
      </w:pPr>
      <w:r w:rsidRPr="00CF70CF">
        <w:rPr>
          <w:rFonts w:ascii="Times New Roman" w:eastAsia="Calibri" w:hAnsi="Times New Roman" w:cs="Times New Roman"/>
          <w:b/>
          <w:sz w:val="24"/>
          <w:szCs w:val="24"/>
        </w:rPr>
        <w:t xml:space="preserve"> </w:t>
      </w:r>
    </w:p>
    <w:p w14:paraId="0BF91E85" w14:textId="77777777" w:rsidR="00823AB1" w:rsidRPr="00CF70CF" w:rsidRDefault="00823AB1" w:rsidP="00607ECF">
      <w:pPr>
        <w:spacing w:after="0"/>
        <w:ind w:left="62" w:right="47"/>
        <w:jc w:val="both"/>
        <w:rPr>
          <w:rFonts w:ascii="Times New Roman" w:eastAsia="Calibri" w:hAnsi="Times New Roman" w:cs="Times New Roman"/>
          <w:b/>
          <w:bCs/>
          <w:sz w:val="24"/>
          <w:szCs w:val="24"/>
        </w:rPr>
      </w:pPr>
      <w:r w:rsidRPr="00CF70CF">
        <w:rPr>
          <w:rFonts w:ascii="Times New Roman" w:eastAsia="Calibri" w:hAnsi="Times New Roman" w:cs="Times New Roman"/>
          <w:b/>
          <w:bCs/>
          <w:sz w:val="24"/>
          <w:szCs w:val="24"/>
        </w:rPr>
        <w:t>*</w:t>
      </w:r>
      <w:r w:rsidR="006E0DAA" w:rsidRPr="00CF70CF">
        <w:rPr>
          <w:rFonts w:ascii="Times New Roman" w:eastAsia="Calibri" w:hAnsi="Times New Roman" w:cs="Times New Roman"/>
          <w:b/>
          <w:bCs/>
          <w:sz w:val="24"/>
          <w:szCs w:val="24"/>
        </w:rPr>
        <w:t xml:space="preserve"> </w:t>
      </w:r>
      <w:r w:rsidRPr="00CF70CF">
        <w:rPr>
          <w:rFonts w:ascii="Times New Roman" w:eastAsia="Calibri" w:hAnsi="Times New Roman" w:cs="Times New Roman"/>
          <w:b/>
          <w:bCs/>
          <w:sz w:val="24"/>
          <w:szCs w:val="24"/>
        </w:rPr>
        <w:t>niewłaściwe</w:t>
      </w:r>
      <w:r w:rsidR="006E0DAA" w:rsidRPr="00CF70CF">
        <w:rPr>
          <w:rFonts w:ascii="Times New Roman" w:eastAsia="Calibri" w:hAnsi="Times New Roman" w:cs="Times New Roman"/>
          <w:b/>
          <w:bCs/>
          <w:sz w:val="24"/>
          <w:szCs w:val="24"/>
        </w:rPr>
        <w:t xml:space="preserve"> </w:t>
      </w:r>
      <w:r w:rsidRPr="00CF70CF">
        <w:rPr>
          <w:rFonts w:ascii="Times New Roman" w:eastAsia="Calibri" w:hAnsi="Times New Roman" w:cs="Times New Roman"/>
          <w:b/>
          <w:bCs/>
          <w:sz w:val="24"/>
          <w:szCs w:val="24"/>
        </w:rPr>
        <w:t>skreślić</w:t>
      </w:r>
      <w:r w:rsidR="006E0DAA" w:rsidRPr="00CF70CF">
        <w:rPr>
          <w:rFonts w:ascii="Times New Roman" w:eastAsia="Calibri" w:hAnsi="Times New Roman" w:cs="Times New Roman"/>
          <w:b/>
          <w:bCs/>
          <w:sz w:val="24"/>
          <w:szCs w:val="24"/>
        </w:rPr>
        <w:t xml:space="preserve"> </w:t>
      </w:r>
    </w:p>
    <w:p w14:paraId="6F149427" w14:textId="77777777" w:rsidR="00823AB1" w:rsidRPr="00CF70CF" w:rsidRDefault="00823AB1" w:rsidP="00607ECF">
      <w:pPr>
        <w:spacing w:after="0"/>
        <w:rPr>
          <w:rFonts w:ascii="Times New Roman" w:eastAsia="Calibri" w:hAnsi="Times New Roman" w:cs="Times New Roman"/>
        </w:rPr>
      </w:pPr>
    </w:p>
    <w:p w14:paraId="03849315" w14:textId="77777777" w:rsidR="00823AB1" w:rsidRPr="00CF70CF" w:rsidRDefault="00823AB1" w:rsidP="00607ECF">
      <w:pPr>
        <w:spacing w:after="0"/>
        <w:rPr>
          <w:rFonts w:ascii="Times New Roman" w:eastAsia="Calibri" w:hAnsi="Times New Roman" w:cs="Times New Roman"/>
        </w:rPr>
      </w:pPr>
    </w:p>
    <w:p w14:paraId="100B4A4C" w14:textId="77777777" w:rsidR="00823AB1" w:rsidRPr="00CF70CF" w:rsidRDefault="00823AB1" w:rsidP="00607ECF">
      <w:pPr>
        <w:spacing w:after="0"/>
        <w:rPr>
          <w:rFonts w:ascii="Times New Roman" w:eastAsia="Calibri" w:hAnsi="Times New Roman" w:cs="Times New Roman"/>
        </w:rPr>
      </w:pPr>
    </w:p>
    <w:p w14:paraId="1C2E0BE5" w14:textId="77777777" w:rsidR="00823AB1" w:rsidRPr="00CF70CF" w:rsidRDefault="00823AB1" w:rsidP="00607ECF">
      <w:pPr>
        <w:spacing w:after="0"/>
        <w:ind w:left="1080"/>
        <w:jc w:val="right"/>
        <w:rPr>
          <w:rFonts w:ascii="Times New Roman" w:eastAsia="Times New Roman" w:hAnsi="Times New Roman" w:cs="Times New Roman"/>
          <w:b/>
          <w:sz w:val="24"/>
          <w:szCs w:val="24"/>
          <w:lang w:eastAsia="pl-PL"/>
        </w:rPr>
      </w:pPr>
      <w:r w:rsidRPr="00CF70CF">
        <w:rPr>
          <w:rFonts w:ascii="Times New Roman" w:eastAsia="Times New Roman" w:hAnsi="Times New Roman" w:cs="Times New Roman"/>
          <w:b/>
          <w:sz w:val="24"/>
          <w:szCs w:val="24"/>
          <w:lang w:eastAsia="pl-PL"/>
        </w:rPr>
        <w:t>…………..…………….……………………………………..</w:t>
      </w:r>
    </w:p>
    <w:p w14:paraId="2D8B1234" w14:textId="77777777" w:rsidR="00823AB1" w:rsidRPr="00CF70CF" w:rsidRDefault="00823AB1" w:rsidP="00607ECF">
      <w:pPr>
        <w:spacing w:after="0"/>
        <w:ind w:left="1080"/>
        <w:jc w:val="right"/>
        <w:rPr>
          <w:rFonts w:ascii="Times New Roman" w:eastAsia="Times New Roman" w:hAnsi="Times New Roman" w:cs="Times New Roman"/>
          <w:b/>
          <w:sz w:val="32"/>
          <w:szCs w:val="32"/>
          <w:lang w:eastAsia="pl-PL"/>
        </w:rPr>
      </w:pPr>
      <w:r w:rsidRPr="00CF70CF">
        <w:rPr>
          <w:rFonts w:ascii="Times New Roman" w:eastAsia="Times New Roman" w:hAnsi="Times New Roman" w:cs="Times New Roman"/>
          <w:b/>
          <w:iCs/>
          <w:sz w:val="24"/>
          <w:szCs w:val="20"/>
          <w:lang w:eastAsia="pl-PL"/>
        </w:rPr>
        <w:t>podpis</w:t>
      </w:r>
      <w:r w:rsidR="006E0DAA" w:rsidRPr="00CF70CF">
        <w:rPr>
          <w:rFonts w:ascii="Times New Roman" w:eastAsia="Times New Roman" w:hAnsi="Times New Roman" w:cs="Times New Roman"/>
          <w:b/>
          <w:iCs/>
          <w:sz w:val="24"/>
          <w:szCs w:val="20"/>
          <w:lang w:eastAsia="pl-PL"/>
        </w:rPr>
        <w:t xml:space="preserve"> </w:t>
      </w:r>
      <w:r w:rsidRPr="00CF70CF">
        <w:rPr>
          <w:rFonts w:ascii="Times New Roman" w:eastAsia="Times New Roman" w:hAnsi="Times New Roman" w:cs="Times New Roman"/>
          <w:b/>
          <w:iCs/>
          <w:sz w:val="24"/>
          <w:szCs w:val="20"/>
          <w:lang w:eastAsia="pl-PL"/>
        </w:rPr>
        <w:t>osoby</w:t>
      </w:r>
      <w:r w:rsidR="006E0DAA" w:rsidRPr="00CF70CF">
        <w:rPr>
          <w:rFonts w:ascii="Times New Roman" w:eastAsia="Times New Roman" w:hAnsi="Times New Roman" w:cs="Times New Roman"/>
          <w:b/>
          <w:iCs/>
          <w:sz w:val="24"/>
          <w:szCs w:val="20"/>
          <w:lang w:eastAsia="pl-PL"/>
        </w:rPr>
        <w:t xml:space="preserve"> </w:t>
      </w:r>
      <w:r w:rsidRPr="00CF70CF">
        <w:rPr>
          <w:rFonts w:ascii="Times New Roman" w:eastAsia="Times New Roman" w:hAnsi="Times New Roman" w:cs="Times New Roman"/>
          <w:b/>
          <w:iCs/>
          <w:sz w:val="24"/>
          <w:szCs w:val="20"/>
          <w:lang w:eastAsia="pl-PL"/>
        </w:rPr>
        <w:t>upoważnionej</w:t>
      </w:r>
      <w:r w:rsidR="006E0DAA" w:rsidRPr="00CF70CF">
        <w:rPr>
          <w:rFonts w:ascii="Times New Roman" w:eastAsia="Times New Roman" w:hAnsi="Times New Roman" w:cs="Times New Roman"/>
          <w:b/>
          <w:iCs/>
          <w:sz w:val="24"/>
          <w:szCs w:val="20"/>
          <w:lang w:eastAsia="pl-PL"/>
        </w:rPr>
        <w:t xml:space="preserve"> </w:t>
      </w:r>
      <w:r w:rsidRPr="00CF70CF">
        <w:rPr>
          <w:rFonts w:ascii="Times New Roman" w:eastAsia="Times New Roman" w:hAnsi="Times New Roman" w:cs="Times New Roman"/>
          <w:b/>
          <w:iCs/>
          <w:sz w:val="24"/>
          <w:szCs w:val="20"/>
          <w:lang w:eastAsia="pl-PL"/>
        </w:rPr>
        <w:t>do</w:t>
      </w:r>
      <w:r w:rsidR="006E0DAA" w:rsidRPr="00CF70CF">
        <w:rPr>
          <w:rFonts w:ascii="Times New Roman" w:eastAsia="Times New Roman" w:hAnsi="Times New Roman" w:cs="Times New Roman"/>
          <w:b/>
          <w:iCs/>
          <w:sz w:val="24"/>
          <w:szCs w:val="20"/>
          <w:lang w:eastAsia="pl-PL"/>
        </w:rPr>
        <w:t xml:space="preserve"> </w:t>
      </w:r>
      <w:r w:rsidRPr="00CF70CF">
        <w:rPr>
          <w:rFonts w:ascii="Times New Roman" w:eastAsia="Times New Roman" w:hAnsi="Times New Roman" w:cs="Times New Roman"/>
          <w:b/>
          <w:iCs/>
          <w:sz w:val="24"/>
          <w:szCs w:val="20"/>
          <w:lang w:eastAsia="pl-PL"/>
        </w:rPr>
        <w:t>reprezentacji</w:t>
      </w:r>
      <w:r w:rsidR="006E0DAA" w:rsidRPr="00CF70CF">
        <w:rPr>
          <w:rFonts w:ascii="Times New Roman" w:eastAsia="Times New Roman" w:hAnsi="Times New Roman" w:cs="Times New Roman"/>
          <w:b/>
          <w:iCs/>
          <w:sz w:val="24"/>
          <w:szCs w:val="20"/>
          <w:lang w:eastAsia="pl-PL"/>
        </w:rPr>
        <w:t xml:space="preserve"> </w:t>
      </w:r>
      <w:r w:rsidRPr="00CF70CF">
        <w:rPr>
          <w:rFonts w:ascii="Times New Roman" w:eastAsia="Times New Roman" w:hAnsi="Times New Roman" w:cs="Times New Roman"/>
          <w:b/>
          <w:iCs/>
          <w:sz w:val="24"/>
          <w:szCs w:val="20"/>
          <w:lang w:eastAsia="pl-PL"/>
        </w:rPr>
        <w:t>Wykonawcy</w:t>
      </w:r>
      <w:r w:rsidR="006E0DAA" w:rsidRPr="00CF70CF">
        <w:rPr>
          <w:rFonts w:ascii="Times New Roman" w:eastAsia="Times New Roman" w:hAnsi="Times New Roman" w:cs="Times New Roman"/>
          <w:b/>
          <w:sz w:val="32"/>
          <w:szCs w:val="32"/>
          <w:lang w:eastAsia="pl-PL"/>
        </w:rPr>
        <w:t xml:space="preserve"> </w:t>
      </w:r>
    </w:p>
    <w:p w14:paraId="4B462FB4" w14:textId="77777777" w:rsidR="0075124F" w:rsidRPr="00CF70CF" w:rsidRDefault="00823AB1" w:rsidP="00607ECF">
      <w:pPr>
        <w:spacing w:after="0"/>
        <w:ind w:left="4962"/>
        <w:jc w:val="right"/>
        <w:rPr>
          <w:rFonts w:ascii="Times New Roman" w:eastAsia="Times New Roman" w:hAnsi="Times New Roman" w:cs="Times New Roman"/>
          <w:b/>
          <w:i/>
          <w:sz w:val="36"/>
          <w:szCs w:val="36"/>
          <w:lang w:eastAsia="pl-PL"/>
        </w:rPr>
      </w:pPr>
      <w:r w:rsidRPr="00CF70CF">
        <w:rPr>
          <w:rFonts w:ascii="Times New Roman" w:eastAsia="Times New Roman" w:hAnsi="Times New Roman" w:cs="Times New Roman"/>
          <w:b/>
          <w:i/>
          <w:szCs w:val="18"/>
          <w:lang w:eastAsia="pl-PL"/>
        </w:rPr>
        <w:t>Dokument</w:t>
      </w:r>
      <w:r w:rsidR="006E0DAA" w:rsidRPr="00CF70CF">
        <w:rPr>
          <w:rFonts w:ascii="Times New Roman" w:eastAsia="Times New Roman" w:hAnsi="Times New Roman" w:cs="Times New Roman"/>
          <w:b/>
          <w:i/>
          <w:szCs w:val="18"/>
          <w:lang w:eastAsia="pl-PL"/>
        </w:rPr>
        <w:t xml:space="preserve"> </w:t>
      </w:r>
      <w:r w:rsidRPr="00CF70CF">
        <w:rPr>
          <w:rFonts w:ascii="Times New Roman" w:eastAsia="Times New Roman" w:hAnsi="Times New Roman" w:cs="Times New Roman"/>
          <w:b/>
          <w:i/>
          <w:szCs w:val="18"/>
          <w:lang w:eastAsia="pl-PL"/>
        </w:rPr>
        <w:t>składany</w:t>
      </w:r>
      <w:r w:rsidR="006E0DAA" w:rsidRPr="00CF70CF">
        <w:rPr>
          <w:rFonts w:ascii="Times New Roman" w:eastAsia="Times New Roman" w:hAnsi="Times New Roman" w:cs="Times New Roman"/>
          <w:b/>
          <w:i/>
          <w:szCs w:val="18"/>
          <w:lang w:eastAsia="pl-PL"/>
        </w:rPr>
        <w:t xml:space="preserve"> </w:t>
      </w:r>
      <w:r w:rsidRPr="00CF70CF">
        <w:rPr>
          <w:rFonts w:ascii="Times New Roman" w:eastAsia="Times New Roman" w:hAnsi="Times New Roman" w:cs="Times New Roman"/>
          <w:b/>
          <w:i/>
          <w:szCs w:val="18"/>
          <w:lang w:eastAsia="pl-PL"/>
        </w:rPr>
        <w:t>w</w:t>
      </w:r>
      <w:r w:rsidR="006E0DAA" w:rsidRPr="00CF70CF">
        <w:rPr>
          <w:rFonts w:ascii="Times New Roman" w:eastAsia="Times New Roman" w:hAnsi="Times New Roman" w:cs="Times New Roman"/>
          <w:b/>
          <w:i/>
          <w:szCs w:val="18"/>
          <w:lang w:eastAsia="pl-PL"/>
        </w:rPr>
        <w:t xml:space="preserve"> </w:t>
      </w:r>
      <w:r w:rsidRPr="00CF70CF">
        <w:rPr>
          <w:rFonts w:ascii="Times New Roman" w:eastAsia="Times New Roman" w:hAnsi="Times New Roman" w:cs="Times New Roman"/>
          <w:b/>
          <w:i/>
          <w:szCs w:val="18"/>
          <w:lang w:eastAsia="pl-PL"/>
        </w:rPr>
        <w:t>postaci</w:t>
      </w:r>
      <w:r w:rsidR="006E0DAA" w:rsidRPr="00CF70CF">
        <w:rPr>
          <w:rFonts w:ascii="Times New Roman" w:eastAsia="Times New Roman" w:hAnsi="Times New Roman" w:cs="Times New Roman"/>
          <w:b/>
          <w:i/>
          <w:szCs w:val="18"/>
          <w:lang w:eastAsia="pl-PL"/>
        </w:rPr>
        <w:t xml:space="preserve"> </w:t>
      </w:r>
      <w:r w:rsidRPr="00CF70CF">
        <w:rPr>
          <w:rFonts w:ascii="Times New Roman" w:eastAsia="Times New Roman" w:hAnsi="Times New Roman" w:cs="Times New Roman"/>
          <w:b/>
          <w:i/>
          <w:szCs w:val="18"/>
          <w:lang w:eastAsia="pl-PL"/>
        </w:rPr>
        <w:t>elektronicznej</w:t>
      </w:r>
      <w:r w:rsidR="006E0DAA" w:rsidRPr="00CF70CF">
        <w:rPr>
          <w:rFonts w:ascii="Times New Roman" w:eastAsia="Times New Roman" w:hAnsi="Times New Roman" w:cs="Times New Roman"/>
          <w:b/>
          <w:i/>
          <w:szCs w:val="18"/>
          <w:lang w:eastAsia="pl-PL"/>
        </w:rPr>
        <w:t xml:space="preserve"> </w:t>
      </w:r>
      <w:r w:rsidRPr="00CF70CF">
        <w:rPr>
          <w:rFonts w:ascii="Times New Roman" w:eastAsia="Times New Roman" w:hAnsi="Times New Roman" w:cs="Times New Roman"/>
          <w:b/>
          <w:i/>
          <w:szCs w:val="18"/>
          <w:lang w:eastAsia="pl-PL"/>
        </w:rPr>
        <w:t>opatrzonej</w:t>
      </w:r>
      <w:r w:rsidR="006E0DAA" w:rsidRPr="00CF70CF">
        <w:rPr>
          <w:rFonts w:ascii="Times New Roman" w:eastAsia="Times New Roman" w:hAnsi="Times New Roman" w:cs="Times New Roman"/>
          <w:b/>
          <w:i/>
          <w:szCs w:val="18"/>
          <w:lang w:eastAsia="pl-PL"/>
        </w:rPr>
        <w:t xml:space="preserve"> </w:t>
      </w:r>
      <w:r w:rsidRPr="00CF70CF">
        <w:rPr>
          <w:rFonts w:ascii="Times New Roman" w:eastAsia="Times New Roman" w:hAnsi="Times New Roman" w:cs="Times New Roman"/>
          <w:b/>
          <w:i/>
          <w:szCs w:val="18"/>
          <w:lang w:eastAsia="pl-PL"/>
        </w:rPr>
        <w:t>kwalifikowanym</w:t>
      </w:r>
      <w:r w:rsidR="006E0DAA" w:rsidRPr="00CF70CF">
        <w:rPr>
          <w:rFonts w:ascii="Times New Roman" w:eastAsia="Times New Roman" w:hAnsi="Times New Roman" w:cs="Times New Roman"/>
          <w:b/>
          <w:i/>
          <w:szCs w:val="18"/>
          <w:lang w:eastAsia="pl-PL"/>
        </w:rPr>
        <w:t xml:space="preserve"> </w:t>
      </w:r>
      <w:r w:rsidRPr="00CF70CF">
        <w:rPr>
          <w:rFonts w:ascii="Times New Roman" w:eastAsia="Times New Roman" w:hAnsi="Times New Roman" w:cs="Times New Roman"/>
          <w:b/>
          <w:i/>
          <w:szCs w:val="18"/>
          <w:lang w:eastAsia="pl-PL"/>
        </w:rPr>
        <w:t>podpisem</w:t>
      </w:r>
      <w:r w:rsidR="006E0DAA" w:rsidRPr="00CF70CF">
        <w:rPr>
          <w:rFonts w:ascii="Times New Roman" w:eastAsia="Times New Roman" w:hAnsi="Times New Roman" w:cs="Times New Roman"/>
          <w:b/>
          <w:i/>
          <w:szCs w:val="18"/>
          <w:lang w:eastAsia="pl-PL"/>
        </w:rPr>
        <w:t xml:space="preserve"> </w:t>
      </w:r>
      <w:r w:rsidRPr="00CF70CF">
        <w:rPr>
          <w:rFonts w:ascii="Times New Roman" w:eastAsia="Times New Roman" w:hAnsi="Times New Roman" w:cs="Times New Roman"/>
          <w:b/>
          <w:i/>
          <w:szCs w:val="18"/>
          <w:lang w:eastAsia="pl-PL"/>
        </w:rPr>
        <w:t>elektronicznym</w:t>
      </w:r>
    </w:p>
    <w:p w14:paraId="5EA0EBEC" w14:textId="77777777" w:rsidR="0073370E" w:rsidRDefault="0075124F" w:rsidP="00607ECF">
      <w:pPr>
        <w:pStyle w:val="Nagwek5"/>
        <w:spacing w:before="0" w:after="0" w:line="276" w:lineRule="auto"/>
        <w:rPr>
          <w:rFonts w:ascii="Times New Roman" w:eastAsia="Times New Roman" w:hAnsi="Times New Roman" w:cs="Times New Roman"/>
          <w:i w:val="0"/>
          <w:iCs w:val="0"/>
          <w:sz w:val="24"/>
          <w:szCs w:val="24"/>
          <w:lang w:eastAsia="pl-PL"/>
        </w:rPr>
      </w:pPr>
      <w:r w:rsidRPr="00CF70CF">
        <w:rPr>
          <w:rFonts w:ascii="Calibri" w:eastAsia="Calibri" w:hAnsi="Calibri" w:cs="Times New Roman"/>
        </w:rPr>
        <w:br w:type="page"/>
      </w:r>
      <w:r w:rsidR="0073370E" w:rsidRPr="00CF70CF">
        <w:rPr>
          <w:rFonts w:ascii="Times New Roman" w:eastAsia="Times New Roman" w:hAnsi="Times New Roman" w:cs="Times New Roman"/>
          <w:i w:val="0"/>
          <w:iCs w:val="0"/>
          <w:sz w:val="24"/>
          <w:szCs w:val="24"/>
          <w:lang w:eastAsia="pl-PL"/>
        </w:rPr>
        <w:lastRenderedPageBreak/>
        <w:t>Załącznik</w:t>
      </w:r>
      <w:r w:rsidR="006E0DAA" w:rsidRPr="00CF70CF">
        <w:rPr>
          <w:rFonts w:ascii="Times New Roman" w:eastAsia="Times New Roman" w:hAnsi="Times New Roman" w:cs="Times New Roman"/>
          <w:i w:val="0"/>
          <w:iCs w:val="0"/>
          <w:sz w:val="24"/>
          <w:szCs w:val="24"/>
          <w:lang w:eastAsia="pl-PL"/>
        </w:rPr>
        <w:t xml:space="preserve"> </w:t>
      </w:r>
      <w:r w:rsidR="0073370E" w:rsidRPr="00CF70CF">
        <w:rPr>
          <w:rFonts w:ascii="Times New Roman" w:eastAsia="Times New Roman" w:hAnsi="Times New Roman" w:cs="Times New Roman"/>
          <w:i w:val="0"/>
          <w:iCs w:val="0"/>
          <w:sz w:val="24"/>
          <w:szCs w:val="24"/>
          <w:lang w:eastAsia="pl-PL"/>
        </w:rPr>
        <w:t>Nr</w:t>
      </w:r>
      <w:r w:rsidR="006E0DAA" w:rsidRPr="00CF70CF">
        <w:rPr>
          <w:rFonts w:ascii="Times New Roman" w:eastAsia="Times New Roman" w:hAnsi="Times New Roman" w:cs="Times New Roman"/>
          <w:i w:val="0"/>
          <w:iCs w:val="0"/>
          <w:sz w:val="24"/>
          <w:szCs w:val="24"/>
          <w:lang w:eastAsia="pl-PL"/>
        </w:rPr>
        <w:t xml:space="preserve"> </w:t>
      </w:r>
      <w:r w:rsidR="009D73A2" w:rsidRPr="00CF70CF">
        <w:rPr>
          <w:rFonts w:ascii="Times New Roman" w:eastAsia="Times New Roman" w:hAnsi="Times New Roman" w:cs="Times New Roman"/>
          <w:i w:val="0"/>
          <w:iCs w:val="0"/>
          <w:sz w:val="24"/>
          <w:szCs w:val="24"/>
          <w:lang w:eastAsia="pl-PL"/>
        </w:rPr>
        <w:t>7</w:t>
      </w:r>
      <w:r w:rsidR="006E0DAA" w:rsidRPr="00CF70CF">
        <w:rPr>
          <w:rFonts w:ascii="Times New Roman" w:eastAsia="Times New Roman" w:hAnsi="Times New Roman" w:cs="Times New Roman"/>
          <w:i w:val="0"/>
          <w:iCs w:val="0"/>
          <w:sz w:val="24"/>
          <w:szCs w:val="24"/>
          <w:lang w:eastAsia="pl-PL"/>
        </w:rPr>
        <w:t xml:space="preserve"> </w:t>
      </w:r>
      <w:r w:rsidR="0073370E" w:rsidRPr="00CF70CF">
        <w:rPr>
          <w:rFonts w:ascii="Times New Roman" w:eastAsia="Times New Roman" w:hAnsi="Times New Roman" w:cs="Times New Roman"/>
          <w:i w:val="0"/>
          <w:iCs w:val="0"/>
          <w:sz w:val="24"/>
          <w:szCs w:val="24"/>
          <w:lang w:eastAsia="pl-PL"/>
        </w:rPr>
        <w:t>do</w:t>
      </w:r>
      <w:r w:rsidR="006E0DAA" w:rsidRPr="00CF70CF">
        <w:rPr>
          <w:rFonts w:ascii="Times New Roman" w:eastAsia="Times New Roman" w:hAnsi="Times New Roman" w:cs="Times New Roman"/>
          <w:i w:val="0"/>
          <w:iCs w:val="0"/>
          <w:sz w:val="24"/>
          <w:szCs w:val="24"/>
          <w:lang w:eastAsia="pl-PL"/>
        </w:rPr>
        <w:t xml:space="preserve"> </w:t>
      </w:r>
      <w:r w:rsidR="0073370E" w:rsidRPr="00CF70CF">
        <w:rPr>
          <w:rFonts w:ascii="Times New Roman" w:eastAsia="Times New Roman" w:hAnsi="Times New Roman" w:cs="Times New Roman"/>
          <w:i w:val="0"/>
          <w:iCs w:val="0"/>
          <w:sz w:val="24"/>
          <w:szCs w:val="24"/>
          <w:lang w:eastAsia="pl-PL"/>
        </w:rPr>
        <w:t>SWZ</w:t>
      </w:r>
      <w:r w:rsidR="0073370E" w:rsidRPr="00CF70CF">
        <w:rPr>
          <w:rFonts w:ascii="Times New Roman" w:eastAsia="Times New Roman" w:hAnsi="Times New Roman" w:cs="Times New Roman"/>
          <w:i w:val="0"/>
          <w:iCs w:val="0"/>
          <w:sz w:val="24"/>
          <w:szCs w:val="24"/>
          <w:lang w:eastAsia="pl-PL"/>
        </w:rPr>
        <w:tab/>
      </w:r>
    </w:p>
    <w:p w14:paraId="5E87AD46" w14:textId="77777777" w:rsidR="00B07BDD" w:rsidRPr="00B07BDD" w:rsidRDefault="00B07BDD" w:rsidP="00607ECF">
      <w:pPr>
        <w:spacing w:after="0"/>
        <w:ind w:left="74"/>
        <w:jc w:val="center"/>
        <w:rPr>
          <w:rFonts w:ascii="Times New Roman" w:eastAsia="Calibri" w:hAnsi="Times New Roman" w:cs="Times New Roman"/>
          <w:b/>
          <w:sz w:val="24"/>
          <w:szCs w:val="24"/>
        </w:rPr>
      </w:pPr>
      <w:r w:rsidRPr="00B07BDD">
        <w:rPr>
          <w:rFonts w:ascii="Times New Roman" w:eastAsia="Calibri" w:hAnsi="Times New Roman" w:cs="Times New Roman"/>
          <w:b/>
          <w:sz w:val="24"/>
          <w:szCs w:val="24"/>
        </w:rPr>
        <w:t>PROJEKTOWANE POSTANOWIENIA UMOWY</w:t>
      </w:r>
    </w:p>
    <w:p w14:paraId="160F4FE4" w14:textId="77777777" w:rsidR="00B07BDD" w:rsidRPr="00751EA0" w:rsidRDefault="00B07BDD" w:rsidP="00607ECF">
      <w:pPr>
        <w:pStyle w:val="Tytu"/>
        <w:spacing w:line="276" w:lineRule="auto"/>
        <w:rPr>
          <w:rFonts w:ascii="Times New Roman" w:hAnsi="Times New Roman" w:cs="Times New Roman"/>
          <w:b w:val="0"/>
          <w:sz w:val="22"/>
        </w:rPr>
      </w:pPr>
      <w:r w:rsidRPr="00751EA0">
        <w:rPr>
          <w:rFonts w:ascii="Times New Roman" w:hAnsi="Times New Roman" w:cs="Times New Roman"/>
          <w:b w:val="0"/>
          <w:sz w:val="22"/>
        </w:rPr>
        <w:t>UMOWA NR ………………..</w:t>
      </w:r>
    </w:p>
    <w:p w14:paraId="6478A229" w14:textId="77777777" w:rsidR="00B07BDD" w:rsidRPr="00751EA0" w:rsidRDefault="00B07BDD" w:rsidP="00607ECF">
      <w:pPr>
        <w:pStyle w:val="Tytu"/>
        <w:spacing w:line="276" w:lineRule="auto"/>
        <w:rPr>
          <w:rFonts w:ascii="Times New Roman" w:hAnsi="Times New Roman" w:cs="Times New Roman"/>
          <w:b w:val="0"/>
          <w:sz w:val="22"/>
        </w:rPr>
      </w:pPr>
    </w:p>
    <w:p w14:paraId="02F1F1EA" w14:textId="77777777" w:rsidR="00B07BDD" w:rsidRPr="00751EA0" w:rsidRDefault="00B07BDD" w:rsidP="00607ECF">
      <w:pPr>
        <w:autoSpaceDN w:val="0"/>
        <w:spacing w:after="0"/>
        <w:jc w:val="both"/>
        <w:textAlignment w:val="baseline"/>
        <w:rPr>
          <w:rFonts w:ascii="Times New Roman" w:hAnsi="Times New Roman" w:cs="Times New Roman"/>
        </w:rPr>
      </w:pPr>
      <w:r w:rsidRPr="00751EA0">
        <w:rPr>
          <w:rFonts w:ascii="Times New Roman" w:hAnsi="Times New Roman" w:cs="Times New Roman"/>
        </w:rPr>
        <w:t xml:space="preserve">zawarta w dniu .............................................. w Katowicach </w:t>
      </w:r>
    </w:p>
    <w:p w14:paraId="16DA4A85" w14:textId="77777777" w:rsidR="00B07BDD" w:rsidRPr="00751EA0" w:rsidRDefault="00B07BDD" w:rsidP="00607ECF">
      <w:pPr>
        <w:autoSpaceDN w:val="0"/>
        <w:spacing w:after="0"/>
        <w:jc w:val="both"/>
        <w:textAlignment w:val="baseline"/>
        <w:rPr>
          <w:rFonts w:ascii="Times New Roman" w:hAnsi="Times New Roman" w:cs="Times New Roman"/>
        </w:rPr>
      </w:pPr>
      <w:r w:rsidRPr="00751EA0">
        <w:rPr>
          <w:rFonts w:ascii="Times New Roman" w:hAnsi="Times New Roman" w:cs="Times New Roman"/>
        </w:rPr>
        <w:t>pomiędzy:</w:t>
      </w:r>
    </w:p>
    <w:p w14:paraId="4F697FBF" w14:textId="77777777" w:rsidR="00B07BDD" w:rsidRPr="00751EA0" w:rsidRDefault="00B07BDD" w:rsidP="00607ECF">
      <w:pPr>
        <w:autoSpaceDN w:val="0"/>
        <w:spacing w:after="0"/>
        <w:jc w:val="both"/>
        <w:textAlignment w:val="baseline"/>
        <w:rPr>
          <w:rFonts w:ascii="Times New Roman" w:hAnsi="Times New Roman" w:cs="Times New Roman"/>
          <w:b/>
        </w:rPr>
      </w:pPr>
      <w:r w:rsidRPr="00751EA0">
        <w:rPr>
          <w:rFonts w:ascii="Times New Roman" w:hAnsi="Times New Roman" w:cs="Times New Roman"/>
          <w:b/>
        </w:rPr>
        <w:t>Katowickie Centrum Onkologii</w:t>
      </w:r>
    </w:p>
    <w:p w14:paraId="1D56B268" w14:textId="77777777" w:rsidR="00B07BDD" w:rsidRPr="00751EA0" w:rsidRDefault="00B07BDD" w:rsidP="00607ECF">
      <w:pPr>
        <w:autoSpaceDN w:val="0"/>
        <w:spacing w:after="0"/>
        <w:jc w:val="both"/>
        <w:textAlignment w:val="baseline"/>
        <w:rPr>
          <w:rFonts w:ascii="Times New Roman" w:eastAsia="Calibri" w:hAnsi="Times New Roman" w:cs="Times New Roman"/>
        </w:rPr>
      </w:pPr>
      <w:r w:rsidRPr="00751EA0">
        <w:rPr>
          <w:rFonts w:ascii="Times New Roman" w:hAnsi="Times New Roman" w:cs="Times New Roman"/>
        </w:rPr>
        <w:t xml:space="preserve">z siedzibą w </w:t>
      </w:r>
      <w:r w:rsidRPr="00751EA0">
        <w:rPr>
          <w:rFonts w:ascii="Times New Roman" w:hAnsi="Times New Roman" w:cs="Times New Roman"/>
          <w:bCs/>
        </w:rPr>
        <w:t>40 – 074 Katowice,</w:t>
      </w:r>
      <w:r w:rsidRPr="00751EA0">
        <w:rPr>
          <w:rFonts w:ascii="Times New Roman" w:hAnsi="Times New Roman" w:cs="Times New Roman"/>
        </w:rPr>
        <w:t xml:space="preserve"> ul. Raciborska 26,</w:t>
      </w:r>
    </w:p>
    <w:p w14:paraId="22070877" w14:textId="77777777" w:rsidR="00B07BDD" w:rsidRPr="00751EA0" w:rsidRDefault="00B07BDD" w:rsidP="00607ECF">
      <w:pPr>
        <w:autoSpaceDN w:val="0"/>
        <w:spacing w:after="0"/>
        <w:jc w:val="both"/>
        <w:textAlignment w:val="baseline"/>
        <w:rPr>
          <w:rFonts w:ascii="Times New Roman" w:eastAsia="Calibri" w:hAnsi="Times New Roman" w:cs="Times New Roman"/>
        </w:rPr>
      </w:pPr>
      <w:r w:rsidRPr="00751EA0">
        <w:rPr>
          <w:rFonts w:ascii="Times New Roman" w:hAnsi="Times New Roman" w:cs="Times New Roman"/>
        </w:rPr>
        <w:t xml:space="preserve">wpisanym do rejestru stowarzyszeń, innych organizacji społecznych i zawodowych, fundacji i publicznych zakładów opieki zdrowotnej Krajowego Rejestru Sądowego pod numerem </w:t>
      </w:r>
      <w:r w:rsidRPr="00751EA0">
        <w:rPr>
          <w:rFonts w:ascii="Times New Roman" w:hAnsi="Times New Roman" w:cs="Times New Roman"/>
          <w:b/>
        </w:rPr>
        <w:t xml:space="preserve">KRS 0000096116, </w:t>
      </w:r>
      <w:r w:rsidRPr="00751EA0">
        <w:rPr>
          <w:rFonts w:ascii="Times New Roman" w:hAnsi="Times New Roman" w:cs="Times New Roman"/>
        </w:rPr>
        <w:t xml:space="preserve">posiadającym </w:t>
      </w:r>
      <w:r w:rsidRPr="00751EA0">
        <w:rPr>
          <w:rFonts w:ascii="Times New Roman" w:hAnsi="Times New Roman" w:cs="Times New Roman"/>
          <w:b/>
        </w:rPr>
        <w:t>NIP 634-22-99-376</w:t>
      </w:r>
      <w:r w:rsidRPr="00751EA0">
        <w:rPr>
          <w:rFonts w:ascii="Times New Roman" w:hAnsi="Times New Roman" w:cs="Times New Roman"/>
        </w:rPr>
        <w:t xml:space="preserve">, </w:t>
      </w:r>
      <w:r w:rsidRPr="00751EA0">
        <w:rPr>
          <w:rFonts w:ascii="Times New Roman" w:hAnsi="Times New Roman" w:cs="Times New Roman"/>
          <w:b/>
        </w:rPr>
        <w:t>Regon 276201240,</w:t>
      </w:r>
    </w:p>
    <w:p w14:paraId="02DC780E" w14:textId="77777777" w:rsidR="00B07BDD" w:rsidRPr="00751EA0" w:rsidRDefault="00B07BDD" w:rsidP="00607ECF">
      <w:pPr>
        <w:autoSpaceDN w:val="0"/>
        <w:spacing w:after="0"/>
        <w:jc w:val="both"/>
        <w:textAlignment w:val="baseline"/>
        <w:rPr>
          <w:rFonts w:ascii="Times New Roman" w:eastAsia="Calibri" w:hAnsi="Times New Roman" w:cs="Times New Roman"/>
        </w:rPr>
      </w:pPr>
      <w:r w:rsidRPr="00751EA0">
        <w:rPr>
          <w:rFonts w:ascii="Times New Roman" w:hAnsi="Times New Roman" w:cs="Times New Roman"/>
        </w:rPr>
        <w:t xml:space="preserve">reprezentowanym przez: lek. med. </w:t>
      </w:r>
      <w:r w:rsidRPr="00751EA0">
        <w:rPr>
          <w:rFonts w:ascii="Times New Roman" w:hAnsi="Times New Roman" w:cs="Times New Roman"/>
          <w:b/>
        </w:rPr>
        <w:t>Włodzimierza Migacza</w:t>
      </w:r>
      <w:r w:rsidRPr="00751EA0">
        <w:rPr>
          <w:rFonts w:ascii="Times New Roman" w:hAnsi="Times New Roman" w:cs="Times New Roman"/>
        </w:rPr>
        <w:t xml:space="preserve"> – Dyrektora </w:t>
      </w:r>
    </w:p>
    <w:p w14:paraId="5EF654C0" w14:textId="77777777" w:rsidR="00B07BDD" w:rsidRPr="00751EA0" w:rsidRDefault="00B07BDD" w:rsidP="00607ECF">
      <w:pPr>
        <w:autoSpaceDN w:val="0"/>
        <w:spacing w:after="0"/>
        <w:jc w:val="both"/>
        <w:textAlignment w:val="baseline"/>
        <w:rPr>
          <w:rFonts w:ascii="Times New Roman" w:eastAsia="Calibri" w:hAnsi="Times New Roman" w:cs="Times New Roman"/>
        </w:rPr>
      </w:pPr>
      <w:r w:rsidRPr="00751EA0">
        <w:rPr>
          <w:rFonts w:ascii="Times New Roman" w:hAnsi="Times New Roman" w:cs="Times New Roman"/>
        </w:rPr>
        <w:t xml:space="preserve">zwanym dalej </w:t>
      </w:r>
      <w:r w:rsidRPr="00751EA0">
        <w:rPr>
          <w:rFonts w:ascii="Times New Roman" w:hAnsi="Times New Roman" w:cs="Times New Roman"/>
          <w:b/>
        </w:rPr>
        <w:t>Zamawiającym,</w:t>
      </w:r>
    </w:p>
    <w:p w14:paraId="2B1E3547" w14:textId="77777777" w:rsidR="00B07BDD" w:rsidRPr="00751EA0" w:rsidRDefault="00B07BDD" w:rsidP="00607ECF">
      <w:pPr>
        <w:autoSpaceDN w:val="0"/>
        <w:spacing w:after="0"/>
        <w:jc w:val="both"/>
        <w:textAlignment w:val="baseline"/>
        <w:rPr>
          <w:rFonts w:ascii="Times New Roman" w:hAnsi="Times New Roman" w:cs="Times New Roman"/>
        </w:rPr>
      </w:pPr>
      <w:r w:rsidRPr="00751EA0">
        <w:rPr>
          <w:rFonts w:ascii="Times New Roman" w:hAnsi="Times New Roman" w:cs="Times New Roman"/>
        </w:rPr>
        <w:t>a</w:t>
      </w:r>
    </w:p>
    <w:p w14:paraId="40EEA202" w14:textId="77777777" w:rsidR="00B07BDD" w:rsidRPr="00751EA0" w:rsidRDefault="00B07BDD" w:rsidP="00607ECF">
      <w:pPr>
        <w:autoSpaceDN w:val="0"/>
        <w:spacing w:after="0"/>
        <w:jc w:val="both"/>
        <w:textAlignment w:val="baseline"/>
        <w:rPr>
          <w:rFonts w:ascii="Times New Roman" w:hAnsi="Times New Roman" w:cs="Times New Roman"/>
          <w:b/>
        </w:rPr>
      </w:pPr>
      <w:r w:rsidRPr="00751EA0">
        <w:rPr>
          <w:rFonts w:ascii="Times New Roman" w:hAnsi="Times New Roman" w:cs="Times New Roman"/>
          <w:b/>
        </w:rPr>
        <w:t>*………………………………………………………………………</w:t>
      </w:r>
    </w:p>
    <w:p w14:paraId="1DCA0FEE" w14:textId="77777777" w:rsidR="00B07BDD" w:rsidRPr="00751EA0" w:rsidRDefault="00B07BDD" w:rsidP="00607ECF">
      <w:pPr>
        <w:autoSpaceDN w:val="0"/>
        <w:spacing w:after="0"/>
        <w:jc w:val="both"/>
        <w:textAlignment w:val="baseline"/>
        <w:rPr>
          <w:rFonts w:ascii="Times New Roman" w:hAnsi="Times New Roman" w:cs="Times New Roman"/>
        </w:rPr>
      </w:pPr>
      <w:r w:rsidRPr="00751EA0">
        <w:rPr>
          <w:rFonts w:ascii="Times New Roman" w:hAnsi="Times New Roman" w:cs="Times New Roman"/>
        </w:rPr>
        <w:t>z siedzibą w *……………………………….</w:t>
      </w:r>
    </w:p>
    <w:p w14:paraId="6BD1D1D5" w14:textId="77777777" w:rsidR="00B07BDD" w:rsidRPr="00751EA0" w:rsidRDefault="00B07BDD" w:rsidP="00607ECF">
      <w:pPr>
        <w:autoSpaceDN w:val="0"/>
        <w:spacing w:after="0"/>
        <w:jc w:val="both"/>
        <w:textAlignment w:val="baseline"/>
        <w:rPr>
          <w:rFonts w:ascii="Times New Roman" w:hAnsi="Times New Roman" w:cs="Times New Roman"/>
        </w:rPr>
      </w:pPr>
      <w:r w:rsidRPr="00751EA0">
        <w:rPr>
          <w:rFonts w:ascii="Times New Roman" w:hAnsi="Times New Roman" w:cs="Times New Roman"/>
        </w:rPr>
        <w:t>wpisaną do *……………………………………………</w:t>
      </w:r>
    </w:p>
    <w:p w14:paraId="6B6BD74E" w14:textId="77777777" w:rsidR="00B07BDD" w:rsidRPr="00751EA0" w:rsidRDefault="00B07BDD" w:rsidP="00607ECF">
      <w:pPr>
        <w:autoSpaceDN w:val="0"/>
        <w:spacing w:after="0"/>
        <w:jc w:val="both"/>
        <w:textAlignment w:val="baseline"/>
        <w:rPr>
          <w:rFonts w:ascii="Times New Roman" w:eastAsia="Calibri" w:hAnsi="Times New Roman" w:cs="Times New Roman"/>
        </w:rPr>
      </w:pPr>
      <w:r w:rsidRPr="00751EA0">
        <w:rPr>
          <w:rFonts w:ascii="Times New Roman" w:hAnsi="Times New Roman" w:cs="Times New Roman"/>
        </w:rPr>
        <w:t>posiadającą NIP *………………………… Regon</w:t>
      </w:r>
      <w:r w:rsidRPr="00751EA0">
        <w:rPr>
          <w:rFonts w:ascii="Times New Roman" w:hAnsi="Times New Roman" w:cs="Times New Roman"/>
          <w:b/>
        </w:rPr>
        <w:t xml:space="preserve"> *</w:t>
      </w:r>
      <w:r w:rsidRPr="00751EA0">
        <w:rPr>
          <w:rFonts w:ascii="Times New Roman" w:hAnsi="Times New Roman" w:cs="Times New Roman"/>
        </w:rPr>
        <w:t>…………………………………</w:t>
      </w:r>
    </w:p>
    <w:p w14:paraId="232FC027" w14:textId="77777777" w:rsidR="00B07BDD" w:rsidRPr="00751EA0" w:rsidRDefault="00B07BDD" w:rsidP="00607ECF">
      <w:pPr>
        <w:autoSpaceDN w:val="0"/>
        <w:spacing w:after="0"/>
        <w:jc w:val="both"/>
        <w:textAlignment w:val="baseline"/>
        <w:rPr>
          <w:rFonts w:ascii="Times New Roman" w:hAnsi="Times New Roman" w:cs="Times New Roman"/>
        </w:rPr>
      </w:pPr>
      <w:r w:rsidRPr="00751EA0">
        <w:rPr>
          <w:rFonts w:ascii="Times New Roman" w:hAnsi="Times New Roman" w:cs="Times New Roman"/>
        </w:rPr>
        <w:t>reprezentowaną przez:</w:t>
      </w:r>
    </w:p>
    <w:p w14:paraId="79EB5289" w14:textId="77777777" w:rsidR="00B07BDD" w:rsidRPr="00751EA0" w:rsidRDefault="00B07BDD" w:rsidP="00607ECF">
      <w:pPr>
        <w:autoSpaceDN w:val="0"/>
        <w:spacing w:after="0"/>
        <w:jc w:val="both"/>
        <w:textAlignment w:val="baseline"/>
        <w:rPr>
          <w:rFonts w:ascii="Times New Roman" w:hAnsi="Times New Roman" w:cs="Times New Roman"/>
        </w:rPr>
      </w:pPr>
      <w:r w:rsidRPr="00751EA0">
        <w:rPr>
          <w:rFonts w:ascii="Times New Roman" w:hAnsi="Times New Roman" w:cs="Times New Roman"/>
        </w:rPr>
        <w:tab/>
        <w:t>*……………………………………………………………………..</w:t>
      </w:r>
    </w:p>
    <w:p w14:paraId="53CA3EB7" w14:textId="77777777" w:rsidR="00B07BDD" w:rsidRPr="00751EA0" w:rsidRDefault="00B07BDD" w:rsidP="00607ECF">
      <w:pPr>
        <w:autoSpaceDN w:val="0"/>
        <w:spacing w:after="0"/>
        <w:jc w:val="both"/>
        <w:textAlignment w:val="baseline"/>
        <w:rPr>
          <w:rStyle w:val="Numerstrony1"/>
          <w:rFonts w:ascii="Times New Roman" w:eastAsia="Calibri" w:hAnsi="Times New Roman" w:cs="Times New Roman"/>
        </w:rPr>
      </w:pPr>
      <w:r w:rsidRPr="00751EA0">
        <w:rPr>
          <w:rFonts w:ascii="Times New Roman" w:hAnsi="Times New Roman" w:cs="Times New Roman"/>
        </w:rPr>
        <w:t xml:space="preserve">zwaną dalej </w:t>
      </w:r>
      <w:r w:rsidRPr="00751EA0">
        <w:rPr>
          <w:rFonts w:ascii="Times New Roman" w:hAnsi="Times New Roman" w:cs="Times New Roman"/>
          <w:b/>
        </w:rPr>
        <w:t>Wykonawcą.</w:t>
      </w:r>
    </w:p>
    <w:p w14:paraId="10D4D085" w14:textId="77777777" w:rsidR="00B07BDD" w:rsidRPr="00751EA0" w:rsidRDefault="00B07BDD" w:rsidP="00607ECF">
      <w:pPr>
        <w:spacing w:after="0"/>
        <w:jc w:val="center"/>
        <w:rPr>
          <w:rFonts w:ascii="Times New Roman" w:hAnsi="Times New Roman" w:cs="Times New Roman"/>
          <w:b/>
        </w:rPr>
      </w:pPr>
      <w:r w:rsidRPr="00751EA0">
        <w:rPr>
          <w:rFonts w:ascii="Times New Roman" w:hAnsi="Times New Roman" w:cs="Times New Roman"/>
          <w:b/>
        </w:rPr>
        <w:t>§1</w:t>
      </w:r>
    </w:p>
    <w:p w14:paraId="4F503038" w14:textId="77777777" w:rsidR="00B07BDD" w:rsidRPr="00751EA0" w:rsidRDefault="00B07BDD" w:rsidP="00885433">
      <w:pPr>
        <w:pStyle w:val="NumPar1"/>
        <w:numPr>
          <w:ilvl w:val="0"/>
          <w:numId w:val="133"/>
        </w:numPr>
        <w:tabs>
          <w:tab w:val="clear" w:pos="850"/>
          <w:tab w:val="num" w:pos="284"/>
          <w:tab w:val="left" w:pos="2410"/>
        </w:tabs>
        <w:spacing w:before="0" w:after="0" w:line="276" w:lineRule="auto"/>
        <w:ind w:left="284" w:hanging="284"/>
        <w:rPr>
          <w:bCs/>
          <w:sz w:val="23"/>
          <w:szCs w:val="23"/>
        </w:rPr>
      </w:pPr>
      <w:r w:rsidRPr="00751EA0">
        <w:rPr>
          <w:sz w:val="22"/>
        </w:rPr>
        <w:t xml:space="preserve">Wykonawca wyłoniony w wyniku udzielenia zamówienia publicznego w trybie przetargu nieograniczonego pn. </w:t>
      </w:r>
      <w:r w:rsidRPr="00751EA0">
        <w:rPr>
          <w:b/>
          <w:sz w:val="22"/>
        </w:rPr>
        <w:t>Wdrożenie rozwiązań umożliwiających zasilenie P1 danymi medycznymi oraz usługi wsparcia w trakcie digitalizacji</w:t>
      </w:r>
      <w:r w:rsidRPr="00751EA0">
        <w:rPr>
          <w:sz w:val="22"/>
        </w:rPr>
        <w:t xml:space="preserve">, </w:t>
      </w:r>
      <w:r w:rsidRPr="00751EA0">
        <w:rPr>
          <w:b/>
          <w:sz w:val="23"/>
          <w:szCs w:val="23"/>
        </w:rPr>
        <w:t>wg. Pakietu nr …..</w:t>
      </w:r>
      <w:r w:rsidRPr="00751EA0">
        <w:rPr>
          <w:bCs/>
          <w:sz w:val="23"/>
          <w:szCs w:val="23"/>
        </w:rPr>
        <w:t xml:space="preserve"> tj. …………………………………………………………….. zgodnie z SWZ oraz Załącznikiem Nr 1 do Umowy sporządzonym na podstawie Załącznika nr 2 do SWZ – Oferta cenowa i Załącznika nr 4 do SWZ – Parametry techniczno-funkcjonalne przyjmuje do wykonania niżej wymieniony zakres zamówienia, zgodnie ze SWZ, złożoną ofertą z dnia ………………. </w:t>
      </w:r>
    </w:p>
    <w:p w14:paraId="5256AD22" w14:textId="77777777" w:rsidR="00B07BDD" w:rsidRPr="00751EA0" w:rsidRDefault="00B07BDD" w:rsidP="00885433">
      <w:pPr>
        <w:pStyle w:val="NumPar1"/>
        <w:numPr>
          <w:ilvl w:val="0"/>
          <w:numId w:val="133"/>
        </w:numPr>
        <w:tabs>
          <w:tab w:val="clear" w:pos="850"/>
          <w:tab w:val="num" w:pos="284"/>
          <w:tab w:val="left" w:pos="2410"/>
        </w:tabs>
        <w:spacing w:before="0" w:after="0" w:line="276" w:lineRule="auto"/>
        <w:ind w:left="284" w:hanging="284"/>
        <w:rPr>
          <w:sz w:val="22"/>
        </w:rPr>
      </w:pPr>
      <w:r w:rsidRPr="00751EA0">
        <w:rPr>
          <w:sz w:val="22"/>
        </w:rPr>
        <w:t>Przedmiot zamówienia obejmuje również gwarancję, wsparcie / asystę techniczna oraz udzielenie licencji na całość przedmiotu zamówienia.</w:t>
      </w:r>
    </w:p>
    <w:p w14:paraId="623CD48E" w14:textId="77777777" w:rsidR="00B07BDD" w:rsidRPr="00751EA0" w:rsidRDefault="00B07BDD" w:rsidP="00885433">
      <w:pPr>
        <w:pStyle w:val="NumPar1"/>
        <w:numPr>
          <w:ilvl w:val="0"/>
          <w:numId w:val="133"/>
        </w:numPr>
        <w:tabs>
          <w:tab w:val="clear" w:pos="850"/>
          <w:tab w:val="num" w:pos="284"/>
          <w:tab w:val="left" w:pos="2410"/>
        </w:tabs>
        <w:spacing w:before="0" w:after="0" w:line="276" w:lineRule="auto"/>
        <w:ind w:left="284" w:hanging="284"/>
        <w:rPr>
          <w:sz w:val="22"/>
        </w:rPr>
      </w:pPr>
      <w:r w:rsidRPr="00751EA0">
        <w:rPr>
          <w:sz w:val="22"/>
        </w:rPr>
        <w:t>Zamawiający wymaga, aby realizacja przedmiotu zamówienia obejmowała zapewnienie funkcjonalności wdrożonych rozwiązań zgodnie z załącznikiem nr 4 do SWZ, jednocześnie umożliwiające komunikację z innymi systemami będącymi w posiadaniu Zamawiającego.</w:t>
      </w:r>
    </w:p>
    <w:p w14:paraId="52B3384E" w14:textId="77777777" w:rsidR="00B07BDD" w:rsidRPr="00751EA0" w:rsidRDefault="00B07BDD" w:rsidP="00885433">
      <w:pPr>
        <w:pStyle w:val="NumPar1"/>
        <w:numPr>
          <w:ilvl w:val="0"/>
          <w:numId w:val="133"/>
        </w:numPr>
        <w:tabs>
          <w:tab w:val="clear" w:pos="850"/>
          <w:tab w:val="num" w:pos="284"/>
          <w:tab w:val="left" w:pos="2410"/>
        </w:tabs>
        <w:spacing w:before="0" w:after="0" w:line="276" w:lineRule="auto"/>
        <w:ind w:left="284" w:hanging="284"/>
        <w:rPr>
          <w:sz w:val="22"/>
        </w:rPr>
      </w:pPr>
      <w:r w:rsidRPr="00751EA0">
        <w:rPr>
          <w:b/>
          <w:sz w:val="22"/>
        </w:rPr>
        <w:t xml:space="preserve">Zamówienie realizowane jest w ramach Krajowego Planu Odbudowy i Zwiększania Odporności – „Podniesienie poziomu </w:t>
      </w:r>
      <w:proofErr w:type="spellStart"/>
      <w:r w:rsidRPr="00751EA0">
        <w:rPr>
          <w:b/>
          <w:sz w:val="22"/>
        </w:rPr>
        <w:t>cyberbezpieczeństwa</w:t>
      </w:r>
      <w:proofErr w:type="spellEnd"/>
      <w:r w:rsidRPr="00751EA0">
        <w:rPr>
          <w:b/>
          <w:sz w:val="22"/>
        </w:rPr>
        <w:t>, cyfryzacja dokumentacji medycznej oraz rozwój e-usług i rozwiązań z zakresu sztucznej inteligencji w Katowickim Centrum Onkologii” w ramach inwestycji D1.1.2 „Przyśpieszenie procesów transformacji cyfrowej ochrony zdrowia poprzez dalszy rozwój usług cyfrowych w ochronie zdrowia”. nr naboru KPOD.07.03-IP.10-001/25.</w:t>
      </w:r>
    </w:p>
    <w:p w14:paraId="4083F7AE" w14:textId="77777777" w:rsidR="00B07BDD" w:rsidRPr="00751EA0" w:rsidRDefault="00B07BDD" w:rsidP="00607ECF">
      <w:pPr>
        <w:pStyle w:val="Lista-kontynuacja"/>
        <w:spacing w:after="0" w:line="276" w:lineRule="auto"/>
        <w:jc w:val="center"/>
        <w:rPr>
          <w:rStyle w:val="Brak"/>
          <w:b/>
          <w:bCs/>
          <w:sz w:val="22"/>
          <w:szCs w:val="22"/>
        </w:rPr>
      </w:pPr>
      <w:r w:rsidRPr="00751EA0">
        <w:rPr>
          <w:rStyle w:val="Brak"/>
          <w:b/>
          <w:bCs/>
          <w:sz w:val="22"/>
          <w:szCs w:val="22"/>
        </w:rPr>
        <w:t>§2</w:t>
      </w:r>
    </w:p>
    <w:p w14:paraId="21C1A4E8" w14:textId="77777777" w:rsidR="00B07BDD" w:rsidRPr="00B07BDD" w:rsidRDefault="00B07BDD" w:rsidP="00885433">
      <w:pPr>
        <w:pStyle w:val="NumPar1"/>
        <w:numPr>
          <w:ilvl w:val="0"/>
          <w:numId w:val="184"/>
        </w:numPr>
        <w:tabs>
          <w:tab w:val="clear" w:pos="850"/>
          <w:tab w:val="left" w:pos="284"/>
        </w:tabs>
        <w:spacing w:before="0" w:after="0" w:line="276" w:lineRule="auto"/>
        <w:ind w:left="284" w:hanging="284"/>
        <w:rPr>
          <w:sz w:val="22"/>
        </w:rPr>
      </w:pPr>
      <w:r w:rsidRPr="00B07BDD">
        <w:rPr>
          <w:sz w:val="22"/>
        </w:rPr>
        <w:t>Za realizację przedmiotu umowy określonego w §1 zgodnego z załącznikiem nr 4 -</w:t>
      </w:r>
      <w:r w:rsidRPr="00B07BDD">
        <w:rPr>
          <w:rStyle w:val="Brak"/>
          <w:sz w:val="22"/>
        </w:rPr>
        <w:t xml:space="preserve"> Parametry techniczno-</w:t>
      </w:r>
      <w:r w:rsidRPr="00B07BDD">
        <w:rPr>
          <w:sz w:val="22"/>
        </w:rPr>
        <w:t>funkcjonalne</w:t>
      </w:r>
      <w:r w:rsidRPr="00B07BDD">
        <w:rPr>
          <w:rStyle w:val="Brak"/>
          <w:sz w:val="22"/>
        </w:rPr>
        <w:t>,</w:t>
      </w:r>
      <w:r w:rsidRPr="00B07BDD">
        <w:rPr>
          <w:sz w:val="22"/>
        </w:rPr>
        <w:t xml:space="preserve"> Strony ustalają wynagrodzenie zgodnie ze złożoną ofertą i Załącznikiem Nr 2 do SWZ:</w:t>
      </w:r>
    </w:p>
    <w:p w14:paraId="1CE011D4" w14:textId="77777777" w:rsidR="00B07BDD" w:rsidRPr="00751EA0" w:rsidRDefault="00B07BDD" w:rsidP="00607ECF">
      <w:pPr>
        <w:pStyle w:val="NumPar1"/>
        <w:numPr>
          <w:ilvl w:val="0"/>
          <w:numId w:val="0"/>
        </w:numPr>
        <w:tabs>
          <w:tab w:val="left" w:pos="2410"/>
        </w:tabs>
        <w:spacing w:before="0" w:after="0" w:line="276" w:lineRule="auto"/>
        <w:ind w:left="284"/>
        <w:rPr>
          <w:b/>
          <w:bCs/>
          <w:sz w:val="23"/>
          <w:szCs w:val="23"/>
        </w:rPr>
      </w:pPr>
      <w:r w:rsidRPr="00751EA0">
        <w:rPr>
          <w:b/>
          <w:bCs/>
          <w:sz w:val="23"/>
          <w:szCs w:val="23"/>
        </w:rPr>
        <w:t xml:space="preserve">Pakiet nr ……….. </w:t>
      </w:r>
    </w:p>
    <w:p w14:paraId="5B18B8AC" w14:textId="77777777" w:rsidR="00B07BDD" w:rsidRPr="00751EA0" w:rsidRDefault="00B07BDD" w:rsidP="00607ECF">
      <w:pPr>
        <w:pStyle w:val="NumPar1"/>
        <w:numPr>
          <w:ilvl w:val="0"/>
          <w:numId w:val="0"/>
        </w:numPr>
        <w:tabs>
          <w:tab w:val="left" w:pos="2410"/>
        </w:tabs>
        <w:spacing w:before="0" w:after="0" w:line="276" w:lineRule="auto"/>
        <w:ind w:left="284"/>
        <w:rPr>
          <w:b/>
          <w:bCs/>
          <w:sz w:val="23"/>
          <w:szCs w:val="23"/>
        </w:rPr>
      </w:pPr>
      <w:r w:rsidRPr="00751EA0">
        <w:rPr>
          <w:b/>
          <w:bCs/>
          <w:sz w:val="23"/>
          <w:szCs w:val="23"/>
        </w:rPr>
        <w:t xml:space="preserve">Cena netto: ………………………… zł, </w:t>
      </w:r>
    </w:p>
    <w:p w14:paraId="5E718356" w14:textId="77777777" w:rsidR="00B07BDD" w:rsidRPr="00751EA0" w:rsidRDefault="00B07BDD" w:rsidP="00607ECF">
      <w:pPr>
        <w:pStyle w:val="NumPar1"/>
        <w:numPr>
          <w:ilvl w:val="0"/>
          <w:numId w:val="0"/>
        </w:numPr>
        <w:tabs>
          <w:tab w:val="left" w:pos="2410"/>
        </w:tabs>
        <w:spacing w:before="0" w:after="0" w:line="276" w:lineRule="auto"/>
        <w:ind w:left="284"/>
        <w:rPr>
          <w:b/>
          <w:bCs/>
          <w:sz w:val="23"/>
          <w:szCs w:val="23"/>
        </w:rPr>
      </w:pPr>
      <w:r w:rsidRPr="00751EA0">
        <w:rPr>
          <w:b/>
          <w:bCs/>
          <w:sz w:val="23"/>
          <w:szCs w:val="23"/>
        </w:rPr>
        <w:t xml:space="preserve">VAT %: …… kwota podatku VAT ………………… zł, </w:t>
      </w:r>
    </w:p>
    <w:p w14:paraId="43C866D0" w14:textId="77777777" w:rsidR="00B07BDD" w:rsidRPr="00751EA0" w:rsidRDefault="00B07BDD" w:rsidP="00607ECF">
      <w:pPr>
        <w:pStyle w:val="NumPar1"/>
        <w:numPr>
          <w:ilvl w:val="0"/>
          <w:numId w:val="0"/>
        </w:numPr>
        <w:tabs>
          <w:tab w:val="left" w:pos="2410"/>
        </w:tabs>
        <w:spacing w:before="0" w:after="0" w:line="276" w:lineRule="auto"/>
        <w:ind w:left="284"/>
        <w:rPr>
          <w:b/>
          <w:bCs/>
          <w:sz w:val="23"/>
          <w:szCs w:val="23"/>
        </w:rPr>
      </w:pPr>
      <w:r w:rsidRPr="00751EA0">
        <w:rPr>
          <w:b/>
          <w:bCs/>
          <w:sz w:val="23"/>
          <w:szCs w:val="23"/>
        </w:rPr>
        <w:t xml:space="preserve">Cena brutto: ………………………… zł, </w:t>
      </w:r>
    </w:p>
    <w:p w14:paraId="7A1D1AF7" w14:textId="77777777" w:rsidR="00B07BDD" w:rsidRPr="00751EA0" w:rsidRDefault="00B07BDD" w:rsidP="00885433">
      <w:pPr>
        <w:pStyle w:val="NumPar1"/>
        <w:numPr>
          <w:ilvl w:val="0"/>
          <w:numId w:val="133"/>
        </w:numPr>
        <w:tabs>
          <w:tab w:val="clear" w:pos="850"/>
          <w:tab w:val="num" w:pos="284"/>
          <w:tab w:val="left" w:pos="2410"/>
        </w:tabs>
        <w:spacing w:before="0" w:after="0" w:line="276" w:lineRule="auto"/>
        <w:ind w:left="284" w:hanging="284"/>
        <w:rPr>
          <w:sz w:val="22"/>
        </w:rPr>
      </w:pPr>
      <w:r w:rsidRPr="00751EA0">
        <w:rPr>
          <w:sz w:val="22"/>
        </w:rPr>
        <w:lastRenderedPageBreak/>
        <w:t>Wynagrodzenie ustalone w ust. 1 jest niezmienne do zakończenia realizacji umowy i obejmuje wszystkie koszty związane z realizacją zamówienia.</w:t>
      </w:r>
    </w:p>
    <w:p w14:paraId="49A07B07" w14:textId="77777777" w:rsidR="00B07BDD" w:rsidRPr="00751EA0" w:rsidRDefault="00B07BDD" w:rsidP="00885433">
      <w:pPr>
        <w:pStyle w:val="NumPar1"/>
        <w:numPr>
          <w:ilvl w:val="0"/>
          <w:numId w:val="133"/>
        </w:numPr>
        <w:tabs>
          <w:tab w:val="clear" w:pos="850"/>
          <w:tab w:val="num" w:pos="284"/>
          <w:tab w:val="left" w:pos="2410"/>
        </w:tabs>
        <w:spacing w:before="0" w:after="0" w:line="276" w:lineRule="auto"/>
        <w:ind w:left="284" w:hanging="284"/>
        <w:rPr>
          <w:sz w:val="22"/>
        </w:rPr>
      </w:pPr>
      <w:r w:rsidRPr="00751EA0">
        <w:rPr>
          <w:sz w:val="22"/>
        </w:rPr>
        <w:t>Wprowadza się odpowiednie zmiany wysokości wynagrodzenia należnego Wykonawcy, w przypadku zmiany:</w:t>
      </w:r>
    </w:p>
    <w:p w14:paraId="2C9C9AC7" w14:textId="77777777" w:rsidR="00B07BDD" w:rsidRPr="00751EA0" w:rsidRDefault="00B07BDD" w:rsidP="00885433">
      <w:pPr>
        <w:pStyle w:val="Lista"/>
        <w:numPr>
          <w:ilvl w:val="1"/>
          <w:numId w:val="134"/>
        </w:numPr>
        <w:spacing w:after="0"/>
        <w:ind w:left="709"/>
        <w:jc w:val="both"/>
        <w:rPr>
          <w:rFonts w:ascii="Times New Roman" w:hAnsi="Times New Roman" w:cs="Times New Roman"/>
        </w:rPr>
      </w:pPr>
      <w:r w:rsidRPr="00751EA0">
        <w:rPr>
          <w:rFonts w:ascii="Times New Roman" w:hAnsi="Times New Roman" w:cs="Times New Roman"/>
        </w:rPr>
        <w:t>stawki podatku od towarów i usług oraz podatku akcyzowego;</w:t>
      </w:r>
    </w:p>
    <w:p w14:paraId="0EEA98F7" w14:textId="77777777" w:rsidR="00B07BDD" w:rsidRPr="00751EA0" w:rsidRDefault="00B07BDD" w:rsidP="00885433">
      <w:pPr>
        <w:pStyle w:val="Lista"/>
        <w:numPr>
          <w:ilvl w:val="1"/>
          <w:numId w:val="134"/>
        </w:numPr>
        <w:spacing w:after="0"/>
        <w:ind w:left="709"/>
        <w:jc w:val="both"/>
        <w:rPr>
          <w:rFonts w:ascii="Times New Roman" w:hAnsi="Times New Roman" w:cs="Times New Roman"/>
        </w:rPr>
      </w:pPr>
      <w:r w:rsidRPr="00751EA0">
        <w:rPr>
          <w:rFonts w:ascii="Times New Roman" w:hAnsi="Times New Roman" w:cs="Times New Roman"/>
        </w:rPr>
        <w:t>ceny materiałów lub kosztów związanych z realizacją zamówienia,</w:t>
      </w:r>
    </w:p>
    <w:p w14:paraId="58FAF8F2" w14:textId="77777777" w:rsidR="00B07BDD" w:rsidRPr="00751EA0" w:rsidRDefault="00B07BDD" w:rsidP="00885433">
      <w:pPr>
        <w:pStyle w:val="Lista"/>
        <w:numPr>
          <w:ilvl w:val="1"/>
          <w:numId w:val="134"/>
        </w:numPr>
        <w:spacing w:after="0"/>
        <w:ind w:left="709"/>
        <w:jc w:val="both"/>
        <w:rPr>
          <w:rFonts w:ascii="Times New Roman" w:hAnsi="Times New Roman" w:cs="Times New Roman"/>
        </w:rPr>
      </w:pPr>
      <w:r w:rsidRPr="00751EA0">
        <w:rPr>
          <w:rFonts w:ascii="Times New Roman" w:hAnsi="Times New Roman" w:cs="Times New Roman"/>
        </w:rPr>
        <w:t>wysokości minimalnego wynagrodzenia za pracę albo wysokości minimalnej stawki godzinowej, ustalonych na podstawie ustawy z dnia 10 października 2002 r. o minimalnym wynagrodzeniu za pracę,</w:t>
      </w:r>
    </w:p>
    <w:p w14:paraId="2F2D451D" w14:textId="77777777" w:rsidR="00B07BDD" w:rsidRPr="00751EA0" w:rsidRDefault="00B07BDD" w:rsidP="00885433">
      <w:pPr>
        <w:pStyle w:val="Domylne"/>
        <w:numPr>
          <w:ilvl w:val="1"/>
          <w:numId w:val="134"/>
        </w:numPr>
        <w:pBdr>
          <w:top w:val="none" w:sz="0" w:space="0" w:color="auto"/>
          <w:left w:val="none" w:sz="0" w:space="0" w:color="auto"/>
          <w:bottom w:val="none" w:sz="0" w:space="0" w:color="auto"/>
          <w:right w:val="none" w:sz="0" w:space="0" w:color="auto"/>
          <w:bar w:val="none" w:sz="0" w:color="auto"/>
        </w:pBdr>
        <w:tabs>
          <w:tab w:val="left" w:pos="360"/>
          <w:tab w:val="left" w:pos="393"/>
        </w:tabs>
        <w:suppressAutoHyphens/>
        <w:spacing w:line="276" w:lineRule="auto"/>
        <w:ind w:left="709"/>
        <w:jc w:val="both"/>
        <w:rPr>
          <w:rFonts w:ascii="Times New Roman" w:hAnsi="Times New Roman" w:cs="Times New Roman"/>
          <w:color w:val="auto"/>
        </w:rPr>
      </w:pPr>
      <w:r w:rsidRPr="00751EA0">
        <w:rPr>
          <w:rFonts w:ascii="Times New Roman" w:hAnsi="Times New Roman" w:cs="Times New Roman"/>
          <w:color w:val="auto"/>
        </w:rPr>
        <w:t>zasad podlegania ubezpieczeniom społecznym lub ubezpieczeniu zdrowotnemu lub wysokości stawki składki na ubezpieczenia społeczne lub ubezpieczenie zdrowotne,</w:t>
      </w:r>
    </w:p>
    <w:p w14:paraId="76C14445" w14:textId="77777777" w:rsidR="00B07BDD" w:rsidRPr="00751EA0" w:rsidRDefault="00B07BDD" w:rsidP="00885433">
      <w:pPr>
        <w:pStyle w:val="Domylne"/>
        <w:numPr>
          <w:ilvl w:val="1"/>
          <w:numId w:val="134"/>
        </w:numPr>
        <w:pBdr>
          <w:top w:val="none" w:sz="0" w:space="0" w:color="auto"/>
          <w:left w:val="none" w:sz="0" w:space="0" w:color="auto"/>
          <w:bottom w:val="none" w:sz="0" w:space="0" w:color="auto"/>
          <w:right w:val="none" w:sz="0" w:space="0" w:color="auto"/>
          <w:bar w:val="none" w:sz="0" w:color="auto"/>
        </w:pBdr>
        <w:tabs>
          <w:tab w:val="left" w:pos="360"/>
          <w:tab w:val="left" w:pos="393"/>
        </w:tabs>
        <w:suppressAutoHyphens/>
        <w:spacing w:line="276" w:lineRule="auto"/>
        <w:ind w:left="709"/>
        <w:jc w:val="both"/>
        <w:rPr>
          <w:rFonts w:ascii="Times New Roman" w:hAnsi="Times New Roman" w:cs="Times New Roman"/>
          <w:color w:val="auto"/>
        </w:rPr>
      </w:pPr>
      <w:r w:rsidRPr="00751EA0">
        <w:rPr>
          <w:rFonts w:ascii="Times New Roman" w:hAnsi="Times New Roman" w:cs="Times New Roman"/>
          <w:color w:val="auto"/>
        </w:rPr>
        <w:t>zasad gromadzenia i wysokości wpłat do pracowniczych planów kapitałowych, o których mowa w ustawie z dnia 4 października 2018 r. o pracowniczych planach kapitałowych (Dz. U. 2024 r., poz.427),</w:t>
      </w:r>
    </w:p>
    <w:p w14:paraId="6F6509FE" w14:textId="77777777" w:rsidR="00B07BDD" w:rsidRPr="00751EA0" w:rsidRDefault="00B07BDD" w:rsidP="00607ECF">
      <w:pPr>
        <w:pStyle w:val="Domylne"/>
        <w:pBdr>
          <w:top w:val="none" w:sz="0" w:space="0" w:color="auto"/>
          <w:left w:val="none" w:sz="0" w:space="0" w:color="auto"/>
          <w:bottom w:val="none" w:sz="0" w:space="0" w:color="auto"/>
          <w:right w:val="none" w:sz="0" w:space="0" w:color="auto"/>
          <w:bar w:val="none" w:sz="0" w:color="auto"/>
        </w:pBdr>
        <w:tabs>
          <w:tab w:val="left" w:pos="360"/>
          <w:tab w:val="left" w:pos="393"/>
        </w:tabs>
        <w:suppressAutoHyphens/>
        <w:spacing w:line="276" w:lineRule="auto"/>
        <w:jc w:val="both"/>
        <w:rPr>
          <w:rFonts w:ascii="Times New Roman" w:hAnsi="Times New Roman" w:cs="Times New Roman"/>
          <w:color w:val="auto"/>
        </w:rPr>
      </w:pPr>
      <w:r w:rsidRPr="00751EA0">
        <w:rPr>
          <w:rFonts w:ascii="Times New Roman" w:hAnsi="Times New Roman" w:cs="Times New Roman"/>
          <w:color w:val="auto"/>
        </w:rPr>
        <w:tab/>
        <w:t>jeżeli zmiany te będą miały wpływ na koszty wykonania zamówienia przez Wykonawcę.</w:t>
      </w:r>
    </w:p>
    <w:p w14:paraId="123D4A17" w14:textId="77777777" w:rsidR="00B07BDD" w:rsidRPr="00751EA0" w:rsidRDefault="00B07BDD" w:rsidP="00885433">
      <w:pPr>
        <w:pStyle w:val="NumPar1"/>
        <w:numPr>
          <w:ilvl w:val="0"/>
          <w:numId w:val="133"/>
        </w:numPr>
        <w:tabs>
          <w:tab w:val="clear" w:pos="850"/>
          <w:tab w:val="num" w:pos="284"/>
          <w:tab w:val="left" w:pos="2410"/>
        </w:tabs>
        <w:spacing w:before="0" w:after="0" w:line="276" w:lineRule="auto"/>
        <w:ind w:left="284" w:hanging="284"/>
        <w:rPr>
          <w:sz w:val="22"/>
        </w:rPr>
      </w:pPr>
      <w:r w:rsidRPr="00751EA0">
        <w:rPr>
          <w:sz w:val="22"/>
        </w:rPr>
        <w:t>Zasada i tryb wprowadzenia zmiany w przypadku określonym w ust. 3 pkt 1) to podpisany przez Strony aneks obowiązujący od daty rozpoczęcia obowiązywania aktu prawnego wprowadzającego zmianę, zaś w przypadku opisanym w ust. 3 pkt 2) – 5) zmiana wprowadzana będzie na wniosek Strony w terminie 30 dni w formie aneksu do umowy po udokumentowaniu, że zmiany, o których mowa w ust. 3 pkt 2) – 5) będą miały wpływ na koszty wykonania zamówienia przez Wykonawcę o ten koszt, po wykazaniu przez Wykonawcę przy pomocy dokumentów wpływu zmiany wskazanych regulacji na koszty wykonania zamówienia i będzie wykazywała realny wpływ j zmiany obciążeń publicznoprawnych na koszty wykonania zamówienia, a Wykonawca przy pomocy dokumentów i obliczeń wykaże koszty zmian, które w formie dokumentów zostaną załączone do umowy, w szczególności będą to kalkulacje kosztów pracy z oferty, w stosunku do kosztów pracy wynikających ze zmiany przepisów.</w:t>
      </w:r>
    </w:p>
    <w:p w14:paraId="54500EB9" w14:textId="77777777" w:rsidR="00B07BDD" w:rsidRPr="00751EA0" w:rsidRDefault="00B07BDD" w:rsidP="00885433">
      <w:pPr>
        <w:pStyle w:val="NumPar1"/>
        <w:numPr>
          <w:ilvl w:val="0"/>
          <w:numId w:val="133"/>
        </w:numPr>
        <w:tabs>
          <w:tab w:val="clear" w:pos="850"/>
          <w:tab w:val="num" w:pos="284"/>
          <w:tab w:val="left" w:pos="2410"/>
        </w:tabs>
        <w:spacing w:before="0" w:after="0" w:line="276" w:lineRule="auto"/>
        <w:ind w:left="284" w:hanging="284"/>
        <w:rPr>
          <w:sz w:val="22"/>
        </w:rPr>
      </w:pPr>
      <w:r w:rsidRPr="00751EA0">
        <w:rPr>
          <w:sz w:val="22"/>
        </w:rPr>
        <w:t>Dopuszcza się waloryzację ceny, o której mowa w ust. 3 pkt 2) niniejszego paragrafu na podstawie Komunikatu Prezesa Głównego Urzędu Statystycznego w sprawie średniorocznego wskaźnika cen towarów i usług konsumpcyjnych ogółem za dany rok, w okresach 6 miesięcznych (pierwsza waloryzacja po upływie 6 miesięcy wykonywania przedmiotu zamówienia) – o ile występuje.</w:t>
      </w:r>
    </w:p>
    <w:p w14:paraId="1E51BC28" w14:textId="77777777" w:rsidR="00B07BDD" w:rsidRPr="00751EA0" w:rsidRDefault="00B07BDD" w:rsidP="00885433">
      <w:pPr>
        <w:pStyle w:val="NumPar1"/>
        <w:numPr>
          <w:ilvl w:val="0"/>
          <w:numId w:val="133"/>
        </w:numPr>
        <w:tabs>
          <w:tab w:val="clear" w:pos="850"/>
          <w:tab w:val="num" w:pos="284"/>
          <w:tab w:val="left" w:pos="2410"/>
        </w:tabs>
        <w:spacing w:before="0" w:after="0" w:line="276" w:lineRule="auto"/>
        <w:ind w:left="284" w:hanging="284"/>
        <w:rPr>
          <w:sz w:val="22"/>
        </w:rPr>
      </w:pPr>
      <w:r w:rsidRPr="00751EA0">
        <w:rPr>
          <w:sz w:val="22"/>
        </w:rPr>
        <w:t>Zwaloryzowana cena stanowić będzie za każdym razem kolejny Aneks do Umowy.</w:t>
      </w:r>
    </w:p>
    <w:p w14:paraId="40AC020E" w14:textId="77777777" w:rsidR="00B07BDD" w:rsidRPr="00751EA0" w:rsidRDefault="00B07BDD" w:rsidP="00885433">
      <w:pPr>
        <w:pStyle w:val="NumPar1"/>
        <w:numPr>
          <w:ilvl w:val="0"/>
          <w:numId w:val="133"/>
        </w:numPr>
        <w:tabs>
          <w:tab w:val="clear" w:pos="850"/>
          <w:tab w:val="num" w:pos="284"/>
          <w:tab w:val="left" w:pos="2410"/>
        </w:tabs>
        <w:spacing w:before="0" w:after="0" w:line="276" w:lineRule="auto"/>
        <w:ind w:left="284" w:hanging="284"/>
        <w:rPr>
          <w:sz w:val="22"/>
        </w:rPr>
      </w:pPr>
      <w:r w:rsidRPr="00751EA0">
        <w:rPr>
          <w:sz w:val="22"/>
        </w:rPr>
        <w:t xml:space="preserve">Maksymalna wartość zmiany wynagrodzenia, jaką dopuszcza Zamawiający w efekcie zastosowania postanowień o zasadach wprowadzania zmian wysokości wynagrodzenia, nie przekroczy 5 % wartości pierwotnej umowy. </w:t>
      </w:r>
    </w:p>
    <w:p w14:paraId="21D79D6B" w14:textId="77777777" w:rsidR="00B07BDD" w:rsidRPr="00751EA0" w:rsidRDefault="00B07BDD" w:rsidP="00607ECF">
      <w:pPr>
        <w:pStyle w:val="Tekstpodstawowywcity"/>
        <w:spacing w:line="276" w:lineRule="auto"/>
        <w:ind w:left="0"/>
        <w:jc w:val="center"/>
        <w:rPr>
          <w:rStyle w:val="Brak"/>
          <w:rFonts w:ascii="Times New Roman" w:hAnsi="Times New Roman" w:cs="Times New Roman"/>
          <w:b/>
          <w:sz w:val="22"/>
          <w:szCs w:val="22"/>
        </w:rPr>
      </w:pPr>
      <w:r w:rsidRPr="00751EA0">
        <w:rPr>
          <w:rStyle w:val="Brak"/>
          <w:rFonts w:ascii="Times New Roman" w:hAnsi="Times New Roman" w:cs="Times New Roman"/>
          <w:b/>
          <w:sz w:val="22"/>
          <w:szCs w:val="22"/>
        </w:rPr>
        <w:t>§ 3</w:t>
      </w:r>
    </w:p>
    <w:p w14:paraId="67BECC8A" w14:textId="77777777" w:rsidR="00B07BDD" w:rsidRPr="00B07BDD" w:rsidRDefault="00B07BDD" w:rsidP="00885433">
      <w:pPr>
        <w:pStyle w:val="NumPar1"/>
        <w:numPr>
          <w:ilvl w:val="0"/>
          <w:numId w:val="185"/>
        </w:numPr>
        <w:tabs>
          <w:tab w:val="clear" w:pos="850"/>
          <w:tab w:val="num" w:pos="284"/>
          <w:tab w:val="left" w:pos="2410"/>
        </w:tabs>
        <w:spacing w:before="0" w:after="0" w:line="276" w:lineRule="auto"/>
        <w:ind w:left="284" w:hanging="284"/>
        <w:rPr>
          <w:sz w:val="22"/>
        </w:rPr>
      </w:pPr>
      <w:r w:rsidRPr="00B07BDD">
        <w:rPr>
          <w:sz w:val="22"/>
        </w:rPr>
        <w:t>Wykonawca zapewnia, że niniejsze zamówienie w ramach projektu będzie realizowane zgodnie z wymogami zrównoważonego rozwoju i ochrony środowiska.</w:t>
      </w:r>
    </w:p>
    <w:p w14:paraId="1DB9AC97" w14:textId="77777777" w:rsidR="00B07BDD" w:rsidRPr="00751EA0" w:rsidRDefault="00B07BDD" w:rsidP="00885433">
      <w:pPr>
        <w:pStyle w:val="NumPar1"/>
        <w:numPr>
          <w:ilvl w:val="0"/>
          <w:numId w:val="133"/>
        </w:numPr>
        <w:tabs>
          <w:tab w:val="clear" w:pos="850"/>
          <w:tab w:val="num" w:pos="284"/>
          <w:tab w:val="left" w:pos="2410"/>
        </w:tabs>
        <w:spacing w:before="0" w:after="0" w:line="276" w:lineRule="auto"/>
        <w:ind w:left="284" w:hanging="284"/>
        <w:rPr>
          <w:sz w:val="22"/>
        </w:rPr>
      </w:pPr>
      <w:r w:rsidRPr="00751EA0">
        <w:rPr>
          <w:sz w:val="22"/>
        </w:rPr>
        <w:t>Wykonawca jest odpowiedzialny za gromadzenie niezbędnych informacji i przedstawianie ich w ramach realizacji projektu.</w:t>
      </w:r>
    </w:p>
    <w:p w14:paraId="771EEA41" w14:textId="77777777" w:rsidR="00B07BDD" w:rsidRPr="00751EA0" w:rsidRDefault="00B07BDD" w:rsidP="00885433">
      <w:pPr>
        <w:pStyle w:val="NumPar1"/>
        <w:numPr>
          <w:ilvl w:val="0"/>
          <w:numId w:val="133"/>
        </w:numPr>
        <w:tabs>
          <w:tab w:val="clear" w:pos="850"/>
          <w:tab w:val="num" w:pos="284"/>
          <w:tab w:val="left" w:pos="2410"/>
        </w:tabs>
        <w:spacing w:before="0" w:after="0" w:line="276" w:lineRule="auto"/>
        <w:ind w:left="284" w:hanging="284"/>
        <w:rPr>
          <w:sz w:val="22"/>
        </w:rPr>
      </w:pPr>
      <w:r w:rsidRPr="00751EA0">
        <w:rPr>
          <w:sz w:val="22"/>
        </w:rPr>
        <w:t xml:space="preserve">Na przedmiot zamówienia zgodny z wymaganiami opisanymi w Załączniku nr 1 do Umowy Wykonawca udziela gwarancji oraz wsparcia na warunkach określonych w Umowie i załączniku nr 1 do Umowy licząc od daty podpisania „Protokołu odbioru przedmiotu zamówienia”. </w:t>
      </w:r>
    </w:p>
    <w:p w14:paraId="780DB1CD" w14:textId="797720FD" w:rsidR="00B07BDD" w:rsidRPr="00751EA0" w:rsidRDefault="00B07BDD" w:rsidP="00885433">
      <w:pPr>
        <w:pStyle w:val="NumPar1"/>
        <w:numPr>
          <w:ilvl w:val="0"/>
          <w:numId w:val="133"/>
        </w:numPr>
        <w:tabs>
          <w:tab w:val="clear" w:pos="850"/>
          <w:tab w:val="num" w:pos="284"/>
          <w:tab w:val="left" w:pos="2410"/>
        </w:tabs>
        <w:spacing w:before="0" w:after="0" w:line="276" w:lineRule="auto"/>
        <w:ind w:left="284" w:hanging="284"/>
        <w:rPr>
          <w:sz w:val="22"/>
        </w:rPr>
      </w:pPr>
      <w:r w:rsidRPr="00751EA0">
        <w:rPr>
          <w:sz w:val="22"/>
        </w:rPr>
        <w:t xml:space="preserve">W ramach udzielonej gwarancji Wykonawca zobowiązuje się do nieodpłatnego usunięcia ujawnionych wad lub usterek przedmiotu Umowy w terminie do </w:t>
      </w:r>
      <w:r w:rsidR="007D5913">
        <w:rPr>
          <w:sz w:val="22"/>
        </w:rPr>
        <w:t>72 godzin</w:t>
      </w:r>
      <w:r w:rsidRPr="00751EA0">
        <w:rPr>
          <w:sz w:val="22"/>
        </w:rPr>
        <w:t xml:space="preserve"> od zgłoszenia. Zamawiający dopuszcza diagnostykę oraz naprawę zdalną poprzez łącze internetowe. </w:t>
      </w:r>
    </w:p>
    <w:p w14:paraId="406AFEC8" w14:textId="77777777" w:rsidR="00B07BDD" w:rsidRPr="00751EA0" w:rsidRDefault="00B07BDD" w:rsidP="00885433">
      <w:pPr>
        <w:pStyle w:val="NumPar1"/>
        <w:numPr>
          <w:ilvl w:val="0"/>
          <w:numId w:val="133"/>
        </w:numPr>
        <w:tabs>
          <w:tab w:val="clear" w:pos="850"/>
          <w:tab w:val="num" w:pos="284"/>
          <w:tab w:val="left" w:pos="2410"/>
        </w:tabs>
        <w:spacing w:before="0" w:after="0" w:line="276" w:lineRule="auto"/>
        <w:ind w:left="284" w:hanging="284"/>
        <w:rPr>
          <w:sz w:val="22"/>
        </w:rPr>
      </w:pPr>
      <w:r w:rsidRPr="00751EA0">
        <w:rPr>
          <w:sz w:val="22"/>
        </w:rPr>
        <w:t xml:space="preserve">Wykonawca gwarantuje, że wszelkie naprawy lub korekty dokonane w okresie gwarancji zostaną wykonane fachowo i spowodują usunięcie wady. </w:t>
      </w:r>
    </w:p>
    <w:p w14:paraId="63BD1B7E" w14:textId="77777777" w:rsidR="00B07BDD" w:rsidRPr="00751EA0" w:rsidRDefault="00B07BDD" w:rsidP="00885433">
      <w:pPr>
        <w:pStyle w:val="NumPar1"/>
        <w:numPr>
          <w:ilvl w:val="0"/>
          <w:numId w:val="133"/>
        </w:numPr>
        <w:tabs>
          <w:tab w:val="clear" w:pos="850"/>
          <w:tab w:val="num" w:pos="284"/>
          <w:tab w:val="left" w:pos="2410"/>
        </w:tabs>
        <w:spacing w:before="0" w:after="0" w:line="276" w:lineRule="auto"/>
        <w:ind w:left="284" w:hanging="284"/>
        <w:rPr>
          <w:sz w:val="22"/>
        </w:rPr>
      </w:pPr>
      <w:r w:rsidRPr="00751EA0">
        <w:rPr>
          <w:sz w:val="22"/>
        </w:rPr>
        <w:lastRenderedPageBreak/>
        <w:t>Uprawnienia z tytułu gwarancji jakości pozostają bez wpływu na uprawnienia Zamawiającego z tytułu rękojmi za wady, które to uprawnienia mogą być wykonywane niezależnie. W przypadku skorzystania przez Zamawiającego z uprawnień z rękojmi, mają zastosowanie odpowiednie przepisy Kodeksu cywilnego.</w:t>
      </w:r>
    </w:p>
    <w:p w14:paraId="68D48CA2" w14:textId="77777777" w:rsidR="00B07BDD" w:rsidRPr="00751EA0" w:rsidRDefault="00B07BDD" w:rsidP="00885433">
      <w:pPr>
        <w:pStyle w:val="NumPar1"/>
        <w:numPr>
          <w:ilvl w:val="0"/>
          <w:numId w:val="133"/>
        </w:numPr>
        <w:tabs>
          <w:tab w:val="clear" w:pos="850"/>
          <w:tab w:val="num" w:pos="284"/>
          <w:tab w:val="left" w:pos="2410"/>
        </w:tabs>
        <w:spacing w:before="0" w:after="0" w:line="276" w:lineRule="auto"/>
        <w:ind w:left="284" w:hanging="284"/>
        <w:rPr>
          <w:rStyle w:val="Brak"/>
          <w:sz w:val="22"/>
        </w:rPr>
      </w:pPr>
      <w:r w:rsidRPr="00751EA0">
        <w:rPr>
          <w:sz w:val="22"/>
        </w:rPr>
        <w:t>Wykonawca jest zobowiązany do dostarczenia informacji dotyczących zgodności z zasadą DNSH w ramach realizacji umowy.</w:t>
      </w:r>
    </w:p>
    <w:p w14:paraId="3D241737" w14:textId="77777777" w:rsidR="00B07BDD" w:rsidRPr="00751EA0" w:rsidRDefault="00B07BDD" w:rsidP="00885433">
      <w:pPr>
        <w:pStyle w:val="NumPar1"/>
        <w:numPr>
          <w:ilvl w:val="0"/>
          <w:numId w:val="133"/>
        </w:numPr>
        <w:tabs>
          <w:tab w:val="clear" w:pos="850"/>
          <w:tab w:val="num" w:pos="284"/>
          <w:tab w:val="left" w:pos="2410"/>
        </w:tabs>
        <w:spacing w:before="0" w:after="0" w:line="276" w:lineRule="auto"/>
        <w:ind w:left="284" w:hanging="284"/>
        <w:rPr>
          <w:sz w:val="22"/>
        </w:rPr>
      </w:pPr>
      <w:r w:rsidRPr="00751EA0">
        <w:rPr>
          <w:rStyle w:val="Brak"/>
          <w:sz w:val="22"/>
        </w:rPr>
        <w:t xml:space="preserve">Strony ustalają termin realizacji przedmiotu umowy nie później niż do </w:t>
      </w:r>
      <w:r w:rsidR="00FE1B59">
        <w:rPr>
          <w:rStyle w:val="Brak"/>
          <w:sz w:val="22"/>
        </w:rPr>
        <w:t>30.06.</w:t>
      </w:r>
      <w:r w:rsidRPr="00751EA0">
        <w:rPr>
          <w:rStyle w:val="Brak"/>
          <w:sz w:val="22"/>
        </w:rPr>
        <w:t>2026 r.</w:t>
      </w:r>
    </w:p>
    <w:p w14:paraId="2C9B7631" w14:textId="77777777" w:rsidR="00B07BDD" w:rsidRPr="00751EA0" w:rsidRDefault="00B07BDD" w:rsidP="00885433">
      <w:pPr>
        <w:pStyle w:val="NumPar1"/>
        <w:numPr>
          <w:ilvl w:val="0"/>
          <w:numId w:val="133"/>
        </w:numPr>
        <w:tabs>
          <w:tab w:val="clear" w:pos="850"/>
          <w:tab w:val="num" w:pos="284"/>
          <w:tab w:val="left" w:pos="2410"/>
        </w:tabs>
        <w:spacing w:before="0" w:after="0" w:line="276" w:lineRule="auto"/>
        <w:ind w:left="284" w:hanging="284"/>
        <w:rPr>
          <w:sz w:val="22"/>
        </w:rPr>
      </w:pPr>
      <w:r w:rsidRPr="00751EA0">
        <w:rPr>
          <w:sz w:val="22"/>
        </w:rPr>
        <w:t xml:space="preserve">Wykonawca po </w:t>
      </w:r>
      <w:r w:rsidRPr="00B07BDD">
        <w:rPr>
          <w:sz w:val="22"/>
        </w:rPr>
        <w:t>dokonanej realizacji sporządza w terminie do 7 dni od daty podpisania Protokołu odbioru przedmiotu zamówienia:</w:t>
      </w:r>
    </w:p>
    <w:p w14:paraId="63120E24" w14:textId="77777777" w:rsidR="00B07BDD" w:rsidRPr="00751EA0" w:rsidRDefault="00B07BDD" w:rsidP="00885433">
      <w:pPr>
        <w:pStyle w:val="Akapitzlist"/>
        <w:numPr>
          <w:ilvl w:val="0"/>
          <w:numId w:val="154"/>
        </w:numPr>
        <w:spacing w:after="0"/>
        <w:contextualSpacing/>
        <w:rPr>
          <w:rStyle w:val="Brak"/>
          <w:rFonts w:ascii="Times New Roman" w:hAnsi="Times New Roman" w:cs="Times New Roman"/>
          <w:bCs/>
        </w:rPr>
      </w:pPr>
      <w:r w:rsidRPr="00751EA0">
        <w:rPr>
          <w:rStyle w:val="Brak"/>
          <w:rFonts w:ascii="Times New Roman" w:hAnsi="Times New Roman" w:cs="Times New Roman"/>
          <w:bCs/>
        </w:rPr>
        <w:t>Raport na podstawie certyfikatów oraz odpowiednich klas energetycznych poświadczających energooszczędność sprzętu w zakresie celów: łagodzenie zmian klimatu, zrównoważonego wykorzystania i ochrony zasobów wodnych i morskich, zapobieganie zanieczyszczeniom powietrza, wody lub gleby i jego kontrola, ochrona i odbudowa bioróżnorodności i ekosystemów (w zakresie w jakim dotyczy – w sytuacji, gdy nie dotyczy w raporcie należy wpisać: nie dotyczy, brak wpływu).</w:t>
      </w:r>
    </w:p>
    <w:p w14:paraId="46B55AD6" w14:textId="77777777" w:rsidR="00B07BDD" w:rsidRPr="00751EA0" w:rsidRDefault="00B07BDD" w:rsidP="00885433">
      <w:pPr>
        <w:pStyle w:val="Akapitzlist"/>
        <w:numPr>
          <w:ilvl w:val="0"/>
          <w:numId w:val="154"/>
        </w:numPr>
        <w:spacing w:after="0"/>
        <w:contextualSpacing/>
        <w:rPr>
          <w:rStyle w:val="Brak"/>
          <w:rFonts w:ascii="Times New Roman" w:hAnsi="Times New Roman" w:cs="Times New Roman"/>
          <w:bCs/>
        </w:rPr>
      </w:pPr>
      <w:r w:rsidRPr="00751EA0">
        <w:rPr>
          <w:rStyle w:val="Brak"/>
          <w:rFonts w:ascii="Times New Roman" w:hAnsi="Times New Roman" w:cs="Times New Roman"/>
          <w:bCs/>
        </w:rPr>
        <w:t>Raport na podstawie kart przekazania odpadów, kart ewidencji odpadów w zakresie gospodarki o obiegu zamkniętym, w tym zapobieganie powstawaniu odpadów i recykling (w zakresie w jakim dotyczy – w sytuacji, gdy nie dotyczy w raporcie należy wpisać: nie dotyczy, brak wpływu),</w:t>
      </w:r>
    </w:p>
    <w:p w14:paraId="366AA2D4" w14:textId="77777777" w:rsidR="00B07BDD" w:rsidRPr="00751EA0" w:rsidRDefault="00B07BDD" w:rsidP="00607ECF">
      <w:pPr>
        <w:spacing w:after="0"/>
        <w:ind w:left="284"/>
        <w:jc w:val="both"/>
        <w:rPr>
          <w:rFonts w:ascii="Times New Roman" w:eastAsia="Cambria" w:hAnsi="Times New Roman" w:cs="Times New Roman"/>
          <w:lang w:eastAsia="pl-PL"/>
        </w:rPr>
      </w:pPr>
      <w:r w:rsidRPr="00751EA0">
        <w:rPr>
          <w:rFonts w:ascii="Times New Roman" w:eastAsia="Cambria" w:hAnsi="Times New Roman" w:cs="Times New Roman"/>
          <w:lang w:eastAsia="pl-PL"/>
        </w:rPr>
        <w:t>zgodnie z załącznikiem nr 2 do niniejszej umowy „Raport DNSH”.</w:t>
      </w:r>
    </w:p>
    <w:p w14:paraId="33F565C0" w14:textId="77777777" w:rsidR="00B07BDD" w:rsidRPr="00751EA0" w:rsidRDefault="00B07BDD" w:rsidP="00607ECF">
      <w:pPr>
        <w:pStyle w:val="Tekstpodstawowywcity"/>
        <w:spacing w:line="276" w:lineRule="auto"/>
        <w:ind w:left="0"/>
        <w:jc w:val="center"/>
        <w:rPr>
          <w:rStyle w:val="Brak"/>
          <w:rFonts w:ascii="Times New Roman" w:hAnsi="Times New Roman" w:cs="Times New Roman"/>
          <w:b/>
          <w:sz w:val="22"/>
          <w:szCs w:val="22"/>
        </w:rPr>
      </w:pPr>
      <w:r w:rsidRPr="00751EA0">
        <w:rPr>
          <w:rStyle w:val="Brak"/>
          <w:rFonts w:ascii="Times New Roman" w:hAnsi="Times New Roman" w:cs="Times New Roman"/>
          <w:b/>
          <w:sz w:val="22"/>
          <w:szCs w:val="22"/>
        </w:rPr>
        <w:t>§ 4</w:t>
      </w:r>
    </w:p>
    <w:p w14:paraId="684D3C35" w14:textId="77777777" w:rsidR="00B07BDD" w:rsidRPr="00751EA0" w:rsidRDefault="00B07BDD" w:rsidP="00885433">
      <w:pPr>
        <w:numPr>
          <w:ilvl w:val="0"/>
          <w:numId w:val="135"/>
        </w:numPr>
        <w:tabs>
          <w:tab w:val="left" w:pos="-567"/>
          <w:tab w:val="left" w:pos="284"/>
        </w:tabs>
        <w:suppressAutoHyphens/>
        <w:spacing w:after="0"/>
        <w:contextualSpacing/>
        <w:jc w:val="both"/>
        <w:rPr>
          <w:rStyle w:val="Brak"/>
          <w:rFonts w:ascii="Times New Roman" w:hAnsi="Times New Roman" w:cs="Times New Roman"/>
        </w:rPr>
      </w:pPr>
      <w:r w:rsidRPr="00751EA0">
        <w:rPr>
          <w:rStyle w:val="Brak"/>
          <w:rFonts w:ascii="Times New Roman" w:hAnsi="Times New Roman" w:cs="Times New Roman"/>
        </w:rPr>
        <w:t>Podstawą wystawienia faktury VAT będzie podpisany przez upoważnionych przedstawicieli Zamawiającego i Wykonawcy „Protokołu odbioru przedmiotu zamówienia”.</w:t>
      </w:r>
    </w:p>
    <w:p w14:paraId="760BA5B3" w14:textId="77777777" w:rsidR="00B07BDD" w:rsidRPr="00751EA0" w:rsidRDefault="00B07BDD" w:rsidP="00885433">
      <w:pPr>
        <w:numPr>
          <w:ilvl w:val="0"/>
          <w:numId w:val="135"/>
        </w:numPr>
        <w:tabs>
          <w:tab w:val="left" w:pos="-567"/>
          <w:tab w:val="left" w:pos="284"/>
        </w:tabs>
        <w:suppressAutoHyphens/>
        <w:spacing w:after="0"/>
        <w:ind w:left="284" w:hanging="284"/>
        <w:contextualSpacing/>
        <w:jc w:val="both"/>
        <w:rPr>
          <w:rStyle w:val="Brak"/>
          <w:rFonts w:ascii="Times New Roman" w:hAnsi="Times New Roman" w:cs="Times New Roman"/>
        </w:rPr>
      </w:pPr>
      <w:r w:rsidRPr="00751EA0">
        <w:rPr>
          <w:rStyle w:val="Brak"/>
          <w:rFonts w:ascii="Times New Roman" w:hAnsi="Times New Roman" w:cs="Times New Roman"/>
        </w:rPr>
        <w:t>Wykonawca wystawi fakturę VAT z terminem płatności do 30 dni licząc od dnia prawidłowo wystawionej i dostarczonej Zamawiającemu faktury VAT.</w:t>
      </w:r>
    </w:p>
    <w:p w14:paraId="37E0CC2C" w14:textId="77777777" w:rsidR="00B07BDD" w:rsidRPr="00751EA0" w:rsidRDefault="00B07BDD" w:rsidP="00885433">
      <w:pPr>
        <w:numPr>
          <w:ilvl w:val="0"/>
          <w:numId w:val="135"/>
        </w:numPr>
        <w:tabs>
          <w:tab w:val="left" w:pos="-567"/>
          <w:tab w:val="left" w:pos="284"/>
        </w:tabs>
        <w:suppressAutoHyphens/>
        <w:spacing w:after="0"/>
        <w:ind w:left="284" w:hanging="284"/>
        <w:contextualSpacing/>
        <w:jc w:val="both"/>
        <w:rPr>
          <w:rStyle w:val="Brak"/>
          <w:rFonts w:ascii="Times New Roman" w:hAnsi="Times New Roman" w:cs="Times New Roman"/>
        </w:rPr>
      </w:pPr>
      <w:r w:rsidRPr="00751EA0">
        <w:rPr>
          <w:rStyle w:val="Brak"/>
          <w:rFonts w:ascii="Times New Roman" w:hAnsi="Times New Roman" w:cs="Times New Roman"/>
        </w:rPr>
        <w:t xml:space="preserve">W przypadku dostarczenia Zamawiającemu przez Wykonawcę faktury VAT niezgodnej z treścią wiążącej strony umowy, zawierającej nieprawidłową ilość zamawianego asortymentu, rodzaj, cenę, Wykonawca zobowiązany jest do dostarczenia faktury VAT korygującej zgodnej z umową w nieprzekraczalnym terminie 7 dni licząc od dnia wezwania. </w:t>
      </w:r>
    </w:p>
    <w:p w14:paraId="46058F79" w14:textId="77777777" w:rsidR="00B07BDD" w:rsidRPr="00751EA0" w:rsidRDefault="00B07BDD" w:rsidP="00885433">
      <w:pPr>
        <w:numPr>
          <w:ilvl w:val="0"/>
          <w:numId w:val="135"/>
        </w:numPr>
        <w:tabs>
          <w:tab w:val="left" w:pos="-567"/>
          <w:tab w:val="left" w:pos="284"/>
        </w:tabs>
        <w:suppressAutoHyphens/>
        <w:spacing w:after="0"/>
        <w:ind w:left="284" w:hanging="284"/>
        <w:contextualSpacing/>
        <w:jc w:val="both"/>
        <w:rPr>
          <w:rFonts w:ascii="Times New Roman" w:hAnsi="Times New Roman" w:cs="Times New Roman"/>
        </w:rPr>
      </w:pPr>
      <w:r w:rsidRPr="00751EA0">
        <w:rPr>
          <w:rFonts w:ascii="Times New Roman" w:hAnsi="Times New Roman" w:cs="Times New Roman"/>
        </w:rPr>
        <w:t xml:space="preserve">Strony ustalają, że faktura VAT będzie wystawiona i udostępniona w formie elektronicznej za pośrednictwem aktualnie obowiązującego systemu, w tym Krajowego Systemu e-Faktur, zgodnie z obowiązującymi przepisami ustawy o podatku od towarów i usług. Zamawiający akceptuje wystawienie faktury VAT </w:t>
      </w:r>
      <w:r w:rsidRPr="00751EA0">
        <w:rPr>
          <w:rFonts w:ascii="Times New Roman" w:hAnsi="Times New Roman" w:cs="Times New Roman"/>
          <w:b/>
          <w:bCs/>
        </w:rPr>
        <w:t>w formie elektronicznej</w:t>
      </w:r>
      <w:r w:rsidRPr="00751EA0">
        <w:rPr>
          <w:rFonts w:ascii="Times New Roman" w:hAnsi="Times New Roman" w:cs="Times New Roman"/>
        </w:rPr>
        <w:t>, zgodnie z art. 106n ustawy z dnia 11 marca 2004 r. o podatku od towarów i usług (tj. Dz.U. 2025 poz. 775 ze zm.) do czasu rozpoczęcia obowiązywania powyższego. Osobą upoważnioną do kontaktów w sprawie e-faktur ze strony Zamawiającego jest ………….. (tel. …………).</w:t>
      </w:r>
    </w:p>
    <w:p w14:paraId="5E5DE67A" w14:textId="77777777" w:rsidR="00B07BDD" w:rsidRPr="00751EA0" w:rsidRDefault="00B07BDD" w:rsidP="00885433">
      <w:pPr>
        <w:numPr>
          <w:ilvl w:val="0"/>
          <w:numId w:val="135"/>
        </w:numPr>
        <w:tabs>
          <w:tab w:val="left" w:pos="-567"/>
          <w:tab w:val="left" w:pos="284"/>
        </w:tabs>
        <w:suppressAutoHyphens/>
        <w:spacing w:after="0"/>
        <w:ind w:left="284" w:hanging="284"/>
        <w:contextualSpacing/>
        <w:jc w:val="both"/>
        <w:rPr>
          <w:rFonts w:ascii="Times New Roman" w:hAnsi="Times New Roman" w:cs="Times New Roman"/>
        </w:rPr>
      </w:pPr>
      <w:r w:rsidRPr="00751EA0">
        <w:rPr>
          <w:rFonts w:ascii="Times New Roman" w:hAnsi="Times New Roman" w:cs="Times New Roman"/>
        </w:rPr>
        <w:t xml:space="preserve">Zamawiający informuje, że istnieje możliwość korzystania przez Wykonawców z platformy elektronicznego fakturowania, pod adresem: </w:t>
      </w:r>
      <w:hyperlink r:id="rId16" w:history="1">
        <w:r w:rsidRPr="00751EA0">
          <w:rPr>
            <w:rStyle w:val="Hipercze"/>
            <w:rFonts w:ascii="Times New Roman" w:hAnsi="Times New Roman" w:cs="Times New Roman"/>
            <w:color w:val="auto"/>
          </w:rPr>
          <w:t>https://brokerpefexpert.efaktura.gov.pl</w:t>
        </w:r>
      </w:hyperlink>
      <w:r w:rsidRPr="00751EA0">
        <w:rPr>
          <w:rFonts w:ascii="Times New Roman" w:hAnsi="Times New Roman" w:cs="Times New Roman"/>
        </w:rPr>
        <w:t>.</w:t>
      </w:r>
    </w:p>
    <w:p w14:paraId="535FC823" w14:textId="77777777" w:rsidR="00B07BDD" w:rsidRPr="00751EA0" w:rsidRDefault="00B07BDD" w:rsidP="00607ECF">
      <w:pPr>
        <w:autoSpaceDE w:val="0"/>
        <w:autoSpaceDN w:val="0"/>
        <w:adjustRightInd w:val="0"/>
        <w:spacing w:after="0"/>
        <w:ind w:left="284"/>
        <w:jc w:val="both"/>
        <w:rPr>
          <w:rFonts w:ascii="Times New Roman" w:hAnsi="Times New Roman" w:cs="Times New Roman"/>
        </w:rPr>
      </w:pPr>
      <w:r w:rsidRPr="00751EA0">
        <w:rPr>
          <w:rFonts w:ascii="Times New Roman" w:hAnsi="Times New Roman" w:cs="Times New Roman"/>
        </w:rPr>
        <w:t xml:space="preserve"> Faktury muszą spełniać wymogi obowiązujących przepisów co do formatu faktury, np. XML</w:t>
      </w:r>
    </w:p>
    <w:p w14:paraId="1C8DBD2F" w14:textId="77777777" w:rsidR="00B07BDD" w:rsidRPr="00751EA0" w:rsidRDefault="00B07BDD" w:rsidP="00885433">
      <w:pPr>
        <w:numPr>
          <w:ilvl w:val="0"/>
          <w:numId w:val="135"/>
        </w:numPr>
        <w:tabs>
          <w:tab w:val="left" w:pos="-567"/>
          <w:tab w:val="left" w:pos="284"/>
        </w:tabs>
        <w:suppressAutoHyphens/>
        <w:spacing w:after="0"/>
        <w:ind w:left="284" w:hanging="284"/>
        <w:contextualSpacing/>
        <w:jc w:val="both"/>
        <w:rPr>
          <w:rFonts w:ascii="Times New Roman" w:hAnsi="Times New Roman" w:cs="Times New Roman"/>
        </w:rPr>
      </w:pPr>
      <w:r w:rsidRPr="00751EA0">
        <w:rPr>
          <w:rFonts w:ascii="Times New Roman" w:hAnsi="Times New Roman" w:cs="Times New Roman"/>
        </w:rPr>
        <w:t>Płatność uregulowana zostanie na rachunek Wykonawcy Nr ............................................... …………………………………………………… w ..........................................................</w:t>
      </w:r>
    </w:p>
    <w:p w14:paraId="049F7F15" w14:textId="77777777" w:rsidR="00B07BDD" w:rsidRPr="00751EA0" w:rsidRDefault="00B07BDD" w:rsidP="00885433">
      <w:pPr>
        <w:numPr>
          <w:ilvl w:val="0"/>
          <w:numId w:val="135"/>
        </w:numPr>
        <w:tabs>
          <w:tab w:val="left" w:pos="-567"/>
          <w:tab w:val="left" w:pos="284"/>
        </w:tabs>
        <w:suppressAutoHyphens/>
        <w:spacing w:after="0"/>
        <w:ind w:left="284" w:hanging="284"/>
        <w:contextualSpacing/>
        <w:jc w:val="both"/>
        <w:rPr>
          <w:rFonts w:ascii="Times New Roman" w:eastAsia="Calibri" w:hAnsi="Times New Roman" w:cs="Times New Roman"/>
        </w:rPr>
      </w:pPr>
      <w:r w:rsidRPr="00751EA0">
        <w:rPr>
          <w:rFonts w:ascii="Times New Roman" w:hAnsi="Times New Roman" w:cs="Times New Roman"/>
        </w:rPr>
        <w:t>Za datę dokonania zapłaty rozumie się dzień obciążenia rachunku bankowego Zamawiającego.</w:t>
      </w:r>
    </w:p>
    <w:p w14:paraId="75DAF549" w14:textId="77777777" w:rsidR="00B07BDD" w:rsidRPr="00751EA0" w:rsidRDefault="00B07BDD" w:rsidP="00607ECF">
      <w:pPr>
        <w:pStyle w:val="Tekstpodstawowy"/>
        <w:spacing w:line="276" w:lineRule="auto"/>
        <w:jc w:val="center"/>
        <w:rPr>
          <w:rStyle w:val="Brak"/>
          <w:rFonts w:ascii="Times New Roman" w:hAnsi="Times New Roman" w:cs="Times New Roman"/>
          <w:b/>
          <w:bCs/>
          <w:sz w:val="22"/>
        </w:rPr>
      </w:pPr>
      <w:r w:rsidRPr="00751EA0">
        <w:rPr>
          <w:rStyle w:val="Brak"/>
          <w:rFonts w:ascii="Times New Roman" w:hAnsi="Times New Roman" w:cs="Times New Roman"/>
          <w:b/>
          <w:bCs/>
          <w:sz w:val="22"/>
        </w:rPr>
        <w:t>§ 5</w:t>
      </w:r>
    </w:p>
    <w:p w14:paraId="6C00D53F" w14:textId="77777777" w:rsidR="00B07BDD" w:rsidRPr="00751EA0" w:rsidRDefault="00B07BDD" w:rsidP="00885433">
      <w:pPr>
        <w:numPr>
          <w:ilvl w:val="0"/>
          <w:numId w:val="136"/>
        </w:numPr>
        <w:tabs>
          <w:tab w:val="left" w:pos="-567"/>
          <w:tab w:val="left" w:pos="284"/>
        </w:tabs>
        <w:suppressAutoHyphens/>
        <w:spacing w:after="0"/>
        <w:contextualSpacing/>
        <w:jc w:val="both"/>
        <w:rPr>
          <w:rFonts w:ascii="Times New Roman" w:eastAsia="Nimbus Roman No9 L" w:hAnsi="Times New Roman" w:cs="Times New Roman"/>
        </w:rPr>
      </w:pPr>
      <w:r w:rsidRPr="00751EA0">
        <w:rPr>
          <w:rFonts w:ascii="Times New Roman" w:hAnsi="Times New Roman" w:cs="Times New Roman"/>
        </w:rPr>
        <w:t xml:space="preserve">Wykonawca wniósł tytułem zabezpieczenia należytego wykonania umowy kwotę w wysokości </w:t>
      </w:r>
      <w:r w:rsidRPr="00751EA0">
        <w:rPr>
          <w:rFonts w:ascii="Times New Roman" w:hAnsi="Times New Roman" w:cs="Times New Roman"/>
          <w:b/>
        </w:rPr>
        <w:t>2%</w:t>
      </w:r>
      <w:r w:rsidRPr="00751EA0">
        <w:rPr>
          <w:rFonts w:ascii="Times New Roman" w:hAnsi="Times New Roman" w:cs="Times New Roman"/>
        </w:rPr>
        <w:t xml:space="preserve"> wynagrodzenia brutto w wysokości tj. ............................ zł (słownie: ...........................................................), w postaci …………………………..</w:t>
      </w:r>
    </w:p>
    <w:p w14:paraId="7701C918" w14:textId="77777777" w:rsidR="00B07BDD" w:rsidRPr="00751EA0" w:rsidRDefault="00B07BDD" w:rsidP="00885433">
      <w:pPr>
        <w:numPr>
          <w:ilvl w:val="0"/>
          <w:numId w:val="136"/>
        </w:numPr>
        <w:tabs>
          <w:tab w:val="left" w:pos="-567"/>
          <w:tab w:val="left" w:pos="284"/>
        </w:tabs>
        <w:suppressAutoHyphens/>
        <w:spacing w:after="0"/>
        <w:ind w:left="284" w:hanging="284"/>
        <w:contextualSpacing/>
        <w:jc w:val="both"/>
        <w:rPr>
          <w:rFonts w:ascii="Times New Roman" w:eastAsia="Nimbus Roman No9 L" w:hAnsi="Times New Roman" w:cs="Times New Roman"/>
        </w:rPr>
      </w:pPr>
      <w:r w:rsidRPr="00751EA0">
        <w:rPr>
          <w:rFonts w:ascii="Times New Roman" w:hAnsi="Times New Roman" w:cs="Times New Roman"/>
        </w:rPr>
        <w:t>Zamawiający:</w:t>
      </w:r>
    </w:p>
    <w:p w14:paraId="1A8C9DA0" w14:textId="77777777" w:rsidR="00B07BDD" w:rsidRPr="00751EA0" w:rsidRDefault="00B07BDD" w:rsidP="00607ECF">
      <w:pPr>
        <w:spacing w:after="0"/>
        <w:ind w:left="284"/>
        <w:jc w:val="both"/>
        <w:rPr>
          <w:rFonts w:ascii="Times New Roman" w:hAnsi="Times New Roman" w:cs="Times New Roman"/>
        </w:rPr>
      </w:pPr>
      <w:r w:rsidRPr="00751EA0">
        <w:rPr>
          <w:rFonts w:ascii="Times New Roman" w:hAnsi="Times New Roman" w:cs="Times New Roman"/>
        </w:rPr>
        <w:t xml:space="preserve">a) zwróci zabezpieczenie w terminie 30 dni od dnia wykonania zamówienia i uznania przez Zamawiającego za należycie wykonane tj. po podpisaniu „Protokołem odbioru przedmiotu zamówienia” przez upoważnionego przedstawiciela ze strony Zamawiającego i Wykonawcy </w:t>
      </w:r>
      <w:r w:rsidRPr="00751EA0">
        <w:rPr>
          <w:rFonts w:ascii="Times New Roman" w:hAnsi="Times New Roman" w:cs="Times New Roman"/>
          <w:u w:val="single"/>
        </w:rPr>
        <w:t xml:space="preserve">w wysokości </w:t>
      </w:r>
      <w:r w:rsidRPr="00751EA0">
        <w:rPr>
          <w:rFonts w:ascii="Times New Roman" w:hAnsi="Times New Roman" w:cs="Times New Roman"/>
        </w:rPr>
        <w:t xml:space="preserve">- </w:t>
      </w:r>
      <w:r w:rsidRPr="00751EA0">
        <w:rPr>
          <w:rFonts w:ascii="Times New Roman" w:hAnsi="Times New Roman" w:cs="Times New Roman"/>
          <w:b/>
        </w:rPr>
        <w:t>70%,</w:t>
      </w:r>
    </w:p>
    <w:p w14:paraId="1F87B900" w14:textId="77777777" w:rsidR="00B07BDD" w:rsidRPr="00751EA0" w:rsidRDefault="00B07BDD" w:rsidP="00607ECF">
      <w:pPr>
        <w:spacing w:after="0"/>
        <w:ind w:left="284"/>
        <w:jc w:val="both"/>
        <w:rPr>
          <w:rFonts w:ascii="Times New Roman" w:hAnsi="Times New Roman" w:cs="Times New Roman"/>
        </w:rPr>
      </w:pPr>
      <w:r w:rsidRPr="00751EA0">
        <w:rPr>
          <w:rFonts w:ascii="Times New Roman" w:hAnsi="Times New Roman" w:cs="Times New Roman"/>
        </w:rPr>
        <w:lastRenderedPageBreak/>
        <w:t xml:space="preserve">b) pozostawi na zabezpieczenie roszczeń z tytułu rękojmi za wady lub gwarancji kwotę - </w:t>
      </w:r>
      <w:r w:rsidRPr="00751EA0">
        <w:rPr>
          <w:rFonts w:ascii="Times New Roman" w:hAnsi="Times New Roman" w:cs="Times New Roman"/>
          <w:b/>
        </w:rPr>
        <w:t xml:space="preserve">30% </w:t>
      </w:r>
      <w:r w:rsidRPr="00751EA0">
        <w:rPr>
          <w:rFonts w:ascii="Times New Roman" w:hAnsi="Times New Roman" w:cs="Times New Roman"/>
        </w:rPr>
        <w:t>wartości zabezpieczenia, którą zwróci nie później niż po upływie okresu 15 dni po upływie okresu rękojmi za wady lub gwarancji.</w:t>
      </w:r>
    </w:p>
    <w:p w14:paraId="34D0FF7B" w14:textId="77777777" w:rsidR="00B07BDD" w:rsidRPr="00751EA0" w:rsidRDefault="00B07BDD" w:rsidP="00607ECF">
      <w:pPr>
        <w:spacing w:after="0"/>
        <w:jc w:val="center"/>
        <w:rPr>
          <w:rFonts w:ascii="Times New Roman" w:hAnsi="Times New Roman" w:cs="Times New Roman"/>
          <w:b/>
        </w:rPr>
      </w:pPr>
      <w:r w:rsidRPr="00751EA0">
        <w:rPr>
          <w:rFonts w:ascii="Times New Roman" w:hAnsi="Times New Roman" w:cs="Times New Roman"/>
          <w:b/>
        </w:rPr>
        <w:t>§6</w:t>
      </w:r>
    </w:p>
    <w:p w14:paraId="50E5DA4A" w14:textId="77777777" w:rsidR="00B07BDD" w:rsidRPr="00751EA0" w:rsidRDefault="00B07BDD" w:rsidP="00885433">
      <w:pPr>
        <w:numPr>
          <w:ilvl w:val="0"/>
          <w:numId w:val="137"/>
        </w:numPr>
        <w:tabs>
          <w:tab w:val="clear" w:pos="360"/>
          <w:tab w:val="left" w:pos="-567"/>
          <w:tab w:val="num" w:pos="284"/>
          <w:tab w:val="num" w:pos="2160"/>
        </w:tabs>
        <w:suppressAutoHyphens/>
        <w:spacing w:after="0"/>
        <w:ind w:left="284"/>
        <w:contextualSpacing/>
        <w:jc w:val="both"/>
        <w:rPr>
          <w:rFonts w:ascii="Times New Roman" w:hAnsi="Times New Roman" w:cs="Times New Roman"/>
        </w:rPr>
      </w:pPr>
      <w:r w:rsidRPr="00751EA0">
        <w:rPr>
          <w:rFonts w:ascii="Times New Roman" w:hAnsi="Times New Roman" w:cs="Times New Roman"/>
        </w:rPr>
        <w:t>Wykonawca zobowiązuje się do należytego wykonywania obowiązków wynikających z niniejszej umowy w szczególności w zakresie sprawności funkcjonowania systemu stanowiącego przedmiot umowy przez cały okres obowiązywania umowy.</w:t>
      </w:r>
    </w:p>
    <w:p w14:paraId="1CF42319" w14:textId="77777777" w:rsidR="00B07BDD" w:rsidRPr="00751EA0" w:rsidRDefault="00B07BDD" w:rsidP="00885433">
      <w:pPr>
        <w:numPr>
          <w:ilvl w:val="0"/>
          <w:numId w:val="137"/>
        </w:numPr>
        <w:tabs>
          <w:tab w:val="clear" w:pos="360"/>
          <w:tab w:val="left" w:pos="-567"/>
          <w:tab w:val="num" w:pos="284"/>
          <w:tab w:val="num" w:pos="2160"/>
        </w:tabs>
        <w:suppressAutoHyphens/>
        <w:spacing w:after="0"/>
        <w:ind w:left="284"/>
        <w:contextualSpacing/>
        <w:jc w:val="both"/>
        <w:rPr>
          <w:rFonts w:ascii="Times New Roman" w:hAnsi="Times New Roman" w:cs="Times New Roman"/>
        </w:rPr>
      </w:pPr>
      <w:r w:rsidRPr="00751EA0">
        <w:rPr>
          <w:rFonts w:ascii="Times New Roman" w:hAnsi="Times New Roman" w:cs="Times New Roman"/>
        </w:rPr>
        <w:t>Wykonawca zapłaci na rzecz Zamawiającego następujący kary umowne:</w:t>
      </w:r>
    </w:p>
    <w:p w14:paraId="5CF3443B" w14:textId="77777777" w:rsidR="00B07BDD" w:rsidRPr="00B07BDD" w:rsidRDefault="00B07BDD" w:rsidP="00885433">
      <w:pPr>
        <w:numPr>
          <w:ilvl w:val="3"/>
          <w:numId w:val="182"/>
        </w:numPr>
        <w:tabs>
          <w:tab w:val="clear" w:pos="1695"/>
          <w:tab w:val="num" w:pos="567"/>
        </w:tabs>
        <w:spacing w:after="0"/>
        <w:ind w:left="567" w:hanging="283"/>
        <w:jc w:val="both"/>
        <w:rPr>
          <w:rFonts w:ascii="Times New Roman" w:hAnsi="Times New Roman" w:cs="Times New Roman"/>
          <w:bCs/>
        </w:rPr>
      </w:pPr>
      <w:r w:rsidRPr="00B07BDD">
        <w:rPr>
          <w:rFonts w:ascii="Times New Roman" w:hAnsi="Times New Roman" w:cs="Times New Roman"/>
          <w:bCs/>
        </w:rPr>
        <w:t xml:space="preserve">nieterminowe wykonanie przedmiotu Umowy polegające na przekroczeniu terminu wskazanego w § 3 ust. </w:t>
      </w:r>
      <w:r w:rsidR="00F60061">
        <w:rPr>
          <w:rFonts w:ascii="Times New Roman" w:hAnsi="Times New Roman" w:cs="Times New Roman"/>
          <w:bCs/>
        </w:rPr>
        <w:t>8</w:t>
      </w:r>
      <w:r w:rsidRPr="00B07BDD">
        <w:rPr>
          <w:rFonts w:ascii="Times New Roman" w:hAnsi="Times New Roman" w:cs="Times New Roman"/>
          <w:bCs/>
        </w:rPr>
        <w:t xml:space="preserve"> - w wysokości 2 % całkowitego wynagrodzenia umownego brutto, o którym mowa w § 2 ust. 1 Umowy, naliczanej za każdy rozpoczęty dzień zwłoki;</w:t>
      </w:r>
    </w:p>
    <w:p w14:paraId="7B8D7694" w14:textId="77777777" w:rsidR="00B07BDD" w:rsidRPr="00B07BDD" w:rsidRDefault="00B07BDD" w:rsidP="00885433">
      <w:pPr>
        <w:numPr>
          <w:ilvl w:val="3"/>
          <w:numId w:val="182"/>
        </w:numPr>
        <w:tabs>
          <w:tab w:val="clear" w:pos="1695"/>
          <w:tab w:val="num" w:pos="567"/>
        </w:tabs>
        <w:spacing w:after="0"/>
        <w:ind w:left="567" w:hanging="283"/>
        <w:jc w:val="both"/>
        <w:rPr>
          <w:rFonts w:ascii="Times New Roman" w:hAnsi="Times New Roman" w:cs="Times New Roman"/>
          <w:bCs/>
        </w:rPr>
      </w:pPr>
      <w:r w:rsidRPr="00B07BDD">
        <w:rPr>
          <w:rFonts w:ascii="Times New Roman" w:hAnsi="Times New Roman" w:cs="Times New Roman"/>
          <w:bCs/>
        </w:rPr>
        <w:t xml:space="preserve">niewykonanie lub nienależyte wykonanie przedmiotu Umowy - w wysokości 20 % całkowitego wynagrodzenia umownego brutto, o którym mowa w § </w:t>
      </w:r>
      <w:r w:rsidR="00FC7643">
        <w:rPr>
          <w:rFonts w:ascii="Times New Roman" w:hAnsi="Times New Roman" w:cs="Times New Roman"/>
          <w:bCs/>
        </w:rPr>
        <w:t>2</w:t>
      </w:r>
      <w:r w:rsidRPr="00B07BDD">
        <w:rPr>
          <w:rFonts w:ascii="Times New Roman" w:hAnsi="Times New Roman" w:cs="Times New Roman"/>
          <w:bCs/>
        </w:rPr>
        <w:t xml:space="preserve"> ust. 1 Umowy, naliczanej za każdy przypadek;</w:t>
      </w:r>
    </w:p>
    <w:p w14:paraId="7D0B0239" w14:textId="77777777" w:rsidR="00B07BDD" w:rsidRPr="00B07BDD" w:rsidRDefault="00B07BDD" w:rsidP="00885433">
      <w:pPr>
        <w:numPr>
          <w:ilvl w:val="3"/>
          <w:numId w:val="182"/>
        </w:numPr>
        <w:tabs>
          <w:tab w:val="clear" w:pos="1695"/>
          <w:tab w:val="num" w:pos="567"/>
        </w:tabs>
        <w:spacing w:after="0"/>
        <w:ind w:left="567" w:hanging="283"/>
        <w:jc w:val="both"/>
        <w:rPr>
          <w:rFonts w:ascii="Times New Roman" w:hAnsi="Times New Roman" w:cs="Times New Roman"/>
          <w:bCs/>
        </w:rPr>
      </w:pPr>
      <w:r w:rsidRPr="00B07BDD">
        <w:rPr>
          <w:rFonts w:ascii="Times New Roman" w:hAnsi="Times New Roman" w:cs="Times New Roman"/>
          <w:bCs/>
        </w:rPr>
        <w:t>za zwłokę w usunięciu wad stwierdzonych w okresie gwarancji lub rękojmi w przedmiocie umowy w terminie, o którym mowa w § 3 ust. 4 oraz w wysokości 0,1 % wynagrodzenia brutto określonego w §2 ust 1 za każdy rozpoczęty dzień zwłoki, w usunięciu wady</w:t>
      </w:r>
    </w:p>
    <w:p w14:paraId="2A614BA8" w14:textId="11FA0D52" w:rsidR="00B07BDD" w:rsidRPr="00B07BDD" w:rsidRDefault="00B07BDD" w:rsidP="00885433">
      <w:pPr>
        <w:numPr>
          <w:ilvl w:val="3"/>
          <w:numId w:val="182"/>
        </w:numPr>
        <w:tabs>
          <w:tab w:val="clear" w:pos="1695"/>
          <w:tab w:val="num" w:pos="567"/>
        </w:tabs>
        <w:spacing w:after="0"/>
        <w:ind w:left="567" w:hanging="283"/>
        <w:jc w:val="both"/>
        <w:rPr>
          <w:rFonts w:ascii="Times New Roman" w:hAnsi="Times New Roman" w:cs="Times New Roman"/>
          <w:bCs/>
        </w:rPr>
      </w:pPr>
      <w:r w:rsidRPr="00B07BDD">
        <w:rPr>
          <w:rFonts w:ascii="Times New Roman" w:hAnsi="Times New Roman" w:cs="Times New Roman"/>
          <w:bCs/>
        </w:rPr>
        <w:t xml:space="preserve">za brak sprawności przedmiotu zamówienia w wysokości 0,05 % wynagrodzenia brutto określonego w § 2 ust. 1, za każdą rozpoczętą godzinę niesprawności, licząc </w:t>
      </w:r>
      <w:r w:rsidR="00FC7643" w:rsidRPr="004F6A20">
        <w:rPr>
          <w:rFonts w:ascii="Times New Roman" w:hAnsi="Times New Roman" w:cs="Times New Roman"/>
          <w:bCs/>
        </w:rPr>
        <w:t xml:space="preserve">od </w:t>
      </w:r>
      <w:r w:rsidR="007D5913">
        <w:rPr>
          <w:rFonts w:ascii="Times New Roman" w:hAnsi="Times New Roman" w:cs="Times New Roman"/>
          <w:bCs/>
        </w:rPr>
        <w:t>73 godzin od zgłoszenia</w:t>
      </w:r>
      <w:r w:rsidR="00FC7643" w:rsidRPr="004F6A20">
        <w:rPr>
          <w:rFonts w:ascii="Times New Roman" w:hAnsi="Times New Roman" w:cs="Times New Roman"/>
          <w:bCs/>
        </w:rPr>
        <w:t xml:space="preserve"> niesprawności</w:t>
      </w:r>
      <w:r w:rsidRPr="00B07BDD">
        <w:rPr>
          <w:rFonts w:ascii="Times New Roman" w:hAnsi="Times New Roman" w:cs="Times New Roman"/>
          <w:bCs/>
        </w:rPr>
        <w:t xml:space="preserve"> przy pomocy (poczty elektronicznej/ platformy elektronicznej, inne ………………………);</w:t>
      </w:r>
    </w:p>
    <w:p w14:paraId="71A024C0" w14:textId="77777777" w:rsidR="00B07BDD" w:rsidRPr="00B07BDD" w:rsidRDefault="00B07BDD" w:rsidP="00885433">
      <w:pPr>
        <w:numPr>
          <w:ilvl w:val="3"/>
          <w:numId w:val="182"/>
        </w:numPr>
        <w:tabs>
          <w:tab w:val="clear" w:pos="1695"/>
          <w:tab w:val="num" w:pos="567"/>
        </w:tabs>
        <w:spacing w:after="0"/>
        <w:ind w:left="567" w:hanging="283"/>
        <w:jc w:val="both"/>
        <w:rPr>
          <w:rFonts w:ascii="Times New Roman" w:hAnsi="Times New Roman" w:cs="Times New Roman"/>
          <w:bCs/>
        </w:rPr>
      </w:pPr>
      <w:r w:rsidRPr="00B07BDD">
        <w:rPr>
          <w:rFonts w:ascii="Times New Roman" w:hAnsi="Times New Roman" w:cs="Times New Roman"/>
          <w:bCs/>
        </w:rPr>
        <w:t>za nieprzedłożenie Raportów, o których mowa w par § 3 ust. 9 niniejszej umowy spowoduje naliczenie kary umownej w wysokości 1 000,00 zł.</w:t>
      </w:r>
    </w:p>
    <w:p w14:paraId="27AEC6D9" w14:textId="77777777" w:rsidR="00B07BDD" w:rsidRPr="00751EA0" w:rsidRDefault="00B07BDD" w:rsidP="00885433">
      <w:pPr>
        <w:numPr>
          <w:ilvl w:val="0"/>
          <w:numId w:val="137"/>
        </w:numPr>
        <w:tabs>
          <w:tab w:val="clear" w:pos="360"/>
          <w:tab w:val="left" w:pos="-567"/>
          <w:tab w:val="num" w:pos="284"/>
          <w:tab w:val="num" w:pos="2160"/>
        </w:tabs>
        <w:suppressAutoHyphens/>
        <w:spacing w:after="0"/>
        <w:ind w:left="284"/>
        <w:contextualSpacing/>
        <w:jc w:val="both"/>
        <w:rPr>
          <w:rFonts w:ascii="Times New Roman" w:hAnsi="Times New Roman" w:cs="Times New Roman"/>
        </w:rPr>
      </w:pPr>
      <w:r w:rsidRPr="00751EA0">
        <w:rPr>
          <w:rFonts w:ascii="Times New Roman" w:hAnsi="Times New Roman" w:cs="Times New Roman"/>
        </w:rPr>
        <w:t>Kwoty z tytułu Kary umownej są płatne w terminie 7 dni od dnia wezwania Wykonawcy do ich zapłaty. W przypadku, w którym płatność kwot kary umownej nie zostanie dokonana w powyższym terminie Wykonawca wyraża zgodę na ewentualne potrącenie kwot naliczonych kar umownych z przysługującego mu wynagrodzenia, poprzez zmniejszenie zapłaty z wystawionych przez Wykonawcę faktur VAT.</w:t>
      </w:r>
    </w:p>
    <w:p w14:paraId="770F384A" w14:textId="77777777" w:rsidR="00B07BDD" w:rsidRPr="00B07BDD" w:rsidRDefault="00B07BDD" w:rsidP="00885433">
      <w:pPr>
        <w:numPr>
          <w:ilvl w:val="0"/>
          <w:numId w:val="137"/>
        </w:numPr>
        <w:tabs>
          <w:tab w:val="clear" w:pos="360"/>
          <w:tab w:val="left" w:pos="-567"/>
          <w:tab w:val="num" w:pos="284"/>
          <w:tab w:val="num" w:pos="2160"/>
        </w:tabs>
        <w:suppressAutoHyphens/>
        <w:spacing w:after="0"/>
        <w:ind w:left="284"/>
        <w:contextualSpacing/>
        <w:jc w:val="both"/>
        <w:rPr>
          <w:rFonts w:ascii="Times New Roman" w:hAnsi="Times New Roman" w:cs="Times New Roman"/>
        </w:rPr>
      </w:pPr>
      <w:r w:rsidRPr="00B07BDD">
        <w:rPr>
          <w:rFonts w:ascii="Times New Roman" w:hAnsi="Times New Roman" w:cs="Times New Roman"/>
        </w:rPr>
        <w:t>Jeżeli kara umowna nie pokrywa poniesionej szkody, a także w przypadku, gdy szkoda powstała z przyczyn, dla których nie zastrzeżono kary umownej, Zamawiający może dochodzić odszkodowania uzupełniającego do wysokości rzeczywiście poniesionej straty i utraconych korzyści na zasadach ogólnych określonych w Kodeksie Cywilnym.</w:t>
      </w:r>
    </w:p>
    <w:p w14:paraId="1DEF5756" w14:textId="77777777" w:rsidR="00B07BDD" w:rsidRPr="00751EA0" w:rsidRDefault="00B07BDD" w:rsidP="00885433">
      <w:pPr>
        <w:numPr>
          <w:ilvl w:val="0"/>
          <w:numId w:val="137"/>
        </w:numPr>
        <w:tabs>
          <w:tab w:val="clear" w:pos="360"/>
          <w:tab w:val="left" w:pos="-567"/>
          <w:tab w:val="num" w:pos="284"/>
          <w:tab w:val="num" w:pos="2160"/>
        </w:tabs>
        <w:suppressAutoHyphens/>
        <w:spacing w:after="0"/>
        <w:ind w:left="284"/>
        <w:contextualSpacing/>
        <w:jc w:val="both"/>
        <w:rPr>
          <w:rFonts w:ascii="Times New Roman" w:hAnsi="Times New Roman" w:cs="Times New Roman"/>
        </w:rPr>
      </w:pPr>
      <w:r w:rsidRPr="00751EA0">
        <w:rPr>
          <w:rFonts w:ascii="Times New Roman" w:hAnsi="Times New Roman" w:cs="Times New Roman"/>
        </w:rPr>
        <w:t>Maksymalna wysokość kar umownych nie może przekroczyć 30 % wynagrodzenia brutto określonego w § 2 ust. 1</w:t>
      </w:r>
    </w:p>
    <w:p w14:paraId="01F639D0" w14:textId="77777777" w:rsidR="00B07BDD" w:rsidRPr="00751EA0" w:rsidRDefault="00B07BDD" w:rsidP="00607ECF">
      <w:pPr>
        <w:spacing w:after="0"/>
        <w:jc w:val="center"/>
        <w:rPr>
          <w:rFonts w:ascii="Times New Roman" w:hAnsi="Times New Roman" w:cs="Times New Roman"/>
          <w:b/>
        </w:rPr>
      </w:pPr>
      <w:r w:rsidRPr="00751EA0">
        <w:rPr>
          <w:rFonts w:ascii="Times New Roman" w:hAnsi="Times New Roman" w:cs="Times New Roman"/>
          <w:b/>
        </w:rPr>
        <w:t>§ 7</w:t>
      </w:r>
    </w:p>
    <w:p w14:paraId="5E14A38C" w14:textId="77777777" w:rsidR="00B07BDD" w:rsidRPr="00216490" w:rsidRDefault="00B07BDD" w:rsidP="00885433">
      <w:pPr>
        <w:numPr>
          <w:ilvl w:val="0"/>
          <w:numId w:val="139"/>
        </w:numPr>
        <w:tabs>
          <w:tab w:val="clear" w:pos="360"/>
          <w:tab w:val="left" w:pos="-567"/>
          <w:tab w:val="num" w:pos="284"/>
          <w:tab w:val="num" w:pos="2160"/>
        </w:tabs>
        <w:suppressAutoHyphens/>
        <w:spacing w:after="0"/>
        <w:ind w:left="284"/>
        <w:contextualSpacing/>
        <w:jc w:val="both"/>
        <w:rPr>
          <w:rFonts w:ascii="Times New Roman" w:hAnsi="Times New Roman" w:cs="Times New Roman"/>
        </w:rPr>
      </w:pPr>
      <w:r w:rsidRPr="00751EA0">
        <w:rPr>
          <w:rFonts w:ascii="Times New Roman" w:hAnsi="Times New Roman" w:cs="Times New Roman"/>
        </w:rPr>
        <w:t xml:space="preserve">Wykonawca zapewnia przez cały okres obowiązywania Umowy stałą sprawność całości przedmiotu zamówienia i zapewnia w cenie oferty naprawę wszelkich wad stwierdzonych przez Zamawiającego w trakcie eksploatacji </w:t>
      </w:r>
      <w:r w:rsidRPr="00216490">
        <w:rPr>
          <w:rFonts w:ascii="Times New Roman" w:hAnsi="Times New Roman" w:cs="Times New Roman"/>
        </w:rPr>
        <w:t xml:space="preserve">lub wykrytych przez samego Wykonawcę. Za wadę uważa się wszelką niezdolność programu do realizacji funkcji zgodnie z założeniami systemu oraz brak kompatybilności systemów, o ile wada nie jest spowodowana przez: </w:t>
      </w:r>
    </w:p>
    <w:p w14:paraId="58D31A89" w14:textId="77777777" w:rsidR="00B07BDD" w:rsidRPr="00216490" w:rsidRDefault="00B07BDD" w:rsidP="00885433">
      <w:pPr>
        <w:numPr>
          <w:ilvl w:val="2"/>
          <w:numId w:val="138"/>
        </w:numPr>
        <w:spacing w:after="0"/>
        <w:jc w:val="both"/>
        <w:rPr>
          <w:rFonts w:ascii="Times New Roman" w:eastAsia="Nimbus Roman No9 L" w:hAnsi="Times New Roman" w:cs="Times New Roman"/>
        </w:rPr>
      </w:pPr>
      <w:r w:rsidRPr="00216490">
        <w:rPr>
          <w:rFonts w:ascii="Times New Roman" w:hAnsi="Times New Roman" w:cs="Times New Roman"/>
        </w:rPr>
        <w:t>wady komputera będącego własnością Zamawiającego;</w:t>
      </w:r>
    </w:p>
    <w:p w14:paraId="35ADE119" w14:textId="77777777" w:rsidR="00B07BDD" w:rsidRPr="00216490" w:rsidRDefault="00B07BDD" w:rsidP="00885433">
      <w:pPr>
        <w:numPr>
          <w:ilvl w:val="2"/>
          <w:numId w:val="138"/>
        </w:numPr>
        <w:spacing w:after="0"/>
        <w:jc w:val="both"/>
        <w:rPr>
          <w:rFonts w:ascii="Times New Roman" w:eastAsia="Nimbus Roman No9 L" w:hAnsi="Times New Roman" w:cs="Times New Roman"/>
        </w:rPr>
      </w:pPr>
      <w:r w:rsidRPr="00216490">
        <w:rPr>
          <w:rFonts w:ascii="Times New Roman" w:hAnsi="Times New Roman" w:cs="Times New Roman"/>
        </w:rPr>
        <w:t>użytkowanie systemu przez osoby niepowołane;</w:t>
      </w:r>
    </w:p>
    <w:p w14:paraId="6AA14210" w14:textId="77777777" w:rsidR="00B07BDD" w:rsidRPr="00216490" w:rsidRDefault="00B07BDD" w:rsidP="00885433">
      <w:pPr>
        <w:numPr>
          <w:ilvl w:val="2"/>
          <w:numId w:val="138"/>
        </w:numPr>
        <w:spacing w:after="0"/>
        <w:jc w:val="both"/>
        <w:rPr>
          <w:rFonts w:ascii="Times New Roman" w:hAnsi="Times New Roman" w:cs="Times New Roman"/>
        </w:rPr>
      </w:pPr>
      <w:r w:rsidRPr="00216490">
        <w:rPr>
          <w:rFonts w:ascii="Times New Roman" w:hAnsi="Times New Roman" w:cs="Times New Roman"/>
        </w:rPr>
        <w:t>działanie wirusów komputerowych.</w:t>
      </w:r>
    </w:p>
    <w:p w14:paraId="477052AD" w14:textId="77777777" w:rsidR="00B07BDD" w:rsidRPr="00216490" w:rsidRDefault="00B07BDD" w:rsidP="00607ECF">
      <w:pPr>
        <w:tabs>
          <w:tab w:val="left" w:pos="-567"/>
          <w:tab w:val="num" w:pos="284"/>
          <w:tab w:val="num" w:pos="2160"/>
        </w:tabs>
        <w:suppressAutoHyphens/>
        <w:spacing w:after="0"/>
        <w:ind w:left="284"/>
        <w:contextualSpacing/>
        <w:jc w:val="both"/>
        <w:rPr>
          <w:rFonts w:ascii="Times New Roman" w:hAnsi="Times New Roman" w:cs="Times New Roman"/>
        </w:rPr>
      </w:pPr>
      <w:r w:rsidRPr="00216490">
        <w:rPr>
          <w:rFonts w:ascii="Times New Roman" w:hAnsi="Times New Roman" w:cs="Times New Roman"/>
        </w:rPr>
        <w:t>Przez stałą sprawność Zamawiający rozumie dostęp do wszystkich funkcji systemu zawartych w Załączniku Nr 1 do Umowy oraz kompatybilność z pozostałymi systemami zamawiającego.</w:t>
      </w:r>
    </w:p>
    <w:p w14:paraId="3B20A225" w14:textId="77777777" w:rsidR="00FC7643" w:rsidRDefault="00B07BDD" w:rsidP="00885433">
      <w:pPr>
        <w:numPr>
          <w:ilvl w:val="0"/>
          <w:numId w:val="139"/>
        </w:numPr>
        <w:tabs>
          <w:tab w:val="clear" w:pos="360"/>
          <w:tab w:val="left" w:pos="-567"/>
          <w:tab w:val="num" w:pos="284"/>
          <w:tab w:val="num" w:pos="2160"/>
        </w:tabs>
        <w:suppressAutoHyphens/>
        <w:spacing w:after="0"/>
        <w:ind w:left="284"/>
        <w:contextualSpacing/>
        <w:jc w:val="both"/>
        <w:rPr>
          <w:rFonts w:ascii="Times New Roman" w:hAnsi="Times New Roman" w:cs="Times New Roman"/>
        </w:rPr>
      </w:pPr>
      <w:r w:rsidRPr="00216490">
        <w:rPr>
          <w:rFonts w:ascii="Times New Roman" w:hAnsi="Times New Roman" w:cs="Times New Roman"/>
        </w:rPr>
        <w:t xml:space="preserve">Wykonawca oświadcza i gwarantuje, że utwory wytworzone w ramach korzystania z przedmiotu Umowy i dostarczone Oprogramowanie oraz korzystanie z nich przez Zamawiającego lub inne osoby zgodnie z </w:t>
      </w:r>
    </w:p>
    <w:p w14:paraId="6DF94379" w14:textId="77777777" w:rsidR="00FC7643" w:rsidRDefault="00FC7643" w:rsidP="00FC7643">
      <w:pPr>
        <w:tabs>
          <w:tab w:val="left" w:pos="-567"/>
          <w:tab w:val="num" w:pos="2160"/>
        </w:tabs>
        <w:suppressAutoHyphens/>
        <w:spacing w:after="0"/>
        <w:ind w:left="284"/>
        <w:contextualSpacing/>
        <w:jc w:val="both"/>
        <w:rPr>
          <w:rFonts w:ascii="Times New Roman" w:hAnsi="Times New Roman" w:cs="Times New Roman"/>
        </w:rPr>
      </w:pPr>
    </w:p>
    <w:p w14:paraId="0E9E7797" w14:textId="77777777" w:rsidR="00FC7643" w:rsidRDefault="00FC7643" w:rsidP="00FC7643">
      <w:pPr>
        <w:tabs>
          <w:tab w:val="left" w:pos="-567"/>
          <w:tab w:val="num" w:pos="2160"/>
        </w:tabs>
        <w:suppressAutoHyphens/>
        <w:spacing w:after="0"/>
        <w:ind w:left="284"/>
        <w:contextualSpacing/>
        <w:jc w:val="both"/>
        <w:rPr>
          <w:rFonts w:ascii="Times New Roman" w:hAnsi="Times New Roman" w:cs="Times New Roman"/>
        </w:rPr>
      </w:pPr>
    </w:p>
    <w:p w14:paraId="705E8E6E" w14:textId="77777777" w:rsidR="00FC7643" w:rsidRDefault="00FC7643" w:rsidP="00FC7643">
      <w:pPr>
        <w:tabs>
          <w:tab w:val="left" w:pos="-567"/>
          <w:tab w:val="num" w:pos="2160"/>
        </w:tabs>
        <w:suppressAutoHyphens/>
        <w:spacing w:after="0"/>
        <w:ind w:left="284"/>
        <w:contextualSpacing/>
        <w:jc w:val="both"/>
        <w:rPr>
          <w:rFonts w:ascii="Times New Roman" w:hAnsi="Times New Roman" w:cs="Times New Roman"/>
        </w:rPr>
      </w:pPr>
    </w:p>
    <w:p w14:paraId="768B031A" w14:textId="77777777" w:rsidR="00B07BDD" w:rsidRPr="00216490" w:rsidRDefault="00B07BDD" w:rsidP="00FC7643">
      <w:pPr>
        <w:tabs>
          <w:tab w:val="left" w:pos="-567"/>
          <w:tab w:val="num" w:pos="2160"/>
        </w:tabs>
        <w:suppressAutoHyphens/>
        <w:spacing w:after="0"/>
        <w:ind w:left="284"/>
        <w:contextualSpacing/>
        <w:jc w:val="both"/>
        <w:rPr>
          <w:rFonts w:ascii="Times New Roman" w:hAnsi="Times New Roman" w:cs="Times New Roman"/>
        </w:rPr>
      </w:pPr>
      <w:r w:rsidRPr="00216490">
        <w:rPr>
          <w:rFonts w:ascii="Times New Roman" w:hAnsi="Times New Roman" w:cs="Times New Roman"/>
        </w:rPr>
        <w:t>Umową, nie będą naruszać praw własności intelektualnej osób trzecich, w tym praw autorskich, patentów, ani praw do baz danych.</w:t>
      </w:r>
    </w:p>
    <w:p w14:paraId="4E02E113" w14:textId="77777777" w:rsidR="00B07BDD" w:rsidRPr="00751EA0" w:rsidRDefault="00B07BDD" w:rsidP="00885433">
      <w:pPr>
        <w:numPr>
          <w:ilvl w:val="0"/>
          <w:numId w:val="139"/>
        </w:numPr>
        <w:tabs>
          <w:tab w:val="clear" w:pos="360"/>
          <w:tab w:val="left" w:pos="-567"/>
          <w:tab w:val="num" w:pos="284"/>
          <w:tab w:val="num" w:pos="2160"/>
        </w:tabs>
        <w:suppressAutoHyphens/>
        <w:spacing w:after="0"/>
        <w:ind w:left="284"/>
        <w:contextualSpacing/>
        <w:jc w:val="both"/>
        <w:rPr>
          <w:rFonts w:ascii="Times New Roman" w:hAnsi="Times New Roman" w:cs="Times New Roman"/>
        </w:rPr>
      </w:pPr>
      <w:r w:rsidRPr="00751EA0">
        <w:rPr>
          <w:rFonts w:ascii="Times New Roman" w:hAnsi="Times New Roman" w:cs="Times New Roman"/>
        </w:rPr>
        <w:t>Wykonawca oświadcza, że:</w:t>
      </w:r>
    </w:p>
    <w:p w14:paraId="5F816DA4" w14:textId="77777777" w:rsidR="00B07BDD" w:rsidRPr="00751EA0" w:rsidRDefault="00B07BDD" w:rsidP="00885433">
      <w:pPr>
        <w:pStyle w:val="Lista"/>
        <w:numPr>
          <w:ilvl w:val="0"/>
          <w:numId w:val="155"/>
        </w:numPr>
        <w:spacing w:after="0"/>
        <w:ind w:left="709"/>
        <w:jc w:val="both"/>
        <w:rPr>
          <w:rFonts w:ascii="Times New Roman" w:hAnsi="Times New Roman" w:cs="Times New Roman"/>
        </w:rPr>
      </w:pPr>
      <w:r w:rsidRPr="00751EA0">
        <w:rPr>
          <w:rFonts w:ascii="Times New Roman" w:hAnsi="Times New Roman" w:cs="Times New Roman"/>
        </w:rPr>
        <w:t>wszelkie prawa do Systemu, poszczególnych obszarów funkcjonalnych Systemu, w szczególności prawa autorskie i prawa własności przemysłowej należą do Wykonawcy lub Wykonawca posiada prawo do dysponowania nimi,</w:t>
      </w:r>
    </w:p>
    <w:p w14:paraId="03582152" w14:textId="77777777" w:rsidR="00B07BDD" w:rsidRPr="00751EA0" w:rsidRDefault="00B07BDD" w:rsidP="00885433">
      <w:pPr>
        <w:pStyle w:val="Lista"/>
        <w:numPr>
          <w:ilvl w:val="0"/>
          <w:numId w:val="155"/>
        </w:numPr>
        <w:spacing w:after="0"/>
        <w:ind w:left="709"/>
        <w:jc w:val="both"/>
        <w:rPr>
          <w:rFonts w:ascii="Times New Roman" w:hAnsi="Times New Roman" w:cs="Times New Roman"/>
        </w:rPr>
      </w:pPr>
      <w:r w:rsidRPr="00751EA0">
        <w:rPr>
          <w:rFonts w:ascii="Times New Roman" w:hAnsi="Times New Roman" w:cs="Times New Roman"/>
        </w:rPr>
        <w:t>wszelkie prawa do nowych wersji, modyfikacji, aktualizacji i innych zmian Systemu, poszczególnych obszarów funkcjonalnych Systemu będą przysługiwały Wykonawcy lub Wykonawca będzie posiadał prawo do dysponowania nimi i będzie je udostępniała Zamawiającemu w ramach licencji, które zostały wdrożone</w:t>
      </w:r>
    </w:p>
    <w:p w14:paraId="6702FA1D" w14:textId="77777777" w:rsidR="00B07BDD" w:rsidRPr="00751EA0" w:rsidRDefault="00B07BDD" w:rsidP="00885433">
      <w:pPr>
        <w:pStyle w:val="Lista"/>
        <w:numPr>
          <w:ilvl w:val="0"/>
          <w:numId w:val="155"/>
        </w:numPr>
        <w:spacing w:after="0"/>
        <w:ind w:left="709"/>
        <w:jc w:val="both"/>
        <w:rPr>
          <w:rFonts w:ascii="Times New Roman" w:hAnsi="Times New Roman" w:cs="Times New Roman"/>
        </w:rPr>
      </w:pPr>
      <w:r w:rsidRPr="00751EA0">
        <w:rPr>
          <w:rFonts w:ascii="Times New Roman" w:hAnsi="Times New Roman" w:cs="Times New Roman"/>
        </w:rPr>
        <w:t>nie istnieją i nie będą istnieć w przyszłości żadne przeszkody prawne lub faktyczne uniemożliwiające lub ograniczające możliwość udzielenia Zamawiającemu licencji, a także z nowych wersji, modyfikacji, aktualizacji i innych zmian Systemu.</w:t>
      </w:r>
    </w:p>
    <w:p w14:paraId="784214A1" w14:textId="77777777" w:rsidR="00B07BDD" w:rsidRPr="00751EA0" w:rsidRDefault="00B07BDD" w:rsidP="00885433">
      <w:pPr>
        <w:numPr>
          <w:ilvl w:val="0"/>
          <w:numId w:val="139"/>
        </w:numPr>
        <w:tabs>
          <w:tab w:val="clear" w:pos="360"/>
          <w:tab w:val="left" w:pos="-567"/>
          <w:tab w:val="num" w:pos="284"/>
          <w:tab w:val="num" w:pos="2160"/>
        </w:tabs>
        <w:suppressAutoHyphens/>
        <w:spacing w:after="0"/>
        <w:ind w:left="284"/>
        <w:contextualSpacing/>
        <w:jc w:val="both"/>
        <w:rPr>
          <w:rFonts w:ascii="Times New Roman" w:hAnsi="Times New Roman" w:cs="Times New Roman"/>
        </w:rPr>
      </w:pPr>
      <w:r w:rsidRPr="00751EA0">
        <w:rPr>
          <w:rFonts w:ascii="Times New Roman" w:hAnsi="Times New Roman" w:cs="Times New Roman"/>
        </w:rPr>
        <w:t>Wykonawca udziela Zamawiającemu licencji, a w obszarach, w których Wykonawca nie posiada majątkowego prawa autorskiego – dalszej licencji (sublicencji), na korzystnie z Systemu, z poszczególnych obszarów funkcjonalnych Systemu na następujących polach eksploatacji:</w:t>
      </w:r>
    </w:p>
    <w:p w14:paraId="1A1E6C7C" w14:textId="77777777" w:rsidR="00B07BDD" w:rsidRPr="00751EA0" w:rsidRDefault="00B07BDD" w:rsidP="00885433">
      <w:pPr>
        <w:pStyle w:val="Lista"/>
        <w:numPr>
          <w:ilvl w:val="0"/>
          <w:numId w:val="156"/>
        </w:numPr>
        <w:spacing w:after="0"/>
        <w:ind w:left="709"/>
        <w:jc w:val="both"/>
        <w:rPr>
          <w:rFonts w:ascii="Times New Roman" w:hAnsi="Times New Roman" w:cs="Times New Roman"/>
        </w:rPr>
      </w:pPr>
      <w:r w:rsidRPr="00751EA0">
        <w:rPr>
          <w:rFonts w:ascii="Times New Roman" w:hAnsi="Times New Roman" w:cs="Times New Roman"/>
        </w:rPr>
        <w:t>korzystnie z wszystkich funkcjonalności Systemu, wszystkich funkcjonalności poszczególnych obszarów funkcjonalnych Systemu bez ponoszenia dodatkowych opłat oraz bez jakichkolwiek ograniczeń,</w:t>
      </w:r>
    </w:p>
    <w:p w14:paraId="1C349E9A" w14:textId="77777777" w:rsidR="00B07BDD" w:rsidRPr="00751EA0" w:rsidRDefault="00B07BDD" w:rsidP="00885433">
      <w:pPr>
        <w:pStyle w:val="Lista"/>
        <w:numPr>
          <w:ilvl w:val="0"/>
          <w:numId w:val="156"/>
        </w:numPr>
        <w:spacing w:after="0"/>
        <w:ind w:left="709"/>
        <w:jc w:val="both"/>
        <w:rPr>
          <w:rFonts w:ascii="Times New Roman" w:hAnsi="Times New Roman" w:cs="Times New Roman"/>
        </w:rPr>
      </w:pPr>
      <w:r w:rsidRPr="00751EA0">
        <w:rPr>
          <w:rFonts w:ascii="Times New Roman" w:hAnsi="Times New Roman" w:cs="Times New Roman"/>
        </w:rPr>
        <w:t xml:space="preserve">instalowanie, deinstalowanie, uruchamianie, odtwarzanie, wyświetlanie, przechowywanie, stosowanie Systemu, poszczególnych obszarów funkcjonalnych Systemu, </w:t>
      </w:r>
    </w:p>
    <w:p w14:paraId="29B52D59" w14:textId="77777777" w:rsidR="00B07BDD" w:rsidRPr="00751EA0" w:rsidRDefault="00B07BDD" w:rsidP="00885433">
      <w:pPr>
        <w:pStyle w:val="Lista"/>
        <w:numPr>
          <w:ilvl w:val="0"/>
          <w:numId w:val="156"/>
        </w:numPr>
        <w:spacing w:after="0"/>
        <w:ind w:left="709"/>
        <w:jc w:val="both"/>
        <w:rPr>
          <w:rFonts w:ascii="Times New Roman" w:hAnsi="Times New Roman" w:cs="Times New Roman"/>
        </w:rPr>
      </w:pPr>
      <w:r w:rsidRPr="00751EA0">
        <w:rPr>
          <w:rFonts w:ascii="Times New Roman" w:hAnsi="Times New Roman" w:cs="Times New Roman"/>
        </w:rPr>
        <w:t>korzystanie z nowych wersji, aktualizacji i innych zamian Systemu, poszczególnych obszarów funkcjonalnych Systemu wydanych w okresie gwarancji</w:t>
      </w:r>
    </w:p>
    <w:p w14:paraId="26997A0A" w14:textId="77777777" w:rsidR="00B07BDD" w:rsidRPr="00751EA0" w:rsidRDefault="00B07BDD" w:rsidP="00885433">
      <w:pPr>
        <w:pStyle w:val="Lista"/>
        <w:numPr>
          <w:ilvl w:val="0"/>
          <w:numId w:val="156"/>
        </w:numPr>
        <w:spacing w:after="0"/>
        <w:ind w:left="709"/>
        <w:jc w:val="both"/>
        <w:rPr>
          <w:rFonts w:ascii="Times New Roman" w:hAnsi="Times New Roman" w:cs="Times New Roman"/>
        </w:rPr>
      </w:pPr>
      <w:r w:rsidRPr="00751EA0">
        <w:rPr>
          <w:rFonts w:ascii="Times New Roman" w:hAnsi="Times New Roman" w:cs="Times New Roman"/>
        </w:rPr>
        <w:t>sporządzania kopii zapasowych Systemu, poszczególnych obszarów funkcjonalnych Systemu.</w:t>
      </w:r>
    </w:p>
    <w:p w14:paraId="68EB88C7" w14:textId="77777777" w:rsidR="00B07BDD" w:rsidRPr="00751EA0" w:rsidRDefault="00B07BDD" w:rsidP="00885433">
      <w:pPr>
        <w:numPr>
          <w:ilvl w:val="0"/>
          <w:numId w:val="139"/>
        </w:numPr>
        <w:tabs>
          <w:tab w:val="clear" w:pos="360"/>
          <w:tab w:val="left" w:pos="-567"/>
          <w:tab w:val="num" w:pos="284"/>
          <w:tab w:val="num" w:pos="2160"/>
        </w:tabs>
        <w:suppressAutoHyphens/>
        <w:spacing w:after="0"/>
        <w:ind w:left="284"/>
        <w:contextualSpacing/>
        <w:jc w:val="both"/>
        <w:rPr>
          <w:rFonts w:ascii="Times New Roman" w:hAnsi="Times New Roman" w:cs="Times New Roman"/>
        </w:rPr>
      </w:pPr>
      <w:r w:rsidRPr="00751EA0">
        <w:rPr>
          <w:rFonts w:ascii="Times New Roman" w:hAnsi="Times New Roman" w:cs="Times New Roman"/>
        </w:rPr>
        <w:t>Licencja / sublicencja jest udzielana na czas nieokreślony.</w:t>
      </w:r>
    </w:p>
    <w:p w14:paraId="2EEB2E82" w14:textId="77777777" w:rsidR="00B07BDD" w:rsidRPr="00751EA0" w:rsidRDefault="00B07BDD" w:rsidP="00885433">
      <w:pPr>
        <w:numPr>
          <w:ilvl w:val="0"/>
          <w:numId w:val="139"/>
        </w:numPr>
        <w:tabs>
          <w:tab w:val="clear" w:pos="360"/>
          <w:tab w:val="left" w:pos="-567"/>
          <w:tab w:val="num" w:pos="284"/>
          <w:tab w:val="num" w:pos="2160"/>
        </w:tabs>
        <w:suppressAutoHyphens/>
        <w:spacing w:after="0"/>
        <w:ind w:left="284"/>
        <w:contextualSpacing/>
        <w:jc w:val="both"/>
        <w:rPr>
          <w:rFonts w:ascii="Times New Roman" w:hAnsi="Times New Roman" w:cs="Times New Roman"/>
        </w:rPr>
      </w:pPr>
      <w:r w:rsidRPr="00751EA0">
        <w:rPr>
          <w:rFonts w:ascii="Times New Roman" w:hAnsi="Times New Roman" w:cs="Times New Roman"/>
        </w:rPr>
        <w:t>Licencja / sublicencja ma charakter niewyłączny, bezterminowy, odpłatny - w ramach wynagrodzenia, o którym mowa w § 2 ust. 1 Umowy, z możliwością tworzenia nieograniczonej liczby kont użytkownika w Systemie. Sublicencja udzielona jest wyłącznie w zakresie, w jakim Wykonawca dysponuje tym prawem, z tym zastrzeżeniem, że prawa Zamawiającego nie mogą być ograniczone w zakresie wymaganym w dokumentacji postepowania, w wyniku, którego zawarto Umowę.</w:t>
      </w:r>
    </w:p>
    <w:p w14:paraId="0F640081" w14:textId="77777777" w:rsidR="00B07BDD" w:rsidRPr="00751EA0" w:rsidRDefault="00B07BDD" w:rsidP="00885433">
      <w:pPr>
        <w:numPr>
          <w:ilvl w:val="0"/>
          <w:numId w:val="139"/>
        </w:numPr>
        <w:tabs>
          <w:tab w:val="clear" w:pos="360"/>
          <w:tab w:val="left" w:pos="-567"/>
          <w:tab w:val="num" w:pos="284"/>
          <w:tab w:val="num" w:pos="2160"/>
        </w:tabs>
        <w:suppressAutoHyphens/>
        <w:spacing w:after="0"/>
        <w:ind w:left="284"/>
        <w:contextualSpacing/>
        <w:jc w:val="both"/>
        <w:rPr>
          <w:rFonts w:ascii="Times New Roman" w:hAnsi="Times New Roman" w:cs="Times New Roman"/>
        </w:rPr>
      </w:pPr>
      <w:r w:rsidRPr="00751EA0">
        <w:rPr>
          <w:rFonts w:ascii="Times New Roman" w:hAnsi="Times New Roman" w:cs="Times New Roman"/>
        </w:rPr>
        <w:t>Wykonawca, w ramach wynagrodzenia określonego w § 2 ust. 1 Umowy, przenosi na Zamawiającego autorskie prawa majątkowe do dokumentacji wytworzonej w ramach realizacji przedmiotu Umowy na następujących polach eksploatacji:</w:t>
      </w:r>
    </w:p>
    <w:p w14:paraId="0A740F16" w14:textId="77777777" w:rsidR="00B07BDD" w:rsidRPr="00751EA0" w:rsidRDefault="00B07BDD" w:rsidP="00885433">
      <w:pPr>
        <w:pStyle w:val="Lista"/>
        <w:numPr>
          <w:ilvl w:val="0"/>
          <w:numId w:val="157"/>
        </w:numPr>
        <w:spacing w:after="0"/>
        <w:ind w:left="709"/>
        <w:jc w:val="both"/>
        <w:rPr>
          <w:rFonts w:ascii="Times New Roman" w:hAnsi="Times New Roman" w:cs="Times New Roman"/>
        </w:rPr>
      </w:pPr>
      <w:r w:rsidRPr="00751EA0">
        <w:rPr>
          <w:rFonts w:ascii="Times New Roman" w:hAnsi="Times New Roman" w:cs="Times New Roman"/>
        </w:rPr>
        <w:t>w zakresie utrwalania na jakimkolwiek nośniku, niezalenie od standardu i formatu oraz zwielokrotniania dokumentacji - wytwarzanie określona technika egzemplarzy dokumentacji, w tym technika drukarska, reprograficzna, zapisu magnetycznego oraz technika cyfrowa,</w:t>
      </w:r>
    </w:p>
    <w:p w14:paraId="217377A4" w14:textId="77777777" w:rsidR="00B07BDD" w:rsidRPr="00751EA0" w:rsidRDefault="00B07BDD" w:rsidP="00885433">
      <w:pPr>
        <w:pStyle w:val="Lista"/>
        <w:numPr>
          <w:ilvl w:val="0"/>
          <w:numId w:val="157"/>
        </w:numPr>
        <w:spacing w:after="0"/>
        <w:ind w:left="709"/>
        <w:jc w:val="both"/>
        <w:rPr>
          <w:rFonts w:ascii="Times New Roman" w:hAnsi="Times New Roman" w:cs="Times New Roman"/>
        </w:rPr>
      </w:pPr>
      <w:r w:rsidRPr="00751EA0">
        <w:rPr>
          <w:rFonts w:ascii="Times New Roman" w:hAnsi="Times New Roman" w:cs="Times New Roman"/>
        </w:rPr>
        <w:t>w zakresie obrotu oryginałem albo egzemplarzami, na których dokumentacje utrwalono -wprowadzanie do obrotu, użyczenie lub najem oryginału albo egzemplarzy,</w:t>
      </w:r>
    </w:p>
    <w:p w14:paraId="65C18E57" w14:textId="77777777" w:rsidR="00B07BDD" w:rsidRPr="00751EA0" w:rsidRDefault="00B07BDD" w:rsidP="00885433">
      <w:pPr>
        <w:pStyle w:val="Lista"/>
        <w:numPr>
          <w:ilvl w:val="0"/>
          <w:numId w:val="157"/>
        </w:numPr>
        <w:spacing w:after="0"/>
        <w:ind w:left="709"/>
        <w:jc w:val="both"/>
        <w:rPr>
          <w:rFonts w:ascii="Times New Roman" w:hAnsi="Times New Roman" w:cs="Times New Roman"/>
        </w:rPr>
      </w:pPr>
      <w:r w:rsidRPr="00751EA0">
        <w:rPr>
          <w:rFonts w:ascii="Times New Roman" w:hAnsi="Times New Roman" w:cs="Times New Roman"/>
        </w:rPr>
        <w:t>wykorzystywania dokumentacji lub jej dowolnych części,</w:t>
      </w:r>
    </w:p>
    <w:p w14:paraId="4D7E8F8C" w14:textId="77777777" w:rsidR="00B07BDD" w:rsidRPr="00751EA0" w:rsidRDefault="00B07BDD" w:rsidP="00885433">
      <w:pPr>
        <w:pStyle w:val="Lista"/>
        <w:numPr>
          <w:ilvl w:val="0"/>
          <w:numId w:val="157"/>
        </w:numPr>
        <w:spacing w:after="0"/>
        <w:ind w:left="709"/>
        <w:jc w:val="both"/>
        <w:rPr>
          <w:rFonts w:ascii="Times New Roman" w:hAnsi="Times New Roman" w:cs="Times New Roman"/>
        </w:rPr>
      </w:pPr>
      <w:r w:rsidRPr="00751EA0">
        <w:rPr>
          <w:rFonts w:ascii="Times New Roman" w:hAnsi="Times New Roman" w:cs="Times New Roman"/>
        </w:rPr>
        <w:t xml:space="preserve">obrót oryginałem albo egzemplarzami, na których dokumentacje utrwalono - wprowadzanie do obrotu przy użyciu Internetu i innych technik przekazu danych, wykorzystujących sieci telekomunikacyjne, informatyczne i bezprzewodowe, użyczenie lub najem oryginału albo egzemplarzy, </w:t>
      </w:r>
    </w:p>
    <w:p w14:paraId="0B55D5F0" w14:textId="77777777" w:rsidR="00B07BDD" w:rsidRPr="00751EA0" w:rsidRDefault="00B07BDD" w:rsidP="00885433">
      <w:pPr>
        <w:pStyle w:val="Lista"/>
        <w:numPr>
          <w:ilvl w:val="0"/>
          <w:numId w:val="157"/>
        </w:numPr>
        <w:spacing w:after="0"/>
        <w:ind w:left="709"/>
        <w:jc w:val="both"/>
        <w:rPr>
          <w:rFonts w:ascii="Times New Roman" w:hAnsi="Times New Roman" w:cs="Times New Roman"/>
        </w:rPr>
      </w:pPr>
      <w:r w:rsidRPr="00751EA0">
        <w:rPr>
          <w:rFonts w:ascii="Times New Roman" w:hAnsi="Times New Roman" w:cs="Times New Roman"/>
        </w:rPr>
        <w:t>wprowadzanie do pamięci komputera i do sieci multimedialnej, w tym do Internetu,</w:t>
      </w:r>
    </w:p>
    <w:p w14:paraId="76FD1720" w14:textId="77777777" w:rsidR="00B07BDD" w:rsidRPr="00751EA0" w:rsidRDefault="00B07BDD" w:rsidP="00885433">
      <w:pPr>
        <w:pStyle w:val="Lista"/>
        <w:numPr>
          <w:ilvl w:val="0"/>
          <w:numId w:val="157"/>
        </w:numPr>
        <w:spacing w:after="0"/>
        <w:ind w:left="709"/>
        <w:jc w:val="both"/>
        <w:rPr>
          <w:rFonts w:ascii="Times New Roman" w:hAnsi="Times New Roman" w:cs="Times New Roman"/>
        </w:rPr>
      </w:pPr>
      <w:r w:rsidRPr="00751EA0">
        <w:rPr>
          <w:rFonts w:ascii="Times New Roman" w:hAnsi="Times New Roman" w:cs="Times New Roman"/>
        </w:rPr>
        <w:t>sporządzanie wersji obcojęzycznych</w:t>
      </w:r>
    </w:p>
    <w:p w14:paraId="666D16A4" w14:textId="77777777" w:rsidR="00B07BDD" w:rsidRPr="00751EA0" w:rsidRDefault="00B07BDD" w:rsidP="00885433">
      <w:pPr>
        <w:pStyle w:val="Lista"/>
        <w:numPr>
          <w:ilvl w:val="0"/>
          <w:numId w:val="157"/>
        </w:numPr>
        <w:spacing w:after="0"/>
        <w:ind w:left="709"/>
        <w:jc w:val="both"/>
        <w:rPr>
          <w:rFonts w:ascii="Times New Roman" w:hAnsi="Times New Roman" w:cs="Times New Roman"/>
        </w:rPr>
      </w:pPr>
      <w:r w:rsidRPr="00751EA0">
        <w:rPr>
          <w:rFonts w:ascii="Times New Roman" w:hAnsi="Times New Roman" w:cs="Times New Roman"/>
        </w:rPr>
        <w:t>łączenie fragmentów z innymi utworami,</w:t>
      </w:r>
    </w:p>
    <w:p w14:paraId="020A80B3" w14:textId="77777777" w:rsidR="00B07BDD" w:rsidRPr="00751EA0" w:rsidRDefault="00B07BDD" w:rsidP="00885433">
      <w:pPr>
        <w:pStyle w:val="Lista"/>
        <w:numPr>
          <w:ilvl w:val="0"/>
          <w:numId w:val="157"/>
        </w:numPr>
        <w:spacing w:after="0"/>
        <w:ind w:left="709"/>
        <w:jc w:val="both"/>
        <w:rPr>
          <w:rFonts w:ascii="Times New Roman" w:hAnsi="Times New Roman" w:cs="Times New Roman"/>
        </w:rPr>
      </w:pPr>
      <w:r w:rsidRPr="00751EA0">
        <w:rPr>
          <w:rFonts w:ascii="Times New Roman" w:hAnsi="Times New Roman" w:cs="Times New Roman"/>
        </w:rPr>
        <w:lastRenderedPageBreak/>
        <w:t>dowolnego przetwarzania dokumentacji, w tym na adaptacje, modyfikacje dokumentacji, aktualizacje dokumentacji, wykorzystywanie dokumentacji jako podstawę lub materiał wyjściowy do tworzenia innych utworów w rozumieniu przepisów ustawy o prawie autorskim i prawach pokrewnych.</w:t>
      </w:r>
    </w:p>
    <w:p w14:paraId="67F814D0" w14:textId="77777777" w:rsidR="00B07BDD" w:rsidRPr="00B07BDD" w:rsidRDefault="00B07BDD" w:rsidP="00607ECF">
      <w:pPr>
        <w:pStyle w:val="Lista"/>
        <w:spacing w:after="0"/>
        <w:ind w:left="349" w:firstLine="0"/>
        <w:jc w:val="both"/>
        <w:rPr>
          <w:rFonts w:ascii="Times New Roman" w:hAnsi="Times New Roman" w:cs="Times New Roman"/>
        </w:rPr>
      </w:pPr>
      <w:r w:rsidRPr="00B07BDD">
        <w:rPr>
          <w:rFonts w:ascii="Times New Roman" w:hAnsi="Times New Roman" w:cs="Times New Roman"/>
        </w:rPr>
        <w:t>przez „dokumentację wytworzoną w ramach realizacji przedmiotu Umowy”, rozumie się dokumentację dotyczącą wykonania niniejszej umowy (np. analiza przedwdrożeniowa, raporty z realizacji wdrożenia, protokoły, materiały szkoleniowe opracowane na potrzeby Zamawiającego).</w:t>
      </w:r>
      <w:r w:rsidRPr="00B07BDD">
        <w:t xml:space="preserve"> </w:t>
      </w:r>
      <w:r w:rsidRPr="00B07BDD">
        <w:rPr>
          <w:rFonts w:ascii="Times New Roman" w:hAnsi="Times New Roman" w:cs="Times New Roman"/>
        </w:rPr>
        <w:t>W odniesieniu do dokumentacji wytworzonej za pomocą przedmiotu umowy (raporty, zestawienia i inne wyniki generowane przez system na podstawie danych Zamawiającego wykorzystywane przez Zamawiającego) Wykonawca nie posiada autorskich praw majątkowych.</w:t>
      </w:r>
    </w:p>
    <w:p w14:paraId="33435BD6" w14:textId="77777777" w:rsidR="00B07BDD" w:rsidRPr="00751EA0" w:rsidRDefault="00B07BDD" w:rsidP="00885433">
      <w:pPr>
        <w:numPr>
          <w:ilvl w:val="0"/>
          <w:numId w:val="139"/>
        </w:numPr>
        <w:tabs>
          <w:tab w:val="clear" w:pos="360"/>
          <w:tab w:val="left" w:pos="-567"/>
          <w:tab w:val="num" w:pos="284"/>
          <w:tab w:val="num" w:pos="2160"/>
        </w:tabs>
        <w:suppressAutoHyphens/>
        <w:spacing w:after="0"/>
        <w:ind w:left="284"/>
        <w:contextualSpacing/>
        <w:jc w:val="both"/>
        <w:rPr>
          <w:rFonts w:ascii="Times New Roman" w:hAnsi="Times New Roman" w:cs="Times New Roman"/>
        </w:rPr>
      </w:pPr>
      <w:r w:rsidRPr="00751EA0">
        <w:rPr>
          <w:rFonts w:ascii="Times New Roman" w:hAnsi="Times New Roman" w:cs="Times New Roman"/>
        </w:rPr>
        <w:t>Przeniesienie autorskich praw majątkowych do wytworzonej dokumentacji w ramach realizacji przedmiotu Umowy.</w:t>
      </w:r>
    </w:p>
    <w:p w14:paraId="3A26FD48" w14:textId="77777777" w:rsidR="00B07BDD" w:rsidRPr="00751EA0" w:rsidRDefault="00B07BDD" w:rsidP="00885433">
      <w:pPr>
        <w:numPr>
          <w:ilvl w:val="0"/>
          <w:numId w:val="139"/>
        </w:numPr>
        <w:tabs>
          <w:tab w:val="clear" w:pos="360"/>
          <w:tab w:val="left" w:pos="-567"/>
          <w:tab w:val="num" w:pos="284"/>
          <w:tab w:val="num" w:pos="2160"/>
        </w:tabs>
        <w:suppressAutoHyphens/>
        <w:spacing w:after="0"/>
        <w:ind w:left="284"/>
        <w:contextualSpacing/>
        <w:jc w:val="both"/>
        <w:rPr>
          <w:rFonts w:ascii="Times New Roman" w:hAnsi="Times New Roman" w:cs="Times New Roman"/>
        </w:rPr>
      </w:pPr>
      <w:r w:rsidRPr="00751EA0">
        <w:rPr>
          <w:rFonts w:ascii="Times New Roman" w:hAnsi="Times New Roman" w:cs="Times New Roman"/>
        </w:rPr>
        <w:t>Z chwila przeniesienia autorskich praw majątkowych przechodzi na Zamawiającego własność nośników, na których utrwalono dokumentacje wytworzona w ramach realizacji niniejszej Umowy.</w:t>
      </w:r>
    </w:p>
    <w:p w14:paraId="04CF7326" w14:textId="77777777" w:rsidR="00B07BDD" w:rsidRPr="00751EA0" w:rsidRDefault="00B07BDD" w:rsidP="00885433">
      <w:pPr>
        <w:numPr>
          <w:ilvl w:val="0"/>
          <w:numId w:val="139"/>
        </w:numPr>
        <w:tabs>
          <w:tab w:val="clear" w:pos="360"/>
          <w:tab w:val="left" w:pos="-567"/>
          <w:tab w:val="num" w:pos="284"/>
          <w:tab w:val="num" w:pos="2160"/>
        </w:tabs>
        <w:suppressAutoHyphens/>
        <w:spacing w:after="0"/>
        <w:ind w:left="284"/>
        <w:contextualSpacing/>
        <w:jc w:val="both"/>
        <w:rPr>
          <w:rFonts w:ascii="Times New Roman" w:hAnsi="Times New Roman" w:cs="Times New Roman"/>
        </w:rPr>
      </w:pPr>
      <w:r w:rsidRPr="00751EA0">
        <w:rPr>
          <w:rFonts w:ascii="Times New Roman" w:hAnsi="Times New Roman" w:cs="Times New Roman"/>
        </w:rPr>
        <w:t>Przeniesienie autorskich praw majątkowych na mocy niniejszej Umowy dokonuje się na czas nieokreślony oraz w sposób nieograniczony, co do miejsca.</w:t>
      </w:r>
    </w:p>
    <w:p w14:paraId="258130EE" w14:textId="77777777" w:rsidR="00B07BDD" w:rsidRPr="00751EA0" w:rsidRDefault="00B07BDD" w:rsidP="00885433">
      <w:pPr>
        <w:numPr>
          <w:ilvl w:val="0"/>
          <w:numId w:val="139"/>
        </w:numPr>
        <w:tabs>
          <w:tab w:val="clear" w:pos="360"/>
          <w:tab w:val="left" w:pos="-567"/>
          <w:tab w:val="num" w:pos="284"/>
          <w:tab w:val="num" w:pos="2160"/>
        </w:tabs>
        <w:suppressAutoHyphens/>
        <w:spacing w:after="0"/>
        <w:ind w:left="284"/>
        <w:contextualSpacing/>
        <w:jc w:val="both"/>
        <w:rPr>
          <w:rFonts w:ascii="Times New Roman" w:hAnsi="Times New Roman" w:cs="Times New Roman"/>
        </w:rPr>
      </w:pPr>
      <w:r w:rsidRPr="00751EA0">
        <w:rPr>
          <w:rFonts w:ascii="Times New Roman" w:hAnsi="Times New Roman" w:cs="Times New Roman"/>
        </w:rPr>
        <w:t>Wykonawca zobowiązany jest do zapewnienia wsparcia technicznego w okresie 36 miesięcy.</w:t>
      </w:r>
    </w:p>
    <w:p w14:paraId="683ECFCF" w14:textId="7FDF873E" w:rsidR="00B07BDD" w:rsidRPr="00751EA0" w:rsidRDefault="00B07BDD" w:rsidP="00885433">
      <w:pPr>
        <w:numPr>
          <w:ilvl w:val="0"/>
          <w:numId w:val="139"/>
        </w:numPr>
        <w:tabs>
          <w:tab w:val="clear" w:pos="360"/>
          <w:tab w:val="left" w:pos="-567"/>
          <w:tab w:val="num" w:pos="284"/>
          <w:tab w:val="num" w:pos="2160"/>
        </w:tabs>
        <w:suppressAutoHyphens/>
        <w:spacing w:after="0"/>
        <w:ind w:left="284"/>
        <w:contextualSpacing/>
        <w:jc w:val="both"/>
        <w:rPr>
          <w:rFonts w:ascii="Times New Roman" w:hAnsi="Times New Roman" w:cs="Times New Roman"/>
        </w:rPr>
      </w:pPr>
      <w:r w:rsidRPr="00751EA0">
        <w:rPr>
          <w:rFonts w:ascii="Times New Roman" w:hAnsi="Times New Roman" w:cs="Times New Roman"/>
        </w:rPr>
        <w:t>Świadczenie bezpłatnych konsultacji telefonicznych (Zamawiający dopuszcza wsparcie w ramach hot</w:t>
      </w:r>
      <w:bookmarkStart w:id="26" w:name="_GoBack"/>
      <w:bookmarkEnd w:id="26"/>
      <w:r w:rsidRPr="00751EA0">
        <w:rPr>
          <w:rFonts w:ascii="Times New Roman" w:hAnsi="Times New Roman" w:cs="Times New Roman"/>
        </w:rPr>
        <w:t>line producenta) w języku polskim w zakresie wsparcia technicznego producenta oprogramowania                        i dostępu do aktualizacji w okresie ważności licencji. Konsultacje powinny być możliwe co najmniej               w dni robocze, w godzinach 8:00-16:00.</w:t>
      </w:r>
    </w:p>
    <w:p w14:paraId="4CB71EA0" w14:textId="77777777" w:rsidR="00B07BDD" w:rsidRPr="00751EA0" w:rsidRDefault="00B07BDD" w:rsidP="00885433">
      <w:pPr>
        <w:numPr>
          <w:ilvl w:val="0"/>
          <w:numId w:val="139"/>
        </w:numPr>
        <w:tabs>
          <w:tab w:val="clear" w:pos="360"/>
          <w:tab w:val="left" w:pos="-567"/>
          <w:tab w:val="num" w:pos="284"/>
          <w:tab w:val="num" w:pos="2160"/>
        </w:tabs>
        <w:suppressAutoHyphens/>
        <w:spacing w:after="0"/>
        <w:ind w:left="284"/>
        <w:contextualSpacing/>
        <w:jc w:val="both"/>
        <w:rPr>
          <w:rFonts w:ascii="Times New Roman" w:hAnsi="Times New Roman" w:cs="Times New Roman"/>
        </w:rPr>
      </w:pPr>
      <w:r w:rsidRPr="00751EA0">
        <w:rPr>
          <w:rFonts w:ascii="Times New Roman" w:hAnsi="Times New Roman" w:cs="Times New Roman"/>
        </w:rPr>
        <w:t>Strony ustalają, że Zamawiający może dokonać zgłoszenia za pomocą takich kanałów komunikacji, jak aplikacja serwisowa (zgłoszeniowa) udostępniona przez Wykonawcę, przez przesłanie zgłoszenia pocztą elektroniczną lub w inny uzgodniony pisemnie pomiędzy Stronami sposób, a zgłoszenie dokonane za pomocą każdego z nich jest uznawane za dokonane skutecznie z chwilą, gdy zgłoszenie dotarło do Wykonawcy lub zostało wprowadzone do środka komunikacji elektronicznej w taki sposób, że Wykonawca mógł zapoznać się z jego treścią.</w:t>
      </w:r>
    </w:p>
    <w:p w14:paraId="281EC594" w14:textId="77777777" w:rsidR="00B07BDD" w:rsidRPr="00B07BDD" w:rsidRDefault="00B07BDD" w:rsidP="00885433">
      <w:pPr>
        <w:numPr>
          <w:ilvl w:val="0"/>
          <w:numId w:val="139"/>
        </w:numPr>
        <w:tabs>
          <w:tab w:val="clear" w:pos="360"/>
          <w:tab w:val="left" w:pos="-567"/>
          <w:tab w:val="num" w:pos="284"/>
          <w:tab w:val="num" w:pos="2160"/>
        </w:tabs>
        <w:suppressAutoHyphens/>
        <w:spacing w:after="0"/>
        <w:ind w:left="284"/>
        <w:contextualSpacing/>
        <w:jc w:val="both"/>
        <w:rPr>
          <w:rFonts w:ascii="Times New Roman" w:hAnsi="Times New Roman" w:cs="Times New Roman"/>
        </w:rPr>
      </w:pPr>
      <w:r w:rsidRPr="00B07BDD">
        <w:rPr>
          <w:rFonts w:ascii="Times New Roman" w:hAnsi="Times New Roman" w:cs="Times New Roman"/>
        </w:rPr>
        <w:t>Czas reakcji na zgłoszenie: max 24 godziny robocze</w:t>
      </w:r>
    </w:p>
    <w:p w14:paraId="3F8E965B" w14:textId="77777777" w:rsidR="00B07BDD" w:rsidRPr="00B07BDD" w:rsidRDefault="00B07BDD" w:rsidP="00885433">
      <w:pPr>
        <w:numPr>
          <w:ilvl w:val="0"/>
          <w:numId w:val="139"/>
        </w:numPr>
        <w:tabs>
          <w:tab w:val="clear" w:pos="360"/>
          <w:tab w:val="left" w:pos="-567"/>
          <w:tab w:val="num" w:pos="284"/>
          <w:tab w:val="num" w:pos="2160"/>
        </w:tabs>
        <w:suppressAutoHyphens/>
        <w:spacing w:after="0"/>
        <w:ind w:left="284"/>
        <w:contextualSpacing/>
        <w:jc w:val="both"/>
        <w:rPr>
          <w:rFonts w:ascii="Times New Roman" w:hAnsi="Times New Roman" w:cs="Times New Roman"/>
        </w:rPr>
      </w:pPr>
      <w:r w:rsidRPr="00B07BDD">
        <w:rPr>
          <w:rFonts w:ascii="Times New Roman" w:hAnsi="Times New Roman" w:cs="Times New Roman"/>
        </w:rPr>
        <w:t>Strony ustalają, że za dni robocze służące do obliczenia terminu wykonania obowiązków, Strony przyjmują dni od poniedziałku do piątku w z wyłączeniem dni ustawowo wolnych od pracy.</w:t>
      </w:r>
    </w:p>
    <w:p w14:paraId="5C2B07DC" w14:textId="77777777" w:rsidR="00B07BDD" w:rsidRPr="00B07BDD" w:rsidRDefault="00B07BDD" w:rsidP="00885433">
      <w:pPr>
        <w:numPr>
          <w:ilvl w:val="0"/>
          <w:numId w:val="139"/>
        </w:numPr>
        <w:tabs>
          <w:tab w:val="clear" w:pos="360"/>
          <w:tab w:val="left" w:pos="-567"/>
          <w:tab w:val="num" w:pos="284"/>
          <w:tab w:val="num" w:pos="2160"/>
        </w:tabs>
        <w:suppressAutoHyphens/>
        <w:spacing w:after="0"/>
        <w:ind w:left="284"/>
        <w:contextualSpacing/>
        <w:jc w:val="both"/>
        <w:rPr>
          <w:rFonts w:ascii="Times New Roman" w:hAnsi="Times New Roman" w:cs="Times New Roman"/>
        </w:rPr>
      </w:pPr>
      <w:r w:rsidRPr="00B07BDD">
        <w:rPr>
          <w:rFonts w:ascii="Times New Roman" w:hAnsi="Times New Roman" w:cs="Times New Roman"/>
        </w:rPr>
        <w:t>Strony ustalają, że za godziny robocze służące do obliczenia terminu wykonania obowiązków, Strony przyjmują godziny 8:00-16:00 w dni od poniedziałku do piątku w z wyłączeniem dni ustawowo wolnych od pracy.</w:t>
      </w:r>
    </w:p>
    <w:p w14:paraId="79D964DA" w14:textId="77777777" w:rsidR="00B07BDD" w:rsidRPr="00751EA0" w:rsidRDefault="00B07BDD" w:rsidP="00607ECF">
      <w:pPr>
        <w:spacing w:after="0"/>
        <w:jc w:val="center"/>
        <w:rPr>
          <w:rFonts w:ascii="Times New Roman" w:hAnsi="Times New Roman" w:cs="Times New Roman"/>
        </w:rPr>
      </w:pPr>
      <w:r w:rsidRPr="00751EA0">
        <w:rPr>
          <w:rFonts w:ascii="Times New Roman" w:hAnsi="Times New Roman" w:cs="Times New Roman"/>
          <w:b/>
        </w:rPr>
        <w:t>§ 8</w:t>
      </w:r>
    </w:p>
    <w:p w14:paraId="23FEE88C" w14:textId="77777777" w:rsidR="00B07BDD" w:rsidRPr="00751EA0" w:rsidRDefault="00B07BDD" w:rsidP="00885433">
      <w:pPr>
        <w:numPr>
          <w:ilvl w:val="0"/>
          <w:numId w:val="140"/>
        </w:numPr>
        <w:tabs>
          <w:tab w:val="clear" w:pos="360"/>
          <w:tab w:val="left" w:pos="-567"/>
          <w:tab w:val="num" w:pos="284"/>
          <w:tab w:val="num" w:pos="2160"/>
        </w:tabs>
        <w:suppressAutoHyphens/>
        <w:spacing w:after="0"/>
        <w:ind w:left="284"/>
        <w:contextualSpacing/>
        <w:jc w:val="both"/>
        <w:rPr>
          <w:rFonts w:ascii="Times New Roman" w:hAnsi="Times New Roman" w:cs="Times New Roman"/>
        </w:rPr>
      </w:pPr>
      <w:r w:rsidRPr="00751EA0">
        <w:rPr>
          <w:rFonts w:ascii="Times New Roman" w:hAnsi="Times New Roman" w:cs="Times New Roman"/>
        </w:rPr>
        <w:t xml:space="preserve">Za niewykonanie umowy uznaje się niepodpisanie „Protokołu odbioru przedmiotu zamówienia” do dnia </w:t>
      </w:r>
      <w:r w:rsidR="00FE1B59">
        <w:rPr>
          <w:rFonts w:ascii="Times New Roman" w:hAnsi="Times New Roman" w:cs="Times New Roman"/>
        </w:rPr>
        <w:t>15.07</w:t>
      </w:r>
      <w:r w:rsidRPr="00751EA0">
        <w:rPr>
          <w:rFonts w:ascii="Times New Roman" w:hAnsi="Times New Roman" w:cs="Times New Roman"/>
        </w:rPr>
        <w:t>.2026r.</w:t>
      </w:r>
    </w:p>
    <w:p w14:paraId="052C0553" w14:textId="77777777" w:rsidR="00B07BDD" w:rsidRPr="00751EA0" w:rsidRDefault="00B07BDD" w:rsidP="00885433">
      <w:pPr>
        <w:numPr>
          <w:ilvl w:val="0"/>
          <w:numId w:val="140"/>
        </w:numPr>
        <w:tabs>
          <w:tab w:val="clear" w:pos="360"/>
          <w:tab w:val="left" w:pos="-567"/>
          <w:tab w:val="num" w:pos="284"/>
          <w:tab w:val="num" w:pos="2160"/>
        </w:tabs>
        <w:suppressAutoHyphens/>
        <w:spacing w:after="0"/>
        <w:ind w:left="284"/>
        <w:contextualSpacing/>
        <w:jc w:val="both"/>
        <w:rPr>
          <w:rFonts w:ascii="Times New Roman" w:hAnsi="Times New Roman" w:cs="Times New Roman"/>
        </w:rPr>
      </w:pPr>
      <w:r w:rsidRPr="00751EA0">
        <w:rPr>
          <w:rFonts w:ascii="Times New Roman" w:hAnsi="Times New Roman" w:cs="Times New Roman"/>
        </w:rPr>
        <w:t>Za nienależyte wykonanie Umowy uznaje się którykolwiek z przypadków:</w:t>
      </w:r>
    </w:p>
    <w:p w14:paraId="04D4F90E" w14:textId="77777777" w:rsidR="00B07BDD" w:rsidRPr="00751EA0" w:rsidRDefault="00B07BDD" w:rsidP="00885433">
      <w:pPr>
        <w:pStyle w:val="Lista"/>
        <w:numPr>
          <w:ilvl w:val="0"/>
          <w:numId w:val="158"/>
        </w:numPr>
        <w:spacing w:after="0"/>
        <w:ind w:left="709"/>
        <w:jc w:val="both"/>
        <w:rPr>
          <w:rFonts w:ascii="Times New Roman" w:hAnsi="Times New Roman" w:cs="Times New Roman"/>
        </w:rPr>
      </w:pPr>
      <w:r w:rsidRPr="00751EA0">
        <w:rPr>
          <w:rFonts w:ascii="Times New Roman" w:hAnsi="Times New Roman" w:cs="Times New Roman"/>
        </w:rPr>
        <w:t>brak aktualizacji systemu do obowiązującego stanu prawnego,</w:t>
      </w:r>
    </w:p>
    <w:p w14:paraId="79632E87" w14:textId="77777777" w:rsidR="00B07BDD" w:rsidRPr="003D7A28" w:rsidRDefault="00B07BDD" w:rsidP="00885433">
      <w:pPr>
        <w:pStyle w:val="Lista"/>
        <w:numPr>
          <w:ilvl w:val="0"/>
          <w:numId w:val="158"/>
        </w:numPr>
        <w:spacing w:after="0"/>
        <w:ind w:left="709"/>
        <w:jc w:val="both"/>
        <w:rPr>
          <w:rFonts w:ascii="Times New Roman" w:hAnsi="Times New Roman" w:cs="Times New Roman"/>
        </w:rPr>
      </w:pPr>
      <w:r w:rsidRPr="003D7A28">
        <w:rPr>
          <w:rFonts w:ascii="Times New Roman" w:hAnsi="Times New Roman" w:cs="Times New Roman"/>
        </w:rPr>
        <w:t>stwierdzenie braku kompatybilności systemów.</w:t>
      </w:r>
    </w:p>
    <w:p w14:paraId="6CFCE3D5" w14:textId="77777777" w:rsidR="00B07BDD" w:rsidRPr="00751EA0" w:rsidRDefault="00B07BDD" w:rsidP="00885433">
      <w:pPr>
        <w:numPr>
          <w:ilvl w:val="0"/>
          <w:numId w:val="140"/>
        </w:numPr>
        <w:tabs>
          <w:tab w:val="clear" w:pos="360"/>
          <w:tab w:val="left" w:pos="-567"/>
          <w:tab w:val="num" w:pos="284"/>
          <w:tab w:val="num" w:pos="2160"/>
        </w:tabs>
        <w:suppressAutoHyphens/>
        <w:spacing w:after="0"/>
        <w:ind w:left="284"/>
        <w:contextualSpacing/>
        <w:jc w:val="both"/>
        <w:rPr>
          <w:rFonts w:ascii="Times New Roman" w:hAnsi="Times New Roman" w:cs="Times New Roman"/>
        </w:rPr>
      </w:pPr>
      <w:r w:rsidRPr="00751EA0">
        <w:rPr>
          <w:rFonts w:ascii="Times New Roman" w:hAnsi="Times New Roman" w:cs="Times New Roman"/>
        </w:rPr>
        <w:t>W przypadku niewykonania umowy bądź nienależytego wykonania umowy przez Wykonawcę zabezpieczenie należytego wykonania umowy przepada na rzecz Zamawiającego, a Zamawiającemu będzie przysługiwało prawo rozwiązania umowy bez zachowania okresu wypowiedzenia umowy.</w:t>
      </w:r>
    </w:p>
    <w:p w14:paraId="3CBD46B5" w14:textId="77777777" w:rsidR="00B07BDD" w:rsidRPr="00751EA0" w:rsidRDefault="00B07BDD" w:rsidP="00607ECF">
      <w:pPr>
        <w:spacing w:after="0"/>
        <w:jc w:val="center"/>
        <w:rPr>
          <w:rFonts w:ascii="Times New Roman" w:hAnsi="Times New Roman" w:cs="Times New Roman"/>
        </w:rPr>
      </w:pPr>
      <w:r w:rsidRPr="00751EA0">
        <w:rPr>
          <w:rFonts w:ascii="Times New Roman" w:hAnsi="Times New Roman" w:cs="Times New Roman"/>
          <w:b/>
        </w:rPr>
        <w:t>§9</w:t>
      </w:r>
    </w:p>
    <w:p w14:paraId="444E6FFC" w14:textId="77777777" w:rsidR="00B07BDD" w:rsidRPr="00751EA0" w:rsidRDefault="00B07BDD" w:rsidP="00885433">
      <w:pPr>
        <w:numPr>
          <w:ilvl w:val="0"/>
          <w:numId w:val="141"/>
        </w:numPr>
        <w:tabs>
          <w:tab w:val="clear" w:pos="360"/>
          <w:tab w:val="left" w:pos="-567"/>
          <w:tab w:val="num" w:pos="284"/>
          <w:tab w:val="num" w:pos="2160"/>
        </w:tabs>
        <w:suppressAutoHyphens/>
        <w:spacing w:after="0"/>
        <w:ind w:left="284"/>
        <w:contextualSpacing/>
        <w:jc w:val="both"/>
        <w:rPr>
          <w:rFonts w:ascii="Times New Roman" w:hAnsi="Times New Roman" w:cs="Times New Roman"/>
        </w:rPr>
      </w:pPr>
      <w:r w:rsidRPr="00751EA0">
        <w:rPr>
          <w:rFonts w:ascii="Times New Roman" w:hAnsi="Times New Roman" w:cs="Times New Roman"/>
        </w:rPr>
        <w:t>Wykonawca gwarantuje prawidłowe i rzetelne wykonanie niniejszej Umowy.</w:t>
      </w:r>
    </w:p>
    <w:p w14:paraId="102AF569" w14:textId="77777777" w:rsidR="00B07BDD" w:rsidRPr="00751EA0" w:rsidRDefault="00B07BDD" w:rsidP="00885433">
      <w:pPr>
        <w:numPr>
          <w:ilvl w:val="0"/>
          <w:numId w:val="141"/>
        </w:numPr>
        <w:tabs>
          <w:tab w:val="clear" w:pos="360"/>
          <w:tab w:val="left" w:pos="-567"/>
          <w:tab w:val="num" w:pos="284"/>
          <w:tab w:val="num" w:pos="2160"/>
        </w:tabs>
        <w:suppressAutoHyphens/>
        <w:spacing w:after="0"/>
        <w:ind w:left="284"/>
        <w:contextualSpacing/>
        <w:jc w:val="both"/>
        <w:rPr>
          <w:rFonts w:ascii="Times New Roman" w:hAnsi="Times New Roman" w:cs="Times New Roman"/>
        </w:rPr>
      </w:pPr>
      <w:r w:rsidRPr="00751EA0">
        <w:rPr>
          <w:rFonts w:ascii="Times New Roman" w:hAnsi="Times New Roman" w:cs="Times New Roman"/>
        </w:rPr>
        <w:t xml:space="preserve">Wykonawca oświadcza, że jest profesjonalnym podmiotem, który w ramach prowadzonej działalności spełnia warunki niezbędne do wykonania przedmiotu Umowy oraz posiada wystarczające wiedzę, </w:t>
      </w:r>
      <w:r w:rsidRPr="00751EA0">
        <w:rPr>
          <w:rFonts w:ascii="Times New Roman" w:hAnsi="Times New Roman" w:cs="Times New Roman"/>
        </w:rPr>
        <w:lastRenderedPageBreak/>
        <w:t>doświadczenie i kompetencje, a także dysponuje potencjałem technicznym i osobami zdolnymi do wykonania Umowy.</w:t>
      </w:r>
    </w:p>
    <w:p w14:paraId="5B156EF8" w14:textId="77777777" w:rsidR="00B07BDD" w:rsidRPr="00751EA0" w:rsidRDefault="00B07BDD" w:rsidP="00885433">
      <w:pPr>
        <w:numPr>
          <w:ilvl w:val="0"/>
          <w:numId w:val="141"/>
        </w:numPr>
        <w:tabs>
          <w:tab w:val="clear" w:pos="360"/>
          <w:tab w:val="left" w:pos="-567"/>
          <w:tab w:val="num" w:pos="284"/>
          <w:tab w:val="num" w:pos="2160"/>
        </w:tabs>
        <w:suppressAutoHyphens/>
        <w:spacing w:after="0"/>
        <w:ind w:left="284"/>
        <w:contextualSpacing/>
        <w:jc w:val="both"/>
        <w:rPr>
          <w:rFonts w:ascii="Times New Roman" w:hAnsi="Times New Roman" w:cs="Times New Roman"/>
        </w:rPr>
      </w:pPr>
      <w:r w:rsidRPr="00751EA0">
        <w:rPr>
          <w:rFonts w:ascii="Times New Roman" w:hAnsi="Times New Roman" w:cs="Times New Roman"/>
        </w:rPr>
        <w:t>Wykonawca zobowiązuje się wykonać dostawę z należytą starannością.</w:t>
      </w:r>
    </w:p>
    <w:p w14:paraId="604F1847" w14:textId="77777777" w:rsidR="00B07BDD" w:rsidRPr="00751EA0" w:rsidRDefault="00B07BDD" w:rsidP="00885433">
      <w:pPr>
        <w:numPr>
          <w:ilvl w:val="0"/>
          <w:numId w:val="141"/>
        </w:numPr>
        <w:tabs>
          <w:tab w:val="clear" w:pos="360"/>
          <w:tab w:val="left" w:pos="-567"/>
          <w:tab w:val="num" w:pos="284"/>
          <w:tab w:val="num" w:pos="2160"/>
        </w:tabs>
        <w:suppressAutoHyphens/>
        <w:spacing w:after="0"/>
        <w:ind w:left="284"/>
        <w:contextualSpacing/>
        <w:jc w:val="both"/>
        <w:rPr>
          <w:rFonts w:ascii="Times New Roman" w:hAnsi="Times New Roman" w:cs="Times New Roman"/>
        </w:rPr>
      </w:pPr>
      <w:r w:rsidRPr="00751EA0">
        <w:rPr>
          <w:rFonts w:ascii="Times New Roman" w:hAnsi="Times New Roman" w:cs="Times New Roman"/>
        </w:rPr>
        <w:t>Wykonawca (niepotrzebne skreślić) zamierza/ nie zamierza powierzyć wykonanie części zamówienia (podać w jakim zakresie) * ………………………………….. podwykonawcom, za których działanie lub zaniechanie ponosi pełną odpowiedzialność, bez naliczania dodatku za koordynację.</w:t>
      </w:r>
    </w:p>
    <w:p w14:paraId="5563431E" w14:textId="77777777" w:rsidR="00B07BDD" w:rsidRPr="00751EA0" w:rsidRDefault="00B07BDD" w:rsidP="00885433">
      <w:pPr>
        <w:numPr>
          <w:ilvl w:val="0"/>
          <w:numId w:val="141"/>
        </w:numPr>
        <w:tabs>
          <w:tab w:val="clear" w:pos="360"/>
          <w:tab w:val="left" w:pos="-567"/>
          <w:tab w:val="num" w:pos="284"/>
          <w:tab w:val="num" w:pos="2160"/>
        </w:tabs>
        <w:suppressAutoHyphens/>
        <w:spacing w:after="0"/>
        <w:ind w:left="284"/>
        <w:contextualSpacing/>
        <w:jc w:val="both"/>
        <w:rPr>
          <w:rFonts w:ascii="Times New Roman" w:hAnsi="Times New Roman" w:cs="Times New Roman"/>
        </w:rPr>
      </w:pPr>
      <w:r w:rsidRPr="00751EA0">
        <w:rPr>
          <w:rFonts w:ascii="Times New Roman" w:hAnsi="Times New Roman" w:cs="Times New Roman"/>
        </w:rPr>
        <w:t>Wykonawca ma obowiązek informowania Zamawiającego o wszelkich zmianach dotyczących wybranych podwykonawców w zakresie objętym niniejszą umową.</w:t>
      </w:r>
    </w:p>
    <w:p w14:paraId="5C12C23E" w14:textId="77777777" w:rsidR="00B07BDD" w:rsidRPr="00751EA0" w:rsidRDefault="00B07BDD" w:rsidP="00607ECF">
      <w:pPr>
        <w:spacing w:after="0"/>
        <w:jc w:val="center"/>
        <w:rPr>
          <w:rFonts w:ascii="Times New Roman" w:hAnsi="Times New Roman" w:cs="Times New Roman"/>
        </w:rPr>
      </w:pPr>
      <w:r w:rsidRPr="00751EA0">
        <w:rPr>
          <w:rFonts w:ascii="Times New Roman" w:hAnsi="Times New Roman" w:cs="Times New Roman"/>
          <w:b/>
        </w:rPr>
        <w:t>§10</w:t>
      </w:r>
    </w:p>
    <w:p w14:paraId="56B2B763" w14:textId="77777777" w:rsidR="00B07BDD" w:rsidRPr="00B07BDD" w:rsidRDefault="00B07BDD" w:rsidP="00607ECF">
      <w:pPr>
        <w:spacing w:after="0"/>
        <w:jc w:val="both"/>
        <w:rPr>
          <w:rFonts w:ascii="Times New Roman" w:hAnsi="Times New Roman" w:cs="Times New Roman"/>
        </w:rPr>
      </w:pPr>
      <w:r w:rsidRPr="00B07BDD">
        <w:rPr>
          <w:rFonts w:ascii="Times New Roman" w:hAnsi="Times New Roman" w:cs="Times New Roman"/>
        </w:rPr>
        <w:t>W sytuacji, w której z powodu niewykonania, nienależytego wykonania lub zwłoki w wykonaniu przez Wykonawcę przedmiotu Umowy, Zamawiający utraci lub będzie zmuszony do zwrotu w całości lub w części otrzymanych środków na wykonanie zadania - Zamawiający może dochodzić odszkodowania uzupełniającego do wysokości rzeczywiście poniesionej straty i utraconych korzyści na zasadach ogólnych określonych w Kodeksie Cywilnym.</w:t>
      </w:r>
    </w:p>
    <w:p w14:paraId="21323C44" w14:textId="77777777" w:rsidR="00B07BDD" w:rsidRPr="00751EA0" w:rsidRDefault="00B07BDD" w:rsidP="00607ECF">
      <w:pPr>
        <w:spacing w:after="0"/>
        <w:jc w:val="center"/>
        <w:rPr>
          <w:rFonts w:ascii="Times New Roman" w:hAnsi="Times New Roman" w:cs="Times New Roman"/>
        </w:rPr>
      </w:pPr>
      <w:r w:rsidRPr="00751EA0">
        <w:rPr>
          <w:rFonts w:ascii="Times New Roman" w:hAnsi="Times New Roman" w:cs="Times New Roman"/>
          <w:b/>
        </w:rPr>
        <w:t>§11</w:t>
      </w:r>
    </w:p>
    <w:p w14:paraId="1F3EB461" w14:textId="77777777" w:rsidR="00B07BDD" w:rsidRPr="00751EA0" w:rsidRDefault="00B07BDD" w:rsidP="00885433">
      <w:pPr>
        <w:numPr>
          <w:ilvl w:val="0"/>
          <w:numId w:val="142"/>
        </w:numPr>
        <w:tabs>
          <w:tab w:val="clear" w:pos="360"/>
          <w:tab w:val="left" w:pos="-567"/>
          <w:tab w:val="num" w:pos="284"/>
          <w:tab w:val="num" w:pos="2160"/>
        </w:tabs>
        <w:suppressAutoHyphens/>
        <w:spacing w:after="0"/>
        <w:ind w:left="284"/>
        <w:contextualSpacing/>
        <w:jc w:val="both"/>
        <w:rPr>
          <w:rFonts w:ascii="Times New Roman" w:hAnsi="Times New Roman" w:cs="Times New Roman"/>
        </w:rPr>
      </w:pPr>
      <w:r w:rsidRPr="00751EA0">
        <w:rPr>
          <w:rFonts w:ascii="Times New Roman" w:hAnsi="Times New Roman" w:cs="Times New Roman"/>
        </w:rPr>
        <w:t>Wykonawca nie będzie zbywać wierzytelności wynikających z realizacji niniejszej Umowy bez uprzedniej pisemnej zgody Zamawiającego z uwzględnieniem wymogów określonych w ustawie o działalności leczniczej.</w:t>
      </w:r>
    </w:p>
    <w:p w14:paraId="439A9F24" w14:textId="77777777" w:rsidR="00B07BDD" w:rsidRPr="00751EA0" w:rsidRDefault="00B07BDD" w:rsidP="00885433">
      <w:pPr>
        <w:numPr>
          <w:ilvl w:val="0"/>
          <w:numId w:val="142"/>
        </w:numPr>
        <w:tabs>
          <w:tab w:val="clear" w:pos="360"/>
          <w:tab w:val="left" w:pos="-567"/>
          <w:tab w:val="num" w:pos="284"/>
          <w:tab w:val="num" w:pos="2160"/>
        </w:tabs>
        <w:suppressAutoHyphens/>
        <w:spacing w:after="0"/>
        <w:ind w:left="284"/>
        <w:contextualSpacing/>
        <w:jc w:val="both"/>
        <w:rPr>
          <w:rFonts w:ascii="Times New Roman" w:hAnsi="Times New Roman" w:cs="Times New Roman"/>
        </w:rPr>
      </w:pPr>
      <w:r w:rsidRPr="00751EA0">
        <w:rPr>
          <w:rFonts w:ascii="Times New Roman" w:hAnsi="Times New Roman" w:cs="Times New Roman"/>
        </w:rPr>
        <w:t xml:space="preserve">Wykonawca nie będzie dokonywał czynności prawnych ze zobowiązaniami wynikającymi z zawartej umowy, w tym wyłącza się możliwość: poręczenia za zobowiązania szpitala przez podmiot trzeci (wstąpienie w prawa zaspokojonego wierzyciela), tj. Wykonawca zobowiązuje do nie zawierania umowy poręczenia przez osoby trzecie za długi Zamawiającego należne na podstawie niniejszej umowy (w rozumieniu art. 876-887 </w:t>
      </w:r>
      <w:proofErr w:type="spellStart"/>
      <w:r w:rsidRPr="00751EA0">
        <w:rPr>
          <w:rFonts w:ascii="Times New Roman" w:hAnsi="Times New Roman" w:cs="Times New Roman"/>
        </w:rPr>
        <w:t>Kc</w:t>
      </w:r>
      <w:proofErr w:type="spellEnd"/>
      <w:r w:rsidRPr="00751EA0">
        <w:rPr>
          <w:rFonts w:ascii="Times New Roman" w:hAnsi="Times New Roman" w:cs="Times New Roman"/>
        </w:rPr>
        <w:t xml:space="preserve">.) – w razie niewywiązania się z niniejszego zobowiązania Wykonawca zapłaci Zamawiającemu karę umowną w wysokości wartości świadczenia, które poręczyciel spełni     wobec Wykonawcy, jak również Wykonawca zobowiązuje się do niedokonywania przekazu świadczenia Zamawiającego (w rozumieniu art. 9211, 9215  </w:t>
      </w:r>
      <w:proofErr w:type="spellStart"/>
      <w:r w:rsidRPr="00751EA0">
        <w:rPr>
          <w:rFonts w:ascii="Times New Roman" w:hAnsi="Times New Roman" w:cs="Times New Roman"/>
        </w:rPr>
        <w:t>Kc</w:t>
      </w:r>
      <w:proofErr w:type="spellEnd"/>
      <w:r w:rsidRPr="00751EA0">
        <w:rPr>
          <w:rFonts w:ascii="Times New Roman" w:hAnsi="Times New Roman" w:cs="Times New Roman"/>
        </w:rPr>
        <w:t>) w całości lub w części należnego na   podstawie niniejszej umowy, w razie niewywiązywania się z niniejszego zobowiązania Wykonawca  zapłaci Zamawiającemu karę umowną w wysokości wartości przekazanego świadczenia.</w:t>
      </w:r>
    </w:p>
    <w:p w14:paraId="1DD800DF" w14:textId="77777777" w:rsidR="00B07BDD" w:rsidRPr="00751EA0" w:rsidRDefault="00B07BDD" w:rsidP="00607ECF">
      <w:pPr>
        <w:spacing w:after="0"/>
        <w:jc w:val="center"/>
        <w:rPr>
          <w:rFonts w:ascii="Times New Roman" w:hAnsi="Times New Roman" w:cs="Times New Roman"/>
        </w:rPr>
      </w:pPr>
      <w:r w:rsidRPr="00751EA0">
        <w:rPr>
          <w:rFonts w:ascii="Times New Roman" w:hAnsi="Times New Roman" w:cs="Times New Roman"/>
          <w:b/>
        </w:rPr>
        <w:t>§12</w:t>
      </w:r>
    </w:p>
    <w:p w14:paraId="02A627DC" w14:textId="77777777" w:rsidR="00B07BDD" w:rsidRPr="00751EA0" w:rsidRDefault="00B07BDD" w:rsidP="00885433">
      <w:pPr>
        <w:numPr>
          <w:ilvl w:val="0"/>
          <w:numId w:val="143"/>
        </w:numPr>
        <w:tabs>
          <w:tab w:val="clear" w:pos="360"/>
          <w:tab w:val="left" w:pos="-567"/>
          <w:tab w:val="num" w:pos="284"/>
          <w:tab w:val="num" w:pos="2160"/>
        </w:tabs>
        <w:suppressAutoHyphens/>
        <w:spacing w:after="0"/>
        <w:ind w:left="284"/>
        <w:contextualSpacing/>
        <w:jc w:val="both"/>
        <w:rPr>
          <w:rFonts w:ascii="Times New Roman" w:hAnsi="Times New Roman" w:cs="Times New Roman"/>
        </w:rPr>
      </w:pPr>
      <w:r w:rsidRPr="00751EA0">
        <w:rPr>
          <w:rFonts w:ascii="Times New Roman" w:hAnsi="Times New Roman" w:cs="Times New Roman"/>
        </w:rPr>
        <w:t xml:space="preserve">Zamawiający zastrzega, iż uprawniony będzie do odstąpienia od umowy w trybie art. 456 ustawa z dnia 11 września 2019 r. – Prawo zamówień publicznych (Dz.U. 2024 r., poz. 1320 ze zm.), w razie wystąpienia istotnej zmiany okoliczności powodującej, że wykonanie umowy nie leży w interesie publicznym, czego nie można było przewidzieć w chwili jej zawarcia, w terminie 30 dni od powzięcia wiadomości o tych okolicznościach. </w:t>
      </w:r>
    </w:p>
    <w:p w14:paraId="3B53C2EB" w14:textId="77777777" w:rsidR="00B07BDD" w:rsidRPr="00751EA0" w:rsidRDefault="00B07BDD" w:rsidP="00885433">
      <w:pPr>
        <w:numPr>
          <w:ilvl w:val="0"/>
          <w:numId w:val="143"/>
        </w:numPr>
        <w:tabs>
          <w:tab w:val="clear" w:pos="360"/>
          <w:tab w:val="left" w:pos="-567"/>
          <w:tab w:val="num" w:pos="284"/>
          <w:tab w:val="num" w:pos="2160"/>
        </w:tabs>
        <w:suppressAutoHyphens/>
        <w:spacing w:after="0"/>
        <w:ind w:left="284"/>
        <w:contextualSpacing/>
        <w:jc w:val="both"/>
        <w:rPr>
          <w:rFonts w:ascii="Times New Roman" w:hAnsi="Times New Roman" w:cs="Times New Roman"/>
        </w:rPr>
      </w:pPr>
      <w:r w:rsidRPr="00751EA0">
        <w:rPr>
          <w:rFonts w:ascii="Times New Roman" w:hAnsi="Times New Roman" w:cs="Times New Roman"/>
        </w:rPr>
        <w:t>Odstąpienie przez Zamawiającego od Umowy z przyczyn określonych w art. 456 w/w. ustawy oraz w sytuacjach niezależnych od Zamawiającego np. brak środków na finansowanie Umowy ze względu na warunki finansowe narzucone przez płatnika świadczeń zdrowotnych np. Narodowy Fundusz Zdrowia, zmiana sposobu rozliczania się z płatnikiem świadczeń zdrowotnych - Narodowym Funduszem Zdrowia, wówczas to Wykonawca może żądać jedynie wynagrodzenia należnego mu z tytułu wykonania części Umowy i zrzeka się on prawa do wynagrodzenia z tytułu niezrealizowania części umowy.</w:t>
      </w:r>
    </w:p>
    <w:p w14:paraId="17697A5B" w14:textId="77777777" w:rsidR="00B07BDD" w:rsidRPr="00751EA0" w:rsidRDefault="00B07BDD" w:rsidP="00885433">
      <w:pPr>
        <w:numPr>
          <w:ilvl w:val="0"/>
          <w:numId w:val="143"/>
        </w:numPr>
        <w:tabs>
          <w:tab w:val="clear" w:pos="360"/>
          <w:tab w:val="left" w:pos="-567"/>
          <w:tab w:val="num" w:pos="284"/>
          <w:tab w:val="num" w:pos="2160"/>
        </w:tabs>
        <w:suppressAutoHyphens/>
        <w:spacing w:after="0"/>
        <w:ind w:left="284"/>
        <w:contextualSpacing/>
        <w:jc w:val="both"/>
        <w:rPr>
          <w:rFonts w:ascii="Times New Roman" w:hAnsi="Times New Roman" w:cs="Times New Roman"/>
        </w:rPr>
      </w:pPr>
      <w:r w:rsidRPr="00751EA0">
        <w:rPr>
          <w:rFonts w:ascii="Times New Roman" w:hAnsi="Times New Roman" w:cs="Times New Roman"/>
        </w:rPr>
        <w:t>Zamawiającemu przysługuje prawo odstąpienia od Umowy w przypadku nienależytego jej wykonywania przez Wykonawcę, po uprzednim pisemnym wezwaniu do zaprzestania naruszeń lub wykonania określonych działań pod rygorem odstąpienia od Umowy i wyznaczeniu dodatkowego terminu na usunięcie naruszeń lub podjęcie określonych działań.</w:t>
      </w:r>
    </w:p>
    <w:p w14:paraId="4487BC64" w14:textId="77777777" w:rsidR="00B07BDD" w:rsidRPr="00751EA0" w:rsidRDefault="00B07BDD" w:rsidP="00885433">
      <w:pPr>
        <w:numPr>
          <w:ilvl w:val="0"/>
          <w:numId w:val="143"/>
        </w:numPr>
        <w:tabs>
          <w:tab w:val="clear" w:pos="360"/>
          <w:tab w:val="left" w:pos="-567"/>
          <w:tab w:val="num" w:pos="284"/>
          <w:tab w:val="num" w:pos="2160"/>
        </w:tabs>
        <w:suppressAutoHyphens/>
        <w:spacing w:after="0"/>
        <w:ind w:left="284"/>
        <w:contextualSpacing/>
        <w:jc w:val="both"/>
        <w:rPr>
          <w:rFonts w:ascii="Times New Roman" w:hAnsi="Times New Roman" w:cs="Times New Roman"/>
        </w:rPr>
      </w:pPr>
      <w:r w:rsidRPr="00751EA0">
        <w:rPr>
          <w:rFonts w:ascii="Times New Roman" w:hAnsi="Times New Roman" w:cs="Times New Roman"/>
        </w:rPr>
        <w:lastRenderedPageBreak/>
        <w:t>Oświadczenie o odstąpieniu od Umowy powinno być złożone drugiej Stronie na piśmie, pod rygorem nieważności, z podaniem uzasadnienia, w terminie do 10 dni od zaistnienia podstawy do odstąpienia od Umowy.</w:t>
      </w:r>
    </w:p>
    <w:p w14:paraId="26531F2C" w14:textId="77777777" w:rsidR="00B07BDD" w:rsidRDefault="00B07BDD" w:rsidP="00607ECF">
      <w:pPr>
        <w:spacing w:after="0"/>
        <w:jc w:val="center"/>
        <w:rPr>
          <w:rFonts w:ascii="Times New Roman" w:hAnsi="Times New Roman" w:cs="Times New Roman"/>
          <w:b/>
        </w:rPr>
      </w:pPr>
    </w:p>
    <w:p w14:paraId="5DDFA277" w14:textId="77777777" w:rsidR="00B07BDD" w:rsidRPr="00751EA0" w:rsidRDefault="00B07BDD" w:rsidP="00607ECF">
      <w:pPr>
        <w:spacing w:after="0"/>
        <w:jc w:val="center"/>
        <w:rPr>
          <w:rFonts w:ascii="Times New Roman" w:hAnsi="Times New Roman" w:cs="Times New Roman"/>
        </w:rPr>
      </w:pPr>
      <w:r w:rsidRPr="00751EA0">
        <w:rPr>
          <w:rFonts w:ascii="Times New Roman" w:hAnsi="Times New Roman" w:cs="Times New Roman"/>
          <w:b/>
        </w:rPr>
        <w:t>§13</w:t>
      </w:r>
    </w:p>
    <w:p w14:paraId="67689402" w14:textId="77777777" w:rsidR="00B07BDD" w:rsidRDefault="00B07BDD" w:rsidP="00885433">
      <w:pPr>
        <w:numPr>
          <w:ilvl w:val="0"/>
          <w:numId w:val="144"/>
        </w:numPr>
        <w:tabs>
          <w:tab w:val="clear" w:pos="360"/>
          <w:tab w:val="left" w:pos="-567"/>
          <w:tab w:val="num" w:pos="284"/>
          <w:tab w:val="num" w:pos="2160"/>
        </w:tabs>
        <w:suppressAutoHyphens/>
        <w:spacing w:after="0"/>
        <w:ind w:left="284"/>
        <w:contextualSpacing/>
        <w:jc w:val="both"/>
        <w:rPr>
          <w:rFonts w:ascii="Times New Roman" w:hAnsi="Times New Roman" w:cs="Times New Roman"/>
        </w:rPr>
      </w:pPr>
      <w:r w:rsidRPr="00751EA0">
        <w:rPr>
          <w:rFonts w:ascii="Times New Roman" w:hAnsi="Times New Roman" w:cs="Times New Roman"/>
        </w:rPr>
        <w:t>Umowę zawarto na</w:t>
      </w:r>
      <w:r w:rsidRPr="00751EA0">
        <w:rPr>
          <w:rFonts w:ascii="Times New Roman" w:hAnsi="Times New Roman" w:cs="Times New Roman"/>
          <w:b/>
        </w:rPr>
        <w:t xml:space="preserve"> </w:t>
      </w:r>
      <w:r w:rsidRPr="00751EA0">
        <w:rPr>
          <w:rFonts w:ascii="Times New Roman" w:hAnsi="Times New Roman" w:cs="Times New Roman"/>
        </w:rPr>
        <w:t>czas określony od daty jej zawarcia do upływu gwarancji i wsparcia.</w:t>
      </w:r>
    </w:p>
    <w:p w14:paraId="3202F655" w14:textId="77777777" w:rsidR="00B07BDD" w:rsidRDefault="00B07BDD" w:rsidP="00885433">
      <w:pPr>
        <w:numPr>
          <w:ilvl w:val="0"/>
          <w:numId w:val="144"/>
        </w:numPr>
        <w:tabs>
          <w:tab w:val="clear" w:pos="360"/>
          <w:tab w:val="left" w:pos="-567"/>
          <w:tab w:val="num" w:pos="284"/>
          <w:tab w:val="num" w:pos="2160"/>
        </w:tabs>
        <w:suppressAutoHyphens/>
        <w:spacing w:after="0"/>
        <w:ind w:left="284"/>
        <w:contextualSpacing/>
        <w:jc w:val="both"/>
        <w:rPr>
          <w:rFonts w:ascii="Times New Roman" w:hAnsi="Times New Roman" w:cs="Times New Roman"/>
        </w:rPr>
      </w:pPr>
      <w:r w:rsidRPr="00B07BDD">
        <w:rPr>
          <w:rFonts w:ascii="Times New Roman" w:hAnsi="Times New Roman" w:cs="Times New Roman"/>
        </w:rPr>
        <w:t xml:space="preserve">Strony dopuszczają możliwość zmiany terminu realizacji zamówienia w przypadku zmiany terminu realizacji przedsięwzięcia wynikającej z decyzji organów państwowych dotyczących Krajowego Planu Odbudowy (KPO). W takim przypadku termin realizacji zamówienia zostanie odpowiednio wydłużony, przy czym zmiana ta nie będzie stanowić istotnej zmiany umowy w rozumieniu art. 455 </w:t>
      </w:r>
      <w:proofErr w:type="spellStart"/>
      <w:r w:rsidRPr="00B07BDD">
        <w:rPr>
          <w:rFonts w:ascii="Times New Roman" w:hAnsi="Times New Roman" w:cs="Times New Roman"/>
        </w:rPr>
        <w:t>p.z.p</w:t>
      </w:r>
      <w:proofErr w:type="spellEnd"/>
      <w:r w:rsidRPr="00B07BDD">
        <w:rPr>
          <w:rFonts w:ascii="Times New Roman" w:hAnsi="Times New Roman" w:cs="Times New Roman"/>
        </w:rPr>
        <w:t>., o ile dotyczy wyłącznie dostosowania terminu realizacji do nowego terminu określonego w decyzji właściwego organu.</w:t>
      </w:r>
    </w:p>
    <w:p w14:paraId="36B0DA0B" w14:textId="77777777" w:rsidR="00B07BDD" w:rsidRPr="00B07BDD" w:rsidRDefault="00B07BDD" w:rsidP="00885433">
      <w:pPr>
        <w:numPr>
          <w:ilvl w:val="0"/>
          <w:numId w:val="144"/>
        </w:numPr>
        <w:tabs>
          <w:tab w:val="clear" w:pos="360"/>
          <w:tab w:val="left" w:pos="-567"/>
          <w:tab w:val="num" w:pos="284"/>
          <w:tab w:val="num" w:pos="2160"/>
        </w:tabs>
        <w:suppressAutoHyphens/>
        <w:spacing w:after="0"/>
        <w:ind w:left="284"/>
        <w:contextualSpacing/>
        <w:jc w:val="both"/>
        <w:rPr>
          <w:rFonts w:ascii="Times New Roman" w:hAnsi="Times New Roman" w:cs="Times New Roman"/>
        </w:rPr>
      </w:pPr>
      <w:r w:rsidRPr="004F6A20">
        <w:rPr>
          <w:rFonts w:ascii="Times New Roman" w:hAnsi="Times New Roman" w:cs="Times New Roman"/>
        </w:rPr>
        <w:t xml:space="preserve">Wsparcie/ asysta techniczna rozpocznie się od daty podpisania Protokołu odbioru przedmiotu zamówienia </w:t>
      </w:r>
      <w:r w:rsidRPr="004F6A20">
        <w:rPr>
          <w:rFonts w:ascii="Times New Roman" w:hAnsi="Times New Roman" w:cs="Times New Roman"/>
        </w:rPr>
        <w:br/>
        <w:t xml:space="preserve">i będzie realizowana przez okres 36 miesięcy. </w:t>
      </w:r>
    </w:p>
    <w:p w14:paraId="39A9B68E" w14:textId="77777777" w:rsidR="00B07BDD" w:rsidRPr="00751EA0" w:rsidRDefault="00B07BDD" w:rsidP="00607ECF">
      <w:pPr>
        <w:spacing w:after="0"/>
        <w:jc w:val="center"/>
        <w:rPr>
          <w:rFonts w:ascii="Times New Roman" w:hAnsi="Times New Roman" w:cs="Times New Roman"/>
        </w:rPr>
      </w:pPr>
      <w:r w:rsidRPr="00751EA0">
        <w:rPr>
          <w:rFonts w:ascii="Times New Roman" w:hAnsi="Times New Roman" w:cs="Times New Roman"/>
          <w:b/>
        </w:rPr>
        <w:t>§14</w:t>
      </w:r>
    </w:p>
    <w:p w14:paraId="3ECD4844" w14:textId="77777777" w:rsidR="00B07BDD" w:rsidRPr="00751EA0" w:rsidRDefault="00B07BDD" w:rsidP="00885433">
      <w:pPr>
        <w:numPr>
          <w:ilvl w:val="0"/>
          <w:numId w:val="183"/>
        </w:numPr>
        <w:tabs>
          <w:tab w:val="left" w:pos="-567"/>
          <w:tab w:val="num" w:pos="2160"/>
        </w:tabs>
        <w:suppressAutoHyphens/>
        <w:spacing w:after="0"/>
        <w:ind w:left="284"/>
        <w:contextualSpacing/>
        <w:jc w:val="both"/>
        <w:rPr>
          <w:rFonts w:ascii="Times New Roman" w:hAnsi="Times New Roman" w:cs="Times New Roman"/>
        </w:rPr>
      </w:pPr>
      <w:r w:rsidRPr="00751EA0">
        <w:rPr>
          <w:rFonts w:ascii="Times New Roman" w:hAnsi="Times New Roman" w:cs="Times New Roman"/>
        </w:rPr>
        <w:t>Wszelkie zmiany do niniejszej Umowy wymagają formy pisemnej w postaci Aneksu do Umowy.</w:t>
      </w:r>
    </w:p>
    <w:p w14:paraId="645A3B02" w14:textId="77777777" w:rsidR="00B07BDD" w:rsidRPr="00751EA0" w:rsidRDefault="00B07BDD" w:rsidP="00885433">
      <w:pPr>
        <w:numPr>
          <w:ilvl w:val="0"/>
          <w:numId w:val="183"/>
        </w:numPr>
        <w:tabs>
          <w:tab w:val="left" w:pos="-567"/>
          <w:tab w:val="num" w:pos="2160"/>
        </w:tabs>
        <w:suppressAutoHyphens/>
        <w:spacing w:after="0"/>
        <w:ind w:left="284"/>
        <w:contextualSpacing/>
        <w:jc w:val="both"/>
        <w:rPr>
          <w:rFonts w:ascii="Times New Roman" w:hAnsi="Times New Roman" w:cs="Times New Roman"/>
        </w:rPr>
      </w:pPr>
      <w:r w:rsidRPr="00751EA0">
        <w:rPr>
          <w:rFonts w:ascii="Times New Roman" w:hAnsi="Times New Roman" w:cs="Times New Roman"/>
        </w:rPr>
        <w:t>Wszelkie sprawy sporne wynikłe między stronami będą rozpatrywane przez Sąd właściwy dla siedziby Zamawiającego.</w:t>
      </w:r>
    </w:p>
    <w:p w14:paraId="7496A18D" w14:textId="77777777" w:rsidR="00B07BDD" w:rsidRPr="00751EA0" w:rsidRDefault="00B07BDD" w:rsidP="00607ECF">
      <w:pPr>
        <w:spacing w:after="0"/>
        <w:jc w:val="center"/>
        <w:rPr>
          <w:rFonts w:ascii="Times New Roman" w:hAnsi="Times New Roman" w:cs="Times New Roman"/>
        </w:rPr>
      </w:pPr>
      <w:r w:rsidRPr="00751EA0">
        <w:rPr>
          <w:rFonts w:ascii="Times New Roman" w:hAnsi="Times New Roman" w:cs="Times New Roman"/>
          <w:b/>
        </w:rPr>
        <w:t>§15</w:t>
      </w:r>
    </w:p>
    <w:p w14:paraId="51C098A8" w14:textId="77777777" w:rsidR="00B07BDD" w:rsidRPr="00751EA0" w:rsidRDefault="00B07BDD" w:rsidP="00607ECF">
      <w:pPr>
        <w:spacing w:after="0"/>
        <w:jc w:val="both"/>
        <w:rPr>
          <w:rFonts w:ascii="Times New Roman" w:hAnsi="Times New Roman" w:cs="Times New Roman"/>
        </w:rPr>
      </w:pPr>
      <w:r w:rsidRPr="00751EA0">
        <w:rPr>
          <w:rFonts w:ascii="Times New Roman" w:hAnsi="Times New Roman" w:cs="Times New Roman"/>
        </w:rPr>
        <w:t>W sprawach nieuregulowanych niniejszą umową mają zastosowanie przepisy ustawy z dnia 11 września 2019 r. – Prawo zamówień publicznych (Dz.U. 2024 r., poz. 1320 ze zm.) i Kodeksu cywilnego.</w:t>
      </w:r>
    </w:p>
    <w:p w14:paraId="64AD3760" w14:textId="77777777" w:rsidR="00B07BDD" w:rsidRPr="00751EA0" w:rsidRDefault="00B07BDD" w:rsidP="00607ECF">
      <w:pPr>
        <w:spacing w:after="0"/>
        <w:jc w:val="center"/>
        <w:rPr>
          <w:rFonts w:ascii="Times New Roman" w:hAnsi="Times New Roman" w:cs="Times New Roman"/>
        </w:rPr>
      </w:pPr>
      <w:r w:rsidRPr="00751EA0">
        <w:rPr>
          <w:rFonts w:ascii="Times New Roman" w:hAnsi="Times New Roman" w:cs="Times New Roman"/>
          <w:b/>
        </w:rPr>
        <w:t>§16</w:t>
      </w:r>
    </w:p>
    <w:p w14:paraId="64324F9D" w14:textId="77777777" w:rsidR="00B07BDD" w:rsidRPr="00751EA0" w:rsidRDefault="00B07BDD" w:rsidP="00607ECF">
      <w:pPr>
        <w:spacing w:after="0"/>
        <w:jc w:val="both"/>
        <w:rPr>
          <w:rFonts w:ascii="Times New Roman" w:hAnsi="Times New Roman" w:cs="Times New Roman"/>
        </w:rPr>
      </w:pPr>
      <w:r w:rsidRPr="00751EA0">
        <w:rPr>
          <w:rFonts w:ascii="Times New Roman" w:hAnsi="Times New Roman" w:cs="Times New Roman"/>
        </w:rPr>
        <w:t>Niniejszą umowę sporządzono w dwóch jednobrzmiących egzemplarzach, po jednym dla każdej ze stron.</w:t>
      </w:r>
    </w:p>
    <w:p w14:paraId="79252FE5" w14:textId="77777777" w:rsidR="00B07BDD" w:rsidRPr="00751EA0" w:rsidRDefault="00B07BDD" w:rsidP="00607ECF">
      <w:pPr>
        <w:pStyle w:val="ZnakZnak1"/>
        <w:spacing w:line="276" w:lineRule="auto"/>
        <w:rPr>
          <w:rStyle w:val="Brak"/>
          <w:rFonts w:ascii="Times New Roman" w:eastAsia="Times New Roman" w:hAnsi="Times New Roman" w:cs="Times New Roman"/>
          <w:b/>
          <w:bCs/>
          <w:sz w:val="22"/>
          <w:szCs w:val="22"/>
        </w:rPr>
      </w:pPr>
    </w:p>
    <w:p w14:paraId="22AB59AE" w14:textId="77777777" w:rsidR="00B07BDD" w:rsidRPr="00751EA0" w:rsidRDefault="00B07BDD" w:rsidP="00607ECF">
      <w:pPr>
        <w:pStyle w:val="ZnakZnak1"/>
        <w:spacing w:line="276" w:lineRule="auto"/>
        <w:rPr>
          <w:rStyle w:val="Brak"/>
          <w:rFonts w:ascii="Times New Roman" w:eastAsia="Times New Roman" w:hAnsi="Times New Roman" w:cs="Times New Roman"/>
          <w:b/>
          <w:bCs/>
          <w:sz w:val="22"/>
          <w:szCs w:val="22"/>
        </w:rPr>
      </w:pPr>
    </w:p>
    <w:p w14:paraId="229C3ADC" w14:textId="77777777" w:rsidR="00B07BDD" w:rsidRPr="00751EA0" w:rsidRDefault="00B07BDD" w:rsidP="00607ECF">
      <w:pPr>
        <w:spacing w:after="0"/>
        <w:jc w:val="center"/>
        <w:rPr>
          <w:rStyle w:val="Brak"/>
          <w:rFonts w:ascii="Times New Roman" w:hAnsi="Times New Roman" w:cs="Times New Roman"/>
          <w:b/>
          <w:bCs/>
        </w:rPr>
      </w:pPr>
      <w:r w:rsidRPr="00751EA0">
        <w:rPr>
          <w:rStyle w:val="Brak"/>
          <w:rFonts w:ascii="Times New Roman" w:hAnsi="Times New Roman" w:cs="Times New Roman"/>
          <w:b/>
          <w:bCs/>
        </w:rPr>
        <w:t xml:space="preserve">WYKONAWCA </w:t>
      </w:r>
      <w:r w:rsidRPr="00751EA0">
        <w:rPr>
          <w:rStyle w:val="Brak"/>
          <w:rFonts w:ascii="Times New Roman" w:hAnsi="Times New Roman" w:cs="Times New Roman"/>
          <w:b/>
          <w:bCs/>
        </w:rPr>
        <w:tab/>
      </w:r>
      <w:r w:rsidRPr="00751EA0">
        <w:rPr>
          <w:rStyle w:val="Brak"/>
          <w:rFonts w:ascii="Times New Roman" w:hAnsi="Times New Roman" w:cs="Times New Roman"/>
          <w:b/>
          <w:bCs/>
        </w:rPr>
        <w:tab/>
      </w:r>
      <w:r w:rsidRPr="00751EA0">
        <w:rPr>
          <w:rStyle w:val="Brak"/>
          <w:rFonts w:ascii="Times New Roman" w:hAnsi="Times New Roman" w:cs="Times New Roman"/>
          <w:b/>
          <w:bCs/>
        </w:rPr>
        <w:tab/>
      </w:r>
      <w:r w:rsidRPr="00751EA0">
        <w:rPr>
          <w:rStyle w:val="Brak"/>
          <w:rFonts w:ascii="Times New Roman" w:hAnsi="Times New Roman" w:cs="Times New Roman"/>
          <w:b/>
          <w:bCs/>
        </w:rPr>
        <w:tab/>
      </w:r>
      <w:r w:rsidRPr="00751EA0">
        <w:rPr>
          <w:rStyle w:val="Brak"/>
          <w:rFonts w:ascii="Times New Roman" w:hAnsi="Times New Roman" w:cs="Times New Roman"/>
          <w:b/>
          <w:bCs/>
        </w:rPr>
        <w:tab/>
      </w:r>
      <w:r w:rsidRPr="00751EA0">
        <w:rPr>
          <w:rStyle w:val="Brak"/>
          <w:rFonts w:ascii="Times New Roman" w:hAnsi="Times New Roman" w:cs="Times New Roman"/>
          <w:b/>
          <w:bCs/>
        </w:rPr>
        <w:tab/>
      </w:r>
      <w:r w:rsidRPr="00751EA0">
        <w:rPr>
          <w:rStyle w:val="Brak"/>
          <w:rFonts w:ascii="Times New Roman" w:hAnsi="Times New Roman" w:cs="Times New Roman"/>
          <w:b/>
          <w:bCs/>
        </w:rPr>
        <w:tab/>
      </w:r>
      <w:r w:rsidRPr="00751EA0">
        <w:rPr>
          <w:rStyle w:val="Brak"/>
          <w:rFonts w:ascii="Times New Roman" w:hAnsi="Times New Roman" w:cs="Times New Roman"/>
          <w:b/>
          <w:bCs/>
        </w:rPr>
        <w:tab/>
        <w:t>ZAMAWIAJĄCY</w:t>
      </w:r>
    </w:p>
    <w:p w14:paraId="5E8ACACF" w14:textId="77777777" w:rsidR="00B07BDD" w:rsidRPr="00751EA0" w:rsidRDefault="00B07BDD" w:rsidP="00607ECF">
      <w:pPr>
        <w:spacing w:after="0"/>
        <w:rPr>
          <w:rFonts w:ascii="Times New Roman" w:hAnsi="Times New Roman" w:cs="Times New Roman"/>
          <w:b/>
          <w:bCs/>
          <w:sz w:val="24"/>
          <w:szCs w:val="24"/>
        </w:rPr>
      </w:pPr>
    </w:p>
    <w:p w14:paraId="0D934C95" w14:textId="77777777" w:rsidR="00B07BDD" w:rsidRPr="00751EA0" w:rsidRDefault="00B07BDD" w:rsidP="00607ECF">
      <w:pPr>
        <w:spacing w:after="0"/>
        <w:rPr>
          <w:rFonts w:ascii="Times New Roman" w:hAnsi="Times New Roman" w:cs="Times New Roman"/>
          <w:b/>
          <w:bCs/>
          <w:sz w:val="24"/>
          <w:szCs w:val="24"/>
        </w:rPr>
      </w:pPr>
    </w:p>
    <w:p w14:paraId="66ED9A63" w14:textId="77777777" w:rsidR="00B07BDD" w:rsidRPr="00751EA0" w:rsidRDefault="00B07BDD" w:rsidP="00607ECF">
      <w:pPr>
        <w:spacing w:after="0"/>
        <w:rPr>
          <w:rFonts w:ascii="Times New Roman" w:hAnsi="Times New Roman" w:cs="Times New Roman"/>
          <w:b/>
          <w:bCs/>
          <w:sz w:val="24"/>
          <w:szCs w:val="24"/>
        </w:rPr>
      </w:pPr>
    </w:p>
    <w:p w14:paraId="4448B2E3" w14:textId="77777777" w:rsidR="00B07BDD" w:rsidRPr="00751EA0" w:rsidRDefault="00B07BDD" w:rsidP="00607ECF">
      <w:pPr>
        <w:spacing w:after="0"/>
        <w:rPr>
          <w:rFonts w:ascii="Times New Roman" w:hAnsi="Times New Roman" w:cs="Times New Roman"/>
          <w:b/>
          <w:bCs/>
          <w:i/>
          <w:iCs/>
          <w:sz w:val="24"/>
          <w:szCs w:val="24"/>
        </w:rPr>
      </w:pPr>
      <w:r w:rsidRPr="00751EA0">
        <w:rPr>
          <w:rFonts w:ascii="Times New Roman" w:hAnsi="Times New Roman" w:cs="Times New Roman"/>
          <w:b/>
          <w:bCs/>
          <w:i/>
          <w:iCs/>
          <w:sz w:val="24"/>
          <w:szCs w:val="24"/>
        </w:rPr>
        <w:t>Załączniki:</w:t>
      </w:r>
    </w:p>
    <w:p w14:paraId="34039006" w14:textId="77777777" w:rsidR="00B07BDD" w:rsidRPr="00751EA0" w:rsidRDefault="00B07BDD" w:rsidP="00885433">
      <w:pPr>
        <w:numPr>
          <w:ilvl w:val="0"/>
          <w:numId w:val="181"/>
        </w:numPr>
        <w:autoSpaceDE w:val="0"/>
        <w:autoSpaceDN w:val="0"/>
        <w:adjustRightInd w:val="0"/>
        <w:spacing w:after="0"/>
        <w:contextualSpacing/>
        <w:rPr>
          <w:rFonts w:ascii="Times New Roman" w:hAnsi="Times New Roman" w:cs="Times New Roman"/>
          <w:i/>
          <w:iCs/>
        </w:rPr>
      </w:pPr>
      <w:r w:rsidRPr="00751EA0">
        <w:rPr>
          <w:rFonts w:ascii="Times New Roman" w:hAnsi="Times New Roman" w:cs="Times New Roman"/>
          <w:i/>
          <w:iCs/>
        </w:rPr>
        <w:t>Załącznik nr 1 – Oferta cenowa wraz z parametrami techniczno-funkcjonalnymi</w:t>
      </w:r>
    </w:p>
    <w:p w14:paraId="07B8FCB1" w14:textId="77777777" w:rsidR="00B07BDD" w:rsidRPr="00751EA0" w:rsidRDefault="00B07BDD" w:rsidP="00885433">
      <w:pPr>
        <w:numPr>
          <w:ilvl w:val="0"/>
          <w:numId w:val="181"/>
        </w:numPr>
        <w:autoSpaceDE w:val="0"/>
        <w:autoSpaceDN w:val="0"/>
        <w:adjustRightInd w:val="0"/>
        <w:spacing w:after="0"/>
        <w:contextualSpacing/>
        <w:rPr>
          <w:rFonts w:ascii="Times New Roman" w:hAnsi="Times New Roman" w:cs="Times New Roman"/>
          <w:i/>
          <w:iCs/>
        </w:rPr>
      </w:pPr>
      <w:r w:rsidRPr="00751EA0">
        <w:rPr>
          <w:rFonts w:ascii="Times New Roman" w:hAnsi="Times New Roman" w:cs="Times New Roman"/>
          <w:i/>
          <w:iCs/>
        </w:rPr>
        <w:t>Załącznik nr 2 – Wzór Raportu DNSH</w:t>
      </w:r>
    </w:p>
    <w:p w14:paraId="5EC2C2DA" w14:textId="77777777" w:rsidR="00B07BDD" w:rsidRPr="00751EA0" w:rsidRDefault="00B07BDD" w:rsidP="00885433">
      <w:pPr>
        <w:numPr>
          <w:ilvl w:val="0"/>
          <w:numId w:val="181"/>
        </w:numPr>
        <w:autoSpaceDE w:val="0"/>
        <w:autoSpaceDN w:val="0"/>
        <w:adjustRightInd w:val="0"/>
        <w:spacing w:after="0"/>
        <w:contextualSpacing/>
        <w:rPr>
          <w:rFonts w:ascii="Times New Roman" w:hAnsi="Times New Roman" w:cs="Times New Roman"/>
          <w:i/>
          <w:iCs/>
        </w:rPr>
      </w:pPr>
      <w:r w:rsidRPr="00751EA0">
        <w:rPr>
          <w:rFonts w:ascii="Times New Roman" w:hAnsi="Times New Roman" w:cs="Times New Roman"/>
          <w:i/>
          <w:iCs/>
        </w:rPr>
        <w:t>Załącznik nr 3 - Wzór Protokołu odbioru przedmiotu zamówienia</w:t>
      </w:r>
    </w:p>
    <w:p w14:paraId="70BA1A02" w14:textId="77777777" w:rsidR="00B07BDD" w:rsidRPr="00751EA0" w:rsidRDefault="00B07BDD" w:rsidP="00885433">
      <w:pPr>
        <w:numPr>
          <w:ilvl w:val="0"/>
          <w:numId w:val="181"/>
        </w:numPr>
        <w:autoSpaceDE w:val="0"/>
        <w:autoSpaceDN w:val="0"/>
        <w:adjustRightInd w:val="0"/>
        <w:spacing w:after="0"/>
        <w:contextualSpacing/>
        <w:rPr>
          <w:rFonts w:ascii="Times New Roman" w:hAnsi="Times New Roman" w:cs="Times New Roman"/>
          <w:i/>
          <w:iCs/>
        </w:rPr>
      </w:pPr>
      <w:r w:rsidRPr="00751EA0">
        <w:rPr>
          <w:rFonts w:ascii="Times New Roman" w:hAnsi="Times New Roman" w:cs="Times New Roman"/>
          <w:i/>
          <w:iCs/>
        </w:rPr>
        <w:t>Załącznik nr 4 - Umowa powierzenia przetwarzania danych osobowych</w:t>
      </w:r>
    </w:p>
    <w:p w14:paraId="2E849F63" w14:textId="77777777" w:rsidR="00B07BDD" w:rsidRPr="00751EA0" w:rsidRDefault="00B07BDD" w:rsidP="00607ECF">
      <w:pPr>
        <w:spacing w:after="0"/>
        <w:jc w:val="right"/>
        <w:rPr>
          <w:rFonts w:ascii="Times New Roman" w:eastAsia="Times New Roman" w:hAnsi="Times New Roman" w:cs="Times New Roman"/>
          <w:bCs/>
          <w:lang w:eastAsia="pl-PL"/>
        </w:rPr>
      </w:pPr>
      <w:r w:rsidRPr="00751EA0">
        <w:rPr>
          <w:rFonts w:ascii="Times New Roman" w:hAnsi="Times New Roman" w:cs="Times New Roman"/>
          <w:i/>
          <w:iCs/>
          <w:sz w:val="24"/>
          <w:szCs w:val="24"/>
        </w:rPr>
        <w:br w:type="page"/>
      </w:r>
      <w:r w:rsidRPr="00751EA0">
        <w:rPr>
          <w:rFonts w:ascii="Times New Roman" w:eastAsia="Times New Roman" w:hAnsi="Times New Roman" w:cs="Times New Roman"/>
          <w:bCs/>
          <w:lang w:eastAsia="pl-PL"/>
        </w:rPr>
        <w:lastRenderedPageBreak/>
        <w:t>Załącznik nr 2 do umowy</w:t>
      </w:r>
    </w:p>
    <w:p w14:paraId="30E358BB" w14:textId="77777777" w:rsidR="00B07BDD" w:rsidRPr="00751EA0" w:rsidRDefault="00B07BDD" w:rsidP="00607ECF">
      <w:pPr>
        <w:spacing w:after="0"/>
        <w:rPr>
          <w:rFonts w:ascii="Times New Roman" w:eastAsia="Times New Roman" w:hAnsi="Times New Roman" w:cs="Times New Roman"/>
          <w:bCs/>
          <w:lang w:eastAsia="pl-PL"/>
        </w:rPr>
      </w:pPr>
    </w:p>
    <w:p w14:paraId="1CCFC784" w14:textId="77777777" w:rsidR="00B07BDD" w:rsidRPr="00751EA0" w:rsidRDefault="00B07BDD" w:rsidP="00607ECF">
      <w:pPr>
        <w:spacing w:after="0"/>
        <w:jc w:val="center"/>
        <w:rPr>
          <w:rFonts w:ascii="Times New Roman" w:eastAsia="Times New Roman" w:hAnsi="Times New Roman" w:cs="Times New Roman"/>
          <w:b/>
          <w:bCs/>
          <w:kern w:val="32"/>
          <w:lang w:eastAsia="pl-PL"/>
        </w:rPr>
      </w:pPr>
      <w:r w:rsidRPr="00751EA0">
        <w:rPr>
          <w:rFonts w:ascii="Times New Roman" w:eastAsia="Times New Roman" w:hAnsi="Times New Roman" w:cs="Times New Roman"/>
          <w:b/>
          <w:bCs/>
          <w:kern w:val="32"/>
          <w:lang w:eastAsia="pl-PL"/>
        </w:rPr>
        <w:t xml:space="preserve">Raport zgodności z zasadą „Do No </w:t>
      </w:r>
      <w:proofErr w:type="spellStart"/>
      <w:r w:rsidRPr="00751EA0">
        <w:rPr>
          <w:rFonts w:ascii="Times New Roman" w:eastAsia="Times New Roman" w:hAnsi="Times New Roman" w:cs="Times New Roman"/>
          <w:b/>
          <w:bCs/>
          <w:kern w:val="32"/>
          <w:lang w:eastAsia="pl-PL"/>
        </w:rPr>
        <w:t>Significant</w:t>
      </w:r>
      <w:proofErr w:type="spellEnd"/>
      <w:r w:rsidRPr="00751EA0">
        <w:rPr>
          <w:rFonts w:ascii="Times New Roman" w:eastAsia="Times New Roman" w:hAnsi="Times New Roman" w:cs="Times New Roman"/>
          <w:b/>
          <w:bCs/>
          <w:kern w:val="32"/>
          <w:lang w:eastAsia="pl-PL"/>
        </w:rPr>
        <w:t xml:space="preserve"> </w:t>
      </w:r>
      <w:proofErr w:type="spellStart"/>
      <w:r w:rsidRPr="00751EA0">
        <w:rPr>
          <w:rFonts w:ascii="Times New Roman" w:eastAsia="Times New Roman" w:hAnsi="Times New Roman" w:cs="Times New Roman"/>
          <w:b/>
          <w:bCs/>
          <w:kern w:val="32"/>
          <w:lang w:eastAsia="pl-PL"/>
        </w:rPr>
        <w:t>Harm</w:t>
      </w:r>
      <w:proofErr w:type="spellEnd"/>
      <w:r w:rsidRPr="00751EA0">
        <w:rPr>
          <w:rFonts w:ascii="Times New Roman" w:eastAsia="Times New Roman" w:hAnsi="Times New Roman" w:cs="Times New Roman"/>
          <w:b/>
          <w:bCs/>
          <w:kern w:val="32"/>
          <w:lang w:eastAsia="pl-PL"/>
        </w:rPr>
        <w:t>” (DNSH) dla dostawy sprzętu</w:t>
      </w:r>
    </w:p>
    <w:p w14:paraId="6A25D4AA" w14:textId="77777777" w:rsidR="00B07BDD" w:rsidRPr="00751EA0" w:rsidRDefault="00B07BDD" w:rsidP="00607ECF">
      <w:pPr>
        <w:spacing w:after="0"/>
        <w:rPr>
          <w:rFonts w:ascii="Times New Roman" w:eastAsia="Times New Roman" w:hAnsi="Times New Roman" w:cs="Times New Roman"/>
          <w:b/>
          <w:bCs/>
          <w:i/>
          <w:iCs/>
          <w:lang w:eastAsia="pl-PL"/>
        </w:rPr>
      </w:pPr>
      <w:r w:rsidRPr="00751EA0">
        <w:rPr>
          <w:rFonts w:ascii="Times New Roman" w:eastAsia="Times New Roman" w:hAnsi="Times New Roman" w:cs="Times New Roman"/>
          <w:b/>
          <w:bCs/>
          <w:i/>
          <w:iCs/>
          <w:lang w:eastAsia="pl-PL"/>
        </w:rPr>
        <w:t>1. Informacje o dostawie</w:t>
      </w:r>
    </w:p>
    <w:p w14:paraId="485C6310" w14:textId="77777777" w:rsidR="00B07BDD" w:rsidRPr="00751EA0" w:rsidRDefault="00B07BDD" w:rsidP="00607ECF">
      <w:pPr>
        <w:spacing w:after="0"/>
        <w:jc w:val="both"/>
        <w:rPr>
          <w:rFonts w:ascii="Times New Roman" w:eastAsia="Times New Roman" w:hAnsi="Times New Roman" w:cs="Times New Roman"/>
          <w:lang w:eastAsia="pl-PL"/>
        </w:rPr>
      </w:pPr>
      <w:r w:rsidRPr="00751EA0">
        <w:rPr>
          <w:rFonts w:ascii="Times New Roman" w:eastAsia="Times New Roman" w:hAnsi="Times New Roman" w:cs="Times New Roman"/>
          <w:lang w:eastAsia="pl-PL"/>
        </w:rPr>
        <w:t>Nazwa dostawcy:</w:t>
      </w:r>
    </w:p>
    <w:p w14:paraId="1B512678" w14:textId="77777777" w:rsidR="00B07BDD" w:rsidRPr="00751EA0" w:rsidRDefault="00B07BDD" w:rsidP="00607ECF">
      <w:pPr>
        <w:spacing w:after="0"/>
        <w:jc w:val="both"/>
        <w:rPr>
          <w:rFonts w:ascii="Times New Roman" w:eastAsia="Times New Roman" w:hAnsi="Times New Roman" w:cs="Times New Roman"/>
          <w:lang w:eastAsia="pl-PL"/>
        </w:rPr>
      </w:pPr>
      <w:r w:rsidRPr="00751EA0">
        <w:rPr>
          <w:rFonts w:ascii="Times New Roman" w:eastAsia="Times New Roman" w:hAnsi="Times New Roman" w:cs="Times New Roman"/>
          <w:lang w:eastAsia="pl-PL"/>
        </w:rPr>
        <w:t>Adres siedziby:</w:t>
      </w:r>
    </w:p>
    <w:p w14:paraId="133D9247" w14:textId="77777777" w:rsidR="00B07BDD" w:rsidRPr="00751EA0" w:rsidRDefault="00B07BDD" w:rsidP="00607ECF">
      <w:pPr>
        <w:spacing w:after="0"/>
        <w:jc w:val="both"/>
        <w:rPr>
          <w:rFonts w:ascii="Times New Roman" w:eastAsia="Times New Roman" w:hAnsi="Times New Roman" w:cs="Times New Roman"/>
          <w:lang w:eastAsia="pl-PL"/>
        </w:rPr>
      </w:pPr>
      <w:r w:rsidRPr="00751EA0">
        <w:rPr>
          <w:rFonts w:ascii="Times New Roman" w:eastAsia="Times New Roman" w:hAnsi="Times New Roman" w:cs="Times New Roman"/>
          <w:lang w:eastAsia="pl-PL"/>
        </w:rPr>
        <w:t>NIP/REGON:</w:t>
      </w:r>
    </w:p>
    <w:p w14:paraId="3C21689D" w14:textId="77777777" w:rsidR="00B07BDD" w:rsidRPr="00751EA0" w:rsidRDefault="00B07BDD" w:rsidP="00607ECF">
      <w:pPr>
        <w:spacing w:after="0"/>
        <w:jc w:val="both"/>
        <w:rPr>
          <w:rFonts w:ascii="Times New Roman" w:eastAsia="Times New Roman" w:hAnsi="Times New Roman" w:cs="Times New Roman"/>
          <w:lang w:eastAsia="pl-PL"/>
        </w:rPr>
      </w:pPr>
      <w:r w:rsidRPr="00751EA0">
        <w:rPr>
          <w:rFonts w:ascii="Times New Roman" w:eastAsia="Times New Roman" w:hAnsi="Times New Roman" w:cs="Times New Roman"/>
          <w:lang w:eastAsia="pl-PL"/>
        </w:rPr>
        <w:t>Osoba do kontaktu (imię, nazwisko, e-mail, tel.):</w:t>
      </w:r>
    </w:p>
    <w:p w14:paraId="68B71910" w14:textId="77777777" w:rsidR="00B07BDD" w:rsidRPr="00751EA0" w:rsidRDefault="00B07BDD" w:rsidP="00607ECF">
      <w:pPr>
        <w:spacing w:after="0"/>
        <w:jc w:val="both"/>
        <w:rPr>
          <w:rFonts w:ascii="Times New Roman" w:eastAsia="Times New Roman" w:hAnsi="Times New Roman" w:cs="Times New Roman"/>
          <w:lang w:eastAsia="pl-PL"/>
        </w:rPr>
      </w:pPr>
      <w:r w:rsidRPr="00751EA0">
        <w:rPr>
          <w:rFonts w:ascii="Times New Roman" w:eastAsia="Times New Roman" w:hAnsi="Times New Roman" w:cs="Times New Roman"/>
          <w:lang w:eastAsia="pl-PL"/>
        </w:rPr>
        <w:t>Opis dostarczanego sprzętu (nazwa, typ, model):</w:t>
      </w:r>
    </w:p>
    <w:p w14:paraId="53496655" w14:textId="77777777" w:rsidR="00B07BDD" w:rsidRPr="00751EA0" w:rsidRDefault="00B07BDD" w:rsidP="00607ECF">
      <w:pPr>
        <w:spacing w:after="0"/>
        <w:jc w:val="both"/>
        <w:rPr>
          <w:rFonts w:ascii="Times New Roman" w:eastAsia="Times New Roman" w:hAnsi="Times New Roman" w:cs="Times New Roman"/>
          <w:lang w:eastAsia="pl-PL"/>
        </w:rPr>
      </w:pPr>
      <w:r w:rsidRPr="00751EA0">
        <w:rPr>
          <w:rFonts w:ascii="Times New Roman" w:eastAsia="Times New Roman" w:hAnsi="Times New Roman" w:cs="Times New Roman"/>
          <w:lang w:eastAsia="pl-PL"/>
        </w:rPr>
        <w:t>Liczba jednostek/ilość:</w:t>
      </w:r>
    </w:p>
    <w:p w14:paraId="41E7BDD2" w14:textId="77777777" w:rsidR="00B07BDD" w:rsidRPr="00751EA0" w:rsidRDefault="00B07BDD" w:rsidP="00607ECF">
      <w:pPr>
        <w:spacing w:after="0"/>
        <w:rPr>
          <w:rFonts w:ascii="Times New Roman" w:eastAsia="Times New Roman" w:hAnsi="Times New Roman" w:cs="Times New Roman"/>
          <w:b/>
          <w:bCs/>
          <w:i/>
          <w:iCs/>
          <w:lang w:eastAsia="pl-PL"/>
        </w:rPr>
      </w:pPr>
      <w:r w:rsidRPr="00751EA0">
        <w:rPr>
          <w:rFonts w:ascii="Times New Roman" w:eastAsia="Times New Roman" w:hAnsi="Times New Roman" w:cs="Times New Roman"/>
          <w:b/>
          <w:bCs/>
          <w:i/>
          <w:iCs/>
          <w:lang w:eastAsia="pl-PL"/>
        </w:rPr>
        <w:t>2. Zasada DNSH – ocena wpływu na środowisko</w:t>
      </w:r>
    </w:p>
    <w:p w14:paraId="7269ED30" w14:textId="77777777" w:rsidR="00B07BDD" w:rsidRPr="00751EA0" w:rsidRDefault="00B07BDD" w:rsidP="00607ECF">
      <w:pPr>
        <w:spacing w:after="0"/>
        <w:jc w:val="both"/>
        <w:rPr>
          <w:rFonts w:ascii="Times New Roman" w:eastAsia="Times New Roman" w:hAnsi="Times New Roman" w:cs="Times New Roman"/>
          <w:lang w:eastAsia="pl-PL"/>
        </w:rPr>
      </w:pPr>
      <w:r w:rsidRPr="00751EA0">
        <w:rPr>
          <w:rFonts w:ascii="Times New Roman" w:eastAsia="Times New Roman" w:hAnsi="Times New Roman" w:cs="Times New Roman"/>
          <w:lang w:eastAsia="pl-PL"/>
        </w:rPr>
        <w:t>Dostawca oświadcza, że dostarczany sprzęt nie wyrządza poważnych szkód żadnemu z sześciu celów środowiskowych, zgodnie z art. 17 Rozporządzenia UE 2020/852.</w:t>
      </w:r>
    </w:p>
    <w:p w14:paraId="64BD4AB6" w14:textId="77777777" w:rsidR="00B07BDD" w:rsidRPr="00751EA0" w:rsidRDefault="00B07BDD" w:rsidP="00607ECF">
      <w:pPr>
        <w:spacing w:after="0"/>
        <w:rPr>
          <w:rFonts w:ascii="Times New Roman" w:eastAsia="Times New Roman" w:hAnsi="Times New Roman" w:cs="Times New Roman"/>
          <w:b/>
          <w:bCs/>
          <w:kern w:val="32"/>
          <w:lang w:eastAsia="pl-PL"/>
        </w:rPr>
      </w:pPr>
      <w:r w:rsidRPr="00751EA0">
        <w:rPr>
          <w:rFonts w:ascii="Times New Roman" w:eastAsia="Times New Roman" w:hAnsi="Times New Roman" w:cs="Times New Roman"/>
          <w:b/>
          <w:bCs/>
          <w:kern w:val="32"/>
          <w:lang w:eastAsia="pl-PL"/>
        </w:rPr>
        <w:t>2.1. Łagodzenie zmiany klimatu</w:t>
      </w:r>
    </w:p>
    <w:p w14:paraId="4CE8271F" w14:textId="77777777" w:rsidR="00B07BDD" w:rsidRPr="00751EA0" w:rsidRDefault="00B07BDD" w:rsidP="00607ECF">
      <w:pPr>
        <w:spacing w:after="0"/>
        <w:jc w:val="both"/>
        <w:rPr>
          <w:rFonts w:ascii="Times New Roman" w:eastAsia="Times New Roman" w:hAnsi="Times New Roman" w:cs="Times New Roman"/>
          <w:lang w:eastAsia="pl-PL"/>
        </w:rPr>
      </w:pPr>
      <w:r w:rsidRPr="00751EA0">
        <w:rPr>
          <w:rFonts w:ascii="Times New Roman" w:eastAsia="Times New Roman" w:hAnsi="Times New Roman" w:cs="Times New Roman"/>
          <w:lang w:eastAsia="pl-PL"/>
        </w:rPr>
        <w:t>Czy sprzęt nie powoduje istotnych emisji gazów cieplarnianych (GHG) w cyklu życia?</w:t>
      </w:r>
    </w:p>
    <w:p w14:paraId="0131A589" w14:textId="77777777" w:rsidR="00B07BDD" w:rsidRPr="00751EA0" w:rsidRDefault="00B07BDD" w:rsidP="00607ECF">
      <w:pPr>
        <w:spacing w:after="0"/>
        <w:jc w:val="both"/>
        <w:rPr>
          <w:rFonts w:ascii="Times New Roman" w:eastAsia="Times New Roman" w:hAnsi="Times New Roman" w:cs="Times New Roman"/>
          <w:lang w:eastAsia="pl-PL"/>
        </w:rPr>
      </w:pPr>
      <w:r w:rsidRPr="00751EA0">
        <w:rPr>
          <w:rFonts w:ascii="Times New Roman" w:eastAsia="Times New Roman" w:hAnsi="Times New Roman" w:cs="Times New Roman"/>
          <w:lang w:eastAsia="pl-PL"/>
        </w:rPr>
        <w:t>……………………………</w:t>
      </w:r>
    </w:p>
    <w:p w14:paraId="68A82101" w14:textId="77777777" w:rsidR="00B07BDD" w:rsidRPr="00751EA0" w:rsidRDefault="00B07BDD" w:rsidP="00607ECF">
      <w:pPr>
        <w:spacing w:after="0"/>
        <w:jc w:val="both"/>
        <w:rPr>
          <w:rFonts w:ascii="Times New Roman" w:eastAsia="Times New Roman" w:hAnsi="Times New Roman" w:cs="Times New Roman"/>
          <w:lang w:eastAsia="pl-PL"/>
        </w:rPr>
      </w:pPr>
      <w:r w:rsidRPr="00751EA0">
        <w:rPr>
          <w:rFonts w:ascii="Times New Roman" w:eastAsia="Times New Roman" w:hAnsi="Times New Roman" w:cs="Times New Roman"/>
          <w:lang w:eastAsia="pl-PL"/>
        </w:rPr>
        <w:t>Uzasadnienie / informacje dodatkowe:</w:t>
      </w:r>
    </w:p>
    <w:p w14:paraId="150711F6" w14:textId="77777777" w:rsidR="00B07BDD" w:rsidRPr="00751EA0" w:rsidRDefault="00B07BDD" w:rsidP="00607ECF">
      <w:pPr>
        <w:spacing w:after="0"/>
        <w:rPr>
          <w:rFonts w:ascii="Times New Roman" w:eastAsia="Times New Roman" w:hAnsi="Times New Roman" w:cs="Times New Roman"/>
          <w:b/>
          <w:bCs/>
          <w:kern w:val="32"/>
          <w:lang w:eastAsia="pl-PL"/>
        </w:rPr>
      </w:pPr>
      <w:r w:rsidRPr="00751EA0">
        <w:rPr>
          <w:rFonts w:ascii="Times New Roman" w:eastAsia="Times New Roman" w:hAnsi="Times New Roman" w:cs="Times New Roman"/>
          <w:b/>
          <w:bCs/>
          <w:kern w:val="32"/>
          <w:lang w:eastAsia="pl-PL"/>
        </w:rPr>
        <w:t>2.2. Przystosowanie do zmiany klimatu</w:t>
      </w:r>
    </w:p>
    <w:p w14:paraId="4B48CD34" w14:textId="77777777" w:rsidR="00B07BDD" w:rsidRPr="00751EA0" w:rsidRDefault="00B07BDD" w:rsidP="00607ECF">
      <w:pPr>
        <w:spacing w:after="0"/>
        <w:jc w:val="both"/>
        <w:rPr>
          <w:rFonts w:ascii="Times New Roman" w:eastAsia="Times New Roman" w:hAnsi="Times New Roman" w:cs="Times New Roman"/>
          <w:lang w:eastAsia="pl-PL"/>
        </w:rPr>
      </w:pPr>
      <w:r w:rsidRPr="00751EA0">
        <w:rPr>
          <w:rFonts w:ascii="Times New Roman" w:eastAsia="Times New Roman" w:hAnsi="Times New Roman" w:cs="Times New Roman"/>
          <w:lang w:eastAsia="pl-PL"/>
        </w:rPr>
        <w:t>Czy sprzęt jest odporny na skutki zmiany klimatu (np. ekstremalne temperatury, wilgotność)?</w:t>
      </w:r>
    </w:p>
    <w:p w14:paraId="42F51EA1" w14:textId="77777777" w:rsidR="00B07BDD" w:rsidRPr="00751EA0" w:rsidRDefault="00B07BDD" w:rsidP="00607ECF">
      <w:pPr>
        <w:spacing w:after="0"/>
        <w:jc w:val="both"/>
        <w:rPr>
          <w:rFonts w:ascii="Times New Roman" w:eastAsia="Times New Roman" w:hAnsi="Times New Roman" w:cs="Times New Roman"/>
          <w:lang w:eastAsia="pl-PL"/>
        </w:rPr>
      </w:pPr>
      <w:r w:rsidRPr="00751EA0">
        <w:rPr>
          <w:rFonts w:ascii="Times New Roman" w:eastAsia="Times New Roman" w:hAnsi="Times New Roman" w:cs="Times New Roman"/>
          <w:lang w:eastAsia="pl-PL"/>
        </w:rPr>
        <w:t>……………………………</w:t>
      </w:r>
    </w:p>
    <w:p w14:paraId="50A4DF0E" w14:textId="77777777" w:rsidR="00B07BDD" w:rsidRPr="00751EA0" w:rsidRDefault="00B07BDD" w:rsidP="00607ECF">
      <w:pPr>
        <w:spacing w:after="0"/>
        <w:jc w:val="both"/>
        <w:rPr>
          <w:rFonts w:ascii="Times New Roman" w:eastAsia="Times New Roman" w:hAnsi="Times New Roman" w:cs="Times New Roman"/>
          <w:lang w:eastAsia="pl-PL"/>
        </w:rPr>
      </w:pPr>
      <w:r w:rsidRPr="00751EA0">
        <w:rPr>
          <w:rFonts w:ascii="Times New Roman" w:eastAsia="Times New Roman" w:hAnsi="Times New Roman" w:cs="Times New Roman"/>
          <w:lang w:eastAsia="pl-PL"/>
        </w:rPr>
        <w:t>Uzasadnienie / informacje dodatkowe:</w:t>
      </w:r>
    </w:p>
    <w:p w14:paraId="600DEA62" w14:textId="77777777" w:rsidR="00B07BDD" w:rsidRPr="00751EA0" w:rsidRDefault="00B07BDD" w:rsidP="00607ECF">
      <w:pPr>
        <w:spacing w:after="0"/>
        <w:rPr>
          <w:rFonts w:ascii="Times New Roman" w:eastAsia="Times New Roman" w:hAnsi="Times New Roman" w:cs="Times New Roman"/>
          <w:b/>
          <w:bCs/>
          <w:kern w:val="32"/>
          <w:lang w:eastAsia="pl-PL"/>
        </w:rPr>
      </w:pPr>
      <w:r w:rsidRPr="00751EA0">
        <w:rPr>
          <w:rFonts w:ascii="Times New Roman" w:eastAsia="Times New Roman" w:hAnsi="Times New Roman" w:cs="Times New Roman"/>
          <w:b/>
          <w:bCs/>
          <w:kern w:val="32"/>
          <w:lang w:eastAsia="pl-PL"/>
        </w:rPr>
        <w:t>2.3. Zrównoważone użytkowanie i ochrona zasobów wodnych i morskich</w:t>
      </w:r>
    </w:p>
    <w:p w14:paraId="10E5AAB0" w14:textId="77777777" w:rsidR="00B07BDD" w:rsidRPr="00751EA0" w:rsidRDefault="00B07BDD" w:rsidP="00607ECF">
      <w:pPr>
        <w:spacing w:after="0"/>
        <w:jc w:val="both"/>
        <w:rPr>
          <w:rFonts w:ascii="Times New Roman" w:eastAsia="Times New Roman" w:hAnsi="Times New Roman" w:cs="Times New Roman"/>
          <w:lang w:eastAsia="pl-PL"/>
        </w:rPr>
      </w:pPr>
      <w:r w:rsidRPr="00751EA0">
        <w:rPr>
          <w:rFonts w:ascii="Times New Roman" w:eastAsia="Times New Roman" w:hAnsi="Times New Roman" w:cs="Times New Roman"/>
          <w:lang w:eastAsia="pl-PL"/>
        </w:rPr>
        <w:t>Czy sprzęt nie zużywa nadmiernie wody lub nie zanieczyszcza wód?</w:t>
      </w:r>
    </w:p>
    <w:p w14:paraId="55D1E9CB" w14:textId="77777777" w:rsidR="00B07BDD" w:rsidRPr="00751EA0" w:rsidRDefault="00B07BDD" w:rsidP="00607ECF">
      <w:pPr>
        <w:spacing w:after="0"/>
        <w:jc w:val="both"/>
        <w:rPr>
          <w:rFonts w:ascii="Times New Roman" w:eastAsia="Times New Roman" w:hAnsi="Times New Roman" w:cs="Times New Roman"/>
          <w:lang w:eastAsia="pl-PL"/>
        </w:rPr>
      </w:pPr>
      <w:r w:rsidRPr="00751EA0">
        <w:rPr>
          <w:rFonts w:ascii="Times New Roman" w:eastAsia="Times New Roman" w:hAnsi="Times New Roman" w:cs="Times New Roman"/>
          <w:lang w:eastAsia="pl-PL"/>
        </w:rPr>
        <w:t>……………………………</w:t>
      </w:r>
    </w:p>
    <w:p w14:paraId="7102F200" w14:textId="77777777" w:rsidR="00B07BDD" w:rsidRPr="00751EA0" w:rsidRDefault="00B07BDD" w:rsidP="00607ECF">
      <w:pPr>
        <w:spacing w:after="0"/>
        <w:jc w:val="both"/>
        <w:rPr>
          <w:rFonts w:ascii="Times New Roman" w:eastAsia="Times New Roman" w:hAnsi="Times New Roman" w:cs="Times New Roman"/>
          <w:lang w:eastAsia="pl-PL"/>
        </w:rPr>
      </w:pPr>
      <w:r w:rsidRPr="00751EA0">
        <w:rPr>
          <w:rFonts w:ascii="Times New Roman" w:eastAsia="Times New Roman" w:hAnsi="Times New Roman" w:cs="Times New Roman"/>
          <w:lang w:eastAsia="pl-PL"/>
        </w:rPr>
        <w:t>Uzasadnienie / informacje dodatkowe:</w:t>
      </w:r>
    </w:p>
    <w:p w14:paraId="190AE15D" w14:textId="77777777" w:rsidR="00B07BDD" w:rsidRPr="00751EA0" w:rsidRDefault="00B07BDD" w:rsidP="00607ECF">
      <w:pPr>
        <w:spacing w:after="0"/>
        <w:rPr>
          <w:rFonts w:ascii="Times New Roman" w:eastAsia="Times New Roman" w:hAnsi="Times New Roman" w:cs="Times New Roman"/>
          <w:b/>
          <w:bCs/>
          <w:kern w:val="32"/>
          <w:lang w:eastAsia="pl-PL"/>
        </w:rPr>
      </w:pPr>
      <w:r w:rsidRPr="00751EA0">
        <w:rPr>
          <w:rFonts w:ascii="Times New Roman" w:eastAsia="Times New Roman" w:hAnsi="Times New Roman" w:cs="Times New Roman"/>
          <w:b/>
          <w:bCs/>
          <w:kern w:val="32"/>
          <w:lang w:eastAsia="pl-PL"/>
        </w:rPr>
        <w:t>2.4. Gospodarka o obiegu zamkniętym (GOZ)</w:t>
      </w:r>
    </w:p>
    <w:p w14:paraId="51746DE6" w14:textId="77777777" w:rsidR="00B07BDD" w:rsidRPr="00751EA0" w:rsidRDefault="00B07BDD" w:rsidP="00607ECF">
      <w:pPr>
        <w:spacing w:after="0"/>
        <w:jc w:val="both"/>
        <w:rPr>
          <w:rFonts w:ascii="Times New Roman" w:eastAsia="Times New Roman" w:hAnsi="Times New Roman" w:cs="Times New Roman"/>
          <w:lang w:eastAsia="pl-PL"/>
        </w:rPr>
      </w:pPr>
      <w:r w:rsidRPr="00751EA0">
        <w:rPr>
          <w:rFonts w:ascii="Times New Roman" w:eastAsia="Times New Roman" w:hAnsi="Times New Roman" w:cs="Times New Roman"/>
          <w:lang w:eastAsia="pl-PL"/>
        </w:rPr>
        <w:t>Czy sprzęt został zaprojektowany z myślą o GOZ (np. łatwa naprawa, części zamienne, możliwość recyklingu, redukcja odpadów)?</w:t>
      </w:r>
    </w:p>
    <w:p w14:paraId="7AA8E479" w14:textId="77777777" w:rsidR="00B07BDD" w:rsidRPr="00751EA0" w:rsidRDefault="00B07BDD" w:rsidP="00607ECF">
      <w:pPr>
        <w:spacing w:after="0"/>
        <w:jc w:val="both"/>
        <w:rPr>
          <w:rFonts w:ascii="Times New Roman" w:eastAsia="Times New Roman" w:hAnsi="Times New Roman" w:cs="Times New Roman"/>
          <w:lang w:eastAsia="pl-PL"/>
        </w:rPr>
      </w:pPr>
      <w:r w:rsidRPr="00751EA0">
        <w:rPr>
          <w:rFonts w:ascii="Times New Roman" w:eastAsia="Times New Roman" w:hAnsi="Times New Roman" w:cs="Times New Roman"/>
          <w:lang w:eastAsia="pl-PL"/>
        </w:rPr>
        <w:t>……………………………</w:t>
      </w:r>
    </w:p>
    <w:p w14:paraId="3C51E095" w14:textId="77777777" w:rsidR="00B07BDD" w:rsidRPr="00751EA0" w:rsidRDefault="00B07BDD" w:rsidP="00607ECF">
      <w:pPr>
        <w:spacing w:after="0"/>
        <w:jc w:val="both"/>
        <w:rPr>
          <w:rFonts w:ascii="Times New Roman" w:eastAsia="Times New Roman" w:hAnsi="Times New Roman" w:cs="Times New Roman"/>
          <w:lang w:eastAsia="pl-PL"/>
        </w:rPr>
      </w:pPr>
      <w:r w:rsidRPr="00751EA0">
        <w:rPr>
          <w:rFonts w:ascii="Times New Roman" w:eastAsia="Times New Roman" w:hAnsi="Times New Roman" w:cs="Times New Roman"/>
          <w:lang w:eastAsia="pl-PL"/>
        </w:rPr>
        <w:t>Uzasadnienie / informacje dodatkowe:</w:t>
      </w:r>
    </w:p>
    <w:p w14:paraId="2C2179E4" w14:textId="77777777" w:rsidR="00B07BDD" w:rsidRPr="00751EA0" w:rsidRDefault="00B07BDD" w:rsidP="00607ECF">
      <w:pPr>
        <w:spacing w:after="0"/>
        <w:rPr>
          <w:rFonts w:ascii="Times New Roman" w:eastAsia="Times New Roman" w:hAnsi="Times New Roman" w:cs="Times New Roman"/>
          <w:b/>
          <w:bCs/>
          <w:kern w:val="32"/>
          <w:lang w:eastAsia="pl-PL"/>
        </w:rPr>
      </w:pPr>
      <w:r w:rsidRPr="00751EA0">
        <w:rPr>
          <w:rFonts w:ascii="Times New Roman" w:eastAsia="Times New Roman" w:hAnsi="Times New Roman" w:cs="Times New Roman"/>
          <w:b/>
          <w:bCs/>
          <w:kern w:val="32"/>
          <w:lang w:eastAsia="pl-PL"/>
        </w:rPr>
        <w:t>2.5. Zapobieganie zanieczyszczeniom i ich kontrola</w:t>
      </w:r>
    </w:p>
    <w:p w14:paraId="1B4DD76D" w14:textId="77777777" w:rsidR="00B07BDD" w:rsidRPr="00751EA0" w:rsidRDefault="00B07BDD" w:rsidP="00607ECF">
      <w:pPr>
        <w:spacing w:after="0"/>
        <w:jc w:val="both"/>
        <w:rPr>
          <w:rFonts w:ascii="Times New Roman" w:eastAsia="Times New Roman" w:hAnsi="Times New Roman" w:cs="Times New Roman"/>
          <w:lang w:eastAsia="pl-PL"/>
        </w:rPr>
      </w:pPr>
      <w:r w:rsidRPr="00751EA0">
        <w:rPr>
          <w:rFonts w:ascii="Times New Roman" w:eastAsia="Times New Roman" w:hAnsi="Times New Roman" w:cs="Times New Roman"/>
          <w:lang w:eastAsia="pl-PL"/>
        </w:rPr>
        <w:t>Czy sprzęt nie zawiera substancji niebezpiecznych (zgodnie z REACH</w:t>
      </w:r>
      <w:r w:rsidRPr="00751EA0">
        <w:rPr>
          <w:rFonts w:ascii="Times New Roman" w:eastAsia="Times New Roman" w:hAnsi="Times New Roman" w:cs="Times New Roman"/>
          <w:vertAlign w:val="superscript"/>
          <w:lang w:eastAsia="pl-PL"/>
        </w:rPr>
        <w:footnoteReference w:id="52"/>
      </w:r>
      <w:r w:rsidRPr="00751EA0">
        <w:rPr>
          <w:rFonts w:ascii="Times New Roman" w:eastAsia="Times New Roman" w:hAnsi="Times New Roman" w:cs="Times New Roman"/>
          <w:lang w:eastAsia="pl-PL"/>
        </w:rPr>
        <w:t xml:space="preserve">, </w:t>
      </w:r>
      <w:proofErr w:type="spellStart"/>
      <w:r w:rsidRPr="00751EA0">
        <w:rPr>
          <w:rFonts w:ascii="Times New Roman" w:eastAsia="Times New Roman" w:hAnsi="Times New Roman" w:cs="Times New Roman"/>
          <w:lang w:eastAsia="pl-PL"/>
        </w:rPr>
        <w:t>RoHS</w:t>
      </w:r>
      <w:proofErr w:type="spellEnd"/>
      <w:r w:rsidRPr="00751EA0">
        <w:rPr>
          <w:rFonts w:ascii="Times New Roman" w:eastAsia="Times New Roman" w:hAnsi="Times New Roman" w:cs="Times New Roman"/>
          <w:vertAlign w:val="superscript"/>
          <w:lang w:eastAsia="pl-PL"/>
        </w:rPr>
        <w:footnoteReference w:id="53"/>
      </w:r>
      <w:r w:rsidRPr="00751EA0">
        <w:rPr>
          <w:rFonts w:ascii="Times New Roman" w:eastAsia="Times New Roman" w:hAnsi="Times New Roman" w:cs="Times New Roman"/>
          <w:lang w:eastAsia="pl-PL"/>
        </w:rPr>
        <w:t xml:space="preserve">)? </w:t>
      </w:r>
    </w:p>
    <w:p w14:paraId="144E41E6" w14:textId="77777777" w:rsidR="00B07BDD" w:rsidRPr="00751EA0" w:rsidRDefault="00B07BDD" w:rsidP="00607ECF">
      <w:pPr>
        <w:spacing w:after="0"/>
        <w:jc w:val="both"/>
        <w:rPr>
          <w:rFonts w:ascii="Times New Roman" w:eastAsia="Times New Roman" w:hAnsi="Times New Roman" w:cs="Times New Roman"/>
          <w:lang w:eastAsia="pl-PL"/>
        </w:rPr>
      </w:pPr>
      <w:r w:rsidRPr="00751EA0">
        <w:rPr>
          <w:rFonts w:ascii="Times New Roman" w:eastAsia="Times New Roman" w:hAnsi="Times New Roman" w:cs="Times New Roman"/>
          <w:lang w:eastAsia="pl-PL"/>
        </w:rPr>
        <w:t>……………………………</w:t>
      </w:r>
    </w:p>
    <w:p w14:paraId="1942CB1B" w14:textId="77777777" w:rsidR="00B07BDD" w:rsidRPr="00751EA0" w:rsidRDefault="00B07BDD" w:rsidP="00607ECF">
      <w:pPr>
        <w:spacing w:after="0"/>
        <w:jc w:val="both"/>
        <w:rPr>
          <w:rFonts w:ascii="Times New Roman" w:eastAsia="Times New Roman" w:hAnsi="Times New Roman" w:cs="Times New Roman"/>
          <w:lang w:eastAsia="pl-PL"/>
        </w:rPr>
      </w:pPr>
      <w:r w:rsidRPr="00751EA0">
        <w:rPr>
          <w:rFonts w:ascii="Times New Roman" w:eastAsia="Times New Roman" w:hAnsi="Times New Roman" w:cs="Times New Roman"/>
          <w:lang w:eastAsia="pl-PL"/>
        </w:rPr>
        <w:t>Czy nie generuje szkodliwych odpadów podczas użytkowania?</w:t>
      </w:r>
    </w:p>
    <w:p w14:paraId="32768747" w14:textId="77777777" w:rsidR="00B07BDD" w:rsidRPr="00751EA0" w:rsidRDefault="00B07BDD" w:rsidP="00607ECF">
      <w:pPr>
        <w:spacing w:after="0"/>
        <w:jc w:val="both"/>
        <w:rPr>
          <w:rFonts w:ascii="Times New Roman" w:eastAsia="Times New Roman" w:hAnsi="Times New Roman" w:cs="Times New Roman"/>
          <w:lang w:eastAsia="pl-PL"/>
        </w:rPr>
      </w:pPr>
      <w:r w:rsidRPr="00751EA0">
        <w:rPr>
          <w:rFonts w:ascii="Times New Roman" w:eastAsia="Times New Roman" w:hAnsi="Times New Roman" w:cs="Times New Roman"/>
          <w:lang w:eastAsia="pl-PL"/>
        </w:rPr>
        <w:t>……………………………</w:t>
      </w:r>
    </w:p>
    <w:p w14:paraId="083078AD" w14:textId="77777777" w:rsidR="00B07BDD" w:rsidRPr="00751EA0" w:rsidRDefault="00B07BDD" w:rsidP="00607ECF">
      <w:pPr>
        <w:spacing w:after="0"/>
        <w:jc w:val="both"/>
        <w:rPr>
          <w:rFonts w:ascii="Times New Roman" w:eastAsia="Times New Roman" w:hAnsi="Times New Roman" w:cs="Times New Roman"/>
          <w:lang w:eastAsia="pl-PL"/>
        </w:rPr>
      </w:pPr>
      <w:r w:rsidRPr="00751EA0">
        <w:rPr>
          <w:rFonts w:ascii="Times New Roman" w:eastAsia="Times New Roman" w:hAnsi="Times New Roman" w:cs="Times New Roman"/>
          <w:lang w:eastAsia="pl-PL"/>
        </w:rPr>
        <w:t>Uzasadnienie / informacje dodatkowe:</w:t>
      </w:r>
    </w:p>
    <w:p w14:paraId="46923C12" w14:textId="77777777" w:rsidR="00B07BDD" w:rsidRPr="00751EA0" w:rsidRDefault="00B07BDD" w:rsidP="00607ECF">
      <w:pPr>
        <w:spacing w:after="0"/>
        <w:rPr>
          <w:rFonts w:ascii="Times New Roman" w:eastAsia="Times New Roman" w:hAnsi="Times New Roman" w:cs="Times New Roman"/>
          <w:b/>
          <w:bCs/>
          <w:kern w:val="32"/>
          <w:lang w:eastAsia="pl-PL"/>
        </w:rPr>
      </w:pPr>
      <w:r w:rsidRPr="00751EA0">
        <w:rPr>
          <w:rFonts w:ascii="Times New Roman" w:eastAsia="Times New Roman" w:hAnsi="Times New Roman" w:cs="Times New Roman"/>
          <w:b/>
          <w:bCs/>
          <w:kern w:val="32"/>
          <w:lang w:eastAsia="pl-PL"/>
        </w:rPr>
        <w:t>2.6. Ochrona i odbudowa bioróżnorodności oraz ekosystemów</w:t>
      </w:r>
    </w:p>
    <w:p w14:paraId="7317535B" w14:textId="77777777" w:rsidR="00B07BDD" w:rsidRPr="00751EA0" w:rsidRDefault="00B07BDD" w:rsidP="00607ECF">
      <w:pPr>
        <w:spacing w:after="0"/>
        <w:jc w:val="both"/>
        <w:rPr>
          <w:rFonts w:ascii="Times New Roman" w:eastAsia="Times New Roman" w:hAnsi="Times New Roman" w:cs="Times New Roman"/>
          <w:lang w:eastAsia="pl-PL"/>
        </w:rPr>
      </w:pPr>
      <w:r w:rsidRPr="00751EA0">
        <w:rPr>
          <w:rFonts w:ascii="Times New Roman" w:eastAsia="Times New Roman" w:hAnsi="Times New Roman" w:cs="Times New Roman"/>
          <w:lang w:eastAsia="pl-PL"/>
        </w:rPr>
        <w:t>Czy produkcja i użytkowanie sprzętu nie wpływają negatywnie na tereny chronione lub siedliska przyrodnicze?</w:t>
      </w:r>
    </w:p>
    <w:p w14:paraId="60E5BB93" w14:textId="77777777" w:rsidR="00B07BDD" w:rsidRPr="00751EA0" w:rsidRDefault="00B07BDD" w:rsidP="00607ECF">
      <w:pPr>
        <w:spacing w:after="0"/>
        <w:jc w:val="both"/>
        <w:rPr>
          <w:rFonts w:ascii="Times New Roman" w:eastAsia="Times New Roman" w:hAnsi="Times New Roman" w:cs="Times New Roman"/>
          <w:lang w:eastAsia="pl-PL"/>
        </w:rPr>
      </w:pPr>
      <w:r w:rsidRPr="00751EA0">
        <w:rPr>
          <w:rFonts w:ascii="Times New Roman" w:eastAsia="Times New Roman" w:hAnsi="Times New Roman" w:cs="Times New Roman"/>
          <w:lang w:eastAsia="pl-PL"/>
        </w:rPr>
        <w:t>……………………………</w:t>
      </w:r>
    </w:p>
    <w:p w14:paraId="6859D76F" w14:textId="77777777" w:rsidR="00B07BDD" w:rsidRPr="00751EA0" w:rsidRDefault="00B07BDD" w:rsidP="00607ECF">
      <w:pPr>
        <w:spacing w:after="0"/>
        <w:jc w:val="both"/>
        <w:rPr>
          <w:rFonts w:ascii="Times New Roman" w:eastAsia="Times New Roman" w:hAnsi="Times New Roman" w:cs="Times New Roman"/>
          <w:lang w:eastAsia="pl-PL"/>
        </w:rPr>
      </w:pPr>
      <w:r w:rsidRPr="00751EA0">
        <w:rPr>
          <w:rFonts w:ascii="Times New Roman" w:eastAsia="Times New Roman" w:hAnsi="Times New Roman" w:cs="Times New Roman"/>
          <w:lang w:eastAsia="pl-PL"/>
        </w:rPr>
        <w:t>Uzasadnienie / informacje dodatkowe:</w:t>
      </w:r>
    </w:p>
    <w:p w14:paraId="59AA9FC7" w14:textId="77777777" w:rsidR="00B07BDD" w:rsidRPr="00751EA0" w:rsidRDefault="00B07BDD" w:rsidP="00607ECF">
      <w:pPr>
        <w:spacing w:after="0"/>
        <w:rPr>
          <w:rFonts w:ascii="Times New Roman" w:eastAsia="Times New Roman" w:hAnsi="Times New Roman" w:cs="Times New Roman"/>
          <w:b/>
          <w:bCs/>
          <w:i/>
          <w:iCs/>
          <w:lang w:eastAsia="pl-PL"/>
        </w:rPr>
      </w:pPr>
      <w:r w:rsidRPr="00751EA0">
        <w:rPr>
          <w:rFonts w:ascii="Times New Roman" w:eastAsia="Times New Roman" w:hAnsi="Times New Roman" w:cs="Times New Roman"/>
          <w:b/>
          <w:bCs/>
          <w:i/>
          <w:iCs/>
          <w:lang w:eastAsia="pl-PL"/>
        </w:rPr>
        <w:t>3. Załączniki (jeśli dotyczy)</w:t>
      </w:r>
    </w:p>
    <w:p w14:paraId="01C08910" w14:textId="77777777" w:rsidR="00B07BDD" w:rsidRPr="00751EA0" w:rsidRDefault="00B07BDD" w:rsidP="00607ECF">
      <w:pPr>
        <w:spacing w:after="0"/>
        <w:jc w:val="both"/>
        <w:rPr>
          <w:rFonts w:ascii="Times New Roman" w:eastAsia="Times New Roman" w:hAnsi="Times New Roman" w:cs="Times New Roman"/>
          <w:lang w:eastAsia="pl-PL"/>
        </w:rPr>
      </w:pPr>
      <w:r w:rsidRPr="00751EA0">
        <w:rPr>
          <w:rFonts w:ascii="Times New Roman" w:eastAsia="Times New Roman" w:hAnsi="Times New Roman" w:cs="Times New Roman"/>
          <w:lang w:eastAsia="pl-PL"/>
        </w:rPr>
        <w:t>[ ] Deklaracja zgodności CE</w:t>
      </w:r>
    </w:p>
    <w:p w14:paraId="5256D047" w14:textId="77777777" w:rsidR="00B07BDD" w:rsidRPr="00751EA0" w:rsidRDefault="00B07BDD" w:rsidP="00607ECF">
      <w:pPr>
        <w:spacing w:after="0"/>
        <w:jc w:val="both"/>
        <w:rPr>
          <w:rFonts w:ascii="Times New Roman" w:eastAsia="Times New Roman" w:hAnsi="Times New Roman" w:cs="Times New Roman"/>
          <w:lang w:eastAsia="pl-PL"/>
        </w:rPr>
      </w:pPr>
      <w:r w:rsidRPr="00751EA0">
        <w:rPr>
          <w:rFonts w:ascii="Times New Roman" w:eastAsia="Times New Roman" w:hAnsi="Times New Roman" w:cs="Times New Roman"/>
          <w:lang w:eastAsia="pl-PL"/>
        </w:rPr>
        <w:lastRenderedPageBreak/>
        <w:t>[ ] Karta katalogowa sprzętu</w:t>
      </w:r>
    </w:p>
    <w:p w14:paraId="678106BD" w14:textId="77777777" w:rsidR="00B07BDD" w:rsidRPr="00751EA0" w:rsidRDefault="00B07BDD" w:rsidP="00607ECF">
      <w:pPr>
        <w:spacing w:after="0"/>
        <w:jc w:val="both"/>
        <w:rPr>
          <w:rFonts w:ascii="Times New Roman" w:eastAsia="Times New Roman" w:hAnsi="Times New Roman" w:cs="Times New Roman"/>
          <w:lang w:eastAsia="pl-PL"/>
        </w:rPr>
      </w:pPr>
      <w:r w:rsidRPr="00751EA0">
        <w:rPr>
          <w:rFonts w:ascii="Times New Roman" w:eastAsia="Times New Roman" w:hAnsi="Times New Roman" w:cs="Times New Roman"/>
          <w:lang w:eastAsia="pl-PL"/>
        </w:rPr>
        <w:t>[ ] Certyfikaty środowiskowe (np. ISO 14001, EPEAT, Energy Star)</w:t>
      </w:r>
    </w:p>
    <w:p w14:paraId="5BEC746C" w14:textId="77777777" w:rsidR="00B07BDD" w:rsidRPr="00751EA0" w:rsidRDefault="00B07BDD" w:rsidP="00607ECF">
      <w:pPr>
        <w:spacing w:after="0"/>
        <w:jc w:val="both"/>
        <w:rPr>
          <w:rFonts w:ascii="Times New Roman" w:eastAsia="Times New Roman" w:hAnsi="Times New Roman" w:cs="Times New Roman"/>
          <w:lang w:eastAsia="pl-PL"/>
        </w:rPr>
      </w:pPr>
      <w:r w:rsidRPr="00751EA0">
        <w:rPr>
          <w:rFonts w:ascii="Times New Roman" w:eastAsia="Times New Roman" w:hAnsi="Times New Roman" w:cs="Times New Roman"/>
          <w:lang w:eastAsia="pl-PL"/>
        </w:rPr>
        <w:t xml:space="preserve">[ ] Deklaracja producenta dot. REACH / </w:t>
      </w:r>
      <w:proofErr w:type="spellStart"/>
      <w:r w:rsidRPr="00751EA0">
        <w:rPr>
          <w:rFonts w:ascii="Times New Roman" w:eastAsia="Times New Roman" w:hAnsi="Times New Roman" w:cs="Times New Roman"/>
          <w:lang w:eastAsia="pl-PL"/>
        </w:rPr>
        <w:t>RoHS</w:t>
      </w:r>
      <w:proofErr w:type="spellEnd"/>
    </w:p>
    <w:p w14:paraId="193B456E" w14:textId="77777777" w:rsidR="00B07BDD" w:rsidRPr="00751EA0" w:rsidRDefault="00B07BDD" w:rsidP="00607ECF">
      <w:pPr>
        <w:spacing w:after="0"/>
        <w:jc w:val="both"/>
        <w:rPr>
          <w:rFonts w:ascii="Times New Roman" w:eastAsia="Times New Roman" w:hAnsi="Times New Roman" w:cs="Times New Roman"/>
          <w:lang w:eastAsia="pl-PL"/>
        </w:rPr>
      </w:pPr>
      <w:r w:rsidRPr="00751EA0">
        <w:rPr>
          <w:rFonts w:ascii="Times New Roman" w:eastAsia="Times New Roman" w:hAnsi="Times New Roman" w:cs="Times New Roman"/>
          <w:lang w:eastAsia="pl-PL"/>
        </w:rPr>
        <w:t>[ ] Inne dokumenty (wymienić):</w:t>
      </w:r>
    </w:p>
    <w:p w14:paraId="11E3398C" w14:textId="77777777" w:rsidR="00B07BDD" w:rsidRPr="00751EA0" w:rsidRDefault="00B07BDD" w:rsidP="00607ECF">
      <w:pPr>
        <w:spacing w:after="0"/>
        <w:rPr>
          <w:rFonts w:ascii="Times New Roman" w:eastAsia="Times New Roman" w:hAnsi="Times New Roman" w:cs="Times New Roman"/>
          <w:b/>
          <w:bCs/>
          <w:i/>
          <w:iCs/>
          <w:lang w:eastAsia="pl-PL"/>
        </w:rPr>
      </w:pPr>
      <w:r w:rsidRPr="00751EA0">
        <w:rPr>
          <w:rFonts w:ascii="Times New Roman" w:eastAsia="Times New Roman" w:hAnsi="Times New Roman" w:cs="Times New Roman"/>
          <w:b/>
          <w:bCs/>
          <w:i/>
          <w:iCs/>
          <w:lang w:eastAsia="pl-PL"/>
        </w:rPr>
        <w:t>4. Oświadczenie dostawcy</w:t>
      </w:r>
    </w:p>
    <w:p w14:paraId="55236642" w14:textId="77777777" w:rsidR="00B07BDD" w:rsidRPr="00751EA0" w:rsidRDefault="00B07BDD" w:rsidP="00607ECF">
      <w:pPr>
        <w:spacing w:after="0"/>
        <w:jc w:val="both"/>
        <w:rPr>
          <w:rFonts w:ascii="Times New Roman" w:eastAsia="Times New Roman" w:hAnsi="Times New Roman" w:cs="Times New Roman"/>
          <w:lang w:eastAsia="pl-PL"/>
        </w:rPr>
      </w:pPr>
      <w:r w:rsidRPr="00751EA0">
        <w:rPr>
          <w:rFonts w:ascii="Times New Roman" w:eastAsia="Times New Roman" w:hAnsi="Times New Roman" w:cs="Times New Roman"/>
          <w:lang w:eastAsia="pl-PL"/>
        </w:rPr>
        <w:t>Oświadczam, że informacje zawarte w niniejszym raporcie są zgodne ze stanem faktycznym i zostały podane zgodnie z moją najlepszą wiedzą. Zobowiązuję się do dostarczenia dodatkowych informacji lub dokumentacji na żądanie Zamawiającego.</w:t>
      </w:r>
    </w:p>
    <w:p w14:paraId="4A16C6DF" w14:textId="77777777" w:rsidR="00B07BDD" w:rsidRPr="00751EA0" w:rsidRDefault="00B07BDD" w:rsidP="00607ECF">
      <w:pPr>
        <w:spacing w:after="0"/>
        <w:jc w:val="both"/>
        <w:rPr>
          <w:rFonts w:ascii="Times New Roman" w:eastAsia="Times New Roman" w:hAnsi="Times New Roman" w:cs="Times New Roman"/>
          <w:lang w:eastAsia="pl-PL"/>
        </w:rPr>
      </w:pPr>
    </w:p>
    <w:p w14:paraId="66D82B22" w14:textId="77777777" w:rsidR="00B07BDD" w:rsidRPr="00751EA0" w:rsidRDefault="00B07BDD" w:rsidP="00607ECF">
      <w:pPr>
        <w:spacing w:after="0"/>
        <w:jc w:val="both"/>
        <w:rPr>
          <w:rFonts w:ascii="Times New Roman" w:eastAsia="Times New Roman" w:hAnsi="Times New Roman" w:cs="Times New Roman"/>
          <w:lang w:eastAsia="pl-PL"/>
        </w:rPr>
      </w:pPr>
      <w:r w:rsidRPr="00751EA0">
        <w:rPr>
          <w:rFonts w:ascii="Times New Roman" w:eastAsia="Times New Roman" w:hAnsi="Times New Roman" w:cs="Times New Roman"/>
          <w:lang w:eastAsia="pl-PL"/>
        </w:rPr>
        <w:t>Data:</w:t>
      </w:r>
    </w:p>
    <w:p w14:paraId="0DFB9431" w14:textId="77777777" w:rsidR="00B07BDD" w:rsidRPr="00751EA0" w:rsidRDefault="00B07BDD" w:rsidP="00607ECF">
      <w:pPr>
        <w:spacing w:after="0"/>
        <w:jc w:val="both"/>
        <w:rPr>
          <w:rFonts w:ascii="Times New Roman" w:eastAsia="Times New Roman" w:hAnsi="Times New Roman" w:cs="Times New Roman"/>
          <w:lang w:eastAsia="pl-PL"/>
        </w:rPr>
      </w:pPr>
      <w:r w:rsidRPr="00751EA0">
        <w:rPr>
          <w:rFonts w:ascii="Times New Roman" w:eastAsia="Times New Roman" w:hAnsi="Times New Roman" w:cs="Times New Roman"/>
          <w:lang w:eastAsia="pl-PL"/>
        </w:rPr>
        <w:t>Podpis i pieczęć osoby upoważnionej:</w:t>
      </w:r>
    </w:p>
    <w:p w14:paraId="0770D14E" w14:textId="77777777" w:rsidR="00B07BDD" w:rsidRPr="00751EA0" w:rsidRDefault="00B07BDD" w:rsidP="00607ECF">
      <w:pPr>
        <w:spacing w:after="0"/>
        <w:rPr>
          <w:rFonts w:ascii="Times New Roman" w:hAnsi="Times New Roman" w:cs="Times New Roman"/>
          <w:b/>
          <w:sz w:val="24"/>
          <w:szCs w:val="24"/>
        </w:rPr>
      </w:pPr>
    </w:p>
    <w:p w14:paraId="0E1A44FA" w14:textId="77777777" w:rsidR="00B07BDD" w:rsidRPr="00751EA0" w:rsidRDefault="00B07BDD" w:rsidP="00607ECF">
      <w:pPr>
        <w:spacing w:after="0"/>
        <w:rPr>
          <w:rFonts w:ascii="Times New Roman" w:hAnsi="Times New Roman" w:cs="Times New Roman"/>
          <w:b/>
          <w:sz w:val="24"/>
          <w:szCs w:val="24"/>
        </w:rPr>
      </w:pPr>
    </w:p>
    <w:p w14:paraId="20D4E1AC" w14:textId="77777777" w:rsidR="00B07BDD" w:rsidRPr="00751EA0" w:rsidRDefault="00B07BDD" w:rsidP="00607ECF">
      <w:pPr>
        <w:spacing w:after="0"/>
        <w:rPr>
          <w:rFonts w:ascii="Times New Roman" w:hAnsi="Times New Roman" w:cs="Times New Roman"/>
          <w:b/>
          <w:sz w:val="24"/>
          <w:szCs w:val="24"/>
        </w:rPr>
      </w:pPr>
    </w:p>
    <w:p w14:paraId="21E23577" w14:textId="77777777" w:rsidR="00B07BDD" w:rsidRPr="00751EA0" w:rsidRDefault="00B07BDD" w:rsidP="00607ECF">
      <w:pPr>
        <w:spacing w:after="0"/>
        <w:jc w:val="right"/>
        <w:rPr>
          <w:rFonts w:ascii="Times New Roman" w:hAnsi="Times New Roman" w:cs="Times New Roman"/>
          <w:b/>
          <w:i/>
          <w:iCs/>
        </w:rPr>
      </w:pPr>
      <w:r w:rsidRPr="00751EA0">
        <w:rPr>
          <w:rFonts w:ascii="Times New Roman" w:hAnsi="Times New Roman" w:cs="Times New Roman"/>
          <w:i/>
          <w:iCs/>
          <w:sz w:val="24"/>
          <w:szCs w:val="24"/>
        </w:rPr>
        <w:br w:type="page"/>
      </w:r>
      <w:r w:rsidRPr="00751EA0">
        <w:rPr>
          <w:rFonts w:ascii="Times New Roman" w:hAnsi="Times New Roman" w:cs="Times New Roman"/>
          <w:b/>
          <w:i/>
          <w:iCs/>
        </w:rPr>
        <w:lastRenderedPageBreak/>
        <w:t>Załącznik nr 3 do Umowy - Wzór Protokołu odbioru</w:t>
      </w:r>
    </w:p>
    <w:p w14:paraId="7E29CF9F" w14:textId="77777777" w:rsidR="00B07BDD" w:rsidRPr="00751EA0" w:rsidRDefault="00B07BDD" w:rsidP="00607ECF">
      <w:pPr>
        <w:spacing w:after="0"/>
        <w:rPr>
          <w:rFonts w:ascii="Times New Roman" w:hAnsi="Times New Roman" w:cs="Times New Roman"/>
          <w:b/>
        </w:rPr>
      </w:pPr>
    </w:p>
    <w:p w14:paraId="250F0C36" w14:textId="77777777" w:rsidR="00B07BDD" w:rsidRPr="00751EA0" w:rsidRDefault="00B07BDD" w:rsidP="00607ECF">
      <w:pPr>
        <w:spacing w:after="0"/>
        <w:jc w:val="center"/>
        <w:rPr>
          <w:rFonts w:ascii="Times New Roman" w:hAnsi="Times New Roman" w:cs="Times New Roman"/>
          <w:b/>
        </w:rPr>
      </w:pPr>
      <w:r w:rsidRPr="00751EA0">
        <w:rPr>
          <w:rFonts w:ascii="Times New Roman" w:hAnsi="Times New Roman" w:cs="Times New Roman"/>
          <w:b/>
        </w:rPr>
        <w:t xml:space="preserve">Protokół odbioru przedmiotu zamówienia </w:t>
      </w:r>
    </w:p>
    <w:p w14:paraId="4D543A6D" w14:textId="77777777" w:rsidR="00B07BDD" w:rsidRPr="00751EA0" w:rsidRDefault="00B07BDD" w:rsidP="00607ECF">
      <w:pPr>
        <w:spacing w:after="0"/>
        <w:jc w:val="center"/>
        <w:rPr>
          <w:rFonts w:ascii="Times New Roman" w:hAnsi="Times New Roman" w:cs="Times New Roman"/>
          <w:b/>
        </w:rPr>
      </w:pPr>
    </w:p>
    <w:p w14:paraId="33523407" w14:textId="77777777" w:rsidR="00B07BDD" w:rsidRPr="00751EA0" w:rsidRDefault="00B07BDD" w:rsidP="00607ECF">
      <w:pPr>
        <w:spacing w:after="0"/>
        <w:rPr>
          <w:rFonts w:ascii="Times New Roman" w:hAnsi="Times New Roman" w:cs="Times New Roman"/>
        </w:rPr>
      </w:pPr>
    </w:p>
    <w:p w14:paraId="73A2AE81" w14:textId="77777777" w:rsidR="00B07BDD" w:rsidRPr="00751EA0" w:rsidRDefault="00B07BDD" w:rsidP="00607ECF">
      <w:pPr>
        <w:spacing w:after="0"/>
        <w:rPr>
          <w:rFonts w:ascii="Times New Roman" w:hAnsi="Times New Roman" w:cs="Times New Roman"/>
        </w:rPr>
      </w:pPr>
      <w:r w:rsidRPr="00751EA0">
        <w:rPr>
          <w:rFonts w:ascii="Times New Roman" w:hAnsi="Times New Roman" w:cs="Times New Roman"/>
        </w:rPr>
        <w:t>Ze strony Zamawiającego: ……………………………………………..</w:t>
      </w:r>
    </w:p>
    <w:p w14:paraId="430D9362" w14:textId="77777777" w:rsidR="00B07BDD" w:rsidRPr="00751EA0" w:rsidRDefault="00B07BDD" w:rsidP="00607ECF">
      <w:pPr>
        <w:spacing w:after="0"/>
        <w:rPr>
          <w:rFonts w:ascii="Times New Roman" w:hAnsi="Times New Roman" w:cs="Times New Roman"/>
        </w:rPr>
      </w:pPr>
    </w:p>
    <w:p w14:paraId="7ADBEEA4" w14:textId="77777777" w:rsidR="00B07BDD" w:rsidRPr="00751EA0" w:rsidRDefault="00B07BDD" w:rsidP="00607ECF">
      <w:pPr>
        <w:spacing w:after="0"/>
        <w:rPr>
          <w:rFonts w:ascii="Times New Roman" w:hAnsi="Times New Roman" w:cs="Times New Roman"/>
        </w:rPr>
      </w:pPr>
      <w:r w:rsidRPr="00751EA0">
        <w:rPr>
          <w:rFonts w:ascii="Times New Roman" w:hAnsi="Times New Roman" w:cs="Times New Roman"/>
        </w:rPr>
        <w:t>Ze strony Wykonawcy: ………………………………………………</w:t>
      </w:r>
    </w:p>
    <w:p w14:paraId="625EF3D3" w14:textId="77777777" w:rsidR="00B07BDD" w:rsidRPr="00751EA0" w:rsidRDefault="00B07BDD" w:rsidP="00607ECF">
      <w:pPr>
        <w:spacing w:after="0"/>
        <w:rPr>
          <w:rFonts w:ascii="Times New Roman" w:hAnsi="Times New Roman" w:cs="Times New Roman"/>
        </w:rPr>
      </w:pPr>
    </w:p>
    <w:p w14:paraId="6FBCD55E" w14:textId="77777777" w:rsidR="00B07BDD" w:rsidRPr="00751EA0" w:rsidRDefault="00B07BDD" w:rsidP="00607ECF">
      <w:pPr>
        <w:spacing w:after="0"/>
        <w:rPr>
          <w:rFonts w:ascii="Times New Roman" w:hAnsi="Times New Roman" w:cs="Times New Roman"/>
        </w:rPr>
      </w:pPr>
      <w:r w:rsidRPr="00751EA0">
        <w:rPr>
          <w:rFonts w:ascii="Times New Roman" w:hAnsi="Times New Roman" w:cs="Times New Roman"/>
        </w:rPr>
        <w:t>W dniu ............................. 2026 r. odebrano:</w:t>
      </w:r>
    </w:p>
    <w:p w14:paraId="3A5270AF" w14:textId="77777777" w:rsidR="00B07BDD" w:rsidRPr="00751EA0" w:rsidRDefault="00B07BDD" w:rsidP="00607ECF">
      <w:pPr>
        <w:spacing w:after="0"/>
        <w:rPr>
          <w:rFonts w:ascii="Times New Roman" w:hAnsi="Times New Roman" w:cs="Times New Roman"/>
        </w:rPr>
      </w:pPr>
    </w:p>
    <w:p w14:paraId="07B9B508" w14:textId="77777777" w:rsidR="00B07BDD" w:rsidRPr="00751EA0" w:rsidRDefault="00B07BDD" w:rsidP="00607ECF">
      <w:pPr>
        <w:spacing w:after="0"/>
        <w:rPr>
          <w:rFonts w:ascii="Times New Roman" w:hAnsi="Times New Roman" w:cs="Times New Roman"/>
        </w:rPr>
      </w:pPr>
      <w:r w:rsidRPr="00751EA0">
        <w:rPr>
          <w:rFonts w:ascii="Times New Roman" w:hAnsi="Times New Roman" w:cs="Times New Roman"/>
        </w:rPr>
        <w:t>………………………………………………………………………………………………………………………</w:t>
      </w:r>
    </w:p>
    <w:p w14:paraId="7A62A402" w14:textId="77777777" w:rsidR="00B07BDD" w:rsidRPr="00751EA0" w:rsidRDefault="00B07BDD" w:rsidP="00607ECF">
      <w:pPr>
        <w:spacing w:after="0"/>
        <w:rPr>
          <w:rFonts w:ascii="Times New Roman" w:hAnsi="Times New Roman" w:cs="Times New Roman"/>
        </w:rPr>
      </w:pPr>
    </w:p>
    <w:p w14:paraId="353AD218" w14:textId="77777777" w:rsidR="00B07BDD" w:rsidRPr="00751EA0" w:rsidRDefault="00B07BDD" w:rsidP="00607ECF">
      <w:pPr>
        <w:spacing w:after="0"/>
        <w:rPr>
          <w:rFonts w:ascii="Times New Roman" w:hAnsi="Times New Roman" w:cs="Times New Roman"/>
        </w:rPr>
      </w:pPr>
      <w:r w:rsidRPr="00751EA0">
        <w:rPr>
          <w:rFonts w:ascii="Times New Roman" w:hAnsi="Times New Roman" w:cs="Times New Roman"/>
        </w:rPr>
        <w:t>………………………………………………………………………………………………………………………</w:t>
      </w:r>
    </w:p>
    <w:p w14:paraId="2C9AB5D1" w14:textId="77777777" w:rsidR="00B07BDD" w:rsidRPr="00751EA0" w:rsidRDefault="00B07BDD" w:rsidP="00607ECF">
      <w:pPr>
        <w:spacing w:after="0"/>
        <w:rPr>
          <w:rFonts w:ascii="Times New Roman" w:hAnsi="Times New Roman" w:cs="Times New Roman"/>
        </w:rPr>
      </w:pPr>
    </w:p>
    <w:p w14:paraId="463DD743" w14:textId="77777777" w:rsidR="00B07BDD" w:rsidRPr="00751EA0" w:rsidRDefault="00B07BDD" w:rsidP="00607ECF">
      <w:pPr>
        <w:spacing w:after="0"/>
        <w:rPr>
          <w:rFonts w:ascii="Times New Roman" w:hAnsi="Times New Roman" w:cs="Times New Roman"/>
        </w:rPr>
      </w:pPr>
      <w:r w:rsidRPr="00751EA0">
        <w:rPr>
          <w:rFonts w:ascii="Times New Roman" w:hAnsi="Times New Roman" w:cs="Times New Roman"/>
        </w:rPr>
        <w:t>………………………………………………………………………………………………………………………</w:t>
      </w:r>
    </w:p>
    <w:p w14:paraId="4D77F1FE" w14:textId="77777777" w:rsidR="00B07BDD" w:rsidRPr="00751EA0" w:rsidRDefault="00B07BDD" w:rsidP="00607ECF">
      <w:pPr>
        <w:spacing w:after="0"/>
        <w:rPr>
          <w:rFonts w:ascii="Times New Roman" w:hAnsi="Times New Roman" w:cs="Times New Roman"/>
        </w:rPr>
      </w:pPr>
    </w:p>
    <w:p w14:paraId="0D8B7026" w14:textId="77777777" w:rsidR="00B07BDD" w:rsidRPr="00751EA0" w:rsidRDefault="00B07BDD" w:rsidP="00607ECF">
      <w:pPr>
        <w:spacing w:after="0"/>
        <w:rPr>
          <w:rFonts w:ascii="Times New Roman" w:hAnsi="Times New Roman" w:cs="Times New Roman"/>
        </w:rPr>
      </w:pPr>
    </w:p>
    <w:p w14:paraId="395A113C" w14:textId="77777777" w:rsidR="00B07BDD" w:rsidRPr="00751EA0" w:rsidRDefault="00B07BDD" w:rsidP="00607ECF">
      <w:pPr>
        <w:spacing w:after="0"/>
        <w:rPr>
          <w:rFonts w:ascii="Times New Roman" w:hAnsi="Times New Roman" w:cs="Times New Roman"/>
        </w:rPr>
      </w:pPr>
    </w:p>
    <w:p w14:paraId="4F5403D0" w14:textId="77777777" w:rsidR="00B07BDD" w:rsidRPr="00751EA0" w:rsidRDefault="00B07BDD" w:rsidP="00607ECF">
      <w:pPr>
        <w:spacing w:after="0"/>
        <w:rPr>
          <w:rFonts w:ascii="Times New Roman" w:hAnsi="Times New Roman" w:cs="Times New Roman"/>
        </w:rPr>
      </w:pPr>
      <w:r w:rsidRPr="00751EA0">
        <w:rPr>
          <w:rFonts w:ascii="Times New Roman" w:hAnsi="Times New Roman" w:cs="Times New Roman"/>
        </w:rPr>
        <w:t>Uwagi (w przypadku braku uwag należy wpisać „bez uwag”):</w:t>
      </w:r>
    </w:p>
    <w:p w14:paraId="6523144F" w14:textId="77777777" w:rsidR="00B07BDD" w:rsidRPr="00751EA0" w:rsidRDefault="00B07BDD" w:rsidP="00607ECF">
      <w:pPr>
        <w:spacing w:after="0"/>
        <w:rPr>
          <w:rFonts w:ascii="Times New Roman" w:hAnsi="Times New Roman" w:cs="Times New Roman"/>
        </w:rPr>
      </w:pPr>
      <w:r w:rsidRPr="00751EA0">
        <w:rPr>
          <w:rFonts w:ascii="Times New Roman" w:hAnsi="Times New Roman" w:cs="Times New Roman"/>
        </w:rPr>
        <w:t>………………………………………………………………………………………………….</w:t>
      </w:r>
    </w:p>
    <w:p w14:paraId="0DCEFB0F" w14:textId="77777777" w:rsidR="00B07BDD" w:rsidRPr="00751EA0" w:rsidRDefault="00B07BDD" w:rsidP="00607ECF">
      <w:pPr>
        <w:spacing w:after="0"/>
        <w:rPr>
          <w:rFonts w:ascii="Times New Roman" w:hAnsi="Times New Roman" w:cs="Times New Roman"/>
        </w:rPr>
      </w:pPr>
    </w:p>
    <w:p w14:paraId="5882388D" w14:textId="77777777" w:rsidR="00B07BDD" w:rsidRPr="00751EA0" w:rsidRDefault="00B07BDD" w:rsidP="00607ECF">
      <w:pPr>
        <w:spacing w:after="0"/>
        <w:rPr>
          <w:rFonts w:ascii="Times New Roman" w:hAnsi="Times New Roman" w:cs="Times New Roman"/>
        </w:rPr>
      </w:pPr>
      <w:r w:rsidRPr="00751EA0">
        <w:rPr>
          <w:rFonts w:ascii="Times New Roman" w:hAnsi="Times New Roman" w:cs="Times New Roman"/>
        </w:rPr>
        <w:t>Przedmiot Umowy został/nie został wykonany należycie.</w:t>
      </w:r>
    </w:p>
    <w:p w14:paraId="16C06BB7" w14:textId="77777777" w:rsidR="00B07BDD" w:rsidRPr="00751EA0" w:rsidRDefault="00B07BDD" w:rsidP="00607ECF">
      <w:pPr>
        <w:spacing w:after="0"/>
        <w:rPr>
          <w:rFonts w:ascii="Times New Roman" w:hAnsi="Times New Roman" w:cs="Times New Roman"/>
        </w:rPr>
      </w:pPr>
    </w:p>
    <w:p w14:paraId="6EF113EF" w14:textId="77777777" w:rsidR="00B07BDD" w:rsidRPr="00751EA0" w:rsidRDefault="00B07BDD" w:rsidP="00607ECF">
      <w:pPr>
        <w:spacing w:after="0"/>
        <w:rPr>
          <w:rFonts w:ascii="Times New Roman" w:hAnsi="Times New Roman" w:cs="Times New Roman"/>
        </w:rPr>
      </w:pPr>
    </w:p>
    <w:p w14:paraId="3196AA77" w14:textId="77777777" w:rsidR="00B07BDD" w:rsidRPr="00751EA0" w:rsidRDefault="00B07BDD" w:rsidP="00607ECF">
      <w:pPr>
        <w:spacing w:after="0"/>
        <w:rPr>
          <w:rFonts w:ascii="Times New Roman" w:hAnsi="Times New Roman" w:cs="Times New Roman"/>
        </w:rPr>
      </w:pPr>
      <w:r w:rsidRPr="00751EA0">
        <w:rPr>
          <w:rFonts w:ascii="Times New Roman" w:hAnsi="Times New Roman" w:cs="Times New Roman"/>
        </w:rPr>
        <w:t>Podpisy:</w:t>
      </w:r>
    </w:p>
    <w:p w14:paraId="7C166DC5" w14:textId="77777777" w:rsidR="00B07BDD" w:rsidRPr="00751EA0" w:rsidRDefault="00B07BDD" w:rsidP="00607ECF">
      <w:pPr>
        <w:spacing w:after="0"/>
        <w:rPr>
          <w:rFonts w:ascii="Times New Roman" w:hAnsi="Times New Roman" w:cs="Times New Roman"/>
        </w:rPr>
      </w:pPr>
    </w:p>
    <w:p w14:paraId="037E16E8" w14:textId="77777777" w:rsidR="00B07BDD" w:rsidRPr="00751EA0" w:rsidRDefault="00B07BDD" w:rsidP="00607ECF">
      <w:pPr>
        <w:spacing w:after="0"/>
        <w:rPr>
          <w:rFonts w:ascii="Times New Roman" w:hAnsi="Times New Roman" w:cs="Times New Roman"/>
        </w:rPr>
      </w:pPr>
      <w:r w:rsidRPr="00751EA0">
        <w:rPr>
          <w:rFonts w:ascii="Times New Roman" w:hAnsi="Times New Roman" w:cs="Times New Roman"/>
        </w:rPr>
        <w:t>Ze strony Zamawiającego …………………………….</w:t>
      </w:r>
    </w:p>
    <w:p w14:paraId="17416AF8" w14:textId="77777777" w:rsidR="00B07BDD" w:rsidRPr="00751EA0" w:rsidRDefault="00B07BDD" w:rsidP="00607ECF">
      <w:pPr>
        <w:spacing w:after="0"/>
        <w:rPr>
          <w:rFonts w:ascii="Times New Roman" w:hAnsi="Times New Roman" w:cs="Times New Roman"/>
        </w:rPr>
      </w:pPr>
    </w:p>
    <w:p w14:paraId="43B177C5" w14:textId="77777777" w:rsidR="00B07BDD" w:rsidRPr="00751EA0" w:rsidRDefault="00B07BDD" w:rsidP="00607ECF">
      <w:pPr>
        <w:spacing w:after="0"/>
        <w:rPr>
          <w:rFonts w:ascii="Times New Roman" w:hAnsi="Times New Roman" w:cs="Times New Roman"/>
        </w:rPr>
      </w:pPr>
    </w:p>
    <w:p w14:paraId="0A4CABF1" w14:textId="77777777" w:rsidR="00B07BDD" w:rsidRPr="00751EA0" w:rsidRDefault="00B07BDD" w:rsidP="00607ECF">
      <w:pPr>
        <w:spacing w:after="0"/>
        <w:rPr>
          <w:rFonts w:ascii="Times New Roman" w:hAnsi="Times New Roman" w:cs="Times New Roman"/>
        </w:rPr>
      </w:pPr>
      <w:r w:rsidRPr="00751EA0">
        <w:rPr>
          <w:rFonts w:ascii="Times New Roman" w:hAnsi="Times New Roman" w:cs="Times New Roman"/>
        </w:rPr>
        <w:t>Ze strony Wykonawcy ………………………………….</w:t>
      </w:r>
    </w:p>
    <w:p w14:paraId="3A6CFB31" w14:textId="77777777" w:rsidR="00B07BDD" w:rsidRPr="00751EA0" w:rsidRDefault="00B07BDD" w:rsidP="00607ECF">
      <w:pPr>
        <w:tabs>
          <w:tab w:val="left" w:pos="3780"/>
          <w:tab w:val="left" w:pos="4320"/>
        </w:tabs>
        <w:spacing w:after="0"/>
        <w:ind w:left="4956"/>
        <w:jc w:val="right"/>
        <w:rPr>
          <w:rFonts w:ascii="Times New Roman" w:hAnsi="Times New Roman" w:cs="Times New Roman"/>
        </w:rPr>
      </w:pPr>
    </w:p>
    <w:p w14:paraId="01ED5AF3" w14:textId="77777777" w:rsidR="00B07BDD" w:rsidRPr="00751EA0" w:rsidRDefault="00B07BDD" w:rsidP="00607ECF">
      <w:pPr>
        <w:spacing w:after="0"/>
        <w:jc w:val="center"/>
        <w:rPr>
          <w:rFonts w:ascii="Times New Roman" w:hAnsi="Times New Roman" w:cs="Times New Roman"/>
          <w:b/>
          <w:bCs/>
        </w:rPr>
      </w:pPr>
      <w:r w:rsidRPr="00751EA0">
        <w:rPr>
          <w:rFonts w:ascii="Times New Roman" w:hAnsi="Times New Roman" w:cs="Times New Roman"/>
          <w:b/>
          <w:bCs/>
        </w:rPr>
        <w:t>_____________________</w:t>
      </w:r>
      <w:r w:rsidRPr="00751EA0">
        <w:rPr>
          <w:rFonts w:ascii="Times New Roman" w:hAnsi="Times New Roman" w:cs="Times New Roman"/>
          <w:b/>
          <w:bCs/>
        </w:rPr>
        <w:tab/>
      </w:r>
      <w:r w:rsidRPr="00751EA0">
        <w:rPr>
          <w:rFonts w:ascii="Times New Roman" w:hAnsi="Times New Roman" w:cs="Times New Roman"/>
          <w:b/>
          <w:bCs/>
        </w:rPr>
        <w:tab/>
      </w:r>
      <w:r w:rsidRPr="00751EA0">
        <w:rPr>
          <w:rFonts w:ascii="Times New Roman" w:hAnsi="Times New Roman" w:cs="Times New Roman"/>
          <w:b/>
          <w:bCs/>
        </w:rPr>
        <w:tab/>
      </w:r>
      <w:r w:rsidRPr="00751EA0">
        <w:rPr>
          <w:rFonts w:ascii="Times New Roman" w:hAnsi="Times New Roman" w:cs="Times New Roman"/>
          <w:b/>
          <w:bCs/>
        </w:rPr>
        <w:tab/>
      </w:r>
      <w:r w:rsidRPr="00751EA0">
        <w:rPr>
          <w:rFonts w:ascii="Times New Roman" w:hAnsi="Times New Roman" w:cs="Times New Roman"/>
          <w:b/>
          <w:bCs/>
        </w:rPr>
        <w:tab/>
      </w:r>
      <w:r w:rsidRPr="00751EA0">
        <w:rPr>
          <w:rFonts w:ascii="Times New Roman" w:hAnsi="Times New Roman" w:cs="Times New Roman"/>
          <w:b/>
          <w:bCs/>
        </w:rPr>
        <w:tab/>
        <w:t>____________________</w:t>
      </w:r>
    </w:p>
    <w:p w14:paraId="09C6CF15" w14:textId="77777777" w:rsidR="00B07BDD" w:rsidRPr="00751EA0" w:rsidRDefault="00B07BDD" w:rsidP="00607ECF">
      <w:pPr>
        <w:spacing w:after="0"/>
        <w:jc w:val="center"/>
        <w:rPr>
          <w:rFonts w:ascii="Times New Roman" w:hAnsi="Times New Roman" w:cs="Times New Roman"/>
          <w:b/>
          <w:bCs/>
        </w:rPr>
      </w:pPr>
      <w:r w:rsidRPr="00751EA0">
        <w:rPr>
          <w:rFonts w:ascii="Times New Roman" w:hAnsi="Times New Roman" w:cs="Times New Roman"/>
          <w:b/>
          <w:bCs/>
        </w:rPr>
        <w:t>Wykonawca</w:t>
      </w:r>
      <w:r w:rsidRPr="00751EA0">
        <w:rPr>
          <w:rFonts w:ascii="Times New Roman" w:hAnsi="Times New Roman" w:cs="Times New Roman"/>
          <w:b/>
          <w:bCs/>
        </w:rPr>
        <w:tab/>
      </w:r>
      <w:r w:rsidRPr="00751EA0">
        <w:rPr>
          <w:rFonts w:ascii="Times New Roman" w:hAnsi="Times New Roman" w:cs="Times New Roman"/>
          <w:b/>
          <w:bCs/>
        </w:rPr>
        <w:tab/>
      </w:r>
      <w:r w:rsidRPr="00751EA0">
        <w:rPr>
          <w:rFonts w:ascii="Times New Roman" w:hAnsi="Times New Roman" w:cs="Times New Roman"/>
          <w:b/>
          <w:bCs/>
        </w:rPr>
        <w:tab/>
      </w:r>
      <w:r w:rsidRPr="00751EA0">
        <w:rPr>
          <w:rFonts w:ascii="Times New Roman" w:hAnsi="Times New Roman" w:cs="Times New Roman"/>
          <w:b/>
          <w:bCs/>
        </w:rPr>
        <w:tab/>
      </w:r>
      <w:r w:rsidRPr="00751EA0">
        <w:rPr>
          <w:rFonts w:ascii="Times New Roman" w:hAnsi="Times New Roman" w:cs="Times New Roman"/>
          <w:b/>
          <w:bCs/>
        </w:rPr>
        <w:tab/>
      </w:r>
      <w:r w:rsidRPr="00751EA0">
        <w:rPr>
          <w:rFonts w:ascii="Times New Roman" w:hAnsi="Times New Roman" w:cs="Times New Roman"/>
          <w:b/>
          <w:bCs/>
        </w:rPr>
        <w:tab/>
      </w:r>
      <w:r w:rsidRPr="00751EA0">
        <w:rPr>
          <w:rFonts w:ascii="Times New Roman" w:hAnsi="Times New Roman" w:cs="Times New Roman"/>
          <w:b/>
          <w:bCs/>
        </w:rPr>
        <w:tab/>
      </w:r>
      <w:r w:rsidRPr="00751EA0">
        <w:rPr>
          <w:rFonts w:ascii="Times New Roman" w:hAnsi="Times New Roman" w:cs="Times New Roman"/>
          <w:b/>
          <w:bCs/>
        </w:rPr>
        <w:tab/>
        <w:t>Zamawiający</w:t>
      </w:r>
    </w:p>
    <w:p w14:paraId="2B0311F4" w14:textId="77777777" w:rsidR="00B07BDD" w:rsidRPr="00751EA0" w:rsidRDefault="00B07BDD" w:rsidP="00607ECF">
      <w:pPr>
        <w:spacing w:after="0"/>
        <w:jc w:val="both"/>
        <w:rPr>
          <w:rFonts w:ascii="Times New Roman" w:hAnsi="Times New Roman" w:cs="Times New Roman"/>
          <w:i/>
        </w:rPr>
      </w:pPr>
    </w:p>
    <w:p w14:paraId="2FD48663" w14:textId="77777777" w:rsidR="00B07BDD" w:rsidRPr="00751EA0" w:rsidRDefault="00B07BDD" w:rsidP="00607ECF">
      <w:pPr>
        <w:spacing w:after="0"/>
        <w:jc w:val="both"/>
        <w:rPr>
          <w:rFonts w:ascii="Times New Roman" w:hAnsi="Times New Roman" w:cs="Times New Roman"/>
        </w:rPr>
      </w:pPr>
    </w:p>
    <w:p w14:paraId="07345CDF" w14:textId="77777777" w:rsidR="001B1CD8" w:rsidRPr="00615462" w:rsidRDefault="001B1CD8" w:rsidP="00607ECF">
      <w:pPr>
        <w:spacing w:after="0"/>
        <w:jc w:val="both"/>
        <w:rPr>
          <w:rFonts w:ascii="Times New Roman" w:hAnsi="Times New Roman" w:cs="Times New Roman"/>
        </w:rPr>
      </w:pPr>
    </w:p>
    <w:p w14:paraId="7EDB8B1F" w14:textId="77777777" w:rsidR="003D6498" w:rsidRPr="00CF70CF" w:rsidRDefault="003D6498" w:rsidP="00607ECF">
      <w:pPr>
        <w:pStyle w:val="Nagwek5"/>
        <w:spacing w:before="0" w:after="0" w:line="276" w:lineRule="auto"/>
        <w:jc w:val="right"/>
        <w:rPr>
          <w:rFonts w:ascii="Times New Roman" w:hAnsi="Times New Roman" w:cs="Times New Roman"/>
          <w:b w:val="0"/>
          <w:i w:val="0"/>
          <w:iCs w:val="0"/>
          <w:sz w:val="24"/>
          <w:szCs w:val="24"/>
        </w:rPr>
      </w:pPr>
      <w:r w:rsidRPr="00CF70CF">
        <w:rPr>
          <w:rFonts w:ascii="Times New Roman" w:hAnsi="Times New Roman" w:cs="Times New Roman"/>
          <w:i w:val="0"/>
          <w:iCs w:val="0"/>
          <w:sz w:val="24"/>
          <w:szCs w:val="24"/>
        </w:rPr>
        <w:br w:type="page"/>
      </w:r>
      <w:r w:rsidRPr="00CF70CF">
        <w:rPr>
          <w:rFonts w:ascii="Times New Roman" w:hAnsi="Times New Roman" w:cs="Times New Roman"/>
          <w:i w:val="0"/>
          <w:iCs w:val="0"/>
          <w:sz w:val="24"/>
          <w:szCs w:val="24"/>
        </w:rPr>
        <w:lastRenderedPageBreak/>
        <w:t xml:space="preserve">Załącznik nr </w:t>
      </w:r>
      <w:r w:rsidR="001B1CD8">
        <w:rPr>
          <w:rFonts w:ascii="Times New Roman" w:hAnsi="Times New Roman" w:cs="Times New Roman"/>
          <w:i w:val="0"/>
          <w:iCs w:val="0"/>
          <w:sz w:val="24"/>
          <w:szCs w:val="24"/>
        </w:rPr>
        <w:t xml:space="preserve">4 </w:t>
      </w:r>
      <w:r w:rsidRPr="00CF70CF">
        <w:rPr>
          <w:rFonts w:ascii="Times New Roman" w:hAnsi="Times New Roman" w:cs="Times New Roman"/>
          <w:i w:val="0"/>
          <w:iCs w:val="0"/>
          <w:sz w:val="24"/>
          <w:szCs w:val="24"/>
        </w:rPr>
        <w:t>do Umowy Głównej Nr ………………</w:t>
      </w:r>
    </w:p>
    <w:p w14:paraId="47751DFC" w14:textId="77777777" w:rsidR="003D6498" w:rsidRPr="00CF70CF" w:rsidRDefault="003D6498" w:rsidP="00607ECF">
      <w:pPr>
        <w:spacing w:after="0"/>
        <w:ind w:left="135"/>
        <w:jc w:val="center"/>
        <w:rPr>
          <w:rFonts w:ascii="Times New Roman" w:hAnsi="Times New Roman" w:cs="Times New Roman"/>
          <w:sz w:val="24"/>
          <w:szCs w:val="24"/>
        </w:rPr>
      </w:pPr>
      <w:r w:rsidRPr="00CF70CF">
        <w:rPr>
          <w:rFonts w:ascii="Times New Roman" w:hAnsi="Times New Roman" w:cs="Times New Roman"/>
          <w:b/>
          <w:sz w:val="24"/>
          <w:szCs w:val="24"/>
          <w:u w:val="single"/>
        </w:rPr>
        <w:t>Umowa powierzenia przetwarzania danych osobowych</w:t>
      </w:r>
    </w:p>
    <w:p w14:paraId="730C1633" w14:textId="77777777" w:rsidR="003D6498" w:rsidRPr="00CF70CF" w:rsidRDefault="003D6498" w:rsidP="00607ECF">
      <w:pPr>
        <w:spacing w:after="0"/>
        <w:jc w:val="both"/>
        <w:rPr>
          <w:rStyle w:val="Brak"/>
          <w:rFonts w:ascii="Times New Roman" w:hAnsi="Times New Roman" w:cs="Times New Roman"/>
          <w:sz w:val="24"/>
          <w:szCs w:val="24"/>
        </w:rPr>
      </w:pPr>
    </w:p>
    <w:p w14:paraId="31BC9193" w14:textId="77777777" w:rsidR="003D6498" w:rsidRPr="00CF70CF" w:rsidRDefault="003D6498" w:rsidP="00607ECF">
      <w:pPr>
        <w:spacing w:after="0"/>
        <w:jc w:val="both"/>
        <w:rPr>
          <w:rStyle w:val="Brak"/>
          <w:rFonts w:ascii="Times New Roman" w:hAnsi="Times New Roman" w:cs="Times New Roman"/>
          <w:sz w:val="24"/>
          <w:szCs w:val="24"/>
        </w:rPr>
      </w:pPr>
      <w:r w:rsidRPr="00CF70CF">
        <w:rPr>
          <w:rStyle w:val="Brak"/>
          <w:rFonts w:ascii="Times New Roman" w:hAnsi="Times New Roman" w:cs="Times New Roman"/>
          <w:sz w:val="24"/>
          <w:szCs w:val="24"/>
        </w:rPr>
        <w:t>zawarta w dniu .................................... r. w Katowicach pomiędzy:</w:t>
      </w:r>
    </w:p>
    <w:p w14:paraId="2A296F5F" w14:textId="77777777" w:rsidR="003D6498" w:rsidRPr="00CF70CF" w:rsidRDefault="003D6498" w:rsidP="00607ECF">
      <w:pPr>
        <w:spacing w:after="0"/>
        <w:jc w:val="both"/>
        <w:rPr>
          <w:rStyle w:val="Brak"/>
          <w:rFonts w:ascii="Times New Roman" w:hAnsi="Times New Roman" w:cs="Times New Roman"/>
          <w:sz w:val="24"/>
          <w:szCs w:val="24"/>
        </w:rPr>
      </w:pPr>
      <w:r w:rsidRPr="00CF70CF">
        <w:rPr>
          <w:rStyle w:val="Brak"/>
          <w:rFonts w:ascii="Times New Roman" w:hAnsi="Times New Roman" w:cs="Times New Roman"/>
          <w:sz w:val="24"/>
          <w:szCs w:val="24"/>
        </w:rPr>
        <w:t>Katowickie Centrum Onkologii</w:t>
      </w:r>
    </w:p>
    <w:p w14:paraId="12A2677B" w14:textId="77777777" w:rsidR="003D6498" w:rsidRPr="00CF70CF" w:rsidRDefault="003D6498" w:rsidP="00607ECF">
      <w:pPr>
        <w:spacing w:after="0"/>
        <w:jc w:val="both"/>
        <w:rPr>
          <w:rStyle w:val="Brak"/>
          <w:rFonts w:ascii="Times New Roman" w:hAnsi="Times New Roman" w:cs="Times New Roman"/>
          <w:sz w:val="24"/>
          <w:szCs w:val="24"/>
        </w:rPr>
      </w:pPr>
      <w:r w:rsidRPr="00CF70CF">
        <w:rPr>
          <w:rStyle w:val="Brak"/>
          <w:rFonts w:ascii="Times New Roman" w:hAnsi="Times New Roman" w:cs="Times New Roman"/>
          <w:sz w:val="24"/>
          <w:szCs w:val="24"/>
        </w:rPr>
        <w:t>40-074 Katowice, ul. Raciborska 26</w:t>
      </w:r>
    </w:p>
    <w:p w14:paraId="7B689699" w14:textId="77777777" w:rsidR="003D6498" w:rsidRPr="00CF70CF" w:rsidRDefault="003D6498" w:rsidP="00607ECF">
      <w:pPr>
        <w:spacing w:after="0"/>
        <w:jc w:val="both"/>
        <w:rPr>
          <w:rStyle w:val="Brak"/>
          <w:rFonts w:ascii="Times New Roman" w:hAnsi="Times New Roman" w:cs="Times New Roman"/>
          <w:sz w:val="24"/>
          <w:szCs w:val="24"/>
        </w:rPr>
      </w:pPr>
      <w:r w:rsidRPr="00CF70CF">
        <w:rPr>
          <w:rStyle w:val="Brak"/>
          <w:rFonts w:ascii="Times New Roman" w:hAnsi="Times New Roman" w:cs="Times New Roman"/>
          <w:sz w:val="24"/>
          <w:szCs w:val="24"/>
        </w:rPr>
        <w:t>KRS 0000096116, NIP 634-22-99-376, REGON 276201240.</w:t>
      </w:r>
    </w:p>
    <w:p w14:paraId="76665F45" w14:textId="77777777" w:rsidR="003D6498" w:rsidRPr="00CF70CF" w:rsidRDefault="003D6498" w:rsidP="00607ECF">
      <w:pPr>
        <w:spacing w:after="0"/>
        <w:jc w:val="both"/>
        <w:rPr>
          <w:rStyle w:val="Brak"/>
          <w:rFonts w:ascii="Times New Roman" w:hAnsi="Times New Roman" w:cs="Times New Roman"/>
          <w:sz w:val="24"/>
          <w:szCs w:val="24"/>
        </w:rPr>
      </w:pPr>
      <w:r w:rsidRPr="00CF70CF">
        <w:rPr>
          <w:rStyle w:val="Brak"/>
          <w:rFonts w:ascii="Times New Roman" w:hAnsi="Times New Roman" w:cs="Times New Roman"/>
          <w:sz w:val="24"/>
          <w:szCs w:val="24"/>
        </w:rPr>
        <w:t>zwanym dalej Zleceniodawcą lub Administratorem danych (administratorem)</w:t>
      </w:r>
    </w:p>
    <w:p w14:paraId="5061C54A" w14:textId="77777777" w:rsidR="003D6498" w:rsidRPr="00CF70CF" w:rsidRDefault="003D6498" w:rsidP="00607ECF">
      <w:pPr>
        <w:spacing w:after="0"/>
        <w:jc w:val="both"/>
        <w:rPr>
          <w:rStyle w:val="Brak"/>
          <w:rFonts w:ascii="Times New Roman" w:hAnsi="Times New Roman" w:cs="Times New Roman"/>
          <w:sz w:val="24"/>
          <w:szCs w:val="24"/>
        </w:rPr>
      </w:pPr>
      <w:r w:rsidRPr="00CF70CF">
        <w:rPr>
          <w:rStyle w:val="Brak"/>
          <w:rFonts w:ascii="Times New Roman" w:hAnsi="Times New Roman" w:cs="Times New Roman"/>
          <w:sz w:val="24"/>
          <w:szCs w:val="24"/>
        </w:rPr>
        <w:t>a</w:t>
      </w:r>
    </w:p>
    <w:p w14:paraId="51DA7F06" w14:textId="77777777" w:rsidR="003D6498" w:rsidRPr="00CF70CF" w:rsidRDefault="003D6498" w:rsidP="00607ECF">
      <w:pPr>
        <w:spacing w:after="0"/>
        <w:jc w:val="both"/>
        <w:rPr>
          <w:rStyle w:val="Brak"/>
          <w:rFonts w:ascii="Times New Roman" w:hAnsi="Times New Roman" w:cs="Times New Roman"/>
          <w:sz w:val="24"/>
          <w:szCs w:val="24"/>
        </w:rPr>
      </w:pPr>
      <w:r w:rsidRPr="00CF70CF">
        <w:rPr>
          <w:rStyle w:val="Brak"/>
          <w:rFonts w:ascii="Times New Roman" w:hAnsi="Times New Roman" w:cs="Times New Roman"/>
          <w:sz w:val="24"/>
          <w:szCs w:val="24"/>
        </w:rPr>
        <w:t>..............................................................................................................</w:t>
      </w:r>
    </w:p>
    <w:p w14:paraId="4647EC89" w14:textId="77777777" w:rsidR="003D6498" w:rsidRPr="00CF70CF" w:rsidRDefault="003D6498" w:rsidP="00607ECF">
      <w:pPr>
        <w:spacing w:after="0"/>
        <w:jc w:val="both"/>
        <w:rPr>
          <w:rStyle w:val="Brak"/>
          <w:rFonts w:ascii="Times New Roman" w:hAnsi="Times New Roman" w:cs="Times New Roman"/>
          <w:sz w:val="24"/>
          <w:szCs w:val="24"/>
        </w:rPr>
      </w:pPr>
      <w:r w:rsidRPr="00CF70CF">
        <w:rPr>
          <w:rStyle w:val="Brak"/>
          <w:rFonts w:ascii="Times New Roman" w:hAnsi="Times New Roman" w:cs="Times New Roman"/>
          <w:sz w:val="24"/>
          <w:szCs w:val="24"/>
        </w:rPr>
        <w:t>..............................................................................................................</w:t>
      </w:r>
    </w:p>
    <w:p w14:paraId="504A1810" w14:textId="77777777" w:rsidR="003D6498" w:rsidRPr="00CF70CF" w:rsidRDefault="003D6498" w:rsidP="00607ECF">
      <w:pPr>
        <w:spacing w:after="0"/>
        <w:jc w:val="both"/>
        <w:rPr>
          <w:rStyle w:val="Brak"/>
          <w:rFonts w:ascii="Times New Roman" w:hAnsi="Times New Roman" w:cs="Times New Roman"/>
          <w:sz w:val="24"/>
          <w:szCs w:val="24"/>
        </w:rPr>
      </w:pPr>
      <w:r w:rsidRPr="00CF70CF">
        <w:rPr>
          <w:rStyle w:val="Brak"/>
          <w:rFonts w:ascii="Times New Roman" w:hAnsi="Times New Roman" w:cs="Times New Roman"/>
          <w:sz w:val="24"/>
          <w:szCs w:val="24"/>
        </w:rPr>
        <w:t>.................................................................................................................</w:t>
      </w:r>
    </w:p>
    <w:p w14:paraId="458A04EA" w14:textId="77777777" w:rsidR="003D6498" w:rsidRPr="00CF70CF" w:rsidRDefault="003D6498" w:rsidP="00607ECF">
      <w:pPr>
        <w:spacing w:after="0"/>
        <w:jc w:val="both"/>
        <w:rPr>
          <w:rStyle w:val="Brak"/>
          <w:rFonts w:ascii="Times New Roman" w:hAnsi="Times New Roman" w:cs="Times New Roman"/>
          <w:sz w:val="24"/>
          <w:szCs w:val="24"/>
        </w:rPr>
      </w:pPr>
      <w:r w:rsidRPr="00CF70CF">
        <w:rPr>
          <w:rStyle w:val="Brak"/>
          <w:rFonts w:ascii="Times New Roman" w:hAnsi="Times New Roman" w:cs="Times New Roman"/>
          <w:sz w:val="24"/>
          <w:szCs w:val="24"/>
        </w:rPr>
        <w:t>NIP .................................................</w:t>
      </w:r>
    </w:p>
    <w:p w14:paraId="5AEB5C73" w14:textId="77777777" w:rsidR="003D6498" w:rsidRPr="00CF70CF" w:rsidRDefault="003D6498" w:rsidP="00607ECF">
      <w:pPr>
        <w:spacing w:after="0"/>
        <w:jc w:val="both"/>
        <w:rPr>
          <w:rStyle w:val="Brak"/>
          <w:rFonts w:ascii="Times New Roman" w:hAnsi="Times New Roman" w:cs="Times New Roman"/>
          <w:sz w:val="24"/>
          <w:szCs w:val="24"/>
        </w:rPr>
      </w:pPr>
      <w:r w:rsidRPr="00CF70CF">
        <w:rPr>
          <w:rStyle w:val="Brak"/>
          <w:rFonts w:ascii="Times New Roman" w:hAnsi="Times New Roman" w:cs="Times New Roman"/>
          <w:sz w:val="24"/>
          <w:szCs w:val="24"/>
        </w:rPr>
        <w:t>REGON ..............................................</w:t>
      </w:r>
    </w:p>
    <w:p w14:paraId="124680A5" w14:textId="77777777" w:rsidR="003D6498" w:rsidRPr="00CF70CF" w:rsidRDefault="003D6498" w:rsidP="00607ECF">
      <w:pPr>
        <w:spacing w:after="0"/>
        <w:jc w:val="both"/>
        <w:rPr>
          <w:rStyle w:val="Brak"/>
          <w:rFonts w:ascii="Times New Roman" w:hAnsi="Times New Roman" w:cs="Times New Roman"/>
          <w:sz w:val="24"/>
          <w:szCs w:val="24"/>
        </w:rPr>
      </w:pPr>
      <w:r w:rsidRPr="00CF70CF">
        <w:rPr>
          <w:rStyle w:val="Brak"/>
          <w:rFonts w:ascii="Times New Roman" w:hAnsi="Times New Roman" w:cs="Times New Roman"/>
          <w:sz w:val="24"/>
          <w:szCs w:val="24"/>
        </w:rPr>
        <w:t>zwaną dalej Zleceniobiorcą lub Podmiotem przetwarzającym</w:t>
      </w:r>
    </w:p>
    <w:p w14:paraId="35C1FDC1" w14:textId="77777777" w:rsidR="003D6498" w:rsidRPr="00CF70CF" w:rsidRDefault="003D6498" w:rsidP="00607ECF">
      <w:pPr>
        <w:spacing w:after="0"/>
        <w:rPr>
          <w:rFonts w:ascii="Times New Roman" w:hAnsi="Times New Roman" w:cs="Times New Roman"/>
          <w:sz w:val="24"/>
          <w:szCs w:val="24"/>
        </w:rPr>
      </w:pPr>
      <w:r w:rsidRPr="00CF70CF">
        <w:rPr>
          <w:rFonts w:ascii="Times New Roman" w:hAnsi="Times New Roman" w:cs="Times New Roman"/>
          <w:sz w:val="24"/>
          <w:szCs w:val="24"/>
        </w:rPr>
        <w:t>zwanymi każdą z osobna w dalszej części Umowy „Stroną”, a łącznie „Stronami”.</w:t>
      </w:r>
    </w:p>
    <w:p w14:paraId="6E309759" w14:textId="77777777" w:rsidR="003D6498" w:rsidRPr="00CF70CF" w:rsidRDefault="003D6498" w:rsidP="00607ECF">
      <w:pPr>
        <w:spacing w:after="0"/>
        <w:rPr>
          <w:rFonts w:ascii="Times New Roman" w:hAnsi="Times New Roman" w:cs="Times New Roman"/>
          <w:sz w:val="24"/>
          <w:szCs w:val="24"/>
        </w:rPr>
      </w:pPr>
    </w:p>
    <w:p w14:paraId="592B210D" w14:textId="77777777" w:rsidR="003D6498" w:rsidRPr="00CF70CF" w:rsidRDefault="003D6498" w:rsidP="00607ECF">
      <w:pPr>
        <w:spacing w:after="0"/>
        <w:rPr>
          <w:rFonts w:ascii="Times New Roman" w:hAnsi="Times New Roman" w:cs="Times New Roman"/>
          <w:sz w:val="24"/>
          <w:szCs w:val="24"/>
        </w:rPr>
      </w:pPr>
      <w:r w:rsidRPr="00CF70CF">
        <w:rPr>
          <w:rFonts w:ascii="Times New Roman" w:hAnsi="Times New Roman" w:cs="Times New Roman"/>
          <w:sz w:val="24"/>
          <w:szCs w:val="24"/>
        </w:rPr>
        <w:t>Zważywszy, że:</w:t>
      </w:r>
    </w:p>
    <w:p w14:paraId="669FC2F7" w14:textId="77777777" w:rsidR="003D6498" w:rsidRPr="00CF70CF" w:rsidRDefault="003D6498" w:rsidP="00607ECF">
      <w:pPr>
        <w:pStyle w:val="Akapitzlist1"/>
        <w:suppressAutoHyphens/>
        <w:spacing w:after="0" w:line="276" w:lineRule="auto"/>
        <w:ind w:left="284" w:hanging="284"/>
      </w:pPr>
      <w:r w:rsidRPr="00CF70CF">
        <w:t xml:space="preserve">1. Zleceniobiorca będzie wykonywał odpłatne świadczenie na rzecz Zleceniodawcy usług z zakresu wyłącznie w celu realizacji Umowy Głównej </w:t>
      </w:r>
      <w:r w:rsidRPr="00CF70CF">
        <w:rPr>
          <w:b/>
        </w:rPr>
        <w:t>………………………</w:t>
      </w:r>
      <w:r w:rsidRPr="00CF70CF">
        <w:t xml:space="preserve"> w okresie niezbędnym dla jej realizacji.</w:t>
      </w:r>
    </w:p>
    <w:p w14:paraId="1A07765E" w14:textId="77777777" w:rsidR="003D6498" w:rsidRPr="00CF70CF" w:rsidRDefault="003D6498" w:rsidP="00607ECF">
      <w:pPr>
        <w:pStyle w:val="Akapitzlist1"/>
        <w:suppressAutoHyphens/>
        <w:spacing w:after="0" w:line="276" w:lineRule="auto"/>
        <w:ind w:left="284" w:hanging="284"/>
      </w:pPr>
      <w:r w:rsidRPr="00CF70CF">
        <w:t>2. Zleceniobiorca w ramach w/w usług będzie miał dostęp do danych kategorii osób, których dane dotyczą:</w:t>
      </w:r>
    </w:p>
    <w:p w14:paraId="2B54B88F" w14:textId="77777777" w:rsidR="003D6498" w:rsidRPr="00CF70CF" w:rsidRDefault="003D6498" w:rsidP="00885433">
      <w:pPr>
        <w:numPr>
          <w:ilvl w:val="0"/>
          <w:numId w:val="146"/>
        </w:numPr>
        <w:spacing w:after="0"/>
        <w:ind w:left="567"/>
        <w:rPr>
          <w:rFonts w:ascii="Times New Roman" w:hAnsi="Times New Roman" w:cs="Times New Roman"/>
          <w:sz w:val="24"/>
          <w:szCs w:val="24"/>
        </w:rPr>
      </w:pPr>
      <w:r w:rsidRPr="00CF70CF">
        <w:rPr>
          <w:rFonts w:ascii="Times New Roman" w:hAnsi="Times New Roman" w:cs="Times New Roman"/>
          <w:sz w:val="24"/>
          <w:szCs w:val="24"/>
        </w:rPr>
        <w:t>Pacjenci Administratora Danych.</w:t>
      </w:r>
    </w:p>
    <w:p w14:paraId="6C391991" w14:textId="77777777" w:rsidR="003D6498" w:rsidRPr="00CF70CF" w:rsidRDefault="003D6498" w:rsidP="00885433">
      <w:pPr>
        <w:numPr>
          <w:ilvl w:val="0"/>
          <w:numId w:val="146"/>
        </w:numPr>
        <w:spacing w:after="0"/>
        <w:ind w:left="567"/>
        <w:rPr>
          <w:rFonts w:ascii="Times New Roman" w:hAnsi="Times New Roman" w:cs="Times New Roman"/>
          <w:sz w:val="24"/>
          <w:szCs w:val="24"/>
        </w:rPr>
      </w:pPr>
      <w:r w:rsidRPr="00CF70CF">
        <w:rPr>
          <w:rFonts w:ascii="Times New Roman" w:hAnsi="Times New Roman" w:cs="Times New Roman"/>
          <w:sz w:val="24"/>
          <w:szCs w:val="24"/>
        </w:rPr>
        <w:t>Personel Administratora Danych.</w:t>
      </w:r>
    </w:p>
    <w:p w14:paraId="6596C4C9" w14:textId="77777777" w:rsidR="00551686" w:rsidRPr="00CF70CF" w:rsidRDefault="003D6498" w:rsidP="00607ECF">
      <w:pPr>
        <w:pStyle w:val="Akapitzlist1"/>
        <w:suppressAutoHyphens/>
        <w:spacing w:after="0" w:line="276" w:lineRule="auto"/>
        <w:ind w:left="284" w:hanging="284"/>
      </w:pPr>
      <w:r w:rsidRPr="00CF70CF">
        <w:t>3.</w:t>
      </w:r>
      <w:r w:rsidR="00551686" w:rsidRPr="00CF70CF">
        <w:rPr>
          <w:rFonts w:ascii="Courier New" w:eastAsia="Helvetica" w:hAnsi="Courier New" w:cs="Courier New"/>
          <w:sz w:val="18"/>
          <w:szCs w:val="18"/>
          <w:shd w:val="clear" w:color="auto" w:fill="FFFFFF"/>
          <w:lang w:eastAsia="en-US"/>
        </w:rPr>
        <w:t xml:space="preserve"> </w:t>
      </w:r>
      <w:r w:rsidR="00551686" w:rsidRPr="00CF70CF">
        <w:t>Zleceniobiorca w ramach w/w usług będzie miał dostęp do danych osobowych z kategorii osób Administratora danych, w zakresie:</w:t>
      </w:r>
    </w:p>
    <w:p w14:paraId="64084FA0" w14:textId="77777777" w:rsidR="00551686" w:rsidRPr="00CF70CF" w:rsidRDefault="00551686" w:rsidP="00607ECF">
      <w:pPr>
        <w:pStyle w:val="Akapitzlist1"/>
        <w:suppressAutoHyphens/>
        <w:spacing w:after="0" w:line="276" w:lineRule="auto"/>
        <w:ind w:left="568" w:hanging="284"/>
      </w:pPr>
      <w:r w:rsidRPr="00CF70CF">
        <w:t>a) Pacjenci Administratora Danych: Maksymalny zakres danych (zwykłe, wrażliwe)</w:t>
      </w:r>
    </w:p>
    <w:p w14:paraId="2DE38997" w14:textId="77777777" w:rsidR="003D6498" w:rsidRPr="00CF70CF" w:rsidRDefault="00551686" w:rsidP="00607ECF">
      <w:pPr>
        <w:pStyle w:val="Akapitzlist1"/>
        <w:suppressAutoHyphens/>
        <w:spacing w:after="0" w:line="276" w:lineRule="auto"/>
        <w:ind w:left="568" w:hanging="284"/>
      </w:pPr>
      <w:r w:rsidRPr="00CF70CF">
        <w:t>b) Personel Administratora Danych: Maksymalny zakres danych (zwykłe)</w:t>
      </w:r>
    </w:p>
    <w:p w14:paraId="0D221EE1" w14:textId="77777777" w:rsidR="00551686" w:rsidRPr="00CF70CF" w:rsidRDefault="003D6498" w:rsidP="00607ECF">
      <w:pPr>
        <w:pStyle w:val="Akapitzlist1"/>
        <w:suppressAutoHyphens/>
        <w:spacing w:after="0" w:line="276" w:lineRule="auto"/>
      </w:pPr>
      <w:r w:rsidRPr="00CF70CF">
        <w:t xml:space="preserve">4. Zakres danych osobowych wymienionych powyżej jest maksymalnym katalogiem danych, które mogą być przetwarzane w związku z realizacją Umowy. W rzeczywistości dane mogą być przekazywane przez Katowickie Centrum Onkologii w mniejszym zakresie bez uszczerbku dla postanowień Umowy. </w:t>
      </w:r>
    </w:p>
    <w:p w14:paraId="710759FA" w14:textId="77777777" w:rsidR="003D6498" w:rsidRPr="00CF70CF" w:rsidRDefault="003D6498" w:rsidP="00607ECF">
      <w:pPr>
        <w:pStyle w:val="Akapitzlist1"/>
        <w:suppressAutoHyphens/>
        <w:spacing w:after="0" w:line="276" w:lineRule="auto"/>
      </w:pPr>
      <w:r w:rsidRPr="00CF70CF">
        <w:t>Zakres danych może ulec zmianie w przypadku zmiany aktualnie obowiązujących przepisów prawa.</w:t>
      </w:r>
    </w:p>
    <w:p w14:paraId="4213CD85" w14:textId="77777777" w:rsidR="003D6498" w:rsidRPr="00CF70CF" w:rsidRDefault="003D6498" w:rsidP="00607ECF">
      <w:pPr>
        <w:pStyle w:val="Akapitzlist1"/>
        <w:spacing w:after="0" w:line="276" w:lineRule="auto"/>
      </w:pPr>
    </w:p>
    <w:p w14:paraId="0CC05158" w14:textId="77777777" w:rsidR="003D6498" w:rsidRPr="00CF70CF" w:rsidRDefault="003D6498" w:rsidP="00607ECF">
      <w:pPr>
        <w:spacing w:after="0"/>
        <w:rPr>
          <w:rFonts w:ascii="Times New Roman" w:hAnsi="Times New Roman" w:cs="Times New Roman"/>
          <w:sz w:val="24"/>
          <w:szCs w:val="24"/>
        </w:rPr>
      </w:pPr>
      <w:r w:rsidRPr="00CF70CF">
        <w:rPr>
          <w:rFonts w:ascii="Times New Roman" w:hAnsi="Times New Roman" w:cs="Times New Roman"/>
          <w:sz w:val="24"/>
          <w:szCs w:val="24"/>
        </w:rPr>
        <w:t>Strony niniejszym postanawiają zawrzeć Umowę powierzenia przetwarzania danych osobowych („Umowa”), o następującej treści:</w:t>
      </w:r>
    </w:p>
    <w:p w14:paraId="48FD5145" w14:textId="77777777" w:rsidR="003D6498" w:rsidRPr="00CF70CF" w:rsidRDefault="003D6498" w:rsidP="00607ECF">
      <w:pPr>
        <w:spacing w:after="0"/>
        <w:jc w:val="center"/>
        <w:rPr>
          <w:rFonts w:ascii="Times New Roman" w:hAnsi="Times New Roman" w:cs="Times New Roman"/>
          <w:bCs/>
          <w:sz w:val="24"/>
          <w:szCs w:val="24"/>
        </w:rPr>
      </w:pPr>
      <w:r w:rsidRPr="00CF70CF">
        <w:rPr>
          <w:rFonts w:ascii="Times New Roman" w:hAnsi="Times New Roman" w:cs="Times New Roman"/>
          <w:bCs/>
          <w:sz w:val="24"/>
          <w:szCs w:val="24"/>
        </w:rPr>
        <w:t>§ 1</w:t>
      </w:r>
    </w:p>
    <w:p w14:paraId="392395AA" w14:textId="77777777" w:rsidR="003D6498" w:rsidRPr="00CF70CF" w:rsidRDefault="003D6498" w:rsidP="00607ECF">
      <w:pPr>
        <w:spacing w:after="0"/>
        <w:jc w:val="center"/>
        <w:rPr>
          <w:rFonts w:ascii="Times New Roman" w:hAnsi="Times New Roman" w:cs="Times New Roman"/>
          <w:bCs/>
          <w:sz w:val="24"/>
          <w:szCs w:val="24"/>
        </w:rPr>
      </w:pPr>
      <w:r w:rsidRPr="00CF70CF">
        <w:rPr>
          <w:rFonts w:ascii="Times New Roman" w:hAnsi="Times New Roman" w:cs="Times New Roman"/>
          <w:bCs/>
          <w:sz w:val="24"/>
          <w:szCs w:val="24"/>
        </w:rPr>
        <w:t>Definicje</w:t>
      </w:r>
    </w:p>
    <w:p w14:paraId="25316D2E" w14:textId="77777777" w:rsidR="003D6498" w:rsidRPr="00CF70CF" w:rsidRDefault="003D6498" w:rsidP="00607ECF">
      <w:pPr>
        <w:spacing w:after="0"/>
        <w:jc w:val="both"/>
        <w:rPr>
          <w:rFonts w:ascii="Times New Roman" w:hAnsi="Times New Roman" w:cs="Times New Roman"/>
          <w:bCs/>
          <w:sz w:val="24"/>
          <w:szCs w:val="24"/>
        </w:rPr>
      </w:pPr>
      <w:r w:rsidRPr="00CF70CF">
        <w:rPr>
          <w:rFonts w:ascii="Times New Roman" w:hAnsi="Times New Roman" w:cs="Times New Roman"/>
          <w:bCs/>
          <w:sz w:val="24"/>
          <w:szCs w:val="24"/>
        </w:rPr>
        <w:t>1. Podmiot przetwarzający – oznacza osobę fizyczną lub prawną, organ publiczny, jednostkę lub inny podmiot, który przetwarza dane osobowe w imieniu administratora, zwany dalej Zleceniobiorcą</w:t>
      </w:r>
    </w:p>
    <w:p w14:paraId="7436500E" w14:textId="77777777" w:rsidR="003D6498" w:rsidRPr="00CF70CF" w:rsidRDefault="003D6498" w:rsidP="00607ECF">
      <w:pPr>
        <w:spacing w:after="0"/>
        <w:jc w:val="both"/>
        <w:rPr>
          <w:rFonts w:ascii="Times New Roman" w:hAnsi="Times New Roman" w:cs="Times New Roman"/>
          <w:bCs/>
          <w:sz w:val="24"/>
          <w:szCs w:val="24"/>
        </w:rPr>
      </w:pPr>
      <w:r w:rsidRPr="00CF70CF">
        <w:rPr>
          <w:rFonts w:ascii="Times New Roman" w:hAnsi="Times New Roman" w:cs="Times New Roman"/>
          <w:bCs/>
          <w:sz w:val="24"/>
          <w:szCs w:val="24"/>
        </w:rPr>
        <w:lastRenderedPageBreak/>
        <w:t>2. Administrator – oznacza osobę fizyczną lub prawną, organ publiczny, jednostkę lub inny podmiot, który samodzielnie lub wspólnie z innymi ustala cele i sposoby przetwarzania danych osobowych; jeżeli cele i sposoby takiego przetwarzania są określone w prawie Unii lub w prawie państwa członkowskiego, to również w prawie Unii lub w prawie państwa członkowskiego może zostać wyznaczony administrator lub mogą zostać określone konkretne kryteria jego wyznaczania, zwany dalej Zleceniodawcą,</w:t>
      </w:r>
    </w:p>
    <w:p w14:paraId="62AA1AD3" w14:textId="77777777" w:rsidR="003D6498" w:rsidRPr="00CF70CF" w:rsidRDefault="003D6498" w:rsidP="00607ECF">
      <w:pPr>
        <w:spacing w:after="0"/>
        <w:jc w:val="both"/>
        <w:rPr>
          <w:rFonts w:ascii="Times New Roman" w:hAnsi="Times New Roman" w:cs="Times New Roman"/>
          <w:bCs/>
          <w:sz w:val="24"/>
          <w:szCs w:val="24"/>
        </w:rPr>
      </w:pPr>
      <w:r w:rsidRPr="00CF70CF">
        <w:rPr>
          <w:rFonts w:ascii="Times New Roman" w:hAnsi="Times New Roman" w:cs="Times New Roman"/>
          <w:bCs/>
          <w:sz w:val="24"/>
          <w:szCs w:val="24"/>
        </w:rPr>
        <w:t>3. Dane osobowe- oznaczają informacje o zidentyfikowanej lub możliwej do zidentyfikowania osobie fizycznej („osobie, której dane dotyczą”); możliwa do zidentyfikowania osoba fizyczna to osoba, którą można bezpośrednio lub pośrednio zidentyfikować, w szczególności na podstawie identyfikatora takiego jak imię i nazwisko, numer identyfikacyjny, dane o lokalizacji, identyfikator internetowy lub jeden bądź kilka szczególnych czynników określających fizyczną, fizjologiczną, genetyczną, psychiczną, ekonomiczną, kulturową lub społeczną tożsamość osoby fizycznej,</w:t>
      </w:r>
    </w:p>
    <w:p w14:paraId="32D406AA" w14:textId="77777777" w:rsidR="003D6498" w:rsidRPr="00CF70CF" w:rsidRDefault="003D6498" w:rsidP="00607ECF">
      <w:pPr>
        <w:spacing w:after="0"/>
        <w:jc w:val="both"/>
        <w:rPr>
          <w:rFonts w:ascii="Times New Roman" w:hAnsi="Times New Roman" w:cs="Times New Roman"/>
          <w:bCs/>
          <w:sz w:val="24"/>
          <w:szCs w:val="24"/>
        </w:rPr>
      </w:pPr>
      <w:r w:rsidRPr="00CF70CF">
        <w:rPr>
          <w:rFonts w:ascii="Times New Roman" w:hAnsi="Times New Roman" w:cs="Times New Roman"/>
          <w:bCs/>
          <w:sz w:val="24"/>
          <w:szCs w:val="24"/>
        </w:rPr>
        <w:t>4. Przetwarzanie- oznacza operację lub zestaw operacji wykonywanych na danych osobowych lub zestawach danych osobowych w sposób zautomatyzowany lub niezautomatyzowany, taką jak zbieranie, utrwalanie, organizowanie, porządkowanie, przechowywanie, adaptowanie lub modyfikowanie, pobieranie, przeglądanie, wykorzystywanie, ujawnianie poprzez przesłanie, rozpowszechnianie lub innego rodzaju udostępnianie, dopasowywanie lub łączenie, ograniczanie, usuwanie lub niszczenie,</w:t>
      </w:r>
    </w:p>
    <w:p w14:paraId="0B1084D3" w14:textId="77777777" w:rsidR="003D6498" w:rsidRPr="00CF70CF" w:rsidRDefault="003D6498" w:rsidP="00607ECF">
      <w:pPr>
        <w:spacing w:after="0"/>
        <w:jc w:val="both"/>
        <w:rPr>
          <w:rFonts w:ascii="Times New Roman" w:hAnsi="Times New Roman" w:cs="Times New Roman"/>
          <w:bCs/>
          <w:sz w:val="24"/>
          <w:szCs w:val="24"/>
        </w:rPr>
      </w:pPr>
      <w:r w:rsidRPr="00CF70CF">
        <w:rPr>
          <w:rFonts w:ascii="Times New Roman" w:hAnsi="Times New Roman" w:cs="Times New Roman"/>
          <w:bCs/>
          <w:sz w:val="24"/>
          <w:szCs w:val="24"/>
        </w:rPr>
        <w:t>5. Rozporządzenie- Rozporządzenie Parlamentu Europejskiego i Rady (UE) 2016/679 z dnia 27 kwietnia 2016 r. w sprawie ochrony osób fizycznych w związku z przetwarzaniem danych osobowych i w sprawie swobodnego przepływu takich danych oraz uchylenia dyrektywy 95/46/WE (ogólne rozporządzenie o ochronie danych),</w:t>
      </w:r>
    </w:p>
    <w:p w14:paraId="13C436B2" w14:textId="77777777" w:rsidR="003D6498" w:rsidRPr="00CF70CF" w:rsidRDefault="003D6498" w:rsidP="00607ECF">
      <w:pPr>
        <w:spacing w:after="0"/>
        <w:jc w:val="both"/>
        <w:rPr>
          <w:rFonts w:ascii="Times New Roman" w:hAnsi="Times New Roman" w:cs="Times New Roman"/>
          <w:bCs/>
          <w:sz w:val="24"/>
          <w:szCs w:val="24"/>
        </w:rPr>
      </w:pPr>
      <w:r w:rsidRPr="00CF70CF">
        <w:rPr>
          <w:rFonts w:ascii="Times New Roman" w:hAnsi="Times New Roman" w:cs="Times New Roman"/>
          <w:bCs/>
          <w:sz w:val="24"/>
          <w:szCs w:val="24"/>
        </w:rPr>
        <w:t>6. Inny podmiot przetwarzający - podmiot, któremu podmiot przetwarzający w imieniu administratora pod-powierzył w całości lub częściowo przetwarzanie danych osobowych.</w:t>
      </w:r>
    </w:p>
    <w:p w14:paraId="69730C4D" w14:textId="77777777" w:rsidR="003D6498" w:rsidRPr="00CF70CF" w:rsidRDefault="003D6498" w:rsidP="00607ECF">
      <w:pPr>
        <w:spacing w:after="0"/>
        <w:jc w:val="center"/>
        <w:rPr>
          <w:rFonts w:ascii="Times New Roman" w:hAnsi="Times New Roman" w:cs="Times New Roman"/>
          <w:bCs/>
          <w:sz w:val="24"/>
          <w:szCs w:val="24"/>
        </w:rPr>
      </w:pPr>
      <w:r w:rsidRPr="00CF70CF">
        <w:rPr>
          <w:rFonts w:ascii="Times New Roman" w:hAnsi="Times New Roman" w:cs="Times New Roman"/>
          <w:bCs/>
          <w:sz w:val="24"/>
          <w:szCs w:val="24"/>
        </w:rPr>
        <w:t>§ 2</w:t>
      </w:r>
    </w:p>
    <w:p w14:paraId="7DABC44E" w14:textId="77777777" w:rsidR="003D6498" w:rsidRPr="00CF70CF" w:rsidRDefault="003D6498" w:rsidP="00607ECF">
      <w:pPr>
        <w:spacing w:after="0"/>
        <w:jc w:val="center"/>
        <w:rPr>
          <w:rFonts w:ascii="Times New Roman" w:hAnsi="Times New Roman" w:cs="Times New Roman"/>
          <w:bCs/>
          <w:sz w:val="24"/>
          <w:szCs w:val="24"/>
        </w:rPr>
      </w:pPr>
      <w:r w:rsidRPr="00CF70CF">
        <w:rPr>
          <w:rFonts w:ascii="Times New Roman" w:hAnsi="Times New Roman" w:cs="Times New Roman"/>
          <w:bCs/>
          <w:sz w:val="24"/>
          <w:szCs w:val="24"/>
        </w:rPr>
        <w:t>Oświadczenia Stron</w:t>
      </w:r>
    </w:p>
    <w:p w14:paraId="4196D87A" w14:textId="77777777" w:rsidR="003D6498" w:rsidRPr="00CF70CF" w:rsidRDefault="003D6498" w:rsidP="00607ECF">
      <w:pPr>
        <w:spacing w:after="0"/>
        <w:jc w:val="both"/>
        <w:rPr>
          <w:rFonts w:ascii="Times New Roman" w:hAnsi="Times New Roman" w:cs="Times New Roman"/>
          <w:bCs/>
          <w:sz w:val="24"/>
          <w:szCs w:val="24"/>
        </w:rPr>
      </w:pPr>
      <w:r w:rsidRPr="00CF70CF">
        <w:rPr>
          <w:rFonts w:ascii="Times New Roman" w:hAnsi="Times New Roman" w:cs="Times New Roman"/>
          <w:bCs/>
          <w:sz w:val="24"/>
          <w:szCs w:val="24"/>
        </w:rPr>
        <w:t>1. Administrator danych i Zleceniobiorca oświadczają, że zawarli Umowę Głównej Nr ……………………….. w dniu ………………….. na zakres usług zawartych w paragrafie 1 w/w Umowach w trybie art. 28 ogólnego rozporządzenia o ochronie danych z dnia 27 kwietnia 2016 roku (zwanego dalej Rozporządzeniem) z tytułu, której będą wykonywane czynności w zakresie przetwarzania danych osobowych w zbiorze danych.</w:t>
      </w:r>
    </w:p>
    <w:p w14:paraId="52FB88C6" w14:textId="77777777" w:rsidR="003D6498" w:rsidRPr="00CF70CF" w:rsidRDefault="003D6498" w:rsidP="00607ECF">
      <w:pPr>
        <w:spacing w:after="0"/>
        <w:jc w:val="both"/>
        <w:rPr>
          <w:rFonts w:ascii="Times New Roman" w:hAnsi="Times New Roman" w:cs="Times New Roman"/>
          <w:bCs/>
          <w:sz w:val="24"/>
          <w:szCs w:val="24"/>
        </w:rPr>
      </w:pPr>
      <w:r w:rsidRPr="00CF70CF">
        <w:rPr>
          <w:rFonts w:ascii="Times New Roman" w:hAnsi="Times New Roman" w:cs="Times New Roman"/>
          <w:bCs/>
          <w:sz w:val="24"/>
          <w:szCs w:val="24"/>
        </w:rPr>
        <w:t>2. Niniejsza–akcesoryjna względem Umowy Głównej Nr …………………… umowa powierzenia przetwarzania danych reguluje wzajemny stosunek stron i obowiązki w zakresie przetwarzania danych osobowych wynikających z zawartej w/w Umów.</w:t>
      </w:r>
    </w:p>
    <w:p w14:paraId="16BB0693" w14:textId="77777777" w:rsidR="003D6498" w:rsidRPr="00CF70CF" w:rsidRDefault="003D6498" w:rsidP="00607ECF">
      <w:pPr>
        <w:spacing w:after="0"/>
        <w:jc w:val="both"/>
        <w:rPr>
          <w:rFonts w:ascii="Times New Roman" w:hAnsi="Times New Roman" w:cs="Times New Roman"/>
          <w:bCs/>
          <w:sz w:val="24"/>
          <w:szCs w:val="24"/>
        </w:rPr>
      </w:pPr>
      <w:r w:rsidRPr="00CF70CF">
        <w:rPr>
          <w:rFonts w:ascii="Times New Roman" w:hAnsi="Times New Roman" w:cs="Times New Roman"/>
          <w:bCs/>
          <w:sz w:val="24"/>
          <w:szCs w:val="24"/>
        </w:rPr>
        <w:t>3. Zleceniobiorca oświadcza, że dysponuje środkami (technicznymi i prawnymi, inne) umożliwiającymi prawidłowe przetwarzanie danych osobowych powierzonych przez Administratora danych, w zakresie i celu określonym Umową Główną Nr …………………….. Rozporządzeniem oraz innymi przepisami prawa powszechnie obowiązującego.</w:t>
      </w:r>
    </w:p>
    <w:p w14:paraId="1FF7E56F" w14:textId="77777777" w:rsidR="003D6498" w:rsidRPr="00CF70CF" w:rsidRDefault="003D6498" w:rsidP="00607ECF">
      <w:pPr>
        <w:spacing w:after="0"/>
        <w:jc w:val="both"/>
        <w:rPr>
          <w:rFonts w:ascii="Times New Roman" w:hAnsi="Times New Roman" w:cs="Times New Roman"/>
          <w:bCs/>
          <w:sz w:val="24"/>
          <w:szCs w:val="24"/>
        </w:rPr>
      </w:pPr>
      <w:r w:rsidRPr="00CF70CF">
        <w:rPr>
          <w:rFonts w:ascii="Times New Roman" w:hAnsi="Times New Roman" w:cs="Times New Roman"/>
          <w:bCs/>
          <w:sz w:val="24"/>
          <w:szCs w:val="24"/>
        </w:rPr>
        <w:t xml:space="preserve">4. Zleceniobiorca oświadcza również, że osobom zatrudnionym przy przetwarzaniu powierzonych danych osobowych nadane zostały upoważnienia do przetwarzania danych osobowych oraz że osoby te zostały zapoznane z przepisami o ochronie danych osobowych oraz z odpowiedzialnością za ich </w:t>
      </w:r>
      <w:r w:rsidRPr="00CF70CF">
        <w:rPr>
          <w:rFonts w:ascii="Times New Roman" w:hAnsi="Times New Roman" w:cs="Times New Roman"/>
          <w:bCs/>
          <w:sz w:val="24"/>
          <w:szCs w:val="24"/>
        </w:rPr>
        <w:lastRenderedPageBreak/>
        <w:t xml:space="preserve">nieprzestrzeganie, zobowiązały się do ich przestrzegania oraz do bezterminowego zachowania w tajemnicy przetwarzanych danych osobowych i sposobów ich zabezpieczenia. </w:t>
      </w:r>
    </w:p>
    <w:p w14:paraId="0429975D" w14:textId="77777777" w:rsidR="003D6498" w:rsidRPr="00CF70CF" w:rsidRDefault="003D6498" w:rsidP="00607ECF">
      <w:pPr>
        <w:spacing w:after="0"/>
        <w:jc w:val="center"/>
        <w:rPr>
          <w:rFonts w:ascii="Times New Roman" w:hAnsi="Times New Roman" w:cs="Times New Roman"/>
          <w:bCs/>
          <w:sz w:val="24"/>
          <w:szCs w:val="24"/>
        </w:rPr>
      </w:pPr>
      <w:r w:rsidRPr="00CF70CF">
        <w:rPr>
          <w:rFonts w:ascii="Times New Roman" w:hAnsi="Times New Roman" w:cs="Times New Roman"/>
          <w:bCs/>
          <w:sz w:val="24"/>
          <w:szCs w:val="24"/>
        </w:rPr>
        <w:t>§ 3</w:t>
      </w:r>
    </w:p>
    <w:p w14:paraId="4AA07B90" w14:textId="77777777" w:rsidR="003D6498" w:rsidRPr="00CF70CF" w:rsidRDefault="003D6498" w:rsidP="00607ECF">
      <w:pPr>
        <w:spacing w:after="0"/>
        <w:jc w:val="center"/>
        <w:rPr>
          <w:rFonts w:ascii="Times New Roman" w:hAnsi="Times New Roman" w:cs="Times New Roman"/>
          <w:bCs/>
          <w:sz w:val="24"/>
          <w:szCs w:val="24"/>
        </w:rPr>
      </w:pPr>
      <w:r w:rsidRPr="00CF70CF">
        <w:rPr>
          <w:rFonts w:ascii="Times New Roman" w:hAnsi="Times New Roman" w:cs="Times New Roman"/>
          <w:bCs/>
          <w:sz w:val="24"/>
          <w:szCs w:val="24"/>
        </w:rPr>
        <w:t>Obowiązki Zleceniobiorcy</w:t>
      </w:r>
    </w:p>
    <w:p w14:paraId="09B126AC" w14:textId="77777777" w:rsidR="003D6498" w:rsidRPr="00CF70CF" w:rsidRDefault="003D6498" w:rsidP="00885433">
      <w:pPr>
        <w:numPr>
          <w:ilvl w:val="0"/>
          <w:numId w:val="145"/>
        </w:numPr>
        <w:tabs>
          <w:tab w:val="left" w:pos="360"/>
          <w:tab w:val="left" w:pos="1416"/>
          <w:tab w:val="left" w:pos="2124"/>
          <w:tab w:val="left" w:pos="2832"/>
          <w:tab w:val="left" w:pos="3540"/>
          <w:tab w:val="left" w:pos="4248"/>
          <w:tab w:val="left" w:pos="4956"/>
          <w:tab w:val="left" w:pos="5664"/>
          <w:tab w:val="left" w:pos="6372"/>
          <w:tab w:val="left" w:pos="7080"/>
          <w:tab w:val="left" w:pos="7788"/>
          <w:tab w:val="left" w:pos="8496"/>
        </w:tabs>
        <w:suppressAutoHyphens/>
        <w:spacing w:after="0"/>
        <w:ind w:left="0" w:firstLine="0"/>
        <w:jc w:val="both"/>
        <w:rPr>
          <w:rFonts w:ascii="Times New Roman" w:hAnsi="Times New Roman" w:cs="Times New Roman"/>
          <w:bCs/>
          <w:sz w:val="24"/>
          <w:szCs w:val="24"/>
        </w:rPr>
      </w:pPr>
      <w:r w:rsidRPr="00CF70CF">
        <w:rPr>
          <w:rFonts w:ascii="Times New Roman" w:hAnsi="Times New Roman" w:cs="Times New Roman"/>
          <w:bCs/>
          <w:sz w:val="24"/>
          <w:szCs w:val="24"/>
        </w:rPr>
        <w:t xml:space="preserve">Zleceniobiorca zobowiązuje się, przy przetwarzaniu powierzonych danych osobowych, do ich zabezpieczenia poprzez stosowanie odpowiednich </w:t>
      </w:r>
      <w:proofErr w:type="spellStart"/>
      <w:r w:rsidRPr="00CF70CF">
        <w:rPr>
          <w:rFonts w:ascii="Times New Roman" w:hAnsi="Times New Roman" w:cs="Times New Roman"/>
          <w:bCs/>
          <w:sz w:val="24"/>
          <w:szCs w:val="24"/>
        </w:rPr>
        <w:t>środk</w:t>
      </w:r>
      <w:proofErr w:type="spellEnd"/>
      <w:r w:rsidRPr="00CF70CF">
        <w:rPr>
          <w:rFonts w:ascii="Times New Roman" w:hAnsi="Times New Roman" w:cs="Times New Roman"/>
          <w:bCs/>
          <w:sz w:val="24"/>
          <w:szCs w:val="24"/>
          <w:lang w:val="es-ES_tradnl"/>
        </w:rPr>
        <w:t>ó</w:t>
      </w:r>
      <w:r w:rsidRPr="00CF70CF">
        <w:rPr>
          <w:rFonts w:ascii="Times New Roman" w:hAnsi="Times New Roman" w:cs="Times New Roman"/>
          <w:bCs/>
          <w:sz w:val="24"/>
          <w:szCs w:val="24"/>
        </w:rPr>
        <w:t xml:space="preserve">w technicznych i organizacyjnych zapewniających adekwatny stopień bezpieczeństwa odpowiadający ryzyku związanym z przetwarzaniem danych osobowych, o </w:t>
      </w:r>
      <w:proofErr w:type="spellStart"/>
      <w:r w:rsidRPr="00CF70CF">
        <w:rPr>
          <w:rFonts w:ascii="Times New Roman" w:hAnsi="Times New Roman" w:cs="Times New Roman"/>
          <w:bCs/>
          <w:sz w:val="24"/>
          <w:szCs w:val="24"/>
        </w:rPr>
        <w:t>kt</w:t>
      </w:r>
      <w:proofErr w:type="spellEnd"/>
      <w:r w:rsidRPr="00CF70CF">
        <w:rPr>
          <w:rFonts w:ascii="Times New Roman" w:hAnsi="Times New Roman" w:cs="Times New Roman"/>
          <w:bCs/>
          <w:sz w:val="24"/>
          <w:szCs w:val="24"/>
          <w:lang w:val="es-ES_tradnl"/>
        </w:rPr>
        <w:t>ó</w:t>
      </w:r>
      <w:proofErr w:type="spellStart"/>
      <w:r w:rsidRPr="00CF70CF">
        <w:rPr>
          <w:rFonts w:ascii="Times New Roman" w:hAnsi="Times New Roman" w:cs="Times New Roman"/>
          <w:bCs/>
          <w:sz w:val="24"/>
          <w:szCs w:val="24"/>
        </w:rPr>
        <w:t>rych</w:t>
      </w:r>
      <w:proofErr w:type="spellEnd"/>
      <w:r w:rsidRPr="00CF70CF">
        <w:rPr>
          <w:rFonts w:ascii="Times New Roman" w:hAnsi="Times New Roman" w:cs="Times New Roman"/>
          <w:bCs/>
          <w:sz w:val="24"/>
          <w:szCs w:val="24"/>
        </w:rPr>
        <w:t xml:space="preserve"> mowa w art. 32 Rozporządzenia.</w:t>
      </w:r>
    </w:p>
    <w:p w14:paraId="6C25426A" w14:textId="77777777" w:rsidR="003D6498" w:rsidRPr="00CF70CF" w:rsidRDefault="003D6498" w:rsidP="00885433">
      <w:pPr>
        <w:numPr>
          <w:ilvl w:val="0"/>
          <w:numId w:val="145"/>
        </w:numPr>
        <w:tabs>
          <w:tab w:val="left" w:pos="360"/>
          <w:tab w:val="left" w:pos="1416"/>
          <w:tab w:val="left" w:pos="2124"/>
          <w:tab w:val="left" w:pos="2832"/>
          <w:tab w:val="left" w:pos="3540"/>
          <w:tab w:val="left" w:pos="4248"/>
          <w:tab w:val="left" w:pos="4956"/>
          <w:tab w:val="left" w:pos="5664"/>
          <w:tab w:val="left" w:pos="6372"/>
          <w:tab w:val="left" w:pos="7080"/>
          <w:tab w:val="left" w:pos="7788"/>
          <w:tab w:val="left" w:pos="8496"/>
        </w:tabs>
        <w:suppressAutoHyphens/>
        <w:spacing w:after="0"/>
        <w:ind w:left="0" w:firstLine="0"/>
        <w:jc w:val="both"/>
        <w:rPr>
          <w:rFonts w:ascii="Times New Roman" w:hAnsi="Times New Roman" w:cs="Times New Roman"/>
          <w:bCs/>
          <w:sz w:val="24"/>
          <w:szCs w:val="24"/>
        </w:rPr>
      </w:pPr>
      <w:r w:rsidRPr="00CF70CF">
        <w:rPr>
          <w:rFonts w:ascii="Times New Roman" w:hAnsi="Times New Roman" w:cs="Times New Roman"/>
          <w:bCs/>
          <w:sz w:val="24"/>
          <w:szCs w:val="24"/>
        </w:rPr>
        <w:t xml:space="preserve">Zleceniobiorca zobowiązuje się dołożyć </w:t>
      </w:r>
      <w:r w:rsidRPr="00CF70CF">
        <w:rPr>
          <w:rFonts w:ascii="Times New Roman" w:hAnsi="Times New Roman" w:cs="Times New Roman"/>
          <w:bCs/>
          <w:sz w:val="24"/>
          <w:szCs w:val="24"/>
          <w:lang w:val="it-IT"/>
        </w:rPr>
        <w:t>nale</w:t>
      </w:r>
      <w:proofErr w:type="spellStart"/>
      <w:r w:rsidRPr="00CF70CF">
        <w:rPr>
          <w:rFonts w:ascii="Times New Roman" w:hAnsi="Times New Roman" w:cs="Times New Roman"/>
          <w:bCs/>
          <w:sz w:val="24"/>
          <w:szCs w:val="24"/>
        </w:rPr>
        <w:t>żytej</w:t>
      </w:r>
      <w:proofErr w:type="spellEnd"/>
      <w:r w:rsidRPr="00CF70CF">
        <w:rPr>
          <w:rFonts w:ascii="Times New Roman" w:hAnsi="Times New Roman" w:cs="Times New Roman"/>
          <w:bCs/>
          <w:sz w:val="24"/>
          <w:szCs w:val="24"/>
        </w:rPr>
        <w:t xml:space="preserve"> staranności przy przetwarzaniu powierzonych danych osobowych.</w:t>
      </w:r>
    </w:p>
    <w:p w14:paraId="6C71C39B" w14:textId="77777777" w:rsidR="003D6498" w:rsidRPr="00CF70CF" w:rsidRDefault="003D6498" w:rsidP="00885433">
      <w:pPr>
        <w:numPr>
          <w:ilvl w:val="0"/>
          <w:numId w:val="145"/>
        </w:numPr>
        <w:tabs>
          <w:tab w:val="left" w:pos="360"/>
          <w:tab w:val="left" w:pos="1416"/>
          <w:tab w:val="left" w:pos="2124"/>
          <w:tab w:val="left" w:pos="2832"/>
          <w:tab w:val="left" w:pos="3540"/>
          <w:tab w:val="left" w:pos="4248"/>
          <w:tab w:val="left" w:pos="4956"/>
          <w:tab w:val="left" w:pos="5664"/>
          <w:tab w:val="left" w:pos="6372"/>
          <w:tab w:val="left" w:pos="7080"/>
          <w:tab w:val="left" w:pos="7788"/>
          <w:tab w:val="left" w:pos="8496"/>
        </w:tabs>
        <w:suppressAutoHyphens/>
        <w:spacing w:after="0"/>
        <w:ind w:left="0" w:firstLine="0"/>
        <w:jc w:val="both"/>
        <w:rPr>
          <w:rFonts w:ascii="Times New Roman" w:hAnsi="Times New Roman" w:cs="Times New Roman"/>
          <w:bCs/>
          <w:sz w:val="24"/>
          <w:szCs w:val="24"/>
        </w:rPr>
      </w:pPr>
      <w:r w:rsidRPr="00CF70CF">
        <w:rPr>
          <w:rFonts w:ascii="Times New Roman" w:hAnsi="Times New Roman" w:cs="Times New Roman"/>
          <w:bCs/>
          <w:sz w:val="24"/>
          <w:szCs w:val="24"/>
        </w:rPr>
        <w:t xml:space="preserve">Zleceniobiorca zobowiązuje się do nadania upoważnień do przetwarzania danych osobowych wszystkim osobom, </w:t>
      </w:r>
      <w:proofErr w:type="spellStart"/>
      <w:r w:rsidRPr="00CF70CF">
        <w:rPr>
          <w:rFonts w:ascii="Times New Roman" w:hAnsi="Times New Roman" w:cs="Times New Roman"/>
          <w:bCs/>
          <w:sz w:val="24"/>
          <w:szCs w:val="24"/>
        </w:rPr>
        <w:t>kt</w:t>
      </w:r>
      <w:proofErr w:type="spellEnd"/>
      <w:r w:rsidRPr="00CF70CF">
        <w:rPr>
          <w:rFonts w:ascii="Times New Roman" w:hAnsi="Times New Roman" w:cs="Times New Roman"/>
          <w:bCs/>
          <w:sz w:val="24"/>
          <w:szCs w:val="24"/>
          <w:lang w:val="es-ES_tradnl"/>
        </w:rPr>
        <w:t>ó</w:t>
      </w:r>
      <w:r w:rsidRPr="00CF70CF">
        <w:rPr>
          <w:rFonts w:ascii="Times New Roman" w:hAnsi="Times New Roman" w:cs="Times New Roman"/>
          <w:bCs/>
          <w:sz w:val="24"/>
          <w:szCs w:val="24"/>
        </w:rPr>
        <w:t xml:space="preserve">re będą przetwarzały powierzone dane w celu realizacji niniejszej umowy. </w:t>
      </w:r>
    </w:p>
    <w:p w14:paraId="636A0F1D" w14:textId="77777777" w:rsidR="003D6498" w:rsidRPr="00CF70CF" w:rsidRDefault="003D6498" w:rsidP="00885433">
      <w:pPr>
        <w:numPr>
          <w:ilvl w:val="0"/>
          <w:numId w:val="145"/>
        </w:numPr>
        <w:tabs>
          <w:tab w:val="left" w:pos="360"/>
          <w:tab w:val="left" w:pos="1416"/>
          <w:tab w:val="left" w:pos="2124"/>
          <w:tab w:val="left" w:pos="2832"/>
          <w:tab w:val="left" w:pos="3540"/>
          <w:tab w:val="left" w:pos="4248"/>
          <w:tab w:val="left" w:pos="4956"/>
          <w:tab w:val="left" w:pos="5664"/>
          <w:tab w:val="left" w:pos="6372"/>
          <w:tab w:val="left" w:pos="7080"/>
          <w:tab w:val="left" w:pos="7788"/>
          <w:tab w:val="left" w:pos="8496"/>
        </w:tabs>
        <w:suppressAutoHyphens/>
        <w:spacing w:after="0"/>
        <w:ind w:left="0" w:firstLine="0"/>
        <w:jc w:val="both"/>
        <w:rPr>
          <w:rFonts w:ascii="Times New Roman" w:hAnsi="Times New Roman" w:cs="Times New Roman"/>
          <w:bCs/>
          <w:sz w:val="24"/>
          <w:szCs w:val="24"/>
        </w:rPr>
      </w:pPr>
      <w:r w:rsidRPr="00CF70CF">
        <w:rPr>
          <w:rFonts w:ascii="Times New Roman" w:hAnsi="Times New Roman" w:cs="Times New Roman"/>
          <w:bCs/>
          <w:sz w:val="24"/>
          <w:szCs w:val="24"/>
        </w:rPr>
        <w:t xml:space="preserve">Zleceniobiorca zobowiązuje się zapewnić zachowanie w tajemnicy, (o </w:t>
      </w:r>
      <w:proofErr w:type="spellStart"/>
      <w:r w:rsidRPr="00CF70CF">
        <w:rPr>
          <w:rFonts w:ascii="Times New Roman" w:hAnsi="Times New Roman" w:cs="Times New Roman"/>
          <w:bCs/>
          <w:sz w:val="24"/>
          <w:szCs w:val="24"/>
        </w:rPr>
        <w:t>kt</w:t>
      </w:r>
      <w:proofErr w:type="spellEnd"/>
      <w:r w:rsidRPr="00CF70CF">
        <w:rPr>
          <w:rFonts w:ascii="Times New Roman" w:hAnsi="Times New Roman" w:cs="Times New Roman"/>
          <w:bCs/>
          <w:sz w:val="24"/>
          <w:szCs w:val="24"/>
          <w:lang w:val="es-ES_tradnl"/>
        </w:rPr>
        <w:t>ó</w:t>
      </w:r>
      <w:r w:rsidRPr="00CF70CF">
        <w:rPr>
          <w:rFonts w:ascii="Times New Roman" w:hAnsi="Times New Roman" w:cs="Times New Roman"/>
          <w:bCs/>
          <w:sz w:val="24"/>
          <w:szCs w:val="24"/>
        </w:rPr>
        <w:t xml:space="preserve">rej mowa w art. 28 ust 3 pkt b Rozporządzenia) przetwarzanych danych przez osoby, </w:t>
      </w:r>
      <w:proofErr w:type="spellStart"/>
      <w:r w:rsidRPr="00CF70CF">
        <w:rPr>
          <w:rFonts w:ascii="Times New Roman" w:hAnsi="Times New Roman" w:cs="Times New Roman"/>
          <w:bCs/>
          <w:sz w:val="24"/>
          <w:szCs w:val="24"/>
        </w:rPr>
        <w:t>kt</w:t>
      </w:r>
      <w:proofErr w:type="spellEnd"/>
      <w:r w:rsidRPr="00CF70CF">
        <w:rPr>
          <w:rFonts w:ascii="Times New Roman" w:hAnsi="Times New Roman" w:cs="Times New Roman"/>
          <w:bCs/>
          <w:sz w:val="24"/>
          <w:szCs w:val="24"/>
          <w:lang w:val="es-ES_tradnl"/>
        </w:rPr>
        <w:t>ó</w:t>
      </w:r>
      <w:r w:rsidRPr="00CF70CF">
        <w:rPr>
          <w:rFonts w:ascii="Times New Roman" w:hAnsi="Times New Roman" w:cs="Times New Roman"/>
          <w:bCs/>
          <w:sz w:val="24"/>
          <w:szCs w:val="24"/>
        </w:rPr>
        <w:t xml:space="preserve">re upoważnia do przetwarzania danych osobowych w celu realizacji niniejszej umowy, </w:t>
      </w:r>
      <w:proofErr w:type="spellStart"/>
      <w:r w:rsidRPr="00CF70CF">
        <w:rPr>
          <w:rFonts w:ascii="Times New Roman" w:hAnsi="Times New Roman" w:cs="Times New Roman"/>
          <w:bCs/>
          <w:sz w:val="24"/>
          <w:szCs w:val="24"/>
        </w:rPr>
        <w:t>zar</w:t>
      </w:r>
      <w:proofErr w:type="spellEnd"/>
      <w:r w:rsidRPr="00CF70CF">
        <w:rPr>
          <w:rFonts w:ascii="Times New Roman" w:hAnsi="Times New Roman" w:cs="Times New Roman"/>
          <w:bCs/>
          <w:sz w:val="24"/>
          <w:szCs w:val="24"/>
          <w:lang w:val="es-ES_tradnl"/>
        </w:rPr>
        <w:t>ó</w:t>
      </w:r>
      <w:proofErr w:type="spellStart"/>
      <w:r w:rsidRPr="00CF70CF">
        <w:rPr>
          <w:rFonts w:ascii="Times New Roman" w:hAnsi="Times New Roman" w:cs="Times New Roman"/>
          <w:bCs/>
          <w:sz w:val="24"/>
          <w:szCs w:val="24"/>
        </w:rPr>
        <w:t>wno</w:t>
      </w:r>
      <w:proofErr w:type="spellEnd"/>
      <w:r w:rsidRPr="00CF70CF">
        <w:rPr>
          <w:rFonts w:ascii="Times New Roman" w:hAnsi="Times New Roman" w:cs="Times New Roman"/>
          <w:bCs/>
          <w:sz w:val="24"/>
          <w:szCs w:val="24"/>
        </w:rPr>
        <w:t xml:space="preserve"> w trakcie zatrudnienia ich w Podmiocie przetwarzającym, jak i po jego ustaniu.</w:t>
      </w:r>
    </w:p>
    <w:p w14:paraId="76D2A479" w14:textId="77777777" w:rsidR="003D6498" w:rsidRPr="00CF70CF" w:rsidRDefault="003D6498" w:rsidP="00885433">
      <w:pPr>
        <w:numPr>
          <w:ilvl w:val="0"/>
          <w:numId w:val="145"/>
        </w:numPr>
        <w:tabs>
          <w:tab w:val="left" w:pos="360"/>
          <w:tab w:val="left" w:pos="1416"/>
          <w:tab w:val="left" w:pos="2124"/>
          <w:tab w:val="left" w:pos="2832"/>
          <w:tab w:val="left" w:pos="3540"/>
          <w:tab w:val="left" w:pos="4248"/>
          <w:tab w:val="left" w:pos="4956"/>
          <w:tab w:val="left" w:pos="5664"/>
          <w:tab w:val="left" w:pos="6372"/>
          <w:tab w:val="left" w:pos="7080"/>
          <w:tab w:val="left" w:pos="7788"/>
          <w:tab w:val="left" w:pos="8496"/>
        </w:tabs>
        <w:suppressAutoHyphens/>
        <w:spacing w:after="0"/>
        <w:ind w:left="0" w:firstLine="0"/>
        <w:jc w:val="both"/>
        <w:rPr>
          <w:rFonts w:ascii="Times New Roman" w:hAnsi="Times New Roman" w:cs="Times New Roman"/>
          <w:bCs/>
          <w:sz w:val="24"/>
          <w:szCs w:val="24"/>
        </w:rPr>
      </w:pPr>
      <w:r w:rsidRPr="00CF70CF">
        <w:rPr>
          <w:rFonts w:ascii="Times New Roman" w:hAnsi="Times New Roman" w:cs="Times New Roman"/>
          <w:bCs/>
          <w:sz w:val="24"/>
          <w:szCs w:val="24"/>
        </w:rPr>
        <w:t xml:space="preserve">Zleceniobiorca po zakończeniu świadczenia </w:t>
      </w:r>
      <w:proofErr w:type="spellStart"/>
      <w:r w:rsidRPr="00CF70CF">
        <w:rPr>
          <w:rFonts w:ascii="Times New Roman" w:hAnsi="Times New Roman" w:cs="Times New Roman"/>
          <w:bCs/>
          <w:sz w:val="24"/>
          <w:szCs w:val="24"/>
        </w:rPr>
        <w:t>usł</w:t>
      </w:r>
      <w:r w:rsidRPr="00CF70CF">
        <w:rPr>
          <w:rFonts w:ascii="Times New Roman" w:hAnsi="Times New Roman" w:cs="Times New Roman"/>
          <w:bCs/>
          <w:sz w:val="24"/>
          <w:szCs w:val="24"/>
          <w:lang w:val="de-DE"/>
        </w:rPr>
        <w:t>ug</w:t>
      </w:r>
      <w:proofErr w:type="spellEnd"/>
      <w:r w:rsidRPr="00CF70CF">
        <w:rPr>
          <w:rFonts w:ascii="Times New Roman" w:hAnsi="Times New Roman" w:cs="Times New Roman"/>
          <w:bCs/>
          <w:sz w:val="24"/>
          <w:szCs w:val="24"/>
          <w:lang w:val="de-DE"/>
        </w:rPr>
        <w:t xml:space="preserve"> </w:t>
      </w:r>
      <w:proofErr w:type="spellStart"/>
      <w:r w:rsidRPr="00CF70CF">
        <w:rPr>
          <w:rFonts w:ascii="Times New Roman" w:hAnsi="Times New Roman" w:cs="Times New Roman"/>
          <w:bCs/>
          <w:sz w:val="24"/>
          <w:szCs w:val="24"/>
          <w:lang w:val="de-DE"/>
        </w:rPr>
        <w:t>zwi</w:t>
      </w:r>
      <w:r w:rsidRPr="00CF70CF">
        <w:rPr>
          <w:rFonts w:ascii="Times New Roman" w:hAnsi="Times New Roman" w:cs="Times New Roman"/>
          <w:bCs/>
          <w:sz w:val="24"/>
          <w:szCs w:val="24"/>
        </w:rPr>
        <w:t>ązanych</w:t>
      </w:r>
      <w:proofErr w:type="spellEnd"/>
      <w:r w:rsidRPr="00CF70CF">
        <w:rPr>
          <w:rFonts w:ascii="Times New Roman" w:hAnsi="Times New Roman" w:cs="Times New Roman"/>
          <w:bCs/>
          <w:sz w:val="24"/>
          <w:szCs w:val="24"/>
        </w:rPr>
        <w:t xml:space="preserve"> z przetwarzaniem stosownie do decyzji Administratora usuwa lub zwraca Administratorowi wszelkie dane osobowe oraz usuwa wszelkie ich istniejące kopie, chyba że prawo Unii lub prawo państwa członkowskiego nakazują przechowywanie danych osobowych.</w:t>
      </w:r>
    </w:p>
    <w:p w14:paraId="09FCA71A" w14:textId="77777777" w:rsidR="003D6498" w:rsidRPr="00CF70CF" w:rsidRDefault="003D6498" w:rsidP="00885433">
      <w:pPr>
        <w:numPr>
          <w:ilvl w:val="0"/>
          <w:numId w:val="145"/>
        </w:numPr>
        <w:tabs>
          <w:tab w:val="left" w:pos="360"/>
          <w:tab w:val="left" w:pos="1416"/>
          <w:tab w:val="left" w:pos="2124"/>
          <w:tab w:val="left" w:pos="2832"/>
          <w:tab w:val="left" w:pos="3540"/>
          <w:tab w:val="left" w:pos="4248"/>
          <w:tab w:val="left" w:pos="4956"/>
          <w:tab w:val="left" w:pos="5664"/>
          <w:tab w:val="left" w:pos="6372"/>
          <w:tab w:val="left" w:pos="7080"/>
          <w:tab w:val="left" w:pos="7788"/>
          <w:tab w:val="left" w:pos="8496"/>
        </w:tabs>
        <w:suppressAutoHyphens/>
        <w:spacing w:after="0"/>
        <w:ind w:left="0" w:firstLine="0"/>
        <w:jc w:val="both"/>
        <w:rPr>
          <w:rFonts w:ascii="Times New Roman" w:hAnsi="Times New Roman" w:cs="Times New Roman"/>
          <w:bCs/>
          <w:sz w:val="24"/>
          <w:szCs w:val="24"/>
        </w:rPr>
      </w:pPr>
      <w:r w:rsidRPr="00CF70CF">
        <w:rPr>
          <w:rFonts w:ascii="Times New Roman" w:hAnsi="Times New Roman" w:cs="Times New Roman"/>
          <w:bCs/>
          <w:sz w:val="24"/>
          <w:szCs w:val="24"/>
        </w:rPr>
        <w:t xml:space="preserve">Zleceniobiorca pomaga Administratorowi w niezbędnym zakresie wywiązywać się z obowiązku odpowiadania na żądania osoby, </w:t>
      </w:r>
      <w:proofErr w:type="spellStart"/>
      <w:r w:rsidRPr="00CF70CF">
        <w:rPr>
          <w:rFonts w:ascii="Times New Roman" w:hAnsi="Times New Roman" w:cs="Times New Roman"/>
          <w:bCs/>
          <w:sz w:val="24"/>
          <w:szCs w:val="24"/>
        </w:rPr>
        <w:t>kt</w:t>
      </w:r>
      <w:proofErr w:type="spellEnd"/>
      <w:r w:rsidRPr="00CF70CF">
        <w:rPr>
          <w:rFonts w:ascii="Times New Roman" w:hAnsi="Times New Roman" w:cs="Times New Roman"/>
          <w:bCs/>
          <w:sz w:val="24"/>
          <w:szCs w:val="24"/>
          <w:lang w:val="es-ES_tradnl"/>
        </w:rPr>
        <w:t>ó</w:t>
      </w:r>
      <w:r w:rsidRPr="00CF70CF">
        <w:rPr>
          <w:rFonts w:ascii="Times New Roman" w:hAnsi="Times New Roman" w:cs="Times New Roman"/>
          <w:bCs/>
          <w:sz w:val="24"/>
          <w:szCs w:val="24"/>
        </w:rPr>
        <w:t xml:space="preserve">rej dane dotyczą oraz wywiązywania się z </w:t>
      </w:r>
      <w:proofErr w:type="spellStart"/>
      <w:r w:rsidRPr="00CF70CF">
        <w:rPr>
          <w:rFonts w:ascii="Times New Roman" w:hAnsi="Times New Roman" w:cs="Times New Roman"/>
          <w:bCs/>
          <w:sz w:val="24"/>
          <w:szCs w:val="24"/>
        </w:rPr>
        <w:t>obowiązk</w:t>
      </w:r>
      <w:proofErr w:type="spellEnd"/>
      <w:r w:rsidRPr="00CF70CF">
        <w:rPr>
          <w:rFonts w:ascii="Times New Roman" w:hAnsi="Times New Roman" w:cs="Times New Roman"/>
          <w:bCs/>
          <w:sz w:val="24"/>
          <w:szCs w:val="24"/>
          <w:lang w:val="es-ES_tradnl"/>
        </w:rPr>
        <w:t>ó</w:t>
      </w:r>
      <w:r w:rsidRPr="00CF70CF">
        <w:rPr>
          <w:rFonts w:ascii="Times New Roman" w:hAnsi="Times New Roman" w:cs="Times New Roman"/>
          <w:bCs/>
          <w:sz w:val="24"/>
          <w:szCs w:val="24"/>
        </w:rPr>
        <w:t xml:space="preserve">w określonych w art. 32-36 Rozporządzenia. </w:t>
      </w:r>
    </w:p>
    <w:p w14:paraId="3CA34EB6" w14:textId="77777777" w:rsidR="003D6498" w:rsidRPr="00CF70CF" w:rsidRDefault="003D6498" w:rsidP="00885433">
      <w:pPr>
        <w:numPr>
          <w:ilvl w:val="0"/>
          <w:numId w:val="145"/>
        </w:numPr>
        <w:tabs>
          <w:tab w:val="left" w:pos="360"/>
          <w:tab w:val="left" w:pos="1416"/>
          <w:tab w:val="left" w:pos="2124"/>
          <w:tab w:val="left" w:pos="2832"/>
          <w:tab w:val="left" w:pos="3540"/>
          <w:tab w:val="left" w:pos="4248"/>
          <w:tab w:val="left" w:pos="4956"/>
          <w:tab w:val="left" w:pos="5664"/>
          <w:tab w:val="left" w:pos="6372"/>
          <w:tab w:val="left" w:pos="7080"/>
          <w:tab w:val="left" w:pos="7788"/>
          <w:tab w:val="left" w:pos="8496"/>
        </w:tabs>
        <w:suppressAutoHyphens/>
        <w:spacing w:after="0"/>
        <w:ind w:left="0" w:firstLine="0"/>
        <w:jc w:val="both"/>
        <w:rPr>
          <w:rFonts w:ascii="Times New Roman" w:hAnsi="Times New Roman" w:cs="Times New Roman"/>
          <w:bCs/>
          <w:sz w:val="24"/>
          <w:szCs w:val="24"/>
        </w:rPr>
      </w:pPr>
      <w:r w:rsidRPr="00CF70CF">
        <w:rPr>
          <w:rFonts w:ascii="Times New Roman" w:hAnsi="Times New Roman" w:cs="Times New Roman"/>
          <w:bCs/>
          <w:sz w:val="24"/>
          <w:szCs w:val="24"/>
        </w:rPr>
        <w:t xml:space="preserve">Zleceniobiorca po stwierdzeniu naruszenia ochrony danych osobowych bez zbędnej zwłoki zgłasza je administratorowi, ale nie później niż w ciągu 24 godzin. </w:t>
      </w:r>
    </w:p>
    <w:p w14:paraId="600F73C8" w14:textId="77777777" w:rsidR="003D6498" w:rsidRPr="00CF70CF" w:rsidRDefault="003D6498" w:rsidP="00607ECF">
      <w:pPr>
        <w:spacing w:after="0"/>
        <w:jc w:val="center"/>
        <w:rPr>
          <w:rFonts w:ascii="Times New Roman" w:hAnsi="Times New Roman" w:cs="Times New Roman"/>
          <w:bCs/>
          <w:sz w:val="24"/>
          <w:szCs w:val="24"/>
        </w:rPr>
      </w:pPr>
      <w:r w:rsidRPr="00CF70CF">
        <w:rPr>
          <w:rFonts w:ascii="Times New Roman" w:hAnsi="Times New Roman" w:cs="Times New Roman"/>
          <w:bCs/>
          <w:sz w:val="24"/>
          <w:szCs w:val="24"/>
        </w:rPr>
        <w:t>§ 4</w:t>
      </w:r>
    </w:p>
    <w:p w14:paraId="4BD9AD6D" w14:textId="77777777" w:rsidR="003D6498" w:rsidRPr="00CF70CF" w:rsidRDefault="003D6498" w:rsidP="00607ECF">
      <w:pPr>
        <w:spacing w:after="0"/>
        <w:jc w:val="center"/>
        <w:rPr>
          <w:rFonts w:ascii="Times New Roman" w:hAnsi="Times New Roman" w:cs="Times New Roman"/>
          <w:bCs/>
          <w:sz w:val="24"/>
          <w:szCs w:val="24"/>
        </w:rPr>
      </w:pPr>
      <w:r w:rsidRPr="00CF70CF">
        <w:rPr>
          <w:rFonts w:ascii="Times New Roman" w:hAnsi="Times New Roman" w:cs="Times New Roman"/>
          <w:bCs/>
          <w:sz w:val="24"/>
          <w:szCs w:val="24"/>
        </w:rPr>
        <w:t>Cel, zakres, miejsce przetwarzania powierzonych danych osobowych</w:t>
      </w:r>
    </w:p>
    <w:p w14:paraId="78DF0C68" w14:textId="77777777" w:rsidR="003D6498" w:rsidRPr="00CF70CF" w:rsidRDefault="003D6498" w:rsidP="00607ECF">
      <w:pPr>
        <w:spacing w:after="0"/>
        <w:jc w:val="both"/>
        <w:rPr>
          <w:rFonts w:ascii="Times New Roman" w:hAnsi="Times New Roman" w:cs="Times New Roman"/>
          <w:bCs/>
          <w:sz w:val="24"/>
          <w:szCs w:val="24"/>
        </w:rPr>
      </w:pPr>
      <w:r w:rsidRPr="00CF70CF">
        <w:rPr>
          <w:rFonts w:ascii="Times New Roman" w:hAnsi="Times New Roman" w:cs="Times New Roman"/>
          <w:bCs/>
          <w:sz w:val="24"/>
          <w:szCs w:val="24"/>
        </w:rPr>
        <w:t>1. Administrator danych powierza Zleceniobiorcy przetwarzanie danych osobowych Administratora danych jedynie w celu prawidłowego wykonywania usługi opisanej szczegółowo w Umowie Głównej Nr ……………………..</w:t>
      </w:r>
    </w:p>
    <w:p w14:paraId="1FEBDB82" w14:textId="77777777" w:rsidR="003D6498" w:rsidRPr="00CF70CF" w:rsidRDefault="003D6498" w:rsidP="00607ECF">
      <w:pPr>
        <w:spacing w:after="0"/>
        <w:jc w:val="both"/>
        <w:rPr>
          <w:rFonts w:ascii="Times New Roman" w:hAnsi="Times New Roman" w:cs="Times New Roman"/>
          <w:bCs/>
          <w:sz w:val="24"/>
          <w:szCs w:val="24"/>
        </w:rPr>
      </w:pPr>
      <w:r w:rsidRPr="00CF70CF">
        <w:rPr>
          <w:rFonts w:ascii="Times New Roman" w:hAnsi="Times New Roman" w:cs="Times New Roman"/>
          <w:bCs/>
          <w:sz w:val="24"/>
          <w:szCs w:val="24"/>
        </w:rPr>
        <w:t>2. Zleceniobiorca zobowiązuje się do przetwarzania powierzonych danych osobowych wyłącznie w celach związanych z realizacją Umowy Głównej Nr ………………………. i wyłącznie w zakresie, jaki jest niezbędny do realizacji tych celów.</w:t>
      </w:r>
    </w:p>
    <w:p w14:paraId="3650C918" w14:textId="77777777" w:rsidR="003D6498" w:rsidRPr="00CF70CF" w:rsidRDefault="003D6498" w:rsidP="00607ECF">
      <w:pPr>
        <w:spacing w:after="0"/>
        <w:jc w:val="both"/>
        <w:rPr>
          <w:rFonts w:ascii="Times New Roman" w:hAnsi="Times New Roman" w:cs="Times New Roman"/>
          <w:bCs/>
          <w:sz w:val="24"/>
          <w:szCs w:val="24"/>
        </w:rPr>
      </w:pPr>
      <w:r w:rsidRPr="00CF70CF">
        <w:rPr>
          <w:rFonts w:ascii="Times New Roman" w:hAnsi="Times New Roman" w:cs="Times New Roman"/>
          <w:bCs/>
          <w:sz w:val="24"/>
          <w:szCs w:val="24"/>
        </w:rPr>
        <w:t>3. Na wniosek Administratora danych lub osoby, której dane dotyczą Zleceniobiorca wskaże miejsca, w których przetwarza powierzone dane.</w:t>
      </w:r>
    </w:p>
    <w:p w14:paraId="543F6067" w14:textId="77777777" w:rsidR="003D6498" w:rsidRPr="00CF70CF" w:rsidRDefault="003D6498" w:rsidP="00607ECF">
      <w:pPr>
        <w:spacing w:after="0"/>
        <w:jc w:val="center"/>
        <w:rPr>
          <w:rFonts w:ascii="Times New Roman" w:hAnsi="Times New Roman" w:cs="Times New Roman"/>
          <w:bCs/>
          <w:sz w:val="24"/>
          <w:szCs w:val="24"/>
        </w:rPr>
      </w:pPr>
      <w:r w:rsidRPr="00CF70CF">
        <w:rPr>
          <w:rFonts w:ascii="Times New Roman" w:hAnsi="Times New Roman" w:cs="Times New Roman"/>
          <w:bCs/>
          <w:sz w:val="24"/>
          <w:szCs w:val="24"/>
        </w:rPr>
        <w:t>§ 5</w:t>
      </w:r>
    </w:p>
    <w:p w14:paraId="1E624296" w14:textId="77777777" w:rsidR="003D6498" w:rsidRPr="00CF70CF" w:rsidRDefault="003D6498" w:rsidP="00607ECF">
      <w:pPr>
        <w:spacing w:after="0"/>
        <w:jc w:val="center"/>
        <w:rPr>
          <w:rFonts w:ascii="Times New Roman" w:hAnsi="Times New Roman" w:cs="Times New Roman"/>
          <w:bCs/>
          <w:sz w:val="24"/>
          <w:szCs w:val="24"/>
        </w:rPr>
      </w:pPr>
      <w:r w:rsidRPr="00CF70CF">
        <w:rPr>
          <w:rFonts w:ascii="Times New Roman" w:hAnsi="Times New Roman" w:cs="Times New Roman"/>
          <w:bCs/>
          <w:sz w:val="24"/>
          <w:szCs w:val="24"/>
        </w:rPr>
        <w:t>Zasady przetwarzania danych osobowych</w:t>
      </w:r>
    </w:p>
    <w:p w14:paraId="3AA12EF0" w14:textId="77777777" w:rsidR="003D6498" w:rsidRPr="00CF70CF" w:rsidRDefault="003D6498" w:rsidP="00607ECF">
      <w:pPr>
        <w:spacing w:after="0"/>
        <w:jc w:val="both"/>
        <w:rPr>
          <w:rFonts w:ascii="Times New Roman" w:hAnsi="Times New Roman" w:cs="Times New Roman"/>
          <w:bCs/>
          <w:sz w:val="24"/>
          <w:szCs w:val="24"/>
        </w:rPr>
      </w:pPr>
      <w:r w:rsidRPr="00CF70CF">
        <w:rPr>
          <w:rFonts w:ascii="Times New Roman" w:hAnsi="Times New Roman" w:cs="Times New Roman"/>
          <w:bCs/>
          <w:sz w:val="24"/>
          <w:szCs w:val="24"/>
        </w:rPr>
        <w:t>1. Strony zobowiązują się wykonywać zobowiązania wynikające z niniejszej Umowy z najwyższą starannością zawodową w celu zabezpieczenia prawnego, organizacyjnego i technicznego interesów Stron w zakresie przetwarzania powierzonych danych osobowych.</w:t>
      </w:r>
    </w:p>
    <w:p w14:paraId="54927ABD" w14:textId="77777777" w:rsidR="003D6498" w:rsidRPr="00CF70CF" w:rsidRDefault="003D6498" w:rsidP="00607ECF">
      <w:pPr>
        <w:spacing w:after="0"/>
        <w:jc w:val="both"/>
        <w:rPr>
          <w:rFonts w:ascii="Times New Roman" w:hAnsi="Times New Roman" w:cs="Times New Roman"/>
          <w:bCs/>
          <w:sz w:val="24"/>
          <w:szCs w:val="24"/>
        </w:rPr>
      </w:pPr>
      <w:r w:rsidRPr="00CF70CF">
        <w:rPr>
          <w:rFonts w:ascii="Times New Roman" w:hAnsi="Times New Roman" w:cs="Times New Roman"/>
          <w:bCs/>
          <w:sz w:val="24"/>
          <w:szCs w:val="24"/>
        </w:rPr>
        <w:t xml:space="preserve">2. Zleceniobiorca zobowiązuje się zastosować środki techniczne i organizacyjne mające na celu należyte, odpowiednie do zagrożeń oraz kategorii danych objętych ochroną, zabezpieczenie </w:t>
      </w:r>
      <w:r w:rsidRPr="00CF70CF">
        <w:rPr>
          <w:rFonts w:ascii="Times New Roman" w:hAnsi="Times New Roman" w:cs="Times New Roman"/>
          <w:bCs/>
          <w:sz w:val="24"/>
          <w:szCs w:val="24"/>
        </w:rPr>
        <w:lastRenderedPageBreak/>
        <w:t xml:space="preserve">powierzonych do przetwarzania danych osobowych, w szczególności zabezpieczyć je przed udostępnieniem osobom nieupoważnionym, zabraniem przez osobę nieuprawnioną, przetwarzaniem z naruszeniem przepisów prawa, oraz zmianą, utratą, uszkodzeniem lub zniszczeniem. </w:t>
      </w:r>
    </w:p>
    <w:p w14:paraId="127B7E6D" w14:textId="77777777" w:rsidR="003D6498" w:rsidRPr="00CF70CF" w:rsidRDefault="003D6498" w:rsidP="00607ECF">
      <w:pPr>
        <w:spacing w:after="0"/>
        <w:jc w:val="both"/>
        <w:rPr>
          <w:rFonts w:ascii="Times New Roman" w:hAnsi="Times New Roman" w:cs="Times New Roman"/>
          <w:bCs/>
          <w:sz w:val="24"/>
          <w:szCs w:val="24"/>
        </w:rPr>
      </w:pPr>
      <w:r w:rsidRPr="00CF70CF">
        <w:rPr>
          <w:rFonts w:ascii="Times New Roman" w:hAnsi="Times New Roman" w:cs="Times New Roman"/>
          <w:bCs/>
          <w:sz w:val="24"/>
          <w:szCs w:val="24"/>
        </w:rPr>
        <w:t>3. Zleceniobiorca oświadcza, że zastosowane do przetwarzania powierzonych danych systemy informatyczne spełniają wymogi aktualnie obowiązujących przepisów prawa.</w:t>
      </w:r>
    </w:p>
    <w:p w14:paraId="26ADE64E" w14:textId="77777777" w:rsidR="003D6498" w:rsidRPr="00CF70CF" w:rsidRDefault="003D6498" w:rsidP="00607ECF">
      <w:pPr>
        <w:spacing w:after="0"/>
        <w:jc w:val="both"/>
        <w:rPr>
          <w:rFonts w:ascii="Times New Roman" w:hAnsi="Times New Roman" w:cs="Times New Roman"/>
          <w:bCs/>
          <w:sz w:val="24"/>
          <w:szCs w:val="24"/>
        </w:rPr>
      </w:pPr>
      <w:r w:rsidRPr="00CF70CF">
        <w:rPr>
          <w:rFonts w:ascii="Times New Roman" w:hAnsi="Times New Roman" w:cs="Times New Roman"/>
          <w:bCs/>
          <w:sz w:val="24"/>
          <w:szCs w:val="24"/>
        </w:rPr>
        <w:t xml:space="preserve">4. Zleceniobiorca przetwarza dane osobowe wyłącznie na udokumentowane polecenie administratora. </w:t>
      </w:r>
    </w:p>
    <w:p w14:paraId="7868F57B" w14:textId="77777777" w:rsidR="003D6498" w:rsidRPr="00CF70CF" w:rsidRDefault="003D6498" w:rsidP="00607ECF">
      <w:pPr>
        <w:spacing w:after="0"/>
        <w:jc w:val="both"/>
        <w:rPr>
          <w:rFonts w:ascii="Times New Roman" w:hAnsi="Times New Roman" w:cs="Times New Roman"/>
          <w:bCs/>
          <w:sz w:val="24"/>
          <w:szCs w:val="24"/>
        </w:rPr>
      </w:pPr>
      <w:r w:rsidRPr="00CF70CF">
        <w:rPr>
          <w:rFonts w:ascii="Times New Roman" w:hAnsi="Times New Roman" w:cs="Times New Roman"/>
          <w:bCs/>
          <w:sz w:val="24"/>
          <w:szCs w:val="24"/>
        </w:rPr>
        <w:t xml:space="preserve">5. Podmiot przetwarzający, biorąc pod uwagę charakter przetwarzania, udziela informacji administratorowi w celu wywiązania się z obowiązku odpowiadania na żądania osoby, której dane dotyczą, w zakresie wykonywania jej praw. </w:t>
      </w:r>
    </w:p>
    <w:p w14:paraId="6D9E63E5" w14:textId="77777777" w:rsidR="003D6498" w:rsidRPr="00CF70CF" w:rsidRDefault="003D6498" w:rsidP="00607ECF">
      <w:pPr>
        <w:spacing w:after="0"/>
        <w:jc w:val="both"/>
        <w:rPr>
          <w:rFonts w:ascii="Times New Roman" w:hAnsi="Times New Roman" w:cs="Times New Roman"/>
          <w:bCs/>
          <w:sz w:val="24"/>
          <w:szCs w:val="24"/>
        </w:rPr>
      </w:pPr>
      <w:r w:rsidRPr="00CF70CF">
        <w:rPr>
          <w:rFonts w:ascii="Times New Roman" w:hAnsi="Times New Roman" w:cs="Times New Roman"/>
          <w:bCs/>
          <w:sz w:val="24"/>
          <w:szCs w:val="24"/>
        </w:rPr>
        <w:t xml:space="preserve">6. Podmiot przetwarzający, uwzględniając charakter przetwarzania oraz dostępne mu informacje, pomaga administratorowi wywiązać się z obowiązków określonych w art. 32–36 rozporządzenia Parlamentu Europejskiego i Rady (UE) 2016/679 z 27 kwietnia 2016 r. w sprawie ochrony osób fizycznych w związku z przetwarzaniem danych osobowych i w sprawie swobodnego przepływu takich danych (ogólne rozporządzenie o ochronie danych i aktów prawnych je implementujących oraz wykonujących) . </w:t>
      </w:r>
    </w:p>
    <w:p w14:paraId="706B3DE7" w14:textId="77777777" w:rsidR="003D6498" w:rsidRPr="00CF70CF" w:rsidRDefault="003D6498" w:rsidP="00607ECF">
      <w:pPr>
        <w:spacing w:after="0"/>
        <w:jc w:val="both"/>
        <w:rPr>
          <w:rFonts w:ascii="Times New Roman" w:hAnsi="Times New Roman" w:cs="Times New Roman"/>
          <w:bCs/>
          <w:sz w:val="24"/>
          <w:szCs w:val="24"/>
        </w:rPr>
      </w:pPr>
      <w:r w:rsidRPr="00CF70CF">
        <w:rPr>
          <w:rFonts w:ascii="Times New Roman" w:hAnsi="Times New Roman" w:cs="Times New Roman"/>
          <w:bCs/>
          <w:sz w:val="24"/>
          <w:szCs w:val="24"/>
        </w:rPr>
        <w:t>7. Podmiot przetwarzający po zakończeniu świadczenia usług związanych z przetwarzaniem zależnie od decyzji administratora danych usuwa dane lub zwraca mu wszelkie dane osobowe. Jak również usuwa wszelkie ich istniejące kopie, chyba że szczególne przepisy prawa nakazują mu ich przechowywanie.</w:t>
      </w:r>
    </w:p>
    <w:p w14:paraId="5D32AE8B" w14:textId="77777777" w:rsidR="003D6498" w:rsidRPr="00CF70CF" w:rsidRDefault="003D6498" w:rsidP="00607ECF">
      <w:pPr>
        <w:spacing w:after="0"/>
        <w:jc w:val="both"/>
        <w:rPr>
          <w:rFonts w:ascii="Times New Roman" w:hAnsi="Times New Roman" w:cs="Times New Roman"/>
          <w:bCs/>
          <w:sz w:val="24"/>
          <w:szCs w:val="24"/>
        </w:rPr>
      </w:pPr>
      <w:r w:rsidRPr="00CF70CF">
        <w:rPr>
          <w:rFonts w:ascii="Times New Roman" w:hAnsi="Times New Roman" w:cs="Times New Roman"/>
          <w:bCs/>
          <w:sz w:val="24"/>
          <w:szCs w:val="24"/>
        </w:rPr>
        <w:t xml:space="preserve">8. Podmiot przetwarzający udostępnia administratorowi wszelkie informacje niezbędne do wykazania spełnienia obowiązków określonych w niniejszej umowie oraz umożliwia administratorowi lub audytorowi upoważnionemu przez administratora przeprowadzanie audytów, w tym inspekcji. </w:t>
      </w:r>
    </w:p>
    <w:p w14:paraId="7C5EEC6D" w14:textId="77777777" w:rsidR="003D6498" w:rsidRPr="00CF70CF" w:rsidRDefault="003D6498" w:rsidP="00607ECF">
      <w:pPr>
        <w:spacing w:after="0"/>
        <w:jc w:val="both"/>
        <w:rPr>
          <w:rFonts w:ascii="Times New Roman" w:hAnsi="Times New Roman" w:cs="Times New Roman"/>
          <w:bCs/>
          <w:sz w:val="24"/>
          <w:szCs w:val="24"/>
        </w:rPr>
      </w:pPr>
      <w:r w:rsidRPr="00CF70CF">
        <w:rPr>
          <w:rFonts w:ascii="Times New Roman" w:hAnsi="Times New Roman" w:cs="Times New Roman"/>
          <w:bCs/>
          <w:sz w:val="24"/>
          <w:szCs w:val="24"/>
        </w:rPr>
        <w:t>9. Podmiot przetwarzający nie będzie korzystał z usług innego podmiotu przetwarzającego bez uprzedniej szczegółowej lub ogólnej pisemnej zgody Administratora danych.</w:t>
      </w:r>
    </w:p>
    <w:p w14:paraId="60A0FAF2" w14:textId="77777777" w:rsidR="003D6498" w:rsidRPr="00CF70CF" w:rsidRDefault="003D6498" w:rsidP="00607ECF">
      <w:pPr>
        <w:spacing w:after="0"/>
        <w:jc w:val="center"/>
        <w:rPr>
          <w:rFonts w:ascii="Times New Roman" w:hAnsi="Times New Roman" w:cs="Times New Roman"/>
          <w:bCs/>
          <w:sz w:val="24"/>
          <w:szCs w:val="24"/>
        </w:rPr>
      </w:pPr>
      <w:r w:rsidRPr="00CF70CF">
        <w:rPr>
          <w:rFonts w:ascii="Times New Roman" w:hAnsi="Times New Roman" w:cs="Times New Roman"/>
          <w:bCs/>
          <w:sz w:val="24"/>
          <w:szCs w:val="24"/>
        </w:rPr>
        <w:t>§ 6</w:t>
      </w:r>
    </w:p>
    <w:p w14:paraId="1AC7FEBE" w14:textId="77777777" w:rsidR="003D6498" w:rsidRPr="00CF70CF" w:rsidRDefault="003D6498" w:rsidP="00607ECF">
      <w:pPr>
        <w:spacing w:after="0"/>
        <w:jc w:val="center"/>
        <w:rPr>
          <w:rFonts w:ascii="Times New Roman" w:hAnsi="Times New Roman" w:cs="Times New Roman"/>
          <w:bCs/>
          <w:sz w:val="24"/>
          <w:szCs w:val="24"/>
        </w:rPr>
      </w:pPr>
      <w:r w:rsidRPr="00CF70CF">
        <w:rPr>
          <w:rFonts w:ascii="Times New Roman" w:hAnsi="Times New Roman" w:cs="Times New Roman"/>
          <w:bCs/>
          <w:sz w:val="24"/>
          <w:szCs w:val="24"/>
        </w:rPr>
        <w:t>Prawo kontroli</w:t>
      </w:r>
    </w:p>
    <w:p w14:paraId="058476ED" w14:textId="77777777" w:rsidR="003D6498" w:rsidRPr="00CF70CF" w:rsidRDefault="003D6498" w:rsidP="00885433">
      <w:pPr>
        <w:numPr>
          <w:ilvl w:val="0"/>
          <w:numId w:val="147"/>
        </w:numPr>
        <w:spacing w:after="0"/>
        <w:jc w:val="both"/>
        <w:rPr>
          <w:rFonts w:ascii="Times New Roman" w:hAnsi="Times New Roman" w:cs="Times New Roman"/>
          <w:bCs/>
          <w:sz w:val="24"/>
          <w:szCs w:val="24"/>
        </w:rPr>
      </w:pPr>
      <w:r w:rsidRPr="00CF70CF">
        <w:rPr>
          <w:rFonts w:ascii="Times New Roman" w:hAnsi="Times New Roman" w:cs="Times New Roman"/>
          <w:bCs/>
          <w:sz w:val="24"/>
          <w:szCs w:val="24"/>
        </w:rPr>
        <w:t xml:space="preserve">Administrator danych zgodnie z art. 28 ust. 3 pkt h) Rozporządzenia ma prawo kontroli, czy środki zastosowane przez Zleceniobiorcę przy przetwarzaniu i zabezpieczeniu powierzonych danych osobowych spełniają postanowienia umowy. </w:t>
      </w:r>
    </w:p>
    <w:p w14:paraId="45D3028B" w14:textId="77777777" w:rsidR="003D6498" w:rsidRPr="00CF70CF" w:rsidRDefault="003D6498" w:rsidP="00885433">
      <w:pPr>
        <w:numPr>
          <w:ilvl w:val="0"/>
          <w:numId w:val="147"/>
        </w:numPr>
        <w:spacing w:after="0"/>
        <w:jc w:val="both"/>
        <w:rPr>
          <w:rFonts w:ascii="Times New Roman" w:hAnsi="Times New Roman" w:cs="Times New Roman"/>
          <w:bCs/>
          <w:sz w:val="24"/>
          <w:szCs w:val="24"/>
        </w:rPr>
      </w:pPr>
      <w:r w:rsidRPr="00CF70CF">
        <w:rPr>
          <w:rFonts w:ascii="Times New Roman" w:hAnsi="Times New Roman" w:cs="Times New Roman"/>
          <w:bCs/>
          <w:sz w:val="24"/>
          <w:szCs w:val="24"/>
        </w:rPr>
        <w:t xml:space="preserve">Administrator danych realizować będzie prawo kontroli w godzinach pracy Zleceniobiorcy i z minimum 2 dniowym uprzedzeniem o jej przeprowadzeniu. </w:t>
      </w:r>
    </w:p>
    <w:p w14:paraId="4B155AEC" w14:textId="77777777" w:rsidR="003D6498" w:rsidRPr="00CF70CF" w:rsidRDefault="003D6498" w:rsidP="00885433">
      <w:pPr>
        <w:numPr>
          <w:ilvl w:val="0"/>
          <w:numId w:val="147"/>
        </w:numPr>
        <w:spacing w:after="0"/>
        <w:jc w:val="both"/>
        <w:rPr>
          <w:rFonts w:ascii="Times New Roman" w:hAnsi="Times New Roman" w:cs="Times New Roman"/>
          <w:bCs/>
          <w:sz w:val="24"/>
          <w:szCs w:val="24"/>
        </w:rPr>
      </w:pPr>
      <w:r w:rsidRPr="00CF70CF">
        <w:rPr>
          <w:rFonts w:ascii="Times New Roman" w:hAnsi="Times New Roman" w:cs="Times New Roman"/>
          <w:bCs/>
          <w:sz w:val="24"/>
          <w:szCs w:val="24"/>
        </w:rPr>
        <w:t xml:space="preserve">Zleceniobiorca zobowiązuje się do usunięcia uchybień stwierdzonych podczas kontroli w terminie wskazanym przez Administratora danych, ale nie dłuższym niż 3 dni robocze. </w:t>
      </w:r>
    </w:p>
    <w:p w14:paraId="0D4DF411" w14:textId="77777777" w:rsidR="003D6498" w:rsidRPr="00CF70CF" w:rsidRDefault="003D6498" w:rsidP="00885433">
      <w:pPr>
        <w:numPr>
          <w:ilvl w:val="0"/>
          <w:numId w:val="147"/>
        </w:numPr>
        <w:spacing w:after="0"/>
        <w:jc w:val="both"/>
        <w:rPr>
          <w:rFonts w:ascii="Times New Roman" w:hAnsi="Times New Roman" w:cs="Times New Roman"/>
          <w:bCs/>
          <w:sz w:val="24"/>
          <w:szCs w:val="24"/>
        </w:rPr>
      </w:pPr>
      <w:r w:rsidRPr="00CF70CF">
        <w:rPr>
          <w:rFonts w:ascii="Times New Roman" w:hAnsi="Times New Roman" w:cs="Times New Roman"/>
          <w:bCs/>
          <w:sz w:val="24"/>
          <w:szCs w:val="24"/>
        </w:rPr>
        <w:t xml:space="preserve">Zleceniobiorca udostępnia Administratorowi wszelkie informacje niezbędne do wykazania spełnienia obowiązków określonych w art. 28 Rozporządzenia. </w:t>
      </w:r>
    </w:p>
    <w:p w14:paraId="0298EBF9" w14:textId="77777777" w:rsidR="003D6498" w:rsidRPr="00CF70CF" w:rsidRDefault="003D6498" w:rsidP="00607ECF">
      <w:pPr>
        <w:spacing w:after="0"/>
        <w:jc w:val="center"/>
        <w:rPr>
          <w:rFonts w:ascii="Times New Roman" w:hAnsi="Times New Roman" w:cs="Times New Roman"/>
          <w:bCs/>
          <w:sz w:val="24"/>
          <w:szCs w:val="24"/>
        </w:rPr>
      </w:pPr>
      <w:r w:rsidRPr="00CF70CF">
        <w:rPr>
          <w:rFonts w:ascii="Times New Roman" w:hAnsi="Times New Roman" w:cs="Times New Roman"/>
          <w:bCs/>
          <w:sz w:val="24"/>
          <w:szCs w:val="24"/>
        </w:rPr>
        <w:t>§7</w:t>
      </w:r>
    </w:p>
    <w:p w14:paraId="3FA160FC" w14:textId="77777777" w:rsidR="003D6498" w:rsidRPr="00CF70CF" w:rsidRDefault="003D6498" w:rsidP="00607ECF">
      <w:pPr>
        <w:spacing w:after="0"/>
        <w:jc w:val="center"/>
        <w:rPr>
          <w:rFonts w:ascii="Times New Roman" w:hAnsi="Times New Roman" w:cs="Times New Roman"/>
          <w:bCs/>
          <w:sz w:val="24"/>
          <w:szCs w:val="24"/>
        </w:rPr>
      </w:pPr>
      <w:r w:rsidRPr="00CF70CF">
        <w:rPr>
          <w:rFonts w:ascii="Times New Roman" w:hAnsi="Times New Roman" w:cs="Times New Roman"/>
          <w:bCs/>
          <w:sz w:val="24"/>
          <w:szCs w:val="24"/>
        </w:rPr>
        <w:t>Dalsze powierzenie danych do przetwarzania</w:t>
      </w:r>
    </w:p>
    <w:p w14:paraId="2D127FDD" w14:textId="77777777" w:rsidR="003D6498" w:rsidRPr="00CF70CF" w:rsidRDefault="003D6498" w:rsidP="00885433">
      <w:pPr>
        <w:numPr>
          <w:ilvl w:val="0"/>
          <w:numId w:val="148"/>
        </w:numPr>
        <w:spacing w:after="0"/>
        <w:jc w:val="both"/>
        <w:rPr>
          <w:rFonts w:ascii="Times New Roman" w:hAnsi="Times New Roman" w:cs="Times New Roman"/>
          <w:bCs/>
          <w:sz w:val="24"/>
          <w:szCs w:val="24"/>
        </w:rPr>
      </w:pPr>
      <w:r w:rsidRPr="00CF70CF">
        <w:rPr>
          <w:rFonts w:ascii="Times New Roman" w:hAnsi="Times New Roman" w:cs="Times New Roman"/>
          <w:bCs/>
          <w:sz w:val="24"/>
          <w:szCs w:val="24"/>
        </w:rPr>
        <w:t xml:space="preserve">Zleceniobiorca może powierzyć dane osobowe objęte niniejszą umową do dalszego przetwarzania podwykonawcom jedynie w celu wykonania umowy po uzyskaniu uprzedniej pisemnej zgody Administratora danych. </w:t>
      </w:r>
    </w:p>
    <w:p w14:paraId="39C0035F" w14:textId="77777777" w:rsidR="003D6498" w:rsidRPr="00CF70CF" w:rsidRDefault="003D6498" w:rsidP="00885433">
      <w:pPr>
        <w:numPr>
          <w:ilvl w:val="0"/>
          <w:numId w:val="148"/>
        </w:numPr>
        <w:spacing w:after="0"/>
        <w:jc w:val="both"/>
        <w:rPr>
          <w:rFonts w:ascii="Times New Roman" w:hAnsi="Times New Roman" w:cs="Times New Roman"/>
          <w:bCs/>
          <w:sz w:val="24"/>
          <w:szCs w:val="24"/>
        </w:rPr>
      </w:pPr>
      <w:r w:rsidRPr="00CF70CF">
        <w:rPr>
          <w:rFonts w:ascii="Times New Roman" w:hAnsi="Times New Roman" w:cs="Times New Roman"/>
          <w:bCs/>
          <w:sz w:val="24"/>
          <w:szCs w:val="24"/>
        </w:rPr>
        <w:t xml:space="preserve">Przekazanie powierzonych danych do państwa trzeciego może nastąpić jedynie na pisemne polecenie Administratora danych chyba, że obowiązek taki nakłada na Zleceniobiorcę prawo Unii </w:t>
      </w:r>
      <w:r w:rsidRPr="00CF70CF">
        <w:rPr>
          <w:rFonts w:ascii="Times New Roman" w:hAnsi="Times New Roman" w:cs="Times New Roman"/>
          <w:bCs/>
          <w:sz w:val="24"/>
          <w:szCs w:val="24"/>
        </w:rPr>
        <w:lastRenderedPageBreak/>
        <w:t>lub prawo państwa członkowskiego, któremu podlega Zleceniobiorca. W takim przypadku przed rozpoczęciem przetwarzania Zleceniobiorca informuje Administratora danych o tym obowiązku prawnym, o ile prawo to nie zabrania udzielania takiej informacji z uwagi na ważny interes publiczny.</w:t>
      </w:r>
    </w:p>
    <w:p w14:paraId="164E354C" w14:textId="77777777" w:rsidR="003D6498" w:rsidRPr="00CF70CF" w:rsidRDefault="003D6498" w:rsidP="00885433">
      <w:pPr>
        <w:numPr>
          <w:ilvl w:val="0"/>
          <w:numId w:val="148"/>
        </w:numPr>
        <w:spacing w:after="0"/>
        <w:jc w:val="both"/>
        <w:rPr>
          <w:rFonts w:ascii="Times New Roman" w:hAnsi="Times New Roman" w:cs="Times New Roman"/>
          <w:bCs/>
          <w:sz w:val="24"/>
          <w:szCs w:val="24"/>
        </w:rPr>
      </w:pPr>
      <w:r w:rsidRPr="00CF70CF">
        <w:rPr>
          <w:rFonts w:ascii="Times New Roman" w:hAnsi="Times New Roman" w:cs="Times New Roman"/>
          <w:bCs/>
          <w:sz w:val="24"/>
          <w:szCs w:val="24"/>
        </w:rPr>
        <w:t xml:space="preserve">Podwykonawca Zleceniobiorcy winien spełniać te same gwarancje i obowiązki jakie zostały nałożone na Zleceniobiorcę w niniejszej Umowie. </w:t>
      </w:r>
    </w:p>
    <w:p w14:paraId="515F59A8" w14:textId="77777777" w:rsidR="003D6498" w:rsidRPr="00CF70CF" w:rsidRDefault="003D6498" w:rsidP="00885433">
      <w:pPr>
        <w:numPr>
          <w:ilvl w:val="0"/>
          <w:numId w:val="148"/>
        </w:numPr>
        <w:spacing w:after="0"/>
        <w:jc w:val="both"/>
        <w:rPr>
          <w:rFonts w:ascii="Times New Roman" w:hAnsi="Times New Roman" w:cs="Times New Roman"/>
          <w:bCs/>
          <w:sz w:val="24"/>
          <w:szCs w:val="24"/>
        </w:rPr>
      </w:pPr>
      <w:r w:rsidRPr="00CF70CF">
        <w:rPr>
          <w:rFonts w:ascii="Times New Roman" w:hAnsi="Times New Roman" w:cs="Times New Roman"/>
          <w:bCs/>
          <w:sz w:val="24"/>
          <w:szCs w:val="24"/>
        </w:rPr>
        <w:t>Zleceniobiorca ponosi pełną odpowiedzialność wobec Administratora za nie wywiązanie się ze spoczywających na podwykonawcy obowiązków ochrony danych.</w:t>
      </w:r>
    </w:p>
    <w:p w14:paraId="51FF72F3" w14:textId="77777777" w:rsidR="003D6498" w:rsidRPr="00CF70CF" w:rsidRDefault="003D6498" w:rsidP="00607ECF">
      <w:pPr>
        <w:spacing w:after="0"/>
        <w:jc w:val="center"/>
        <w:rPr>
          <w:rFonts w:ascii="Times New Roman" w:hAnsi="Times New Roman" w:cs="Times New Roman"/>
          <w:bCs/>
          <w:sz w:val="24"/>
          <w:szCs w:val="24"/>
        </w:rPr>
      </w:pPr>
      <w:r w:rsidRPr="00CF70CF">
        <w:rPr>
          <w:rFonts w:ascii="Times New Roman" w:hAnsi="Times New Roman" w:cs="Times New Roman"/>
          <w:bCs/>
          <w:sz w:val="24"/>
          <w:szCs w:val="24"/>
        </w:rPr>
        <w:t>§ 8</w:t>
      </w:r>
    </w:p>
    <w:p w14:paraId="4FE9A3DA" w14:textId="77777777" w:rsidR="003D6498" w:rsidRPr="00CF70CF" w:rsidRDefault="003D6498" w:rsidP="00607ECF">
      <w:pPr>
        <w:spacing w:after="0"/>
        <w:jc w:val="center"/>
        <w:rPr>
          <w:rFonts w:ascii="Times New Roman" w:hAnsi="Times New Roman" w:cs="Times New Roman"/>
          <w:bCs/>
          <w:sz w:val="24"/>
          <w:szCs w:val="24"/>
        </w:rPr>
      </w:pPr>
      <w:r w:rsidRPr="00CF70CF">
        <w:rPr>
          <w:rFonts w:ascii="Times New Roman" w:hAnsi="Times New Roman" w:cs="Times New Roman"/>
          <w:bCs/>
          <w:sz w:val="24"/>
          <w:szCs w:val="24"/>
        </w:rPr>
        <w:t>Odpowiedzialność</w:t>
      </w:r>
    </w:p>
    <w:p w14:paraId="513FB84A" w14:textId="77777777" w:rsidR="003D6498" w:rsidRPr="00CF70CF" w:rsidRDefault="003D6498" w:rsidP="00607ECF">
      <w:pPr>
        <w:spacing w:after="0"/>
        <w:jc w:val="both"/>
        <w:rPr>
          <w:rFonts w:ascii="Times New Roman" w:hAnsi="Times New Roman" w:cs="Times New Roman"/>
          <w:bCs/>
          <w:sz w:val="24"/>
          <w:szCs w:val="24"/>
        </w:rPr>
      </w:pPr>
      <w:r w:rsidRPr="00CF70CF">
        <w:rPr>
          <w:rFonts w:ascii="Times New Roman" w:hAnsi="Times New Roman" w:cs="Times New Roman"/>
          <w:bCs/>
          <w:sz w:val="24"/>
          <w:szCs w:val="24"/>
        </w:rPr>
        <w:t>1. Administrator danych ponosi odpowiedzialność za przestrzeganie przepisów prawa w zakresie przetwarzania i ochrony danych osobowych według rozporządzenia Parlamentu Europejskiego i Rady (UE) 2016/679 z 27 kwietnia 2016 r. w sprawie ochrony osób fizycznych w związku z przetwarzaniem danych osobowych i w sprawie swobodnego przepływu takich danych oraz uchylenia dyrektywy 95/46/WE (ogólne rozporządzenie o ochronie danych).</w:t>
      </w:r>
    </w:p>
    <w:p w14:paraId="148DBD69" w14:textId="77777777" w:rsidR="003D6498" w:rsidRPr="00CF70CF" w:rsidRDefault="003D6498" w:rsidP="00607ECF">
      <w:pPr>
        <w:spacing w:after="0"/>
        <w:jc w:val="both"/>
        <w:rPr>
          <w:rFonts w:ascii="Times New Roman" w:hAnsi="Times New Roman" w:cs="Times New Roman"/>
          <w:bCs/>
          <w:sz w:val="24"/>
          <w:szCs w:val="24"/>
        </w:rPr>
      </w:pPr>
      <w:r w:rsidRPr="00CF70CF">
        <w:rPr>
          <w:rFonts w:ascii="Times New Roman" w:hAnsi="Times New Roman" w:cs="Times New Roman"/>
          <w:bCs/>
          <w:sz w:val="24"/>
          <w:szCs w:val="24"/>
        </w:rPr>
        <w:t xml:space="preserve">2. Powyższe nie wyłącza odpowiedzialności Zleceniobiorcy za przetwarzanie powierzonych danych niezgodnie z umową. </w:t>
      </w:r>
    </w:p>
    <w:p w14:paraId="1CA82669" w14:textId="77777777" w:rsidR="003D6498" w:rsidRPr="00CF70CF" w:rsidRDefault="003D6498" w:rsidP="00607ECF">
      <w:pPr>
        <w:spacing w:after="0"/>
        <w:jc w:val="both"/>
        <w:rPr>
          <w:rFonts w:ascii="Times New Roman" w:hAnsi="Times New Roman" w:cs="Times New Roman"/>
          <w:bCs/>
          <w:sz w:val="24"/>
          <w:szCs w:val="24"/>
        </w:rPr>
      </w:pPr>
      <w:r w:rsidRPr="00CF70CF">
        <w:rPr>
          <w:rFonts w:ascii="Times New Roman" w:hAnsi="Times New Roman" w:cs="Times New Roman"/>
          <w:bCs/>
          <w:sz w:val="24"/>
          <w:szCs w:val="24"/>
        </w:rPr>
        <w:t xml:space="preserve">3. Podmiot przetwarzający odpowiada za szkody spowodowane przetwarzaniem, jeśli nie dopełnił obowiązków, które nakłada niniejsza umowa, lub gdy działał poza zgodnymi z prawem instrukcjami administratora lub wbrew tym instrukcjom, a w szczególności Zleceniobiorca jest odpowiedzialny za udostępnienie lub wykorzystanie danych osobowych niezgodnie z treścią umowy, w tym za udostępnienie powierzonych do przetwarzania danych osobowych osobom nieupoważnionym. </w:t>
      </w:r>
    </w:p>
    <w:p w14:paraId="79D645A2" w14:textId="77777777" w:rsidR="003D6498" w:rsidRPr="00CF70CF" w:rsidRDefault="003D6498" w:rsidP="00607ECF">
      <w:pPr>
        <w:spacing w:after="0"/>
        <w:jc w:val="both"/>
        <w:rPr>
          <w:rFonts w:ascii="Times New Roman" w:hAnsi="Times New Roman" w:cs="Times New Roman"/>
          <w:bCs/>
          <w:sz w:val="24"/>
          <w:szCs w:val="24"/>
        </w:rPr>
      </w:pPr>
      <w:r w:rsidRPr="00CF70CF">
        <w:rPr>
          <w:rFonts w:ascii="Times New Roman" w:hAnsi="Times New Roman" w:cs="Times New Roman"/>
          <w:bCs/>
          <w:sz w:val="24"/>
          <w:szCs w:val="24"/>
        </w:rPr>
        <w:t xml:space="preserve">4. Zleceniobiorca zobowiązuje się do niezwłocznego poinformowania Administratora danych o jakimkolwiek postępowaniu, w szczególności administracyjnym lub sądowym, dotyczącym przetwarzania przez Zleceniobiorcę danych osobowych określonych w umowie, o jakiejkolwiek decyzji administracyjnej lub orzeczeniu dotyczącym przetwarzania tych danych, skierowanych do Zleceniobiorcy, a także o wszelkich planowanych, o ile są wiadome, lub realizowanych kontrolach i inspekcjach dotyczących przetwarzania u Zleceniobiorcy tych danych osobowych, w szczególności prowadzonych przez inspektorów upoważnionych przez Prezesa Urzędu Ochrony Danych Osobowych. Niniejszy ustęp dotyczy wyłącznie danych osobowych powierzonych przez Administratora danych. </w:t>
      </w:r>
    </w:p>
    <w:p w14:paraId="2C3A6099" w14:textId="77777777" w:rsidR="003D6498" w:rsidRPr="00CF70CF" w:rsidRDefault="003D6498" w:rsidP="00607ECF">
      <w:pPr>
        <w:spacing w:after="0"/>
        <w:jc w:val="center"/>
        <w:rPr>
          <w:rFonts w:ascii="Times New Roman" w:hAnsi="Times New Roman" w:cs="Times New Roman"/>
          <w:bCs/>
          <w:sz w:val="24"/>
          <w:szCs w:val="24"/>
        </w:rPr>
      </w:pPr>
      <w:r w:rsidRPr="00CF70CF">
        <w:rPr>
          <w:rFonts w:ascii="Times New Roman" w:hAnsi="Times New Roman" w:cs="Times New Roman"/>
          <w:bCs/>
          <w:sz w:val="24"/>
          <w:szCs w:val="24"/>
        </w:rPr>
        <w:t>§9</w:t>
      </w:r>
    </w:p>
    <w:p w14:paraId="56989417" w14:textId="77777777" w:rsidR="003D6498" w:rsidRPr="00CF70CF" w:rsidRDefault="003D6498" w:rsidP="00607ECF">
      <w:pPr>
        <w:spacing w:after="0"/>
        <w:jc w:val="center"/>
        <w:rPr>
          <w:rFonts w:ascii="Times New Roman" w:hAnsi="Times New Roman" w:cs="Times New Roman"/>
          <w:bCs/>
          <w:sz w:val="24"/>
          <w:szCs w:val="24"/>
        </w:rPr>
      </w:pPr>
      <w:r w:rsidRPr="00CF70CF">
        <w:rPr>
          <w:rFonts w:ascii="Times New Roman" w:hAnsi="Times New Roman" w:cs="Times New Roman"/>
          <w:bCs/>
          <w:sz w:val="24"/>
          <w:szCs w:val="24"/>
        </w:rPr>
        <w:t>Czas obowiązywania umowy</w:t>
      </w:r>
    </w:p>
    <w:p w14:paraId="36760D46" w14:textId="77777777" w:rsidR="003D6498" w:rsidRPr="00CF70CF" w:rsidRDefault="003D6498" w:rsidP="00607ECF">
      <w:pPr>
        <w:spacing w:after="0"/>
        <w:jc w:val="both"/>
        <w:rPr>
          <w:rFonts w:ascii="Times New Roman" w:hAnsi="Times New Roman" w:cs="Times New Roman"/>
          <w:iCs/>
          <w:sz w:val="24"/>
          <w:szCs w:val="24"/>
        </w:rPr>
      </w:pPr>
      <w:r w:rsidRPr="00CF70CF">
        <w:rPr>
          <w:rFonts w:ascii="Times New Roman" w:hAnsi="Times New Roman" w:cs="Times New Roman"/>
          <w:bCs/>
          <w:sz w:val="24"/>
          <w:szCs w:val="24"/>
        </w:rPr>
        <w:t>Niniejsza</w:t>
      </w:r>
      <w:r w:rsidRPr="00CF70CF">
        <w:rPr>
          <w:rFonts w:ascii="Times New Roman" w:hAnsi="Times New Roman" w:cs="Times New Roman"/>
          <w:iCs/>
          <w:sz w:val="24"/>
          <w:szCs w:val="24"/>
        </w:rPr>
        <w:t xml:space="preserve"> umowa obowiązuje od dnia jej zawarcia przez czas obowiązywania Umowy Głównej Nr ………………………………..</w:t>
      </w:r>
    </w:p>
    <w:p w14:paraId="69E804E1" w14:textId="77777777" w:rsidR="003D6498" w:rsidRPr="00CF70CF" w:rsidRDefault="003D6498" w:rsidP="00607ECF">
      <w:pPr>
        <w:spacing w:after="0"/>
        <w:jc w:val="center"/>
        <w:rPr>
          <w:rFonts w:ascii="Times New Roman" w:hAnsi="Times New Roman" w:cs="Times New Roman"/>
          <w:bCs/>
          <w:sz w:val="24"/>
          <w:szCs w:val="24"/>
        </w:rPr>
      </w:pPr>
      <w:r w:rsidRPr="00CF70CF">
        <w:rPr>
          <w:rFonts w:ascii="Times New Roman" w:hAnsi="Times New Roman" w:cs="Times New Roman"/>
          <w:bCs/>
          <w:sz w:val="24"/>
          <w:szCs w:val="24"/>
        </w:rPr>
        <w:t>§10</w:t>
      </w:r>
    </w:p>
    <w:p w14:paraId="05100C66" w14:textId="77777777" w:rsidR="003D6498" w:rsidRPr="00CF70CF" w:rsidRDefault="003D6498" w:rsidP="00607ECF">
      <w:pPr>
        <w:spacing w:after="0"/>
        <w:jc w:val="center"/>
        <w:rPr>
          <w:rFonts w:ascii="Times New Roman" w:hAnsi="Times New Roman" w:cs="Times New Roman"/>
          <w:bCs/>
          <w:sz w:val="24"/>
          <w:szCs w:val="24"/>
        </w:rPr>
      </w:pPr>
      <w:r w:rsidRPr="00CF70CF">
        <w:rPr>
          <w:rFonts w:ascii="Times New Roman" w:hAnsi="Times New Roman" w:cs="Times New Roman"/>
          <w:bCs/>
          <w:sz w:val="24"/>
          <w:szCs w:val="24"/>
        </w:rPr>
        <w:t>Rozwiązanie umowy</w:t>
      </w:r>
    </w:p>
    <w:p w14:paraId="53B864AB" w14:textId="77777777" w:rsidR="003D6498" w:rsidRPr="00CF70CF" w:rsidRDefault="003D6498" w:rsidP="00607ECF">
      <w:pPr>
        <w:spacing w:after="0"/>
        <w:jc w:val="both"/>
        <w:rPr>
          <w:rFonts w:ascii="Times New Roman" w:hAnsi="Times New Roman" w:cs="Times New Roman"/>
          <w:iCs/>
          <w:sz w:val="24"/>
          <w:szCs w:val="24"/>
        </w:rPr>
      </w:pPr>
      <w:r w:rsidRPr="00CF70CF">
        <w:rPr>
          <w:rFonts w:ascii="Times New Roman" w:hAnsi="Times New Roman" w:cs="Times New Roman"/>
          <w:iCs/>
          <w:sz w:val="24"/>
          <w:szCs w:val="24"/>
        </w:rPr>
        <w:t>Administrator danych może rozwiązać niniejszą umowę ze skutkiem natychmiastowym gdy Podmiot przetwarzający:</w:t>
      </w:r>
    </w:p>
    <w:p w14:paraId="63FAD620" w14:textId="77777777" w:rsidR="003D6498" w:rsidRPr="00CF70CF" w:rsidRDefault="003D6498" w:rsidP="00885433">
      <w:pPr>
        <w:numPr>
          <w:ilvl w:val="0"/>
          <w:numId w:val="150"/>
        </w:numPr>
        <w:spacing w:after="0"/>
        <w:jc w:val="both"/>
        <w:rPr>
          <w:rFonts w:ascii="Times New Roman" w:hAnsi="Times New Roman" w:cs="Times New Roman"/>
          <w:bCs/>
          <w:sz w:val="24"/>
          <w:szCs w:val="24"/>
        </w:rPr>
      </w:pPr>
      <w:r w:rsidRPr="00CF70CF">
        <w:rPr>
          <w:rFonts w:ascii="Times New Roman" w:hAnsi="Times New Roman" w:cs="Times New Roman"/>
          <w:bCs/>
          <w:sz w:val="24"/>
          <w:szCs w:val="24"/>
        </w:rPr>
        <w:t>pomimo zobowiązania go do usunięcia uchybień stwierdzonych podczas kontroli nie usunie ich w wyznaczonym terminie;</w:t>
      </w:r>
    </w:p>
    <w:p w14:paraId="28F579F2" w14:textId="77777777" w:rsidR="003D6498" w:rsidRPr="00CF70CF" w:rsidRDefault="003D6498" w:rsidP="00885433">
      <w:pPr>
        <w:numPr>
          <w:ilvl w:val="0"/>
          <w:numId w:val="150"/>
        </w:numPr>
        <w:spacing w:after="0"/>
        <w:jc w:val="both"/>
        <w:rPr>
          <w:rFonts w:ascii="Times New Roman" w:hAnsi="Times New Roman" w:cs="Times New Roman"/>
          <w:bCs/>
          <w:sz w:val="24"/>
          <w:szCs w:val="24"/>
        </w:rPr>
      </w:pPr>
      <w:r w:rsidRPr="00CF70CF">
        <w:rPr>
          <w:rFonts w:ascii="Times New Roman" w:hAnsi="Times New Roman" w:cs="Times New Roman"/>
          <w:bCs/>
          <w:sz w:val="24"/>
          <w:szCs w:val="24"/>
        </w:rPr>
        <w:t>przetwarza dane osobowe w sposób niezgodny z umową;</w:t>
      </w:r>
    </w:p>
    <w:p w14:paraId="6C53F71A" w14:textId="77777777" w:rsidR="003D6498" w:rsidRPr="00CF70CF" w:rsidRDefault="003D6498" w:rsidP="00885433">
      <w:pPr>
        <w:numPr>
          <w:ilvl w:val="0"/>
          <w:numId w:val="150"/>
        </w:numPr>
        <w:spacing w:after="0"/>
        <w:jc w:val="both"/>
        <w:rPr>
          <w:rFonts w:ascii="Times New Roman" w:hAnsi="Times New Roman" w:cs="Times New Roman"/>
          <w:bCs/>
          <w:sz w:val="24"/>
          <w:szCs w:val="24"/>
        </w:rPr>
      </w:pPr>
      <w:r w:rsidRPr="00CF70CF">
        <w:rPr>
          <w:rFonts w:ascii="Times New Roman" w:hAnsi="Times New Roman" w:cs="Times New Roman"/>
          <w:bCs/>
          <w:sz w:val="24"/>
          <w:szCs w:val="24"/>
        </w:rPr>
        <w:lastRenderedPageBreak/>
        <w:t>powierzył przetwarzanie danych osobowych innemu podmiotowi bez wcześniejszej zgody Administratora danych.</w:t>
      </w:r>
    </w:p>
    <w:p w14:paraId="6C3B9781" w14:textId="77777777" w:rsidR="003D6498" w:rsidRPr="00CF70CF" w:rsidRDefault="003D6498" w:rsidP="00607ECF">
      <w:pPr>
        <w:spacing w:after="0"/>
        <w:jc w:val="center"/>
        <w:rPr>
          <w:rFonts w:ascii="Times New Roman" w:hAnsi="Times New Roman" w:cs="Times New Roman"/>
          <w:bCs/>
          <w:sz w:val="24"/>
          <w:szCs w:val="24"/>
        </w:rPr>
      </w:pPr>
      <w:r w:rsidRPr="00CF70CF">
        <w:rPr>
          <w:rFonts w:ascii="Times New Roman" w:hAnsi="Times New Roman" w:cs="Times New Roman"/>
          <w:bCs/>
          <w:sz w:val="24"/>
          <w:szCs w:val="24"/>
        </w:rPr>
        <w:t>§11</w:t>
      </w:r>
    </w:p>
    <w:p w14:paraId="453021D4" w14:textId="77777777" w:rsidR="003D6498" w:rsidRPr="00CF70CF" w:rsidRDefault="003D6498" w:rsidP="00607ECF">
      <w:pPr>
        <w:spacing w:after="0"/>
        <w:jc w:val="center"/>
        <w:rPr>
          <w:rFonts w:ascii="Times New Roman" w:hAnsi="Times New Roman" w:cs="Times New Roman"/>
          <w:bCs/>
          <w:sz w:val="24"/>
          <w:szCs w:val="24"/>
        </w:rPr>
      </w:pPr>
      <w:r w:rsidRPr="00CF70CF">
        <w:rPr>
          <w:rFonts w:ascii="Times New Roman" w:hAnsi="Times New Roman" w:cs="Times New Roman"/>
          <w:bCs/>
          <w:sz w:val="24"/>
          <w:szCs w:val="24"/>
        </w:rPr>
        <w:t>Zasady zachowania poufności</w:t>
      </w:r>
    </w:p>
    <w:p w14:paraId="628EA67E" w14:textId="77777777" w:rsidR="003D6498" w:rsidRPr="00CF70CF" w:rsidRDefault="003D6498" w:rsidP="00885433">
      <w:pPr>
        <w:numPr>
          <w:ilvl w:val="0"/>
          <w:numId w:val="149"/>
        </w:numPr>
        <w:spacing w:after="0"/>
        <w:jc w:val="both"/>
        <w:rPr>
          <w:rFonts w:ascii="Times New Roman" w:hAnsi="Times New Roman" w:cs="Times New Roman"/>
          <w:bCs/>
          <w:sz w:val="24"/>
          <w:szCs w:val="24"/>
        </w:rPr>
      </w:pPr>
      <w:r w:rsidRPr="00CF70CF">
        <w:rPr>
          <w:rFonts w:ascii="Times New Roman" w:hAnsi="Times New Roman" w:cs="Times New Roman"/>
          <w:bCs/>
          <w:sz w:val="24"/>
          <w:szCs w:val="24"/>
        </w:rPr>
        <w:t>Zleceniobiorca zobowiązuje się do zachowania w tajemnicy wszelkich informacji, danych, materiałów, dokumentów i danych osobowych otrzymanych od Administratora danych i od współpracujących z nim osób oraz danych uzyskanych w jakikolwiek inny sposób, zamierzony czy przypadkowy w formie ustnej, pisemnej lub elektronicznej („dane poufne”).</w:t>
      </w:r>
    </w:p>
    <w:p w14:paraId="15961FDE" w14:textId="77777777" w:rsidR="003D6498" w:rsidRPr="00CF70CF" w:rsidRDefault="003D6498" w:rsidP="00885433">
      <w:pPr>
        <w:numPr>
          <w:ilvl w:val="0"/>
          <w:numId w:val="149"/>
        </w:numPr>
        <w:spacing w:after="0"/>
        <w:jc w:val="both"/>
        <w:rPr>
          <w:rFonts w:ascii="Times New Roman" w:hAnsi="Times New Roman" w:cs="Times New Roman"/>
          <w:bCs/>
          <w:sz w:val="24"/>
          <w:szCs w:val="24"/>
        </w:rPr>
      </w:pPr>
      <w:r w:rsidRPr="00CF70CF">
        <w:rPr>
          <w:rFonts w:ascii="Times New Roman" w:hAnsi="Times New Roman" w:cs="Times New Roman"/>
          <w:bCs/>
          <w:sz w:val="24"/>
          <w:szCs w:val="24"/>
        </w:rPr>
        <w:t>Zleceniobiorca oświadcza, że w związku ze zobowiązaniem do zachowania w tajemnicy danych poufnych nie będą one wykorzystywane, ujawniane ani udostępniane bez pisemnej zgody Administratora danych w innym celu niż wykonanie Umowy, chyba że konieczność ujawnienia posiadanych informacji wynika z obowiązujących przepisów prawa lub Umowy.</w:t>
      </w:r>
    </w:p>
    <w:p w14:paraId="3B51574C" w14:textId="77777777" w:rsidR="003D6498" w:rsidRPr="00CF70CF" w:rsidRDefault="003D6498" w:rsidP="00607ECF">
      <w:pPr>
        <w:spacing w:after="0"/>
        <w:jc w:val="center"/>
        <w:rPr>
          <w:rFonts w:ascii="Times New Roman" w:hAnsi="Times New Roman" w:cs="Times New Roman"/>
          <w:b/>
          <w:bCs/>
          <w:szCs w:val="24"/>
        </w:rPr>
      </w:pPr>
    </w:p>
    <w:p w14:paraId="3A8EDBAC" w14:textId="77777777" w:rsidR="003D6498" w:rsidRPr="00CF70CF" w:rsidRDefault="003D6498" w:rsidP="00607ECF">
      <w:pPr>
        <w:spacing w:after="0"/>
        <w:jc w:val="center"/>
        <w:rPr>
          <w:rFonts w:ascii="Times New Roman" w:hAnsi="Times New Roman" w:cs="Times New Roman"/>
          <w:bCs/>
          <w:sz w:val="24"/>
          <w:szCs w:val="24"/>
        </w:rPr>
      </w:pPr>
      <w:r w:rsidRPr="00CF70CF">
        <w:rPr>
          <w:rFonts w:ascii="Times New Roman" w:hAnsi="Times New Roman" w:cs="Times New Roman"/>
          <w:bCs/>
          <w:sz w:val="24"/>
          <w:szCs w:val="24"/>
        </w:rPr>
        <w:t>§12</w:t>
      </w:r>
    </w:p>
    <w:p w14:paraId="158E1FE4" w14:textId="77777777" w:rsidR="003D6498" w:rsidRPr="00CF70CF" w:rsidRDefault="003D6498" w:rsidP="00607ECF">
      <w:pPr>
        <w:spacing w:after="0"/>
        <w:jc w:val="center"/>
        <w:rPr>
          <w:rFonts w:ascii="Times New Roman" w:hAnsi="Times New Roman" w:cs="Times New Roman"/>
          <w:bCs/>
          <w:sz w:val="24"/>
          <w:szCs w:val="24"/>
        </w:rPr>
      </w:pPr>
      <w:r w:rsidRPr="00CF70CF">
        <w:rPr>
          <w:rFonts w:ascii="Times New Roman" w:hAnsi="Times New Roman" w:cs="Times New Roman"/>
          <w:bCs/>
          <w:sz w:val="24"/>
          <w:szCs w:val="24"/>
        </w:rPr>
        <w:t>Postanowienia końcowe</w:t>
      </w:r>
    </w:p>
    <w:p w14:paraId="086A2F78" w14:textId="77777777" w:rsidR="003D6498" w:rsidRPr="00CF70CF" w:rsidRDefault="003D6498" w:rsidP="00885433">
      <w:pPr>
        <w:numPr>
          <w:ilvl w:val="0"/>
          <w:numId w:val="151"/>
        </w:numPr>
        <w:spacing w:after="0"/>
        <w:jc w:val="both"/>
        <w:rPr>
          <w:rFonts w:ascii="Times New Roman" w:hAnsi="Times New Roman" w:cs="Times New Roman"/>
          <w:bCs/>
          <w:sz w:val="24"/>
          <w:szCs w:val="24"/>
        </w:rPr>
      </w:pPr>
      <w:r w:rsidRPr="00CF70CF">
        <w:rPr>
          <w:rFonts w:ascii="Times New Roman" w:hAnsi="Times New Roman" w:cs="Times New Roman"/>
          <w:bCs/>
          <w:sz w:val="24"/>
          <w:szCs w:val="24"/>
        </w:rPr>
        <w:t>Umowa powierzenia zastępuje dotychczasowe umowy powierzenia danych osobowych w zakresie powierzenia danych osobowych w związku z realizacją Umowy.</w:t>
      </w:r>
    </w:p>
    <w:p w14:paraId="6CABC690" w14:textId="77777777" w:rsidR="003D6498" w:rsidRPr="00CF70CF" w:rsidRDefault="003D6498" w:rsidP="00885433">
      <w:pPr>
        <w:numPr>
          <w:ilvl w:val="0"/>
          <w:numId w:val="151"/>
        </w:numPr>
        <w:spacing w:after="0"/>
        <w:jc w:val="both"/>
        <w:rPr>
          <w:rFonts w:ascii="Times New Roman" w:hAnsi="Times New Roman" w:cs="Times New Roman"/>
          <w:bCs/>
          <w:sz w:val="24"/>
          <w:szCs w:val="24"/>
        </w:rPr>
      </w:pPr>
      <w:r w:rsidRPr="00CF70CF">
        <w:rPr>
          <w:rFonts w:ascii="Times New Roman" w:hAnsi="Times New Roman" w:cs="Times New Roman"/>
          <w:bCs/>
          <w:sz w:val="24"/>
          <w:szCs w:val="24"/>
        </w:rPr>
        <w:t>Umowa została sporządzona w dwóch jednobrzmiących egzemplarzach dla każdej ze stron.</w:t>
      </w:r>
    </w:p>
    <w:p w14:paraId="14ED7674" w14:textId="77777777" w:rsidR="003D6498" w:rsidRPr="00CF70CF" w:rsidRDefault="003D6498" w:rsidP="00885433">
      <w:pPr>
        <w:numPr>
          <w:ilvl w:val="0"/>
          <w:numId w:val="151"/>
        </w:numPr>
        <w:spacing w:after="0"/>
        <w:jc w:val="both"/>
        <w:rPr>
          <w:rFonts w:ascii="Times New Roman" w:hAnsi="Times New Roman" w:cs="Times New Roman"/>
          <w:bCs/>
          <w:sz w:val="24"/>
          <w:szCs w:val="24"/>
        </w:rPr>
      </w:pPr>
      <w:r w:rsidRPr="00CF70CF">
        <w:rPr>
          <w:rFonts w:ascii="Times New Roman" w:hAnsi="Times New Roman" w:cs="Times New Roman"/>
          <w:bCs/>
          <w:sz w:val="24"/>
          <w:szCs w:val="24"/>
        </w:rPr>
        <w:t>Wszelkie zmiany niniejszej Umowy powinny być dokonane w formie pisemnej pod rygorem nieważności.</w:t>
      </w:r>
    </w:p>
    <w:p w14:paraId="74E60898" w14:textId="77777777" w:rsidR="003D6498" w:rsidRPr="00CF70CF" w:rsidRDefault="003D6498" w:rsidP="00885433">
      <w:pPr>
        <w:numPr>
          <w:ilvl w:val="0"/>
          <w:numId w:val="151"/>
        </w:numPr>
        <w:spacing w:after="0"/>
        <w:jc w:val="both"/>
        <w:rPr>
          <w:rFonts w:ascii="Times New Roman" w:hAnsi="Times New Roman" w:cs="Times New Roman"/>
          <w:bCs/>
          <w:sz w:val="24"/>
          <w:szCs w:val="24"/>
        </w:rPr>
      </w:pPr>
      <w:r w:rsidRPr="00CF70CF">
        <w:rPr>
          <w:rFonts w:ascii="Times New Roman" w:hAnsi="Times New Roman" w:cs="Times New Roman"/>
          <w:bCs/>
          <w:sz w:val="24"/>
          <w:szCs w:val="24"/>
        </w:rPr>
        <w:t>W sprawach nieuregulowanych zastosowanie będą miały przepisy Kodeksu cywilnego oraz Rozporządzenia, jak również inne przepisy dotyczące ochrony danych osobowych, a także wszelkie nowelizacje, jakie wejdą w życie po dniu zawarcia Umowy, jak również akty prawne, które zastąpią wskazane ustawy i rozporządzenia.</w:t>
      </w:r>
    </w:p>
    <w:p w14:paraId="37E4A1DC" w14:textId="77777777" w:rsidR="003D6498" w:rsidRPr="00CF70CF" w:rsidRDefault="003D6498" w:rsidP="00885433">
      <w:pPr>
        <w:numPr>
          <w:ilvl w:val="0"/>
          <w:numId w:val="151"/>
        </w:numPr>
        <w:spacing w:after="0"/>
        <w:jc w:val="both"/>
        <w:rPr>
          <w:rFonts w:ascii="Times New Roman" w:hAnsi="Times New Roman" w:cs="Times New Roman"/>
          <w:bCs/>
          <w:sz w:val="24"/>
          <w:szCs w:val="24"/>
        </w:rPr>
      </w:pPr>
      <w:r w:rsidRPr="00CF70CF">
        <w:rPr>
          <w:rFonts w:ascii="Times New Roman" w:hAnsi="Times New Roman" w:cs="Times New Roman"/>
          <w:bCs/>
          <w:sz w:val="24"/>
          <w:szCs w:val="24"/>
        </w:rPr>
        <w:t>Sądem właściwym dla rozpatrzenia sporów wynikających z niniejszej umowy będzie sąd właściwy dla Administratora danych.</w:t>
      </w:r>
    </w:p>
    <w:p w14:paraId="59224B76" w14:textId="77777777" w:rsidR="003D6498" w:rsidRPr="00CF70CF" w:rsidRDefault="003D6498" w:rsidP="00607ECF">
      <w:pPr>
        <w:spacing w:after="0"/>
        <w:jc w:val="center"/>
        <w:rPr>
          <w:rFonts w:ascii="Times New Roman" w:hAnsi="Times New Roman" w:cs="Times New Roman"/>
          <w:b/>
          <w:bCs/>
          <w:sz w:val="24"/>
          <w:szCs w:val="24"/>
        </w:rPr>
      </w:pPr>
    </w:p>
    <w:p w14:paraId="13B5E634" w14:textId="77777777" w:rsidR="003D6498" w:rsidRPr="00CF70CF" w:rsidRDefault="003D6498" w:rsidP="00607ECF">
      <w:pPr>
        <w:spacing w:after="0"/>
        <w:jc w:val="center"/>
        <w:rPr>
          <w:rFonts w:ascii="Times New Roman" w:hAnsi="Times New Roman" w:cs="Times New Roman"/>
          <w:b/>
          <w:bCs/>
          <w:sz w:val="24"/>
          <w:szCs w:val="24"/>
        </w:rPr>
      </w:pPr>
    </w:p>
    <w:p w14:paraId="444D27CA" w14:textId="77777777" w:rsidR="003D6498" w:rsidRPr="00CF70CF" w:rsidRDefault="003D6498" w:rsidP="00607ECF">
      <w:pPr>
        <w:spacing w:after="0"/>
        <w:jc w:val="center"/>
        <w:rPr>
          <w:rFonts w:ascii="Times New Roman" w:hAnsi="Times New Roman" w:cs="Times New Roman"/>
          <w:b/>
          <w:bCs/>
          <w:sz w:val="24"/>
          <w:szCs w:val="24"/>
        </w:rPr>
      </w:pPr>
    </w:p>
    <w:p w14:paraId="5EFC547C" w14:textId="77777777" w:rsidR="003D6498" w:rsidRPr="00CF70CF" w:rsidRDefault="003D6498" w:rsidP="00607ECF">
      <w:pPr>
        <w:spacing w:after="0"/>
        <w:jc w:val="center"/>
        <w:rPr>
          <w:rFonts w:ascii="Times New Roman" w:hAnsi="Times New Roman" w:cs="Times New Roman"/>
          <w:b/>
          <w:bCs/>
          <w:sz w:val="24"/>
          <w:szCs w:val="24"/>
        </w:rPr>
      </w:pPr>
    </w:p>
    <w:p w14:paraId="11420CAA" w14:textId="77777777" w:rsidR="003D6498" w:rsidRPr="00CF70CF" w:rsidRDefault="003D6498" w:rsidP="00607ECF">
      <w:pPr>
        <w:spacing w:after="0"/>
        <w:jc w:val="center"/>
        <w:rPr>
          <w:rFonts w:ascii="Times New Roman" w:hAnsi="Times New Roman" w:cs="Times New Roman"/>
          <w:b/>
          <w:bCs/>
          <w:sz w:val="24"/>
          <w:szCs w:val="24"/>
        </w:rPr>
      </w:pPr>
    </w:p>
    <w:p w14:paraId="2DEC93A6" w14:textId="77777777" w:rsidR="003D6498" w:rsidRPr="00CF70CF" w:rsidRDefault="003D6498" w:rsidP="00607ECF">
      <w:pPr>
        <w:spacing w:after="0"/>
        <w:jc w:val="center"/>
        <w:rPr>
          <w:rFonts w:ascii="Times New Roman" w:hAnsi="Times New Roman" w:cs="Times New Roman"/>
          <w:b/>
          <w:bCs/>
          <w:sz w:val="24"/>
          <w:szCs w:val="24"/>
        </w:rPr>
      </w:pPr>
    </w:p>
    <w:p w14:paraId="67E9227E" w14:textId="77777777" w:rsidR="003D6498" w:rsidRPr="00CF70CF" w:rsidRDefault="003D6498" w:rsidP="00607ECF">
      <w:pPr>
        <w:spacing w:after="0"/>
        <w:jc w:val="center"/>
        <w:rPr>
          <w:rFonts w:ascii="Times New Roman" w:hAnsi="Times New Roman" w:cs="Times New Roman"/>
          <w:b/>
          <w:bCs/>
          <w:sz w:val="24"/>
          <w:szCs w:val="24"/>
        </w:rPr>
      </w:pPr>
      <w:r w:rsidRPr="00CF70CF">
        <w:rPr>
          <w:rFonts w:ascii="Times New Roman" w:hAnsi="Times New Roman" w:cs="Times New Roman"/>
          <w:b/>
          <w:bCs/>
          <w:sz w:val="24"/>
          <w:szCs w:val="24"/>
        </w:rPr>
        <w:t xml:space="preserve"> Zleceniobiorca </w:t>
      </w:r>
      <w:r w:rsidRPr="00CF70CF">
        <w:rPr>
          <w:rFonts w:ascii="Times New Roman" w:hAnsi="Times New Roman" w:cs="Times New Roman"/>
          <w:b/>
          <w:bCs/>
          <w:sz w:val="24"/>
          <w:szCs w:val="24"/>
        </w:rPr>
        <w:tab/>
      </w:r>
      <w:r w:rsidRPr="00CF70CF">
        <w:rPr>
          <w:rFonts w:ascii="Times New Roman" w:hAnsi="Times New Roman" w:cs="Times New Roman"/>
          <w:b/>
          <w:bCs/>
          <w:sz w:val="24"/>
          <w:szCs w:val="24"/>
        </w:rPr>
        <w:tab/>
      </w:r>
      <w:r w:rsidRPr="00CF70CF">
        <w:rPr>
          <w:rFonts w:ascii="Times New Roman" w:hAnsi="Times New Roman" w:cs="Times New Roman"/>
          <w:b/>
          <w:bCs/>
          <w:sz w:val="24"/>
          <w:szCs w:val="24"/>
        </w:rPr>
        <w:tab/>
      </w:r>
      <w:r w:rsidRPr="00CF70CF">
        <w:rPr>
          <w:rFonts w:ascii="Times New Roman" w:hAnsi="Times New Roman" w:cs="Times New Roman"/>
          <w:b/>
          <w:bCs/>
          <w:sz w:val="24"/>
          <w:szCs w:val="24"/>
        </w:rPr>
        <w:tab/>
      </w:r>
      <w:r w:rsidRPr="00CF70CF">
        <w:rPr>
          <w:rFonts w:ascii="Times New Roman" w:hAnsi="Times New Roman" w:cs="Times New Roman"/>
          <w:b/>
          <w:bCs/>
          <w:sz w:val="24"/>
          <w:szCs w:val="24"/>
        </w:rPr>
        <w:tab/>
      </w:r>
      <w:r w:rsidRPr="00CF70CF">
        <w:rPr>
          <w:rFonts w:ascii="Times New Roman" w:hAnsi="Times New Roman" w:cs="Times New Roman"/>
          <w:b/>
          <w:bCs/>
          <w:sz w:val="24"/>
          <w:szCs w:val="24"/>
        </w:rPr>
        <w:tab/>
      </w:r>
      <w:r w:rsidRPr="00CF70CF">
        <w:rPr>
          <w:rFonts w:ascii="Times New Roman" w:hAnsi="Times New Roman" w:cs="Times New Roman"/>
          <w:b/>
          <w:bCs/>
          <w:sz w:val="24"/>
          <w:szCs w:val="24"/>
        </w:rPr>
        <w:tab/>
        <w:t xml:space="preserve">Administrator danych </w:t>
      </w:r>
      <w:r w:rsidRPr="00CF70CF">
        <w:rPr>
          <w:rFonts w:ascii="Times New Roman" w:hAnsi="Times New Roman" w:cs="Times New Roman"/>
          <w:b/>
          <w:bCs/>
          <w:sz w:val="24"/>
          <w:szCs w:val="24"/>
        </w:rPr>
        <w:tab/>
      </w:r>
      <w:r w:rsidRPr="00CF70CF">
        <w:rPr>
          <w:rFonts w:ascii="Times New Roman" w:hAnsi="Times New Roman" w:cs="Times New Roman"/>
          <w:b/>
          <w:bCs/>
          <w:sz w:val="24"/>
          <w:szCs w:val="24"/>
        </w:rPr>
        <w:tab/>
      </w:r>
      <w:r w:rsidRPr="00CF70CF">
        <w:rPr>
          <w:rFonts w:ascii="Times New Roman" w:hAnsi="Times New Roman" w:cs="Times New Roman"/>
          <w:b/>
          <w:bCs/>
          <w:sz w:val="24"/>
          <w:szCs w:val="24"/>
        </w:rPr>
        <w:tab/>
      </w:r>
      <w:r w:rsidRPr="00CF70CF">
        <w:rPr>
          <w:rFonts w:ascii="Times New Roman" w:hAnsi="Times New Roman" w:cs="Times New Roman"/>
          <w:b/>
          <w:bCs/>
          <w:sz w:val="24"/>
          <w:szCs w:val="24"/>
        </w:rPr>
        <w:tab/>
      </w:r>
      <w:r w:rsidRPr="00CF70CF">
        <w:rPr>
          <w:rFonts w:ascii="Times New Roman" w:hAnsi="Times New Roman" w:cs="Times New Roman"/>
          <w:b/>
          <w:bCs/>
          <w:sz w:val="24"/>
          <w:szCs w:val="24"/>
        </w:rPr>
        <w:tab/>
        <w:t xml:space="preserve"> </w:t>
      </w:r>
      <w:bookmarkStart w:id="27" w:name="83"/>
    </w:p>
    <w:p w14:paraId="75DD17C8" w14:textId="77777777" w:rsidR="003D6498" w:rsidRPr="00CF70CF" w:rsidRDefault="003D6498" w:rsidP="00607ECF">
      <w:pPr>
        <w:spacing w:after="0"/>
        <w:jc w:val="center"/>
        <w:rPr>
          <w:rFonts w:ascii="Times New Roman" w:hAnsi="Times New Roman" w:cs="Times New Roman"/>
          <w:b/>
          <w:bCs/>
          <w:sz w:val="24"/>
          <w:szCs w:val="24"/>
        </w:rPr>
      </w:pPr>
    </w:p>
    <w:p w14:paraId="3DE655F5" w14:textId="77777777" w:rsidR="003D6498" w:rsidRPr="00CF70CF" w:rsidRDefault="003D6498" w:rsidP="00607ECF">
      <w:pPr>
        <w:spacing w:after="0"/>
        <w:jc w:val="center"/>
        <w:rPr>
          <w:rFonts w:ascii="Times New Roman" w:hAnsi="Times New Roman" w:cs="Times New Roman"/>
          <w:b/>
          <w:bCs/>
          <w:sz w:val="24"/>
          <w:szCs w:val="24"/>
        </w:rPr>
      </w:pPr>
    </w:p>
    <w:p w14:paraId="487C6D0C" w14:textId="77777777" w:rsidR="003D6498" w:rsidRPr="00CF70CF" w:rsidRDefault="003D6498" w:rsidP="00607ECF">
      <w:pPr>
        <w:spacing w:after="0"/>
        <w:jc w:val="center"/>
        <w:rPr>
          <w:rFonts w:ascii="Times New Roman" w:hAnsi="Times New Roman" w:cs="Times New Roman"/>
          <w:b/>
          <w:bCs/>
          <w:sz w:val="24"/>
          <w:szCs w:val="24"/>
        </w:rPr>
      </w:pPr>
    </w:p>
    <w:p w14:paraId="6870456A" w14:textId="77777777" w:rsidR="003D6498" w:rsidRPr="00CF70CF" w:rsidRDefault="003D6498" w:rsidP="00607ECF">
      <w:pPr>
        <w:spacing w:after="0"/>
      </w:pPr>
    </w:p>
    <w:p w14:paraId="3623EE77" w14:textId="77777777" w:rsidR="003D6498" w:rsidRPr="00CF70CF" w:rsidRDefault="003D6498" w:rsidP="00607ECF">
      <w:pPr>
        <w:spacing w:after="0"/>
        <w:rPr>
          <w:rFonts w:ascii="Times New Roman" w:hAnsi="Times New Roman" w:cs="Times New Roman"/>
          <w:b/>
          <w:sz w:val="24"/>
          <w:szCs w:val="24"/>
        </w:rPr>
      </w:pPr>
      <w:r w:rsidRPr="00CF70CF">
        <w:rPr>
          <w:rFonts w:ascii="Times New Roman" w:hAnsi="Times New Roman" w:cs="Times New Roman"/>
          <w:i/>
          <w:sz w:val="24"/>
          <w:szCs w:val="24"/>
        </w:rPr>
        <w:br w:type="page"/>
      </w:r>
      <w:r w:rsidRPr="00CF70CF">
        <w:rPr>
          <w:rFonts w:ascii="Times New Roman" w:eastAsia="Times New Roman" w:hAnsi="Times New Roman" w:cs="Times New Roman"/>
          <w:b/>
          <w:iCs/>
          <w:sz w:val="24"/>
          <w:szCs w:val="24"/>
          <w:lang w:eastAsia="pl-PL"/>
        </w:rPr>
        <w:lastRenderedPageBreak/>
        <w:t xml:space="preserve">Załącznik Nr </w:t>
      </w:r>
      <w:r w:rsidRPr="00CF70CF">
        <w:rPr>
          <w:rFonts w:ascii="Times New Roman" w:hAnsi="Times New Roman" w:cs="Times New Roman"/>
          <w:b/>
          <w:iCs/>
          <w:sz w:val="24"/>
          <w:szCs w:val="24"/>
        </w:rPr>
        <w:t>7B</w:t>
      </w:r>
      <w:r w:rsidRPr="00CF70CF">
        <w:rPr>
          <w:rFonts w:ascii="Times New Roman" w:eastAsia="Times New Roman" w:hAnsi="Times New Roman" w:cs="Times New Roman"/>
          <w:b/>
          <w:iCs/>
          <w:sz w:val="24"/>
          <w:szCs w:val="24"/>
          <w:lang w:eastAsia="pl-PL"/>
        </w:rPr>
        <w:t xml:space="preserve"> do SWZ</w:t>
      </w:r>
      <w:r w:rsidRPr="00CF70CF">
        <w:rPr>
          <w:rFonts w:ascii="Times New Roman" w:hAnsi="Times New Roman" w:cs="Times New Roman"/>
          <w:b/>
          <w:sz w:val="24"/>
          <w:szCs w:val="24"/>
        </w:rPr>
        <w:t xml:space="preserve"> </w:t>
      </w:r>
      <w:bookmarkEnd w:id="27"/>
    </w:p>
    <w:tbl>
      <w:tblPr>
        <w:tblW w:w="9990" w:type="dxa"/>
        <w:tblInd w:w="75" w:type="dxa"/>
        <w:tblBorders>
          <w:top w:val="none" w:sz="6" w:space="0" w:color="999999"/>
          <w:left w:val="none" w:sz="6" w:space="0" w:color="999999"/>
          <w:bottom w:val="none" w:sz="6" w:space="0" w:color="999999"/>
          <w:right w:val="none" w:sz="6" w:space="0" w:color="999999"/>
          <w:insideH w:val="none" w:sz="6" w:space="0" w:color="999999"/>
          <w:insideV w:val="none" w:sz="6" w:space="0" w:color="999999"/>
        </w:tblBorders>
        <w:tblLayout w:type="fixed"/>
        <w:tblCellMar>
          <w:left w:w="10" w:type="dxa"/>
          <w:right w:w="10" w:type="dxa"/>
        </w:tblCellMar>
        <w:tblLook w:val="04A0" w:firstRow="1" w:lastRow="0" w:firstColumn="1" w:lastColumn="0" w:noHBand="0" w:noVBand="1"/>
      </w:tblPr>
      <w:tblGrid>
        <w:gridCol w:w="492"/>
        <w:gridCol w:w="6363"/>
        <w:gridCol w:w="1245"/>
        <w:gridCol w:w="1890"/>
      </w:tblGrid>
      <w:tr w:rsidR="003D6498" w:rsidRPr="00CF70CF" w14:paraId="7B6B3FF5" w14:textId="77777777" w:rsidTr="00F77220">
        <w:trPr>
          <w:trHeight w:val="660"/>
        </w:trPr>
        <w:tc>
          <w:tcPr>
            <w:tcW w:w="9990" w:type="dxa"/>
            <w:gridSpan w:val="4"/>
            <w:tcBorders>
              <w:bottom w:val="single" w:sz="8" w:space="0" w:color="000000"/>
            </w:tcBorders>
            <w:vAlign w:val="center"/>
          </w:tcPr>
          <w:p w14:paraId="1B8027D8" w14:textId="77777777" w:rsidR="003D6498" w:rsidRPr="00CF70CF" w:rsidRDefault="003D6498" w:rsidP="00607ECF">
            <w:pPr>
              <w:spacing w:after="0"/>
              <w:jc w:val="center"/>
              <w:rPr>
                <w:rFonts w:ascii="Times New Roman" w:eastAsia="Nimbus Roman No9 L" w:hAnsi="Times New Roman" w:cs="Times New Roman"/>
              </w:rPr>
            </w:pPr>
          </w:p>
          <w:p w14:paraId="1E85506E" w14:textId="77777777" w:rsidR="003D6498" w:rsidRPr="00CF70CF" w:rsidRDefault="003D6498" w:rsidP="00607ECF">
            <w:pPr>
              <w:spacing w:after="0"/>
              <w:jc w:val="center"/>
              <w:rPr>
                <w:rFonts w:ascii="Times New Roman" w:hAnsi="Times New Roman" w:cs="Times New Roman"/>
              </w:rPr>
            </w:pPr>
            <w:r w:rsidRPr="00CF70CF">
              <w:rPr>
                <w:rFonts w:ascii="Times New Roman" w:eastAsia="Nimbus Roman No9 L" w:hAnsi="Times New Roman" w:cs="Times New Roman"/>
              </w:rPr>
              <w:t>ANKIETA WYPEŁNIONA PRZEZ:</w:t>
            </w:r>
            <w:r w:rsidRPr="00CF70CF">
              <w:rPr>
                <w:rFonts w:ascii="Times New Roman" w:hAnsi="Times New Roman" w:cs="Times New Roman"/>
              </w:rPr>
              <w:br/>
            </w:r>
            <w:r w:rsidRPr="00CF70CF">
              <w:rPr>
                <w:rFonts w:ascii="Times New Roman" w:eastAsia="Nimbus Roman No9 L" w:hAnsi="Times New Roman" w:cs="Times New Roman"/>
              </w:rPr>
              <w:t>….................................................................................................….............................................................</w:t>
            </w:r>
            <w:r w:rsidRPr="00CF70CF">
              <w:rPr>
                <w:rFonts w:ascii="Times New Roman" w:hAnsi="Times New Roman" w:cs="Times New Roman"/>
              </w:rPr>
              <w:br/>
            </w:r>
            <w:r w:rsidRPr="00CF70CF">
              <w:rPr>
                <w:rFonts w:ascii="Times New Roman" w:eastAsia="Nimbus Roman No9 L" w:hAnsi="Times New Roman" w:cs="Times New Roman"/>
              </w:rPr>
              <w:t xml:space="preserve"> – GWARANCJE WDROŻENIA ODPOWIEDNICH ŚRODKÓW TECHNICZNYCH I ORGANIZACYJNYCH PRZEZ PODMIOT PRZETWARZAJĄCY</w:t>
            </w:r>
          </w:p>
        </w:tc>
      </w:tr>
      <w:tr w:rsidR="003D6498" w:rsidRPr="00CF70CF" w14:paraId="293E0A14" w14:textId="77777777" w:rsidTr="00F77220">
        <w:trPr>
          <w:trHeight w:val="1950"/>
        </w:trPr>
        <w:tc>
          <w:tcPr>
            <w:tcW w:w="9990" w:type="dxa"/>
            <w:gridSpan w:val="4"/>
            <w:tcBorders>
              <w:top w:val="single" w:sz="8" w:space="0" w:color="000000"/>
              <w:bottom w:val="single" w:sz="8" w:space="0" w:color="000000"/>
            </w:tcBorders>
            <w:vAlign w:val="center"/>
          </w:tcPr>
          <w:p w14:paraId="5C819C74" w14:textId="77777777" w:rsidR="003D6498" w:rsidRPr="00CF70CF" w:rsidRDefault="003D6498" w:rsidP="00607ECF">
            <w:pPr>
              <w:spacing w:after="0"/>
              <w:rPr>
                <w:rFonts w:ascii="Times New Roman" w:eastAsia="Nimbus Roman No9 L" w:hAnsi="Times New Roman" w:cs="Times New Roman"/>
              </w:rPr>
            </w:pPr>
          </w:p>
          <w:p w14:paraId="735BF11E" w14:textId="77777777" w:rsidR="003D6498" w:rsidRPr="00CF70CF" w:rsidRDefault="003D6498" w:rsidP="00607ECF">
            <w:pPr>
              <w:spacing w:after="0"/>
              <w:rPr>
                <w:rFonts w:ascii="Times New Roman" w:eastAsia="Nimbus Roman No9 L" w:hAnsi="Times New Roman" w:cs="Times New Roman"/>
              </w:rPr>
            </w:pPr>
            <w:r w:rsidRPr="00CF70CF">
              <w:rPr>
                <w:rFonts w:ascii="Times New Roman" w:eastAsia="Nimbus Roman No9 L" w:hAnsi="Times New Roman" w:cs="Times New Roman"/>
              </w:rPr>
              <w:t>Niniejsza ankieta („Ankieta”) stanowi podstawę do oceny przez Administratora (dalej również: „ADO”), czy .................................................................................................., jako podmiot przetwarzający zapewnia wystarczające gwarancje wdrożenia odpowiednich środków technicznych i organizacyjnych, by przetwarzanie spełniało wymagania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 UE. L. z 2016 r. Nr 119, str. 1) („RODO”) i chroniło prawa osób, których dane dotyczą, w szczególności z uwzględnieniem kryteriów: fachowości, wiarygodności oraz zasobów.</w:t>
            </w:r>
            <w:r w:rsidRPr="00CF70CF">
              <w:rPr>
                <w:rFonts w:ascii="Times New Roman" w:hAnsi="Times New Roman" w:cs="Times New Roman"/>
              </w:rPr>
              <w:br/>
            </w:r>
            <w:r w:rsidRPr="00CF70CF">
              <w:rPr>
                <w:rFonts w:ascii="Times New Roman" w:eastAsia="Nimbus Roman No9 L" w:hAnsi="Times New Roman" w:cs="Times New Roman"/>
              </w:rPr>
              <w:t>Zakres Ankiety odpowiada wymogom określonym w RODO i stanowi kryteria wyboru podmiotu przetwarzającego opierające się w szczególności na:</w:t>
            </w:r>
            <w:r w:rsidRPr="00CF70CF">
              <w:rPr>
                <w:rFonts w:ascii="Times New Roman" w:hAnsi="Times New Roman" w:cs="Times New Roman"/>
              </w:rPr>
              <w:br/>
            </w:r>
            <w:r w:rsidRPr="00CF70CF">
              <w:rPr>
                <w:rFonts w:ascii="Times New Roman" w:eastAsia="Nimbus Roman No9 L" w:hAnsi="Times New Roman" w:cs="Times New Roman"/>
              </w:rPr>
              <w:t xml:space="preserve">a) art. 28 ust. 1 RODO, zgodnie z którym „Jeżeli przetwarzanie ma być dokonywane w imieniu administratora, korzysta on wyłącznie z usług takich podmiotów przetwarzających, które zapewniają wystarczające gwarancje wdrożenia odpowiednich środków technicznych i organizacyjnych, by przetwarzanie spełniało wymogi niniejszego rozporządzenia i chroniło prawa osób, których dane dotyczą”, oraz </w:t>
            </w:r>
            <w:r w:rsidRPr="00CF70CF">
              <w:rPr>
                <w:rFonts w:ascii="Times New Roman" w:hAnsi="Times New Roman" w:cs="Times New Roman"/>
              </w:rPr>
              <w:br/>
            </w:r>
            <w:r w:rsidRPr="00CF70CF">
              <w:rPr>
                <w:rFonts w:ascii="Times New Roman" w:eastAsia="Nimbus Roman No9 L" w:hAnsi="Times New Roman" w:cs="Times New Roman"/>
              </w:rPr>
              <w:t>b) motywie 81 RODO, zgodnie z którym: „Aby zapewnić przestrzeganie wymogów niniejszego rozporządzenia w przypadku przetwarzania, którego w imieniu administratora ma dokonać podmiot przetwarzający, administrator powinien, powierzając podmiotowi przetwarzającemu czynności przetwarzania, korzystać z usług wyłącznie podmiotów przetwarzających, które zapewniają wystarczające gwarancje – w szczególności jeżeli chodzi o wiedzę fachową, wiarygodność i zasoby – wdrożenia środków technicznych i organizacyjnych odpowiadających wymogom niniejszego rozporządzenia, w tym wymogom bezpieczeństwa przetwarzania. Stosowanie przez podmiot przetwarzający zatwierdzonego kodeksu postępowania lub zatwierdzonego mechanizmu certyfikacji.</w:t>
            </w:r>
          </w:p>
        </w:tc>
      </w:tr>
      <w:tr w:rsidR="003D6498" w:rsidRPr="00CF70CF" w14:paraId="4D96128C" w14:textId="77777777" w:rsidTr="00F77220">
        <w:trPr>
          <w:trHeight w:val="971"/>
        </w:trPr>
        <w:tc>
          <w:tcPr>
            <w:tcW w:w="492" w:type="dxa"/>
            <w:tcBorders>
              <w:top w:val="single" w:sz="8" w:space="0" w:color="000000"/>
              <w:left w:val="single" w:sz="8" w:space="0" w:color="000000"/>
              <w:bottom w:val="single" w:sz="8" w:space="0" w:color="000000"/>
              <w:right w:val="single" w:sz="8" w:space="0" w:color="000000"/>
            </w:tcBorders>
            <w:shd w:val="clear" w:color="auto" w:fill="E7E6E6"/>
            <w:vAlign w:val="center"/>
          </w:tcPr>
          <w:p w14:paraId="4C15769C" w14:textId="77777777" w:rsidR="003D6498" w:rsidRPr="00CF70CF" w:rsidRDefault="003D6498" w:rsidP="00607ECF">
            <w:pPr>
              <w:spacing w:after="0"/>
              <w:jc w:val="center"/>
              <w:rPr>
                <w:rFonts w:ascii="Times New Roman" w:hAnsi="Times New Roman" w:cs="Times New Roman"/>
              </w:rPr>
            </w:pPr>
            <w:r w:rsidRPr="00CF70CF">
              <w:rPr>
                <w:rFonts w:ascii="Times New Roman" w:hAnsi="Times New Roman" w:cs="Times New Roman"/>
              </w:rPr>
              <w:t>L.p.</w:t>
            </w:r>
          </w:p>
        </w:tc>
        <w:tc>
          <w:tcPr>
            <w:tcW w:w="6363" w:type="dxa"/>
            <w:tcBorders>
              <w:top w:val="single" w:sz="8" w:space="0" w:color="000000"/>
              <w:left w:val="single" w:sz="8" w:space="0" w:color="000000"/>
              <w:bottom w:val="single" w:sz="8" w:space="0" w:color="000000"/>
              <w:right w:val="single" w:sz="8" w:space="0" w:color="000000"/>
            </w:tcBorders>
            <w:shd w:val="clear" w:color="auto" w:fill="E7E6E6"/>
            <w:vAlign w:val="center"/>
          </w:tcPr>
          <w:p w14:paraId="6E74143D" w14:textId="77777777" w:rsidR="003D6498" w:rsidRPr="00CF70CF" w:rsidRDefault="003D6498" w:rsidP="00607ECF">
            <w:pPr>
              <w:spacing w:after="0"/>
              <w:jc w:val="center"/>
              <w:rPr>
                <w:rFonts w:ascii="Times New Roman" w:hAnsi="Times New Roman" w:cs="Times New Roman"/>
              </w:rPr>
            </w:pPr>
            <w:r w:rsidRPr="00CF70CF">
              <w:rPr>
                <w:rFonts w:ascii="Times New Roman" w:hAnsi="Times New Roman" w:cs="Times New Roman"/>
              </w:rPr>
              <w:t>Pytanie</w:t>
            </w:r>
          </w:p>
        </w:tc>
        <w:tc>
          <w:tcPr>
            <w:tcW w:w="1245" w:type="dxa"/>
            <w:tcBorders>
              <w:top w:val="single" w:sz="8" w:space="0" w:color="000000"/>
              <w:left w:val="single" w:sz="8" w:space="0" w:color="000000"/>
              <w:bottom w:val="single" w:sz="8" w:space="0" w:color="000000"/>
              <w:right w:val="single" w:sz="8" w:space="0" w:color="000000"/>
            </w:tcBorders>
            <w:shd w:val="clear" w:color="auto" w:fill="E7E6E6"/>
            <w:vAlign w:val="center"/>
          </w:tcPr>
          <w:p w14:paraId="763952A1" w14:textId="77777777" w:rsidR="003D6498" w:rsidRPr="00CF70CF" w:rsidRDefault="003D6498" w:rsidP="00607ECF">
            <w:pPr>
              <w:spacing w:after="0"/>
              <w:jc w:val="center"/>
              <w:rPr>
                <w:rFonts w:ascii="Times New Roman" w:hAnsi="Times New Roman" w:cs="Times New Roman"/>
              </w:rPr>
            </w:pPr>
            <w:r w:rsidRPr="00CF70CF">
              <w:rPr>
                <w:rFonts w:ascii="Times New Roman" w:hAnsi="Times New Roman" w:cs="Times New Roman"/>
              </w:rPr>
              <w:t>Odpowiedź (Tak/Nie)</w:t>
            </w:r>
          </w:p>
        </w:tc>
        <w:tc>
          <w:tcPr>
            <w:tcW w:w="1890" w:type="dxa"/>
            <w:tcBorders>
              <w:top w:val="single" w:sz="8" w:space="0" w:color="000000"/>
              <w:left w:val="single" w:sz="8" w:space="0" w:color="000000"/>
              <w:bottom w:val="single" w:sz="8" w:space="0" w:color="000000"/>
              <w:right w:val="single" w:sz="8" w:space="0" w:color="000000"/>
            </w:tcBorders>
            <w:shd w:val="clear" w:color="auto" w:fill="E7E6E6"/>
            <w:vAlign w:val="center"/>
          </w:tcPr>
          <w:p w14:paraId="1023EF0A" w14:textId="77777777" w:rsidR="003D6498" w:rsidRPr="00CF70CF" w:rsidRDefault="003D6498" w:rsidP="00607ECF">
            <w:pPr>
              <w:spacing w:after="0"/>
              <w:jc w:val="center"/>
              <w:rPr>
                <w:rFonts w:ascii="Times New Roman" w:hAnsi="Times New Roman" w:cs="Times New Roman"/>
              </w:rPr>
            </w:pPr>
            <w:r w:rsidRPr="00CF70CF">
              <w:rPr>
                <w:rFonts w:ascii="Times New Roman" w:hAnsi="Times New Roman" w:cs="Times New Roman"/>
              </w:rPr>
              <w:t>Uwagi (dodatkowe informacje lub komentarz)</w:t>
            </w:r>
          </w:p>
        </w:tc>
      </w:tr>
      <w:tr w:rsidR="003D6498" w:rsidRPr="00CF70CF" w14:paraId="13138F66" w14:textId="77777777" w:rsidTr="00F77220">
        <w:trPr>
          <w:trHeight w:val="720"/>
        </w:trPr>
        <w:tc>
          <w:tcPr>
            <w:tcW w:w="492" w:type="dxa"/>
            <w:tcBorders>
              <w:top w:val="single" w:sz="8" w:space="0" w:color="000000"/>
              <w:left w:val="single" w:sz="8" w:space="0" w:color="000000"/>
              <w:bottom w:val="single" w:sz="8" w:space="0" w:color="000000"/>
              <w:right w:val="single" w:sz="8" w:space="0" w:color="000000"/>
            </w:tcBorders>
            <w:shd w:val="clear" w:color="auto" w:fill="E7E6E6"/>
            <w:vAlign w:val="center"/>
          </w:tcPr>
          <w:p w14:paraId="11525C61" w14:textId="77777777" w:rsidR="003D6498" w:rsidRPr="00CF70CF" w:rsidRDefault="003D6498" w:rsidP="00607ECF">
            <w:pPr>
              <w:spacing w:after="0"/>
              <w:jc w:val="center"/>
              <w:rPr>
                <w:rFonts w:ascii="Times New Roman" w:hAnsi="Times New Roman" w:cs="Times New Roman"/>
              </w:rPr>
            </w:pPr>
            <w:r w:rsidRPr="00CF70CF">
              <w:rPr>
                <w:rFonts w:ascii="Times New Roman" w:hAnsi="Times New Roman" w:cs="Times New Roman"/>
              </w:rPr>
              <w:t>1</w:t>
            </w:r>
          </w:p>
        </w:tc>
        <w:tc>
          <w:tcPr>
            <w:tcW w:w="6363" w:type="dxa"/>
            <w:tcBorders>
              <w:top w:val="single" w:sz="8" w:space="0" w:color="000000"/>
              <w:left w:val="single" w:sz="8" w:space="0" w:color="000000"/>
              <w:bottom w:val="single" w:sz="8" w:space="0" w:color="000000"/>
              <w:right w:val="single" w:sz="8" w:space="0" w:color="000000"/>
            </w:tcBorders>
            <w:shd w:val="clear" w:color="auto" w:fill="E7E6E6"/>
            <w:vAlign w:val="center"/>
          </w:tcPr>
          <w:p w14:paraId="1FAEAEB6" w14:textId="77777777" w:rsidR="003D6498" w:rsidRPr="00CF70CF" w:rsidRDefault="003D6498" w:rsidP="00607ECF">
            <w:pPr>
              <w:spacing w:after="0"/>
              <w:rPr>
                <w:rFonts w:ascii="Times New Roman" w:hAnsi="Times New Roman" w:cs="Times New Roman"/>
              </w:rPr>
            </w:pPr>
            <w:r w:rsidRPr="00CF70CF">
              <w:rPr>
                <w:rFonts w:ascii="Times New Roman" w:hAnsi="Times New Roman" w:cs="Times New Roman"/>
              </w:rPr>
              <w:t xml:space="preserve">Czy Organizacja posiada doświadczenie w świadczeniu usług związanych z powierzeniem przetwarzania danych? Jeśli tak, to jak długie? Prosimy o wykazanie doświadczenia w świadczeniu przedmiotowych usług (o ile to możliwe, wskazanie podmiotów, </w:t>
            </w:r>
            <w:r w:rsidRPr="00CF70CF">
              <w:rPr>
                <w:rFonts w:ascii="Times New Roman" w:hAnsi="Times New Roman" w:cs="Times New Roman"/>
              </w:rPr>
              <w:br/>
              <w:t xml:space="preserve">z którymi Organizacja współpracowała w ww. zakresie i czasie trwania współpracy). </w:t>
            </w:r>
          </w:p>
        </w:tc>
        <w:tc>
          <w:tcPr>
            <w:tcW w:w="1245" w:type="dxa"/>
            <w:tcBorders>
              <w:top w:val="single" w:sz="8" w:space="0" w:color="000000"/>
              <w:left w:val="single" w:sz="8" w:space="0" w:color="000000"/>
              <w:bottom w:val="single" w:sz="8" w:space="0" w:color="000000"/>
              <w:right w:val="single" w:sz="8" w:space="0" w:color="000000"/>
            </w:tcBorders>
            <w:vAlign w:val="center"/>
          </w:tcPr>
          <w:p w14:paraId="0B713BCF" w14:textId="77777777" w:rsidR="003D6498" w:rsidRPr="00CF70CF" w:rsidRDefault="003D6498" w:rsidP="00607ECF">
            <w:pPr>
              <w:spacing w:after="0"/>
              <w:jc w:val="center"/>
              <w:rPr>
                <w:rFonts w:ascii="Times New Roman" w:hAnsi="Times New Roman" w:cs="Times New Roman"/>
              </w:rPr>
            </w:pPr>
            <w:r w:rsidRPr="00CF70CF">
              <w:rPr>
                <w:rFonts w:ascii="Times New Roman" w:hAnsi="Times New Roman" w:cs="Times New Roman"/>
              </w:rPr>
              <w:t xml:space="preserve"> </w:t>
            </w:r>
          </w:p>
        </w:tc>
        <w:tc>
          <w:tcPr>
            <w:tcW w:w="1890" w:type="dxa"/>
            <w:tcBorders>
              <w:top w:val="single" w:sz="8" w:space="0" w:color="000000"/>
              <w:left w:val="single" w:sz="8" w:space="0" w:color="000000"/>
              <w:bottom w:val="single" w:sz="8" w:space="0" w:color="000000"/>
              <w:right w:val="single" w:sz="8" w:space="0" w:color="000000"/>
            </w:tcBorders>
            <w:vAlign w:val="center"/>
          </w:tcPr>
          <w:p w14:paraId="121036D0" w14:textId="77777777" w:rsidR="003D6498" w:rsidRPr="00CF70CF" w:rsidRDefault="003D6498" w:rsidP="00607ECF">
            <w:pPr>
              <w:spacing w:after="0"/>
              <w:jc w:val="center"/>
              <w:rPr>
                <w:rFonts w:ascii="Times New Roman" w:hAnsi="Times New Roman" w:cs="Times New Roman"/>
              </w:rPr>
            </w:pPr>
            <w:r w:rsidRPr="00CF70CF">
              <w:rPr>
                <w:rFonts w:ascii="Times New Roman" w:hAnsi="Times New Roman" w:cs="Times New Roman"/>
              </w:rPr>
              <w:t xml:space="preserve"> </w:t>
            </w:r>
          </w:p>
        </w:tc>
      </w:tr>
      <w:tr w:rsidR="003D6498" w:rsidRPr="00CF70CF" w14:paraId="0370EB20" w14:textId="77777777" w:rsidTr="00F77220">
        <w:trPr>
          <w:trHeight w:val="300"/>
        </w:trPr>
        <w:tc>
          <w:tcPr>
            <w:tcW w:w="492" w:type="dxa"/>
            <w:tcBorders>
              <w:top w:val="single" w:sz="8" w:space="0" w:color="000000"/>
              <w:left w:val="single" w:sz="8" w:space="0" w:color="000000"/>
              <w:bottom w:val="single" w:sz="8" w:space="0" w:color="000000"/>
              <w:right w:val="single" w:sz="8" w:space="0" w:color="000000"/>
            </w:tcBorders>
            <w:shd w:val="clear" w:color="auto" w:fill="E7E6E6"/>
            <w:vAlign w:val="center"/>
          </w:tcPr>
          <w:p w14:paraId="7070FA9E" w14:textId="77777777" w:rsidR="003D6498" w:rsidRPr="00CF70CF" w:rsidRDefault="003D6498" w:rsidP="00607ECF">
            <w:pPr>
              <w:spacing w:after="0"/>
              <w:jc w:val="center"/>
              <w:rPr>
                <w:rFonts w:ascii="Times New Roman" w:hAnsi="Times New Roman" w:cs="Times New Roman"/>
              </w:rPr>
            </w:pPr>
            <w:r w:rsidRPr="00CF70CF">
              <w:rPr>
                <w:rFonts w:ascii="Times New Roman" w:hAnsi="Times New Roman" w:cs="Times New Roman"/>
              </w:rPr>
              <w:t>2</w:t>
            </w:r>
          </w:p>
        </w:tc>
        <w:tc>
          <w:tcPr>
            <w:tcW w:w="6363" w:type="dxa"/>
            <w:tcBorders>
              <w:top w:val="single" w:sz="8" w:space="0" w:color="000000"/>
              <w:left w:val="single" w:sz="8" w:space="0" w:color="000000"/>
              <w:bottom w:val="single" w:sz="8" w:space="0" w:color="000000"/>
              <w:right w:val="single" w:sz="8" w:space="0" w:color="000000"/>
            </w:tcBorders>
            <w:shd w:val="clear" w:color="auto" w:fill="E7E6E6"/>
            <w:vAlign w:val="center"/>
          </w:tcPr>
          <w:p w14:paraId="394B72F0" w14:textId="77777777" w:rsidR="003D6498" w:rsidRPr="00CF70CF" w:rsidRDefault="003D6498" w:rsidP="00607ECF">
            <w:pPr>
              <w:spacing w:after="0"/>
              <w:rPr>
                <w:rFonts w:ascii="Times New Roman" w:hAnsi="Times New Roman" w:cs="Times New Roman"/>
              </w:rPr>
            </w:pPr>
            <w:r w:rsidRPr="00CF70CF">
              <w:rPr>
                <w:rFonts w:ascii="Times New Roman" w:hAnsi="Times New Roman" w:cs="Times New Roman"/>
              </w:rPr>
              <w:t>Czy Organizacja realizowała wcześniej umowy związane z powierzeniem przetwarzania danych osobowych?</w:t>
            </w:r>
          </w:p>
        </w:tc>
        <w:tc>
          <w:tcPr>
            <w:tcW w:w="1245" w:type="dxa"/>
            <w:tcBorders>
              <w:top w:val="single" w:sz="8" w:space="0" w:color="000000"/>
              <w:left w:val="single" w:sz="8" w:space="0" w:color="000000"/>
              <w:bottom w:val="single" w:sz="8" w:space="0" w:color="000000"/>
              <w:right w:val="single" w:sz="8" w:space="0" w:color="000000"/>
            </w:tcBorders>
            <w:vAlign w:val="center"/>
          </w:tcPr>
          <w:p w14:paraId="1E853EA0" w14:textId="77777777" w:rsidR="003D6498" w:rsidRPr="00CF70CF" w:rsidRDefault="003D6498" w:rsidP="00607ECF">
            <w:pPr>
              <w:spacing w:after="0"/>
              <w:jc w:val="center"/>
              <w:rPr>
                <w:rFonts w:ascii="Times New Roman" w:hAnsi="Times New Roman" w:cs="Times New Roman"/>
              </w:rPr>
            </w:pPr>
            <w:r w:rsidRPr="00CF70CF">
              <w:rPr>
                <w:rFonts w:ascii="Times New Roman" w:hAnsi="Times New Roman" w:cs="Times New Roman"/>
              </w:rPr>
              <w:t xml:space="preserve"> </w:t>
            </w:r>
          </w:p>
        </w:tc>
        <w:tc>
          <w:tcPr>
            <w:tcW w:w="1890" w:type="dxa"/>
            <w:tcBorders>
              <w:top w:val="single" w:sz="8" w:space="0" w:color="000000"/>
              <w:left w:val="single" w:sz="8" w:space="0" w:color="000000"/>
              <w:bottom w:val="single" w:sz="8" w:space="0" w:color="000000"/>
              <w:right w:val="single" w:sz="8" w:space="0" w:color="000000"/>
            </w:tcBorders>
            <w:vAlign w:val="center"/>
          </w:tcPr>
          <w:p w14:paraId="78C04701" w14:textId="77777777" w:rsidR="003D6498" w:rsidRPr="00CF70CF" w:rsidRDefault="003D6498" w:rsidP="00607ECF">
            <w:pPr>
              <w:spacing w:after="0"/>
              <w:jc w:val="center"/>
              <w:rPr>
                <w:rFonts w:ascii="Times New Roman" w:hAnsi="Times New Roman" w:cs="Times New Roman"/>
              </w:rPr>
            </w:pPr>
            <w:r w:rsidRPr="00CF70CF">
              <w:rPr>
                <w:rFonts w:ascii="Times New Roman" w:hAnsi="Times New Roman" w:cs="Times New Roman"/>
              </w:rPr>
              <w:t xml:space="preserve"> </w:t>
            </w:r>
          </w:p>
        </w:tc>
      </w:tr>
      <w:tr w:rsidR="003D6498" w:rsidRPr="00CF70CF" w14:paraId="34295188" w14:textId="77777777" w:rsidTr="00F77220">
        <w:trPr>
          <w:trHeight w:val="300"/>
        </w:trPr>
        <w:tc>
          <w:tcPr>
            <w:tcW w:w="492" w:type="dxa"/>
            <w:tcBorders>
              <w:top w:val="single" w:sz="8" w:space="0" w:color="000000"/>
              <w:left w:val="single" w:sz="8" w:space="0" w:color="000000"/>
              <w:bottom w:val="single" w:sz="8" w:space="0" w:color="000000"/>
              <w:right w:val="single" w:sz="8" w:space="0" w:color="000000"/>
            </w:tcBorders>
            <w:shd w:val="clear" w:color="auto" w:fill="E7E6E6"/>
            <w:vAlign w:val="center"/>
          </w:tcPr>
          <w:p w14:paraId="1DF8E48C" w14:textId="77777777" w:rsidR="003D6498" w:rsidRPr="00CF70CF" w:rsidRDefault="003D6498" w:rsidP="00607ECF">
            <w:pPr>
              <w:spacing w:after="0"/>
              <w:jc w:val="center"/>
              <w:rPr>
                <w:rFonts w:ascii="Times New Roman" w:hAnsi="Times New Roman" w:cs="Times New Roman"/>
              </w:rPr>
            </w:pPr>
            <w:r w:rsidRPr="00CF70CF">
              <w:rPr>
                <w:rFonts w:ascii="Times New Roman" w:hAnsi="Times New Roman" w:cs="Times New Roman"/>
              </w:rPr>
              <w:t>3</w:t>
            </w:r>
          </w:p>
        </w:tc>
        <w:tc>
          <w:tcPr>
            <w:tcW w:w="6363" w:type="dxa"/>
            <w:tcBorders>
              <w:top w:val="single" w:sz="8" w:space="0" w:color="000000"/>
              <w:left w:val="single" w:sz="8" w:space="0" w:color="000000"/>
              <w:bottom w:val="single" w:sz="8" w:space="0" w:color="000000"/>
              <w:right w:val="single" w:sz="8" w:space="0" w:color="000000"/>
            </w:tcBorders>
            <w:shd w:val="clear" w:color="auto" w:fill="E7E6E6"/>
            <w:vAlign w:val="center"/>
          </w:tcPr>
          <w:p w14:paraId="706491FE" w14:textId="77777777" w:rsidR="003D6498" w:rsidRPr="00CF70CF" w:rsidRDefault="003D6498" w:rsidP="00607ECF">
            <w:pPr>
              <w:spacing w:after="0"/>
              <w:rPr>
                <w:rFonts w:ascii="Times New Roman" w:hAnsi="Times New Roman" w:cs="Times New Roman"/>
              </w:rPr>
            </w:pPr>
            <w:r w:rsidRPr="00CF70CF">
              <w:rPr>
                <w:rFonts w:ascii="Times New Roman" w:hAnsi="Times New Roman" w:cs="Times New Roman"/>
              </w:rPr>
              <w:t>Czy Organizacja wdrożyła dokumentację opisującą zasady przetwarzania i ochrony danych osobowych?</w:t>
            </w:r>
          </w:p>
        </w:tc>
        <w:tc>
          <w:tcPr>
            <w:tcW w:w="1245" w:type="dxa"/>
            <w:tcBorders>
              <w:top w:val="single" w:sz="8" w:space="0" w:color="000000"/>
              <w:left w:val="single" w:sz="8" w:space="0" w:color="000000"/>
              <w:bottom w:val="single" w:sz="8" w:space="0" w:color="000000"/>
              <w:right w:val="single" w:sz="8" w:space="0" w:color="000000"/>
            </w:tcBorders>
            <w:vAlign w:val="center"/>
          </w:tcPr>
          <w:p w14:paraId="5D41B3E2" w14:textId="77777777" w:rsidR="003D6498" w:rsidRPr="00CF70CF" w:rsidRDefault="003D6498" w:rsidP="00607ECF">
            <w:pPr>
              <w:spacing w:after="0"/>
              <w:jc w:val="center"/>
              <w:rPr>
                <w:rFonts w:ascii="Times New Roman" w:hAnsi="Times New Roman" w:cs="Times New Roman"/>
              </w:rPr>
            </w:pPr>
            <w:r w:rsidRPr="00CF70CF">
              <w:rPr>
                <w:rFonts w:ascii="Times New Roman" w:hAnsi="Times New Roman" w:cs="Times New Roman"/>
              </w:rPr>
              <w:t xml:space="preserve"> </w:t>
            </w:r>
          </w:p>
        </w:tc>
        <w:tc>
          <w:tcPr>
            <w:tcW w:w="1890" w:type="dxa"/>
            <w:tcBorders>
              <w:top w:val="single" w:sz="8" w:space="0" w:color="000000"/>
              <w:left w:val="single" w:sz="8" w:space="0" w:color="000000"/>
              <w:bottom w:val="single" w:sz="8" w:space="0" w:color="000000"/>
              <w:right w:val="single" w:sz="8" w:space="0" w:color="000000"/>
            </w:tcBorders>
            <w:vAlign w:val="center"/>
          </w:tcPr>
          <w:p w14:paraId="3C9ED39F" w14:textId="77777777" w:rsidR="003D6498" w:rsidRPr="00CF70CF" w:rsidRDefault="003D6498" w:rsidP="00607ECF">
            <w:pPr>
              <w:spacing w:after="0"/>
              <w:jc w:val="center"/>
              <w:rPr>
                <w:rFonts w:ascii="Times New Roman" w:hAnsi="Times New Roman" w:cs="Times New Roman"/>
              </w:rPr>
            </w:pPr>
            <w:r w:rsidRPr="00CF70CF">
              <w:rPr>
                <w:rFonts w:ascii="Times New Roman" w:hAnsi="Times New Roman" w:cs="Times New Roman"/>
              </w:rPr>
              <w:t xml:space="preserve"> </w:t>
            </w:r>
          </w:p>
        </w:tc>
      </w:tr>
      <w:tr w:rsidR="003D6498" w:rsidRPr="00CF70CF" w14:paraId="040BA86A" w14:textId="77777777" w:rsidTr="00F77220">
        <w:trPr>
          <w:trHeight w:val="300"/>
        </w:trPr>
        <w:tc>
          <w:tcPr>
            <w:tcW w:w="492" w:type="dxa"/>
            <w:tcBorders>
              <w:top w:val="single" w:sz="8" w:space="0" w:color="000000"/>
              <w:left w:val="single" w:sz="8" w:space="0" w:color="000000"/>
              <w:bottom w:val="single" w:sz="8" w:space="0" w:color="000000"/>
              <w:right w:val="single" w:sz="8" w:space="0" w:color="000000"/>
            </w:tcBorders>
            <w:shd w:val="clear" w:color="auto" w:fill="E7E6E6"/>
            <w:vAlign w:val="center"/>
          </w:tcPr>
          <w:p w14:paraId="30298EEC" w14:textId="77777777" w:rsidR="003D6498" w:rsidRPr="00CF70CF" w:rsidRDefault="003D6498" w:rsidP="00607ECF">
            <w:pPr>
              <w:spacing w:after="0"/>
              <w:jc w:val="center"/>
              <w:rPr>
                <w:rFonts w:ascii="Times New Roman" w:hAnsi="Times New Roman" w:cs="Times New Roman"/>
              </w:rPr>
            </w:pPr>
            <w:r w:rsidRPr="00CF70CF">
              <w:rPr>
                <w:rFonts w:ascii="Times New Roman" w:hAnsi="Times New Roman" w:cs="Times New Roman"/>
              </w:rPr>
              <w:t>4</w:t>
            </w:r>
          </w:p>
        </w:tc>
        <w:tc>
          <w:tcPr>
            <w:tcW w:w="6363" w:type="dxa"/>
            <w:tcBorders>
              <w:top w:val="single" w:sz="8" w:space="0" w:color="000000"/>
              <w:left w:val="single" w:sz="8" w:space="0" w:color="000000"/>
              <w:bottom w:val="single" w:sz="8" w:space="0" w:color="000000"/>
              <w:right w:val="single" w:sz="8" w:space="0" w:color="000000"/>
            </w:tcBorders>
            <w:shd w:val="clear" w:color="auto" w:fill="E7E6E6"/>
            <w:vAlign w:val="center"/>
          </w:tcPr>
          <w:p w14:paraId="455CB645" w14:textId="77777777" w:rsidR="003D6498" w:rsidRPr="00CF70CF" w:rsidRDefault="003D6498" w:rsidP="00607ECF">
            <w:pPr>
              <w:spacing w:after="0"/>
              <w:rPr>
                <w:rFonts w:ascii="Times New Roman" w:hAnsi="Times New Roman" w:cs="Times New Roman"/>
              </w:rPr>
            </w:pPr>
            <w:r w:rsidRPr="00CF70CF">
              <w:rPr>
                <w:rFonts w:ascii="Times New Roman" w:hAnsi="Times New Roman" w:cs="Times New Roman"/>
              </w:rPr>
              <w:t>Czy przepisy RODO wymagają, aby Organizacja wyznaczyła inspektora ochrony danych?</w:t>
            </w:r>
          </w:p>
        </w:tc>
        <w:tc>
          <w:tcPr>
            <w:tcW w:w="1245" w:type="dxa"/>
            <w:tcBorders>
              <w:top w:val="single" w:sz="8" w:space="0" w:color="000000"/>
              <w:left w:val="single" w:sz="8" w:space="0" w:color="000000"/>
              <w:bottom w:val="single" w:sz="8" w:space="0" w:color="000000"/>
              <w:right w:val="single" w:sz="8" w:space="0" w:color="000000"/>
            </w:tcBorders>
            <w:vAlign w:val="center"/>
          </w:tcPr>
          <w:p w14:paraId="10C95A4C" w14:textId="77777777" w:rsidR="003D6498" w:rsidRPr="00CF70CF" w:rsidRDefault="003D6498" w:rsidP="00607ECF">
            <w:pPr>
              <w:spacing w:after="0"/>
              <w:jc w:val="center"/>
              <w:rPr>
                <w:rFonts w:ascii="Times New Roman" w:hAnsi="Times New Roman" w:cs="Times New Roman"/>
              </w:rPr>
            </w:pPr>
            <w:r w:rsidRPr="00CF70CF">
              <w:rPr>
                <w:rFonts w:ascii="Times New Roman" w:hAnsi="Times New Roman" w:cs="Times New Roman"/>
              </w:rPr>
              <w:t xml:space="preserve"> </w:t>
            </w:r>
          </w:p>
        </w:tc>
        <w:tc>
          <w:tcPr>
            <w:tcW w:w="1890" w:type="dxa"/>
            <w:tcBorders>
              <w:top w:val="single" w:sz="8" w:space="0" w:color="000000"/>
              <w:left w:val="single" w:sz="8" w:space="0" w:color="000000"/>
              <w:bottom w:val="single" w:sz="8" w:space="0" w:color="000000"/>
              <w:right w:val="single" w:sz="8" w:space="0" w:color="000000"/>
            </w:tcBorders>
            <w:vAlign w:val="center"/>
          </w:tcPr>
          <w:p w14:paraId="1799D84C" w14:textId="77777777" w:rsidR="003D6498" w:rsidRPr="00CF70CF" w:rsidRDefault="003D6498" w:rsidP="00607ECF">
            <w:pPr>
              <w:spacing w:after="0"/>
              <w:jc w:val="center"/>
              <w:rPr>
                <w:rFonts w:ascii="Times New Roman" w:hAnsi="Times New Roman" w:cs="Times New Roman"/>
              </w:rPr>
            </w:pPr>
            <w:r w:rsidRPr="00CF70CF">
              <w:rPr>
                <w:rFonts w:ascii="Times New Roman" w:hAnsi="Times New Roman" w:cs="Times New Roman"/>
              </w:rPr>
              <w:t xml:space="preserve"> </w:t>
            </w:r>
          </w:p>
        </w:tc>
      </w:tr>
      <w:tr w:rsidR="003D6498" w:rsidRPr="00CF70CF" w14:paraId="071BEAC1" w14:textId="77777777" w:rsidTr="00F77220">
        <w:trPr>
          <w:trHeight w:val="300"/>
        </w:trPr>
        <w:tc>
          <w:tcPr>
            <w:tcW w:w="492" w:type="dxa"/>
            <w:tcBorders>
              <w:top w:val="single" w:sz="8" w:space="0" w:color="000000"/>
              <w:left w:val="single" w:sz="8" w:space="0" w:color="000000"/>
              <w:bottom w:val="single" w:sz="8" w:space="0" w:color="000000"/>
              <w:right w:val="single" w:sz="8" w:space="0" w:color="000000"/>
            </w:tcBorders>
            <w:shd w:val="clear" w:color="auto" w:fill="E7E6E6"/>
            <w:vAlign w:val="center"/>
          </w:tcPr>
          <w:p w14:paraId="4E48A4F4" w14:textId="77777777" w:rsidR="003D6498" w:rsidRPr="00CF70CF" w:rsidRDefault="003D6498" w:rsidP="00607ECF">
            <w:pPr>
              <w:spacing w:after="0"/>
              <w:jc w:val="center"/>
              <w:rPr>
                <w:rFonts w:ascii="Times New Roman" w:hAnsi="Times New Roman" w:cs="Times New Roman"/>
              </w:rPr>
            </w:pPr>
            <w:r w:rsidRPr="00CF70CF">
              <w:rPr>
                <w:rFonts w:ascii="Times New Roman" w:hAnsi="Times New Roman" w:cs="Times New Roman"/>
              </w:rPr>
              <w:t>5</w:t>
            </w:r>
          </w:p>
        </w:tc>
        <w:tc>
          <w:tcPr>
            <w:tcW w:w="6363" w:type="dxa"/>
            <w:tcBorders>
              <w:top w:val="single" w:sz="8" w:space="0" w:color="000000"/>
              <w:left w:val="single" w:sz="8" w:space="0" w:color="000000"/>
              <w:bottom w:val="single" w:sz="8" w:space="0" w:color="000000"/>
              <w:right w:val="single" w:sz="8" w:space="0" w:color="000000"/>
            </w:tcBorders>
            <w:shd w:val="clear" w:color="auto" w:fill="E7E6E6"/>
            <w:vAlign w:val="center"/>
          </w:tcPr>
          <w:p w14:paraId="53ECF231" w14:textId="77777777" w:rsidR="003D6498" w:rsidRPr="00CF70CF" w:rsidRDefault="003D6498" w:rsidP="00607ECF">
            <w:pPr>
              <w:spacing w:after="0"/>
              <w:rPr>
                <w:rFonts w:ascii="Times New Roman" w:hAnsi="Times New Roman" w:cs="Times New Roman"/>
              </w:rPr>
            </w:pPr>
            <w:r w:rsidRPr="00CF70CF">
              <w:rPr>
                <w:rFonts w:ascii="Times New Roman" w:hAnsi="Times New Roman" w:cs="Times New Roman"/>
              </w:rPr>
              <w:t xml:space="preserve">Czy Organizacja formalnie powołała inspektora ochrony danych i </w:t>
            </w:r>
            <w:r w:rsidRPr="00CF70CF">
              <w:rPr>
                <w:rFonts w:ascii="Times New Roman" w:hAnsi="Times New Roman" w:cs="Times New Roman"/>
              </w:rPr>
              <w:lastRenderedPageBreak/>
              <w:t xml:space="preserve">zgłosiła powołanie do inspektora Prezesa Urzędu Ochrony Danych Osobowych? </w:t>
            </w:r>
          </w:p>
        </w:tc>
        <w:tc>
          <w:tcPr>
            <w:tcW w:w="1245" w:type="dxa"/>
            <w:tcBorders>
              <w:top w:val="single" w:sz="8" w:space="0" w:color="000000"/>
              <w:left w:val="single" w:sz="8" w:space="0" w:color="000000"/>
              <w:bottom w:val="single" w:sz="8" w:space="0" w:color="000000"/>
              <w:right w:val="single" w:sz="8" w:space="0" w:color="000000"/>
            </w:tcBorders>
            <w:vAlign w:val="center"/>
          </w:tcPr>
          <w:p w14:paraId="44141B91" w14:textId="77777777" w:rsidR="003D6498" w:rsidRPr="00CF70CF" w:rsidRDefault="003D6498" w:rsidP="00607ECF">
            <w:pPr>
              <w:spacing w:after="0"/>
              <w:jc w:val="center"/>
              <w:rPr>
                <w:rFonts w:ascii="Times New Roman" w:hAnsi="Times New Roman" w:cs="Times New Roman"/>
              </w:rPr>
            </w:pPr>
            <w:r w:rsidRPr="00CF70CF">
              <w:rPr>
                <w:rFonts w:ascii="Times New Roman" w:hAnsi="Times New Roman" w:cs="Times New Roman"/>
              </w:rPr>
              <w:lastRenderedPageBreak/>
              <w:t xml:space="preserve"> </w:t>
            </w:r>
          </w:p>
        </w:tc>
        <w:tc>
          <w:tcPr>
            <w:tcW w:w="1890" w:type="dxa"/>
            <w:tcBorders>
              <w:top w:val="single" w:sz="8" w:space="0" w:color="000000"/>
              <w:left w:val="single" w:sz="8" w:space="0" w:color="000000"/>
              <w:bottom w:val="single" w:sz="8" w:space="0" w:color="000000"/>
              <w:right w:val="single" w:sz="8" w:space="0" w:color="000000"/>
            </w:tcBorders>
            <w:vAlign w:val="center"/>
          </w:tcPr>
          <w:p w14:paraId="52725461" w14:textId="77777777" w:rsidR="003D6498" w:rsidRPr="00CF70CF" w:rsidRDefault="003D6498" w:rsidP="00607ECF">
            <w:pPr>
              <w:spacing w:after="0"/>
              <w:jc w:val="center"/>
              <w:rPr>
                <w:rFonts w:ascii="Times New Roman" w:hAnsi="Times New Roman" w:cs="Times New Roman"/>
              </w:rPr>
            </w:pPr>
            <w:r w:rsidRPr="00CF70CF">
              <w:rPr>
                <w:rFonts w:ascii="Times New Roman" w:hAnsi="Times New Roman" w:cs="Times New Roman"/>
              </w:rPr>
              <w:t xml:space="preserve"> </w:t>
            </w:r>
          </w:p>
        </w:tc>
      </w:tr>
      <w:tr w:rsidR="003D6498" w:rsidRPr="00CF70CF" w14:paraId="6F1140CE" w14:textId="77777777" w:rsidTr="00F77220">
        <w:trPr>
          <w:trHeight w:val="435"/>
        </w:trPr>
        <w:tc>
          <w:tcPr>
            <w:tcW w:w="492" w:type="dxa"/>
            <w:tcBorders>
              <w:top w:val="single" w:sz="8" w:space="0" w:color="000000"/>
              <w:left w:val="single" w:sz="8" w:space="0" w:color="000000"/>
              <w:bottom w:val="single" w:sz="8" w:space="0" w:color="000000"/>
              <w:right w:val="single" w:sz="8" w:space="0" w:color="000000"/>
            </w:tcBorders>
            <w:shd w:val="clear" w:color="auto" w:fill="E7E6E6"/>
            <w:vAlign w:val="center"/>
          </w:tcPr>
          <w:p w14:paraId="55099599" w14:textId="77777777" w:rsidR="003D6498" w:rsidRPr="00CF70CF" w:rsidRDefault="003D6498" w:rsidP="00607ECF">
            <w:pPr>
              <w:spacing w:after="0"/>
              <w:jc w:val="center"/>
              <w:rPr>
                <w:rFonts w:ascii="Times New Roman" w:hAnsi="Times New Roman" w:cs="Times New Roman"/>
              </w:rPr>
            </w:pPr>
            <w:r w:rsidRPr="00CF70CF">
              <w:rPr>
                <w:rFonts w:ascii="Times New Roman" w:hAnsi="Times New Roman" w:cs="Times New Roman"/>
              </w:rPr>
              <w:lastRenderedPageBreak/>
              <w:t>6</w:t>
            </w:r>
          </w:p>
        </w:tc>
        <w:tc>
          <w:tcPr>
            <w:tcW w:w="6363" w:type="dxa"/>
            <w:tcBorders>
              <w:top w:val="single" w:sz="8" w:space="0" w:color="000000"/>
              <w:left w:val="single" w:sz="8" w:space="0" w:color="000000"/>
              <w:bottom w:val="single" w:sz="8" w:space="0" w:color="000000"/>
              <w:right w:val="single" w:sz="8" w:space="0" w:color="000000"/>
            </w:tcBorders>
            <w:shd w:val="clear" w:color="auto" w:fill="E7E6E6"/>
            <w:vAlign w:val="center"/>
          </w:tcPr>
          <w:p w14:paraId="6BBD0438" w14:textId="77777777" w:rsidR="003D6498" w:rsidRPr="00CF70CF" w:rsidRDefault="003D6498" w:rsidP="00607ECF">
            <w:pPr>
              <w:spacing w:after="0"/>
              <w:rPr>
                <w:rFonts w:ascii="Times New Roman" w:hAnsi="Times New Roman" w:cs="Times New Roman"/>
              </w:rPr>
            </w:pPr>
            <w:r w:rsidRPr="00CF70CF">
              <w:rPr>
                <w:rFonts w:ascii="Times New Roman" w:hAnsi="Times New Roman" w:cs="Times New Roman"/>
              </w:rPr>
              <w:t>W sytuacji braku powołania inspektora ochrony danych - czy zadania dotyczące zapewniania przestrzegania przepisów o ochronie danych osobowych w Organizacji pełnią inne osoby?</w:t>
            </w:r>
          </w:p>
        </w:tc>
        <w:tc>
          <w:tcPr>
            <w:tcW w:w="1245" w:type="dxa"/>
            <w:tcBorders>
              <w:top w:val="single" w:sz="8" w:space="0" w:color="000000"/>
              <w:left w:val="single" w:sz="8" w:space="0" w:color="000000"/>
              <w:bottom w:val="single" w:sz="8" w:space="0" w:color="000000"/>
              <w:right w:val="single" w:sz="8" w:space="0" w:color="000000"/>
            </w:tcBorders>
            <w:vAlign w:val="center"/>
          </w:tcPr>
          <w:p w14:paraId="4D57B8ED" w14:textId="77777777" w:rsidR="003D6498" w:rsidRPr="00CF70CF" w:rsidRDefault="003D6498" w:rsidP="00607ECF">
            <w:pPr>
              <w:spacing w:after="0"/>
              <w:jc w:val="center"/>
              <w:rPr>
                <w:rFonts w:ascii="Times New Roman" w:hAnsi="Times New Roman" w:cs="Times New Roman"/>
              </w:rPr>
            </w:pPr>
            <w:r w:rsidRPr="00CF70CF">
              <w:rPr>
                <w:rFonts w:ascii="Times New Roman" w:hAnsi="Times New Roman" w:cs="Times New Roman"/>
              </w:rPr>
              <w:t xml:space="preserve"> </w:t>
            </w:r>
          </w:p>
        </w:tc>
        <w:tc>
          <w:tcPr>
            <w:tcW w:w="1890" w:type="dxa"/>
            <w:tcBorders>
              <w:top w:val="single" w:sz="8" w:space="0" w:color="000000"/>
              <w:left w:val="single" w:sz="8" w:space="0" w:color="000000"/>
              <w:bottom w:val="single" w:sz="8" w:space="0" w:color="000000"/>
              <w:right w:val="single" w:sz="8" w:space="0" w:color="000000"/>
            </w:tcBorders>
            <w:vAlign w:val="center"/>
          </w:tcPr>
          <w:p w14:paraId="395E3B2F" w14:textId="77777777" w:rsidR="003D6498" w:rsidRPr="00CF70CF" w:rsidRDefault="003D6498" w:rsidP="00607ECF">
            <w:pPr>
              <w:spacing w:after="0"/>
              <w:jc w:val="center"/>
              <w:rPr>
                <w:rFonts w:ascii="Times New Roman" w:hAnsi="Times New Roman" w:cs="Times New Roman"/>
              </w:rPr>
            </w:pPr>
            <w:r w:rsidRPr="00CF70CF">
              <w:rPr>
                <w:rFonts w:ascii="Times New Roman" w:hAnsi="Times New Roman" w:cs="Times New Roman"/>
              </w:rPr>
              <w:t xml:space="preserve"> </w:t>
            </w:r>
          </w:p>
        </w:tc>
      </w:tr>
      <w:tr w:rsidR="003D6498" w:rsidRPr="00CF70CF" w14:paraId="428227B3" w14:textId="77777777" w:rsidTr="00F77220">
        <w:trPr>
          <w:trHeight w:val="435"/>
        </w:trPr>
        <w:tc>
          <w:tcPr>
            <w:tcW w:w="492" w:type="dxa"/>
            <w:tcBorders>
              <w:top w:val="single" w:sz="8" w:space="0" w:color="000000"/>
              <w:left w:val="single" w:sz="8" w:space="0" w:color="000000"/>
              <w:bottom w:val="single" w:sz="8" w:space="0" w:color="000000"/>
              <w:right w:val="single" w:sz="8" w:space="0" w:color="000000"/>
            </w:tcBorders>
            <w:shd w:val="clear" w:color="auto" w:fill="E7E6E6"/>
            <w:vAlign w:val="center"/>
          </w:tcPr>
          <w:p w14:paraId="03F00AA9" w14:textId="77777777" w:rsidR="003D6498" w:rsidRPr="00CF70CF" w:rsidRDefault="003D6498" w:rsidP="00607ECF">
            <w:pPr>
              <w:spacing w:after="0"/>
              <w:jc w:val="center"/>
              <w:rPr>
                <w:rFonts w:ascii="Times New Roman" w:hAnsi="Times New Roman" w:cs="Times New Roman"/>
              </w:rPr>
            </w:pPr>
            <w:r w:rsidRPr="00CF70CF">
              <w:rPr>
                <w:rFonts w:ascii="Times New Roman" w:hAnsi="Times New Roman" w:cs="Times New Roman"/>
              </w:rPr>
              <w:t>7</w:t>
            </w:r>
          </w:p>
        </w:tc>
        <w:tc>
          <w:tcPr>
            <w:tcW w:w="6363" w:type="dxa"/>
            <w:tcBorders>
              <w:top w:val="single" w:sz="8" w:space="0" w:color="000000"/>
              <w:left w:val="single" w:sz="8" w:space="0" w:color="000000"/>
              <w:bottom w:val="single" w:sz="8" w:space="0" w:color="000000"/>
              <w:right w:val="single" w:sz="8" w:space="0" w:color="000000"/>
            </w:tcBorders>
            <w:shd w:val="clear" w:color="auto" w:fill="E7E6E6"/>
            <w:vAlign w:val="center"/>
          </w:tcPr>
          <w:p w14:paraId="2AD5B78F" w14:textId="77777777" w:rsidR="003D6498" w:rsidRPr="00CF70CF" w:rsidRDefault="003D6498" w:rsidP="00607ECF">
            <w:pPr>
              <w:spacing w:after="0"/>
              <w:rPr>
                <w:rFonts w:ascii="Times New Roman" w:hAnsi="Times New Roman" w:cs="Times New Roman"/>
              </w:rPr>
            </w:pPr>
            <w:r w:rsidRPr="00CF70CF">
              <w:rPr>
                <w:rFonts w:ascii="Times New Roman" w:hAnsi="Times New Roman" w:cs="Times New Roman"/>
              </w:rPr>
              <w:t>Czy wyznaczone w Organizacji osoby do wykonywania w/w zadań posiadają odpowiednią wiedzę i przygotowanie praktyczne do wykonywania swoich obowiązków z tego zakresu?</w:t>
            </w:r>
          </w:p>
        </w:tc>
        <w:tc>
          <w:tcPr>
            <w:tcW w:w="1245" w:type="dxa"/>
            <w:tcBorders>
              <w:top w:val="single" w:sz="8" w:space="0" w:color="000000"/>
              <w:left w:val="single" w:sz="8" w:space="0" w:color="000000"/>
              <w:bottom w:val="single" w:sz="8" w:space="0" w:color="000000"/>
              <w:right w:val="single" w:sz="8" w:space="0" w:color="000000"/>
            </w:tcBorders>
            <w:vAlign w:val="center"/>
          </w:tcPr>
          <w:p w14:paraId="63EFAB55" w14:textId="77777777" w:rsidR="003D6498" w:rsidRPr="00CF70CF" w:rsidRDefault="003D6498" w:rsidP="00607ECF">
            <w:pPr>
              <w:spacing w:after="0"/>
              <w:jc w:val="center"/>
              <w:rPr>
                <w:rFonts w:ascii="Times New Roman" w:hAnsi="Times New Roman" w:cs="Times New Roman"/>
              </w:rPr>
            </w:pPr>
            <w:r w:rsidRPr="00CF70CF">
              <w:rPr>
                <w:rFonts w:ascii="Times New Roman" w:hAnsi="Times New Roman" w:cs="Times New Roman"/>
              </w:rPr>
              <w:t xml:space="preserve"> </w:t>
            </w:r>
          </w:p>
        </w:tc>
        <w:tc>
          <w:tcPr>
            <w:tcW w:w="1890" w:type="dxa"/>
            <w:tcBorders>
              <w:top w:val="single" w:sz="8" w:space="0" w:color="000000"/>
              <w:left w:val="single" w:sz="8" w:space="0" w:color="000000"/>
              <w:bottom w:val="single" w:sz="8" w:space="0" w:color="000000"/>
              <w:right w:val="single" w:sz="8" w:space="0" w:color="000000"/>
            </w:tcBorders>
            <w:vAlign w:val="center"/>
          </w:tcPr>
          <w:p w14:paraId="7C8CD988" w14:textId="77777777" w:rsidR="003D6498" w:rsidRPr="00CF70CF" w:rsidRDefault="003D6498" w:rsidP="00607ECF">
            <w:pPr>
              <w:spacing w:after="0"/>
              <w:jc w:val="center"/>
              <w:rPr>
                <w:rFonts w:ascii="Times New Roman" w:hAnsi="Times New Roman" w:cs="Times New Roman"/>
              </w:rPr>
            </w:pPr>
            <w:r w:rsidRPr="00CF70CF">
              <w:rPr>
                <w:rFonts w:ascii="Times New Roman" w:hAnsi="Times New Roman" w:cs="Times New Roman"/>
              </w:rPr>
              <w:t xml:space="preserve"> </w:t>
            </w:r>
          </w:p>
        </w:tc>
      </w:tr>
      <w:tr w:rsidR="003D6498" w:rsidRPr="00CF70CF" w14:paraId="028D110D" w14:textId="77777777" w:rsidTr="00F77220">
        <w:trPr>
          <w:trHeight w:val="570"/>
        </w:trPr>
        <w:tc>
          <w:tcPr>
            <w:tcW w:w="492" w:type="dxa"/>
            <w:tcBorders>
              <w:top w:val="single" w:sz="8" w:space="0" w:color="000000"/>
              <w:left w:val="single" w:sz="8" w:space="0" w:color="000000"/>
              <w:bottom w:val="single" w:sz="8" w:space="0" w:color="000000"/>
              <w:right w:val="single" w:sz="8" w:space="0" w:color="000000"/>
            </w:tcBorders>
            <w:shd w:val="clear" w:color="auto" w:fill="E7E6E6"/>
            <w:vAlign w:val="center"/>
          </w:tcPr>
          <w:p w14:paraId="1639CA15" w14:textId="77777777" w:rsidR="003D6498" w:rsidRPr="00CF70CF" w:rsidRDefault="003D6498" w:rsidP="00607ECF">
            <w:pPr>
              <w:spacing w:after="0"/>
              <w:jc w:val="center"/>
              <w:rPr>
                <w:rFonts w:ascii="Times New Roman" w:hAnsi="Times New Roman" w:cs="Times New Roman"/>
              </w:rPr>
            </w:pPr>
            <w:r w:rsidRPr="00CF70CF">
              <w:rPr>
                <w:rFonts w:ascii="Times New Roman" w:hAnsi="Times New Roman" w:cs="Times New Roman"/>
              </w:rPr>
              <w:t>8</w:t>
            </w:r>
          </w:p>
        </w:tc>
        <w:tc>
          <w:tcPr>
            <w:tcW w:w="6363" w:type="dxa"/>
            <w:tcBorders>
              <w:top w:val="single" w:sz="8" w:space="0" w:color="000000"/>
              <w:left w:val="single" w:sz="8" w:space="0" w:color="000000"/>
              <w:bottom w:val="single" w:sz="8" w:space="0" w:color="000000"/>
              <w:right w:val="single" w:sz="8" w:space="0" w:color="000000"/>
            </w:tcBorders>
            <w:shd w:val="clear" w:color="auto" w:fill="E7E6E6"/>
            <w:vAlign w:val="center"/>
          </w:tcPr>
          <w:p w14:paraId="420A491E" w14:textId="77777777" w:rsidR="003D6498" w:rsidRPr="00CF70CF" w:rsidRDefault="003D6498" w:rsidP="00607ECF">
            <w:pPr>
              <w:spacing w:after="0"/>
              <w:rPr>
                <w:rFonts w:ascii="Times New Roman" w:hAnsi="Times New Roman" w:cs="Times New Roman"/>
              </w:rPr>
            </w:pPr>
            <w:r w:rsidRPr="00CF70CF">
              <w:rPr>
                <w:rFonts w:ascii="Times New Roman" w:hAnsi="Times New Roman" w:cs="Times New Roman"/>
              </w:rPr>
              <w:t>Czy Organizacja zamierza wyznaczyć inspektora danych osobowych, mimo że nie wymagają tego przepisy RODO lub też inną osobę/zespół odpowiedzialny za nadzór nad ochroną danych osobowych w Organizacji? Jeśli tak, to w jakim terminie?</w:t>
            </w:r>
          </w:p>
        </w:tc>
        <w:tc>
          <w:tcPr>
            <w:tcW w:w="1245" w:type="dxa"/>
            <w:tcBorders>
              <w:top w:val="single" w:sz="8" w:space="0" w:color="000000"/>
              <w:left w:val="single" w:sz="8" w:space="0" w:color="000000"/>
              <w:bottom w:val="single" w:sz="8" w:space="0" w:color="000000"/>
              <w:right w:val="single" w:sz="8" w:space="0" w:color="000000"/>
            </w:tcBorders>
            <w:vAlign w:val="center"/>
          </w:tcPr>
          <w:p w14:paraId="1FA3D44C" w14:textId="77777777" w:rsidR="003D6498" w:rsidRPr="00CF70CF" w:rsidRDefault="003D6498" w:rsidP="00607ECF">
            <w:pPr>
              <w:spacing w:after="0"/>
              <w:jc w:val="center"/>
              <w:rPr>
                <w:rFonts w:ascii="Times New Roman" w:hAnsi="Times New Roman" w:cs="Times New Roman"/>
              </w:rPr>
            </w:pPr>
            <w:r w:rsidRPr="00CF70CF">
              <w:rPr>
                <w:rFonts w:ascii="Times New Roman" w:hAnsi="Times New Roman" w:cs="Times New Roman"/>
              </w:rPr>
              <w:t xml:space="preserve"> </w:t>
            </w:r>
          </w:p>
        </w:tc>
        <w:tc>
          <w:tcPr>
            <w:tcW w:w="1890" w:type="dxa"/>
            <w:tcBorders>
              <w:top w:val="single" w:sz="8" w:space="0" w:color="000000"/>
              <w:left w:val="single" w:sz="8" w:space="0" w:color="000000"/>
              <w:bottom w:val="single" w:sz="8" w:space="0" w:color="000000"/>
              <w:right w:val="single" w:sz="8" w:space="0" w:color="000000"/>
            </w:tcBorders>
            <w:vAlign w:val="center"/>
          </w:tcPr>
          <w:p w14:paraId="6B143DA0" w14:textId="77777777" w:rsidR="003D6498" w:rsidRPr="00CF70CF" w:rsidRDefault="003D6498" w:rsidP="00607ECF">
            <w:pPr>
              <w:spacing w:after="0"/>
              <w:jc w:val="center"/>
              <w:rPr>
                <w:rFonts w:ascii="Times New Roman" w:hAnsi="Times New Roman" w:cs="Times New Roman"/>
              </w:rPr>
            </w:pPr>
            <w:r w:rsidRPr="00CF70CF">
              <w:rPr>
                <w:rFonts w:ascii="Times New Roman" w:hAnsi="Times New Roman" w:cs="Times New Roman"/>
              </w:rPr>
              <w:t xml:space="preserve"> </w:t>
            </w:r>
          </w:p>
        </w:tc>
      </w:tr>
      <w:tr w:rsidR="003D6498" w:rsidRPr="00CF70CF" w14:paraId="68F2B23C" w14:textId="77777777" w:rsidTr="00F77220">
        <w:trPr>
          <w:trHeight w:val="435"/>
        </w:trPr>
        <w:tc>
          <w:tcPr>
            <w:tcW w:w="492" w:type="dxa"/>
            <w:tcBorders>
              <w:top w:val="single" w:sz="8" w:space="0" w:color="000000"/>
              <w:left w:val="single" w:sz="8" w:space="0" w:color="000000"/>
              <w:bottom w:val="single" w:sz="8" w:space="0" w:color="000000"/>
              <w:right w:val="single" w:sz="8" w:space="0" w:color="000000"/>
            </w:tcBorders>
            <w:shd w:val="clear" w:color="auto" w:fill="E7E6E6"/>
            <w:vAlign w:val="center"/>
          </w:tcPr>
          <w:p w14:paraId="78D3BED1" w14:textId="77777777" w:rsidR="003D6498" w:rsidRPr="00CF70CF" w:rsidRDefault="003D6498" w:rsidP="00607ECF">
            <w:pPr>
              <w:spacing w:after="0"/>
              <w:jc w:val="center"/>
              <w:rPr>
                <w:rFonts w:ascii="Times New Roman" w:hAnsi="Times New Roman" w:cs="Times New Roman"/>
              </w:rPr>
            </w:pPr>
            <w:r w:rsidRPr="00CF70CF">
              <w:rPr>
                <w:rFonts w:ascii="Times New Roman" w:hAnsi="Times New Roman" w:cs="Times New Roman"/>
              </w:rPr>
              <w:t>9</w:t>
            </w:r>
          </w:p>
        </w:tc>
        <w:tc>
          <w:tcPr>
            <w:tcW w:w="6363" w:type="dxa"/>
            <w:tcBorders>
              <w:top w:val="single" w:sz="8" w:space="0" w:color="000000"/>
              <w:left w:val="single" w:sz="8" w:space="0" w:color="000000"/>
              <w:bottom w:val="single" w:sz="8" w:space="0" w:color="000000"/>
              <w:right w:val="single" w:sz="8" w:space="0" w:color="000000"/>
            </w:tcBorders>
            <w:shd w:val="clear" w:color="auto" w:fill="E7E6E6"/>
            <w:vAlign w:val="center"/>
          </w:tcPr>
          <w:p w14:paraId="6E4C4060" w14:textId="77777777" w:rsidR="003D6498" w:rsidRPr="00CF70CF" w:rsidRDefault="003D6498" w:rsidP="00607ECF">
            <w:pPr>
              <w:spacing w:after="0"/>
              <w:rPr>
                <w:rFonts w:ascii="Times New Roman" w:hAnsi="Times New Roman" w:cs="Times New Roman"/>
              </w:rPr>
            </w:pPr>
            <w:r w:rsidRPr="00CF70CF">
              <w:rPr>
                <w:rFonts w:ascii="Times New Roman" w:hAnsi="Times New Roman" w:cs="Times New Roman"/>
              </w:rPr>
              <w:t xml:space="preserve">Czy osoby po stronie Organizacji dedykowane do obsługi administratora danych zostały przeszkolone i zapoznane w zakresie bezpieczeństwa informacji tym przepisów o ochronie danych osobowych? </w:t>
            </w:r>
          </w:p>
        </w:tc>
        <w:tc>
          <w:tcPr>
            <w:tcW w:w="1245" w:type="dxa"/>
            <w:tcBorders>
              <w:top w:val="single" w:sz="8" w:space="0" w:color="000000"/>
              <w:left w:val="single" w:sz="8" w:space="0" w:color="000000"/>
              <w:bottom w:val="single" w:sz="8" w:space="0" w:color="000000"/>
              <w:right w:val="single" w:sz="8" w:space="0" w:color="000000"/>
            </w:tcBorders>
            <w:vAlign w:val="center"/>
          </w:tcPr>
          <w:p w14:paraId="7E4E9BBB" w14:textId="77777777" w:rsidR="003D6498" w:rsidRPr="00CF70CF" w:rsidRDefault="003D6498" w:rsidP="00607ECF">
            <w:pPr>
              <w:spacing w:after="0"/>
              <w:jc w:val="center"/>
              <w:rPr>
                <w:rFonts w:ascii="Times New Roman" w:hAnsi="Times New Roman" w:cs="Times New Roman"/>
              </w:rPr>
            </w:pPr>
            <w:r w:rsidRPr="00CF70CF">
              <w:rPr>
                <w:rFonts w:ascii="Times New Roman" w:hAnsi="Times New Roman" w:cs="Times New Roman"/>
              </w:rPr>
              <w:t xml:space="preserve"> </w:t>
            </w:r>
          </w:p>
        </w:tc>
        <w:tc>
          <w:tcPr>
            <w:tcW w:w="1890" w:type="dxa"/>
            <w:tcBorders>
              <w:top w:val="single" w:sz="8" w:space="0" w:color="000000"/>
              <w:left w:val="single" w:sz="8" w:space="0" w:color="000000"/>
              <w:bottom w:val="single" w:sz="8" w:space="0" w:color="000000"/>
              <w:right w:val="single" w:sz="8" w:space="0" w:color="000000"/>
            </w:tcBorders>
            <w:vAlign w:val="center"/>
          </w:tcPr>
          <w:p w14:paraId="28B954B0" w14:textId="77777777" w:rsidR="003D6498" w:rsidRPr="00CF70CF" w:rsidRDefault="003D6498" w:rsidP="00607ECF">
            <w:pPr>
              <w:spacing w:after="0"/>
              <w:jc w:val="center"/>
              <w:rPr>
                <w:rFonts w:ascii="Times New Roman" w:hAnsi="Times New Roman" w:cs="Times New Roman"/>
              </w:rPr>
            </w:pPr>
            <w:r w:rsidRPr="00CF70CF">
              <w:rPr>
                <w:rFonts w:ascii="Times New Roman" w:hAnsi="Times New Roman" w:cs="Times New Roman"/>
              </w:rPr>
              <w:t xml:space="preserve"> </w:t>
            </w:r>
          </w:p>
        </w:tc>
      </w:tr>
      <w:tr w:rsidR="003D6498" w:rsidRPr="00CF70CF" w14:paraId="40318AA5" w14:textId="77777777" w:rsidTr="00F77220">
        <w:trPr>
          <w:trHeight w:val="435"/>
        </w:trPr>
        <w:tc>
          <w:tcPr>
            <w:tcW w:w="492" w:type="dxa"/>
            <w:tcBorders>
              <w:top w:val="single" w:sz="8" w:space="0" w:color="000000"/>
              <w:left w:val="single" w:sz="8" w:space="0" w:color="000000"/>
              <w:bottom w:val="single" w:sz="8" w:space="0" w:color="000000"/>
              <w:right w:val="single" w:sz="8" w:space="0" w:color="000000"/>
            </w:tcBorders>
            <w:shd w:val="clear" w:color="auto" w:fill="E7E6E6"/>
            <w:vAlign w:val="center"/>
          </w:tcPr>
          <w:p w14:paraId="41ACA0E2" w14:textId="77777777" w:rsidR="003D6498" w:rsidRPr="00CF70CF" w:rsidRDefault="003D6498" w:rsidP="00607ECF">
            <w:pPr>
              <w:spacing w:after="0"/>
              <w:jc w:val="center"/>
              <w:rPr>
                <w:rFonts w:ascii="Times New Roman" w:hAnsi="Times New Roman" w:cs="Times New Roman"/>
              </w:rPr>
            </w:pPr>
            <w:r w:rsidRPr="00CF70CF">
              <w:rPr>
                <w:rFonts w:ascii="Times New Roman" w:hAnsi="Times New Roman" w:cs="Times New Roman"/>
              </w:rPr>
              <w:t>10</w:t>
            </w:r>
          </w:p>
        </w:tc>
        <w:tc>
          <w:tcPr>
            <w:tcW w:w="6363" w:type="dxa"/>
            <w:tcBorders>
              <w:top w:val="single" w:sz="8" w:space="0" w:color="000000"/>
              <w:left w:val="single" w:sz="8" w:space="0" w:color="000000"/>
              <w:bottom w:val="single" w:sz="8" w:space="0" w:color="000000"/>
              <w:right w:val="single" w:sz="8" w:space="0" w:color="000000"/>
            </w:tcBorders>
            <w:shd w:val="clear" w:color="auto" w:fill="E7E6E6"/>
            <w:vAlign w:val="center"/>
          </w:tcPr>
          <w:p w14:paraId="16A4C5F6" w14:textId="77777777" w:rsidR="003D6498" w:rsidRPr="00CF70CF" w:rsidRDefault="003D6498" w:rsidP="00607ECF">
            <w:pPr>
              <w:spacing w:after="0"/>
              <w:rPr>
                <w:rFonts w:ascii="Times New Roman" w:hAnsi="Times New Roman" w:cs="Times New Roman"/>
              </w:rPr>
            </w:pPr>
            <w:r w:rsidRPr="00CF70CF">
              <w:rPr>
                <w:rFonts w:ascii="Times New Roman" w:hAnsi="Times New Roman" w:cs="Times New Roman"/>
              </w:rPr>
              <w:t>Czy przeprowadzane w Organizacji szkolenia w zakresie przepisów o ochronie danych osobowych zostały udokumentowane? (listy obecności, agenda szkolenia)</w:t>
            </w:r>
          </w:p>
        </w:tc>
        <w:tc>
          <w:tcPr>
            <w:tcW w:w="1245" w:type="dxa"/>
            <w:tcBorders>
              <w:top w:val="single" w:sz="8" w:space="0" w:color="000000"/>
              <w:left w:val="single" w:sz="8" w:space="0" w:color="000000"/>
              <w:bottom w:val="single" w:sz="8" w:space="0" w:color="000000"/>
              <w:right w:val="single" w:sz="8" w:space="0" w:color="000000"/>
            </w:tcBorders>
            <w:vAlign w:val="center"/>
          </w:tcPr>
          <w:p w14:paraId="4A4B2943" w14:textId="77777777" w:rsidR="003D6498" w:rsidRPr="00CF70CF" w:rsidRDefault="003D6498" w:rsidP="00607ECF">
            <w:pPr>
              <w:spacing w:after="0"/>
              <w:jc w:val="center"/>
              <w:rPr>
                <w:rFonts w:ascii="Times New Roman" w:hAnsi="Times New Roman" w:cs="Times New Roman"/>
              </w:rPr>
            </w:pPr>
            <w:r w:rsidRPr="00CF70CF">
              <w:rPr>
                <w:rFonts w:ascii="Times New Roman" w:hAnsi="Times New Roman" w:cs="Times New Roman"/>
              </w:rPr>
              <w:t xml:space="preserve"> </w:t>
            </w:r>
          </w:p>
        </w:tc>
        <w:tc>
          <w:tcPr>
            <w:tcW w:w="1890" w:type="dxa"/>
            <w:tcBorders>
              <w:top w:val="single" w:sz="8" w:space="0" w:color="000000"/>
              <w:left w:val="single" w:sz="8" w:space="0" w:color="000000"/>
              <w:bottom w:val="single" w:sz="8" w:space="0" w:color="000000"/>
              <w:right w:val="single" w:sz="8" w:space="0" w:color="000000"/>
            </w:tcBorders>
            <w:vAlign w:val="center"/>
          </w:tcPr>
          <w:p w14:paraId="407AC056" w14:textId="77777777" w:rsidR="003D6498" w:rsidRPr="00CF70CF" w:rsidRDefault="003D6498" w:rsidP="00607ECF">
            <w:pPr>
              <w:spacing w:after="0"/>
              <w:jc w:val="center"/>
              <w:rPr>
                <w:rFonts w:ascii="Times New Roman" w:hAnsi="Times New Roman" w:cs="Times New Roman"/>
              </w:rPr>
            </w:pPr>
            <w:r w:rsidRPr="00CF70CF">
              <w:rPr>
                <w:rFonts w:ascii="Times New Roman" w:hAnsi="Times New Roman" w:cs="Times New Roman"/>
              </w:rPr>
              <w:t xml:space="preserve"> </w:t>
            </w:r>
          </w:p>
        </w:tc>
      </w:tr>
      <w:tr w:rsidR="003D6498" w:rsidRPr="00CF70CF" w14:paraId="2C9E5B62" w14:textId="77777777" w:rsidTr="00F77220">
        <w:trPr>
          <w:trHeight w:val="435"/>
        </w:trPr>
        <w:tc>
          <w:tcPr>
            <w:tcW w:w="492" w:type="dxa"/>
            <w:tcBorders>
              <w:top w:val="single" w:sz="8" w:space="0" w:color="000000"/>
              <w:left w:val="single" w:sz="8" w:space="0" w:color="000000"/>
              <w:bottom w:val="single" w:sz="8" w:space="0" w:color="000000"/>
              <w:right w:val="single" w:sz="8" w:space="0" w:color="000000"/>
            </w:tcBorders>
            <w:shd w:val="clear" w:color="auto" w:fill="E7E6E6"/>
            <w:vAlign w:val="center"/>
          </w:tcPr>
          <w:p w14:paraId="47A0A8E5" w14:textId="77777777" w:rsidR="003D6498" w:rsidRPr="00CF70CF" w:rsidRDefault="003D6498" w:rsidP="00607ECF">
            <w:pPr>
              <w:spacing w:after="0"/>
              <w:jc w:val="center"/>
              <w:rPr>
                <w:rFonts w:ascii="Times New Roman" w:hAnsi="Times New Roman" w:cs="Times New Roman"/>
              </w:rPr>
            </w:pPr>
            <w:r w:rsidRPr="00CF70CF">
              <w:rPr>
                <w:rFonts w:ascii="Times New Roman" w:hAnsi="Times New Roman" w:cs="Times New Roman"/>
              </w:rPr>
              <w:t>11</w:t>
            </w:r>
          </w:p>
        </w:tc>
        <w:tc>
          <w:tcPr>
            <w:tcW w:w="6363" w:type="dxa"/>
            <w:tcBorders>
              <w:top w:val="single" w:sz="8" w:space="0" w:color="000000"/>
              <w:left w:val="single" w:sz="8" w:space="0" w:color="000000"/>
              <w:bottom w:val="single" w:sz="8" w:space="0" w:color="000000"/>
              <w:right w:val="single" w:sz="8" w:space="0" w:color="000000"/>
            </w:tcBorders>
            <w:shd w:val="clear" w:color="auto" w:fill="E7E6E6"/>
            <w:vAlign w:val="center"/>
          </w:tcPr>
          <w:p w14:paraId="797C2192" w14:textId="77777777" w:rsidR="003D6498" w:rsidRPr="00CF70CF" w:rsidRDefault="003D6498" w:rsidP="00607ECF">
            <w:pPr>
              <w:spacing w:after="0"/>
              <w:rPr>
                <w:rFonts w:ascii="Times New Roman" w:hAnsi="Times New Roman" w:cs="Times New Roman"/>
              </w:rPr>
            </w:pPr>
            <w:r w:rsidRPr="00CF70CF">
              <w:rPr>
                <w:rFonts w:ascii="Times New Roman" w:hAnsi="Times New Roman" w:cs="Times New Roman"/>
              </w:rPr>
              <w:t xml:space="preserve">Czy osoby zatrudnione w Organizacji przy przetwarzaniu danych zostały przeszkolone w zakresie obsługi administratora danych, w tym bezpiecznego korzystania z systemu informatycznego? </w:t>
            </w:r>
          </w:p>
        </w:tc>
        <w:tc>
          <w:tcPr>
            <w:tcW w:w="1245" w:type="dxa"/>
            <w:tcBorders>
              <w:top w:val="single" w:sz="8" w:space="0" w:color="000000"/>
              <w:left w:val="single" w:sz="8" w:space="0" w:color="000000"/>
              <w:bottom w:val="single" w:sz="8" w:space="0" w:color="000000"/>
              <w:right w:val="single" w:sz="8" w:space="0" w:color="000000"/>
            </w:tcBorders>
            <w:vAlign w:val="center"/>
          </w:tcPr>
          <w:p w14:paraId="2A20C9B6" w14:textId="77777777" w:rsidR="003D6498" w:rsidRPr="00CF70CF" w:rsidRDefault="003D6498" w:rsidP="00607ECF">
            <w:pPr>
              <w:spacing w:after="0"/>
              <w:jc w:val="center"/>
              <w:rPr>
                <w:rFonts w:ascii="Times New Roman" w:hAnsi="Times New Roman" w:cs="Times New Roman"/>
              </w:rPr>
            </w:pPr>
            <w:r w:rsidRPr="00CF70CF">
              <w:rPr>
                <w:rFonts w:ascii="Times New Roman" w:hAnsi="Times New Roman" w:cs="Times New Roman"/>
              </w:rPr>
              <w:t xml:space="preserve"> </w:t>
            </w:r>
          </w:p>
        </w:tc>
        <w:tc>
          <w:tcPr>
            <w:tcW w:w="1890" w:type="dxa"/>
            <w:tcBorders>
              <w:top w:val="single" w:sz="8" w:space="0" w:color="000000"/>
              <w:left w:val="single" w:sz="8" w:space="0" w:color="000000"/>
              <w:bottom w:val="single" w:sz="8" w:space="0" w:color="000000"/>
              <w:right w:val="single" w:sz="8" w:space="0" w:color="000000"/>
            </w:tcBorders>
            <w:vAlign w:val="center"/>
          </w:tcPr>
          <w:p w14:paraId="46E725B5" w14:textId="77777777" w:rsidR="003D6498" w:rsidRPr="00CF70CF" w:rsidRDefault="003D6498" w:rsidP="00607ECF">
            <w:pPr>
              <w:spacing w:after="0"/>
              <w:jc w:val="center"/>
              <w:rPr>
                <w:rFonts w:ascii="Times New Roman" w:hAnsi="Times New Roman" w:cs="Times New Roman"/>
              </w:rPr>
            </w:pPr>
            <w:r w:rsidRPr="00CF70CF">
              <w:rPr>
                <w:rFonts w:ascii="Times New Roman" w:hAnsi="Times New Roman" w:cs="Times New Roman"/>
              </w:rPr>
              <w:t xml:space="preserve"> </w:t>
            </w:r>
          </w:p>
        </w:tc>
      </w:tr>
      <w:tr w:rsidR="003D6498" w:rsidRPr="00CF70CF" w14:paraId="248535B8" w14:textId="77777777" w:rsidTr="00F77220">
        <w:trPr>
          <w:trHeight w:val="435"/>
        </w:trPr>
        <w:tc>
          <w:tcPr>
            <w:tcW w:w="492" w:type="dxa"/>
            <w:tcBorders>
              <w:top w:val="single" w:sz="8" w:space="0" w:color="000000"/>
              <w:left w:val="single" w:sz="8" w:space="0" w:color="000000"/>
              <w:bottom w:val="single" w:sz="8" w:space="0" w:color="000000"/>
              <w:right w:val="single" w:sz="8" w:space="0" w:color="000000"/>
            </w:tcBorders>
            <w:shd w:val="clear" w:color="auto" w:fill="E7E6E6"/>
            <w:vAlign w:val="center"/>
          </w:tcPr>
          <w:p w14:paraId="52249525" w14:textId="77777777" w:rsidR="003D6498" w:rsidRPr="00CF70CF" w:rsidRDefault="003D6498" w:rsidP="00607ECF">
            <w:pPr>
              <w:spacing w:after="0"/>
              <w:jc w:val="center"/>
              <w:rPr>
                <w:rFonts w:ascii="Times New Roman" w:hAnsi="Times New Roman" w:cs="Times New Roman"/>
              </w:rPr>
            </w:pPr>
            <w:r w:rsidRPr="00CF70CF">
              <w:rPr>
                <w:rFonts w:ascii="Times New Roman" w:hAnsi="Times New Roman" w:cs="Times New Roman"/>
              </w:rPr>
              <w:t>12</w:t>
            </w:r>
          </w:p>
        </w:tc>
        <w:tc>
          <w:tcPr>
            <w:tcW w:w="6363" w:type="dxa"/>
            <w:tcBorders>
              <w:top w:val="single" w:sz="8" w:space="0" w:color="000000"/>
              <w:left w:val="single" w:sz="8" w:space="0" w:color="000000"/>
              <w:bottom w:val="single" w:sz="8" w:space="0" w:color="000000"/>
              <w:right w:val="single" w:sz="8" w:space="0" w:color="000000"/>
            </w:tcBorders>
            <w:shd w:val="clear" w:color="auto" w:fill="E7E6E6"/>
            <w:vAlign w:val="center"/>
          </w:tcPr>
          <w:p w14:paraId="607A7E69" w14:textId="77777777" w:rsidR="003D6498" w:rsidRPr="00CF70CF" w:rsidRDefault="003D6498" w:rsidP="00607ECF">
            <w:pPr>
              <w:spacing w:after="0"/>
              <w:rPr>
                <w:rFonts w:ascii="Times New Roman" w:hAnsi="Times New Roman" w:cs="Times New Roman"/>
              </w:rPr>
            </w:pPr>
            <w:r w:rsidRPr="00CF70CF">
              <w:rPr>
                <w:rFonts w:ascii="Times New Roman" w:hAnsi="Times New Roman" w:cs="Times New Roman"/>
              </w:rPr>
              <w:t xml:space="preserve">Czy Organizacja posiada referencje od innych podmiotów, które obsługuje/obsługiwała w zakresie przetwarzania danych osobowych na ich zlecenie? </w:t>
            </w:r>
          </w:p>
        </w:tc>
        <w:tc>
          <w:tcPr>
            <w:tcW w:w="1245" w:type="dxa"/>
            <w:tcBorders>
              <w:top w:val="single" w:sz="8" w:space="0" w:color="000000"/>
              <w:left w:val="single" w:sz="8" w:space="0" w:color="000000"/>
              <w:bottom w:val="single" w:sz="8" w:space="0" w:color="000000"/>
              <w:right w:val="single" w:sz="8" w:space="0" w:color="000000"/>
            </w:tcBorders>
            <w:vAlign w:val="center"/>
          </w:tcPr>
          <w:p w14:paraId="56507768" w14:textId="77777777" w:rsidR="003D6498" w:rsidRPr="00CF70CF" w:rsidRDefault="003D6498" w:rsidP="00607ECF">
            <w:pPr>
              <w:spacing w:after="0"/>
              <w:jc w:val="center"/>
              <w:rPr>
                <w:rFonts w:ascii="Times New Roman" w:hAnsi="Times New Roman" w:cs="Times New Roman"/>
              </w:rPr>
            </w:pPr>
            <w:r w:rsidRPr="00CF70CF">
              <w:rPr>
                <w:rFonts w:ascii="Times New Roman" w:hAnsi="Times New Roman" w:cs="Times New Roman"/>
              </w:rPr>
              <w:t xml:space="preserve"> </w:t>
            </w:r>
          </w:p>
        </w:tc>
        <w:tc>
          <w:tcPr>
            <w:tcW w:w="1890" w:type="dxa"/>
            <w:tcBorders>
              <w:top w:val="single" w:sz="8" w:space="0" w:color="000000"/>
              <w:left w:val="single" w:sz="8" w:space="0" w:color="000000"/>
              <w:bottom w:val="single" w:sz="8" w:space="0" w:color="000000"/>
              <w:right w:val="single" w:sz="8" w:space="0" w:color="000000"/>
            </w:tcBorders>
            <w:vAlign w:val="center"/>
          </w:tcPr>
          <w:p w14:paraId="6801B4E2" w14:textId="77777777" w:rsidR="003D6498" w:rsidRPr="00CF70CF" w:rsidRDefault="003D6498" w:rsidP="00607ECF">
            <w:pPr>
              <w:spacing w:after="0"/>
              <w:jc w:val="center"/>
              <w:rPr>
                <w:rFonts w:ascii="Times New Roman" w:hAnsi="Times New Roman" w:cs="Times New Roman"/>
              </w:rPr>
            </w:pPr>
            <w:r w:rsidRPr="00CF70CF">
              <w:rPr>
                <w:rFonts w:ascii="Times New Roman" w:hAnsi="Times New Roman" w:cs="Times New Roman"/>
              </w:rPr>
              <w:t xml:space="preserve"> </w:t>
            </w:r>
          </w:p>
        </w:tc>
      </w:tr>
      <w:tr w:rsidR="003D6498" w:rsidRPr="00CF70CF" w14:paraId="6553B6EE" w14:textId="77777777" w:rsidTr="00F77220">
        <w:trPr>
          <w:trHeight w:val="570"/>
        </w:trPr>
        <w:tc>
          <w:tcPr>
            <w:tcW w:w="492" w:type="dxa"/>
            <w:tcBorders>
              <w:top w:val="single" w:sz="8" w:space="0" w:color="000000"/>
              <w:left w:val="single" w:sz="8" w:space="0" w:color="000000"/>
              <w:bottom w:val="single" w:sz="8" w:space="0" w:color="000000"/>
              <w:right w:val="single" w:sz="8" w:space="0" w:color="000000"/>
            </w:tcBorders>
            <w:shd w:val="clear" w:color="auto" w:fill="E7E6E6"/>
            <w:vAlign w:val="center"/>
          </w:tcPr>
          <w:p w14:paraId="256A91BD" w14:textId="77777777" w:rsidR="003D6498" w:rsidRPr="00CF70CF" w:rsidRDefault="003D6498" w:rsidP="00607ECF">
            <w:pPr>
              <w:spacing w:after="0"/>
              <w:jc w:val="center"/>
              <w:rPr>
                <w:rFonts w:ascii="Times New Roman" w:hAnsi="Times New Roman" w:cs="Times New Roman"/>
              </w:rPr>
            </w:pPr>
            <w:r w:rsidRPr="00CF70CF">
              <w:rPr>
                <w:rFonts w:ascii="Times New Roman" w:hAnsi="Times New Roman" w:cs="Times New Roman"/>
              </w:rPr>
              <w:t>13</w:t>
            </w:r>
          </w:p>
        </w:tc>
        <w:tc>
          <w:tcPr>
            <w:tcW w:w="6363" w:type="dxa"/>
            <w:tcBorders>
              <w:top w:val="single" w:sz="8" w:space="0" w:color="000000"/>
              <w:left w:val="single" w:sz="8" w:space="0" w:color="000000"/>
              <w:bottom w:val="single" w:sz="8" w:space="0" w:color="000000"/>
              <w:right w:val="single" w:sz="8" w:space="0" w:color="000000"/>
            </w:tcBorders>
            <w:shd w:val="clear" w:color="auto" w:fill="E7E6E6"/>
            <w:vAlign w:val="center"/>
          </w:tcPr>
          <w:p w14:paraId="0465B47D" w14:textId="77777777" w:rsidR="003D6498" w:rsidRPr="00CF70CF" w:rsidRDefault="003D6498" w:rsidP="00607ECF">
            <w:pPr>
              <w:spacing w:after="0"/>
              <w:rPr>
                <w:rFonts w:ascii="Times New Roman" w:hAnsi="Times New Roman" w:cs="Times New Roman"/>
              </w:rPr>
            </w:pPr>
            <w:r w:rsidRPr="00CF70CF">
              <w:rPr>
                <w:rFonts w:ascii="Times New Roman" w:hAnsi="Times New Roman" w:cs="Times New Roman"/>
              </w:rPr>
              <w:t xml:space="preserve">Czy stwierdzono prawomocną decyzją PUODO lub innego organu nadzorczego lub prawomocnym wyrokiem sądu naruszenie ochrony danych osobowych przez Organizację (odnosi się to również do poprzednika prawnego Organizacji)? </w:t>
            </w:r>
          </w:p>
        </w:tc>
        <w:tc>
          <w:tcPr>
            <w:tcW w:w="1245" w:type="dxa"/>
            <w:tcBorders>
              <w:top w:val="single" w:sz="8" w:space="0" w:color="000000"/>
              <w:left w:val="single" w:sz="8" w:space="0" w:color="000000"/>
              <w:bottom w:val="single" w:sz="8" w:space="0" w:color="000000"/>
              <w:right w:val="single" w:sz="8" w:space="0" w:color="000000"/>
            </w:tcBorders>
            <w:vAlign w:val="center"/>
          </w:tcPr>
          <w:p w14:paraId="4CC9D50F" w14:textId="77777777" w:rsidR="003D6498" w:rsidRPr="00CF70CF" w:rsidRDefault="003D6498" w:rsidP="00607ECF">
            <w:pPr>
              <w:spacing w:after="0"/>
              <w:jc w:val="center"/>
              <w:rPr>
                <w:rFonts w:ascii="Times New Roman" w:hAnsi="Times New Roman" w:cs="Times New Roman"/>
              </w:rPr>
            </w:pPr>
            <w:r w:rsidRPr="00CF70CF">
              <w:rPr>
                <w:rFonts w:ascii="Times New Roman" w:hAnsi="Times New Roman" w:cs="Times New Roman"/>
              </w:rPr>
              <w:t xml:space="preserve"> </w:t>
            </w:r>
          </w:p>
        </w:tc>
        <w:tc>
          <w:tcPr>
            <w:tcW w:w="1890" w:type="dxa"/>
            <w:tcBorders>
              <w:top w:val="single" w:sz="8" w:space="0" w:color="000000"/>
              <w:left w:val="single" w:sz="8" w:space="0" w:color="000000"/>
              <w:bottom w:val="single" w:sz="8" w:space="0" w:color="000000"/>
              <w:right w:val="single" w:sz="8" w:space="0" w:color="000000"/>
            </w:tcBorders>
            <w:vAlign w:val="center"/>
          </w:tcPr>
          <w:p w14:paraId="75FF7C62" w14:textId="77777777" w:rsidR="003D6498" w:rsidRPr="00CF70CF" w:rsidRDefault="003D6498" w:rsidP="00607ECF">
            <w:pPr>
              <w:spacing w:after="0"/>
              <w:jc w:val="center"/>
              <w:rPr>
                <w:rFonts w:ascii="Times New Roman" w:hAnsi="Times New Roman" w:cs="Times New Roman"/>
              </w:rPr>
            </w:pPr>
            <w:r w:rsidRPr="00CF70CF">
              <w:rPr>
                <w:rFonts w:ascii="Times New Roman" w:hAnsi="Times New Roman" w:cs="Times New Roman"/>
              </w:rPr>
              <w:t xml:space="preserve"> </w:t>
            </w:r>
          </w:p>
        </w:tc>
      </w:tr>
      <w:tr w:rsidR="003D6498" w:rsidRPr="00CF70CF" w14:paraId="491ACC89" w14:textId="77777777" w:rsidTr="00F77220">
        <w:trPr>
          <w:trHeight w:val="435"/>
        </w:trPr>
        <w:tc>
          <w:tcPr>
            <w:tcW w:w="492" w:type="dxa"/>
            <w:tcBorders>
              <w:top w:val="single" w:sz="8" w:space="0" w:color="000000"/>
              <w:left w:val="single" w:sz="8" w:space="0" w:color="000000"/>
              <w:bottom w:val="single" w:sz="8" w:space="0" w:color="000000"/>
              <w:right w:val="single" w:sz="8" w:space="0" w:color="000000"/>
            </w:tcBorders>
            <w:shd w:val="clear" w:color="auto" w:fill="E7E6E6"/>
            <w:vAlign w:val="center"/>
          </w:tcPr>
          <w:p w14:paraId="579DC810" w14:textId="77777777" w:rsidR="003D6498" w:rsidRPr="00CF70CF" w:rsidRDefault="003D6498" w:rsidP="00607ECF">
            <w:pPr>
              <w:spacing w:after="0"/>
              <w:jc w:val="center"/>
              <w:rPr>
                <w:rFonts w:ascii="Times New Roman" w:hAnsi="Times New Roman" w:cs="Times New Roman"/>
              </w:rPr>
            </w:pPr>
            <w:r w:rsidRPr="00CF70CF">
              <w:rPr>
                <w:rFonts w:ascii="Times New Roman" w:hAnsi="Times New Roman" w:cs="Times New Roman"/>
              </w:rPr>
              <w:t>14</w:t>
            </w:r>
          </w:p>
        </w:tc>
        <w:tc>
          <w:tcPr>
            <w:tcW w:w="6363" w:type="dxa"/>
            <w:tcBorders>
              <w:top w:val="single" w:sz="8" w:space="0" w:color="000000"/>
              <w:left w:val="single" w:sz="8" w:space="0" w:color="000000"/>
              <w:bottom w:val="single" w:sz="8" w:space="0" w:color="000000"/>
              <w:right w:val="single" w:sz="8" w:space="0" w:color="000000"/>
            </w:tcBorders>
            <w:shd w:val="clear" w:color="auto" w:fill="E7E6E6"/>
            <w:vAlign w:val="center"/>
          </w:tcPr>
          <w:p w14:paraId="5B10F477" w14:textId="77777777" w:rsidR="003D6498" w:rsidRPr="00CF70CF" w:rsidRDefault="003D6498" w:rsidP="00607ECF">
            <w:pPr>
              <w:spacing w:after="0"/>
              <w:rPr>
                <w:rFonts w:ascii="Times New Roman" w:hAnsi="Times New Roman" w:cs="Times New Roman"/>
              </w:rPr>
            </w:pPr>
            <w:r w:rsidRPr="00CF70CF">
              <w:rPr>
                <w:rFonts w:ascii="Times New Roman" w:hAnsi="Times New Roman" w:cs="Times New Roman"/>
              </w:rPr>
              <w:t xml:space="preserve">Czy wobec Organizacji jest prowadzone lub było prowadzone jakiekolwiek postępowanie przez PUODO (wcześniej GIODO) i na jakim etapie jest sprawa lub jaką decyzję podjął organ nadzoru? </w:t>
            </w:r>
          </w:p>
        </w:tc>
        <w:tc>
          <w:tcPr>
            <w:tcW w:w="1245" w:type="dxa"/>
            <w:tcBorders>
              <w:top w:val="single" w:sz="8" w:space="0" w:color="000000"/>
              <w:left w:val="single" w:sz="8" w:space="0" w:color="000000"/>
              <w:bottom w:val="single" w:sz="8" w:space="0" w:color="000000"/>
              <w:right w:val="single" w:sz="8" w:space="0" w:color="000000"/>
            </w:tcBorders>
            <w:vAlign w:val="center"/>
          </w:tcPr>
          <w:p w14:paraId="347F4D3A" w14:textId="77777777" w:rsidR="003D6498" w:rsidRPr="00CF70CF" w:rsidRDefault="003D6498" w:rsidP="00607ECF">
            <w:pPr>
              <w:spacing w:after="0"/>
              <w:jc w:val="center"/>
              <w:rPr>
                <w:rFonts w:ascii="Times New Roman" w:hAnsi="Times New Roman" w:cs="Times New Roman"/>
              </w:rPr>
            </w:pPr>
            <w:r w:rsidRPr="00CF70CF">
              <w:rPr>
                <w:rFonts w:ascii="Times New Roman" w:hAnsi="Times New Roman" w:cs="Times New Roman"/>
              </w:rPr>
              <w:t xml:space="preserve"> </w:t>
            </w:r>
          </w:p>
        </w:tc>
        <w:tc>
          <w:tcPr>
            <w:tcW w:w="1890" w:type="dxa"/>
            <w:tcBorders>
              <w:top w:val="single" w:sz="8" w:space="0" w:color="000000"/>
              <w:left w:val="single" w:sz="8" w:space="0" w:color="000000"/>
              <w:bottom w:val="single" w:sz="8" w:space="0" w:color="000000"/>
              <w:right w:val="single" w:sz="8" w:space="0" w:color="000000"/>
            </w:tcBorders>
            <w:vAlign w:val="center"/>
          </w:tcPr>
          <w:p w14:paraId="12C2754D" w14:textId="77777777" w:rsidR="003D6498" w:rsidRPr="00CF70CF" w:rsidRDefault="003D6498" w:rsidP="00607ECF">
            <w:pPr>
              <w:spacing w:after="0"/>
              <w:jc w:val="center"/>
              <w:rPr>
                <w:rFonts w:ascii="Times New Roman" w:hAnsi="Times New Roman" w:cs="Times New Roman"/>
              </w:rPr>
            </w:pPr>
            <w:r w:rsidRPr="00CF70CF">
              <w:rPr>
                <w:rFonts w:ascii="Times New Roman" w:hAnsi="Times New Roman" w:cs="Times New Roman"/>
              </w:rPr>
              <w:t xml:space="preserve"> </w:t>
            </w:r>
          </w:p>
        </w:tc>
      </w:tr>
      <w:tr w:rsidR="003D6498" w:rsidRPr="00CF70CF" w14:paraId="7F3DDBF4" w14:textId="77777777" w:rsidTr="00F77220">
        <w:trPr>
          <w:trHeight w:val="570"/>
        </w:trPr>
        <w:tc>
          <w:tcPr>
            <w:tcW w:w="492" w:type="dxa"/>
            <w:tcBorders>
              <w:top w:val="single" w:sz="8" w:space="0" w:color="000000"/>
              <w:left w:val="single" w:sz="8" w:space="0" w:color="000000"/>
              <w:bottom w:val="single" w:sz="8" w:space="0" w:color="000000"/>
              <w:right w:val="single" w:sz="8" w:space="0" w:color="000000"/>
            </w:tcBorders>
            <w:shd w:val="clear" w:color="auto" w:fill="E7E6E6"/>
            <w:vAlign w:val="center"/>
          </w:tcPr>
          <w:p w14:paraId="24257B23" w14:textId="77777777" w:rsidR="003D6498" w:rsidRPr="00CF70CF" w:rsidRDefault="003D6498" w:rsidP="00607ECF">
            <w:pPr>
              <w:spacing w:after="0"/>
              <w:jc w:val="center"/>
              <w:rPr>
                <w:rFonts w:ascii="Times New Roman" w:hAnsi="Times New Roman" w:cs="Times New Roman"/>
              </w:rPr>
            </w:pPr>
            <w:r w:rsidRPr="00CF70CF">
              <w:rPr>
                <w:rFonts w:ascii="Times New Roman" w:hAnsi="Times New Roman" w:cs="Times New Roman"/>
              </w:rPr>
              <w:t>15</w:t>
            </w:r>
          </w:p>
        </w:tc>
        <w:tc>
          <w:tcPr>
            <w:tcW w:w="6363" w:type="dxa"/>
            <w:tcBorders>
              <w:top w:val="single" w:sz="8" w:space="0" w:color="000000"/>
              <w:left w:val="single" w:sz="8" w:space="0" w:color="000000"/>
              <w:bottom w:val="single" w:sz="8" w:space="0" w:color="000000"/>
              <w:right w:val="single" w:sz="8" w:space="0" w:color="000000"/>
            </w:tcBorders>
            <w:shd w:val="clear" w:color="auto" w:fill="E7E6E6"/>
            <w:vAlign w:val="center"/>
          </w:tcPr>
          <w:p w14:paraId="4CF1BF9C" w14:textId="77777777" w:rsidR="003D6498" w:rsidRPr="00CF70CF" w:rsidRDefault="003D6498" w:rsidP="00607ECF">
            <w:pPr>
              <w:spacing w:after="0"/>
              <w:rPr>
                <w:rFonts w:ascii="Times New Roman" w:hAnsi="Times New Roman" w:cs="Times New Roman"/>
              </w:rPr>
            </w:pPr>
            <w:r w:rsidRPr="00CF70CF">
              <w:rPr>
                <w:rFonts w:ascii="Times New Roman" w:hAnsi="Times New Roman" w:cs="Times New Roman"/>
              </w:rPr>
              <w:t>Czy Organizacja opracowała i wdrożyła politykę ochrony danych lub podobny dokument zgodny z wymaganiami RODO? Jeżeli Organizacja nie posiada ww. dokumentacji, to proszę o określenie w jakim terminie dokumentacja zostanie opracowana i wdrożona?</w:t>
            </w:r>
          </w:p>
        </w:tc>
        <w:tc>
          <w:tcPr>
            <w:tcW w:w="1245" w:type="dxa"/>
            <w:tcBorders>
              <w:top w:val="single" w:sz="8" w:space="0" w:color="000000"/>
              <w:left w:val="single" w:sz="8" w:space="0" w:color="000000"/>
              <w:bottom w:val="single" w:sz="8" w:space="0" w:color="000000"/>
              <w:right w:val="single" w:sz="8" w:space="0" w:color="000000"/>
            </w:tcBorders>
            <w:vAlign w:val="center"/>
          </w:tcPr>
          <w:p w14:paraId="7150B1F7" w14:textId="77777777" w:rsidR="003D6498" w:rsidRPr="00CF70CF" w:rsidRDefault="003D6498" w:rsidP="00607ECF">
            <w:pPr>
              <w:spacing w:after="0"/>
              <w:jc w:val="center"/>
              <w:rPr>
                <w:rFonts w:ascii="Times New Roman" w:hAnsi="Times New Roman" w:cs="Times New Roman"/>
              </w:rPr>
            </w:pPr>
            <w:r w:rsidRPr="00CF70CF">
              <w:rPr>
                <w:rFonts w:ascii="Times New Roman" w:hAnsi="Times New Roman" w:cs="Times New Roman"/>
              </w:rPr>
              <w:t xml:space="preserve"> </w:t>
            </w:r>
          </w:p>
        </w:tc>
        <w:tc>
          <w:tcPr>
            <w:tcW w:w="1890" w:type="dxa"/>
            <w:tcBorders>
              <w:top w:val="single" w:sz="8" w:space="0" w:color="000000"/>
              <w:left w:val="single" w:sz="8" w:space="0" w:color="000000"/>
              <w:bottom w:val="single" w:sz="8" w:space="0" w:color="000000"/>
              <w:right w:val="single" w:sz="8" w:space="0" w:color="000000"/>
            </w:tcBorders>
            <w:vAlign w:val="center"/>
          </w:tcPr>
          <w:p w14:paraId="3FC838F5" w14:textId="77777777" w:rsidR="003D6498" w:rsidRPr="00CF70CF" w:rsidRDefault="003D6498" w:rsidP="00607ECF">
            <w:pPr>
              <w:spacing w:after="0"/>
              <w:jc w:val="center"/>
              <w:rPr>
                <w:rFonts w:ascii="Times New Roman" w:hAnsi="Times New Roman" w:cs="Times New Roman"/>
              </w:rPr>
            </w:pPr>
            <w:r w:rsidRPr="00CF70CF">
              <w:rPr>
                <w:rFonts w:ascii="Times New Roman" w:hAnsi="Times New Roman" w:cs="Times New Roman"/>
              </w:rPr>
              <w:t xml:space="preserve"> </w:t>
            </w:r>
          </w:p>
        </w:tc>
      </w:tr>
      <w:tr w:rsidR="003D6498" w:rsidRPr="00CF70CF" w14:paraId="20D149C6" w14:textId="77777777" w:rsidTr="00F77220">
        <w:trPr>
          <w:trHeight w:val="570"/>
        </w:trPr>
        <w:tc>
          <w:tcPr>
            <w:tcW w:w="492" w:type="dxa"/>
            <w:tcBorders>
              <w:top w:val="single" w:sz="8" w:space="0" w:color="000000"/>
              <w:left w:val="single" w:sz="8" w:space="0" w:color="000000"/>
              <w:bottom w:val="single" w:sz="8" w:space="0" w:color="000000"/>
              <w:right w:val="single" w:sz="8" w:space="0" w:color="000000"/>
            </w:tcBorders>
            <w:shd w:val="clear" w:color="auto" w:fill="E7E6E6"/>
            <w:vAlign w:val="center"/>
          </w:tcPr>
          <w:p w14:paraId="032C0E64" w14:textId="77777777" w:rsidR="003D6498" w:rsidRPr="00CF70CF" w:rsidRDefault="003D6498" w:rsidP="00607ECF">
            <w:pPr>
              <w:spacing w:after="0"/>
              <w:jc w:val="center"/>
              <w:rPr>
                <w:rFonts w:ascii="Times New Roman" w:hAnsi="Times New Roman" w:cs="Times New Roman"/>
              </w:rPr>
            </w:pPr>
            <w:r w:rsidRPr="00CF70CF">
              <w:rPr>
                <w:rFonts w:ascii="Times New Roman" w:hAnsi="Times New Roman" w:cs="Times New Roman"/>
              </w:rPr>
              <w:t>16</w:t>
            </w:r>
          </w:p>
        </w:tc>
        <w:tc>
          <w:tcPr>
            <w:tcW w:w="6363" w:type="dxa"/>
            <w:tcBorders>
              <w:top w:val="single" w:sz="8" w:space="0" w:color="000000"/>
              <w:left w:val="single" w:sz="8" w:space="0" w:color="000000"/>
              <w:bottom w:val="single" w:sz="8" w:space="0" w:color="000000"/>
              <w:right w:val="single" w:sz="8" w:space="0" w:color="000000"/>
            </w:tcBorders>
            <w:shd w:val="clear" w:color="auto" w:fill="E7E6E6"/>
            <w:vAlign w:val="center"/>
          </w:tcPr>
          <w:p w14:paraId="4C30B16C" w14:textId="77777777" w:rsidR="003D6498" w:rsidRPr="00CF70CF" w:rsidRDefault="003D6498" w:rsidP="00607ECF">
            <w:pPr>
              <w:spacing w:after="0"/>
              <w:rPr>
                <w:rFonts w:ascii="Times New Roman" w:hAnsi="Times New Roman" w:cs="Times New Roman"/>
              </w:rPr>
            </w:pPr>
            <w:r w:rsidRPr="00CF70CF">
              <w:rPr>
                <w:rFonts w:ascii="Times New Roman" w:hAnsi="Times New Roman" w:cs="Times New Roman"/>
              </w:rPr>
              <w:t xml:space="preserve">Czy Organizacja opracowała i wdrożyła procedurę obsługi żądań osób, których dane osobowe dotyczą (podmiotów danych)? Dotyczy procedur, którymi kieruje się kontrahent w odniesieniu do realizacji praw podmiotów danych zgodnie z art. 15-22 </w:t>
            </w:r>
            <w:proofErr w:type="spellStart"/>
            <w:r w:rsidRPr="00CF70CF">
              <w:rPr>
                <w:rFonts w:ascii="Times New Roman" w:hAnsi="Times New Roman" w:cs="Times New Roman"/>
              </w:rPr>
              <w:t>rodo</w:t>
            </w:r>
            <w:proofErr w:type="spellEnd"/>
            <w:r w:rsidRPr="00CF70CF">
              <w:rPr>
                <w:rFonts w:ascii="Times New Roman" w:hAnsi="Times New Roman" w:cs="Times New Roman"/>
              </w:rPr>
              <w:t>.</w:t>
            </w:r>
          </w:p>
        </w:tc>
        <w:tc>
          <w:tcPr>
            <w:tcW w:w="1245" w:type="dxa"/>
            <w:tcBorders>
              <w:top w:val="single" w:sz="8" w:space="0" w:color="000000"/>
              <w:left w:val="single" w:sz="8" w:space="0" w:color="000000"/>
              <w:bottom w:val="single" w:sz="8" w:space="0" w:color="000000"/>
              <w:right w:val="single" w:sz="8" w:space="0" w:color="000000"/>
            </w:tcBorders>
            <w:vAlign w:val="center"/>
          </w:tcPr>
          <w:p w14:paraId="031364B1" w14:textId="77777777" w:rsidR="003D6498" w:rsidRPr="00CF70CF" w:rsidRDefault="003D6498" w:rsidP="00607ECF">
            <w:pPr>
              <w:spacing w:after="0"/>
              <w:jc w:val="center"/>
              <w:rPr>
                <w:rFonts w:ascii="Times New Roman" w:hAnsi="Times New Roman" w:cs="Times New Roman"/>
              </w:rPr>
            </w:pPr>
            <w:r w:rsidRPr="00CF70CF">
              <w:rPr>
                <w:rFonts w:ascii="Times New Roman" w:hAnsi="Times New Roman" w:cs="Times New Roman"/>
              </w:rPr>
              <w:t xml:space="preserve"> </w:t>
            </w:r>
          </w:p>
        </w:tc>
        <w:tc>
          <w:tcPr>
            <w:tcW w:w="1890" w:type="dxa"/>
            <w:tcBorders>
              <w:top w:val="single" w:sz="8" w:space="0" w:color="000000"/>
              <w:left w:val="single" w:sz="8" w:space="0" w:color="000000"/>
              <w:bottom w:val="single" w:sz="8" w:space="0" w:color="000000"/>
              <w:right w:val="single" w:sz="8" w:space="0" w:color="000000"/>
            </w:tcBorders>
            <w:vAlign w:val="center"/>
          </w:tcPr>
          <w:p w14:paraId="1A0A865C" w14:textId="77777777" w:rsidR="003D6498" w:rsidRPr="00CF70CF" w:rsidRDefault="003D6498" w:rsidP="00607ECF">
            <w:pPr>
              <w:spacing w:after="0"/>
              <w:jc w:val="center"/>
              <w:rPr>
                <w:rFonts w:ascii="Times New Roman" w:hAnsi="Times New Roman" w:cs="Times New Roman"/>
              </w:rPr>
            </w:pPr>
            <w:r w:rsidRPr="00CF70CF">
              <w:rPr>
                <w:rFonts w:ascii="Times New Roman" w:hAnsi="Times New Roman" w:cs="Times New Roman"/>
              </w:rPr>
              <w:t xml:space="preserve"> </w:t>
            </w:r>
          </w:p>
        </w:tc>
      </w:tr>
      <w:tr w:rsidR="003D6498" w:rsidRPr="00CF70CF" w14:paraId="604B9EAC" w14:textId="77777777" w:rsidTr="00F77220">
        <w:trPr>
          <w:trHeight w:val="300"/>
        </w:trPr>
        <w:tc>
          <w:tcPr>
            <w:tcW w:w="492" w:type="dxa"/>
            <w:tcBorders>
              <w:top w:val="single" w:sz="8" w:space="0" w:color="000000"/>
              <w:left w:val="single" w:sz="8" w:space="0" w:color="000000"/>
              <w:bottom w:val="single" w:sz="8" w:space="0" w:color="000000"/>
              <w:right w:val="single" w:sz="8" w:space="0" w:color="000000"/>
            </w:tcBorders>
            <w:shd w:val="clear" w:color="auto" w:fill="E7E6E6"/>
            <w:vAlign w:val="center"/>
          </w:tcPr>
          <w:p w14:paraId="1807ECF3" w14:textId="77777777" w:rsidR="003D6498" w:rsidRPr="00CF70CF" w:rsidRDefault="003D6498" w:rsidP="00607ECF">
            <w:pPr>
              <w:spacing w:after="0"/>
              <w:jc w:val="center"/>
              <w:rPr>
                <w:rFonts w:ascii="Times New Roman" w:hAnsi="Times New Roman" w:cs="Times New Roman"/>
              </w:rPr>
            </w:pPr>
            <w:r w:rsidRPr="00CF70CF">
              <w:rPr>
                <w:rFonts w:ascii="Times New Roman" w:hAnsi="Times New Roman" w:cs="Times New Roman"/>
              </w:rPr>
              <w:t>17</w:t>
            </w:r>
          </w:p>
        </w:tc>
        <w:tc>
          <w:tcPr>
            <w:tcW w:w="6363" w:type="dxa"/>
            <w:tcBorders>
              <w:top w:val="single" w:sz="8" w:space="0" w:color="000000"/>
              <w:left w:val="single" w:sz="8" w:space="0" w:color="000000"/>
              <w:bottom w:val="single" w:sz="8" w:space="0" w:color="000000"/>
              <w:right w:val="single" w:sz="8" w:space="0" w:color="000000"/>
            </w:tcBorders>
            <w:shd w:val="clear" w:color="auto" w:fill="E7E6E6"/>
            <w:vAlign w:val="center"/>
          </w:tcPr>
          <w:p w14:paraId="0319ECB7" w14:textId="77777777" w:rsidR="003D6498" w:rsidRPr="00CF70CF" w:rsidRDefault="003D6498" w:rsidP="00607ECF">
            <w:pPr>
              <w:spacing w:after="0"/>
              <w:rPr>
                <w:rFonts w:ascii="Times New Roman" w:hAnsi="Times New Roman" w:cs="Times New Roman"/>
              </w:rPr>
            </w:pPr>
            <w:r w:rsidRPr="00CF70CF">
              <w:rPr>
                <w:rFonts w:ascii="Times New Roman" w:hAnsi="Times New Roman" w:cs="Times New Roman"/>
              </w:rPr>
              <w:t xml:space="preserve">Czy Organizacja prowadzi rejestr czynności przetwarzania zgodnie z art. 30 </w:t>
            </w:r>
            <w:proofErr w:type="spellStart"/>
            <w:r w:rsidRPr="00CF70CF">
              <w:rPr>
                <w:rFonts w:ascii="Times New Roman" w:hAnsi="Times New Roman" w:cs="Times New Roman"/>
              </w:rPr>
              <w:t>rodo</w:t>
            </w:r>
            <w:proofErr w:type="spellEnd"/>
            <w:r w:rsidRPr="00CF70CF">
              <w:rPr>
                <w:rFonts w:ascii="Times New Roman" w:hAnsi="Times New Roman" w:cs="Times New Roman"/>
              </w:rPr>
              <w:t>?</w:t>
            </w:r>
          </w:p>
        </w:tc>
        <w:tc>
          <w:tcPr>
            <w:tcW w:w="1245" w:type="dxa"/>
            <w:tcBorders>
              <w:top w:val="single" w:sz="8" w:space="0" w:color="000000"/>
              <w:left w:val="single" w:sz="8" w:space="0" w:color="000000"/>
              <w:bottom w:val="single" w:sz="8" w:space="0" w:color="000000"/>
              <w:right w:val="single" w:sz="8" w:space="0" w:color="000000"/>
            </w:tcBorders>
            <w:vAlign w:val="center"/>
          </w:tcPr>
          <w:p w14:paraId="149AD212" w14:textId="77777777" w:rsidR="003D6498" w:rsidRPr="00CF70CF" w:rsidRDefault="003D6498" w:rsidP="00607ECF">
            <w:pPr>
              <w:spacing w:after="0"/>
              <w:jc w:val="center"/>
              <w:rPr>
                <w:rFonts w:ascii="Times New Roman" w:hAnsi="Times New Roman" w:cs="Times New Roman"/>
              </w:rPr>
            </w:pPr>
            <w:r w:rsidRPr="00CF70CF">
              <w:rPr>
                <w:rFonts w:ascii="Times New Roman" w:hAnsi="Times New Roman" w:cs="Times New Roman"/>
              </w:rPr>
              <w:t xml:space="preserve"> </w:t>
            </w:r>
          </w:p>
        </w:tc>
        <w:tc>
          <w:tcPr>
            <w:tcW w:w="1890" w:type="dxa"/>
            <w:tcBorders>
              <w:top w:val="single" w:sz="8" w:space="0" w:color="000000"/>
              <w:left w:val="single" w:sz="8" w:space="0" w:color="000000"/>
              <w:bottom w:val="single" w:sz="8" w:space="0" w:color="000000"/>
              <w:right w:val="single" w:sz="8" w:space="0" w:color="000000"/>
            </w:tcBorders>
            <w:vAlign w:val="center"/>
          </w:tcPr>
          <w:p w14:paraId="1279A8C1" w14:textId="77777777" w:rsidR="003D6498" w:rsidRPr="00CF70CF" w:rsidRDefault="003D6498" w:rsidP="00607ECF">
            <w:pPr>
              <w:spacing w:after="0"/>
              <w:jc w:val="center"/>
              <w:rPr>
                <w:rFonts w:ascii="Times New Roman" w:hAnsi="Times New Roman" w:cs="Times New Roman"/>
              </w:rPr>
            </w:pPr>
            <w:r w:rsidRPr="00CF70CF">
              <w:rPr>
                <w:rFonts w:ascii="Times New Roman" w:hAnsi="Times New Roman" w:cs="Times New Roman"/>
              </w:rPr>
              <w:t xml:space="preserve"> </w:t>
            </w:r>
          </w:p>
        </w:tc>
      </w:tr>
      <w:tr w:rsidR="003D6498" w:rsidRPr="00CF70CF" w14:paraId="2A91E5EF" w14:textId="77777777" w:rsidTr="00F77220">
        <w:trPr>
          <w:trHeight w:val="300"/>
        </w:trPr>
        <w:tc>
          <w:tcPr>
            <w:tcW w:w="492" w:type="dxa"/>
            <w:tcBorders>
              <w:top w:val="single" w:sz="8" w:space="0" w:color="000000"/>
              <w:left w:val="single" w:sz="8" w:space="0" w:color="000000"/>
              <w:bottom w:val="single" w:sz="8" w:space="0" w:color="000000"/>
              <w:right w:val="single" w:sz="8" w:space="0" w:color="000000"/>
            </w:tcBorders>
            <w:shd w:val="clear" w:color="auto" w:fill="E7E6E6"/>
            <w:vAlign w:val="center"/>
          </w:tcPr>
          <w:p w14:paraId="50130CEB" w14:textId="77777777" w:rsidR="003D6498" w:rsidRPr="00CF70CF" w:rsidRDefault="003D6498" w:rsidP="00607ECF">
            <w:pPr>
              <w:spacing w:after="0"/>
              <w:jc w:val="center"/>
              <w:rPr>
                <w:rFonts w:ascii="Times New Roman" w:hAnsi="Times New Roman" w:cs="Times New Roman"/>
              </w:rPr>
            </w:pPr>
            <w:r w:rsidRPr="00CF70CF">
              <w:rPr>
                <w:rFonts w:ascii="Times New Roman" w:hAnsi="Times New Roman" w:cs="Times New Roman"/>
              </w:rPr>
              <w:t>18</w:t>
            </w:r>
          </w:p>
        </w:tc>
        <w:tc>
          <w:tcPr>
            <w:tcW w:w="6363" w:type="dxa"/>
            <w:tcBorders>
              <w:top w:val="single" w:sz="8" w:space="0" w:color="000000"/>
              <w:left w:val="single" w:sz="8" w:space="0" w:color="000000"/>
              <w:bottom w:val="single" w:sz="8" w:space="0" w:color="000000"/>
              <w:right w:val="single" w:sz="8" w:space="0" w:color="000000"/>
            </w:tcBorders>
            <w:shd w:val="clear" w:color="auto" w:fill="E7E6E6"/>
            <w:vAlign w:val="center"/>
          </w:tcPr>
          <w:p w14:paraId="05E36473" w14:textId="77777777" w:rsidR="003D6498" w:rsidRPr="00CF70CF" w:rsidRDefault="003D6498" w:rsidP="00607ECF">
            <w:pPr>
              <w:spacing w:after="0"/>
              <w:rPr>
                <w:rFonts w:ascii="Times New Roman" w:hAnsi="Times New Roman" w:cs="Times New Roman"/>
              </w:rPr>
            </w:pPr>
            <w:r w:rsidRPr="00CF70CF">
              <w:rPr>
                <w:rFonts w:ascii="Times New Roman" w:hAnsi="Times New Roman" w:cs="Times New Roman"/>
              </w:rPr>
              <w:t xml:space="preserve">Czy Organizacja prowadzi rejestr kategorii czynności przetwarzania zgodnie z art. 30 </w:t>
            </w:r>
            <w:proofErr w:type="spellStart"/>
            <w:r w:rsidRPr="00CF70CF">
              <w:rPr>
                <w:rFonts w:ascii="Times New Roman" w:hAnsi="Times New Roman" w:cs="Times New Roman"/>
              </w:rPr>
              <w:t>rodo</w:t>
            </w:r>
            <w:proofErr w:type="spellEnd"/>
            <w:r w:rsidRPr="00CF70CF">
              <w:rPr>
                <w:rFonts w:ascii="Times New Roman" w:hAnsi="Times New Roman" w:cs="Times New Roman"/>
              </w:rPr>
              <w:t>?</w:t>
            </w:r>
          </w:p>
        </w:tc>
        <w:tc>
          <w:tcPr>
            <w:tcW w:w="1245" w:type="dxa"/>
            <w:tcBorders>
              <w:top w:val="single" w:sz="8" w:space="0" w:color="000000"/>
              <w:left w:val="single" w:sz="8" w:space="0" w:color="000000"/>
              <w:bottom w:val="single" w:sz="8" w:space="0" w:color="000000"/>
              <w:right w:val="single" w:sz="8" w:space="0" w:color="000000"/>
            </w:tcBorders>
            <w:vAlign w:val="center"/>
          </w:tcPr>
          <w:p w14:paraId="7F91316B" w14:textId="77777777" w:rsidR="003D6498" w:rsidRPr="00CF70CF" w:rsidRDefault="003D6498" w:rsidP="00607ECF">
            <w:pPr>
              <w:spacing w:after="0"/>
              <w:jc w:val="center"/>
              <w:rPr>
                <w:rFonts w:ascii="Times New Roman" w:hAnsi="Times New Roman" w:cs="Times New Roman"/>
              </w:rPr>
            </w:pPr>
            <w:r w:rsidRPr="00CF70CF">
              <w:rPr>
                <w:rFonts w:ascii="Times New Roman" w:hAnsi="Times New Roman" w:cs="Times New Roman"/>
              </w:rPr>
              <w:t xml:space="preserve"> </w:t>
            </w:r>
          </w:p>
        </w:tc>
        <w:tc>
          <w:tcPr>
            <w:tcW w:w="1890" w:type="dxa"/>
            <w:tcBorders>
              <w:top w:val="single" w:sz="8" w:space="0" w:color="000000"/>
              <w:left w:val="single" w:sz="8" w:space="0" w:color="000000"/>
              <w:bottom w:val="single" w:sz="8" w:space="0" w:color="000000"/>
              <w:right w:val="single" w:sz="8" w:space="0" w:color="000000"/>
            </w:tcBorders>
            <w:vAlign w:val="center"/>
          </w:tcPr>
          <w:p w14:paraId="0021C512" w14:textId="77777777" w:rsidR="003D6498" w:rsidRPr="00CF70CF" w:rsidRDefault="003D6498" w:rsidP="00607ECF">
            <w:pPr>
              <w:spacing w:after="0"/>
              <w:jc w:val="center"/>
              <w:rPr>
                <w:rFonts w:ascii="Times New Roman" w:hAnsi="Times New Roman" w:cs="Times New Roman"/>
              </w:rPr>
            </w:pPr>
            <w:r w:rsidRPr="00CF70CF">
              <w:rPr>
                <w:rFonts w:ascii="Times New Roman" w:hAnsi="Times New Roman" w:cs="Times New Roman"/>
              </w:rPr>
              <w:t xml:space="preserve"> </w:t>
            </w:r>
          </w:p>
        </w:tc>
      </w:tr>
      <w:tr w:rsidR="003D6498" w:rsidRPr="00CF70CF" w14:paraId="5EC523F8" w14:textId="77777777" w:rsidTr="00F77220">
        <w:trPr>
          <w:trHeight w:val="300"/>
        </w:trPr>
        <w:tc>
          <w:tcPr>
            <w:tcW w:w="492" w:type="dxa"/>
            <w:tcBorders>
              <w:top w:val="single" w:sz="8" w:space="0" w:color="000000"/>
              <w:left w:val="single" w:sz="8" w:space="0" w:color="000000"/>
              <w:bottom w:val="single" w:sz="8" w:space="0" w:color="000000"/>
              <w:right w:val="single" w:sz="8" w:space="0" w:color="000000"/>
            </w:tcBorders>
            <w:shd w:val="clear" w:color="auto" w:fill="E7E6E6"/>
            <w:vAlign w:val="center"/>
          </w:tcPr>
          <w:p w14:paraId="3A2EC39D" w14:textId="77777777" w:rsidR="003D6498" w:rsidRPr="00CF70CF" w:rsidRDefault="003D6498" w:rsidP="00607ECF">
            <w:pPr>
              <w:spacing w:after="0"/>
              <w:jc w:val="center"/>
              <w:rPr>
                <w:rFonts w:ascii="Times New Roman" w:hAnsi="Times New Roman" w:cs="Times New Roman"/>
              </w:rPr>
            </w:pPr>
            <w:r w:rsidRPr="00CF70CF">
              <w:rPr>
                <w:rFonts w:ascii="Times New Roman" w:hAnsi="Times New Roman" w:cs="Times New Roman"/>
              </w:rPr>
              <w:t>19</w:t>
            </w:r>
          </w:p>
        </w:tc>
        <w:tc>
          <w:tcPr>
            <w:tcW w:w="6363" w:type="dxa"/>
            <w:tcBorders>
              <w:top w:val="single" w:sz="8" w:space="0" w:color="000000"/>
              <w:left w:val="single" w:sz="8" w:space="0" w:color="000000"/>
              <w:bottom w:val="single" w:sz="8" w:space="0" w:color="000000"/>
              <w:right w:val="single" w:sz="8" w:space="0" w:color="000000"/>
            </w:tcBorders>
            <w:shd w:val="clear" w:color="auto" w:fill="E7E6E6"/>
            <w:vAlign w:val="center"/>
          </w:tcPr>
          <w:p w14:paraId="2F133255" w14:textId="77777777" w:rsidR="003D6498" w:rsidRPr="00CF70CF" w:rsidRDefault="003D6498" w:rsidP="00607ECF">
            <w:pPr>
              <w:spacing w:after="0"/>
              <w:rPr>
                <w:rFonts w:ascii="Times New Roman" w:hAnsi="Times New Roman" w:cs="Times New Roman"/>
              </w:rPr>
            </w:pPr>
            <w:r w:rsidRPr="00CF70CF">
              <w:rPr>
                <w:rFonts w:ascii="Times New Roman" w:hAnsi="Times New Roman" w:cs="Times New Roman"/>
              </w:rPr>
              <w:t xml:space="preserve">Czy Organizacja wdrożyła instrukcję lub podobny dokument </w:t>
            </w:r>
            <w:r w:rsidRPr="00CF70CF">
              <w:rPr>
                <w:rFonts w:ascii="Times New Roman" w:hAnsi="Times New Roman" w:cs="Times New Roman"/>
              </w:rPr>
              <w:lastRenderedPageBreak/>
              <w:t>określający zasady postępowania w sytuacji naruszenia ochrony danych osobowych?</w:t>
            </w:r>
          </w:p>
        </w:tc>
        <w:tc>
          <w:tcPr>
            <w:tcW w:w="1245" w:type="dxa"/>
            <w:tcBorders>
              <w:top w:val="single" w:sz="8" w:space="0" w:color="000000"/>
              <w:left w:val="single" w:sz="8" w:space="0" w:color="000000"/>
              <w:bottom w:val="single" w:sz="8" w:space="0" w:color="000000"/>
              <w:right w:val="single" w:sz="8" w:space="0" w:color="000000"/>
            </w:tcBorders>
            <w:vAlign w:val="center"/>
          </w:tcPr>
          <w:p w14:paraId="0E7EA79F" w14:textId="77777777" w:rsidR="003D6498" w:rsidRPr="00CF70CF" w:rsidRDefault="003D6498" w:rsidP="00607ECF">
            <w:pPr>
              <w:spacing w:after="0"/>
              <w:jc w:val="center"/>
              <w:rPr>
                <w:rFonts w:ascii="Times New Roman" w:hAnsi="Times New Roman" w:cs="Times New Roman"/>
              </w:rPr>
            </w:pPr>
            <w:r w:rsidRPr="00CF70CF">
              <w:rPr>
                <w:rFonts w:ascii="Times New Roman" w:hAnsi="Times New Roman" w:cs="Times New Roman"/>
              </w:rPr>
              <w:lastRenderedPageBreak/>
              <w:t xml:space="preserve"> </w:t>
            </w:r>
          </w:p>
        </w:tc>
        <w:tc>
          <w:tcPr>
            <w:tcW w:w="1890" w:type="dxa"/>
            <w:tcBorders>
              <w:top w:val="single" w:sz="8" w:space="0" w:color="000000"/>
              <w:left w:val="single" w:sz="8" w:space="0" w:color="000000"/>
              <w:bottom w:val="single" w:sz="8" w:space="0" w:color="000000"/>
              <w:right w:val="single" w:sz="8" w:space="0" w:color="000000"/>
            </w:tcBorders>
            <w:vAlign w:val="center"/>
          </w:tcPr>
          <w:p w14:paraId="2BF12FD7" w14:textId="77777777" w:rsidR="003D6498" w:rsidRPr="00CF70CF" w:rsidRDefault="003D6498" w:rsidP="00607ECF">
            <w:pPr>
              <w:spacing w:after="0"/>
              <w:jc w:val="center"/>
              <w:rPr>
                <w:rFonts w:ascii="Times New Roman" w:hAnsi="Times New Roman" w:cs="Times New Roman"/>
              </w:rPr>
            </w:pPr>
            <w:r w:rsidRPr="00CF70CF">
              <w:rPr>
                <w:rFonts w:ascii="Times New Roman" w:hAnsi="Times New Roman" w:cs="Times New Roman"/>
              </w:rPr>
              <w:t xml:space="preserve"> </w:t>
            </w:r>
          </w:p>
        </w:tc>
      </w:tr>
      <w:tr w:rsidR="003D6498" w:rsidRPr="00CF70CF" w14:paraId="424E5B21" w14:textId="77777777" w:rsidTr="00F77220">
        <w:trPr>
          <w:trHeight w:val="300"/>
        </w:trPr>
        <w:tc>
          <w:tcPr>
            <w:tcW w:w="492" w:type="dxa"/>
            <w:tcBorders>
              <w:top w:val="single" w:sz="8" w:space="0" w:color="000000"/>
              <w:left w:val="single" w:sz="8" w:space="0" w:color="000000"/>
              <w:bottom w:val="single" w:sz="8" w:space="0" w:color="000000"/>
              <w:right w:val="single" w:sz="8" w:space="0" w:color="000000"/>
            </w:tcBorders>
            <w:shd w:val="clear" w:color="auto" w:fill="E7E6E6"/>
            <w:vAlign w:val="center"/>
          </w:tcPr>
          <w:p w14:paraId="4C01CB44" w14:textId="77777777" w:rsidR="003D6498" w:rsidRPr="00CF70CF" w:rsidRDefault="003D6498" w:rsidP="00607ECF">
            <w:pPr>
              <w:spacing w:after="0"/>
              <w:jc w:val="center"/>
              <w:rPr>
                <w:rFonts w:ascii="Times New Roman" w:hAnsi="Times New Roman" w:cs="Times New Roman"/>
              </w:rPr>
            </w:pPr>
            <w:r w:rsidRPr="00CF70CF">
              <w:rPr>
                <w:rFonts w:ascii="Times New Roman" w:hAnsi="Times New Roman" w:cs="Times New Roman"/>
              </w:rPr>
              <w:lastRenderedPageBreak/>
              <w:t>20</w:t>
            </w:r>
          </w:p>
        </w:tc>
        <w:tc>
          <w:tcPr>
            <w:tcW w:w="6363" w:type="dxa"/>
            <w:tcBorders>
              <w:top w:val="single" w:sz="8" w:space="0" w:color="000000"/>
              <w:left w:val="single" w:sz="8" w:space="0" w:color="000000"/>
              <w:bottom w:val="single" w:sz="8" w:space="0" w:color="000000"/>
              <w:right w:val="single" w:sz="8" w:space="0" w:color="000000"/>
            </w:tcBorders>
            <w:shd w:val="clear" w:color="auto" w:fill="E7E6E6"/>
            <w:vAlign w:val="center"/>
          </w:tcPr>
          <w:p w14:paraId="7BDFD84D" w14:textId="77777777" w:rsidR="003D6498" w:rsidRPr="00CF70CF" w:rsidRDefault="003D6498" w:rsidP="00607ECF">
            <w:pPr>
              <w:spacing w:after="0"/>
              <w:rPr>
                <w:rFonts w:ascii="Times New Roman" w:hAnsi="Times New Roman" w:cs="Times New Roman"/>
              </w:rPr>
            </w:pPr>
            <w:r w:rsidRPr="00CF70CF">
              <w:rPr>
                <w:rFonts w:ascii="Times New Roman" w:hAnsi="Times New Roman" w:cs="Times New Roman"/>
              </w:rPr>
              <w:t>Czy Organizacja prowadzi ewidencję naruszeń przepisów o ochronie danych osobowych, w tym naruszeń bezpieczeństwa danych?</w:t>
            </w:r>
          </w:p>
        </w:tc>
        <w:tc>
          <w:tcPr>
            <w:tcW w:w="1245" w:type="dxa"/>
            <w:tcBorders>
              <w:top w:val="single" w:sz="8" w:space="0" w:color="000000"/>
              <w:left w:val="single" w:sz="8" w:space="0" w:color="000000"/>
              <w:bottom w:val="single" w:sz="8" w:space="0" w:color="000000"/>
              <w:right w:val="single" w:sz="8" w:space="0" w:color="000000"/>
            </w:tcBorders>
            <w:vAlign w:val="center"/>
          </w:tcPr>
          <w:p w14:paraId="5579F1B1" w14:textId="77777777" w:rsidR="003D6498" w:rsidRPr="00CF70CF" w:rsidRDefault="003D6498" w:rsidP="00607ECF">
            <w:pPr>
              <w:spacing w:after="0"/>
              <w:jc w:val="center"/>
              <w:rPr>
                <w:rFonts w:ascii="Times New Roman" w:hAnsi="Times New Roman" w:cs="Times New Roman"/>
              </w:rPr>
            </w:pPr>
            <w:r w:rsidRPr="00CF70CF">
              <w:rPr>
                <w:rFonts w:ascii="Times New Roman" w:hAnsi="Times New Roman" w:cs="Times New Roman"/>
              </w:rPr>
              <w:t xml:space="preserve"> </w:t>
            </w:r>
          </w:p>
        </w:tc>
        <w:tc>
          <w:tcPr>
            <w:tcW w:w="1890" w:type="dxa"/>
            <w:tcBorders>
              <w:top w:val="single" w:sz="8" w:space="0" w:color="000000"/>
              <w:left w:val="single" w:sz="8" w:space="0" w:color="000000"/>
              <w:bottom w:val="single" w:sz="8" w:space="0" w:color="000000"/>
              <w:right w:val="single" w:sz="8" w:space="0" w:color="000000"/>
            </w:tcBorders>
            <w:vAlign w:val="center"/>
          </w:tcPr>
          <w:p w14:paraId="4239E68C" w14:textId="77777777" w:rsidR="003D6498" w:rsidRPr="00CF70CF" w:rsidRDefault="003D6498" w:rsidP="00607ECF">
            <w:pPr>
              <w:spacing w:after="0"/>
              <w:jc w:val="center"/>
              <w:rPr>
                <w:rFonts w:ascii="Times New Roman" w:hAnsi="Times New Roman" w:cs="Times New Roman"/>
              </w:rPr>
            </w:pPr>
            <w:r w:rsidRPr="00CF70CF">
              <w:rPr>
                <w:rFonts w:ascii="Times New Roman" w:hAnsi="Times New Roman" w:cs="Times New Roman"/>
              </w:rPr>
              <w:t xml:space="preserve"> </w:t>
            </w:r>
          </w:p>
        </w:tc>
      </w:tr>
      <w:tr w:rsidR="003D6498" w:rsidRPr="00CF70CF" w14:paraId="48BA632B" w14:textId="77777777" w:rsidTr="00F77220">
        <w:trPr>
          <w:trHeight w:val="330"/>
        </w:trPr>
        <w:tc>
          <w:tcPr>
            <w:tcW w:w="492" w:type="dxa"/>
            <w:tcBorders>
              <w:top w:val="single" w:sz="8" w:space="0" w:color="000000"/>
              <w:left w:val="single" w:sz="8" w:space="0" w:color="000000"/>
              <w:bottom w:val="single" w:sz="8" w:space="0" w:color="000000"/>
              <w:right w:val="single" w:sz="8" w:space="0" w:color="000000"/>
            </w:tcBorders>
            <w:shd w:val="clear" w:color="auto" w:fill="E7E6E6"/>
            <w:vAlign w:val="center"/>
          </w:tcPr>
          <w:p w14:paraId="530AEBC3" w14:textId="77777777" w:rsidR="003D6498" w:rsidRPr="00CF70CF" w:rsidRDefault="003D6498" w:rsidP="00607ECF">
            <w:pPr>
              <w:spacing w:after="0"/>
              <w:jc w:val="center"/>
              <w:rPr>
                <w:rFonts w:ascii="Times New Roman" w:hAnsi="Times New Roman" w:cs="Times New Roman"/>
              </w:rPr>
            </w:pPr>
            <w:r w:rsidRPr="00CF70CF">
              <w:rPr>
                <w:rFonts w:ascii="Times New Roman" w:hAnsi="Times New Roman" w:cs="Times New Roman"/>
              </w:rPr>
              <w:t>21</w:t>
            </w:r>
          </w:p>
        </w:tc>
        <w:tc>
          <w:tcPr>
            <w:tcW w:w="6363" w:type="dxa"/>
            <w:tcBorders>
              <w:top w:val="single" w:sz="8" w:space="0" w:color="000000"/>
              <w:left w:val="single" w:sz="8" w:space="0" w:color="000000"/>
              <w:bottom w:val="single" w:sz="8" w:space="0" w:color="000000"/>
              <w:right w:val="single" w:sz="8" w:space="0" w:color="000000"/>
            </w:tcBorders>
            <w:shd w:val="clear" w:color="auto" w:fill="E7E6E6"/>
            <w:vAlign w:val="center"/>
          </w:tcPr>
          <w:p w14:paraId="65036B75" w14:textId="77777777" w:rsidR="003D6498" w:rsidRPr="00CF70CF" w:rsidRDefault="003D6498" w:rsidP="00607ECF">
            <w:pPr>
              <w:spacing w:after="0"/>
              <w:rPr>
                <w:rFonts w:ascii="Times New Roman" w:hAnsi="Times New Roman" w:cs="Times New Roman"/>
              </w:rPr>
            </w:pPr>
            <w:r w:rsidRPr="00CF70CF">
              <w:rPr>
                <w:rFonts w:ascii="Times New Roman" w:hAnsi="Times New Roman" w:cs="Times New Roman"/>
              </w:rPr>
              <w:t>Czy personel w Organizacji jest świadomy zagrożeń dla danych osobowych i obowiązku zgłoszenia podejrzenia naruszenia ochrony danych osobowych?</w:t>
            </w:r>
          </w:p>
        </w:tc>
        <w:tc>
          <w:tcPr>
            <w:tcW w:w="1245" w:type="dxa"/>
            <w:tcBorders>
              <w:top w:val="single" w:sz="8" w:space="0" w:color="000000"/>
              <w:left w:val="single" w:sz="8" w:space="0" w:color="000000"/>
              <w:bottom w:val="single" w:sz="8" w:space="0" w:color="000000"/>
              <w:right w:val="single" w:sz="8" w:space="0" w:color="000000"/>
            </w:tcBorders>
            <w:vAlign w:val="center"/>
          </w:tcPr>
          <w:p w14:paraId="4F3E5C9E" w14:textId="77777777" w:rsidR="003D6498" w:rsidRPr="00CF70CF" w:rsidRDefault="003D6498" w:rsidP="00607ECF">
            <w:pPr>
              <w:spacing w:after="0"/>
              <w:jc w:val="center"/>
              <w:rPr>
                <w:rFonts w:ascii="Times New Roman" w:hAnsi="Times New Roman" w:cs="Times New Roman"/>
              </w:rPr>
            </w:pPr>
            <w:r w:rsidRPr="00CF70CF">
              <w:rPr>
                <w:rFonts w:ascii="Times New Roman" w:hAnsi="Times New Roman" w:cs="Times New Roman"/>
              </w:rPr>
              <w:t xml:space="preserve"> </w:t>
            </w:r>
          </w:p>
        </w:tc>
        <w:tc>
          <w:tcPr>
            <w:tcW w:w="1890" w:type="dxa"/>
            <w:tcBorders>
              <w:top w:val="single" w:sz="8" w:space="0" w:color="000000"/>
              <w:left w:val="single" w:sz="8" w:space="0" w:color="000000"/>
              <w:bottom w:val="single" w:sz="8" w:space="0" w:color="000000"/>
              <w:right w:val="single" w:sz="8" w:space="0" w:color="000000"/>
            </w:tcBorders>
            <w:vAlign w:val="center"/>
          </w:tcPr>
          <w:p w14:paraId="2673EF91" w14:textId="77777777" w:rsidR="003D6498" w:rsidRPr="00CF70CF" w:rsidRDefault="003D6498" w:rsidP="00607ECF">
            <w:pPr>
              <w:spacing w:after="0"/>
              <w:jc w:val="center"/>
              <w:rPr>
                <w:rFonts w:ascii="Times New Roman" w:hAnsi="Times New Roman" w:cs="Times New Roman"/>
              </w:rPr>
            </w:pPr>
            <w:r w:rsidRPr="00CF70CF">
              <w:rPr>
                <w:rFonts w:ascii="Times New Roman" w:hAnsi="Times New Roman" w:cs="Times New Roman"/>
              </w:rPr>
              <w:t xml:space="preserve"> </w:t>
            </w:r>
          </w:p>
        </w:tc>
      </w:tr>
      <w:tr w:rsidR="003D6498" w:rsidRPr="00CF70CF" w14:paraId="0E7F91A3" w14:textId="77777777" w:rsidTr="00F77220">
        <w:trPr>
          <w:trHeight w:val="300"/>
        </w:trPr>
        <w:tc>
          <w:tcPr>
            <w:tcW w:w="492" w:type="dxa"/>
            <w:vMerge w:val="restart"/>
            <w:tcBorders>
              <w:top w:val="single" w:sz="8" w:space="0" w:color="000000"/>
              <w:left w:val="single" w:sz="8" w:space="0" w:color="000000"/>
              <w:bottom w:val="single" w:sz="8" w:space="0" w:color="000000"/>
              <w:right w:val="single" w:sz="8" w:space="0" w:color="000000"/>
            </w:tcBorders>
            <w:shd w:val="clear" w:color="auto" w:fill="E7E6E6"/>
            <w:vAlign w:val="center"/>
          </w:tcPr>
          <w:p w14:paraId="317B4C21" w14:textId="77777777" w:rsidR="003D6498" w:rsidRPr="00CF70CF" w:rsidRDefault="003D6498" w:rsidP="00607ECF">
            <w:pPr>
              <w:spacing w:after="0"/>
              <w:jc w:val="center"/>
              <w:rPr>
                <w:rFonts w:ascii="Times New Roman" w:hAnsi="Times New Roman" w:cs="Times New Roman"/>
              </w:rPr>
            </w:pPr>
            <w:r w:rsidRPr="00CF70CF">
              <w:rPr>
                <w:rFonts w:ascii="Times New Roman" w:hAnsi="Times New Roman" w:cs="Times New Roman"/>
              </w:rPr>
              <w:t>22</w:t>
            </w:r>
          </w:p>
        </w:tc>
        <w:tc>
          <w:tcPr>
            <w:tcW w:w="6363" w:type="dxa"/>
            <w:tcBorders>
              <w:top w:val="single" w:sz="8" w:space="0" w:color="000000"/>
              <w:left w:val="single" w:sz="8" w:space="0" w:color="000000"/>
              <w:bottom w:val="single" w:sz="8" w:space="0" w:color="000000"/>
              <w:right w:val="single" w:sz="8" w:space="0" w:color="000000"/>
            </w:tcBorders>
            <w:shd w:val="clear" w:color="auto" w:fill="E7E6E6"/>
            <w:vAlign w:val="center"/>
          </w:tcPr>
          <w:p w14:paraId="622449DB" w14:textId="77777777" w:rsidR="003D6498" w:rsidRPr="00CF70CF" w:rsidRDefault="003D6498" w:rsidP="00607ECF">
            <w:pPr>
              <w:spacing w:after="0"/>
              <w:rPr>
                <w:rFonts w:ascii="Times New Roman" w:hAnsi="Times New Roman" w:cs="Times New Roman"/>
              </w:rPr>
            </w:pPr>
            <w:r w:rsidRPr="00CF70CF">
              <w:rPr>
                <w:rFonts w:ascii="Times New Roman" w:hAnsi="Times New Roman" w:cs="Times New Roman"/>
              </w:rPr>
              <w:t>Czy Organizacja wdrożyła zasady zarządzania bezpieczeństwem informacji, w tym:</w:t>
            </w:r>
          </w:p>
        </w:tc>
        <w:tc>
          <w:tcPr>
            <w:tcW w:w="1245" w:type="dxa"/>
            <w:tcBorders>
              <w:top w:val="single" w:sz="8" w:space="0" w:color="000000"/>
              <w:left w:val="single" w:sz="8" w:space="0" w:color="000000"/>
              <w:bottom w:val="single" w:sz="8" w:space="0" w:color="000000"/>
              <w:right w:val="single" w:sz="8" w:space="0" w:color="000000"/>
            </w:tcBorders>
            <w:vAlign w:val="center"/>
          </w:tcPr>
          <w:p w14:paraId="2532356B" w14:textId="77777777" w:rsidR="003D6498" w:rsidRPr="00CF70CF" w:rsidRDefault="003D6498" w:rsidP="00607ECF">
            <w:pPr>
              <w:spacing w:after="0"/>
              <w:jc w:val="center"/>
              <w:rPr>
                <w:rFonts w:ascii="Times New Roman" w:hAnsi="Times New Roman" w:cs="Times New Roman"/>
              </w:rPr>
            </w:pPr>
            <w:r w:rsidRPr="00CF70CF">
              <w:rPr>
                <w:rFonts w:ascii="Times New Roman" w:hAnsi="Times New Roman" w:cs="Times New Roman"/>
              </w:rPr>
              <w:t xml:space="preserve"> </w:t>
            </w:r>
          </w:p>
        </w:tc>
        <w:tc>
          <w:tcPr>
            <w:tcW w:w="1890" w:type="dxa"/>
            <w:tcBorders>
              <w:top w:val="single" w:sz="8" w:space="0" w:color="000000"/>
              <w:left w:val="single" w:sz="8" w:space="0" w:color="000000"/>
              <w:bottom w:val="single" w:sz="8" w:space="0" w:color="000000"/>
              <w:right w:val="single" w:sz="8" w:space="0" w:color="000000"/>
            </w:tcBorders>
            <w:vAlign w:val="center"/>
          </w:tcPr>
          <w:p w14:paraId="12382211" w14:textId="77777777" w:rsidR="003D6498" w:rsidRPr="00CF70CF" w:rsidRDefault="003D6498" w:rsidP="00607ECF">
            <w:pPr>
              <w:spacing w:after="0"/>
              <w:jc w:val="center"/>
              <w:rPr>
                <w:rFonts w:ascii="Times New Roman" w:hAnsi="Times New Roman" w:cs="Times New Roman"/>
              </w:rPr>
            </w:pPr>
            <w:r w:rsidRPr="00CF70CF">
              <w:rPr>
                <w:rFonts w:ascii="Times New Roman" w:hAnsi="Times New Roman" w:cs="Times New Roman"/>
              </w:rPr>
              <w:t xml:space="preserve"> </w:t>
            </w:r>
          </w:p>
        </w:tc>
      </w:tr>
      <w:tr w:rsidR="003D6498" w:rsidRPr="00CF70CF" w14:paraId="1217E1A0" w14:textId="77777777" w:rsidTr="00F77220">
        <w:trPr>
          <w:trHeight w:val="300"/>
        </w:trPr>
        <w:tc>
          <w:tcPr>
            <w:tcW w:w="492" w:type="dxa"/>
            <w:vMerge/>
            <w:tcBorders>
              <w:top w:val="single" w:sz="8" w:space="0" w:color="000000"/>
              <w:left w:val="single" w:sz="8" w:space="0" w:color="000000"/>
              <w:bottom w:val="single" w:sz="8" w:space="0" w:color="000000"/>
              <w:right w:val="single" w:sz="8" w:space="0" w:color="000000"/>
            </w:tcBorders>
            <w:shd w:val="clear" w:color="auto" w:fill="E7E6E6"/>
            <w:vAlign w:val="center"/>
          </w:tcPr>
          <w:p w14:paraId="4F02DB2D" w14:textId="77777777" w:rsidR="003D6498" w:rsidRPr="00CF70CF" w:rsidRDefault="003D6498" w:rsidP="00607ECF">
            <w:pPr>
              <w:spacing w:after="0"/>
              <w:jc w:val="center"/>
              <w:rPr>
                <w:rFonts w:ascii="Times New Roman" w:hAnsi="Times New Roman" w:cs="Times New Roman"/>
              </w:rPr>
            </w:pPr>
          </w:p>
        </w:tc>
        <w:tc>
          <w:tcPr>
            <w:tcW w:w="6363" w:type="dxa"/>
            <w:tcBorders>
              <w:top w:val="single" w:sz="8" w:space="0" w:color="000000"/>
              <w:left w:val="single" w:sz="8" w:space="0" w:color="000000"/>
              <w:bottom w:val="single" w:sz="8" w:space="0" w:color="000000"/>
              <w:right w:val="single" w:sz="8" w:space="0" w:color="000000"/>
            </w:tcBorders>
            <w:shd w:val="clear" w:color="auto" w:fill="E7E6E6"/>
            <w:vAlign w:val="center"/>
          </w:tcPr>
          <w:p w14:paraId="3B9F39B2" w14:textId="77777777" w:rsidR="003D6498" w:rsidRPr="00CF70CF" w:rsidRDefault="003D6498" w:rsidP="00607ECF">
            <w:pPr>
              <w:spacing w:after="0"/>
              <w:rPr>
                <w:rFonts w:ascii="Times New Roman" w:hAnsi="Times New Roman" w:cs="Times New Roman"/>
              </w:rPr>
            </w:pPr>
            <w:r w:rsidRPr="00CF70CF">
              <w:rPr>
                <w:rFonts w:ascii="Times New Roman" w:hAnsi="Times New Roman" w:cs="Times New Roman"/>
              </w:rPr>
              <w:t>a) system zarządzania bezpieczeństwem informacji na podstawie normy ISO 27001? Czy posiada certyfikat?</w:t>
            </w:r>
          </w:p>
        </w:tc>
        <w:tc>
          <w:tcPr>
            <w:tcW w:w="1245" w:type="dxa"/>
            <w:tcBorders>
              <w:top w:val="single" w:sz="8" w:space="0" w:color="000000"/>
              <w:left w:val="single" w:sz="8" w:space="0" w:color="000000"/>
              <w:bottom w:val="single" w:sz="8" w:space="0" w:color="000000"/>
              <w:right w:val="single" w:sz="8" w:space="0" w:color="000000"/>
            </w:tcBorders>
            <w:vAlign w:val="center"/>
          </w:tcPr>
          <w:p w14:paraId="66752E2A" w14:textId="77777777" w:rsidR="003D6498" w:rsidRPr="00CF70CF" w:rsidRDefault="003D6498" w:rsidP="00607ECF">
            <w:pPr>
              <w:spacing w:after="0"/>
              <w:jc w:val="center"/>
              <w:rPr>
                <w:rFonts w:ascii="Times New Roman" w:hAnsi="Times New Roman" w:cs="Times New Roman"/>
              </w:rPr>
            </w:pPr>
            <w:r w:rsidRPr="00CF70CF">
              <w:rPr>
                <w:rFonts w:ascii="Times New Roman" w:hAnsi="Times New Roman" w:cs="Times New Roman"/>
              </w:rPr>
              <w:t xml:space="preserve"> </w:t>
            </w:r>
          </w:p>
        </w:tc>
        <w:tc>
          <w:tcPr>
            <w:tcW w:w="1890" w:type="dxa"/>
            <w:tcBorders>
              <w:top w:val="single" w:sz="8" w:space="0" w:color="000000"/>
              <w:left w:val="single" w:sz="8" w:space="0" w:color="000000"/>
              <w:bottom w:val="single" w:sz="8" w:space="0" w:color="000000"/>
              <w:right w:val="single" w:sz="8" w:space="0" w:color="000000"/>
            </w:tcBorders>
            <w:vAlign w:val="center"/>
          </w:tcPr>
          <w:p w14:paraId="3878EC8E" w14:textId="77777777" w:rsidR="003D6498" w:rsidRPr="00CF70CF" w:rsidRDefault="003D6498" w:rsidP="00607ECF">
            <w:pPr>
              <w:spacing w:after="0"/>
              <w:jc w:val="center"/>
              <w:rPr>
                <w:rFonts w:ascii="Times New Roman" w:hAnsi="Times New Roman" w:cs="Times New Roman"/>
              </w:rPr>
            </w:pPr>
            <w:r w:rsidRPr="00CF70CF">
              <w:rPr>
                <w:rFonts w:ascii="Times New Roman" w:hAnsi="Times New Roman" w:cs="Times New Roman"/>
              </w:rPr>
              <w:t xml:space="preserve"> </w:t>
            </w:r>
          </w:p>
        </w:tc>
      </w:tr>
      <w:tr w:rsidR="003D6498" w:rsidRPr="00CF70CF" w14:paraId="2784A1AD" w14:textId="77777777" w:rsidTr="00F77220">
        <w:trPr>
          <w:trHeight w:val="300"/>
        </w:trPr>
        <w:tc>
          <w:tcPr>
            <w:tcW w:w="492" w:type="dxa"/>
            <w:vMerge/>
            <w:tcBorders>
              <w:top w:val="single" w:sz="8" w:space="0" w:color="000000"/>
              <w:left w:val="single" w:sz="8" w:space="0" w:color="000000"/>
              <w:bottom w:val="single" w:sz="8" w:space="0" w:color="000000"/>
              <w:right w:val="single" w:sz="8" w:space="0" w:color="000000"/>
            </w:tcBorders>
            <w:shd w:val="clear" w:color="auto" w:fill="E7E6E6"/>
            <w:vAlign w:val="center"/>
          </w:tcPr>
          <w:p w14:paraId="39376907" w14:textId="77777777" w:rsidR="003D6498" w:rsidRPr="00CF70CF" w:rsidRDefault="003D6498" w:rsidP="00607ECF">
            <w:pPr>
              <w:spacing w:after="0"/>
              <w:jc w:val="center"/>
              <w:rPr>
                <w:rFonts w:ascii="Times New Roman" w:hAnsi="Times New Roman" w:cs="Times New Roman"/>
              </w:rPr>
            </w:pPr>
          </w:p>
        </w:tc>
        <w:tc>
          <w:tcPr>
            <w:tcW w:w="6363" w:type="dxa"/>
            <w:tcBorders>
              <w:top w:val="single" w:sz="8" w:space="0" w:color="000000"/>
              <w:left w:val="single" w:sz="8" w:space="0" w:color="000000"/>
              <w:bottom w:val="single" w:sz="8" w:space="0" w:color="000000"/>
              <w:right w:val="single" w:sz="8" w:space="0" w:color="000000"/>
            </w:tcBorders>
            <w:shd w:val="clear" w:color="auto" w:fill="E7E6E6"/>
            <w:vAlign w:val="center"/>
          </w:tcPr>
          <w:p w14:paraId="1DC50A56" w14:textId="77777777" w:rsidR="003D6498" w:rsidRPr="00CF70CF" w:rsidRDefault="003D6498" w:rsidP="00607ECF">
            <w:pPr>
              <w:spacing w:after="0"/>
              <w:rPr>
                <w:rFonts w:ascii="Times New Roman" w:hAnsi="Times New Roman" w:cs="Times New Roman"/>
              </w:rPr>
            </w:pPr>
            <w:r w:rsidRPr="00CF70CF">
              <w:rPr>
                <w:rFonts w:ascii="Times New Roman" w:hAnsi="Times New Roman" w:cs="Times New Roman"/>
              </w:rPr>
              <w:t>b) zasady zarządzania bezpieczeństwem informacji z elementami wykorzystania normy ISO 27002?</w:t>
            </w:r>
          </w:p>
        </w:tc>
        <w:tc>
          <w:tcPr>
            <w:tcW w:w="1245" w:type="dxa"/>
            <w:tcBorders>
              <w:top w:val="single" w:sz="8" w:space="0" w:color="000000"/>
              <w:left w:val="single" w:sz="8" w:space="0" w:color="000000"/>
              <w:bottom w:val="single" w:sz="8" w:space="0" w:color="000000"/>
              <w:right w:val="single" w:sz="8" w:space="0" w:color="000000"/>
            </w:tcBorders>
            <w:vAlign w:val="center"/>
          </w:tcPr>
          <w:p w14:paraId="2B2A4216" w14:textId="77777777" w:rsidR="003D6498" w:rsidRPr="00CF70CF" w:rsidRDefault="003D6498" w:rsidP="00607ECF">
            <w:pPr>
              <w:spacing w:after="0"/>
              <w:jc w:val="center"/>
              <w:rPr>
                <w:rFonts w:ascii="Times New Roman" w:hAnsi="Times New Roman" w:cs="Times New Roman"/>
              </w:rPr>
            </w:pPr>
            <w:r w:rsidRPr="00CF70CF">
              <w:rPr>
                <w:rFonts w:ascii="Times New Roman" w:hAnsi="Times New Roman" w:cs="Times New Roman"/>
              </w:rPr>
              <w:t xml:space="preserve"> </w:t>
            </w:r>
          </w:p>
        </w:tc>
        <w:tc>
          <w:tcPr>
            <w:tcW w:w="1890" w:type="dxa"/>
            <w:tcBorders>
              <w:top w:val="single" w:sz="8" w:space="0" w:color="000000"/>
              <w:left w:val="single" w:sz="8" w:space="0" w:color="000000"/>
              <w:bottom w:val="single" w:sz="8" w:space="0" w:color="000000"/>
              <w:right w:val="single" w:sz="8" w:space="0" w:color="000000"/>
            </w:tcBorders>
            <w:vAlign w:val="center"/>
          </w:tcPr>
          <w:p w14:paraId="0F360C5A" w14:textId="77777777" w:rsidR="003D6498" w:rsidRPr="00CF70CF" w:rsidRDefault="003D6498" w:rsidP="00607ECF">
            <w:pPr>
              <w:spacing w:after="0"/>
              <w:jc w:val="center"/>
              <w:rPr>
                <w:rFonts w:ascii="Times New Roman" w:hAnsi="Times New Roman" w:cs="Times New Roman"/>
              </w:rPr>
            </w:pPr>
            <w:r w:rsidRPr="00CF70CF">
              <w:rPr>
                <w:rFonts w:ascii="Times New Roman" w:hAnsi="Times New Roman" w:cs="Times New Roman"/>
              </w:rPr>
              <w:t xml:space="preserve"> </w:t>
            </w:r>
          </w:p>
        </w:tc>
      </w:tr>
      <w:tr w:rsidR="003D6498" w:rsidRPr="00CF70CF" w14:paraId="668F0C09" w14:textId="77777777" w:rsidTr="00F77220">
        <w:trPr>
          <w:trHeight w:val="300"/>
        </w:trPr>
        <w:tc>
          <w:tcPr>
            <w:tcW w:w="492" w:type="dxa"/>
            <w:tcBorders>
              <w:top w:val="single" w:sz="8" w:space="0" w:color="000000"/>
              <w:left w:val="single" w:sz="8" w:space="0" w:color="000000"/>
              <w:bottom w:val="single" w:sz="8" w:space="0" w:color="000000"/>
              <w:right w:val="single" w:sz="8" w:space="0" w:color="000000"/>
            </w:tcBorders>
            <w:shd w:val="clear" w:color="auto" w:fill="E7E6E6"/>
            <w:vAlign w:val="center"/>
          </w:tcPr>
          <w:p w14:paraId="263B408B" w14:textId="77777777" w:rsidR="003D6498" w:rsidRPr="00CF70CF" w:rsidRDefault="003D6498" w:rsidP="00607ECF">
            <w:pPr>
              <w:spacing w:after="0"/>
              <w:jc w:val="center"/>
              <w:rPr>
                <w:rFonts w:ascii="Times New Roman" w:hAnsi="Times New Roman" w:cs="Times New Roman"/>
              </w:rPr>
            </w:pPr>
            <w:r w:rsidRPr="00CF70CF">
              <w:rPr>
                <w:rFonts w:ascii="Times New Roman" w:hAnsi="Times New Roman" w:cs="Times New Roman"/>
              </w:rPr>
              <w:t>23</w:t>
            </w:r>
          </w:p>
        </w:tc>
        <w:tc>
          <w:tcPr>
            <w:tcW w:w="6363" w:type="dxa"/>
            <w:tcBorders>
              <w:top w:val="single" w:sz="8" w:space="0" w:color="000000"/>
              <w:left w:val="single" w:sz="8" w:space="0" w:color="000000"/>
              <w:bottom w:val="single" w:sz="8" w:space="0" w:color="000000"/>
              <w:right w:val="single" w:sz="8" w:space="0" w:color="000000"/>
            </w:tcBorders>
            <w:shd w:val="clear" w:color="auto" w:fill="E7E6E6"/>
            <w:vAlign w:val="center"/>
          </w:tcPr>
          <w:p w14:paraId="4A27CE0A" w14:textId="77777777" w:rsidR="003D6498" w:rsidRPr="00CF70CF" w:rsidRDefault="003D6498" w:rsidP="00607ECF">
            <w:pPr>
              <w:spacing w:after="0"/>
              <w:rPr>
                <w:rFonts w:ascii="Times New Roman" w:hAnsi="Times New Roman" w:cs="Times New Roman"/>
              </w:rPr>
            </w:pPr>
            <w:r w:rsidRPr="00CF70CF">
              <w:rPr>
                <w:rFonts w:ascii="Times New Roman" w:hAnsi="Times New Roman" w:cs="Times New Roman"/>
              </w:rPr>
              <w:t xml:space="preserve">Czy Organizacja wdrożyła inne zasady ochrony informacji – np. Polityka bezpieczeństwa informacji (wynikająca z normy ISO 27001)? </w:t>
            </w:r>
          </w:p>
        </w:tc>
        <w:tc>
          <w:tcPr>
            <w:tcW w:w="1245" w:type="dxa"/>
            <w:tcBorders>
              <w:top w:val="single" w:sz="8" w:space="0" w:color="000000"/>
              <w:left w:val="single" w:sz="8" w:space="0" w:color="000000"/>
              <w:bottom w:val="single" w:sz="8" w:space="0" w:color="000000"/>
              <w:right w:val="single" w:sz="8" w:space="0" w:color="000000"/>
            </w:tcBorders>
            <w:vAlign w:val="center"/>
          </w:tcPr>
          <w:p w14:paraId="741842A7" w14:textId="77777777" w:rsidR="003D6498" w:rsidRPr="00CF70CF" w:rsidRDefault="003D6498" w:rsidP="00607ECF">
            <w:pPr>
              <w:spacing w:after="0"/>
              <w:jc w:val="center"/>
              <w:rPr>
                <w:rFonts w:ascii="Times New Roman" w:hAnsi="Times New Roman" w:cs="Times New Roman"/>
              </w:rPr>
            </w:pPr>
            <w:r w:rsidRPr="00CF70CF">
              <w:rPr>
                <w:rFonts w:ascii="Times New Roman" w:hAnsi="Times New Roman" w:cs="Times New Roman"/>
              </w:rPr>
              <w:t xml:space="preserve"> </w:t>
            </w:r>
          </w:p>
        </w:tc>
        <w:tc>
          <w:tcPr>
            <w:tcW w:w="1890" w:type="dxa"/>
            <w:tcBorders>
              <w:top w:val="single" w:sz="8" w:space="0" w:color="000000"/>
              <w:left w:val="single" w:sz="8" w:space="0" w:color="000000"/>
              <w:bottom w:val="single" w:sz="8" w:space="0" w:color="000000"/>
              <w:right w:val="single" w:sz="8" w:space="0" w:color="000000"/>
            </w:tcBorders>
            <w:vAlign w:val="center"/>
          </w:tcPr>
          <w:p w14:paraId="61C1E585" w14:textId="77777777" w:rsidR="003D6498" w:rsidRPr="00CF70CF" w:rsidRDefault="003D6498" w:rsidP="00607ECF">
            <w:pPr>
              <w:spacing w:after="0"/>
              <w:jc w:val="center"/>
              <w:rPr>
                <w:rFonts w:ascii="Times New Roman" w:hAnsi="Times New Roman" w:cs="Times New Roman"/>
              </w:rPr>
            </w:pPr>
            <w:r w:rsidRPr="00CF70CF">
              <w:rPr>
                <w:rFonts w:ascii="Times New Roman" w:hAnsi="Times New Roman" w:cs="Times New Roman"/>
              </w:rPr>
              <w:t xml:space="preserve"> </w:t>
            </w:r>
          </w:p>
        </w:tc>
      </w:tr>
      <w:tr w:rsidR="003D6498" w:rsidRPr="00CF70CF" w14:paraId="148BDB76" w14:textId="77777777" w:rsidTr="00F77220">
        <w:trPr>
          <w:trHeight w:val="435"/>
        </w:trPr>
        <w:tc>
          <w:tcPr>
            <w:tcW w:w="492" w:type="dxa"/>
            <w:tcBorders>
              <w:top w:val="single" w:sz="8" w:space="0" w:color="000000"/>
              <w:left w:val="single" w:sz="8" w:space="0" w:color="000000"/>
              <w:bottom w:val="single" w:sz="8" w:space="0" w:color="000000"/>
              <w:right w:val="single" w:sz="8" w:space="0" w:color="000000"/>
            </w:tcBorders>
            <w:shd w:val="clear" w:color="auto" w:fill="E7E6E6"/>
            <w:vAlign w:val="center"/>
          </w:tcPr>
          <w:p w14:paraId="18CDA49E" w14:textId="77777777" w:rsidR="003D6498" w:rsidRPr="00CF70CF" w:rsidRDefault="003D6498" w:rsidP="00607ECF">
            <w:pPr>
              <w:spacing w:after="0"/>
              <w:jc w:val="center"/>
              <w:rPr>
                <w:rFonts w:ascii="Times New Roman" w:hAnsi="Times New Roman" w:cs="Times New Roman"/>
              </w:rPr>
            </w:pPr>
            <w:r w:rsidRPr="00CF70CF">
              <w:rPr>
                <w:rFonts w:ascii="Times New Roman" w:hAnsi="Times New Roman" w:cs="Times New Roman"/>
              </w:rPr>
              <w:t>24</w:t>
            </w:r>
          </w:p>
        </w:tc>
        <w:tc>
          <w:tcPr>
            <w:tcW w:w="6363" w:type="dxa"/>
            <w:tcBorders>
              <w:top w:val="single" w:sz="8" w:space="0" w:color="000000"/>
              <w:left w:val="single" w:sz="8" w:space="0" w:color="000000"/>
              <w:bottom w:val="single" w:sz="8" w:space="0" w:color="000000"/>
              <w:right w:val="single" w:sz="8" w:space="0" w:color="000000"/>
            </w:tcBorders>
            <w:shd w:val="clear" w:color="auto" w:fill="E7E6E6"/>
            <w:vAlign w:val="center"/>
          </w:tcPr>
          <w:p w14:paraId="2430F1BB" w14:textId="77777777" w:rsidR="003D6498" w:rsidRPr="00CF70CF" w:rsidRDefault="003D6498" w:rsidP="00607ECF">
            <w:pPr>
              <w:spacing w:after="0"/>
              <w:rPr>
                <w:rFonts w:ascii="Times New Roman" w:hAnsi="Times New Roman" w:cs="Times New Roman"/>
              </w:rPr>
            </w:pPr>
            <w:r w:rsidRPr="00CF70CF">
              <w:rPr>
                <w:rFonts w:ascii="Times New Roman" w:hAnsi="Times New Roman" w:cs="Times New Roman"/>
              </w:rPr>
              <w:t xml:space="preserve">Czy w Organizacji przeprowadzono szacowanie ryzyka uwzględniające ryzyko naruszenia praw lub wolności osób fizycznych wynikające z przetwarzania danych osobowych zgodnie z art. 32 </w:t>
            </w:r>
            <w:proofErr w:type="spellStart"/>
            <w:r w:rsidRPr="00CF70CF">
              <w:rPr>
                <w:rFonts w:ascii="Times New Roman" w:hAnsi="Times New Roman" w:cs="Times New Roman"/>
              </w:rPr>
              <w:t>rodo</w:t>
            </w:r>
            <w:proofErr w:type="spellEnd"/>
            <w:r w:rsidRPr="00CF70CF">
              <w:rPr>
                <w:rFonts w:ascii="Times New Roman" w:hAnsi="Times New Roman" w:cs="Times New Roman"/>
              </w:rPr>
              <w:t>?</w:t>
            </w:r>
          </w:p>
        </w:tc>
        <w:tc>
          <w:tcPr>
            <w:tcW w:w="1245" w:type="dxa"/>
            <w:tcBorders>
              <w:top w:val="single" w:sz="8" w:space="0" w:color="000000"/>
              <w:left w:val="single" w:sz="8" w:space="0" w:color="000000"/>
              <w:bottom w:val="single" w:sz="8" w:space="0" w:color="000000"/>
              <w:right w:val="single" w:sz="8" w:space="0" w:color="000000"/>
            </w:tcBorders>
            <w:vAlign w:val="center"/>
          </w:tcPr>
          <w:p w14:paraId="04B64C7C" w14:textId="77777777" w:rsidR="003D6498" w:rsidRPr="00CF70CF" w:rsidRDefault="003D6498" w:rsidP="00607ECF">
            <w:pPr>
              <w:spacing w:after="0"/>
              <w:jc w:val="center"/>
              <w:rPr>
                <w:rFonts w:ascii="Times New Roman" w:hAnsi="Times New Roman" w:cs="Times New Roman"/>
              </w:rPr>
            </w:pPr>
            <w:r w:rsidRPr="00CF70CF">
              <w:rPr>
                <w:rFonts w:ascii="Times New Roman" w:hAnsi="Times New Roman" w:cs="Times New Roman"/>
              </w:rPr>
              <w:t xml:space="preserve"> </w:t>
            </w:r>
          </w:p>
        </w:tc>
        <w:tc>
          <w:tcPr>
            <w:tcW w:w="1890" w:type="dxa"/>
            <w:tcBorders>
              <w:top w:val="single" w:sz="8" w:space="0" w:color="000000"/>
              <w:left w:val="single" w:sz="8" w:space="0" w:color="000000"/>
              <w:bottom w:val="single" w:sz="8" w:space="0" w:color="000000"/>
              <w:right w:val="single" w:sz="8" w:space="0" w:color="000000"/>
            </w:tcBorders>
            <w:vAlign w:val="center"/>
          </w:tcPr>
          <w:p w14:paraId="60A0D157" w14:textId="77777777" w:rsidR="003D6498" w:rsidRPr="00CF70CF" w:rsidRDefault="003D6498" w:rsidP="00607ECF">
            <w:pPr>
              <w:spacing w:after="0"/>
              <w:jc w:val="center"/>
              <w:rPr>
                <w:rFonts w:ascii="Times New Roman" w:hAnsi="Times New Roman" w:cs="Times New Roman"/>
              </w:rPr>
            </w:pPr>
            <w:r w:rsidRPr="00CF70CF">
              <w:rPr>
                <w:rFonts w:ascii="Times New Roman" w:hAnsi="Times New Roman" w:cs="Times New Roman"/>
              </w:rPr>
              <w:t xml:space="preserve"> </w:t>
            </w:r>
          </w:p>
        </w:tc>
      </w:tr>
      <w:tr w:rsidR="003D6498" w:rsidRPr="00CF70CF" w14:paraId="421411CB" w14:textId="77777777" w:rsidTr="00F77220">
        <w:trPr>
          <w:trHeight w:val="435"/>
        </w:trPr>
        <w:tc>
          <w:tcPr>
            <w:tcW w:w="492" w:type="dxa"/>
            <w:tcBorders>
              <w:top w:val="single" w:sz="8" w:space="0" w:color="000000"/>
              <w:left w:val="single" w:sz="8" w:space="0" w:color="000000"/>
              <w:bottom w:val="single" w:sz="8" w:space="0" w:color="000000"/>
              <w:right w:val="single" w:sz="8" w:space="0" w:color="000000"/>
            </w:tcBorders>
            <w:shd w:val="clear" w:color="auto" w:fill="E7E6E6"/>
            <w:vAlign w:val="center"/>
          </w:tcPr>
          <w:p w14:paraId="546F0413" w14:textId="77777777" w:rsidR="003D6498" w:rsidRPr="00CF70CF" w:rsidRDefault="003D6498" w:rsidP="00607ECF">
            <w:pPr>
              <w:spacing w:after="0"/>
              <w:jc w:val="center"/>
              <w:rPr>
                <w:rFonts w:ascii="Times New Roman" w:hAnsi="Times New Roman" w:cs="Times New Roman"/>
              </w:rPr>
            </w:pPr>
            <w:r w:rsidRPr="00CF70CF">
              <w:rPr>
                <w:rFonts w:ascii="Times New Roman" w:hAnsi="Times New Roman" w:cs="Times New Roman"/>
              </w:rPr>
              <w:t>25</w:t>
            </w:r>
          </w:p>
        </w:tc>
        <w:tc>
          <w:tcPr>
            <w:tcW w:w="6363" w:type="dxa"/>
            <w:tcBorders>
              <w:top w:val="single" w:sz="8" w:space="0" w:color="000000"/>
              <w:left w:val="single" w:sz="8" w:space="0" w:color="000000"/>
              <w:bottom w:val="single" w:sz="8" w:space="0" w:color="000000"/>
              <w:right w:val="single" w:sz="8" w:space="0" w:color="000000"/>
            </w:tcBorders>
            <w:shd w:val="clear" w:color="auto" w:fill="E7E6E6"/>
            <w:vAlign w:val="center"/>
          </w:tcPr>
          <w:p w14:paraId="41FC2E4F" w14:textId="77777777" w:rsidR="003D6498" w:rsidRPr="00CF70CF" w:rsidRDefault="003D6498" w:rsidP="00607ECF">
            <w:pPr>
              <w:spacing w:after="0"/>
              <w:rPr>
                <w:rFonts w:ascii="Times New Roman" w:hAnsi="Times New Roman" w:cs="Times New Roman"/>
              </w:rPr>
            </w:pPr>
            <w:r w:rsidRPr="00CF70CF">
              <w:rPr>
                <w:rFonts w:ascii="Times New Roman" w:hAnsi="Times New Roman" w:cs="Times New Roman"/>
              </w:rPr>
              <w:t xml:space="preserve">Czy szacowanie ryzyka w Organizacji zostało udokumentowane, np. czy został stworzony plan postępowania z ryzykiem lub zakres zastosowania (Statement of </w:t>
            </w:r>
            <w:proofErr w:type="spellStart"/>
            <w:r w:rsidRPr="00CF70CF">
              <w:rPr>
                <w:rFonts w:ascii="Times New Roman" w:hAnsi="Times New Roman" w:cs="Times New Roman"/>
              </w:rPr>
              <w:t>Applicability</w:t>
            </w:r>
            <w:proofErr w:type="spellEnd"/>
            <w:r w:rsidRPr="00CF70CF">
              <w:rPr>
                <w:rFonts w:ascii="Times New Roman" w:hAnsi="Times New Roman" w:cs="Times New Roman"/>
              </w:rPr>
              <w:t>)?</w:t>
            </w:r>
          </w:p>
        </w:tc>
        <w:tc>
          <w:tcPr>
            <w:tcW w:w="1245" w:type="dxa"/>
            <w:tcBorders>
              <w:top w:val="single" w:sz="8" w:space="0" w:color="000000"/>
              <w:left w:val="single" w:sz="8" w:space="0" w:color="000000"/>
              <w:bottom w:val="single" w:sz="8" w:space="0" w:color="000000"/>
              <w:right w:val="single" w:sz="8" w:space="0" w:color="000000"/>
            </w:tcBorders>
            <w:vAlign w:val="center"/>
          </w:tcPr>
          <w:p w14:paraId="02896BA3" w14:textId="77777777" w:rsidR="003D6498" w:rsidRPr="00CF70CF" w:rsidRDefault="003D6498" w:rsidP="00607ECF">
            <w:pPr>
              <w:spacing w:after="0"/>
              <w:jc w:val="center"/>
              <w:rPr>
                <w:rFonts w:ascii="Times New Roman" w:hAnsi="Times New Roman" w:cs="Times New Roman"/>
              </w:rPr>
            </w:pPr>
            <w:r w:rsidRPr="00CF70CF">
              <w:rPr>
                <w:rFonts w:ascii="Times New Roman" w:hAnsi="Times New Roman" w:cs="Times New Roman"/>
              </w:rPr>
              <w:t xml:space="preserve"> </w:t>
            </w:r>
          </w:p>
        </w:tc>
        <w:tc>
          <w:tcPr>
            <w:tcW w:w="1890" w:type="dxa"/>
            <w:tcBorders>
              <w:top w:val="single" w:sz="8" w:space="0" w:color="000000"/>
              <w:left w:val="single" w:sz="8" w:space="0" w:color="000000"/>
              <w:bottom w:val="single" w:sz="8" w:space="0" w:color="000000"/>
              <w:right w:val="single" w:sz="8" w:space="0" w:color="000000"/>
            </w:tcBorders>
            <w:vAlign w:val="center"/>
          </w:tcPr>
          <w:p w14:paraId="6CF30502" w14:textId="77777777" w:rsidR="003D6498" w:rsidRPr="00CF70CF" w:rsidRDefault="003D6498" w:rsidP="00607ECF">
            <w:pPr>
              <w:spacing w:after="0"/>
              <w:jc w:val="center"/>
              <w:rPr>
                <w:rFonts w:ascii="Times New Roman" w:hAnsi="Times New Roman" w:cs="Times New Roman"/>
              </w:rPr>
            </w:pPr>
            <w:r w:rsidRPr="00CF70CF">
              <w:rPr>
                <w:rFonts w:ascii="Times New Roman" w:hAnsi="Times New Roman" w:cs="Times New Roman"/>
              </w:rPr>
              <w:t xml:space="preserve"> </w:t>
            </w:r>
          </w:p>
        </w:tc>
      </w:tr>
      <w:tr w:rsidR="003D6498" w:rsidRPr="00CF70CF" w14:paraId="37E661C8" w14:textId="77777777" w:rsidTr="00F77220">
        <w:trPr>
          <w:trHeight w:val="300"/>
        </w:trPr>
        <w:tc>
          <w:tcPr>
            <w:tcW w:w="492" w:type="dxa"/>
            <w:tcBorders>
              <w:top w:val="single" w:sz="8" w:space="0" w:color="000000"/>
              <w:left w:val="single" w:sz="8" w:space="0" w:color="000000"/>
              <w:bottom w:val="single" w:sz="8" w:space="0" w:color="000000"/>
              <w:right w:val="single" w:sz="8" w:space="0" w:color="000000"/>
            </w:tcBorders>
            <w:shd w:val="clear" w:color="auto" w:fill="E7E6E6"/>
            <w:vAlign w:val="center"/>
          </w:tcPr>
          <w:p w14:paraId="16FB7117" w14:textId="77777777" w:rsidR="003D6498" w:rsidRPr="00CF70CF" w:rsidRDefault="003D6498" w:rsidP="00607ECF">
            <w:pPr>
              <w:spacing w:after="0"/>
              <w:jc w:val="center"/>
              <w:rPr>
                <w:rFonts w:ascii="Times New Roman" w:hAnsi="Times New Roman" w:cs="Times New Roman"/>
              </w:rPr>
            </w:pPr>
            <w:r w:rsidRPr="00CF70CF">
              <w:rPr>
                <w:rFonts w:ascii="Times New Roman" w:hAnsi="Times New Roman" w:cs="Times New Roman"/>
              </w:rPr>
              <w:t>26</w:t>
            </w:r>
          </w:p>
        </w:tc>
        <w:tc>
          <w:tcPr>
            <w:tcW w:w="6363" w:type="dxa"/>
            <w:tcBorders>
              <w:top w:val="single" w:sz="8" w:space="0" w:color="000000"/>
              <w:left w:val="single" w:sz="8" w:space="0" w:color="000000"/>
              <w:bottom w:val="single" w:sz="8" w:space="0" w:color="000000"/>
              <w:right w:val="single" w:sz="8" w:space="0" w:color="000000"/>
            </w:tcBorders>
            <w:shd w:val="clear" w:color="auto" w:fill="E7E6E6"/>
            <w:vAlign w:val="center"/>
          </w:tcPr>
          <w:p w14:paraId="472E38C0" w14:textId="77777777" w:rsidR="003D6498" w:rsidRPr="00CF70CF" w:rsidRDefault="003D6498" w:rsidP="00607ECF">
            <w:pPr>
              <w:spacing w:after="0"/>
              <w:rPr>
                <w:rFonts w:ascii="Times New Roman" w:hAnsi="Times New Roman" w:cs="Times New Roman"/>
              </w:rPr>
            </w:pPr>
            <w:r w:rsidRPr="00CF70CF">
              <w:rPr>
                <w:rFonts w:ascii="Times New Roman" w:hAnsi="Times New Roman" w:cs="Times New Roman"/>
              </w:rPr>
              <w:t>Czy Organizacja dobrała zabezpieczenia zapewniające ochronę przetwarzanych danych osobowych adekwatnie do wyników szacowania ryzyka?</w:t>
            </w:r>
          </w:p>
        </w:tc>
        <w:tc>
          <w:tcPr>
            <w:tcW w:w="1245" w:type="dxa"/>
            <w:tcBorders>
              <w:top w:val="single" w:sz="8" w:space="0" w:color="000000"/>
              <w:left w:val="single" w:sz="8" w:space="0" w:color="000000"/>
              <w:bottom w:val="single" w:sz="8" w:space="0" w:color="000000"/>
              <w:right w:val="single" w:sz="8" w:space="0" w:color="000000"/>
            </w:tcBorders>
            <w:vAlign w:val="center"/>
          </w:tcPr>
          <w:p w14:paraId="5343FCD5" w14:textId="77777777" w:rsidR="003D6498" w:rsidRPr="00CF70CF" w:rsidRDefault="003D6498" w:rsidP="00607ECF">
            <w:pPr>
              <w:spacing w:after="0"/>
              <w:jc w:val="center"/>
              <w:rPr>
                <w:rFonts w:ascii="Times New Roman" w:hAnsi="Times New Roman" w:cs="Times New Roman"/>
              </w:rPr>
            </w:pPr>
            <w:r w:rsidRPr="00CF70CF">
              <w:rPr>
                <w:rFonts w:ascii="Times New Roman" w:hAnsi="Times New Roman" w:cs="Times New Roman"/>
              </w:rPr>
              <w:t xml:space="preserve"> </w:t>
            </w:r>
          </w:p>
        </w:tc>
        <w:tc>
          <w:tcPr>
            <w:tcW w:w="1890" w:type="dxa"/>
            <w:tcBorders>
              <w:top w:val="single" w:sz="8" w:space="0" w:color="000000"/>
              <w:left w:val="single" w:sz="8" w:space="0" w:color="000000"/>
              <w:bottom w:val="single" w:sz="8" w:space="0" w:color="000000"/>
              <w:right w:val="single" w:sz="8" w:space="0" w:color="000000"/>
            </w:tcBorders>
            <w:vAlign w:val="center"/>
          </w:tcPr>
          <w:p w14:paraId="72476479" w14:textId="77777777" w:rsidR="003D6498" w:rsidRPr="00CF70CF" w:rsidRDefault="003D6498" w:rsidP="00607ECF">
            <w:pPr>
              <w:spacing w:after="0"/>
              <w:jc w:val="center"/>
              <w:rPr>
                <w:rFonts w:ascii="Times New Roman" w:hAnsi="Times New Roman" w:cs="Times New Roman"/>
              </w:rPr>
            </w:pPr>
            <w:r w:rsidRPr="00CF70CF">
              <w:rPr>
                <w:rFonts w:ascii="Times New Roman" w:hAnsi="Times New Roman" w:cs="Times New Roman"/>
              </w:rPr>
              <w:t xml:space="preserve"> </w:t>
            </w:r>
          </w:p>
        </w:tc>
      </w:tr>
      <w:tr w:rsidR="003D6498" w:rsidRPr="00CF70CF" w14:paraId="2F5535C8" w14:textId="77777777" w:rsidTr="00F77220">
        <w:trPr>
          <w:trHeight w:val="300"/>
        </w:trPr>
        <w:tc>
          <w:tcPr>
            <w:tcW w:w="492" w:type="dxa"/>
            <w:tcBorders>
              <w:top w:val="single" w:sz="8" w:space="0" w:color="000000"/>
              <w:left w:val="single" w:sz="8" w:space="0" w:color="000000"/>
              <w:bottom w:val="single" w:sz="8" w:space="0" w:color="000000"/>
              <w:right w:val="single" w:sz="8" w:space="0" w:color="000000"/>
            </w:tcBorders>
            <w:shd w:val="clear" w:color="auto" w:fill="E7E6E6"/>
            <w:vAlign w:val="center"/>
          </w:tcPr>
          <w:p w14:paraId="1C41F7D2" w14:textId="77777777" w:rsidR="003D6498" w:rsidRPr="00CF70CF" w:rsidRDefault="003D6498" w:rsidP="00607ECF">
            <w:pPr>
              <w:spacing w:after="0"/>
              <w:jc w:val="center"/>
              <w:rPr>
                <w:rFonts w:ascii="Times New Roman" w:hAnsi="Times New Roman" w:cs="Times New Roman"/>
              </w:rPr>
            </w:pPr>
            <w:r w:rsidRPr="00CF70CF">
              <w:rPr>
                <w:rFonts w:ascii="Times New Roman" w:hAnsi="Times New Roman" w:cs="Times New Roman"/>
              </w:rPr>
              <w:t>27</w:t>
            </w:r>
          </w:p>
        </w:tc>
        <w:tc>
          <w:tcPr>
            <w:tcW w:w="6363" w:type="dxa"/>
            <w:tcBorders>
              <w:top w:val="single" w:sz="8" w:space="0" w:color="000000"/>
              <w:left w:val="single" w:sz="8" w:space="0" w:color="000000"/>
              <w:bottom w:val="single" w:sz="8" w:space="0" w:color="000000"/>
              <w:right w:val="single" w:sz="8" w:space="0" w:color="000000"/>
            </w:tcBorders>
            <w:shd w:val="clear" w:color="auto" w:fill="E7E6E6"/>
            <w:vAlign w:val="center"/>
          </w:tcPr>
          <w:p w14:paraId="29CCF5AD" w14:textId="77777777" w:rsidR="003D6498" w:rsidRPr="00CF70CF" w:rsidRDefault="003D6498" w:rsidP="00607ECF">
            <w:pPr>
              <w:spacing w:after="0"/>
              <w:rPr>
                <w:rFonts w:ascii="Times New Roman" w:hAnsi="Times New Roman" w:cs="Times New Roman"/>
              </w:rPr>
            </w:pPr>
            <w:r w:rsidRPr="00CF70CF">
              <w:rPr>
                <w:rFonts w:ascii="Times New Roman" w:hAnsi="Times New Roman" w:cs="Times New Roman"/>
              </w:rPr>
              <w:t>Czy Organizacja okresowo przeprowadza kolejne działania związane z oszacowanym ryzykiem?</w:t>
            </w:r>
          </w:p>
        </w:tc>
        <w:tc>
          <w:tcPr>
            <w:tcW w:w="1245" w:type="dxa"/>
            <w:tcBorders>
              <w:top w:val="single" w:sz="8" w:space="0" w:color="000000"/>
              <w:left w:val="single" w:sz="8" w:space="0" w:color="000000"/>
              <w:bottom w:val="single" w:sz="8" w:space="0" w:color="000000"/>
              <w:right w:val="single" w:sz="8" w:space="0" w:color="000000"/>
            </w:tcBorders>
            <w:vAlign w:val="center"/>
          </w:tcPr>
          <w:p w14:paraId="36F9C524" w14:textId="77777777" w:rsidR="003D6498" w:rsidRPr="00CF70CF" w:rsidRDefault="003D6498" w:rsidP="00607ECF">
            <w:pPr>
              <w:spacing w:after="0"/>
              <w:jc w:val="center"/>
              <w:rPr>
                <w:rFonts w:ascii="Times New Roman" w:hAnsi="Times New Roman" w:cs="Times New Roman"/>
              </w:rPr>
            </w:pPr>
            <w:r w:rsidRPr="00CF70CF">
              <w:rPr>
                <w:rFonts w:ascii="Times New Roman" w:hAnsi="Times New Roman" w:cs="Times New Roman"/>
              </w:rPr>
              <w:t xml:space="preserve"> </w:t>
            </w:r>
          </w:p>
        </w:tc>
        <w:tc>
          <w:tcPr>
            <w:tcW w:w="1890" w:type="dxa"/>
            <w:tcBorders>
              <w:top w:val="single" w:sz="8" w:space="0" w:color="000000"/>
              <w:left w:val="single" w:sz="8" w:space="0" w:color="000000"/>
              <w:bottom w:val="single" w:sz="8" w:space="0" w:color="000000"/>
              <w:right w:val="single" w:sz="8" w:space="0" w:color="000000"/>
            </w:tcBorders>
            <w:vAlign w:val="center"/>
          </w:tcPr>
          <w:p w14:paraId="270CC102" w14:textId="77777777" w:rsidR="003D6498" w:rsidRPr="00CF70CF" w:rsidRDefault="003D6498" w:rsidP="00607ECF">
            <w:pPr>
              <w:spacing w:after="0"/>
              <w:jc w:val="center"/>
              <w:rPr>
                <w:rFonts w:ascii="Times New Roman" w:hAnsi="Times New Roman" w:cs="Times New Roman"/>
              </w:rPr>
            </w:pPr>
            <w:r w:rsidRPr="00CF70CF">
              <w:rPr>
                <w:rFonts w:ascii="Times New Roman" w:hAnsi="Times New Roman" w:cs="Times New Roman"/>
              </w:rPr>
              <w:t xml:space="preserve"> </w:t>
            </w:r>
          </w:p>
        </w:tc>
      </w:tr>
      <w:tr w:rsidR="003D6498" w:rsidRPr="00CF70CF" w14:paraId="6F41314B" w14:textId="77777777" w:rsidTr="00F77220">
        <w:trPr>
          <w:trHeight w:val="435"/>
        </w:trPr>
        <w:tc>
          <w:tcPr>
            <w:tcW w:w="492" w:type="dxa"/>
            <w:tcBorders>
              <w:top w:val="single" w:sz="8" w:space="0" w:color="000000"/>
              <w:left w:val="single" w:sz="8" w:space="0" w:color="000000"/>
              <w:bottom w:val="single" w:sz="8" w:space="0" w:color="000000"/>
              <w:right w:val="single" w:sz="8" w:space="0" w:color="000000"/>
            </w:tcBorders>
            <w:shd w:val="clear" w:color="auto" w:fill="E7E6E6"/>
            <w:vAlign w:val="center"/>
          </w:tcPr>
          <w:p w14:paraId="72FCFB24" w14:textId="77777777" w:rsidR="003D6498" w:rsidRPr="00CF70CF" w:rsidRDefault="003D6498" w:rsidP="00607ECF">
            <w:pPr>
              <w:spacing w:after="0"/>
              <w:jc w:val="center"/>
              <w:rPr>
                <w:rFonts w:ascii="Times New Roman" w:hAnsi="Times New Roman" w:cs="Times New Roman"/>
              </w:rPr>
            </w:pPr>
            <w:r w:rsidRPr="00CF70CF">
              <w:rPr>
                <w:rFonts w:ascii="Times New Roman" w:hAnsi="Times New Roman" w:cs="Times New Roman"/>
              </w:rPr>
              <w:t>28</w:t>
            </w:r>
          </w:p>
        </w:tc>
        <w:tc>
          <w:tcPr>
            <w:tcW w:w="6363" w:type="dxa"/>
            <w:tcBorders>
              <w:top w:val="single" w:sz="8" w:space="0" w:color="000000"/>
              <w:left w:val="single" w:sz="8" w:space="0" w:color="000000"/>
              <w:bottom w:val="single" w:sz="8" w:space="0" w:color="000000"/>
              <w:right w:val="single" w:sz="8" w:space="0" w:color="000000"/>
            </w:tcBorders>
            <w:shd w:val="clear" w:color="auto" w:fill="E7E6E6"/>
            <w:vAlign w:val="center"/>
          </w:tcPr>
          <w:p w14:paraId="6E3B8AD6" w14:textId="77777777" w:rsidR="003D6498" w:rsidRPr="00CF70CF" w:rsidRDefault="003D6498" w:rsidP="00607ECF">
            <w:pPr>
              <w:spacing w:after="0"/>
              <w:rPr>
                <w:rFonts w:ascii="Times New Roman" w:hAnsi="Times New Roman" w:cs="Times New Roman"/>
              </w:rPr>
            </w:pPr>
            <w:r w:rsidRPr="00CF70CF">
              <w:rPr>
                <w:rFonts w:ascii="Times New Roman" w:hAnsi="Times New Roman" w:cs="Times New Roman"/>
              </w:rPr>
              <w:t>Czy w przypadku zmiany poziomu ryzyka Organizacja dobiera nowe środki techniczne i organizacyjne zabezpieczające dane, stosownie do wyników analizy ryzyka?</w:t>
            </w:r>
          </w:p>
        </w:tc>
        <w:tc>
          <w:tcPr>
            <w:tcW w:w="1245" w:type="dxa"/>
            <w:tcBorders>
              <w:top w:val="single" w:sz="8" w:space="0" w:color="000000"/>
              <w:left w:val="single" w:sz="8" w:space="0" w:color="000000"/>
              <w:bottom w:val="single" w:sz="8" w:space="0" w:color="000000"/>
              <w:right w:val="single" w:sz="8" w:space="0" w:color="000000"/>
            </w:tcBorders>
            <w:vAlign w:val="center"/>
          </w:tcPr>
          <w:p w14:paraId="7D4A3032" w14:textId="77777777" w:rsidR="003D6498" w:rsidRPr="00CF70CF" w:rsidRDefault="003D6498" w:rsidP="00607ECF">
            <w:pPr>
              <w:spacing w:after="0"/>
              <w:jc w:val="center"/>
              <w:rPr>
                <w:rFonts w:ascii="Times New Roman" w:hAnsi="Times New Roman" w:cs="Times New Roman"/>
              </w:rPr>
            </w:pPr>
            <w:r w:rsidRPr="00CF70CF">
              <w:rPr>
                <w:rFonts w:ascii="Times New Roman" w:hAnsi="Times New Roman" w:cs="Times New Roman"/>
              </w:rPr>
              <w:t xml:space="preserve"> </w:t>
            </w:r>
          </w:p>
        </w:tc>
        <w:tc>
          <w:tcPr>
            <w:tcW w:w="1890" w:type="dxa"/>
            <w:tcBorders>
              <w:top w:val="single" w:sz="8" w:space="0" w:color="000000"/>
              <w:left w:val="single" w:sz="8" w:space="0" w:color="000000"/>
              <w:bottom w:val="single" w:sz="8" w:space="0" w:color="000000"/>
              <w:right w:val="single" w:sz="8" w:space="0" w:color="000000"/>
            </w:tcBorders>
            <w:vAlign w:val="center"/>
          </w:tcPr>
          <w:p w14:paraId="2227E321" w14:textId="77777777" w:rsidR="003D6498" w:rsidRPr="00CF70CF" w:rsidRDefault="003D6498" w:rsidP="00607ECF">
            <w:pPr>
              <w:spacing w:after="0"/>
              <w:jc w:val="center"/>
              <w:rPr>
                <w:rFonts w:ascii="Times New Roman" w:hAnsi="Times New Roman" w:cs="Times New Roman"/>
              </w:rPr>
            </w:pPr>
            <w:r w:rsidRPr="00CF70CF">
              <w:rPr>
                <w:rFonts w:ascii="Times New Roman" w:hAnsi="Times New Roman" w:cs="Times New Roman"/>
              </w:rPr>
              <w:t xml:space="preserve"> </w:t>
            </w:r>
          </w:p>
        </w:tc>
      </w:tr>
      <w:tr w:rsidR="003D6498" w:rsidRPr="00CF70CF" w14:paraId="5C795B3D" w14:textId="77777777" w:rsidTr="00F77220">
        <w:trPr>
          <w:trHeight w:val="435"/>
        </w:trPr>
        <w:tc>
          <w:tcPr>
            <w:tcW w:w="492" w:type="dxa"/>
            <w:tcBorders>
              <w:top w:val="single" w:sz="8" w:space="0" w:color="000000"/>
              <w:left w:val="single" w:sz="8" w:space="0" w:color="000000"/>
              <w:bottom w:val="single" w:sz="8" w:space="0" w:color="000000"/>
              <w:right w:val="single" w:sz="8" w:space="0" w:color="000000"/>
            </w:tcBorders>
            <w:shd w:val="clear" w:color="auto" w:fill="E7E6E6"/>
            <w:vAlign w:val="center"/>
          </w:tcPr>
          <w:p w14:paraId="330CEEF3" w14:textId="77777777" w:rsidR="003D6498" w:rsidRPr="00CF70CF" w:rsidRDefault="003D6498" w:rsidP="00607ECF">
            <w:pPr>
              <w:spacing w:after="0"/>
              <w:jc w:val="center"/>
              <w:rPr>
                <w:rFonts w:ascii="Times New Roman" w:hAnsi="Times New Roman" w:cs="Times New Roman"/>
              </w:rPr>
            </w:pPr>
            <w:r w:rsidRPr="00CF70CF">
              <w:rPr>
                <w:rFonts w:ascii="Times New Roman" w:hAnsi="Times New Roman" w:cs="Times New Roman"/>
              </w:rPr>
              <w:t>29</w:t>
            </w:r>
          </w:p>
        </w:tc>
        <w:tc>
          <w:tcPr>
            <w:tcW w:w="6363" w:type="dxa"/>
            <w:tcBorders>
              <w:top w:val="single" w:sz="8" w:space="0" w:color="000000"/>
              <w:left w:val="single" w:sz="8" w:space="0" w:color="000000"/>
              <w:bottom w:val="single" w:sz="8" w:space="0" w:color="000000"/>
              <w:right w:val="single" w:sz="8" w:space="0" w:color="000000"/>
            </w:tcBorders>
            <w:shd w:val="clear" w:color="auto" w:fill="E7E6E6"/>
            <w:vAlign w:val="center"/>
          </w:tcPr>
          <w:p w14:paraId="1237BEEA" w14:textId="77777777" w:rsidR="003D6498" w:rsidRPr="00CF70CF" w:rsidRDefault="003D6498" w:rsidP="00607ECF">
            <w:pPr>
              <w:spacing w:after="0"/>
              <w:rPr>
                <w:rFonts w:ascii="Times New Roman" w:hAnsi="Times New Roman" w:cs="Times New Roman"/>
              </w:rPr>
            </w:pPr>
            <w:r w:rsidRPr="00CF70CF">
              <w:rPr>
                <w:rFonts w:ascii="Times New Roman" w:hAnsi="Times New Roman" w:cs="Times New Roman"/>
              </w:rPr>
              <w:t>Czy występują operacje przetwarzania danych, dla których w Organizacji zidentyfikowano obecnie wysoki poziom ryzyka naruszenia praw lub wolności osób fizycznych?</w:t>
            </w:r>
          </w:p>
        </w:tc>
        <w:tc>
          <w:tcPr>
            <w:tcW w:w="1245" w:type="dxa"/>
            <w:tcBorders>
              <w:top w:val="single" w:sz="8" w:space="0" w:color="000000"/>
              <w:left w:val="single" w:sz="8" w:space="0" w:color="000000"/>
              <w:bottom w:val="single" w:sz="8" w:space="0" w:color="000000"/>
              <w:right w:val="single" w:sz="8" w:space="0" w:color="000000"/>
            </w:tcBorders>
            <w:vAlign w:val="center"/>
          </w:tcPr>
          <w:p w14:paraId="7FA3DA4A" w14:textId="77777777" w:rsidR="003D6498" w:rsidRPr="00CF70CF" w:rsidRDefault="003D6498" w:rsidP="00607ECF">
            <w:pPr>
              <w:spacing w:after="0"/>
              <w:jc w:val="center"/>
              <w:rPr>
                <w:rFonts w:ascii="Times New Roman" w:hAnsi="Times New Roman" w:cs="Times New Roman"/>
              </w:rPr>
            </w:pPr>
            <w:r w:rsidRPr="00CF70CF">
              <w:rPr>
                <w:rFonts w:ascii="Times New Roman" w:hAnsi="Times New Roman" w:cs="Times New Roman"/>
              </w:rPr>
              <w:t xml:space="preserve"> </w:t>
            </w:r>
          </w:p>
        </w:tc>
        <w:tc>
          <w:tcPr>
            <w:tcW w:w="1890" w:type="dxa"/>
            <w:tcBorders>
              <w:top w:val="single" w:sz="8" w:space="0" w:color="000000"/>
              <w:left w:val="single" w:sz="8" w:space="0" w:color="000000"/>
              <w:bottom w:val="single" w:sz="8" w:space="0" w:color="000000"/>
              <w:right w:val="single" w:sz="8" w:space="0" w:color="000000"/>
            </w:tcBorders>
            <w:vAlign w:val="center"/>
          </w:tcPr>
          <w:p w14:paraId="4BFA4D6E" w14:textId="77777777" w:rsidR="003D6498" w:rsidRPr="00CF70CF" w:rsidRDefault="003D6498" w:rsidP="00607ECF">
            <w:pPr>
              <w:spacing w:after="0"/>
              <w:jc w:val="center"/>
              <w:rPr>
                <w:rFonts w:ascii="Times New Roman" w:hAnsi="Times New Roman" w:cs="Times New Roman"/>
              </w:rPr>
            </w:pPr>
            <w:r w:rsidRPr="00CF70CF">
              <w:rPr>
                <w:rFonts w:ascii="Times New Roman" w:hAnsi="Times New Roman" w:cs="Times New Roman"/>
              </w:rPr>
              <w:t xml:space="preserve"> </w:t>
            </w:r>
          </w:p>
        </w:tc>
      </w:tr>
      <w:tr w:rsidR="003D6498" w:rsidRPr="00CF70CF" w14:paraId="1E2DD743" w14:textId="77777777" w:rsidTr="00F77220">
        <w:trPr>
          <w:trHeight w:val="570"/>
        </w:trPr>
        <w:tc>
          <w:tcPr>
            <w:tcW w:w="492" w:type="dxa"/>
            <w:tcBorders>
              <w:top w:val="single" w:sz="8" w:space="0" w:color="000000"/>
              <w:left w:val="single" w:sz="8" w:space="0" w:color="000000"/>
              <w:bottom w:val="single" w:sz="8" w:space="0" w:color="000000"/>
              <w:right w:val="single" w:sz="8" w:space="0" w:color="000000"/>
            </w:tcBorders>
            <w:shd w:val="clear" w:color="auto" w:fill="E7E6E6"/>
            <w:vAlign w:val="center"/>
          </w:tcPr>
          <w:p w14:paraId="36AE0AAD" w14:textId="77777777" w:rsidR="003D6498" w:rsidRPr="00CF70CF" w:rsidRDefault="003D6498" w:rsidP="00607ECF">
            <w:pPr>
              <w:spacing w:after="0"/>
              <w:jc w:val="center"/>
              <w:rPr>
                <w:rFonts w:ascii="Times New Roman" w:hAnsi="Times New Roman" w:cs="Times New Roman"/>
              </w:rPr>
            </w:pPr>
            <w:r w:rsidRPr="00CF70CF">
              <w:rPr>
                <w:rFonts w:ascii="Times New Roman" w:hAnsi="Times New Roman" w:cs="Times New Roman"/>
              </w:rPr>
              <w:t>30</w:t>
            </w:r>
          </w:p>
        </w:tc>
        <w:tc>
          <w:tcPr>
            <w:tcW w:w="6363" w:type="dxa"/>
            <w:tcBorders>
              <w:top w:val="single" w:sz="8" w:space="0" w:color="000000"/>
              <w:left w:val="single" w:sz="8" w:space="0" w:color="000000"/>
              <w:bottom w:val="single" w:sz="8" w:space="0" w:color="000000"/>
              <w:right w:val="single" w:sz="8" w:space="0" w:color="000000"/>
            </w:tcBorders>
            <w:shd w:val="clear" w:color="auto" w:fill="E7E6E6"/>
            <w:vAlign w:val="center"/>
          </w:tcPr>
          <w:p w14:paraId="4DDC6EAE" w14:textId="77777777" w:rsidR="003D6498" w:rsidRPr="00CF70CF" w:rsidRDefault="003D6498" w:rsidP="00607ECF">
            <w:pPr>
              <w:spacing w:after="0"/>
              <w:rPr>
                <w:rFonts w:ascii="Times New Roman" w:hAnsi="Times New Roman" w:cs="Times New Roman"/>
              </w:rPr>
            </w:pPr>
            <w:r w:rsidRPr="00CF70CF">
              <w:rPr>
                <w:rFonts w:ascii="Times New Roman" w:hAnsi="Times New Roman" w:cs="Times New Roman"/>
              </w:rPr>
              <w:t>Czy dla planowanych operacji przetwarzania danych, dla których poziom ryzyka naruszenia praw lub wolności osób fizycznych oceniono jako wysoki Organizacja przewiduje dokonanie oceny skutków dla ochrony danych?</w:t>
            </w:r>
          </w:p>
        </w:tc>
        <w:tc>
          <w:tcPr>
            <w:tcW w:w="1245" w:type="dxa"/>
            <w:tcBorders>
              <w:top w:val="single" w:sz="8" w:space="0" w:color="000000"/>
              <w:left w:val="single" w:sz="8" w:space="0" w:color="000000"/>
              <w:bottom w:val="single" w:sz="8" w:space="0" w:color="000000"/>
              <w:right w:val="single" w:sz="8" w:space="0" w:color="000000"/>
            </w:tcBorders>
            <w:vAlign w:val="center"/>
          </w:tcPr>
          <w:p w14:paraId="1C8EEF44" w14:textId="77777777" w:rsidR="003D6498" w:rsidRPr="00CF70CF" w:rsidRDefault="003D6498" w:rsidP="00607ECF">
            <w:pPr>
              <w:spacing w:after="0"/>
              <w:jc w:val="center"/>
              <w:rPr>
                <w:rFonts w:ascii="Times New Roman" w:hAnsi="Times New Roman" w:cs="Times New Roman"/>
              </w:rPr>
            </w:pPr>
            <w:r w:rsidRPr="00CF70CF">
              <w:rPr>
                <w:rFonts w:ascii="Times New Roman" w:hAnsi="Times New Roman" w:cs="Times New Roman"/>
              </w:rPr>
              <w:t xml:space="preserve"> </w:t>
            </w:r>
          </w:p>
        </w:tc>
        <w:tc>
          <w:tcPr>
            <w:tcW w:w="1890" w:type="dxa"/>
            <w:tcBorders>
              <w:top w:val="single" w:sz="8" w:space="0" w:color="000000"/>
              <w:left w:val="single" w:sz="8" w:space="0" w:color="000000"/>
              <w:bottom w:val="single" w:sz="8" w:space="0" w:color="000000"/>
              <w:right w:val="single" w:sz="8" w:space="0" w:color="000000"/>
            </w:tcBorders>
            <w:vAlign w:val="center"/>
          </w:tcPr>
          <w:p w14:paraId="327DC651" w14:textId="77777777" w:rsidR="003D6498" w:rsidRPr="00CF70CF" w:rsidRDefault="003D6498" w:rsidP="00607ECF">
            <w:pPr>
              <w:spacing w:after="0"/>
              <w:jc w:val="center"/>
              <w:rPr>
                <w:rFonts w:ascii="Times New Roman" w:hAnsi="Times New Roman" w:cs="Times New Roman"/>
              </w:rPr>
            </w:pPr>
            <w:r w:rsidRPr="00CF70CF">
              <w:rPr>
                <w:rFonts w:ascii="Times New Roman" w:hAnsi="Times New Roman" w:cs="Times New Roman"/>
              </w:rPr>
              <w:t xml:space="preserve"> </w:t>
            </w:r>
          </w:p>
        </w:tc>
      </w:tr>
      <w:tr w:rsidR="003D6498" w:rsidRPr="00CF70CF" w14:paraId="3034EAF0" w14:textId="77777777" w:rsidTr="00F77220">
        <w:trPr>
          <w:trHeight w:val="720"/>
        </w:trPr>
        <w:tc>
          <w:tcPr>
            <w:tcW w:w="492" w:type="dxa"/>
            <w:tcBorders>
              <w:top w:val="single" w:sz="8" w:space="0" w:color="000000"/>
              <w:left w:val="single" w:sz="8" w:space="0" w:color="000000"/>
              <w:bottom w:val="single" w:sz="8" w:space="0" w:color="000000"/>
              <w:right w:val="single" w:sz="8" w:space="0" w:color="000000"/>
            </w:tcBorders>
            <w:shd w:val="clear" w:color="auto" w:fill="E7E6E6"/>
            <w:vAlign w:val="center"/>
          </w:tcPr>
          <w:p w14:paraId="5FA7E3E7" w14:textId="77777777" w:rsidR="003D6498" w:rsidRPr="00CF70CF" w:rsidRDefault="003D6498" w:rsidP="00607ECF">
            <w:pPr>
              <w:spacing w:after="0"/>
              <w:jc w:val="center"/>
              <w:rPr>
                <w:rFonts w:ascii="Times New Roman" w:hAnsi="Times New Roman" w:cs="Times New Roman"/>
              </w:rPr>
            </w:pPr>
            <w:r w:rsidRPr="00CF70CF">
              <w:rPr>
                <w:rFonts w:ascii="Times New Roman" w:hAnsi="Times New Roman" w:cs="Times New Roman"/>
              </w:rPr>
              <w:t>31</w:t>
            </w:r>
          </w:p>
        </w:tc>
        <w:tc>
          <w:tcPr>
            <w:tcW w:w="6363" w:type="dxa"/>
            <w:tcBorders>
              <w:top w:val="single" w:sz="8" w:space="0" w:color="000000"/>
              <w:left w:val="single" w:sz="8" w:space="0" w:color="000000"/>
              <w:bottom w:val="single" w:sz="8" w:space="0" w:color="000000"/>
              <w:right w:val="single" w:sz="8" w:space="0" w:color="000000"/>
            </w:tcBorders>
            <w:shd w:val="clear" w:color="auto" w:fill="E7E6E6"/>
            <w:vAlign w:val="center"/>
          </w:tcPr>
          <w:p w14:paraId="46DF0875" w14:textId="77777777" w:rsidR="003D6498" w:rsidRPr="00CF70CF" w:rsidRDefault="003D6498" w:rsidP="00607ECF">
            <w:pPr>
              <w:spacing w:after="0"/>
              <w:rPr>
                <w:rFonts w:ascii="Times New Roman" w:hAnsi="Times New Roman" w:cs="Times New Roman"/>
              </w:rPr>
            </w:pPr>
            <w:r w:rsidRPr="00CF70CF">
              <w:rPr>
                <w:rFonts w:ascii="Times New Roman" w:hAnsi="Times New Roman" w:cs="Times New Roman"/>
              </w:rPr>
              <w:t>Czy Organizacja prowadzi regularnie audyty dotyczące zasad bezpieczeństwa informacji, w tym danych osobowych, w celu weryfikacji spełniania wymogów polityki ochrony danych lub innej wewnętrznej procedury, w tym oceny skuteczności środków technicznych i organizacyjnych mających zapewnić bezpieczeństwo przetwarzania?</w:t>
            </w:r>
          </w:p>
        </w:tc>
        <w:tc>
          <w:tcPr>
            <w:tcW w:w="1245" w:type="dxa"/>
            <w:tcBorders>
              <w:top w:val="single" w:sz="8" w:space="0" w:color="000000"/>
              <w:left w:val="single" w:sz="8" w:space="0" w:color="000000"/>
              <w:bottom w:val="single" w:sz="8" w:space="0" w:color="000000"/>
              <w:right w:val="single" w:sz="8" w:space="0" w:color="000000"/>
            </w:tcBorders>
            <w:vAlign w:val="center"/>
          </w:tcPr>
          <w:p w14:paraId="75544DC9" w14:textId="77777777" w:rsidR="003D6498" w:rsidRPr="00CF70CF" w:rsidRDefault="003D6498" w:rsidP="00607ECF">
            <w:pPr>
              <w:spacing w:after="0"/>
              <w:jc w:val="center"/>
              <w:rPr>
                <w:rFonts w:ascii="Times New Roman" w:hAnsi="Times New Roman" w:cs="Times New Roman"/>
              </w:rPr>
            </w:pPr>
            <w:r w:rsidRPr="00CF70CF">
              <w:rPr>
                <w:rFonts w:ascii="Times New Roman" w:hAnsi="Times New Roman" w:cs="Times New Roman"/>
              </w:rPr>
              <w:t xml:space="preserve"> </w:t>
            </w:r>
          </w:p>
        </w:tc>
        <w:tc>
          <w:tcPr>
            <w:tcW w:w="1890" w:type="dxa"/>
            <w:tcBorders>
              <w:top w:val="single" w:sz="8" w:space="0" w:color="000000"/>
              <w:left w:val="single" w:sz="8" w:space="0" w:color="000000"/>
              <w:bottom w:val="single" w:sz="8" w:space="0" w:color="000000"/>
              <w:right w:val="single" w:sz="8" w:space="0" w:color="000000"/>
            </w:tcBorders>
            <w:vAlign w:val="center"/>
          </w:tcPr>
          <w:p w14:paraId="3E391DB1" w14:textId="77777777" w:rsidR="003D6498" w:rsidRPr="00CF70CF" w:rsidRDefault="003D6498" w:rsidP="00607ECF">
            <w:pPr>
              <w:spacing w:after="0"/>
              <w:jc w:val="center"/>
              <w:rPr>
                <w:rFonts w:ascii="Times New Roman" w:hAnsi="Times New Roman" w:cs="Times New Roman"/>
              </w:rPr>
            </w:pPr>
            <w:r w:rsidRPr="00CF70CF">
              <w:rPr>
                <w:rFonts w:ascii="Times New Roman" w:hAnsi="Times New Roman" w:cs="Times New Roman"/>
              </w:rPr>
              <w:t xml:space="preserve"> </w:t>
            </w:r>
          </w:p>
        </w:tc>
      </w:tr>
      <w:tr w:rsidR="003D6498" w:rsidRPr="00CF70CF" w14:paraId="2BE2EAFB" w14:textId="77777777" w:rsidTr="00F77220">
        <w:trPr>
          <w:trHeight w:val="300"/>
        </w:trPr>
        <w:tc>
          <w:tcPr>
            <w:tcW w:w="492" w:type="dxa"/>
            <w:tcBorders>
              <w:top w:val="single" w:sz="8" w:space="0" w:color="000000"/>
              <w:left w:val="single" w:sz="8" w:space="0" w:color="000000"/>
              <w:bottom w:val="single" w:sz="8" w:space="0" w:color="000000"/>
              <w:right w:val="single" w:sz="8" w:space="0" w:color="000000"/>
            </w:tcBorders>
            <w:shd w:val="clear" w:color="auto" w:fill="E7E6E6"/>
            <w:vAlign w:val="center"/>
          </w:tcPr>
          <w:p w14:paraId="7925D8A5" w14:textId="77777777" w:rsidR="003D6498" w:rsidRPr="00CF70CF" w:rsidRDefault="003D6498" w:rsidP="00607ECF">
            <w:pPr>
              <w:spacing w:after="0"/>
              <w:jc w:val="center"/>
              <w:rPr>
                <w:rFonts w:ascii="Times New Roman" w:hAnsi="Times New Roman" w:cs="Times New Roman"/>
              </w:rPr>
            </w:pPr>
            <w:r w:rsidRPr="00CF70CF">
              <w:rPr>
                <w:rFonts w:ascii="Times New Roman" w:hAnsi="Times New Roman" w:cs="Times New Roman"/>
              </w:rPr>
              <w:t>32</w:t>
            </w:r>
          </w:p>
        </w:tc>
        <w:tc>
          <w:tcPr>
            <w:tcW w:w="6363" w:type="dxa"/>
            <w:tcBorders>
              <w:top w:val="single" w:sz="8" w:space="0" w:color="000000"/>
              <w:left w:val="single" w:sz="8" w:space="0" w:color="000000"/>
              <w:bottom w:val="single" w:sz="8" w:space="0" w:color="000000"/>
              <w:right w:val="single" w:sz="8" w:space="0" w:color="000000"/>
            </w:tcBorders>
            <w:shd w:val="clear" w:color="auto" w:fill="E7E6E6"/>
            <w:vAlign w:val="center"/>
          </w:tcPr>
          <w:p w14:paraId="3BF51B84" w14:textId="77777777" w:rsidR="003D6498" w:rsidRPr="00CF70CF" w:rsidRDefault="003D6498" w:rsidP="00607ECF">
            <w:pPr>
              <w:spacing w:after="0"/>
              <w:rPr>
                <w:rFonts w:ascii="Times New Roman" w:hAnsi="Times New Roman" w:cs="Times New Roman"/>
              </w:rPr>
            </w:pPr>
            <w:r w:rsidRPr="00CF70CF">
              <w:rPr>
                <w:rFonts w:ascii="Times New Roman" w:hAnsi="Times New Roman" w:cs="Times New Roman"/>
              </w:rPr>
              <w:t xml:space="preserve">Czy w ostatnim roku był przeprowadzany w Organizacji audyt w zakresie ochrony danych osobowych? </w:t>
            </w:r>
          </w:p>
        </w:tc>
        <w:tc>
          <w:tcPr>
            <w:tcW w:w="1245" w:type="dxa"/>
            <w:tcBorders>
              <w:top w:val="single" w:sz="8" w:space="0" w:color="000000"/>
              <w:left w:val="single" w:sz="8" w:space="0" w:color="000000"/>
              <w:bottom w:val="single" w:sz="8" w:space="0" w:color="000000"/>
              <w:right w:val="single" w:sz="8" w:space="0" w:color="000000"/>
            </w:tcBorders>
            <w:vAlign w:val="center"/>
          </w:tcPr>
          <w:p w14:paraId="452D6E3F" w14:textId="77777777" w:rsidR="003D6498" w:rsidRPr="00CF70CF" w:rsidRDefault="003D6498" w:rsidP="00607ECF">
            <w:pPr>
              <w:spacing w:after="0"/>
              <w:jc w:val="center"/>
              <w:rPr>
                <w:rFonts w:ascii="Times New Roman" w:hAnsi="Times New Roman" w:cs="Times New Roman"/>
              </w:rPr>
            </w:pPr>
            <w:r w:rsidRPr="00CF70CF">
              <w:rPr>
                <w:rFonts w:ascii="Times New Roman" w:hAnsi="Times New Roman" w:cs="Times New Roman"/>
              </w:rPr>
              <w:t xml:space="preserve"> </w:t>
            </w:r>
          </w:p>
        </w:tc>
        <w:tc>
          <w:tcPr>
            <w:tcW w:w="1890" w:type="dxa"/>
            <w:tcBorders>
              <w:top w:val="single" w:sz="8" w:space="0" w:color="000000"/>
              <w:left w:val="single" w:sz="8" w:space="0" w:color="000000"/>
              <w:bottom w:val="single" w:sz="8" w:space="0" w:color="000000"/>
              <w:right w:val="single" w:sz="8" w:space="0" w:color="000000"/>
            </w:tcBorders>
            <w:vAlign w:val="center"/>
          </w:tcPr>
          <w:p w14:paraId="7AEB31D0" w14:textId="77777777" w:rsidR="003D6498" w:rsidRPr="00CF70CF" w:rsidRDefault="003D6498" w:rsidP="00607ECF">
            <w:pPr>
              <w:spacing w:after="0"/>
              <w:jc w:val="center"/>
              <w:rPr>
                <w:rFonts w:ascii="Times New Roman" w:hAnsi="Times New Roman" w:cs="Times New Roman"/>
              </w:rPr>
            </w:pPr>
            <w:r w:rsidRPr="00CF70CF">
              <w:rPr>
                <w:rFonts w:ascii="Times New Roman" w:hAnsi="Times New Roman" w:cs="Times New Roman"/>
              </w:rPr>
              <w:t xml:space="preserve"> </w:t>
            </w:r>
          </w:p>
        </w:tc>
      </w:tr>
      <w:tr w:rsidR="003D6498" w:rsidRPr="00CF70CF" w14:paraId="0384F30C" w14:textId="77777777" w:rsidTr="00F77220">
        <w:trPr>
          <w:trHeight w:val="300"/>
        </w:trPr>
        <w:tc>
          <w:tcPr>
            <w:tcW w:w="492" w:type="dxa"/>
            <w:tcBorders>
              <w:top w:val="single" w:sz="8" w:space="0" w:color="000000"/>
              <w:left w:val="single" w:sz="8" w:space="0" w:color="000000"/>
              <w:bottom w:val="single" w:sz="8" w:space="0" w:color="000000"/>
              <w:right w:val="single" w:sz="8" w:space="0" w:color="000000"/>
            </w:tcBorders>
            <w:shd w:val="clear" w:color="auto" w:fill="E7E6E6"/>
            <w:vAlign w:val="center"/>
          </w:tcPr>
          <w:p w14:paraId="3B5D60BF" w14:textId="77777777" w:rsidR="003D6498" w:rsidRPr="00CF70CF" w:rsidRDefault="003D6498" w:rsidP="00607ECF">
            <w:pPr>
              <w:spacing w:after="0"/>
              <w:jc w:val="center"/>
              <w:rPr>
                <w:rFonts w:ascii="Times New Roman" w:hAnsi="Times New Roman" w:cs="Times New Roman"/>
              </w:rPr>
            </w:pPr>
            <w:r w:rsidRPr="00CF70CF">
              <w:rPr>
                <w:rFonts w:ascii="Times New Roman" w:hAnsi="Times New Roman" w:cs="Times New Roman"/>
              </w:rPr>
              <w:t>33</w:t>
            </w:r>
          </w:p>
        </w:tc>
        <w:tc>
          <w:tcPr>
            <w:tcW w:w="6363" w:type="dxa"/>
            <w:tcBorders>
              <w:top w:val="single" w:sz="8" w:space="0" w:color="000000"/>
              <w:left w:val="single" w:sz="8" w:space="0" w:color="000000"/>
              <w:bottom w:val="single" w:sz="8" w:space="0" w:color="000000"/>
              <w:right w:val="single" w:sz="8" w:space="0" w:color="000000"/>
            </w:tcBorders>
            <w:shd w:val="clear" w:color="auto" w:fill="E7E6E6"/>
            <w:vAlign w:val="center"/>
          </w:tcPr>
          <w:p w14:paraId="085556C2" w14:textId="77777777" w:rsidR="003D6498" w:rsidRPr="00CF70CF" w:rsidRDefault="003D6498" w:rsidP="00607ECF">
            <w:pPr>
              <w:spacing w:after="0"/>
              <w:rPr>
                <w:rFonts w:ascii="Times New Roman" w:hAnsi="Times New Roman" w:cs="Times New Roman"/>
              </w:rPr>
            </w:pPr>
            <w:r w:rsidRPr="00CF70CF">
              <w:rPr>
                <w:rFonts w:ascii="Times New Roman" w:hAnsi="Times New Roman" w:cs="Times New Roman"/>
              </w:rPr>
              <w:t xml:space="preserve">Czy wnioski z audytów prowadzonych w Organizacji zostały </w:t>
            </w:r>
            <w:r w:rsidRPr="00CF70CF">
              <w:rPr>
                <w:rFonts w:ascii="Times New Roman" w:hAnsi="Times New Roman" w:cs="Times New Roman"/>
              </w:rPr>
              <w:lastRenderedPageBreak/>
              <w:t>udokumentowane, np. w raporcie audytowym?</w:t>
            </w:r>
          </w:p>
        </w:tc>
        <w:tc>
          <w:tcPr>
            <w:tcW w:w="1245" w:type="dxa"/>
            <w:tcBorders>
              <w:top w:val="single" w:sz="8" w:space="0" w:color="000000"/>
              <w:left w:val="single" w:sz="8" w:space="0" w:color="000000"/>
              <w:bottom w:val="single" w:sz="8" w:space="0" w:color="000000"/>
              <w:right w:val="single" w:sz="8" w:space="0" w:color="000000"/>
            </w:tcBorders>
            <w:vAlign w:val="center"/>
          </w:tcPr>
          <w:p w14:paraId="4CEDFC02" w14:textId="77777777" w:rsidR="003D6498" w:rsidRPr="00CF70CF" w:rsidRDefault="003D6498" w:rsidP="00607ECF">
            <w:pPr>
              <w:spacing w:after="0"/>
              <w:jc w:val="center"/>
              <w:rPr>
                <w:rFonts w:ascii="Times New Roman" w:hAnsi="Times New Roman" w:cs="Times New Roman"/>
              </w:rPr>
            </w:pPr>
            <w:r w:rsidRPr="00CF70CF">
              <w:rPr>
                <w:rFonts w:ascii="Times New Roman" w:hAnsi="Times New Roman" w:cs="Times New Roman"/>
              </w:rPr>
              <w:lastRenderedPageBreak/>
              <w:t xml:space="preserve"> </w:t>
            </w:r>
          </w:p>
        </w:tc>
        <w:tc>
          <w:tcPr>
            <w:tcW w:w="1890" w:type="dxa"/>
            <w:tcBorders>
              <w:top w:val="single" w:sz="8" w:space="0" w:color="000000"/>
              <w:left w:val="single" w:sz="8" w:space="0" w:color="000000"/>
              <w:bottom w:val="single" w:sz="8" w:space="0" w:color="000000"/>
              <w:right w:val="single" w:sz="8" w:space="0" w:color="000000"/>
            </w:tcBorders>
            <w:vAlign w:val="center"/>
          </w:tcPr>
          <w:p w14:paraId="60E9C705" w14:textId="77777777" w:rsidR="003D6498" w:rsidRPr="00CF70CF" w:rsidRDefault="003D6498" w:rsidP="00607ECF">
            <w:pPr>
              <w:spacing w:after="0"/>
              <w:jc w:val="center"/>
              <w:rPr>
                <w:rFonts w:ascii="Times New Roman" w:hAnsi="Times New Roman" w:cs="Times New Roman"/>
              </w:rPr>
            </w:pPr>
            <w:r w:rsidRPr="00CF70CF">
              <w:rPr>
                <w:rFonts w:ascii="Times New Roman" w:hAnsi="Times New Roman" w:cs="Times New Roman"/>
              </w:rPr>
              <w:t xml:space="preserve"> </w:t>
            </w:r>
          </w:p>
        </w:tc>
      </w:tr>
      <w:tr w:rsidR="003D6498" w:rsidRPr="00CF70CF" w14:paraId="16313293" w14:textId="77777777" w:rsidTr="00F77220">
        <w:trPr>
          <w:trHeight w:val="570"/>
        </w:trPr>
        <w:tc>
          <w:tcPr>
            <w:tcW w:w="492" w:type="dxa"/>
            <w:tcBorders>
              <w:top w:val="single" w:sz="8" w:space="0" w:color="000000"/>
              <w:left w:val="single" w:sz="8" w:space="0" w:color="000000"/>
              <w:bottom w:val="single" w:sz="8" w:space="0" w:color="000000"/>
              <w:right w:val="single" w:sz="8" w:space="0" w:color="000000"/>
            </w:tcBorders>
            <w:shd w:val="clear" w:color="auto" w:fill="E7E6E6"/>
            <w:vAlign w:val="center"/>
          </w:tcPr>
          <w:p w14:paraId="1E6CB9E0" w14:textId="77777777" w:rsidR="003D6498" w:rsidRPr="00CF70CF" w:rsidRDefault="003D6498" w:rsidP="00607ECF">
            <w:pPr>
              <w:spacing w:after="0"/>
              <w:jc w:val="center"/>
              <w:rPr>
                <w:rFonts w:ascii="Times New Roman" w:hAnsi="Times New Roman" w:cs="Times New Roman"/>
              </w:rPr>
            </w:pPr>
            <w:r w:rsidRPr="00CF70CF">
              <w:rPr>
                <w:rFonts w:ascii="Times New Roman" w:hAnsi="Times New Roman" w:cs="Times New Roman"/>
              </w:rPr>
              <w:lastRenderedPageBreak/>
              <w:t>34</w:t>
            </w:r>
          </w:p>
        </w:tc>
        <w:tc>
          <w:tcPr>
            <w:tcW w:w="6363" w:type="dxa"/>
            <w:tcBorders>
              <w:top w:val="single" w:sz="8" w:space="0" w:color="000000"/>
              <w:left w:val="single" w:sz="8" w:space="0" w:color="000000"/>
              <w:bottom w:val="single" w:sz="8" w:space="0" w:color="000000"/>
              <w:right w:val="single" w:sz="8" w:space="0" w:color="000000"/>
            </w:tcBorders>
            <w:shd w:val="clear" w:color="auto" w:fill="E7E6E6"/>
            <w:vAlign w:val="center"/>
          </w:tcPr>
          <w:p w14:paraId="4C2387C9" w14:textId="77777777" w:rsidR="003D6498" w:rsidRPr="00CF70CF" w:rsidRDefault="003D6498" w:rsidP="00607ECF">
            <w:pPr>
              <w:spacing w:after="0"/>
              <w:rPr>
                <w:rFonts w:ascii="Times New Roman" w:hAnsi="Times New Roman" w:cs="Times New Roman"/>
              </w:rPr>
            </w:pPr>
            <w:r w:rsidRPr="00CF70CF">
              <w:rPr>
                <w:rFonts w:ascii="Times New Roman" w:hAnsi="Times New Roman" w:cs="Times New Roman"/>
              </w:rPr>
              <w:t xml:space="preserve">Czy personel Organizacji wyznaczony do realizacji umowy przetwarza dane osobowe wyłącznie z upoważnienia Administratora Danych Osobowych zgodnie z art. 29 </w:t>
            </w:r>
            <w:proofErr w:type="spellStart"/>
            <w:r w:rsidRPr="00CF70CF">
              <w:rPr>
                <w:rFonts w:ascii="Times New Roman" w:hAnsi="Times New Roman" w:cs="Times New Roman"/>
              </w:rPr>
              <w:t>rodo</w:t>
            </w:r>
            <w:proofErr w:type="spellEnd"/>
            <w:r w:rsidRPr="00CF70CF">
              <w:rPr>
                <w:rFonts w:ascii="Times New Roman" w:hAnsi="Times New Roman" w:cs="Times New Roman"/>
              </w:rPr>
              <w:t xml:space="preserve">? Dotyczy formalnych upoważnień ze wskazanym zakresem i formą przetwarzania? Czy zostało to udokumentowane? </w:t>
            </w:r>
          </w:p>
        </w:tc>
        <w:tc>
          <w:tcPr>
            <w:tcW w:w="1245" w:type="dxa"/>
            <w:tcBorders>
              <w:top w:val="single" w:sz="8" w:space="0" w:color="000000"/>
              <w:left w:val="single" w:sz="8" w:space="0" w:color="000000"/>
              <w:bottom w:val="single" w:sz="8" w:space="0" w:color="000000"/>
              <w:right w:val="single" w:sz="8" w:space="0" w:color="000000"/>
            </w:tcBorders>
            <w:vAlign w:val="center"/>
          </w:tcPr>
          <w:p w14:paraId="0A1D19D1" w14:textId="77777777" w:rsidR="003D6498" w:rsidRPr="00CF70CF" w:rsidRDefault="003D6498" w:rsidP="00607ECF">
            <w:pPr>
              <w:spacing w:after="0"/>
              <w:jc w:val="center"/>
              <w:rPr>
                <w:rFonts w:ascii="Times New Roman" w:hAnsi="Times New Roman" w:cs="Times New Roman"/>
              </w:rPr>
            </w:pPr>
            <w:r w:rsidRPr="00CF70CF">
              <w:rPr>
                <w:rFonts w:ascii="Times New Roman" w:hAnsi="Times New Roman" w:cs="Times New Roman"/>
              </w:rPr>
              <w:t xml:space="preserve"> </w:t>
            </w:r>
          </w:p>
        </w:tc>
        <w:tc>
          <w:tcPr>
            <w:tcW w:w="1890" w:type="dxa"/>
            <w:tcBorders>
              <w:top w:val="single" w:sz="8" w:space="0" w:color="000000"/>
              <w:left w:val="single" w:sz="8" w:space="0" w:color="000000"/>
              <w:bottom w:val="single" w:sz="8" w:space="0" w:color="000000"/>
              <w:right w:val="single" w:sz="8" w:space="0" w:color="000000"/>
            </w:tcBorders>
            <w:vAlign w:val="center"/>
          </w:tcPr>
          <w:p w14:paraId="19741AB4" w14:textId="77777777" w:rsidR="003D6498" w:rsidRPr="00CF70CF" w:rsidRDefault="003D6498" w:rsidP="00607ECF">
            <w:pPr>
              <w:spacing w:after="0"/>
              <w:jc w:val="center"/>
              <w:rPr>
                <w:rFonts w:ascii="Times New Roman" w:hAnsi="Times New Roman" w:cs="Times New Roman"/>
              </w:rPr>
            </w:pPr>
            <w:r w:rsidRPr="00CF70CF">
              <w:rPr>
                <w:rFonts w:ascii="Times New Roman" w:hAnsi="Times New Roman" w:cs="Times New Roman"/>
              </w:rPr>
              <w:t xml:space="preserve"> </w:t>
            </w:r>
          </w:p>
        </w:tc>
      </w:tr>
      <w:tr w:rsidR="003D6498" w:rsidRPr="00CF70CF" w14:paraId="35734CEC" w14:textId="77777777" w:rsidTr="00F77220">
        <w:trPr>
          <w:trHeight w:val="435"/>
        </w:trPr>
        <w:tc>
          <w:tcPr>
            <w:tcW w:w="492" w:type="dxa"/>
            <w:tcBorders>
              <w:top w:val="single" w:sz="8" w:space="0" w:color="000000"/>
              <w:left w:val="single" w:sz="8" w:space="0" w:color="000000"/>
              <w:bottom w:val="single" w:sz="8" w:space="0" w:color="000000"/>
              <w:right w:val="single" w:sz="8" w:space="0" w:color="000000"/>
            </w:tcBorders>
            <w:shd w:val="clear" w:color="auto" w:fill="E7E6E6"/>
            <w:vAlign w:val="center"/>
          </w:tcPr>
          <w:p w14:paraId="786DFA4E" w14:textId="77777777" w:rsidR="003D6498" w:rsidRPr="00CF70CF" w:rsidRDefault="003D6498" w:rsidP="00607ECF">
            <w:pPr>
              <w:spacing w:after="0"/>
              <w:jc w:val="center"/>
              <w:rPr>
                <w:rFonts w:ascii="Times New Roman" w:hAnsi="Times New Roman" w:cs="Times New Roman"/>
              </w:rPr>
            </w:pPr>
            <w:r w:rsidRPr="00CF70CF">
              <w:rPr>
                <w:rFonts w:ascii="Times New Roman" w:hAnsi="Times New Roman" w:cs="Times New Roman"/>
              </w:rPr>
              <w:t>35</w:t>
            </w:r>
          </w:p>
        </w:tc>
        <w:tc>
          <w:tcPr>
            <w:tcW w:w="6363" w:type="dxa"/>
            <w:tcBorders>
              <w:top w:val="single" w:sz="8" w:space="0" w:color="000000"/>
              <w:left w:val="single" w:sz="8" w:space="0" w:color="000000"/>
              <w:bottom w:val="single" w:sz="8" w:space="0" w:color="000000"/>
              <w:right w:val="single" w:sz="8" w:space="0" w:color="000000"/>
            </w:tcBorders>
            <w:shd w:val="clear" w:color="auto" w:fill="E7E6E6"/>
            <w:vAlign w:val="center"/>
          </w:tcPr>
          <w:p w14:paraId="2E28786D" w14:textId="77777777" w:rsidR="003D6498" w:rsidRPr="00CF70CF" w:rsidRDefault="003D6498" w:rsidP="00607ECF">
            <w:pPr>
              <w:spacing w:after="0"/>
              <w:rPr>
                <w:rFonts w:ascii="Times New Roman" w:hAnsi="Times New Roman" w:cs="Times New Roman"/>
              </w:rPr>
            </w:pPr>
            <w:r w:rsidRPr="00CF70CF">
              <w:rPr>
                <w:rFonts w:ascii="Times New Roman" w:hAnsi="Times New Roman" w:cs="Times New Roman"/>
              </w:rPr>
              <w:t>Czy osoby upoważnione w Organizacji do przetwarzania danych w ramach realizacji umowy zostały obowiązane do zachowania ich w tajemnicy? Czy zostało to udokumentowane?</w:t>
            </w:r>
          </w:p>
        </w:tc>
        <w:tc>
          <w:tcPr>
            <w:tcW w:w="1245" w:type="dxa"/>
            <w:tcBorders>
              <w:top w:val="single" w:sz="8" w:space="0" w:color="000000"/>
              <w:left w:val="single" w:sz="8" w:space="0" w:color="000000"/>
              <w:bottom w:val="single" w:sz="8" w:space="0" w:color="000000"/>
              <w:right w:val="single" w:sz="8" w:space="0" w:color="000000"/>
            </w:tcBorders>
            <w:vAlign w:val="center"/>
          </w:tcPr>
          <w:p w14:paraId="61A0AB43" w14:textId="77777777" w:rsidR="003D6498" w:rsidRPr="00CF70CF" w:rsidRDefault="003D6498" w:rsidP="00607ECF">
            <w:pPr>
              <w:spacing w:after="0"/>
              <w:jc w:val="center"/>
              <w:rPr>
                <w:rFonts w:ascii="Times New Roman" w:hAnsi="Times New Roman" w:cs="Times New Roman"/>
              </w:rPr>
            </w:pPr>
            <w:r w:rsidRPr="00CF70CF">
              <w:rPr>
                <w:rFonts w:ascii="Times New Roman" w:hAnsi="Times New Roman" w:cs="Times New Roman"/>
              </w:rPr>
              <w:t xml:space="preserve"> </w:t>
            </w:r>
          </w:p>
        </w:tc>
        <w:tc>
          <w:tcPr>
            <w:tcW w:w="1890" w:type="dxa"/>
            <w:tcBorders>
              <w:top w:val="single" w:sz="8" w:space="0" w:color="000000"/>
              <w:left w:val="single" w:sz="8" w:space="0" w:color="000000"/>
              <w:bottom w:val="single" w:sz="8" w:space="0" w:color="000000"/>
              <w:right w:val="single" w:sz="8" w:space="0" w:color="000000"/>
            </w:tcBorders>
            <w:vAlign w:val="center"/>
          </w:tcPr>
          <w:p w14:paraId="6BD715FC" w14:textId="77777777" w:rsidR="003D6498" w:rsidRPr="00CF70CF" w:rsidRDefault="003D6498" w:rsidP="00607ECF">
            <w:pPr>
              <w:spacing w:after="0"/>
              <w:jc w:val="center"/>
              <w:rPr>
                <w:rFonts w:ascii="Times New Roman" w:hAnsi="Times New Roman" w:cs="Times New Roman"/>
              </w:rPr>
            </w:pPr>
            <w:r w:rsidRPr="00CF70CF">
              <w:rPr>
                <w:rFonts w:ascii="Times New Roman" w:hAnsi="Times New Roman" w:cs="Times New Roman"/>
              </w:rPr>
              <w:t xml:space="preserve"> </w:t>
            </w:r>
          </w:p>
        </w:tc>
      </w:tr>
      <w:tr w:rsidR="003D6498" w:rsidRPr="00CF70CF" w14:paraId="6949D5BE" w14:textId="77777777" w:rsidTr="00F77220">
        <w:trPr>
          <w:trHeight w:val="720"/>
        </w:trPr>
        <w:tc>
          <w:tcPr>
            <w:tcW w:w="492" w:type="dxa"/>
            <w:tcBorders>
              <w:top w:val="single" w:sz="8" w:space="0" w:color="000000"/>
              <w:left w:val="single" w:sz="8" w:space="0" w:color="000000"/>
              <w:bottom w:val="single" w:sz="8" w:space="0" w:color="000000"/>
              <w:right w:val="single" w:sz="8" w:space="0" w:color="000000"/>
            </w:tcBorders>
            <w:shd w:val="clear" w:color="auto" w:fill="E7E6E6"/>
            <w:vAlign w:val="center"/>
          </w:tcPr>
          <w:p w14:paraId="235AD4A0" w14:textId="77777777" w:rsidR="003D6498" w:rsidRPr="00CF70CF" w:rsidRDefault="003D6498" w:rsidP="00607ECF">
            <w:pPr>
              <w:spacing w:after="0"/>
              <w:jc w:val="center"/>
              <w:rPr>
                <w:rFonts w:ascii="Times New Roman" w:hAnsi="Times New Roman" w:cs="Times New Roman"/>
              </w:rPr>
            </w:pPr>
            <w:r w:rsidRPr="00CF70CF">
              <w:rPr>
                <w:rFonts w:ascii="Times New Roman" w:hAnsi="Times New Roman" w:cs="Times New Roman"/>
              </w:rPr>
              <w:t>36</w:t>
            </w:r>
          </w:p>
        </w:tc>
        <w:tc>
          <w:tcPr>
            <w:tcW w:w="6363" w:type="dxa"/>
            <w:tcBorders>
              <w:top w:val="single" w:sz="8" w:space="0" w:color="000000"/>
              <w:left w:val="single" w:sz="8" w:space="0" w:color="000000"/>
              <w:bottom w:val="single" w:sz="8" w:space="0" w:color="000000"/>
              <w:right w:val="single" w:sz="8" w:space="0" w:color="000000"/>
            </w:tcBorders>
            <w:shd w:val="clear" w:color="auto" w:fill="E7E6E6"/>
            <w:vAlign w:val="center"/>
          </w:tcPr>
          <w:p w14:paraId="6E9BBE43" w14:textId="77777777" w:rsidR="003D6498" w:rsidRPr="00CF70CF" w:rsidRDefault="003D6498" w:rsidP="00607ECF">
            <w:pPr>
              <w:spacing w:after="0"/>
              <w:rPr>
                <w:rFonts w:ascii="Times New Roman" w:hAnsi="Times New Roman" w:cs="Times New Roman"/>
              </w:rPr>
            </w:pPr>
            <w:r w:rsidRPr="00CF70CF">
              <w:rPr>
                <w:rFonts w:ascii="Times New Roman" w:hAnsi="Times New Roman" w:cs="Times New Roman"/>
              </w:rPr>
              <w:t>Czy w Organizacji opracowano i wdrożono procedury dotyczące kontroli dostępu do danych w procesach przetwarzania danych osobowych? Dotyczy kontroli uprawnień w systemach informatycznych, dostępu do budynków i pomieszczeń, zakresu dostępu do dokumentacji w formie papierowej.</w:t>
            </w:r>
          </w:p>
        </w:tc>
        <w:tc>
          <w:tcPr>
            <w:tcW w:w="1245" w:type="dxa"/>
            <w:tcBorders>
              <w:top w:val="single" w:sz="8" w:space="0" w:color="000000"/>
              <w:left w:val="single" w:sz="8" w:space="0" w:color="000000"/>
              <w:bottom w:val="single" w:sz="8" w:space="0" w:color="000000"/>
              <w:right w:val="single" w:sz="8" w:space="0" w:color="000000"/>
            </w:tcBorders>
            <w:vAlign w:val="center"/>
          </w:tcPr>
          <w:p w14:paraId="67DEFCC2" w14:textId="77777777" w:rsidR="003D6498" w:rsidRPr="00CF70CF" w:rsidRDefault="003D6498" w:rsidP="00607ECF">
            <w:pPr>
              <w:spacing w:after="0"/>
              <w:jc w:val="center"/>
              <w:rPr>
                <w:rFonts w:ascii="Times New Roman" w:hAnsi="Times New Roman" w:cs="Times New Roman"/>
              </w:rPr>
            </w:pPr>
            <w:r w:rsidRPr="00CF70CF">
              <w:rPr>
                <w:rFonts w:ascii="Times New Roman" w:hAnsi="Times New Roman" w:cs="Times New Roman"/>
              </w:rPr>
              <w:t xml:space="preserve"> </w:t>
            </w:r>
          </w:p>
        </w:tc>
        <w:tc>
          <w:tcPr>
            <w:tcW w:w="1890" w:type="dxa"/>
            <w:tcBorders>
              <w:top w:val="single" w:sz="8" w:space="0" w:color="000000"/>
              <w:left w:val="single" w:sz="8" w:space="0" w:color="000000"/>
              <w:bottom w:val="single" w:sz="8" w:space="0" w:color="000000"/>
              <w:right w:val="single" w:sz="8" w:space="0" w:color="000000"/>
            </w:tcBorders>
            <w:vAlign w:val="center"/>
          </w:tcPr>
          <w:p w14:paraId="70939862" w14:textId="77777777" w:rsidR="003D6498" w:rsidRPr="00CF70CF" w:rsidRDefault="003D6498" w:rsidP="00607ECF">
            <w:pPr>
              <w:spacing w:after="0"/>
              <w:jc w:val="center"/>
              <w:rPr>
                <w:rFonts w:ascii="Times New Roman" w:hAnsi="Times New Roman" w:cs="Times New Roman"/>
              </w:rPr>
            </w:pPr>
            <w:r w:rsidRPr="00CF70CF">
              <w:rPr>
                <w:rFonts w:ascii="Times New Roman" w:hAnsi="Times New Roman" w:cs="Times New Roman"/>
              </w:rPr>
              <w:t xml:space="preserve"> </w:t>
            </w:r>
          </w:p>
        </w:tc>
      </w:tr>
      <w:tr w:rsidR="003D6498" w:rsidRPr="00CF70CF" w14:paraId="5E038900" w14:textId="77777777" w:rsidTr="00F77220">
        <w:trPr>
          <w:trHeight w:val="435"/>
        </w:trPr>
        <w:tc>
          <w:tcPr>
            <w:tcW w:w="492" w:type="dxa"/>
            <w:tcBorders>
              <w:top w:val="single" w:sz="8" w:space="0" w:color="000000"/>
              <w:left w:val="single" w:sz="8" w:space="0" w:color="000000"/>
              <w:bottom w:val="single" w:sz="8" w:space="0" w:color="000000"/>
              <w:right w:val="single" w:sz="8" w:space="0" w:color="000000"/>
            </w:tcBorders>
            <w:shd w:val="clear" w:color="auto" w:fill="E7E6E6"/>
            <w:vAlign w:val="center"/>
          </w:tcPr>
          <w:p w14:paraId="5099DAD3" w14:textId="77777777" w:rsidR="003D6498" w:rsidRPr="00CF70CF" w:rsidRDefault="003D6498" w:rsidP="00607ECF">
            <w:pPr>
              <w:spacing w:after="0"/>
              <w:jc w:val="center"/>
              <w:rPr>
                <w:rFonts w:ascii="Times New Roman" w:hAnsi="Times New Roman" w:cs="Times New Roman"/>
              </w:rPr>
            </w:pPr>
            <w:r w:rsidRPr="00CF70CF">
              <w:rPr>
                <w:rFonts w:ascii="Times New Roman" w:hAnsi="Times New Roman" w:cs="Times New Roman"/>
              </w:rPr>
              <w:t>37</w:t>
            </w:r>
          </w:p>
        </w:tc>
        <w:tc>
          <w:tcPr>
            <w:tcW w:w="6363" w:type="dxa"/>
            <w:tcBorders>
              <w:top w:val="single" w:sz="8" w:space="0" w:color="000000"/>
              <w:left w:val="single" w:sz="8" w:space="0" w:color="000000"/>
              <w:bottom w:val="single" w:sz="8" w:space="0" w:color="000000"/>
              <w:right w:val="single" w:sz="8" w:space="0" w:color="000000"/>
            </w:tcBorders>
            <w:shd w:val="clear" w:color="auto" w:fill="E7E6E6"/>
            <w:vAlign w:val="center"/>
          </w:tcPr>
          <w:p w14:paraId="396CB3B5" w14:textId="77777777" w:rsidR="003D6498" w:rsidRPr="00CF70CF" w:rsidRDefault="003D6498" w:rsidP="00607ECF">
            <w:pPr>
              <w:spacing w:after="0"/>
              <w:rPr>
                <w:rFonts w:ascii="Times New Roman" w:hAnsi="Times New Roman" w:cs="Times New Roman"/>
              </w:rPr>
            </w:pPr>
            <w:r w:rsidRPr="00CF70CF">
              <w:rPr>
                <w:rFonts w:ascii="Times New Roman" w:hAnsi="Times New Roman" w:cs="Times New Roman"/>
              </w:rPr>
              <w:t xml:space="preserve">Czy w związku z realizacją przedmiotu umowy dane osobowe są lub będą powierzane przez Organizację innym podmiotom tzw. </w:t>
            </w:r>
            <w:proofErr w:type="spellStart"/>
            <w:r w:rsidRPr="00CF70CF">
              <w:rPr>
                <w:rFonts w:ascii="Times New Roman" w:hAnsi="Times New Roman" w:cs="Times New Roman"/>
              </w:rPr>
              <w:t>podpowierzenie</w:t>
            </w:r>
            <w:proofErr w:type="spellEnd"/>
            <w:r w:rsidRPr="00CF70CF">
              <w:rPr>
                <w:rFonts w:ascii="Times New Roman" w:hAnsi="Times New Roman" w:cs="Times New Roman"/>
              </w:rPr>
              <w:t xml:space="preserve"> przetwarzania danych osobowych?</w:t>
            </w:r>
          </w:p>
        </w:tc>
        <w:tc>
          <w:tcPr>
            <w:tcW w:w="1245" w:type="dxa"/>
            <w:tcBorders>
              <w:top w:val="single" w:sz="8" w:space="0" w:color="000000"/>
              <w:left w:val="single" w:sz="8" w:space="0" w:color="000000"/>
              <w:bottom w:val="single" w:sz="8" w:space="0" w:color="000000"/>
              <w:right w:val="single" w:sz="8" w:space="0" w:color="000000"/>
            </w:tcBorders>
            <w:vAlign w:val="center"/>
          </w:tcPr>
          <w:p w14:paraId="1A37058A" w14:textId="77777777" w:rsidR="003D6498" w:rsidRPr="00CF70CF" w:rsidRDefault="003D6498" w:rsidP="00607ECF">
            <w:pPr>
              <w:spacing w:after="0"/>
              <w:jc w:val="center"/>
              <w:rPr>
                <w:rFonts w:ascii="Times New Roman" w:hAnsi="Times New Roman" w:cs="Times New Roman"/>
              </w:rPr>
            </w:pPr>
            <w:r w:rsidRPr="00CF70CF">
              <w:rPr>
                <w:rFonts w:ascii="Times New Roman" w:hAnsi="Times New Roman" w:cs="Times New Roman"/>
              </w:rPr>
              <w:t xml:space="preserve"> </w:t>
            </w:r>
          </w:p>
        </w:tc>
        <w:tc>
          <w:tcPr>
            <w:tcW w:w="1890" w:type="dxa"/>
            <w:tcBorders>
              <w:top w:val="single" w:sz="8" w:space="0" w:color="000000"/>
              <w:left w:val="single" w:sz="8" w:space="0" w:color="000000"/>
              <w:bottom w:val="single" w:sz="8" w:space="0" w:color="000000"/>
              <w:right w:val="single" w:sz="8" w:space="0" w:color="000000"/>
            </w:tcBorders>
            <w:vAlign w:val="center"/>
          </w:tcPr>
          <w:p w14:paraId="4BDC505B" w14:textId="77777777" w:rsidR="003D6498" w:rsidRPr="00CF70CF" w:rsidRDefault="003D6498" w:rsidP="00607ECF">
            <w:pPr>
              <w:spacing w:after="0"/>
              <w:jc w:val="center"/>
              <w:rPr>
                <w:rFonts w:ascii="Times New Roman" w:hAnsi="Times New Roman" w:cs="Times New Roman"/>
              </w:rPr>
            </w:pPr>
            <w:r w:rsidRPr="00CF70CF">
              <w:rPr>
                <w:rFonts w:ascii="Times New Roman" w:hAnsi="Times New Roman" w:cs="Times New Roman"/>
              </w:rPr>
              <w:t xml:space="preserve"> </w:t>
            </w:r>
          </w:p>
        </w:tc>
      </w:tr>
      <w:tr w:rsidR="003D6498" w:rsidRPr="00CF70CF" w14:paraId="77ACB6CC" w14:textId="77777777" w:rsidTr="00F77220">
        <w:trPr>
          <w:trHeight w:val="300"/>
        </w:trPr>
        <w:tc>
          <w:tcPr>
            <w:tcW w:w="492" w:type="dxa"/>
            <w:tcBorders>
              <w:top w:val="single" w:sz="8" w:space="0" w:color="000000"/>
              <w:left w:val="single" w:sz="8" w:space="0" w:color="000000"/>
              <w:bottom w:val="single" w:sz="8" w:space="0" w:color="000000"/>
              <w:right w:val="single" w:sz="8" w:space="0" w:color="000000"/>
            </w:tcBorders>
            <w:shd w:val="clear" w:color="auto" w:fill="E7E6E6"/>
            <w:vAlign w:val="center"/>
          </w:tcPr>
          <w:p w14:paraId="48ABABF4" w14:textId="77777777" w:rsidR="003D6498" w:rsidRPr="00CF70CF" w:rsidRDefault="003D6498" w:rsidP="00607ECF">
            <w:pPr>
              <w:spacing w:after="0"/>
              <w:jc w:val="center"/>
              <w:rPr>
                <w:rFonts w:ascii="Times New Roman" w:hAnsi="Times New Roman" w:cs="Times New Roman"/>
              </w:rPr>
            </w:pPr>
            <w:r w:rsidRPr="00CF70CF">
              <w:rPr>
                <w:rFonts w:ascii="Times New Roman" w:hAnsi="Times New Roman" w:cs="Times New Roman"/>
              </w:rPr>
              <w:t>38</w:t>
            </w:r>
          </w:p>
        </w:tc>
        <w:tc>
          <w:tcPr>
            <w:tcW w:w="6363" w:type="dxa"/>
            <w:tcBorders>
              <w:top w:val="single" w:sz="8" w:space="0" w:color="000000"/>
              <w:left w:val="single" w:sz="8" w:space="0" w:color="000000"/>
              <w:bottom w:val="single" w:sz="8" w:space="0" w:color="000000"/>
              <w:right w:val="single" w:sz="8" w:space="0" w:color="000000"/>
            </w:tcBorders>
            <w:shd w:val="clear" w:color="auto" w:fill="E7E6E6"/>
            <w:vAlign w:val="center"/>
          </w:tcPr>
          <w:p w14:paraId="7CF07924" w14:textId="77777777" w:rsidR="003D6498" w:rsidRPr="00CF70CF" w:rsidRDefault="003D6498" w:rsidP="00607ECF">
            <w:pPr>
              <w:spacing w:after="0"/>
              <w:rPr>
                <w:rFonts w:ascii="Times New Roman" w:hAnsi="Times New Roman" w:cs="Times New Roman"/>
              </w:rPr>
            </w:pPr>
            <w:r w:rsidRPr="00CF70CF">
              <w:rPr>
                <w:rFonts w:ascii="Times New Roman" w:hAnsi="Times New Roman" w:cs="Times New Roman"/>
              </w:rPr>
              <w:t>Czy dane osobowe są przekazywane przez Organizację poza Europejski Obszar Gospodarczy?</w:t>
            </w:r>
          </w:p>
        </w:tc>
        <w:tc>
          <w:tcPr>
            <w:tcW w:w="1245" w:type="dxa"/>
            <w:tcBorders>
              <w:top w:val="single" w:sz="8" w:space="0" w:color="000000"/>
              <w:left w:val="single" w:sz="8" w:space="0" w:color="000000"/>
              <w:bottom w:val="single" w:sz="8" w:space="0" w:color="000000"/>
              <w:right w:val="single" w:sz="8" w:space="0" w:color="000000"/>
            </w:tcBorders>
            <w:vAlign w:val="center"/>
          </w:tcPr>
          <w:p w14:paraId="3064618D" w14:textId="77777777" w:rsidR="003D6498" w:rsidRPr="00CF70CF" w:rsidRDefault="003D6498" w:rsidP="00607ECF">
            <w:pPr>
              <w:spacing w:after="0"/>
              <w:jc w:val="center"/>
              <w:rPr>
                <w:rFonts w:ascii="Times New Roman" w:hAnsi="Times New Roman" w:cs="Times New Roman"/>
              </w:rPr>
            </w:pPr>
            <w:r w:rsidRPr="00CF70CF">
              <w:rPr>
                <w:rFonts w:ascii="Times New Roman" w:hAnsi="Times New Roman" w:cs="Times New Roman"/>
              </w:rPr>
              <w:t xml:space="preserve"> </w:t>
            </w:r>
          </w:p>
        </w:tc>
        <w:tc>
          <w:tcPr>
            <w:tcW w:w="1890" w:type="dxa"/>
            <w:tcBorders>
              <w:top w:val="single" w:sz="8" w:space="0" w:color="000000"/>
              <w:left w:val="single" w:sz="8" w:space="0" w:color="000000"/>
              <w:bottom w:val="single" w:sz="8" w:space="0" w:color="000000"/>
              <w:right w:val="single" w:sz="8" w:space="0" w:color="000000"/>
            </w:tcBorders>
            <w:vAlign w:val="center"/>
          </w:tcPr>
          <w:p w14:paraId="15FF2149" w14:textId="77777777" w:rsidR="003D6498" w:rsidRPr="00CF70CF" w:rsidRDefault="003D6498" w:rsidP="00607ECF">
            <w:pPr>
              <w:spacing w:after="0"/>
              <w:jc w:val="center"/>
              <w:rPr>
                <w:rFonts w:ascii="Times New Roman" w:hAnsi="Times New Roman" w:cs="Times New Roman"/>
              </w:rPr>
            </w:pPr>
            <w:r w:rsidRPr="00CF70CF">
              <w:rPr>
                <w:rFonts w:ascii="Times New Roman" w:hAnsi="Times New Roman" w:cs="Times New Roman"/>
              </w:rPr>
              <w:t xml:space="preserve"> </w:t>
            </w:r>
          </w:p>
        </w:tc>
      </w:tr>
      <w:tr w:rsidR="003D6498" w:rsidRPr="00CF70CF" w14:paraId="6A44A321" w14:textId="77777777" w:rsidTr="00F77220">
        <w:trPr>
          <w:trHeight w:val="300"/>
        </w:trPr>
        <w:tc>
          <w:tcPr>
            <w:tcW w:w="492" w:type="dxa"/>
            <w:tcBorders>
              <w:top w:val="single" w:sz="8" w:space="0" w:color="000000"/>
              <w:left w:val="single" w:sz="8" w:space="0" w:color="000000"/>
              <w:bottom w:val="single" w:sz="8" w:space="0" w:color="000000"/>
              <w:right w:val="single" w:sz="8" w:space="0" w:color="000000"/>
            </w:tcBorders>
            <w:shd w:val="clear" w:color="auto" w:fill="E7E6E6"/>
            <w:vAlign w:val="center"/>
          </w:tcPr>
          <w:p w14:paraId="37EDA2AD" w14:textId="77777777" w:rsidR="003D6498" w:rsidRPr="00CF70CF" w:rsidRDefault="003D6498" w:rsidP="00607ECF">
            <w:pPr>
              <w:spacing w:after="0"/>
              <w:jc w:val="center"/>
              <w:rPr>
                <w:rFonts w:ascii="Times New Roman" w:hAnsi="Times New Roman" w:cs="Times New Roman"/>
              </w:rPr>
            </w:pPr>
            <w:r w:rsidRPr="00CF70CF">
              <w:rPr>
                <w:rFonts w:ascii="Times New Roman" w:hAnsi="Times New Roman" w:cs="Times New Roman"/>
              </w:rPr>
              <w:t>39</w:t>
            </w:r>
          </w:p>
        </w:tc>
        <w:tc>
          <w:tcPr>
            <w:tcW w:w="6363" w:type="dxa"/>
            <w:tcBorders>
              <w:top w:val="single" w:sz="8" w:space="0" w:color="000000"/>
              <w:left w:val="single" w:sz="8" w:space="0" w:color="000000"/>
              <w:bottom w:val="single" w:sz="8" w:space="0" w:color="000000"/>
              <w:right w:val="single" w:sz="8" w:space="0" w:color="000000"/>
            </w:tcBorders>
            <w:shd w:val="clear" w:color="auto" w:fill="E7E6E6"/>
            <w:vAlign w:val="center"/>
          </w:tcPr>
          <w:p w14:paraId="32869659" w14:textId="77777777" w:rsidR="003D6498" w:rsidRPr="00CF70CF" w:rsidRDefault="003D6498" w:rsidP="00607ECF">
            <w:pPr>
              <w:spacing w:after="0"/>
              <w:rPr>
                <w:rFonts w:ascii="Times New Roman" w:hAnsi="Times New Roman" w:cs="Times New Roman"/>
              </w:rPr>
            </w:pPr>
            <w:r w:rsidRPr="00CF70CF">
              <w:rPr>
                <w:rFonts w:ascii="Times New Roman" w:hAnsi="Times New Roman" w:cs="Times New Roman"/>
              </w:rPr>
              <w:t>Czy w Organizacji dane osobowe są przetwarzane w systemach informatycznych?</w:t>
            </w:r>
          </w:p>
        </w:tc>
        <w:tc>
          <w:tcPr>
            <w:tcW w:w="1245" w:type="dxa"/>
            <w:tcBorders>
              <w:top w:val="single" w:sz="8" w:space="0" w:color="000000"/>
              <w:left w:val="single" w:sz="8" w:space="0" w:color="000000"/>
              <w:bottom w:val="single" w:sz="8" w:space="0" w:color="000000"/>
              <w:right w:val="single" w:sz="8" w:space="0" w:color="000000"/>
            </w:tcBorders>
            <w:vAlign w:val="center"/>
          </w:tcPr>
          <w:p w14:paraId="7042A374" w14:textId="77777777" w:rsidR="003D6498" w:rsidRPr="00CF70CF" w:rsidRDefault="003D6498" w:rsidP="00607ECF">
            <w:pPr>
              <w:spacing w:after="0"/>
              <w:jc w:val="center"/>
              <w:rPr>
                <w:rFonts w:ascii="Times New Roman" w:hAnsi="Times New Roman" w:cs="Times New Roman"/>
              </w:rPr>
            </w:pPr>
            <w:r w:rsidRPr="00CF70CF">
              <w:rPr>
                <w:rFonts w:ascii="Times New Roman" w:hAnsi="Times New Roman" w:cs="Times New Roman"/>
              </w:rPr>
              <w:t xml:space="preserve"> </w:t>
            </w:r>
          </w:p>
        </w:tc>
        <w:tc>
          <w:tcPr>
            <w:tcW w:w="1890" w:type="dxa"/>
            <w:tcBorders>
              <w:top w:val="single" w:sz="8" w:space="0" w:color="000000"/>
              <w:left w:val="single" w:sz="8" w:space="0" w:color="000000"/>
              <w:bottom w:val="single" w:sz="8" w:space="0" w:color="000000"/>
              <w:right w:val="single" w:sz="8" w:space="0" w:color="000000"/>
            </w:tcBorders>
            <w:vAlign w:val="center"/>
          </w:tcPr>
          <w:p w14:paraId="47859226" w14:textId="77777777" w:rsidR="003D6498" w:rsidRPr="00CF70CF" w:rsidRDefault="003D6498" w:rsidP="00607ECF">
            <w:pPr>
              <w:spacing w:after="0"/>
              <w:jc w:val="center"/>
              <w:rPr>
                <w:rFonts w:ascii="Times New Roman" w:hAnsi="Times New Roman" w:cs="Times New Roman"/>
              </w:rPr>
            </w:pPr>
            <w:r w:rsidRPr="00CF70CF">
              <w:rPr>
                <w:rFonts w:ascii="Times New Roman" w:hAnsi="Times New Roman" w:cs="Times New Roman"/>
              </w:rPr>
              <w:t xml:space="preserve"> </w:t>
            </w:r>
          </w:p>
        </w:tc>
      </w:tr>
      <w:tr w:rsidR="003D6498" w:rsidRPr="00CF70CF" w14:paraId="1FCCB5EC" w14:textId="77777777" w:rsidTr="00F77220">
        <w:trPr>
          <w:trHeight w:val="300"/>
        </w:trPr>
        <w:tc>
          <w:tcPr>
            <w:tcW w:w="492" w:type="dxa"/>
            <w:tcBorders>
              <w:top w:val="single" w:sz="8" w:space="0" w:color="000000"/>
              <w:left w:val="single" w:sz="8" w:space="0" w:color="000000"/>
              <w:bottom w:val="single" w:sz="8" w:space="0" w:color="000000"/>
              <w:right w:val="single" w:sz="8" w:space="0" w:color="000000"/>
            </w:tcBorders>
            <w:shd w:val="clear" w:color="auto" w:fill="E7E6E6"/>
            <w:vAlign w:val="center"/>
          </w:tcPr>
          <w:p w14:paraId="66331555" w14:textId="77777777" w:rsidR="003D6498" w:rsidRPr="00CF70CF" w:rsidRDefault="003D6498" w:rsidP="00607ECF">
            <w:pPr>
              <w:spacing w:after="0"/>
              <w:jc w:val="center"/>
              <w:rPr>
                <w:rFonts w:ascii="Times New Roman" w:hAnsi="Times New Roman" w:cs="Times New Roman"/>
              </w:rPr>
            </w:pPr>
            <w:r w:rsidRPr="00CF70CF">
              <w:rPr>
                <w:rFonts w:ascii="Times New Roman" w:hAnsi="Times New Roman" w:cs="Times New Roman"/>
              </w:rPr>
              <w:t>40</w:t>
            </w:r>
          </w:p>
        </w:tc>
        <w:tc>
          <w:tcPr>
            <w:tcW w:w="6363" w:type="dxa"/>
            <w:tcBorders>
              <w:top w:val="single" w:sz="8" w:space="0" w:color="000000"/>
              <w:left w:val="single" w:sz="8" w:space="0" w:color="000000"/>
              <w:bottom w:val="single" w:sz="8" w:space="0" w:color="000000"/>
              <w:right w:val="single" w:sz="8" w:space="0" w:color="000000"/>
            </w:tcBorders>
            <w:shd w:val="clear" w:color="auto" w:fill="E7E6E6"/>
            <w:vAlign w:val="center"/>
          </w:tcPr>
          <w:p w14:paraId="50C650BE" w14:textId="77777777" w:rsidR="003D6498" w:rsidRPr="00CF70CF" w:rsidRDefault="003D6498" w:rsidP="00607ECF">
            <w:pPr>
              <w:spacing w:after="0"/>
              <w:rPr>
                <w:rFonts w:ascii="Times New Roman" w:hAnsi="Times New Roman" w:cs="Times New Roman"/>
              </w:rPr>
            </w:pPr>
            <w:r w:rsidRPr="00CF70CF">
              <w:rPr>
                <w:rFonts w:ascii="Times New Roman" w:hAnsi="Times New Roman" w:cs="Times New Roman"/>
              </w:rPr>
              <w:t>Czy systemy informatyczne służące do przetwarzania danych osobowych są administrowane przez personel Organizacji?</w:t>
            </w:r>
          </w:p>
        </w:tc>
        <w:tc>
          <w:tcPr>
            <w:tcW w:w="1245" w:type="dxa"/>
            <w:tcBorders>
              <w:top w:val="single" w:sz="8" w:space="0" w:color="000000"/>
              <w:left w:val="single" w:sz="8" w:space="0" w:color="000000"/>
              <w:bottom w:val="single" w:sz="8" w:space="0" w:color="000000"/>
              <w:right w:val="single" w:sz="8" w:space="0" w:color="000000"/>
            </w:tcBorders>
            <w:vAlign w:val="center"/>
          </w:tcPr>
          <w:p w14:paraId="63147452" w14:textId="77777777" w:rsidR="003D6498" w:rsidRPr="00CF70CF" w:rsidRDefault="003D6498" w:rsidP="00607ECF">
            <w:pPr>
              <w:spacing w:after="0"/>
              <w:jc w:val="center"/>
              <w:rPr>
                <w:rFonts w:ascii="Times New Roman" w:hAnsi="Times New Roman" w:cs="Times New Roman"/>
              </w:rPr>
            </w:pPr>
            <w:r w:rsidRPr="00CF70CF">
              <w:rPr>
                <w:rFonts w:ascii="Times New Roman" w:hAnsi="Times New Roman" w:cs="Times New Roman"/>
              </w:rPr>
              <w:t xml:space="preserve"> </w:t>
            </w:r>
          </w:p>
        </w:tc>
        <w:tc>
          <w:tcPr>
            <w:tcW w:w="1890" w:type="dxa"/>
            <w:tcBorders>
              <w:top w:val="single" w:sz="8" w:space="0" w:color="000000"/>
              <w:left w:val="single" w:sz="8" w:space="0" w:color="000000"/>
              <w:bottom w:val="single" w:sz="8" w:space="0" w:color="000000"/>
              <w:right w:val="single" w:sz="8" w:space="0" w:color="000000"/>
            </w:tcBorders>
            <w:vAlign w:val="center"/>
          </w:tcPr>
          <w:p w14:paraId="22BF4BD4" w14:textId="77777777" w:rsidR="003D6498" w:rsidRPr="00CF70CF" w:rsidRDefault="003D6498" w:rsidP="00607ECF">
            <w:pPr>
              <w:spacing w:after="0"/>
              <w:jc w:val="center"/>
              <w:rPr>
                <w:rFonts w:ascii="Times New Roman" w:hAnsi="Times New Roman" w:cs="Times New Roman"/>
              </w:rPr>
            </w:pPr>
            <w:r w:rsidRPr="00CF70CF">
              <w:rPr>
                <w:rFonts w:ascii="Times New Roman" w:hAnsi="Times New Roman" w:cs="Times New Roman"/>
              </w:rPr>
              <w:t xml:space="preserve"> </w:t>
            </w:r>
          </w:p>
        </w:tc>
      </w:tr>
      <w:tr w:rsidR="003D6498" w:rsidRPr="00CF70CF" w14:paraId="69E2DF9E" w14:textId="77777777" w:rsidTr="00F77220">
        <w:trPr>
          <w:trHeight w:val="570"/>
        </w:trPr>
        <w:tc>
          <w:tcPr>
            <w:tcW w:w="492" w:type="dxa"/>
            <w:tcBorders>
              <w:top w:val="single" w:sz="8" w:space="0" w:color="000000"/>
              <w:left w:val="single" w:sz="8" w:space="0" w:color="000000"/>
              <w:bottom w:val="single" w:sz="8" w:space="0" w:color="000000"/>
              <w:right w:val="single" w:sz="8" w:space="0" w:color="000000"/>
            </w:tcBorders>
            <w:shd w:val="clear" w:color="auto" w:fill="E7E6E6"/>
            <w:vAlign w:val="center"/>
          </w:tcPr>
          <w:p w14:paraId="0B6BD12A" w14:textId="77777777" w:rsidR="003D6498" w:rsidRPr="00CF70CF" w:rsidRDefault="003D6498" w:rsidP="00607ECF">
            <w:pPr>
              <w:spacing w:after="0"/>
              <w:jc w:val="center"/>
              <w:rPr>
                <w:rFonts w:ascii="Times New Roman" w:hAnsi="Times New Roman" w:cs="Times New Roman"/>
              </w:rPr>
            </w:pPr>
            <w:r w:rsidRPr="00CF70CF">
              <w:rPr>
                <w:rFonts w:ascii="Times New Roman" w:hAnsi="Times New Roman" w:cs="Times New Roman"/>
              </w:rPr>
              <w:t>41</w:t>
            </w:r>
          </w:p>
        </w:tc>
        <w:tc>
          <w:tcPr>
            <w:tcW w:w="6363" w:type="dxa"/>
            <w:tcBorders>
              <w:top w:val="single" w:sz="8" w:space="0" w:color="000000"/>
              <w:left w:val="single" w:sz="8" w:space="0" w:color="000000"/>
              <w:bottom w:val="single" w:sz="8" w:space="0" w:color="000000"/>
              <w:right w:val="single" w:sz="8" w:space="0" w:color="000000"/>
            </w:tcBorders>
            <w:shd w:val="clear" w:color="auto" w:fill="E7E6E6"/>
            <w:vAlign w:val="center"/>
          </w:tcPr>
          <w:p w14:paraId="4243F51A" w14:textId="77777777" w:rsidR="003D6498" w:rsidRPr="00CF70CF" w:rsidRDefault="003D6498" w:rsidP="00607ECF">
            <w:pPr>
              <w:spacing w:after="0"/>
              <w:rPr>
                <w:rFonts w:ascii="Times New Roman" w:hAnsi="Times New Roman" w:cs="Times New Roman"/>
              </w:rPr>
            </w:pPr>
            <w:r w:rsidRPr="00CF70CF">
              <w:rPr>
                <w:rFonts w:ascii="Times New Roman" w:hAnsi="Times New Roman" w:cs="Times New Roman"/>
              </w:rPr>
              <w:t>Czy w Organizacji wdrożono procedury zapewnienia ciągłości działania systemów informatycznych służących do przetwarzania danych osobowych? Dotyczy sytuacji, w której dane osobowe są przetwarzane w systemie informatycznym?</w:t>
            </w:r>
          </w:p>
        </w:tc>
        <w:tc>
          <w:tcPr>
            <w:tcW w:w="1245" w:type="dxa"/>
            <w:tcBorders>
              <w:top w:val="single" w:sz="8" w:space="0" w:color="000000"/>
              <w:left w:val="single" w:sz="8" w:space="0" w:color="000000"/>
              <w:bottom w:val="single" w:sz="8" w:space="0" w:color="000000"/>
              <w:right w:val="single" w:sz="8" w:space="0" w:color="000000"/>
            </w:tcBorders>
            <w:vAlign w:val="center"/>
          </w:tcPr>
          <w:p w14:paraId="441EACCE" w14:textId="77777777" w:rsidR="003D6498" w:rsidRPr="00CF70CF" w:rsidRDefault="003D6498" w:rsidP="00607ECF">
            <w:pPr>
              <w:spacing w:after="0"/>
              <w:jc w:val="center"/>
              <w:rPr>
                <w:rFonts w:ascii="Times New Roman" w:hAnsi="Times New Roman" w:cs="Times New Roman"/>
              </w:rPr>
            </w:pPr>
            <w:r w:rsidRPr="00CF70CF">
              <w:rPr>
                <w:rFonts w:ascii="Times New Roman" w:hAnsi="Times New Roman" w:cs="Times New Roman"/>
              </w:rPr>
              <w:t xml:space="preserve"> </w:t>
            </w:r>
          </w:p>
        </w:tc>
        <w:tc>
          <w:tcPr>
            <w:tcW w:w="1890" w:type="dxa"/>
            <w:tcBorders>
              <w:top w:val="single" w:sz="8" w:space="0" w:color="000000"/>
              <w:left w:val="single" w:sz="8" w:space="0" w:color="000000"/>
              <w:bottom w:val="single" w:sz="8" w:space="0" w:color="000000"/>
              <w:right w:val="single" w:sz="8" w:space="0" w:color="000000"/>
            </w:tcBorders>
            <w:vAlign w:val="center"/>
          </w:tcPr>
          <w:p w14:paraId="67D823D0" w14:textId="77777777" w:rsidR="003D6498" w:rsidRPr="00CF70CF" w:rsidRDefault="003D6498" w:rsidP="00607ECF">
            <w:pPr>
              <w:spacing w:after="0"/>
              <w:jc w:val="center"/>
              <w:rPr>
                <w:rFonts w:ascii="Times New Roman" w:hAnsi="Times New Roman" w:cs="Times New Roman"/>
              </w:rPr>
            </w:pPr>
            <w:r w:rsidRPr="00CF70CF">
              <w:rPr>
                <w:rFonts w:ascii="Times New Roman" w:hAnsi="Times New Roman" w:cs="Times New Roman"/>
              </w:rPr>
              <w:t xml:space="preserve"> </w:t>
            </w:r>
          </w:p>
        </w:tc>
      </w:tr>
      <w:tr w:rsidR="003D6498" w:rsidRPr="00CF70CF" w14:paraId="0760DA64" w14:textId="77777777" w:rsidTr="00F77220">
        <w:trPr>
          <w:trHeight w:val="300"/>
        </w:trPr>
        <w:tc>
          <w:tcPr>
            <w:tcW w:w="492" w:type="dxa"/>
            <w:tcBorders>
              <w:top w:val="single" w:sz="8" w:space="0" w:color="000000"/>
              <w:left w:val="single" w:sz="8" w:space="0" w:color="000000"/>
              <w:bottom w:val="single" w:sz="4" w:space="0" w:color="auto"/>
              <w:right w:val="single" w:sz="8" w:space="0" w:color="000000"/>
            </w:tcBorders>
            <w:shd w:val="clear" w:color="auto" w:fill="E7E6E6"/>
            <w:vAlign w:val="center"/>
          </w:tcPr>
          <w:p w14:paraId="3FA9904F" w14:textId="77777777" w:rsidR="003D6498" w:rsidRPr="00CF70CF" w:rsidRDefault="003D6498" w:rsidP="00607ECF">
            <w:pPr>
              <w:spacing w:after="0"/>
              <w:jc w:val="center"/>
              <w:rPr>
                <w:rFonts w:ascii="Times New Roman" w:hAnsi="Times New Roman" w:cs="Times New Roman"/>
              </w:rPr>
            </w:pPr>
            <w:r w:rsidRPr="00CF70CF">
              <w:rPr>
                <w:rFonts w:ascii="Times New Roman" w:hAnsi="Times New Roman" w:cs="Times New Roman"/>
              </w:rPr>
              <w:t>42</w:t>
            </w:r>
          </w:p>
        </w:tc>
        <w:tc>
          <w:tcPr>
            <w:tcW w:w="6363" w:type="dxa"/>
            <w:tcBorders>
              <w:top w:val="single" w:sz="8" w:space="0" w:color="000000"/>
              <w:left w:val="single" w:sz="8" w:space="0" w:color="000000"/>
              <w:bottom w:val="single" w:sz="4" w:space="0" w:color="auto"/>
              <w:right w:val="single" w:sz="8" w:space="0" w:color="000000"/>
            </w:tcBorders>
            <w:shd w:val="clear" w:color="auto" w:fill="E7E6E6"/>
            <w:vAlign w:val="center"/>
          </w:tcPr>
          <w:p w14:paraId="6711ED5B" w14:textId="77777777" w:rsidR="003D6498" w:rsidRPr="00CF70CF" w:rsidRDefault="003D6498" w:rsidP="00607ECF">
            <w:pPr>
              <w:spacing w:after="0"/>
              <w:rPr>
                <w:rFonts w:ascii="Times New Roman" w:hAnsi="Times New Roman" w:cs="Times New Roman"/>
              </w:rPr>
            </w:pPr>
            <w:r w:rsidRPr="00CF70CF">
              <w:rPr>
                <w:rFonts w:ascii="Times New Roman" w:hAnsi="Times New Roman" w:cs="Times New Roman"/>
              </w:rPr>
              <w:t>Czy w Organizacji dane osobowe przetwarzane na dyskach komputerów przenośnych są szyfrowane?</w:t>
            </w:r>
          </w:p>
        </w:tc>
        <w:tc>
          <w:tcPr>
            <w:tcW w:w="1245" w:type="dxa"/>
            <w:tcBorders>
              <w:top w:val="single" w:sz="8" w:space="0" w:color="000000"/>
              <w:left w:val="single" w:sz="8" w:space="0" w:color="000000"/>
              <w:bottom w:val="single" w:sz="4" w:space="0" w:color="auto"/>
              <w:right w:val="single" w:sz="8" w:space="0" w:color="000000"/>
            </w:tcBorders>
            <w:vAlign w:val="center"/>
          </w:tcPr>
          <w:p w14:paraId="35CBA0EA" w14:textId="77777777" w:rsidR="003D6498" w:rsidRPr="00CF70CF" w:rsidRDefault="003D6498" w:rsidP="00607ECF">
            <w:pPr>
              <w:spacing w:after="0"/>
              <w:jc w:val="center"/>
              <w:rPr>
                <w:rFonts w:ascii="Times New Roman" w:hAnsi="Times New Roman" w:cs="Times New Roman"/>
              </w:rPr>
            </w:pPr>
            <w:r w:rsidRPr="00CF70CF">
              <w:rPr>
                <w:rFonts w:ascii="Times New Roman" w:hAnsi="Times New Roman" w:cs="Times New Roman"/>
              </w:rPr>
              <w:t xml:space="preserve"> </w:t>
            </w:r>
          </w:p>
        </w:tc>
        <w:tc>
          <w:tcPr>
            <w:tcW w:w="1890" w:type="dxa"/>
            <w:tcBorders>
              <w:top w:val="single" w:sz="8" w:space="0" w:color="000000"/>
              <w:left w:val="single" w:sz="8" w:space="0" w:color="000000"/>
              <w:bottom w:val="single" w:sz="4" w:space="0" w:color="auto"/>
              <w:right w:val="single" w:sz="8" w:space="0" w:color="000000"/>
            </w:tcBorders>
            <w:vAlign w:val="center"/>
          </w:tcPr>
          <w:p w14:paraId="5FE8F737" w14:textId="77777777" w:rsidR="003D6498" w:rsidRPr="00CF70CF" w:rsidRDefault="003D6498" w:rsidP="00607ECF">
            <w:pPr>
              <w:spacing w:after="0"/>
              <w:jc w:val="center"/>
              <w:rPr>
                <w:rFonts w:ascii="Times New Roman" w:hAnsi="Times New Roman" w:cs="Times New Roman"/>
              </w:rPr>
            </w:pPr>
            <w:r w:rsidRPr="00CF70CF">
              <w:rPr>
                <w:rFonts w:ascii="Times New Roman" w:hAnsi="Times New Roman" w:cs="Times New Roman"/>
              </w:rPr>
              <w:t xml:space="preserve"> </w:t>
            </w:r>
          </w:p>
        </w:tc>
      </w:tr>
      <w:tr w:rsidR="003D6498" w:rsidRPr="00CF70CF" w14:paraId="79E5D5F6" w14:textId="77777777" w:rsidTr="00F77220">
        <w:trPr>
          <w:trHeight w:val="300"/>
        </w:trPr>
        <w:tc>
          <w:tcPr>
            <w:tcW w:w="492" w:type="dxa"/>
            <w:tcBorders>
              <w:top w:val="single" w:sz="4" w:space="0" w:color="auto"/>
              <w:left w:val="single" w:sz="4" w:space="0" w:color="auto"/>
              <w:bottom w:val="single" w:sz="4" w:space="0" w:color="auto"/>
              <w:right w:val="single" w:sz="4" w:space="0" w:color="auto"/>
            </w:tcBorders>
            <w:shd w:val="clear" w:color="auto" w:fill="E7E6E6"/>
            <w:vAlign w:val="center"/>
          </w:tcPr>
          <w:p w14:paraId="29A6E6E7" w14:textId="77777777" w:rsidR="003D6498" w:rsidRPr="00CF70CF" w:rsidRDefault="003D6498" w:rsidP="00607ECF">
            <w:pPr>
              <w:spacing w:after="0"/>
              <w:jc w:val="center"/>
              <w:rPr>
                <w:rFonts w:ascii="Times New Roman" w:hAnsi="Times New Roman" w:cs="Times New Roman"/>
              </w:rPr>
            </w:pPr>
            <w:r w:rsidRPr="00CF70CF">
              <w:rPr>
                <w:rFonts w:ascii="Times New Roman" w:eastAsia="Nimbus Roman No9 L" w:hAnsi="Times New Roman" w:cs="Times New Roman"/>
              </w:rPr>
              <w:t>43</w:t>
            </w:r>
          </w:p>
        </w:tc>
        <w:tc>
          <w:tcPr>
            <w:tcW w:w="6363" w:type="dxa"/>
            <w:tcBorders>
              <w:top w:val="single" w:sz="4" w:space="0" w:color="auto"/>
              <w:left w:val="single" w:sz="4" w:space="0" w:color="auto"/>
              <w:bottom w:val="single" w:sz="4" w:space="0" w:color="auto"/>
              <w:right w:val="single" w:sz="4" w:space="0" w:color="auto"/>
            </w:tcBorders>
            <w:shd w:val="clear" w:color="auto" w:fill="E7E6E6"/>
            <w:vAlign w:val="center"/>
          </w:tcPr>
          <w:p w14:paraId="02F4E4B8" w14:textId="77777777" w:rsidR="003D6498" w:rsidRPr="00CF70CF" w:rsidRDefault="003D6498" w:rsidP="00607ECF">
            <w:pPr>
              <w:spacing w:after="0"/>
              <w:rPr>
                <w:rFonts w:ascii="Times New Roman" w:eastAsia="Nimbus Roman No9 L" w:hAnsi="Times New Roman" w:cs="Times New Roman"/>
              </w:rPr>
            </w:pPr>
            <w:r w:rsidRPr="00CF70CF">
              <w:rPr>
                <w:rFonts w:ascii="Times New Roman" w:eastAsia="Nimbus Roman No9 L" w:hAnsi="Times New Roman" w:cs="Times New Roman"/>
              </w:rPr>
              <w:t>Czy w Organizacji dane osobowe przetwarzane na nośnikach przenośnych np. pendrive, dysk zewnętrzny, są szyfrowane?</w:t>
            </w:r>
          </w:p>
        </w:tc>
        <w:tc>
          <w:tcPr>
            <w:tcW w:w="1245" w:type="dxa"/>
            <w:tcBorders>
              <w:top w:val="single" w:sz="4" w:space="0" w:color="auto"/>
              <w:left w:val="single" w:sz="4" w:space="0" w:color="auto"/>
              <w:bottom w:val="single" w:sz="4" w:space="0" w:color="auto"/>
              <w:right w:val="single" w:sz="4" w:space="0" w:color="auto"/>
            </w:tcBorders>
            <w:vAlign w:val="center"/>
          </w:tcPr>
          <w:p w14:paraId="07F70E2F" w14:textId="77777777" w:rsidR="003D6498" w:rsidRPr="00CF70CF" w:rsidRDefault="003D6498" w:rsidP="00607ECF">
            <w:pPr>
              <w:spacing w:after="0"/>
              <w:jc w:val="center"/>
              <w:rPr>
                <w:rFonts w:ascii="Times New Roman" w:hAnsi="Times New Roman" w:cs="Times New Roman"/>
              </w:rPr>
            </w:pPr>
            <w:r w:rsidRPr="00CF70CF">
              <w:rPr>
                <w:rFonts w:ascii="Times New Roman" w:eastAsia="Nimbus Roman No9 L" w:hAnsi="Times New Roman" w:cs="Times New Roman"/>
              </w:rPr>
              <w:t xml:space="preserve"> </w:t>
            </w:r>
          </w:p>
        </w:tc>
        <w:tc>
          <w:tcPr>
            <w:tcW w:w="1890" w:type="dxa"/>
            <w:tcBorders>
              <w:top w:val="single" w:sz="4" w:space="0" w:color="auto"/>
              <w:left w:val="single" w:sz="4" w:space="0" w:color="auto"/>
              <w:bottom w:val="single" w:sz="4" w:space="0" w:color="auto"/>
              <w:right w:val="single" w:sz="4" w:space="0" w:color="auto"/>
            </w:tcBorders>
            <w:vAlign w:val="center"/>
          </w:tcPr>
          <w:p w14:paraId="2BE7E26A" w14:textId="77777777" w:rsidR="003D6498" w:rsidRPr="00CF70CF" w:rsidRDefault="003D6498" w:rsidP="00607ECF">
            <w:pPr>
              <w:spacing w:after="0"/>
              <w:jc w:val="center"/>
              <w:rPr>
                <w:rFonts w:ascii="Times New Roman" w:hAnsi="Times New Roman" w:cs="Times New Roman"/>
              </w:rPr>
            </w:pPr>
            <w:r w:rsidRPr="00CF70CF">
              <w:rPr>
                <w:rFonts w:ascii="Times New Roman" w:eastAsia="Nimbus Roman No9 L" w:hAnsi="Times New Roman" w:cs="Times New Roman"/>
              </w:rPr>
              <w:t xml:space="preserve"> </w:t>
            </w:r>
          </w:p>
        </w:tc>
      </w:tr>
      <w:tr w:rsidR="003D6498" w:rsidRPr="00CF70CF" w14:paraId="736A9710" w14:textId="77777777" w:rsidTr="00F77220">
        <w:trPr>
          <w:trHeight w:val="420"/>
        </w:trPr>
        <w:tc>
          <w:tcPr>
            <w:tcW w:w="9990" w:type="dxa"/>
            <w:gridSpan w:val="4"/>
            <w:tcBorders>
              <w:top w:val="single" w:sz="4" w:space="0" w:color="auto"/>
              <w:left w:val="nil"/>
              <w:bottom w:val="nil"/>
              <w:right w:val="nil"/>
            </w:tcBorders>
            <w:vAlign w:val="center"/>
          </w:tcPr>
          <w:p w14:paraId="014E2AAE" w14:textId="77777777" w:rsidR="003D6498" w:rsidRPr="00CF70CF" w:rsidRDefault="003D6498" w:rsidP="00607ECF">
            <w:pPr>
              <w:spacing w:after="0"/>
              <w:rPr>
                <w:rFonts w:ascii="Times New Roman" w:hAnsi="Times New Roman" w:cs="Times New Roman"/>
              </w:rPr>
            </w:pPr>
            <w:r w:rsidRPr="00CF70CF">
              <w:rPr>
                <w:rFonts w:ascii="Times New Roman" w:eastAsia="Nimbus Roman No9 L" w:hAnsi="Times New Roman" w:cs="Times New Roman"/>
              </w:rPr>
              <w:t xml:space="preserve">Ankietę należy w terminie 7 dni, od dnia jej otrzymania wypełnić, podpisać i odesłać jej skan na adres poczty elektronicznej osoby do kontaktu po </w:t>
            </w:r>
          </w:p>
          <w:p w14:paraId="2EC80B16" w14:textId="77777777" w:rsidR="003D6498" w:rsidRPr="00CF70CF" w:rsidRDefault="003D6498" w:rsidP="00607ECF">
            <w:pPr>
              <w:spacing w:after="0"/>
              <w:rPr>
                <w:rFonts w:ascii="Times New Roman" w:eastAsia="Nimbus Roman No9 L" w:hAnsi="Times New Roman" w:cs="Times New Roman"/>
                <w:u w:val="single"/>
              </w:rPr>
            </w:pPr>
            <w:r w:rsidRPr="00CF70CF">
              <w:rPr>
                <w:rFonts w:ascii="Times New Roman" w:eastAsia="Nimbus Roman No9 L" w:hAnsi="Times New Roman" w:cs="Times New Roman"/>
              </w:rPr>
              <w:t>stronie Administratora danych. Ankietę uważa się za wypełnioną, jeśli na wszystkie pytania zostały udzielone odpowiedzi. Ankietę (w ilości egzemplarzy odpowiadającej ilości podmiotów występujących po stronie Administratora w umowie powierzenia) należy dołączyć w oryginale do umowy powierzenia</w:t>
            </w:r>
            <w:r w:rsidRPr="00CF70CF">
              <w:rPr>
                <w:rFonts w:ascii="Times New Roman" w:eastAsia="Nimbus Roman No9 L" w:hAnsi="Times New Roman" w:cs="Times New Roman"/>
                <w:u w:val="single"/>
              </w:rPr>
              <w:t>.</w:t>
            </w:r>
          </w:p>
          <w:p w14:paraId="4B5E1579" w14:textId="77777777" w:rsidR="003D6498" w:rsidRPr="00CF70CF" w:rsidRDefault="003D6498" w:rsidP="00607ECF">
            <w:pPr>
              <w:spacing w:after="0"/>
              <w:rPr>
                <w:rFonts w:ascii="Times New Roman" w:hAnsi="Times New Roman" w:cs="Times New Roman"/>
              </w:rPr>
            </w:pPr>
          </w:p>
        </w:tc>
      </w:tr>
      <w:tr w:rsidR="003D6498" w:rsidRPr="00CF70CF" w14:paraId="258A319F" w14:textId="77777777" w:rsidTr="00F77220">
        <w:trPr>
          <w:trHeight w:val="180"/>
        </w:trPr>
        <w:tc>
          <w:tcPr>
            <w:tcW w:w="6855" w:type="dxa"/>
            <w:gridSpan w:val="2"/>
            <w:tcBorders>
              <w:top w:val="nil"/>
              <w:bottom w:val="single" w:sz="8" w:space="0" w:color="000000"/>
            </w:tcBorders>
            <w:vAlign w:val="center"/>
          </w:tcPr>
          <w:p w14:paraId="5B3229B6" w14:textId="77777777" w:rsidR="003D6498" w:rsidRPr="00CF70CF" w:rsidRDefault="003D6498" w:rsidP="00607ECF">
            <w:pPr>
              <w:spacing w:after="0"/>
              <w:rPr>
                <w:rFonts w:ascii="Times New Roman" w:hAnsi="Times New Roman" w:cs="Times New Roman"/>
              </w:rPr>
            </w:pPr>
            <w:r w:rsidRPr="00CF70CF">
              <w:rPr>
                <w:rFonts w:ascii="Times New Roman" w:eastAsia="Nimbus Roman No9 L" w:hAnsi="Times New Roman" w:cs="Times New Roman"/>
              </w:rPr>
              <w:t>Podpisy osób upoważnionych do wypełnienia ankiety w imieniu Organizacji:</w:t>
            </w:r>
          </w:p>
        </w:tc>
        <w:tc>
          <w:tcPr>
            <w:tcW w:w="1245" w:type="dxa"/>
            <w:tcBorders>
              <w:top w:val="nil"/>
              <w:bottom w:val="single" w:sz="8" w:space="0" w:color="000000"/>
            </w:tcBorders>
            <w:vAlign w:val="center"/>
          </w:tcPr>
          <w:p w14:paraId="2E771059" w14:textId="77777777" w:rsidR="003D6498" w:rsidRPr="00CF70CF" w:rsidRDefault="003D6498" w:rsidP="00607ECF">
            <w:pPr>
              <w:spacing w:after="0"/>
              <w:rPr>
                <w:rFonts w:ascii="Times New Roman" w:hAnsi="Times New Roman" w:cs="Times New Roman"/>
              </w:rPr>
            </w:pPr>
            <w:r w:rsidRPr="00CF70CF">
              <w:rPr>
                <w:rFonts w:ascii="Times New Roman" w:hAnsi="Times New Roman" w:cs="Times New Roman"/>
              </w:rPr>
              <w:t xml:space="preserve"> </w:t>
            </w:r>
          </w:p>
        </w:tc>
        <w:tc>
          <w:tcPr>
            <w:tcW w:w="1890" w:type="dxa"/>
            <w:tcBorders>
              <w:top w:val="nil"/>
              <w:bottom w:val="single" w:sz="8" w:space="0" w:color="000000"/>
            </w:tcBorders>
            <w:vAlign w:val="center"/>
          </w:tcPr>
          <w:p w14:paraId="28BAE905" w14:textId="77777777" w:rsidR="003D6498" w:rsidRPr="00CF70CF" w:rsidRDefault="003D6498" w:rsidP="00607ECF">
            <w:pPr>
              <w:spacing w:after="0"/>
              <w:rPr>
                <w:rFonts w:ascii="Times New Roman" w:hAnsi="Times New Roman" w:cs="Times New Roman"/>
              </w:rPr>
            </w:pPr>
            <w:r w:rsidRPr="00CF70CF">
              <w:rPr>
                <w:rFonts w:ascii="Times New Roman" w:hAnsi="Times New Roman" w:cs="Times New Roman"/>
              </w:rPr>
              <w:t xml:space="preserve"> </w:t>
            </w:r>
          </w:p>
        </w:tc>
      </w:tr>
      <w:tr w:rsidR="003D6498" w:rsidRPr="00CF70CF" w14:paraId="4D14ABCC" w14:textId="77777777" w:rsidTr="00F77220">
        <w:trPr>
          <w:trHeight w:val="210"/>
        </w:trPr>
        <w:tc>
          <w:tcPr>
            <w:tcW w:w="492" w:type="dxa"/>
            <w:tcBorders>
              <w:top w:val="single" w:sz="4" w:space="0" w:color="auto"/>
              <w:left w:val="single" w:sz="4" w:space="0" w:color="auto"/>
              <w:bottom w:val="single" w:sz="4" w:space="0" w:color="auto"/>
              <w:right w:val="nil"/>
            </w:tcBorders>
            <w:vAlign w:val="center"/>
          </w:tcPr>
          <w:p w14:paraId="419E5B35" w14:textId="77777777" w:rsidR="003D6498" w:rsidRPr="00CF70CF" w:rsidRDefault="003D6498" w:rsidP="00607ECF">
            <w:pPr>
              <w:spacing w:after="0"/>
              <w:rPr>
                <w:rFonts w:ascii="Times New Roman" w:hAnsi="Times New Roman" w:cs="Times New Roman"/>
              </w:rPr>
            </w:pPr>
            <w:r w:rsidRPr="00CF70CF">
              <w:rPr>
                <w:rFonts w:ascii="Times New Roman" w:hAnsi="Times New Roman" w:cs="Times New Roman"/>
              </w:rPr>
              <w:t xml:space="preserve"> </w:t>
            </w:r>
          </w:p>
        </w:tc>
        <w:tc>
          <w:tcPr>
            <w:tcW w:w="6363" w:type="dxa"/>
            <w:tcBorders>
              <w:top w:val="single" w:sz="8" w:space="0" w:color="000000"/>
              <w:left w:val="nil"/>
              <w:bottom w:val="single" w:sz="8" w:space="0" w:color="000000"/>
              <w:right w:val="single" w:sz="8" w:space="0" w:color="000000"/>
            </w:tcBorders>
            <w:vAlign w:val="center"/>
          </w:tcPr>
          <w:p w14:paraId="731DCDCD" w14:textId="77777777" w:rsidR="003D6498" w:rsidRPr="00CF70CF" w:rsidRDefault="003D6498" w:rsidP="00607ECF">
            <w:pPr>
              <w:spacing w:after="0"/>
              <w:jc w:val="center"/>
              <w:rPr>
                <w:rFonts w:ascii="Times New Roman" w:hAnsi="Times New Roman" w:cs="Times New Roman"/>
              </w:rPr>
            </w:pPr>
            <w:r w:rsidRPr="00CF70CF">
              <w:rPr>
                <w:rFonts w:ascii="Times New Roman" w:hAnsi="Times New Roman" w:cs="Times New Roman"/>
              </w:rPr>
              <w:t>Imię i nazwisko:</w:t>
            </w:r>
          </w:p>
        </w:tc>
        <w:tc>
          <w:tcPr>
            <w:tcW w:w="3135" w:type="dxa"/>
            <w:gridSpan w:val="2"/>
            <w:tcBorders>
              <w:top w:val="single" w:sz="8" w:space="0" w:color="000000"/>
              <w:left w:val="single" w:sz="8" w:space="0" w:color="000000"/>
              <w:bottom w:val="single" w:sz="8" w:space="0" w:color="000000"/>
              <w:right w:val="single" w:sz="8" w:space="0" w:color="000000"/>
            </w:tcBorders>
            <w:vAlign w:val="center"/>
          </w:tcPr>
          <w:p w14:paraId="596D3199" w14:textId="77777777" w:rsidR="003D6498" w:rsidRPr="00CF70CF" w:rsidRDefault="003D6498" w:rsidP="00607ECF">
            <w:pPr>
              <w:spacing w:after="0"/>
              <w:rPr>
                <w:rFonts w:ascii="Times New Roman" w:hAnsi="Times New Roman" w:cs="Times New Roman"/>
              </w:rPr>
            </w:pPr>
            <w:r w:rsidRPr="00CF70CF">
              <w:rPr>
                <w:rFonts w:ascii="Times New Roman" w:hAnsi="Times New Roman" w:cs="Times New Roman"/>
              </w:rPr>
              <w:t xml:space="preserve"> </w:t>
            </w:r>
          </w:p>
        </w:tc>
      </w:tr>
      <w:tr w:rsidR="003D6498" w:rsidRPr="00CF70CF" w14:paraId="4D5F69FF" w14:textId="77777777" w:rsidTr="00F77220">
        <w:trPr>
          <w:trHeight w:val="255"/>
        </w:trPr>
        <w:tc>
          <w:tcPr>
            <w:tcW w:w="492" w:type="dxa"/>
            <w:tcBorders>
              <w:top w:val="single" w:sz="4" w:space="0" w:color="auto"/>
              <w:left w:val="single" w:sz="4" w:space="0" w:color="auto"/>
              <w:bottom w:val="single" w:sz="4" w:space="0" w:color="auto"/>
              <w:right w:val="nil"/>
            </w:tcBorders>
            <w:vAlign w:val="center"/>
          </w:tcPr>
          <w:p w14:paraId="2D0F9C8F" w14:textId="77777777" w:rsidR="003D6498" w:rsidRPr="00CF70CF" w:rsidRDefault="003D6498" w:rsidP="00607ECF">
            <w:pPr>
              <w:spacing w:after="0"/>
              <w:jc w:val="right"/>
              <w:rPr>
                <w:rFonts w:ascii="Times New Roman" w:hAnsi="Times New Roman" w:cs="Times New Roman"/>
              </w:rPr>
            </w:pPr>
            <w:r w:rsidRPr="00CF70CF">
              <w:rPr>
                <w:rFonts w:ascii="Times New Roman" w:hAnsi="Times New Roman" w:cs="Times New Roman"/>
              </w:rPr>
              <w:t xml:space="preserve"> </w:t>
            </w:r>
          </w:p>
        </w:tc>
        <w:tc>
          <w:tcPr>
            <w:tcW w:w="6363" w:type="dxa"/>
            <w:tcBorders>
              <w:top w:val="single" w:sz="8" w:space="0" w:color="000000"/>
              <w:left w:val="nil"/>
              <w:bottom w:val="single" w:sz="8" w:space="0" w:color="000000"/>
              <w:right w:val="single" w:sz="8" w:space="0" w:color="000000"/>
            </w:tcBorders>
            <w:vAlign w:val="center"/>
          </w:tcPr>
          <w:p w14:paraId="4AF5DF8F" w14:textId="77777777" w:rsidR="003D6498" w:rsidRPr="00CF70CF" w:rsidRDefault="003D6498" w:rsidP="00607ECF">
            <w:pPr>
              <w:spacing w:after="0"/>
              <w:jc w:val="center"/>
              <w:rPr>
                <w:rFonts w:ascii="Times New Roman" w:hAnsi="Times New Roman" w:cs="Times New Roman"/>
              </w:rPr>
            </w:pPr>
            <w:r w:rsidRPr="00CF70CF">
              <w:rPr>
                <w:rFonts w:ascii="Times New Roman" w:hAnsi="Times New Roman" w:cs="Times New Roman"/>
              </w:rPr>
              <w:t>Funkcja/Stanowisko:</w:t>
            </w:r>
          </w:p>
        </w:tc>
        <w:tc>
          <w:tcPr>
            <w:tcW w:w="3135" w:type="dxa"/>
            <w:gridSpan w:val="2"/>
            <w:tcBorders>
              <w:top w:val="single" w:sz="8" w:space="0" w:color="000000"/>
              <w:left w:val="single" w:sz="8" w:space="0" w:color="000000"/>
              <w:bottom w:val="single" w:sz="8" w:space="0" w:color="000000"/>
              <w:right w:val="single" w:sz="8" w:space="0" w:color="000000"/>
            </w:tcBorders>
            <w:vAlign w:val="center"/>
          </w:tcPr>
          <w:p w14:paraId="558E40F9" w14:textId="77777777" w:rsidR="003D6498" w:rsidRPr="00CF70CF" w:rsidRDefault="003D6498" w:rsidP="00607ECF">
            <w:pPr>
              <w:spacing w:after="0"/>
              <w:rPr>
                <w:rFonts w:ascii="Times New Roman" w:hAnsi="Times New Roman" w:cs="Times New Roman"/>
              </w:rPr>
            </w:pPr>
            <w:r w:rsidRPr="00CF70CF">
              <w:rPr>
                <w:rFonts w:ascii="Times New Roman" w:hAnsi="Times New Roman" w:cs="Times New Roman"/>
              </w:rPr>
              <w:t xml:space="preserve"> </w:t>
            </w:r>
          </w:p>
        </w:tc>
      </w:tr>
      <w:tr w:rsidR="003D6498" w:rsidRPr="00CF70CF" w14:paraId="23FB4D45" w14:textId="77777777" w:rsidTr="00F77220">
        <w:trPr>
          <w:trHeight w:val="165"/>
        </w:trPr>
        <w:tc>
          <w:tcPr>
            <w:tcW w:w="492" w:type="dxa"/>
            <w:tcBorders>
              <w:top w:val="single" w:sz="4" w:space="0" w:color="auto"/>
              <w:left w:val="single" w:sz="4" w:space="0" w:color="auto"/>
              <w:bottom w:val="single" w:sz="4" w:space="0" w:color="auto"/>
              <w:right w:val="nil"/>
            </w:tcBorders>
            <w:vAlign w:val="center"/>
          </w:tcPr>
          <w:p w14:paraId="607237CC" w14:textId="77777777" w:rsidR="003D6498" w:rsidRPr="00CF70CF" w:rsidRDefault="003D6498" w:rsidP="00607ECF">
            <w:pPr>
              <w:spacing w:after="0"/>
              <w:rPr>
                <w:rFonts w:ascii="Times New Roman" w:hAnsi="Times New Roman" w:cs="Times New Roman"/>
              </w:rPr>
            </w:pPr>
            <w:r w:rsidRPr="00CF70CF">
              <w:rPr>
                <w:rFonts w:ascii="Times New Roman" w:hAnsi="Times New Roman" w:cs="Times New Roman"/>
              </w:rPr>
              <w:t xml:space="preserve"> </w:t>
            </w:r>
          </w:p>
        </w:tc>
        <w:tc>
          <w:tcPr>
            <w:tcW w:w="6363" w:type="dxa"/>
            <w:tcBorders>
              <w:top w:val="single" w:sz="8" w:space="0" w:color="000000"/>
              <w:left w:val="nil"/>
              <w:bottom w:val="single" w:sz="8" w:space="0" w:color="000000"/>
              <w:right w:val="single" w:sz="8" w:space="0" w:color="000000"/>
            </w:tcBorders>
            <w:vAlign w:val="center"/>
          </w:tcPr>
          <w:p w14:paraId="18D376FC" w14:textId="77777777" w:rsidR="003D6498" w:rsidRPr="00CF70CF" w:rsidRDefault="003D6498" w:rsidP="00607ECF">
            <w:pPr>
              <w:spacing w:after="0"/>
              <w:jc w:val="center"/>
              <w:rPr>
                <w:rFonts w:ascii="Times New Roman" w:hAnsi="Times New Roman" w:cs="Times New Roman"/>
              </w:rPr>
            </w:pPr>
            <w:r w:rsidRPr="00CF70CF">
              <w:rPr>
                <w:rFonts w:ascii="Times New Roman" w:hAnsi="Times New Roman" w:cs="Times New Roman"/>
              </w:rPr>
              <w:t>Data:</w:t>
            </w:r>
          </w:p>
        </w:tc>
        <w:tc>
          <w:tcPr>
            <w:tcW w:w="3135" w:type="dxa"/>
            <w:gridSpan w:val="2"/>
            <w:tcBorders>
              <w:top w:val="single" w:sz="8" w:space="0" w:color="000000"/>
              <w:left w:val="single" w:sz="8" w:space="0" w:color="000000"/>
              <w:bottom w:val="single" w:sz="8" w:space="0" w:color="000000"/>
              <w:right w:val="single" w:sz="8" w:space="0" w:color="000000"/>
            </w:tcBorders>
            <w:vAlign w:val="center"/>
          </w:tcPr>
          <w:p w14:paraId="03886E47" w14:textId="77777777" w:rsidR="003D6498" w:rsidRPr="00CF70CF" w:rsidRDefault="003D6498" w:rsidP="00607ECF">
            <w:pPr>
              <w:spacing w:after="0"/>
              <w:rPr>
                <w:rFonts w:ascii="Times New Roman" w:hAnsi="Times New Roman" w:cs="Times New Roman"/>
              </w:rPr>
            </w:pPr>
            <w:r w:rsidRPr="00CF70CF">
              <w:rPr>
                <w:rFonts w:ascii="Times New Roman" w:hAnsi="Times New Roman" w:cs="Times New Roman"/>
              </w:rPr>
              <w:t xml:space="preserve"> </w:t>
            </w:r>
          </w:p>
        </w:tc>
      </w:tr>
      <w:tr w:rsidR="003D6498" w:rsidRPr="00CF70CF" w14:paraId="5FB806E6" w14:textId="77777777" w:rsidTr="00F77220">
        <w:trPr>
          <w:trHeight w:val="150"/>
        </w:trPr>
        <w:tc>
          <w:tcPr>
            <w:tcW w:w="492" w:type="dxa"/>
            <w:tcBorders>
              <w:top w:val="single" w:sz="4" w:space="0" w:color="auto"/>
              <w:left w:val="single" w:sz="4" w:space="0" w:color="auto"/>
              <w:bottom w:val="nil"/>
              <w:right w:val="nil"/>
            </w:tcBorders>
            <w:vAlign w:val="center"/>
          </w:tcPr>
          <w:p w14:paraId="7AD021BC" w14:textId="77777777" w:rsidR="003D6498" w:rsidRPr="00CF70CF" w:rsidRDefault="003D6498" w:rsidP="00607ECF">
            <w:pPr>
              <w:spacing w:after="0"/>
              <w:rPr>
                <w:rFonts w:ascii="Times New Roman" w:hAnsi="Times New Roman" w:cs="Times New Roman"/>
              </w:rPr>
            </w:pPr>
            <w:r w:rsidRPr="00CF70CF">
              <w:rPr>
                <w:rFonts w:ascii="Times New Roman" w:hAnsi="Times New Roman" w:cs="Times New Roman"/>
              </w:rPr>
              <w:t xml:space="preserve"> </w:t>
            </w:r>
          </w:p>
        </w:tc>
        <w:tc>
          <w:tcPr>
            <w:tcW w:w="6363" w:type="dxa"/>
            <w:vMerge w:val="restart"/>
            <w:tcBorders>
              <w:top w:val="single" w:sz="8" w:space="0" w:color="000000"/>
              <w:left w:val="nil"/>
              <w:bottom w:val="single" w:sz="8" w:space="0" w:color="000000"/>
              <w:right w:val="single" w:sz="8" w:space="0" w:color="000000"/>
            </w:tcBorders>
            <w:vAlign w:val="center"/>
          </w:tcPr>
          <w:p w14:paraId="1DAB290D" w14:textId="77777777" w:rsidR="003D6498" w:rsidRPr="00CF70CF" w:rsidRDefault="003D6498" w:rsidP="00607ECF">
            <w:pPr>
              <w:spacing w:after="0"/>
              <w:jc w:val="center"/>
              <w:rPr>
                <w:rFonts w:ascii="Times New Roman" w:hAnsi="Times New Roman" w:cs="Times New Roman"/>
              </w:rPr>
            </w:pPr>
            <w:r w:rsidRPr="00CF70CF">
              <w:rPr>
                <w:rFonts w:ascii="Times New Roman" w:hAnsi="Times New Roman" w:cs="Times New Roman"/>
              </w:rPr>
              <w:t>Podpis:</w:t>
            </w:r>
          </w:p>
        </w:tc>
        <w:tc>
          <w:tcPr>
            <w:tcW w:w="3135" w:type="dxa"/>
            <w:gridSpan w:val="2"/>
            <w:vMerge w:val="restart"/>
            <w:tcBorders>
              <w:top w:val="single" w:sz="8" w:space="0" w:color="000000"/>
              <w:left w:val="single" w:sz="8" w:space="0" w:color="000000"/>
              <w:bottom w:val="single" w:sz="8" w:space="0" w:color="000000"/>
              <w:right w:val="single" w:sz="8" w:space="0" w:color="000000"/>
            </w:tcBorders>
            <w:vAlign w:val="center"/>
          </w:tcPr>
          <w:p w14:paraId="4A52A606" w14:textId="77777777" w:rsidR="003D6498" w:rsidRPr="00CF70CF" w:rsidRDefault="003D6498" w:rsidP="00607ECF">
            <w:pPr>
              <w:spacing w:after="0"/>
              <w:rPr>
                <w:rFonts w:ascii="Times New Roman" w:hAnsi="Times New Roman" w:cs="Times New Roman"/>
              </w:rPr>
            </w:pPr>
            <w:r w:rsidRPr="00CF70CF">
              <w:rPr>
                <w:rFonts w:ascii="Times New Roman" w:hAnsi="Times New Roman" w:cs="Times New Roman"/>
              </w:rPr>
              <w:t xml:space="preserve"> </w:t>
            </w:r>
          </w:p>
        </w:tc>
      </w:tr>
      <w:tr w:rsidR="003D6498" w:rsidRPr="00CF70CF" w14:paraId="18ABD7BB" w14:textId="77777777" w:rsidTr="00F77220">
        <w:trPr>
          <w:trHeight w:val="150"/>
        </w:trPr>
        <w:tc>
          <w:tcPr>
            <w:tcW w:w="492" w:type="dxa"/>
            <w:tcBorders>
              <w:top w:val="nil"/>
              <w:left w:val="single" w:sz="4" w:space="0" w:color="auto"/>
              <w:bottom w:val="nil"/>
              <w:right w:val="nil"/>
            </w:tcBorders>
            <w:vAlign w:val="center"/>
          </w:tcPr>
          <w:p w14:paraId="31ED93C6" w14:textId="77777777" w:rsidR="003D6498" w:rsidRPr="00CF70CF" w:rsidRDefault="003D6498" w:rsidP="00607ECF">
            <w:pPr>
              <w:spacing w:after="0"/>
              <w:rPr>
                <w:rFonts w:ascii="Times New Roman" w:hAnsi="Times New Roman" w:cs="Times New Roman"/>
              </w:rPr>
            </w:pPr>
            <w:r w:rsidRPr="00CF70CF">
              <w:rPr>
                <w:rFonts w:ascii="Times New Roman" w:hAnsi="Times New Roman" w:cs="Times New Roman"/>
              </w:rPr>
              <w:t xml:space="preserve"> </w:t>
            </w:r>
          </w:p>
        </w:tc>
        <w:tc>
          <w:tcPr>
            <w:tcW w:w="6363" w:type="dxa"/>
            <w:vMerge/>
            <w:tcBorders>
              <w:top w:val="single" w:sz="8" w:space="0" w:color="000000"/>
              <w:left w:val="nil"/>
              <w:bottom w:val="single" w:sz="8" w:space="0" w:color="000000"/>
              <w:right w:val="single" w:sz="8" w:space="0" w:color="000000"/>
            </w:tcBorders>
            <w:vAlign w:val="center"/>
          </w:tcPr>
          <w:p w14:paraId="024AF431" w14:textId="77777777" w:rsidR="003D6498" w:rsidRPr="00CF70CF" w:rsidRDefault="003D6498" w:rsidP="00607ECF">
            <w:pPr>
              <w:spacing w:after="0"/>
              <w:rPr>
                <w:rFonts w:ascii="Times New Roman" w:hAnsi="Times New Roman" w:cs="Times New Roman"/>
              </w:rPr>
            </w:pPr>
          </w:p>
        </w:tc>
        <w:tc>
          <w:tcPr>
            <w:tcW w:w="3135" w:type="dxa"/>
            <w:gridSpan w:val="2"/>
            <w:vMerge/>
            <w:tcBorders>
              <w:top w:val="single" w:sz="8" w:space="0" w:color="000000"/>
              <w:left w:val="single" w:sz="8" w:space="0" w:color="000000"/>
              <w:bottom w:val="single" w:sz="8" w:space="0" w:color="000000"/>
              <w:right w:val="single" w:sz="8" w:space="0" w:color="000000"/>
            </w:tcBorders>
            <w:vAlign w:val="center"/>
          </w:tcPr>
          <w:p w14:paraId="1086A670" w14:textId="77777777" w:rsidR="003D6498" w:rsidRPr="00CF70CF" w:rsidRDefault="003D6498" w:rsidP="00607ECF">
            <w:pPr>
              <w:spacing w:after="0"/>
              <w:rPr>
                <w:rFonts w:ascii="Times New Roman" w:hAnsi="Times New Roman" w:cs="Times New Roman"/>
              </w:rPr>
            </w:pPr>
          </w:p>
        </w:tc>
      </w:tr>
      <w:tr w:rsidR="003D6498" w:rsidRPr="00CF70CF" w14:paraId="5167B506" w14:textId="77777777" w:rsidTr="00F77220">
        <w:trPr>
          <w:trHeight w:val="165"/>
        </w:trPr>
        <w:tc>
          <w:tcPr>
            <w:tcW w:w="492" w:type="dxa"/>
            <w:tcBorders>
              <w:top w:val="nil"/>
              <w:left w:val="single" w:sz="4" w:space="0" w:color="auto"/>
              <w:bottom w:val="single" w:sz="4" w:space="0" w:color="auto"/>
              <w:right w:val="nil"/>
            </w:tcBorders>
            <w:vAlign w:val="center"/>
          </w:tcPr>
          <w:p w14:paraId="137FDE87" w14:textId="77777777" w:rsidR="003D6498" w:rsidRPr="00CF70CF" w:rsidRDefault="003D6498" w:rsidP="00607ECF">
            <w:pPr>
              <w:spacing w:after="0"/>
              <w:rPr>
                <w:rFonts w:ascii="Times New Roman" w:hAnsi="Times New Roman" w:cs="Times New Roman"/>
              </w:rPr>
            </w:pPr>
            <w:r w:rsidRPr="00CF70CF">
              <w:rPr>
                <w:rFonts w:ascii="Times New Roman" w:hAnsi="Times New Roman" w:cs="Times New Roman"/>
              </w:rPr>
              <w:t xml:space="preserve"> </w:t>
            </w:r>
          </w:p>
        </w:tc>
        <w:tc>
          <w:tcPr>
            <w:tcW w:w="6363" w:type="dxa"/>
            <w:vMerge/>
            <w:tcBorders>
              <w:top w:val="single" w:sz="8" w:space="0" w:color="000000"/>
              <w:left w:val="nil"/>
              <w:bottom w:val="single" w:sz="8" w:space="0" w:color="000000"/>
              <w:right w:val="single" w:sz="8" w:space="0" w:color="000000"/>
            </w:tcBorders>
            <w:vAlign w:val="center"/>
          </w:tcPr>
          <w:p w14:paraId="2B88A05C" w14:textId="77777777" w:rsidR="003D6498" w:rsidRPr="00CF70CF" w:rsidRDefault="003D6498" w:rsidP="00607ECF">
            <w:pPr>
              <w:spacing w:after="0"/>
              <w:rPr>
                <w:rFonts w:ascii="Times New Roman" w:hAnsi="Times New Roman" w:cs="Times New Roman"/>
              </w:rPr>
            </w:pPr>
          </w:p>
        </w:tc>
        <w:tc>
          <w:tcPr>
            <w:tcW w:w="3135" w:type="dxa"/>
            <w:gridSpan w:val="2"/>
            <w:vMerge/>
            <w:tcBorders>
              <w:top w:val="single" w:sz="8" w:space="0" w:color="000000"/>
              <w:left w:val="single" w:sz="8" w:space="0" w:color="000000"/>
              <w:bottom w:val="single" w:sz="8" w:space="0" w:color="000000"/>
              <w:right w:val="single" w:sz="8" w:space="0" w:color="000000"/>
            </w:tcBorders>
            <w:vAlign w:val="center"/>
          </w:tcPr>
          <w:p w14:paraId="337CAF8E" w14:textId="77777777" w:rsidR="003D6498" w:rsidRPr="00CF70CF" w:rsidRDefault="003D6498" w:rsidP="00607ECF">
            <w:pPr>
              <w:spacing w:after="0"/>
              <w:rPr>
                <w:rFonts w:ascii="Times New Roman" w:hAnsi="Times New Roman" w:cs="Times New Roman"/>
              </w:rPr>
            </w:pPr>
          </w:p>
        </w:tc>
      </w:tr>
    </w:tbl>
    <w:p w14:paraId="12988A3D" w14:textId="77777777" w:rsidR="003D6498" w:rsidRPr="00CF70CF" w:rsidRDefault="003D6498" w:rsidP="00607ECF">
      <w:pPr>
        <w:spacing w:after="0"/>
        <w:rPr>
          <w:rFonts w:ascii="Times New Roman" w:hAnsi="Times New Roman" w:cs="Times New Roman"/>
          <w:i/>
          <w:iCs/>
          <w:sz w:val="24"/>
          <w:szCs w:val="24"/>
        </w:rPr>
      </w:pPr>
    </w:p>
    <w:p w14:paraId="00FBFE96" w14:textId="77777777" w:rsidR="00683C26" w:rsidRPr="00CF70CF" w:rsidRDefault="003D6498" w:rsidP="00607ECF">
      <w:pPr>
        <w:pStyle w:val="Nagwek5"/>
        <w:spacing w:before="0" w:after="0" w:line="276" w:lineRule="auto"/>
        <w:rPr>
          <w:rFonts w:ascii="Times New Roman" w:hAnsi="Times New Roman" w:cs="Times New Roman"/>
          <w:i w:val="0"/>
          <w:iCs w:val="0"/>
          <w:sz w:val="24"/>
          <w:szCs w:val="24"/>
        </w:rPr>
      </w:pPr>
      <w:r w:rsidRPr="00CF70CF">
        <w:rPr>
          <w:rFonts w:ascii="Times New Roman" w:hAnsi="Times New Roman" w:cs="Times New Roman"/>
          <w:i w:val="0"/>
          <w:iCs w:val="0"/>
          <w:sz w:val="24"/>
          <w:szCs w:val="24"/>
        </w:rPr>
        <w:br w:type="page"/>
      </w:r>
      <w:r w:rsidR="00683C26" w:rsidRPr="00CF70CF">
        <w:rPr>
          <w:rFonts w:ascii="Times New Roman" w:hAnsi="Times New Roman" w:cs="Times New Roman"/>
          <w:i w:val="0"/>
          <w:iCs w:val="0"/>
          <w:sz w:val="24"/>
          <w:szCs w:val="24"/>
        </w:rPr>
        <w:lastRenderedPageBreak/>
        <w:t>Załącznik</w:t>
      </w:r>
      <w:r w:rsidR="006E0DAA" w:rsidRPr="00CF70CF">
        <w:rPr>
          <w:rFonts w:ascii="Times New Roman" w:hAnsi="Times New Roman" w:cs="Times New Roman"/>
          <w:i w:val="0"/>
          <w:iCs w:val="0"/>
          <w:sz w:val="24"/>
          <w:szCs w:val="24"/>
        </w:rPr>
        <w:t xml:space="preserve"> </w:t>
      </w:r>
      <w:r w:rsidR="00683C26" w:rsidRPr="00CF70CF">
        <w:rPr>
          <w:rFonts w:ascii="Times New Roman" w:hAnsi="Times New Roman" w:cs="Times New Roman"/>
          <w:i w:val="0"/>
          <w:iCs w:val="0"/>
          <w:sz w:val="24"/>
          <w:szCs w:val="24"/>
        </w:rPr>
        <w:t>Nr</w:t>
      </w:r>
      <w:r w:rsidR="006E0DAA" w:rsidRPr="00CF70CF">
        <w:rPr>
          <w:rFonts w:ascii="Times New Roman" w:hAnsi="Times New Roman" w:cs="Times New Roman"/>
          <w:i w:val="0"/>
          <w:iCs w:val="0"/>
          <w:sz w:val="24"/>
          <w:szCs w:val="24"/>
        </w:rPr>
        <w:t xml:space="preserve"> </w:t>
      </w:r>
      <w:r w:rsidR="00BC08D5" w:rsidRPr="00CF70CF">
        <w:rPr>
          <w:rFonts w:ascii="Times New Roman" w:hAnsi="Times New Roman" w:cs="Times New Roman"/>
          <w:i w:val="0"/>
          <w:iCs w:val="0"/>
          <w:sz w:val="24"/>
          <w:szCs w:val="24"/>
        </w:rPr>
        <w:t>8</w:t>
      </w:r>
      <w:r w:rsidR="006E0DAA" w:rsidRPr="00CF70CF">
        <w:rPr>
          <w:rFonts w:ascii="Times New Roman" w:hAnsi="Times New Roman" w:cs="Times New Roman"/>
          <w:i w:val="0"/>
          <w:iCs w:val="0"/>
          <w:sz w:val="24"/>
          <w:szCs w:val="24"/>
        </w:rPr>
        <w:t xml:space="preserve"> </w:t>
      </w:r>
      <w:r w:rsidR="00683C26" w:rsidRPr="00CF70CF">
        <w:rPr>
          <w:rFonts w:ascii="Times New Roman" w:hAnsi="Times New Roman" w:cs="Times New Roman"/>
          <w:i w:val="0"/>
          <w:iCs w:val="0"/>
          <w:sz w:val="24"/>
          <w:szCs w:val="24"/>
        </w:rPr>
        <w:t>do</w:t>
      </w:r>
      <w:r w:rsidR="006E0DAA" w:rsidRPr="00CF70CF">
        <w:rPr>
          <w:rFonts w:ascii="Times New Roman" w:hAnsi="Times New Roman" w:cs="Times New Roman"/>
          <w:i w:val="0"/>
          <w:iCs w:val="0"/>
          <w:sz w:val="24"/>
          <w:szCs w:val="24"/>
        </w:rPr>
        <w:t xml:space="preserve"> </w:t>
      </w:r>
      <w:r w:rsidR="00683C26" w:rsidRPr="00CF70CF">
        <w:rPr>
          <w:rFonts w:ascii="Times New Roman" w:hAnsi="Times New Roman" w:cs="Times New Roman"/>
          <w:i w:val="0"/>
          <w:iCs w:val="0"/>
          <w:sz w:val="24"/>
          <w:szCs w:val="24"/>
        </w:rPr>
        <w:t>SWZ</w:t>
      </w:r>
      <w:r w:rsidR="006E0DAA" w:rsidRPr="00CF70CF">
        <w:rPr>
          <w:rFonts w:ascii="Times New Roman" w:hAnsi="Times New Roman" w:cs="Times New Roman"/>
          <w:i w:val="0"/>
          <w:iCs w:val="0"/>
          <w:sz w:val="24"/>
          <w:szCs w:val="24"/>
        </w:rPr>
        <w:t xml:space="preserve"> </w:t>
      </w:r>
    </w:p>
    <w:p w14:paraId="5E626B5A" w14:textId="77777777" w:rsidR="005E3DB8" w:rsidRPr="00CF70CF" w:rsidRDefault="005E3DB8" w:rsidP="00607ECF">
      <w:pPr>
        <w:spacing w:after="0"/>
        <w:jc w:val="both"/>
        <w:rPr>
          <w:rFonts w:ascii="Times New Roman" w:hAnsi="Times New Roman" w:cs="Times New Roman"/>
          <w:b/>
          <w:sz w:val="24"/>
          <w:szCs w:val="24"/>
          <w:u w:val="single"/>
        </w:rPr>
      </w:pPr>
    </w:p>
    <w:p w14:paraId="00BD31A5" w14:textId="77777777" w:rsidR="00683C26" w:rsidRPr="00CF70CF" w:rsidRDefault="00683C26" w:rsidP="00607ECF">
      <w:pPr>
        <w:spacing w:after="0"/>
        <w:jc w:val="center"/>
        <w:rPr>
          <w:rFonts w:ascii="Times New Roman" w:hAnsi="Times New Roman" w:cs="Times New Roman"/>
          <w:b/>
          <w:sz w:val="24"/>
          <w:szCs w:val="24"/>
          <w:u w:val="single"/>
        </w:rPr>
      </w:pPr>
      <w:r w:rsidRPr="00CF70CF">
        <w:rPr>
          <w:rFonts w:ascii="Times New Roman" w:hAnsi="Times New Roman" w:cs="Times New Roman"/>
          <w:b/>
          <w:sz w:val="24"/>
          <w:szCs w:val="24"/>
          <w:u w:val="single"/>
        </w:rPr>
        <w:t>GWARANCJA</w:t>
      </w:r>
      <w:r w:rsidR="006E0DAA" w:rsidRPr="00CF70CF">
        <w:rPr>
          <w:rFonts w:ascii="Times New Roman" w:hAnsi="Times New Roman" w:cs="Times New Roman"/>
          <w:b/>
          <w:sz w:val="24"/>
          <w:szCs w:val="24"/>
          <w:u w:val="single"/>
        </w:rPr>
        <w:t xml:space="preserve"> </w:t>
      </w:r>
      <w:r w:rsidRPr="00CF70CF">
        <w:rPr>
          <w:rFonts w:ascii="Times New Roman" w:hAnsi="Times New Roman" w:cs="Times New Roman"/>
          <w:b/>
          <w:sz w:val="24"/>
          <w:szCs w:val="24"/>
          <w:u w:val="single"/>
        </w:rPr>
        <w:t>ZABEZPIECZENIA</w:t>
      </w:r>
      <w:r w:rsidR="006E0DAA" w:rsidRPr="00CF70CF">
        <w:rPr>
          <w:rFonts w:ascii="Times New Roman" w:hAnsi="Times New Roman" w:cs="Times New Roman"/>
          <w:b/>
          <w:sz w:val="24"/>
          <w:szCs w:val="24"/>
          <w:u w:val="single"/>
        </w:rPr>
        <w:t xml:space="preserve"> </w:t>
      </w:r>
      <w:r w:rsidRPr="00CF70CF">
        <w:rPr>
          <w:rFonts w:ascii="Times New Roman" w:hAnsi="Times New Roman" w:cs="Times New Roman"/>
          <w:b/>
          <w:sz w:val="24"/>
          <w:szCs w:val="24"/>
          <w:u w:val="single"/>
        </w:rPr>
        <w:t>NALEŻYTEGO</w:t>
      </w:r>
      <w:r w:rsidR="006E0DAA" w:rsidRPr="00CF70CF">
        <w:rPr>
          <w:rFonts w:ascii="Times New Roman" w:hAnsi="Times New Roman" w:cs="Times New Roman"/>
          <w:b/>
          <w:sz w:val="24"/>
          <w:szCs w:val="24"/>
          <w:u w:val="single"/>
        </w:rPr>
        <w:t xml:space="preserve"> </w:t>
      </w:r>
      <w:r w:rsidRPr="00CF70CF">
        <w:rPr>
          <w:rFonts w:ascii="Times New Roman" w:hAnsi="Times New Roman" w:cs="Times New Roman"/>
          <w:b/>
          <w:sz w:val="24"/>
          <w:szCs w:val="24"/>
          <w:u w:val="single"/>
        </w:rPr>
        <w:t>WYKONANIA</w:t>
      </w:r>
      <w:r w:rsidR="006E0DAA" w:rsidRPr="00CF70CF">
        <w:rPr>
          <w:rFonts w:ascii="Times New Roman" w:hAnsi="Times New Roman" w:cs="Times New Roman"/>
          <w:b/>
          <w:sz w:val="24"/>
          <w:szCs w:val="24"/>
          <w:u w:val="single"/>
        </w:rPr>
        <w:t xml:space="preserve"> </w:t>
      </w:r>
      <w:r w:rsidRPr="00CF70CF">
        <w:rPr>
          <w:rFonts w:ascii="Times New Roman" w:hAnsi="Times New Roman" w:cs="Times New Roman"/>
          <w:b/>
          <w:sz w:val="24"/>
          <w:szCs w:val="24"/>
          <w:u w:val="single"/>
        </w:rPr>
        <w:t>UMOWY</w:t>
      </w:r>
    </w:p>
    <w:p w14:paraId="75262CA1" w14:textId="77777777" w:rsidR="00683C26" w:rsidRPr="00CF70CF" w:rsidRDefault="00683C26" w:rsidP="00607ECF">
      <w:pPr>
        <w:spacing w:after="0"/>
        <w:jc w:val="both"/>
        <w:rPr>
          <w:rFonts w:ascii="Times New Roman" w:hAnsi="Times New Roman" w:cs="Times New Roman"/>
          <w:sz w:val="24"/>
          <w:szCs w:val="24"/>
          <w:highlight w:val="yellow"/>
        </w:rPr>
      </w:pPr>
    </w:p>
    <w:p w14:paraId="548B0457" w14:textId="77777777" w:rsidR="00BC08D5" w:rsidRPr="00CF70CF" w:rsidRDefault="00BC08D5" w:rsidP="00607ECF">
      <w:pPr>
        <w:spacing w:after="0"/>
        <w:jc w:val="both"/>
        <w:rPr>
          <w:rFonts w:ascii="Times New Roman" w:hAnsi="Times New Roman" w:cs="Times New Roman"/>
          <w:sz w:val="24"/>
          <w:szCs w:val="24"/>
        </w:rPr>
      </w:pPr>
      <w:r w:rsidRPr="00CF70CF">
        <w:rPr>
          <w:rFonts w:ascii="Times New Roman" w:hAnsi="Times New Roman" w:cs="Times New Roman"/>
          <w:sz w:val="24"/>
          <w:szCs w:val="24"/>
        </w:rPr>
        <w:t>W</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przypadku</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wniesienia</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zabezpieczenia</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należytego</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wykonania</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umowy</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w</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formie</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gwarancji</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bankowej</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lub</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ubezpieczeniowej</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warunki</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przedmiotowej</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gwarancji</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będą</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zawierały</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następujące</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klauzule:</w:t>
      </w:r>
      <w:r w:rsidR="006E0DAA" w:rsidRPr="00CF70CF">
        <w:rPr>
          <w:rFonts w:ascii="Times New Roman" w:hAnsi="Times New Roman" w:cs="Times New Roman"/>
          <w:sz w:val="24"/>
          <w:szCs w:val="24"/>
        </w:rPr>
        <w:t xml:space="preserve"> </w:t>
      </w:r>
    </w:p>
    <w:p w14:paraId="7432598A" w14:textId="77777777" w:rsidR="00BC08D5" w:rsidRPr="00CF70CF" w:rsidRDefault="00BC08D5" w:rsidP="00885433">
      <w:pPr>
        <w:numPr>
          <w:ilvl w:val="0"/>
          <w:numId w:val="106"/>
        </w:numPr>
        <w:spacing w:after="0"/>
        <w:ind w:left="284" w:firstLine="0"/>
        <w:rPr>
          <w:rFonts w:ascii="Times New Roman" w:eastAsia="Nimbus Roman No9 L" w:hAnsi="Times New Roman" w:cs="Times New Roman"/>
          <w:sz w:val="24"/>
          <w:szCs w:val="24"/>
        </w:rPr>
      </w:pPr>
      <w:r w:rsidRPr="00CF70CF">
        <w:rPr>
          <w:rFonts w:ascii="Times New Roman" w:hAnsi="Times New Roman" w:cs="Times New Roman"/>
          <w:sz w:val="24"/>
          <w:szCs w:val="24"/>
        </w:rPr>
        <w:t>Gwarant</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zobowiązuje</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się</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nieodwołalnie</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i</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bezwarunkowo,</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na</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pierwsze</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pisemne</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żądanie</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Beneficjenta</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Katowickiego</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Centrum</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Onkologii,</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do</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zapłaty</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na</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rzecz</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Beneficjenta</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kwoty</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określonej</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w</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SWZ</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z</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tytułu</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niewykonania</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lub</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nienależytego</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wykonania</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umowy,</w:t>
      </w:r>
    </w:p>
    <w:p w14:paraId="4AA1FE77" w14:textId="77777777" w:rsidR="00BC08D5" w:rsidRPr="00CF70CF" w:rsidRDefault="00BC08D5" w:rsidP="00885433">
      <w:pPr>
        <w:numPr>
          <w:ilvl w:val="0"/>
          <w:numId w:val="106"/>
        </w:numPr>
        <w:spacing w:after="0"/>
        <w:ind w:left="284" w:firstLine="0"/>
        <w:rPr>
          <w:rFonts w:ascii="Times New Roman" w:hAnsi="Times New Roman" w:cs="Times New Roman"/>
          <w:sz w:val="24"/>
          <w:szCs w:val="24"/>
        </w:rPr>
      </w:pPr>
      <w:r w:rsidRPr="00CF70CF">
        <w:rPr>
          <w:rFonts w:ascii="Times New Roman" w:hAnsi="Times New Roman" w:cs="Times New Roman"/>
          <w:sz w:val="24"/>
          <w:szCs w:val="24"/>
        </w:rPr>
        <w:t>żądaną</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należność</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Gwarant</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zapłaci</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Beneficjentowi</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w</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terminie</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30</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dni</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(słownie:</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trzydziestu</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dni)</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od</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dnia</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doręczenia</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Gwarantowi</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pisemnego</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wezwania</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do</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zapłaty</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zawierającego</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oświadczenie</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Beneficjenta,</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że</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żądana</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kwota</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jest</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należna,</w:t>
      </w:r>
    </w:p>
    <w:p w14:paraId="43ABF478" w14:textId="77777777" w:rsidR="00BC08D5" w:rsidRPr="00CF70CF" w:rsidRDefault="00BC08D5" w:rsidP="00885433">
      <w:pPr>
        <w:numPr>
          <w:ilvl w:val="0"/>
          <w:numId w:val="106"/>
        </w:numPr>
        <w:spacing w:after="0"/>
        <w:ind w:left="284" w:firstLine="0"/>
        <w:rPr>
          <w:rFonts w:ascii="Times New Roman" w:eastAsia="Nimbus Roman No9 L" w:hAnsi="Times New Roman" w:cs="Times New Roman"/>
          <w:sz w:val="24"/>
          <w:szCs w:val="24"/>
        </w:rPr>
      </w:pPr>
      <w:r w:rsidRPr="00CF70CF">
        <w:rPr>
          <w:rFonts w:ascii="Times New Roman" w:hAnsi="Times New Roman" w:cs="Times New Roman"/>
          <w:sz w:val="24"/>
          <w:szCs w:val="24"/>
        </w:rPr>
        <w:t>wezwanie</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do</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zapłaty</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zostanie</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skierowane</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do</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Gwaranta</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bezpośrednio</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przez</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Beneficjenta</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lub</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br/>
        <w:t>za</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pośrednictwem</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Banku</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Beneficjenta,</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który</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potwierdzi:</w:t>
      </w:r>
    </w:p>
    <w:p w14:paraId="36CE863F" w14:textId="77777777" w:rsidR="00BC08D5" w:rsidRPr="00CF70CF" w:rsidRDefault="00BC08D5" w:rsidP="00885433">
      <w:pPr>
        <w:numPr>
          <w:ilvl w:val="0"/>
          <w:numId w:val="105"/>
        </w:numPr>
        <w:spacing w:after="0"/>
        <w:ind w:left="284" w:firstLine="0"/>
        <w:rPr>
          <w:rFonts w:ascii="Times New Roman" w:eastAsia="Nimbus Roman No9 L" w:hAnsi="Times New Roman" w:cs="Times New Roman"/>
          <w:sz w:val="24"/>
          <w:szCs w:val="24"/>
        </w:rPr>
      </w:pPr>
      <w:r w:rsidRPr="00CF70CF">
        <w:rPr>
          <w:rFonts w:ascii="Times New Roman" w:hAnsi="Times New Roman" w:cs="Times New Roman"/>
          <w:sz w:val="24"/>
          <w:szCs w:val="24"/>
        </w:rPr>
        <w:t>własnoręczność</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podpisów</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na</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wezwaniu,</w:t>
      </w:r>
    </w:p>
    <w:p w14:paraId="2C00F2E2" w14:textId="77777777" w:rsidR="00BC08D5" w:rsidRPr="00CF70CF" w:rsidRDefault="00BC08D5" w:rsidP="00885433">
      <w:pPr>
        <w:numPr>
          <w:ilvl w:val="0"/>
          <w:numId w:val="105"/>
        </w:numPr>
        <w:spacing w:after="0"/>
        <w:ind w:left="284" w:firstLine="0"/>
        <w:rPr>
          <w:rFonts w:ascii="Times New Roman" w:eastAsia="Nimbus Roman No9 L" w:hAnsi="Times New Roman" w:cs="Times New Roman"/>
          <w:sz w:val="24"/>
          <w:szCs w:val="24"/>
        </w:rPr>
      </w:pPr>
      <w:r w:rsidRPr="00CF70CF">
        <w:rPr>
          <w:rFonts w:ascii="Times New Roman" w:hAnsi="Times New Roman" w:cs="Times New Roman"/>
          <w:sz w:val="24"/>
          <w:szCs w:val="24"/>
        </w:rPr>
        <w:t>uprawnienia</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do</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składania</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oświadczeń</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w</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imieniu</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Beneficjenta</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osób</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podpisujących</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wezwanie,</w:t>
      </w:r>
    </w:p>
    <w:p w14:paraId="3B729355" w14:textId="77777777" w:rsidR="00BC08D5" w:rsidRPr="00CF70CF" w:rsidRDefault="00BC08D5" w:rsidP="00885433">
      <w:pPr>
        <w:numPr>
          <w:ilvl w:val="0"/>
          <w:numId w:val="105"/>
        </w:numPr>
        <w:spacing w:after="0"/>
        <w:ind w:left="284" w:firstLine="0"/>
        <w:rPr>
          <w:rFonts w:ascii="Times New Roman" w:eastAsia="Nimbus Roman No9 L" w:hAnsi="Times New Roman" w:cs="Times New Roman"/>
          <w:sz w:val="24"/>
          <w:szCs w:val="24"/>
        </w:rPr>
      </w:pPr>
      <w:r w:rsidRPr="00CF70CF">
        <w:rPr>
          <w:rFonts w:ascii="Times New Roman" w:hAnsi="Times New Roman" w:cs="Times New Roman"/>
          <w:sz w:val="24"/>
          <w:szCs w:val="24"/>
        </w:rPr>
        <w:t>wskaże</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nr</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rachunku</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Beneficjenta,</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na</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który</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Gwarant</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powinien</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dokonać</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zapłaty</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z</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tytułu</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udzielonej</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gwarancji,</w:t>
      </w:r>
    </w:p>
    <w:p w14:paraId="358AE571" w14:textId="77777777" w:rsidR="00BC08D5" w:rsidRPr="00CF70CF" w:rsidRDefault="00BC08D5" w:rsidP="00885433">
      <w:pPr>
        <w:numPr>
          <w:ilvl w:val="0"/>
          <w:numId w:val="106"/>
        </w:numPr>
        <w:spacing w:after="0"/>
        <w:ind w:left="284" w:firstLine="0"/>
        <w:rPr>
          <w:rFonts w:ascii="Times New Roman" w:hAnsi="Times New Roman" w:cs="Times New Roman"/>
          <w:sz w:val="24"/>
          <w:szCs w:val="24"/>
        </w:rPr>
      </w:pPr>
      <w:r w:rsidRPr="00CF70CF">
        <w:rPr>
          <w:rFonts w:ascii="Times New Roman" w:hAnsi="Times New Roman" w:cs="Times New Roman"/>
          <w:sz w:val="24"/>
          <w:szCs w:val="24"/>
        </w:rPr>
        <w:t>spory</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mogące</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wynikać</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z</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niniejszej</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gwarancji</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podlegają</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rozpoznaniu</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przez</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sąd</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właściwy</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dla</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siedziby</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Zamawiającego/Beneficjenta.</w:t>
      </w:r>
    </w:p>
    <w:p w14:paraId="2C90F76B" w14:textId="77777777" w:rsidR="00BC08D5" w:rsidRPr="00CF70CF" w:rsidRDefault="00BC08D5" w:rsidP="00607ECF">
      <w:pPr>
        <w:spacing w:after="0"/>
        <w:ind w:left="284"/>
        <w:jc w:val="both"/>
        <w:rPr>
          <w:rFonts w:ascii="Times New Roman" w:eastAsia="Nimbus Roman No9 L" w:hAnsi="Times New Roman" w:cs="Times New Roman"/>
          <w:sz w:val="24"/>
          <w:szCs w:val="24"/>
        </w:rPr>
      </w:pPr>
      <w:r w:rsidRPr="00CF70CF">
        <w:rPr>
          <w:rFonts w:ascii="Times New Roman" w:hAnsi="Times New Roman" w:cs="Times New Roman"/>
          <w:b/>
          <w:sz w:val="24"/>
          <w:szCs w:val="24"/>
        </w:rPr>
        <w:t>Uwaga!</w:t>
      </w:r>
    </w:p>
    <w:p w14:paraId="507095C4" w14:textId="77777777" w:rsidR="00BC08D5" w:rsidRPr="00CF70CF" w:rsidRDefault="00BC08D5" w:rsidP="00885433">
      <w:pPr>
        <w:numPr>
          <w:ilvl w:val="0"/>
          <w:numId w:val="107"/>
        </w:numPr>
        <w:spacing w:after="0"/>
        <w:ind w:left="284" w:hanging="284"/>
        <w:rPr>
          <w:rFonts w:ascii="Times New Roman" w:eastAsia="Nimbus Roman No9 L" w:hAnsi="Times New Roman" w:cs="Times New Roman"/>
          <w:sz w:val="24"/>
          <w:szCs w:val="24"/>
        </w:rPr>
      </w:pPr>
      <w:r w:rsidRPr="00CF70CF">
        <w:rPr>
          <w:rFonts w:ascii="Times New Roman" w:hAnsi="Times New Roman" w:cs="Times New Roman"/>
          <w:sz w:val="24"/>
          <w:szCs w:val="24"/>
        </w:rPr>
        <w:t>Gwarancja</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należytego</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wykonania</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umowy</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musi</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zawierać</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w</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sobie</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powyższą</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treść</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lub</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jej</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równoważne</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sformułowania.</w:t>
      </w:r>
    </w:p>
    <w:p w14:paraId="0A2E6E80" w14:textId="77777777" w:rsidR="00BC08D5" w:rsidRPr="00CF70CF" w:rsidRDefault="00BC08D5" w:rsidP="00885433">
      <w:pPr>
        <w:numPr>
          <w:ilvl w:val="0"/>
          <w:numId w:val="107"/>
        </w:numPr>
        <w:spacing w:after="0"/>
        <w:ind w:left="284" w:hanging="284"/>
        <w:rPr>
          <w:rFonts w:ascii="Times New Roman" w:hAnsi="Times New Roman" w:cs="Times New Roman"/>
          <w:sz w:val="24"/>
          <w:szCs w:val="24"/>
        </w:rPr>
      </w:pPr>
      <w:r w:rsidRPr="00CF70CF">
        <w:rPr>
          <w:rFonts w:ascii="Times New Roman" w:hAnsi="Times New Roman" w:cs="Times New Roman"/>
          <w:sz w:val="24"/>
          <w:szCs w:val="24"/>
        </w:rPr>
        <w:t>Niedopuszczalne</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są</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w</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treści</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gwarancji</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niezdefiniowane</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określenia</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typu</w:t>
      </w:r>
      <w:r w:rsidR="006E0DAA" w:rsidRPr="00CF70CF">
        <w:rPr>
          <w:rFonts w:ascii="Times New Roman" w:hAnsi="Times New Roman" w:cs="Times New Roman"/>
          <w:sz w:val="24"/>
          <w:szCs w:val="24"/>
        </w:rPr>
        <w:t xml:space="preserve"> </w:t>
      </w:r>
      <w:r w:rsidRPr="00CF70CF">
        <w:rPr>
          <w:rFonts w:ascii="Times New Roman" w:hAnsi="Times New Roman" w:cs="Times New Roman"/>
          <w:i/>
          <w:iCs/>
          <w:sz w:val="24"/>
          <w:szCs w:val="24"/>
        </w:rPr>
        <w:t>„kompletne”</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itp.</w:t>
      </w:r>
    </w:p>
    <w:p w14:paraId="3251E65D" w14:textId="77777777" w:rsidR="00BC08D5" w:rsidRPr="00CF70CF" w:rsidRDefault="00BC08D5" w:rsidP="00885433">
      <w:pPr>
        <w:numPr>
          <w:ilvl w:val="0"/>
          <w:numId w:val="107"/>
        </w:numPr>
        <w:spacing w:after="0"/>
        <w:ind w:left="284" w:hanging="284"/>
        <w:rPr>
          <w:rFonts w:ascii="Times New Roman" w:eastAsia="Nimbus Roman No9 L" w:hAnsi="Times New Roman" w:cs="Times New Roman"/>
          <w:sz w:val="24"/>
          <w:szCs w:val="24"/>
        </w:rPr>
      </w:pPr>
      <w:r w:rsidRPr="00CF70CF">
        <w:rPr>
          <w:rFonts w:ascii="Times New Roman" w:hAnsi="Times New Roman" w:cs="Times New Roman"/>
          <w:sz w:val="24"/>
          <w:szCs w:val="24"/>
        </w:rPr>
        <w:t>W</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przypadku</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wskazania</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szczegółowych</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wymogów</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formalnych</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niezbędna</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jest</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lista</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kontrolna</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umożliwiająca</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weryfikację</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kompletności</w:t>
      </w:r>
      <w:r w:rsidR="006E0DAA" w:rsidRPr="00CF70CF">
        <w:rPr>
          <w:rFonts w:ascii="Times New Roman" w:hAnsi="Times New Roman" w:cs="Times New Roman"/>
          <w:sz w:val="24"/>
          <w:szCs w:val="24"/>
        </w:rPr>
        <w:t xml:space="preserve"> </w:t>
      </w:r>
      <w:r w:rsidRPr="00CF70CF">
        <w:rPr>
          <w:rFonts w:ascii="Times New Roman" w:hAnsi="Times New Roman" w:cs="Times New Roman"/>
          <w:sz w:val="24"/>
          <w:szCs w:val="24"/>
        </w:rPr>
        <w:t>wezwania.</w:t>
      </w:r>
    </w:p>
    <w:p w14:paraId="0AFF4AAA" w14:textId="77777777" w:rsidR="008C4418" w:rsidRPr="00CF70CF" w:rsidRDefault="008C4418" w:rsidP="00607ECF">
      <w:pPr>
        <w:spacing w:after="0"/>
        <w:jc w:val="both"/>
        <w:rPr>
          <w:rFonts w:ascii="Times New Roman" w:hAnsi="Times New Roman" w:cs="Times New Roman"/>
          <w:sz w:val="24"/>
          <w:szCs w:val="24"/>
        </w:rPr>
      </w:pPr>
    </w:p>
    <w:p w14:paraId="7EE01D2B" w14:textId="77777777" w:rsidR="008C4418" w:rsidRPr="00CF70CF" w:rsidRDefault="008C4418" w:rsidP="00607ECF">
      <w:pPr>
        <w:spacing w:after="0"/>
        <w:rPr>
          <w:rFonts w:ascii="Times New Roman" w:hAnsi="Times New Roman" w:cs="Times New Roman"/>
          <w:b/>
          <w:bCs/>
          <w:sz w:val="24"/>
          <w:szCs w:val="24"/>
        </w:rPr>
      </w:pPr>
    </w:p>
    <w:p w14:paraId="76CBEA69" w14:textId="77777777" w:rsidR="008A0D5D" w:rsidRPr="00CF70CF" w:rsidRDefault="008A0D5D" w:rsidP="00607ECF">
      <w:pPr>
        <w:spacing w:after="0"/>
        <w:rPr>
          <w:rFonts w:ascii="Times New Roman" w:hAnsi="Times New Roman" w:cs="Times New Roman"/>
          <w:b/>
          <w:bCs/>
          <w:sz w:val="24"/>
          <w:szCs w:val="24"/>
        </w:rPr>
      </w:pPr>
    </w:p>
    <w:p w14:paraId="07ECBEA6" w14:textId="77777777" w:rsidR="008A0D5D" w:rsidRPr="00CF70CF" w:rsidRDefault="008A0D5D" w:rsidP="00607ECF">
      <w:pPr>
        <w:spacing w:after="0"/>
        <w:rPr>
          <w:rFonts w:ascii="Times New Roman" w:hAnsi="Times New Roman" w:cs="Times New Roman"/>
          <w:b/>
          <w:bCs/>
          <w:sz w:val="24"/>
          <w:szCs w:val="24"/>
        </w:rPr>
      </w:pPr>
    </w:p>
    <w:p w14:paraId="205AAD90" w14:textId="77777777" w:rsidR="00683C26" w:rsidRPr="00CF70CF" w:rsidRDefault="006E0DAA" w:rsidP="00607ECF">
      <w:pPr>
        <w:spacing w:after="0"/>
        <w:jc w:val="right"/>
        <w:rPr>
          <w:rFonts w:ascii="Times New Roman" w:hAnsi="Times New Roman" w:cs="Times New Roman"/>
          <w:b/>
          <w:sz w:val="24"/>
          <w:szCs w:val="24"/>
        </w:rPr>
      </w:pPr>
      <w:r w:rsidRPr="00CF70CF">
        <w:rPr>
          <w:rFonts w:ascii="Times New Roman" w:hAnsi="Times New Roman" w:cs="Times New Roman"/>
          <w:b/>
          <w:sz w:val="24"/>
          <w:szCs w:val="24"/>
        </w:rPr>
        <w:t xml:space="preserve"> </w:t>
      </w:r>
      <w:r w:rsidR="00683C26" w:rsidRPr="00CF70CF">
        <w:rPr>
          <w:rFonts w:ascii="Times New Roman" w:hAnsi="Times New Roman" w:cs="Times New Roman"/>
          <w:b/>
          <w:sz w:val="24"/>
          <w:szCs w:val="24"/>
        </w:rPr>
        <w:tab/>
      </w:r>
      <w:r w:rsidRPr="00CF70CF">
        <w:rPr>
          <w:rFonts w:ascii="Times New Roman" w:hAnsi="Times New Roman" w:cs="Times New Roman"/>
          <w:sz w:val="24"/>
          <w:szCs w:val="24"/>
        </w:rPr>
        <w:t xml:space="preserve"> </w:t>
      </w:r>
      <w:r w:rsidR="00683C26" w:rsidRPr="00CF70CF">
        <w:rPr>
          <w:rFonts w:ascii="Times New Roman" w:hAnsi="Times New Roman" w:cs="Times New Roman"/>
          <w:sz w:val="24"/>
          <w:szCs w:val="24"/>
        </w:rPr>
        <w:tab/>
      </w:r>
      <w:r w:rsidRPr="00CF70CF">
        <w:rPr>
          <w:rFonts w:ascii="Times New Roman" w:hAnsi="Times New Roman" w:cs="Times New Roman"/>
          <w:sz w:val="24"/>
          <w:szCs w:val="24"/>
        </w:rPr>
        <w:t xml:space="preserve"> </w:t>
      </w:r>
    </w:p>
    <w:p w14:paraId="51C13D2F" w14:textId="77777777" w:rsidR="00683C26" w:rsidRPr="00CF70CF" w:rsidRDefault="00683C26" w:rsidP="00607ECF">
      <w:pPr>
        <w:pStyle w:val="Tekstpodstawowy"/>
        <w:spacing w:line="276" w:lineRule="auto"/>
        <w:jc w:val="right"/>
        <w:rPr>
          <w:rFonts w:ascii="Times New Roman" w:hAnsi="Times New Roman" w:cs="Times New Roman"/>
          <w:b/>
          <w:szCs w:val="24"/>
        </w:rPr>
      </w:pPr>
    </w:p>
    <w:p w14:paraId="7D552609" w14:textId="77777777" w:rsidR="00683C26" w:rsidRPr="00CF70CF" w:rsidRDefault="00037E80" w:rsidP="00607ECF">
      <w:pPr>
        <w:pStyle w:val="Nagwek5"/>
        <w:spacing w:before="0" w:after="0" w:line="276" w:lineRule="auto"/>
        <w:rPr>
          <w:rFonts w:ascii="Times New Roman" w:eastAsia="Times New Roman" w:hAnsi="Times New Roman" w:cs="Times New Roman"/>
          <w:i w:val="0"/>
          <w:iCs w:val="0"/>
          <w:sz w:val="24"/>
          <w:szCs w:val="24"/>
          <w:lang w:eastAsia="pl-PL"/>
        </w:rPr>
      </w:pPr>
      <w:r w:rsidRPr="00CF70CF">
        <w:rPr>
          <w:rFonts w:ascii="Times New Roman" w:eastAsia="Times New Roman" w:hAnsi="Times New Roman" w:cs="Times New Roman"/>
          <w:i w:val="0"/>
          <w:iCs w:val="0"/>
          <w:sz w:val="24"/>
          <w:szCs w:val="24"/>
          <w:lang w:eastAsia="pl-PL"/>
        </w:rPr>
        <w:br w:type="page"/>
      </w:r>
      <w:r w:rsidR="00683C26" w:rsidRPr="00CF70CF">
        <w:rPr>
          <w:rFonts w:ascii="Times New Roman" w:eastAsia="Times New Roman" w:hAnsi="Times New Roman" w:cs="Times New Roman"/>
          <w:i w:val="0"/>
          <w:iCs w:val="0"/>
          <w:sz w:val="24"/>
          <w:szCs w:val="24"/>
          <w:lang w:eastAsia="pl-PL"/>
        </w:rPr>
        <w:lastRenderedPageBreak/>
        <w:t>Załącznik</w:t>
      </w:r>
      <w:r w:rsidR="006E0DAA" w:rsidRPr="00CF70CF">
        <w:rPr>
          <w:rFonts w:ascii="Times New Roman" w:eastAsia="Times New Roman" w:hAnsi="Times New Roman" w:cs="Times New Roman"/>
          <w:i w:val="0"/>
          <w:iCs w:val="0"/>
          <w:sz w:val="24"/>
          <w:szCs w:val="24"/>
          <w:lang w:eastAsia="pl-PL"/>
        </w:rPr>
        <w:t xml:space="preserve"> </w:t>
      </w:r>
      <w:r w:rsidR="00683C26" w:rsidRPr="00CF70CF">
        <w:rPr>
          <w:rFonts w:ascii="Times New Roman" w:eastAsia="Times New Roman" w:hAnsi="Times New Roman" w:cs="Times New Roman"/>
          <w:i w:val="0"/>
          <w:iCs w:val="0"/>
          <w:sz w:val="24"/>
          <w:szCs w:val="24"/>
          <w:lang w:eastAsia="pl-PL"/>
        </w:rPr>
        <w:t>Nr</w:t>
      </w:r>
      <w:r w:rsidR="006E0DAA" w:rsidRPr="00CF70CF">
        <w:rPr>
          <w:rFonts w:ascii="Times New Roman" w:eastAsia="Times New Roman" w:hAnsi="Times New Roman" w:cs="Times New Roman"/>
          <w:i w:val="0"/>
          <w:iCs w:val="0"/>
          <w:sz w:val="24"/>
          <w:szCs w:val="24"/>
          <w:lang w:eastAsia="pl-PL"/>
        </w:rPr>
        <w:t xml:space="preserve"> </w:t>
      </w:r>
      <w:r w:rsidR="00BC08D5" w:rsidRPr="00CF70CF">
        <w:rPr>
          <w:rFonts w:ascii="Times New Roman" w:eastAsia="Times New Roman" w:hAnsi="Times New Roman" w:cs="Times New Roman"/>
          <w:i w:val="0"/>
          <w:iCs w:val="0"/>
          <w:sz w:val="24"/>
          <w:szCs w:val="24"/>
          <w:lang w:eastAsia="pl-PL"/>
        </w:rPr>
        <w:t>9</w:t>
      </w:r>
      <w:r w:rsidR="006E0DAA" w:rsidRPr="00CF70CF">
        <w:rPr>
          <w:rFonts w:ascii="Times New Roman" w:eastAsia="Times New Roman" w:hAnsi="Times New Roman" w:cs="Times New Roman"/>
          <w:i w:val="0"/>
          <w:iCs w:val="0"/>
          <w:sz w:val="24"/>
          <w:szCs w:val="24"/>
          <w:lang w:eastAsia="pl-PL"/>
        </w:rPr>
        <w:t xml:space="preserve"> </w:t>
      </w:r>
      <w:r w:rsidR="00683C26" w:rsidRPr="00CF70CF">
        <w:rPr>
          <w:rFonts w:ascii="Times New Roman" w:eastAsia="Times New Roman" w:hAnsi="Times New Roman" w:cs="Times New Roman"/>
          <w:i w:val="0"/>
          <w:iCs w:val="0"/>
          <w:sz w:val="24"/>
          <w:szCs w:val="24"/>
          <w:lang w:eastAsia="pl-PL"/>
        </w:rPr>
        <w:t>do</w:t>
      </w:r>
      <w:r w:rsidR="006E0DAA" w:rsidRPr="00CF70CF">
        <w:rPr>
          <w:rFonts w:ascii="Times New Roman" w:eastAsia="Times New Roman" w:hAnsi="Times New Roman" w:cs="Times New Roman"/>
          <w:i w:val="0"/>
          <w:iCs w:val="0"/>
          <w:sz w:val="24"/>
          <w:szCs w:val="24"/>
          <w:lang w:eastAsia="pl-PL"/>
        </w:rPr>
        <w:t xml:space="preserve"> </w:t>
      </w:r>
      <w:r w:rsidR="00683C26" w:rsidRPr="00CF70CF">
        <w:rPr>
          <w:rFonts w:ascii="Times New Roman" w:eastAsia="Times New Roman" w:hAnsi="Times New Roman" w:cs="Times New Roman"/>
          <w:i w:val="0"/>
          <w:iCs w:val="0"/>
          <w:sz w:val="24"/>
          <w:szCs w:val="24"/>
          <w:lang w:eastAsia="pl-PL"/>
        </w:rPr>
        <w:t>SWZ</w:t>
      </w:r>
    </w:p>
    <w:p w14:paraId="46A13209" w14:textId="77777777" w:rsidR="00683C26" w:rsidRPr="00CF70CF" w:rsidRDefault="00683C26" w:rsidP="00607ECF">
      <w:pPr>
        <w:spacing w:after="0"/>
        <w:jc w:val="center"/>
        <w:rPr>
          <w:rFonts w:ascii="Times New Roman" w:eastAsia="Calibri" w:hAnsi="Times New Roman" w:cs="Times New Roman"/>
          <w:b/>
          <w:bCs/>
          <w:u w:val="single"/>
        </w:rPr>
      </w:pPr>
      <w:r w:rsidRPr="00CF70CF">
        <w:rPr>
          <w:rFonts w:ascii="Times New Roman" w:eastAsia="Calibri" w:hAnsi="Times New Roman" w:cs="Times New Roman"/>
          <w:b/>
          <w:bCs/>
          <w:u w:val="single"/>
        </w:rPr>
        <w:t>KLAUZULA</w:t>
      </w:r>
      <w:r w:rsidR="006E0DAA" w:rsidRPr="00CF70CF">
        <w:rPr>
          <w:rFonts w:ascii="Times New Roman" w:eastAsia="Calibri" w:hAnsi="Times New Roman" w:cs="Times New Roman"/>
          <w:b/>
          <w:bCs/>
          <w:u w:val="single"/>
        </w:rPr>
        <w:t xml:space="preserve"> </w:t>
      </w:r>
      <w:r w:rsidRPr="00CF70CF">
        <w:rPr>
          <w:rFonts w:ascii="Times New Roman" w:eastAsia="Calibri" w:hAnsi="Times New Roman" w:cs="Times New Roman"/>
          <w:b/>
          <w:bCs/>
          <w:u w:val="single"/>
        </w:rPr>
        <w:t>INFORMACYJNA</w:t>
      </w:r>
      <w:r w:rsidR="006E0DAA" w:rsidRPr="00CF70CF">
        <w:rPr>
          <w:rFonts w:ascii="Times New Roman" w:eastAsia="Calibri" w:hAnsi="Times New Roman" w:cs="Times New Roman"/>
          <w:b/>
          <w:bCs/>
          <w:u w:val="single"/>
        </w:rPr>
        <w:t xml:space="preserve"> </w:t>
      </w:r>
      <w:r w:rsidRPr="00CF70CF">
        <w:rPr>
          <w:rFonts w:ascii="Times New Roman" w:eastAsia="Calibri" w:hAnsi="Times New Roman" w:cs="Times New Roman"/>
          <w:b/>
          <w:bCs/>
          <w:u w:val="single"/>
        </w:rPr>
        <w:t>z</w:t>
      </w:r>
      <w:r w:rsidR="006E0DAA" w:rsidRPr="00CF70CF">
        <w:rPr>
          <w:rFonts w:ascii="Times New Roman" w:eastAsia="Calibri" w:hAnsi="Times New Roman" w:cs="Times New Roman"/>
          <w:b/>
          <w:bCs/>
          <w:u w:val="single"/>
        </w:rPr>
        <w:t xml:space="preserve"> </w:t>
      </w:r>
      <w:r w:rsidRPr="00CF70CF">
        <w:rPr>
          <w:rFonts w:ascii="Times New Roman" w:eastAsia="Calibri" w:hAnsi="Times New Roman" w:cs="Times New Roman"/>
          <w:b/>
          <w:bCs/>
          <w:u w:val="single"/>
        </w:rPr>
        <w:t>art.</w:t>
      </w:r>
      <w:r w:rsidR="006E0DAA" w:rsidRPr="00CF70CF">
        <w:rPr>
          <w:rFonts w:ascii="Times New Roman" w:eastAsia="Calibri" w:hAnsi="Times New Roman" w:cs="Times New Roman"/>
          <w:b/>
          <w:bCs/>
          <w:u w:val="single"/>
        </w:rPr>
        <w:t xml:space="preserve"> </w:t>
      </w:r>
      <w:r w:rsidRPr="00CF70CF">
        <w:rPr>
          <w:rFonts w:ascii="Times New Roman" w:eastAsia="Calibri" w:hAnsi="Times New Roman" w:cs="Times New Roman"/>
          <w:b/>
          <w:bCs/>
          <w:u w:val="single"/>
        </w:rPr>
        <w:t>13</w:t>
      </w:r>
      <w:r w:rsidR="006E0DAA" w:rsidRPr="00CF70CF">
        <w:rPr>
          <w:rFonts w:ascii="Times New Roman" w:eastAsia="Calibri" w:hAnsi="Times New Roman" w:cs="Times New Roman"/>
          <w:b/>
          <w:bCs/>
          <w:u w:val="single"/>
        </w:rPr>
        <w:t xml:space="preserve"> </w:t>
      </w:r>
      <w:r w:rsidRPr="00CF70CF">
        <w:rPr>
          <w:rFonts w:ascii="Times New Roman" w:eastAsia="Calibri" w:hAnsi="Times New Roman" w:cs="Times New Roman"/>
          <w:b/>
          <w:bCs/>
          <w:u w:val="single"/>
        </w:rPr>
        <w:t>RODO</w:t>
      </w:r>
    </w:p>
    <w:p w14:paraId="31096C65" w14:textId="77777777" w:rsidR="00683C26" w:rsidRPr="00CF70CF" w:rsidRDefault="00683C26" w:rsidP="00607ECF">
      <w:pPr>
        <w:spacing w:after="0"/>
        <w:jc w:val="center"/>
        <w:rPr>
          <w:rFonts w:ascii="Times New Roman" w:eastAsia="Calibri" w:hAnsi="Times New Roman" w:cs="Times New Roman"/>
          <w:b/>
          <w:bCs/>
          <w:u w:val="single"/>
        </w:rPr>
      </w:pPr>
      <w:r w:rsidRPr="00CF70CF">
        <w:rPr>
          <w:rFonts w:ascii="Times New Roman" w:eastAsia="Calibri" w:hAnsi="Times New Roman" w:cs="Times New Roman"/>
          <w:b/>
          <w:bCs/>
          <w:u w:val="single"/>
        </w:rPr>
        <w:t>w</w:t>
      </w:r>
      <w:r w:rsidR="006E0DAA" w:rsidRPr="00CF70CF">
        <w:rPr>
          <w:rFonts w:ascii="Times New Roman" w:eastAsia="Calibri" w:hAnsi="Times New Roman" w:cs="Times New Roman"/>
          <w:b/>
          <w:bCs/>
          <w:u w:val="single"/>
        </w:rPr>
        <w:t xml:space="preserve"> </w:t>
      </w:r>
      <w:r w:rsidRPr="00CF70CF">
        <w:rPr>
          <w:rFonts w:ascii="Times New Roman" w:eastAsia="Calibri" w:hAnsi="Times New Roman" w:cs="Times New Roman"/>
          <w:b/>
          <w:bCs/>
          <w:u w:val="single"/>
        </w:rPr>
        <w:t>celu</w:t>
      </w:r>
      <w:r w:rsidR="006E0DAA" w:rsidRPr="00CF70CF">
        <w:rPr>
          <w:rFonts w:ascii="Times New Roman" w:eastAsia="Calibri" w:hAnsi="Times New Roman" w:cs="Times New Roman"/>
          <w:b/>
          <w:bCs/>
          <w:u w:val="single"/>
        </w:rPr>
        <w:t xml:space="preserve"> </w:t>
      </w:r>
      <w:r w:rsidRPr="00CF70CF">
        <w:rPr>
          <w:rFonts w:ascii="Times New Roman" w:eastAsia="Calibri" w:hAnsi="Times New Roman" w:cs="Times New Roman"/>
          <w:b/>
          <w:bCs/>
          <w:u w:val="single"/>
        </w:rPr>
        <w:t>związanym</w:t>
      </w:r>
      <w:r w:rsidR="006E0DAA" w:rsidRPr="00CF70CF">
        <w:rPr>
          <w:rFonts w:ascii="Times New Roman" w:eastAsia="Calibri" w:hAnsi="Times New Roman" w:cs="Times New Roman"/>
          <w:b/>
          <w:bCs/>
          <w:u w:val="single"/>
        </w:rPr>
        <w:t xml:space="preserve"> </w:t>
      </w:r>
      <w:r w:rsidRPr="00CF70CF">
        <w:rPr>
          <w:rFonts w:ascii="Times New Roman" w:eastAsia="Calibri" w:hAnsi="Times New Roman" w:cs="Times New Roman"/>
          <w:b/>
          <w:bCs/>
          <w:u w:val="single"/>
        </w:rPr>
        <w:t>z</w:t>
      </w:r>
      <w:r w:rsidR="006E0DAA" w:rsidRPr="00CF70CF">
        <w:rPr>
          <w:rFonts w:ascii="Times New Roman" w:eastAsia="Calibri" w:hAnsi="Times New Roman" w:cs="Times New Roman"/>
          <w:b/>
          <w:bCs/>
          <w:u w:val="single"/>
        </w:rPr>
        <w:t xml:space="preserve"> </w:t>
      </w:r>
      <w:r w:rsidRPr="00CF70CF">
        <w:rPr>
          <w:rFonts w:ascii="Times New Roman" w:eastAsia="Calibri" w:hAnsi="Times New Roman" w:cs="Times New Roman"/>
          <w:b/>
          <w:bCs/>
          <w:u w:val="single"/>
        </w:rPr>
        <w:t>postępowaniem</w:t>
      </w:r>
      <w:r w:rsidR="006E0DAA" w:rsidRPr="00CF70CF">
        <w:rPr>
          <w:rFonts w:ascii="Times New Roman" w:eastAsia="Calibri" w:hAnsi="Times New Roman" w:cs="Times New Roman"/>
          <w:b/>
          <w:bCs/>
          <w:u w:val="single"/>
        </w:rPr>
        <w:t xml:space="preserve"> </w:t>
      </w:r>
      <w:r w:rsidRPr="00CF70CF">
        <w:rPr>
          <w:rFonts w:ascii="Times New Roman" w:eastAsia="Calibri" w:hAnsi="Times New Roman" w:cs="Times New Roman"/>
          <w:b/>
          <w:bCs/>
          <w:u w:val="single"/>
        </w:rPr>
        <w:t>o</w:t>
      </w:r>
      <w:r w:rsidR="006E0DAA" w:rsidRPr="00CF70CF">
        <w:rPr>
          <w:rFonts w:ascii="Times New Roman" w:eastAsia="Calibri" w:hAnsi="Times New Roman" w:cs="Times New Roman"/>
          <w:b/>
          <w:bCs/>
          <w:u w:val="single"/>
        </w:rPr>
        <w:t xml:space="preserve"> </w:t>
      </w:r>
      <w:r w:rsidRPr="00CF70CF">
        <w:rPr>
          <w:rFonts w:ascii="Times New Roman" w:eastAsia="Calibri" w:hAnsi="Times New Roman" w:cs="Times New Roman"/>
          <w:b/>
          <w:bCs/>
          <w:u w:val="single"/>
        </w:rPr>
        <w:t>udzielenie</w:t>
      </w:r>
      <w:r w:rsidR="006E0DAA" w:rsidRPr="00CF70CF">
        <w:rPr>
          <w:rFonts w:ascii="Times New Roman" w:eastAsia="Calibri" w:hAnsi="Times New Roman" w:cs="Times New Roman"/>
          <w:b/>
          <w:bCs/>
          <w:u w:val="single"/>
        </w:rPr>
        <w:t xml:space="preserve"> </w:t>
      </w:r>
      <w:r w:rsidRPr="00CF70CF">
        <w:rPr>
          <w:rFonts w:ascii="Times New Roman" w:eastAsia="Calibri" w:hAnsi="Times New Roman" w:cs="Times New Roman"/>
          <w:b/>
          <w:bCs/>
          <w:u w:val="single"/>
        </w:rPr>
        <w:t>zamówienia</w:t>
      </w:r>
      <w:r w:rsidR="006E0DAA" w:rsidRPr="00CF70CF">
        <w:rPr>
          <w:rFonts w:ascii="Times New Roman" w:eastAsia="Calibri" w:hAnsi="Times New Roman" w:cs="Times New Roman"/>
          <w:b/>
          <w:bCs/>
          <w:u w:val="single"/>
        </w:rPr>
        <w:t xml:space="preserve"> </w:t>
      </w:r>
      <w:r w:rsidRPr="00CF70CF">
        <w:rPr>
          <w:rFonts w:ascii="Times New Roman" w:eastAsia="Calibri" w:hAnsi="Times New Roman" w:cs="Times New Roman"/>
          <w:b/>
          <w:bCs/>
          <w:u w:val="single"/>
        </w:rPr>
        <w:t>publicznego</w:t>
      </w:r>
    </w:p>
    <w:p w14:paraId="51903276" w14:textId="77777777" w:rsidR="00683C26" w:rsidRPr="00CF70CF" w:rsidRDefault="00683C26" w:rsidP="00607ECF">
      <w:pPr>
        <w:spacing w:after="0"/>
        <w:jc w:val="both"/>
        <w:rPr>
          <w:rFonts w:ascii="Times New Roman" w:eastAsia="Calibri" w:hAnsi="Times New Roman" w:cs="Times New Roman"/>
        </w:rPr>
      </w:pPr>
    </w:p>
    <w:p w14:paraId="23ECB58E" w14:textId="77777777" w:rsidR="00683C26" w:rsidRPr="00CF70CF" w:rsidRDefault="00683C26" w:rsidP="00607ECF">
      <w:pPr>
        <w:spacing w:after="0"/>
        <w:jc w:val="both"/>
        <w:rPr>
          <w:rFonts w:ascii="Times New Roman" w:eastAsia="Times New Roman" w:hAnsi="Times New Roman" w:cs="Times New Roman"/>
          <w:lang w:eastAsia="pl-PL"/>
        </w:rPr>
      </w:pPr>
      <w:r w:rsidRPr="00CF70CF">
        <w:rPr>
          <w:rFonts w:ascii="Times New Roman" w:eastAsia="Times New Roman" w:hAnsi="Times New Roman" w:cs="Times New Roman"/>
          <w:lang w:eastAsia="pl-PL"/>
        </w:rPr>
        <w:t>Zgodnie</w:t>
      </w:r>
      <w:r w:rsidR="006E0DAA" w:rsidRPr="00CF70CF">
        <w:rPr>
          <w:rFonts w:ascii="Times New Roman" w:eastAsia="Times New Roman" w:hAnsi="Times New Roman" w:cs="Times New Roman"/>
          <w:lang w:eastAsia="pl-PL"/>
        </w:rPr>
        <w:t xml:space="preserve"> </w:t>
      </w:r>
      <w:r w:rsidRPr="00CF70CF">
        <w:rPr>
          <w:rFonts w:ascii="Times New Roman" w:eastAsia="Times New Roman" w:hAnsi="Times New Roman" w:cs="Times New Roman"/>
          <w:lang w:eastAsia="pl-PL"/>
        </w:rPr>
        <w:t>z</w:t>
      </w:r>
      <w:r w:rsidR="006E0DAA" w:rsidRPr="00CF70CF">
        <w:rPr>
          <w:rFonts w:ascii="Times New Roman" w:eastAsia="Times New Roman" w:hAnsi="Times New Roman" w:cs="Times New Roman"/>
          <w:lang w:eastAsia="pl-PL"/>
        </w:rPr>
        <w:t xml:space="preserve"> </w:t>
      </w:r>
      <w:r w:rsidRPr="00CF70CF">
        <w:rPr>
          <w:rFonts w:ascii="Times New Roman" w:eastAsia="Times New Roman" w:hAnsi="Times New Roman" w:cs="Times New Roman"/>
          <w:lang w:eastAsia="pl-PL"/>
        </w:rPr>
        <w:t>art.</w:t>
      </w:r>
      <w:r w:rsidR="006E0DAA" w:rsidRPr="00CF70CF">
        <w:rPr>
          <w:rFonts w:ascii="Times New Roman" w:eastAsia="Times New Roman" w:hAnsi="Times New Roman" w:cs="Times New Roman"/>
          <w:lang w:eastAsia="pl-PL"/>
        </w:rPr>
        <w:t xml:space="preserve"> </w:t>
      </w:r>
      <w:r w:rsidRPr="00CF70CF">
        <w:rPr>
          <w:rFonts w:ascii="Times New Roman" w:eastAsia="Times New Roman" w:hAnsi="Times New Roman" w:cs="Times New Roman"/>
          <w:lang w:eastAsia="pl-PL"/>
        </w:rPr>
        <w:t>13</w:t>
      </w:r>
      <w:r w:rsidR="006E0DAA" w:rsidRPr="00CF70CF">
        <w:rPr>
          <w:rFonts w:ascii="Times New Roman" w:eastAsia="Times New Roman" w:hAnsi="Times New Roman" w:cs="Times New Roman"/>
          <w:lang w:eastAsia="pl-PL"/>
        </w:rPr>
        <w:t xml:space="preserve"> </w:t>
      </w:r>
      <w:r w:rsidRPr="00CF70CF">
        <w:rPr>
          <w:rFonts w:ascii="Times New Roman" w:eastAsia="Times New Roman" w:hAnsi="Times New Roman" w:cs="Times New Roman"/>
          <w:lang w:eastAsia="pl-PL"/>
        </w:rPr>
        <w:t>ust.</w:t>
      </w:r>
      <w:r w:rsidR="006E0DAA" w:rsidRPr="00CF70CF">
        <w:rPr>
          <w:rFonts w:ascii="Times New Roman" w:eastAsia="Times New Roman" w:hAnsi="Times New Roman" w:cs="Times New Roman"/>
          <w:lang w:eastAsia="pl-PL"/>
        </w:rPr>
        <w:t xml:space="preserve"> </w:t>
      </w:r>
      <w:r w:rsidRPr="00CF70CF">
        <w:rPr>
          <w:rFonts w:ascii="Times New Roman" w:eastAsia="Times New Roman" w:hAnsi="Times New Roman" w:cs="Times New Roman"/>
          <w:lang w:eastAsia="pl-PL"/>
        </w:rPr>
        <w:t>1</w:t>
      </w:r>
      <w:r w:rsidR="006E0DAA" w:rsidRPr="00CF70CF">
        <w:rPr>
          <w:rFonts w:ascii="Times New Roman" w:eastAsia="Times New Roman" w:hAnsi="Times New Roman" w:cs="Times New Roman"/>
          <w:lang w:eastAsia="pl-PL"/>
        </w:rPr>
        <w:t xml:space="preserve"> </w:t>
      </w:r>
      <w:r w:rsidRPr="00CF70CF">
        <w:rPr>
          <w:rFonts w:ascii="Times New Roman" w:eastAsia="Times New Roman" w:hAnsi="Times New Roman" w:cs="Times New Roman"/>
          <w:lang w:eastAsia="pl-PL"/>
        </w:rPr>
        <w:t>i</w:t>
      </w:r>
      <w:r w:rsidR="006E0DAA" w:rsidRPr="00CF70CF">
        <w:rPr>
          <w:rFonts w:ascii="Times New Roman" w:eastAsia="Times New Roman" w:hAnsi="Times New Roman" w:cs="Times New Roman"/>
          <w:lang w:eastAsia="pl-PL"/>
        </w:rPr>
        <w:t xml:space="preserve"> </w:t>
      </w:r>
      <w:r w:rsidRPr="00CF70CF">
        <w:rPr>
          <w:rFonts w:ascii="Times New Roman" w:eastAsia="Times New Roman" w:hAnsi="Times New Roman" w:cs="Times New Roman"/>
          <w:lang w:eastAsia="pl-PL"/>
        </w:rPr>
        <w:t>2</w:t>
      </w:r>
      <w:r w:rsidR="006E0DAA" w:rsidRPr="00CF70CF">
        <w:rPr>
          <w:rFonts w:ascii="Times New Roman" w:eastAsia="Times New Roman" w:hAnsi="Times New Roman" w:cs="Times New Roman"/>
          <w:lang w:eastAsia="pl-PL"/>
        </w:rPr>
        <w:t xml:space="preserve"> </w:t>
      </w:r>
      <w:r w:rsidRPr="00CF70CF">
        <w:rPr>
          <w:rFonts w:ascii="Times New Roman" w:eastAsia="Times New Roman" w:hAnsi="Times New Roman" w:cs="Times New Roman"/>
          <w:lang w:eastAsia="pl-PL"/>
        </w:rPr>
        <w:t>rozporządzenia</w:t>
      </w:r>
      <w:r w:rsidR="006E0DAA" w:rsidRPr="00CF70CF">
        <w:rPr>
          <w:rFonts w:ascii="Times New Roman" w:eastAsia="Times New Roman" w:hAnsi="Times New Roman" w:cs="Times New Roman"/>
          <w:lang w:eastAsia="pl-PL"/>
        </w:rPr>
        <w:t xml:space="preserve"> </w:t>
      </w:r>
      <w:r w:rsidRPr="00CF70CF">
        <w:rPr>
          <w:rFonts w:ascii="Times New Roman" w:eastAsia="Times New Roman" w:hAnsi="Times New Roman" w:cs="Times New Roman"/>
          <w:lang w:eastAsia="pl-PL"/>
        </w:rPr>
        <w:t>Parlamentu</w:t>
      </w:r>
      <w:r w:rsidR="006E0DAA" w:rsidRPr="00CF70CF">
        <w:rPr>
          <w:rFonts w:ascii="Times New Roman" w:eastAsia="Times New Roman" w:hAnsi="Times New Roman" w:cs="Times New Roman"/>
          <w:lang w:eastAsia="pl-PL"/>
        </w:rPr>
        <w:t xml:space="preserve"> </w:t>
      </w:r>
      <w:r w:rsidRPr="00CF70CF">
        <w:rPr>
          <w:rFonts w:ascii="Times New Roman" w:eastAsia="Times New Roman" w:hAnsi="Times New Roman" w:cs="Times New Roman"/>
          <w:lang w:eastAsia="pl-PL"/>
        </w:rPr>
        <w:t>Europejskiego</w:t>
      </w:r>
      <w:r w:rsidR="006E0DAA" w:rsidRPr="00CF70CF">
        <w:rPr>
          <w:rFonts w:ascii="Times New Roman" w:eastAsia="Times New Roman" w:hAnsi="Times New Roman" w:cs="Times New Roman"/>
          <w:lang w:eastAsia="pl-PL"/>
        </w:rPr>
        <w:t xml:space="preserve"> </w:t>
      </w:r>
      <w:r w:rsidRPr="00CF70CF">
        <w:rPr>
          <w:rFonts w:ascii="Times New Roman" w:eastAsia="Times New Roman" w:hAnsi="Times New Roman" w:cs="Times New Roman"/>
          <w:lang w:eastAsia="pl-PL"/>
        </w:rPr>
        <w:t>i</w:t>
      </w:r>
      <w:r w:rsidR="006E0DAA" w:rsidRPr="00CF70CF">
        <w:rPr>
          <w:rFonts w:ascii="Times New Roman" w:eastAsia="Times New Roman" w:hAnsi="Times New Roman" w:cs="Times New Roman"/>
          <w:lang w:eastAsia="pl-PL"/>
        </w:rPr>
        <w:t xml:space="preserve"> </w:t>
      </w:r>
      <w:r w:rsidRPr="00CF70CF">
        <w:rPr>
          <w:rFonts w:ascii="Times New Roman" w:eastAsia="Times New Roman" w:hAnsi="Times New Roman" w:cs="Times New Roman"/>
          <w:lang w:eastAsia="pl-PL"/>
        </w:rPr>
        <w:t>Rady</w:t>
      </w:r>
      <w:r w:rsidR="006E0DAA" w:rsidRPr="00CF70CF">
        <w:rPr>
          <w:rFonts w:ascii="Times New Roman" w:eastAsia="Times New Roman" w:hAnsi="Times New Roman" w:cs="Times New Roman"/>
          <w:lang w:eastAsia="pl-PL"/>
        </w:rPr>
        <w:t xml:space="preserve"> </w:t>
      </w:r>
      <w:r w:rsidRPr="00CF70CF">
        <w:rPr>
          <w:rFonts w:ascii="Times New Roman" w:eastAsia="Times New Roman" w:hAnsi="Times New Roman" w:cs="Times New Roman"/>
          <w:lang w:eastAsia="pl-PL"/>
        </w:rPr>
        <w:t>(UE)</w:t>
      </w:r>
      <w:r w:rsidR="006E0DAA" w:rsidRPr="00CF70CF">
        <w:rPr>
          <w:rFonts w:ascii="Times New Roman" w:eastAsia="Times New Roman" w:hAnsi="Times New Roman" w:cs="Times New Roman"/>
          <w:lang w:eastAsia="pl-PL"/>
        </w:rPr>
        <w:t xml:space="preserve"> </w:t>
      </w:r>
      <w:r w:rsidRPr="00CF70CF">
        <w:rPr>
          <w:rFonts w:ascii="Times New Roman" w:eastAsia="Times New Roman" w:hAnsi="Times New Roman" w:cs="Times New Roman"/>
          <w:lang w:eastAsia="pl-PL"/>
        </w:rPr>
        <w:t>2016/679</w:t>
      </w:r>
      <w:r w:rsidR="006E0DAA" w:rsidRPr="00CF70CF">
        <w:rPr>
          <w:rFonts w:ascii="Times New Roman" w:eastAsia="Times New Roman" w:hAnsi="Times New Roman" w:cs="Times New Roman"/>
          <w:lang w:eastAsia="pl-PL"/>
        </w:rPr>
        <w:t xml:space="preserve"> </w:t>
      </w:r>
      <w:r w:rsidRPr="00CF70CF">
        <w:rPr>
          <w:rFonts w:ascii="Times New Roman" w:eastAsia="Times New Roman" w:hAnsi="Times New Roman" w:cs="Times New Roman"/>
          <w:lang w:eastAsia="pl-PL"/>
        </w:rPr>
        <w:t>z</w:t>
      </w:r>
      <w:r w:rsidR="006E0DAA" w:rsidRPr="00CF70CF">
        <w:rPr>
          <w:rFonts w:ascii="Times New Roman" w:eastAsia="Times New Roman" w:hAnsi="Times New Roman" w:cs="Times New Roman"/>
          <w:lang w:eastAsia="pl-PL"/>
        </w:rPr>
        <w:t xml:space="preserve"> </w:t>
      </w:r>
      <w:r w:rsidRPr="00CF70CF">
        <w:rPr>
          <w:rFonts w:ascii="Times New Roman" w:eastAsia="Times New Roman" w:hAnsi="Times New Roman" w:cs="Times New Roman"/>
          <w:lang w:eastAsia="pl-PL"/>
        </w:rPr>
        <w:t>dnia</w:t>
      </w:r>
      <w:r w:rsidR="006E0DAA" w:rsidRPr="00CF70CF">
        <w:rPr>
          <w:rFonts w:ascii="Times New Roman" w:eastAsia="Times New Roman" w:hAnsi="Times New Roman" w:cs="Times New Roman"/>
          <w:lang w:eastAsia="pl-PL"/>
        </w:rPr>
        <w:t xml:space="preserve"> </w:t>
      </w:r>
      <w:r w:rsidRPr="00CF70CF">
        <w:rPr>
          <w:rFonts w:ascii="Times New Roman" w:eastAsia="Times New Roman" w:hAnsi="Times New Roman" w:cs="Times New Roman"/>
          <w:lang w:eastAsia="pl-PL"/>
        </w:rPr>
        <w:t>27</w:t>
      </w:r>
      <w:r w:rsidR="006E0DAA" w:rsidRPr="00CF70CF">
        <w:rPr>
          <w:rFonts w:ascii="Times New Roman" w:eastAsia="Times New Roman" w:hAnsi="Times New Roman" w:cs="Times New Roman"/>
          <w:lang w:eastAsia="pl-PL"/>
        </w:rPr>
        <w:t xml:space="preserve"> </w:t>
      </w:r>
      <w:r w:rsidRPr="00CF70CF">
        <w:rPr>
          <w:rFonts w:ascii="Times New Roman" w:eastAsia="Times New Roman" w:hAnsi="Times New Roman" w:cs="Times New Roman"/>
          <w:lang w:eastAsia="pl-PL"/>
        </w:rPr>
        <w:t>kwietnia</w:t>
      </w:r>
      <w:r w:rsidR="006E0DAA" w:rsidRPr="00CF70CF">
        <w:rPr>
          <w:rFonts w:ascii="Times New Roman" w:eastAsia="Times New Roman" w:hAnsi="Times New Roman" w:cs="Times New Roman"/>
          <w:lang w:eastAsia="pl-PL"/>
        </w:rPr>
        <w:t xml:space="preserve"> </w:t>
      </w:r>
      <w:r w:rsidRPr="00CF70CF">
        <w:rPr>
          <w:rFonts w:ascii="Times New Roman" w:eastAsia="Times New Roman" w:hAnsi="Times New Roman" w:cs="Times New Roman"/>
          <w:lang w:eastAsia="pl-PL"/>
        </w:rPr>
        <w:t>2016</w:t>
      </w:r>
      <w:r w:rsidR="006E0DAA" w:rsidRPr="00CF70CF">
        <w:rPr>
          <w:rFonts w:ascii="Times New Roman" w:eastAsia="Times New Roman" w:hAnsi="Times New Roman" w:cs="Times New Roman"/>
          <w:lang w:eastAsia="pl-PL"/>
        </w:rPr>
        <w:t xml:space="preserve"> </w:t>
      </w:r>
      <w:r w:rsidRPr="00CF70CF">
        <w:rPr>
          <w:rFonts w:ascii="Times New Roman" w:eastAsia="Times New Roman" w:hAnsi="Times New Roman" w:cs="Times New Roman"/>
          <w:lang w:eastAsia="pl-PL"/>
        </w:rPr>
        <w:t>r.</w:t>
      </w:r>
      <w:r w:rsidR="006E0DAA" w:rsidRPr="00CF70CF">
        <w:rPr>
          <w:rFonts w:ascii="Times New Roman" w:eastAsia="Times New Roman" w:hAnsi="Times New Roman" w:cs="Times New Roman"/>
          <w:lang w:eastAsia="pl-PL"/>
        </w:rPr>
        <w:t xml:space="preserve"> </w:t>
      </w:r>
      <w:r w:rsidRPr="00CF70CF">
        <w:rPr>
          <w:rFonts w:ascii="Times New Roman" w:eastAsia="Times New Roman" w:hAnsi="Times New Roman" w:cs="Times New Roman"/>
          <w:lang w:eastAsia="pl-PL"/>
        </w:rPr>
        <w:t>w</w:t>
      </w:r>
      <w:r w:rsidR="006E0DAA" w:rsidRPr="00CF70CF">
        <w:rPr>
          <w:rFonts w:ascii="Times New Roman" w:eastAsia="Times New Roman" w:hAnsi="Times New Roman" w:cs="Times New Roman"/>
          <w:lang w:eastAsia="pl-PL"/>
        </w:rPr>
        <w:t xml:space="preserve"> </w:t>
      </w:r>
      <w:r w:rsidRPr="00CF70CF">
        <w:rPr>
          <w:rFonts w:ascii="Times New Roman" w:eastAsia="Times New Roman" w:hAnsi="Times New Roman" w:cs="Times New Roman"/>
          <w:lang w:eastAsia="pl-PL"/>
        </w:rPr>
        <w:t>sprawie</w:t>
      </w:r>
      <w:r w:rsidR="006E0DAA" w:rsidRPr="00CF70CF">
        <w:rPr>
          <w:rFonts w:ascii="Times New Roman" w:eastAsia="Times New Roman" w:hAnsi="Times New Roman" w:cs="Times New Roman"/>
          <w:lang w:eastAsia="pl-PL"/>
        </w:rPr>
        <w:t xml:space="preserve"> </w:t>
      </w:r>
      <w:r w:rsidRPr="00CF70CF">
        <w:rPr>
          <w:rFonts w:ascii="Times New Roman" w:eastAsia="Times New Roman" w:hAnsi="Times New Roman" w:cs="Times New Roman"/>
          <w:lang w:eastAsia="pl-PL"/>
        </w:rPr>
        <w:t>ochrony</w:t>
      </w:r>
      <w:r w:rsidR="006E0DAA" w:rsidRPr="00CF70CF">
        <w:rPr>
          <w:rFonts w:ascii="Times New Roman" w:eastAsia="Times New Roman" w:hAnsi="Times New Roman" w:cs="Times New Roman"/>
          <w:lang w:eastAsia="pl-PL"/>
        </w:rPr>
        <w:t xml:space="preserve"> </w:t>
      </w:r>
      <w:r w:rsidRPr="00CF70CF">
        <w:rPr>
          <w:rFonts w:ascii="Times New Roman" w:eastAsia="Times New Roman" w:hAnsi="Times New Roman" w:cs="Times New Roman"/>
          <w:lang w:eastAsia="pl-PL"/>
        </w:rPr>
        <w:t>osób</w:t>
      </w:r>
      <w:r w:rsidR="006E0DAA" w:rsidRPr="00CF70CF">
        <w:rPr>
          <w:rFonts w:ascii="Times New Roman" w:eastAsia="Times New Roman" w:hAnsi="Times New Roman" w:cs="Times New Roman"/>
          <w:lang w:eastAsia="pl-PL"/>
        </w:rPr>
        <w:t xml:space="preserve"> </w:t>
      </w:r>
      <w:r w:rsidRPr="00CF70CF">
        <w:rPr>
          <w:rFonts w:ascii="Times New Roman" w:eastAsia="Times New Roman" w:hAnsi="Times New Roman" w:cs="Times New Roman"/>
          <w:lang w:eastAsia="pl-PL"/>
        </w:rPr>
        <w:t>fizycznych</w:t>
      </w:r>
      <w:r w:rsidR="006E0DAA" w:rsidRPr="00CF70CF">
        <w:rPr>
          <w:rFonts w:ascii="Times New Roman" w:eastAsia="Times New Roman" w:hAnsi="Times New Roman" w:cs="Times New Roman"/>
          <w:lang w:eastAsia="pl-PL"/>
        </w:rPr>
        <w:t xml:space="preserve"> </w:t>
      </w:r>
      <w:r w:rsidRPr="00CF70CF">
        <w:rPr>
          <w:rFonts w:ascii="Times New Roman" w:eastAsia="Times New Roman" w:hAnsi="Times New Roman" w:cs="Times New Roman"/>
          <w:lang w:eastAsia="pl-PL"/>
        </w:rPr>
        <w:t>w</w:t>
      </w:r>
      <w:r w:rsidR="006E0DAA" w:rsidRPr="00CF70CF">
        <w:rPr>
          <w:rFonts w:ascii="Times New Roman" w:eastAsia="Times New Roman" w:hAnsi="Times New Roman" w:cs="Times New Roman"/>
          <w:lang w:eastAsia="pl-PL"/>
        </w:rPr>
        <w:t xml:space="preserve"> </w:t>
      </w:r>
      <w:r w:rsidRPr="00CF70CF">
        <w:rPr>
          <w:rFonts w:ascii="Times New Roman" w:eastAsia="Times New Roman" w:hAnsi="Times New Roman" w:cs="Times New Roman"/>
          <w:lang w:eastAsia="pl-PL"/>
        </w:rPr>
        <w:t>związku</w:t>
      </w:r>
      <w:r w:rsidR="006E0DAA" w:rsidRPr="00CF70CF">
        <w:rPr>
          <w:rFonts w:ascii="Times New Roman" w:eastAsia="Times New Roman" w:hAnsi="Times New Roman" w:cs="Times New Roman"/>
          <w:lang w:eastAsia="pl-PL"/>
        </w:rPr>
        <w:t xml:space="preserve"> </w:t>
      </w:r>
      <w:r w:rsidRPr="00CF70CF">
        <w:rPr>
          <w:rFonts w:ascii="Times New Roman" w:eastAsia="Times New Roman" w:hAnsi="Times New Roman" w:cs="Times New Roman"/>
          <w:lang w:eastAsia="pl-PL"/>
        </w:rPr>
        <w:t>z</w:t>
      </w:r>
      <w:r w:rsidR="006E0DAA" w:rsidRPr="00CF70CF">
        <w:rPr>
          <w:rFonts w:ascii="Times New Roman" w:eastAsia="Times New Roman" w:hAnsi="Times New Roman" w:cs="Times New Roman"/>
          <w:lang w:eastAsia="pl-PL"/>
        </w:rPr>
        <w:t xml:space="preserve"> </w:t>
      </w:r>
      <w:r w:rsidRPr="00CF70CF">
        <w:rPr>
          <w:rFonts w:ascii="Times New Roman" w:eastAsia="Times New Roman" w:hAnsi="Times New Roman" w:cs="Times New Roman"/>
          <w:lang w:eastAsia="pl-PL"/>
        </w:rPr>
        <w:t>przetwarzaniem</w:t>
      </w:r>
      <w:r w:rsidR="006E0DAA" w:rsidRPr="00CF70CF">
        <w:rPr>
          <w:rFonts w:ascii="Times New Roman" w:eastAsia="Times New Roman" w:hAnsi="Times New Roman" w:cs="Times New Roman"/>
          <w:lang w:eastAsia="pl-PL"/>
        </w:rPr>
        <w:t xml:space="preserve"> </w:t>
      </w:r>
      <w:r w:rsidRPr="00CF70CF">
        <w:rPr>
          <w:rFonts w:ascii="Times New Roman" w:eastAsia="Times New Roman" w:hAnsi="Times New Roman" w:cs="Times New Roman"/>
          <w:lang w:eastAsia="pl-PL"/>
        </w:rPr>
        <w:t>danych</w:t>
      </w:r>
      <w:r w:rsidR="006E0DAA" w:rsidRPr="00CF70CF">
        <w:rPr>
          <w:rFonts w:ascii="Times New Roman" w:eastAsia="Times New Roman" w:hAnsi="Times New Roman" w:cs="Times New Roman"/>
          <w:lang w:eastAsia="pl-PL"/>
        </w:rPr>
        <w:t xml:space="preserve"> </w:t>
      </w:r>
      <w:r w:rsidRPr="00CF70CF">
        <w:rPr>
          <w:rFonts w:ascii="Times New Roman" w:eastAsia="Times New Roman" w:hAnsi="Times New Roman" w:cs="Times New Roman"/>
          <w:lang w:eastAsia="pl-PL"/>
        </w:rPr>
        <w:t>osobowych</w:t>
      </w:r>
      <w:r w:rsidR="006E0DAA" w:rsidRPr="00CF70CF">
        <w:rPr>
          <w:rFonts w:ascii="Times New Roman" w:eastAsia="Times New Roman" w:hAnsi="Times New Roman" w:cs="Times New Roman"/>
          <w:lang w:eastAsia="pl-PL"/>
        </w:rPr>
        <w:t xml:space="preserve"> </w:t>
      </w:r>
      <w:r w:rsidRPr="00CF70CF">
        <w:rPr>
          <w:rFonts w:ascii="Times New Roman" w:eastAsia="Times New Roman" w:hAnsi="Times New Roman" w:cs="Times New Roman"/>
          <w:lang w:eastAsia="pl-PL"/>
        </w:rPr>
        <w:t>i</w:t>
      </w:r>
      <w:r w:rsidR="006E0DAA" w:rsidRPr="00CF70CF">
        <w:rPr>
          <w:rFonts w:ascii="Times New Roman" w:eastAsia="Times New Roman" w:hAnsi="Times New Roman" w:cs="Times New Roman"/>
          <w:lang w:eastAsia="pl-PL"/>
        </w:rPr>
        <w:t xml:space="preserve"> </w:t>
      </w:r>
      <w:r w:rsidRPr="00CF70CF">
        <w:rPr>
          <w:rFonts w:ascii="Times New Roman" w:eastAsia="Times New Roman" w:hAnsi="Times New Roman" w:cs="Times New Roman"/>
          <w:lang w:eastAsia="pl-PL"/>
        </w:rPr>
        <w:t>w</w:t>
      </w:r>
      <w:r w:rsidR="006E0DAA" w:rsidRPr="00CF70CF">
        <w:rPr>
          <w:rFonts w:ascii="Times New Roman" w:eastAsia="Times New Roman" w:hAnsi="Times New Roman" w:cs="Times New Roman"/>
          <w:lang w:eastAsia="pl-PL"/>
        </w:rPr>
        <w:t xml:space="preserve"> </w:t>
      </w:r>
      <w:r w:rsidRPr="00CF70CF">
        <w:rPr>
          <w:rFonts w:ascii="Times New Roman" w:eastAsia="Times New Roman" w:hAnsi="Times New Roman" w:cs="Times New Roman"/>
          <w:lang w:eastAsia="pl-PL"/>
        </w:rPr>
        <w:t>sprawie</w:t>
      </w:r>
      <w:r w:rsidR="006E0DAA" w:rsidRPr="00CF70CF">
        <w:rPr>
          <w:rFonts w:ascii="Times New Roman" w:eastAsia="Times New Roman" w:hAnsi="Times New Roman" w:cs="Times New Roman"/>
          <w:lang w:eastAsia="pl-PL"/>
        </w:rPr>
        <w:t xml:space="preserve"> </w:t>
      </w:r>
      <w:r w:rsidRPr="00CF70CF">
        <w:rPr>
          <w:rFonts w:ascii="Times New Roman" w:eastAsia="Times New Roman" w:hAnsi="Times New Roman" w:cs="Times New Roman"/>
          <w:lang w:eastAsia="pl-PL"/>
        </w:rPr>
        <w:t>swobodnego</w:t>
      </w:r>
      <w:r w:rsidR="006E0DAA" w:rsidRPr="00CF70CF">
        <w:rPr>
          <w:rFonts w:ascii="Times New Roman" w:eastAsia="Times New Roman" w:hAnsi="Times New Roman" w:cs="Times New Roman"/>
          <w:lang w:eastAsia="pl-PL"/>
        </w:rPr>
        <w:t xml:space="preserve"> </w:t>
      </w:r>
      <w:r w:rsidRPr="00CF70CF">
        <w:rPr>
          <w:rFonts w:ascii="Times New Roman" w:eastAsia="Times New Roman" w:hAnsi="Times New Roman" w:cs="Times New Roman"/>
          <w:lang w:eastAsia="pl-PL"/>
        </w:rPr>
        <w:t>przepływu</w:t>
      </w:r>
      <w:r w:rsidR="006E0DAA" w:rsidRPr="00CF70CF">
        <w:rPr>
          <w:rFonts w:ascii="Times New Roman" w:eastAsia="Times New Roman" w:hAnsi="Times New Roman" w:cs="Times New Roman"/>
          <w:lang w:eastAsia="pl-PL"/>
        </w:rPr>
        <w:t xml:space="preserve"> </w:t>
      </w:r>
      <w:r w:rsidRPr="00CF70CF">
        <w:rPr>
          <w:rFonts w:ascii="Times New Roman" w:eastAsia="Times New Roman" w:hAnsi="Times New Roman" w:cs="Times New Roman"/>
          <w:lang w:eastAsia="pl-PL"/>
        </w:rPr>
        <w:t>takich</w:t>
      </w:r>
      <w:r w:rsidR="006E0DAA" w:rsidRPr="00CF70CF">
        <w:rPr>
          <w:rFonts w:ascii="Times New Roman" w:eastAsia="Times New Roman" w:hAnsi="Times New Roman" w:cs="Times New Roman"/>
          <w:lang w:eastAsia="pl-PL"/>
        </w:rPr>
        <w:t xml:space="preserve"> </w:t>
      </w:r>
      <w:r w:rsidRPr="00CF70CF">
        <w:rPr>
          <w:rFonts w:ascii="Times New Roman" w:eastAsia="Times New Roman" w:hAnsi="Times New Roman" w:cs="Times New Roman"/>
          <w:lang w:eastAsia="pl-PL"/>
        </w:rPr>
        <w:t>danych</w:t>
      </w:r>
      <w:r w:rsidR="006E0DAA" w:rsidRPr="00CF70CF">
        <w:rPr>
          <w:rFonts w:ascii="Times New Roman" w:eastAsia="Times New Roman" w:hAnsi="Times New Roman" w:cs="Times New Roman"/>
          <w:lang w:eastAsia="pl-PL"/>
        </w:rPr>
        <w:t xml:space="preserve"> </w:t>
      </w:r>
      <w:r w:rsidRPr="00CF70CF">
        <w:rPr>
          <w:rFonts w:ascii="Times New Roman" w:eastAsia="Times New Roman" w:hAnsi="Times New Roman" w:cs="Times New Roman"/>
          <w:lang w:eastAsia="pl-PL"/>
        </w:rPr>
        <w:t>oraz</w:t>
      </w:r>
      <w:r w:rsidR="006E0DAA" w:rsidRPr="00CF70CF">
        <w:rPr>
          <w:rFonts w:ascii="Times New Roman" w:eastAsia="Times New Roman" w:hAnsi="Times New Roman" w:cs="Times New Roman"/>
          <w:lang w:eastAsia="pl-PL"/>
        </w:rPr>
        <w:t xml:space="preserve"> </w:t>
      </w:r>
      <w:r w:rsidRPr="00CF70CF">
        <w:rPr>
          <w:rFonts w:ascii="Times New Roman" w:eastAsia="Times New Roman" w:hAnsi="Times New Roman" w:cs="Times New Roman"/>
          <w:lang w:eastAsia="pl-PL"/>
        </w:rPr>
        <w:t>uchylenia</w:t>
      </w:r>
      <w:r w:rsidR="006E0DAA" w:rsidRPr="00CF70CF">
        <w:rPr>
          <w:rFonts w:ascii="Times New Roman" w:eastAsia="Times New Roman" w:hAnsi="Times New Roman" w:cs="Times New Roman"/>
          <w:lang w:eastAsia="pl-PL"/>
        </w:rPr>
        <w:t xml:space="preserve"> </w:t>
      </w:r>
      <w:r w:rsidRPr="00CF70CF">
        <w:rPr>
          <w:rFonts w:ascii="Times New Roman" w:eastAsia="Times New Roman" w:hAnsi="Times New Roman" w:cs="Times New Roman"/>
          <w:lang w:eastAsia="pl-PL"/>
        </w:rPr>
        <w:t>dyrektywy</w:t>
      </w:r>
      <w:r w:rsidR="006E0DAA" w:rsidRPr="00CF70CF">
        <w:rPr>
          <w:rFonts w:ascii="Times New Roman" w:eastAsia="Times New Roman" w:hAnsi="Times New Roman" w:cs="Times New Roman"/>
          <w:lang w:eastAsia="pl-PL"/>
        </w:rPr>
        <w:t xml:space="preserve"> </w:t>
      </w:r>
      <w:r w:rsidRPr="00CF70CF">
        <w:rPr>
          <w:rFonts w:ascii="Times New Roman" w:eastAsia="Times New Roman" w:hAnsi="Times New Roman" w:cs="Times New Roman"/>
          <w:lang w:eastAsia="pl-PL"/>
        </w:rPr>
        <w:t>95/46/WE</w:t>
      </w:r>
      <w:r w:rsidR="006E0DAA" w:rsidRPr="00CF70CF">
        <w:rPr>
          <w:rFonts w:ascii="Times New Roman" w:eastAsia="Times New Roman" w:hAnsi="Times New Roman" w:cs="Times New Roman"/>
          <w:lang w:eastAsia="pl-PL"/>
        </w:rPr>
        <w:t xml:space="preserve"> </w:t>
      </w:r>
      <w:r w:rsidRPr="00CF70CF">
        <w:rPr>
          <w:rFonts w:ascii="Times New Roman" w:eastAsia="Times New Roman" w:hAnsi="Times New Roman" w:cs="Times New Roman"/>
          <w:lang w:eastAsia="pl-PL"/>
        </w:rPr>
        <w:t>(ogólne</w:t>
      </w:r>
      <w:r w:rsidR="006E0DAA" w:rsidRPr="00CF70CF">
        <w:rPr>
          <w:rFonts w:ascii="Times New Roman" w:eastAsia="Times New Roman" w:hAnsi="Times New Roman" w:cs="Times New Roman"/>
          <w:lang w:eastAsia="pl-PL"/>
        </w:rPr>
        <w:t xml:space="preserve"> </w:t>
      </w:r>
      <w:r w:rsidRPr="00CF70CF">
        <w:rPr>
          <w:rFonts w:ascii="Times New Roman" w:eastAsia="Times New Roman" w:hAnsi="Times New Roman" w:cs="Times New Roman"/>
          <w:lang w:eastAsia="pl-PL"/>
        </w:rPr>
        <w:t>rozporządzenie</w:t>
      </w:r>
      <w:r w:rsidR="006E0DAA" w:rsidRPr="00CF70CF">
        <w:rPr>
          <w:rFonts w:ascii="Times New Roman" w:eastAsia="Times New Roman" w:hAnsi="Times New Roman" w:cs="Times New Roman"/>
          <w:lang w:eastAsia="pl-PL"/>
        </w:rPr>
        <w:t xml:space="preserve"> </w:t>
      </w:r>
      <w:r w:rsidRPr="00CF70CF">
        <w:rPr>
          <w:rFonts w:ascii="Times New Roman" w:eastAsia="Times New Roman" w:hAnsi="Times New Roman" w:cs="Times New Roman"/>
          <w:lang w:eastAsia="pl-PL"/>
        </w:rPr>
        <w:t>o</w:t>
      </w:r>
      <w:r w:rsidR="006E0DAA" w:rsidRPr="00CF70CF">
        <w:rPr>
          <w:rFonts w:ascii="Times New Roman" w:eastAsia="Times New Roman" w:hAnsi="Times New Roman" w:cs="Times New Roman"/>
          <w:lang w:eastAsia="pl-PL"/>
        </w:rPr>
        <w:t xml:space="preserve"> </w:t>
      </w:r>
      <w:r w:rsidRPr="00CF70CF">
        <w:rPr>
          <w:rFonts w:ascii="Times New Roman" w:eastAsia="Times New Roman" w:hAnsi="Times New Roman" w:cs="Times New Roman"/>
          <w:lang w:eastAsia="pl-PL"/>
        </w:rPr>
        <w:t>ochronie</w:t>
      </w:r>
      <w:r w:rsidR="006E0DAA" w:rsidRPr="00CF70CF">
        <w:rPr>
          <w:rFonts w:ascii="Times New Roman" w:eastAsia="Times New Roman" w:hAnsi="Times New Roman" w:cs="Times New Roman"/>
          <w:lang w:eastAsia="pl-PL"/>
        </w:rPr>
        <w:t xml:space="preserve"> </w:t>
      </w:r>
      <w:r w:rsidRPr="00CF70CF">
        <w:rPr>
          <w:rFonts w:ascii="Times New Roman" w:eastAsia="Times New Roman" w:hAnsi="Times New Roman" w:cs="Times New Roman"/>
          <w:lang w:eastAsia="pl-PL"/>
        </w:rPr>
        <w:t>danych)</w:t>
      </w:r>
      <w:r w:rsidR="006E0DAA" w:rsidRPr="00CF70CF">
        <w:rPr>
          <w:rFonts w:ascii="Times New Roman" w:eastAsia="Times New Roman" w:hAnsi="Times New Roman" w:cs="Times New Roman"/>
          <w:lang w:eastAsia="pl-PL"/>
        </w:rPr>
        <w:t xml:space="preserve"> </w:t>
      </w:r>
      <w:r w:rsidRPr="00CF70CF">
        <w:rPr>
          <w:rFonts w:ascii="Times New Roman" w:eastAsia="Times New Roman" w:hAnsi="Times New Roman" w:cs="Times New Roman"/>
          <w:lang w:eastAsia="pl-PL"/>
        </w:rPr>
        <w:t>(Dz.</w:t>
      </w:r>
      <w:r w:rsidR="006E0DAA" w:rsidRPr="00CF70CF">
        <w:rPr>
          <w:rFonts w:ascii="Times New Roman" w:eastAsia="Times New Roman" w:hAnsi="Times New Roman" w:cs="Times New Roman"/>
          <w:lang w:eastAsia="pl-PL"/>
        </w:rPr>
        <w:t xml:space="preserve"> </w:t>
      </w:r>
      <w:r w:rsidRPr="00CF70CF">
        <w:rPr>
          <w:rFonts w:ascii="Times New Roman" w:eastAsia="Times New Roman" w:hAnsi="Times New Roman" w:cs="Times New Roman"/>
          <w:lang w:eastAsia="pl-PL"/>
        </w:rPr>
        <w:t>Urz.</w:t>
      </w:r>
      <w:r w:rsidR="006E0DAA" w:rsidRPr="00CF70CF">
        <w:rPr>
          <w:rFonts w:ascii="Times New Roman" w:eastAsia="Times New Roman" w:hAnsi="Times New Roman" w:cs="Times New Roman"/>
          <w:lang w:eastAsia="pl-PL"/>
        </w:rPr>
        <w:t xml:space="preserve"> </w:t>
      </w:r>
      <w:r w:rsidRPr="00CF70CF">
        <w:rPr>
          <w:rFonts w:ascii="Times New Roman" w:eastAsia="Times New Roman" w:hAnsi="Times New Roman" w:cs="Times New Roman"/>
          <w:lang w:eastAsia="pl-PL"/>
        </w:rPr>
        <w:t>UE</w:t>
      </w:r>
      <w:r w:rsidR="006E0DAA" w:rsidRPr="00CF70CF">
        <w:rPr>
          <w:rFonts w:ascii="Times New Roman" w:eastAsia="Times New Roman" w:hAnsi="Times New Roman" w:cs="Times New Roman"/>
          <w:lang w:eastAsia="pl-PL"/>
        </w:rPr>
        <w:t xml:space="preserve"> </w:t>
      </w:r>
      <w:r w:rsidRPr="00CF70CF">
        <w:rPr>
          <w:rFonts w:ascii="Times New Roman" w:eastAsia="Times New Roman" w:hAnsi="Times New Roman" w:cs="Times New Roman"/>
          <w:lang w:eastAsia="pl-PL"/>
        </w:rPr>
        <w:t>L</w:t>
      </w:r>
      <w:r w:rsidR="006E0DAA" w:rsidRPr="00CF70CF">
        <w:rPr>
          <w:rFonts w:ascii="Times New Roman" w:eastAsia="Times New Roman" w:hAnsi="Times New Roman" w:cs="Times New Roman"/>
          <w:lang w:eastAsia="pl-PL"/>
        </w:rPr>
        <w:t xml:space="preserve"> </w:t>
      </w:r>
      <w:r w:rsidRPr="00CF70CF">
        <w:rPr>
          <w:rFonts w:ascii="Times New Roman" w:eastAsia="Times New Roman" w:hAnsi="Times New Roman" w:cs="Times New Roman"/>
          <w:lang w:eastAsia="pl-PL"/>
        </w:rPr>
        <w:t>119</w:t>
      </w:r>
      <w:r w:rsidR="006E0DAA" w:rsidRPr="00CF70CF">
        <w:rPr>
          <w:rFonts w:ascii="Times New Roman" w:eastAsia="Times New Roman" w:hAnsi="Times New Roman" w:cs="Times New Roman"/>
          <w:lang w:eastAsia="pl-PL"/>
        </w:rPr>
        <w:t xml:space="preserve"> </w:t>
      </w:r>
      <w:r w:rsidRPr="00CF70CF">
        <w:rPr>
          <w:rFonts w:ascii="Times New Roman" w:eastAsia="Times New Roman" w:hAnsi="Times New Roman" w:cs="Times New Roman"/>
          <w:lang w:eastAsia="pl-PL"/>
        </w:rPr>
        <w:t>z</w:t>
      </w:r>
      <w:r w:rsidR="006E0DAA" w:rsidRPr="00CF70CF">
        <w:rPr>
          <w:rFonts w:ascii="Times New Roman" w:eastAsia="Times New Roman" w:hAnsi="Times New Roman" w:cs="Times New Roman"/>
          <w:lang w:eastAsia="pl-PL"/>
        </w:rPr>
        <w:t xml:space="preserve"> </w:t>
      </w:r>
      <w:r w:rsidRPr="00CF70CF">
        <w:rPr>
          <w:rFonts w:ascii="Times New Roman" w:eastAsia="Times New Roman" w:hAnsi="Times New Roman" w:cs="Times New Roman"/>
          <w:lang w:eastAsia="pl-PL"/>
        </w:rPr>
        <w:t>04.05.2016,</w:t>
      </w:r>
      <w:r w:rsidR="006E0DAA" w:rsidRPr="00CF70CF">
        <w:rPr>
          <w:rFonts w:ascii="Times New Roman" w:eastAsia="Times New Roman" w:hAnsi="Times New Roman" w:cs="Times New Roman"/>
          <w:lang w:eastAsia="pl-PL"/>
        </w:rPr>
        <w:t xml:space="preserve"> </w:t>
      </w:r>
      <w:r w:rsidRPr="00CF70CF">
        <w:rPr>
          <w:rFonts w:ascii="Times New Roman" w:eastAsia="Times New Roman" w:hAnsi="Times New Roman" w:cs="Times New Roman"/>
          <w:lang w:eastAsia="pl-PL"/>
        </w:rPr>
        <w:t>str.</w:t>
      </w:r>
      <w:r w:rsidR="006E0DAA" w:rsidRPr="00CF70CF">
        <w:rPr>
          <w:rFonts w:ascii="Times New Roman" w:eastAsia="Times New Roman" w:hAnsi="Times New Roman" w:cs="Times New Roman"/>
          <w:lang w:eastAsia="pl-PL"/>
        </w:rPr>
        <w:t xml:space="preserve"> </w:t>
      </w:r>
      <w:r w:rsidRPr="00CF70CF">
        <w:rPr>
          <w:rFonts w:ascii="Times New Roman" w:eastAsia="Times New Roman" w:hAnsi="Times New Roman" w:cs="Times New Roman"/>
          <w:lang w:eastAsia="pl-PL"/>
        </w:rPr>
        <w:t>1),</w:t>
      </w:r>
      <w:r w:rsidR="006E0DAA" w:rsidRPr="00CF70CF">
        <w:rPr>
          <w:rFonts w:ascii="Times New Roman" w:eastAsia="Times New Roman" w:hAnsi="Times New Roman" w:cs="Times New Roman"/>
          <w:lang w:eastAsia="pl-PL"/>
        </w:rPr>
        <w:t xml:space="preserve"> </w:t>
      </w:r>
      <w:r w:rsidRPr="00CF70CF">
        <w:rPr>
          <w:rFonts w:ascii="Times New Roman" w:eastAsia="Times New Roman" w:hAnsi="Times New Roman" w:cs="Times New Roman"/>
          <w:lang w:eastAsia="pl-PL"/>
        </w:rPr>
        <w:t>dalej</w:t>
      </w:r>
      <w:r w:rsidR="006E0DAA" w:rsidRPr="00CF70CF">
        <w:rPr>
          <w:rFonts w:ascii="Times New Roman" w:eastAsia="Times New Roman" w:hAnsi="Times New Roman" w:cs="Times New Roman"/>
          <w:lang w:eastAsia="pl-PL"/>
        </w:rPr>
        <w:t xml:space="preserve"> </w:t>
      </w:r>
      <w:r w:rsidRPr="00CF70CF">
        <w:rPr>
          <w:rFonts w:ascii="Times New Roman" w:eastAsia="Times New Roman" w:hAnsi="Times New Roman" w:cs="Times New Roman"/>
          <w:lang w:eastAsia="pl-PL"/>
        </w:rPr>
        <w:t>„RODO”,</w:t>
      </w:r>
      <w:r w:rsidR="006E0DAA" w:rsidRPr="00CF70CF">
        <w:rPr>
          <w:rFonts w:ascii="Times New Roman" w:eastAsia="Times New Roman" w:hAnsi="Times New Roman" w:cs="Times New Roman"/>
          <w:lang w:eastAsia="pl-PL"/>
        </w:rPr>
        <w:t xml:space="preserve"> </w:t>
      </w:r>
      <w:r w:rsidRPr="00CF70CF">
        <w:rPr>
          <w:rFonts w:ascii="Times New Roman" w:eastAsia="Times New Roman" w:hAnsi="Times New Roman" w:cs="Times New Roman"/>
          <w:lang w:eastAsia="pl-PL"/>
        </w:rPr>
        <w:t>informuję,</w:t>
      </w:r>
      <w:r w:rsidR="006E0DAA" w:rsidRPr="00CF70CF">
        <w:rPr>
          <w:rFonts w:ascii="Times New Roman" w:eastAsia="Times New Roman" w:hAnsi="Times New Roman" w:cs="Times New Roman"/>
          <w:lang w:eastAsia="pl-PL"/>
        </w:rPr>
        <w:t xml:space="preserve"> </w:t>
      </w:r>
      <w:r w:rsidRPr="00CF70CF">
        <w:rPr>
          <w:rFonts w:ascii="Times New Roman" w:eastAsia="Times New Roman" w:hAnsi="Times New Roman" w:cs="Times New Roman"/>
          <w:lang w:eastAsia="pl-PL"/>
        </w:rPr>
        <w:t>że:</w:t>
      </w:r>
      <w:r w:rsidR="006E0DAA" w:rsidRPr="00CF70CF">
        <w:rPr>
          <w:rFonts w:ascii="Times New Roman" w:eastAsia="Times New Roman" w:hAnsi="Times New Roman" w:cs="Times New Roman"/>
          <w:lang w:eastAsia="pl-PL"/>
        </w:rPr>
        <w:t xml:space="preserve"> </w:t>
      </w:r>
    </w:p>
    <w:p w14:paraId="4AFDD683" w14:textId="77777777" w:rsidR="00683C26" w:rsidRPr="00CF70CF" w:rsidRDefault="00683C26" w:rsidP="00885433">
      <w:pPr>
        <w:numPr>
          <w:ilvl w:val="0"/>
          <w:numId w:val="16"/>
        </w:numPr>
        <w:spacing w:after="0"/>
        <w:jc w:val="both"/>
        <w:rPr>
          <w:rFonts w:ascii="Times New Roman" w:eastAsia="Times New Roman" w:hAnsi="Times New Roman" w:cs="Times New Roman"/>
          <w:lang w:eastAsia="pl-PL"/>
        </w:rPr>
      </w:pPr>
      <w:r w:rsidRPr="00CF70CF">
        <w:rPr>
          <w:rFonts w:ascii="Times New Roman" w:eastAsia="Times New Roman" w:hAnsi="Times New Roman" w:cs="Times New Roman"/>
          <w:lang w:eastAsia="pl-PL"/>
        </w:rPr>
        <w:t>administratorem</w:t>
      </w:r>
      <w:r w:rsidR="006E0DAA" w:rsidRPr="00CF70CF">
        <w:rPr>
          <w:rFonts w:ascii="Times New Roman" w:eastAsia="Times New Roman" w:hAnsi="Times New Roman" w:cs="Times New Roman"/>
          <w:lang w:eastAsia="pl-PL"/>
        </w:rPr>
        <w:t xml:space="preserve"> </w:t>
      </w:r>
      <w:r w:rsidRPr="00CF70CF">
        <w:rPr>
          <w:rFonts w:ascii="Times New Roman" w:eastAsia="Times New Roman" w:hAnsi="Times New Roman" w:cs="Times New Roman"/>
          <w:lang w:eastAsia="pl-PL"/>
        </w:rPr>
        <w:t>Pani/Pana</w:t>
      </w:r>
      <w:r w:rsidR="006E0DAA" w:rsidRPr="00CF70CF">
        <w:rPr>
          <w:rFonts w:ascii="Times New Roman" w:eastAsia="Times New Roman" w:hAnsi="Times New Roman" w:cs="Times New Roman"/>
          <w:lang w:eastAsia="pl-PL"/>
        </w:rPr>
        <w:t xml:space="preserve"> </w:t>
      </w:r>
      <w:r w:rsidRPr="00CF70CF">
        <w:rPr>
          <w:rFonts w:ascii="Times New Roman" w:eastAsia="Times New Roman" w:hAnsi="Times New Roman" w:cs="Times New Roman"/>
          <w:lang w:eastAsia="pl-PL"/>
        </w:rPr>
        <w:t>danych</w:t>
      </w:r>
      <w:r w:rsidR="006E0DAA" w:rsidRPr="00CF70CF">
        <w:rPr>
          <w:rFonts w:ascii="Times New Roman" w:eastAsia="Times New Roman" w:hAnsi="Times New Roman" w:cs="Times New Roman"/>
          <w:lang w:eastAsia="pl-PL"/>
        </w:rPr>
        <w:t xml:space="preserve"> </w:t>
      </w:r>
      <w:r w:rsidRPr="00CF70CF">
        <w:rPr>
          <w:rFonts w:ascii="Times New Roman" w:eastAsia="Times New Roman" w:hAnsi="Times New Roman" w:cs="Times New Roman"/>
          <w:lang w:eastAsia="pl-PL"/>
        </w:rPr>
        <w:t>osobowych</w:t>
      </w:r>
      <w:r w:rsidR="006E0DAA" w:rsidRPr="00CF70CF">
        <w:rPr>
          <w:rFonts w:ascii="Times New Roman" w:eastAsia="Times New Roman" w:hAnsi="Times New Roman" w:cs="Times New Roman"/>
          <w:lang w:eastAsia="pl-PL"/>
        </w:rPr>
        <w:t xml:space="preserve"> </w:t>
      </w:r>
      <w:r w:rsidRPr="00CF70CF">
        <w:rPr>
          <w:rFonts w:ascii="Times New Roman" w:eastAsia="Times New Roman" w:hAnsi="Times New Roman" w:cs="Times New Roman"/>
          <w:lang w:eastAsia="pl-PL"/>
        </w:rPr>
        <w:t>jest</w:t>
      </w:r>
      <w:r w:rsidR="006E0DAA" w:rsidRPr="00CF70CF">
        <w:rPr>
          <w:rFonts w:ascii="Times New Roman" w:eastAsia="Times New Roman" w:hAnsi="Times New Roman" w:cs="Times New Roman"/>
          <w:lang w:eastAsia="pl-PL"/>
        </w:rPr>
        <w:t xml:space="preserve"> </w:t>
      </w:r>
      <w:r w:rsidRPr="00CF70CF">
        <w:rPr>
          <w:rFonts w:ascii="Times New Roman" w:eastAsia="Times New Roman" w:hAnsi="Times New Roman" w:cs="Times New Roman"/>
          <w:i/>
          <w:iCs/>
          <w:lang w:eastAsia="pl-PL"/>
        </w:rPr>
        <w:t>/</w:t>
      </w:r>
      <w:r w:rsidR="006E0DAA" w:rsidRPr="00CF70CF">
        <w:rPr>
          <w:rFonts w:ascii="Times New Roman" w:eastAsia="Times New Roman" w:hAnsi="Times New Roman" w:cs="Times New Roman"/>
          <w:b/>
          <w:bCs/>
          <w:lang w:eastAsia="pl-PL"/>
        </w:rPr>
        <w:t xml:space="preserve"> </w:t>
      </w:r>
      <w:r w:rsidRPr="00CF70CF">
        <w:rPr>
          <w:rFonts w:ascii="Times New Roman" w:eastAsia="Times New Roman" w:hAnsi="Times New Roman" w:cs="Times New Roman"/>
          <w:b/>
          <w:bCs/>
          <w:i/>
          <w:iCs/>
          <w:lang w:eastAsia="pl-PL"/>
        </w:rPr>
        <w:t>Katowickie</w:t>
      </w:r>
      <w:r w:rsidR="006E0DAA" w:rsidRPr="00CF70CF">
        <w:rPr>
          <w:rFonts w:ascii="Times New Roman" w:eastAsia="Times New Roman" w:hAnsi="Times New Roman" w:cs="Times New Roman"/>
          <w:b/>
          <w:bCs/>
          <w:i/>
          <w:iCs/>
          <w:lang w:eastAsia="pl-PL"/>
        </w:rPr>
        <w:t xml:space="preserve"> </w:t>
      </w:r>
      <w:r w:rsidRPr="00CF70CF">
        <w:rPr>
          <w:rFonts w:ascii="Times New Roman" w:eastAsia="Times New Roman" w:hAnsi="Times New Roman" w:cs="Times New Roman"/>
          <w:b/>
          <w:bCs/>
          <w:i/>
          <w:iCs/>
          <w:lang w:eastAsia="pl-PL"/>
        </w:rPr>
        <w:t>Centrum</w:t>
      </w:r>
      <w:r w:rsidR="006E0DAA" w:rsidRPr="00CF70CF">
        <w:rPr>
          <w:rFonts w:ascii="Times New Roman" w:eastAsia="Times New Roman" w:hAnsi="Times New Roman" w:cs="Times New Roman"/>
          <w:b/>
          <w:bCs/>
          <w:i/>
          <w:iCs/>
          <w:lang w:eastAsia="pl-PL"/>
        </w:rPr>
        <w:t xml:space="preserve"> </w:t>
      </w:r>
      <w:r w:rsidRPr="00CF70CF">
        <w:rPr>
          <w:rFonts w:ascii="Times New Roman" w:eastAsia="Times New Roman" w:hAnsi="Times New Roman" w:cs="Times New Roman"/>
          <w:b/>
          <w:bCs/>
          <w:i/>
          <w:iCs/>
          <w:lang w:eastAsia="pl-PL"/>
        </w:rPr>
        <w:t>Onkologii,</w:t>
      </w:r>
      <w:r w:rsidR="006E0DAA" w:rsidRPr="00CF70CF">
        <w:rPr>
          <w:rFonts w:ascii="Times New Roman" w:eastAsia="Times New Roman" w:hAnsi="Times New Roman" w:cs="Times New Roman"/>
          <w:b/>
          <w:bCs/>
          <w:i/>
          <w:iCs/>
          <w:lang w:eastAsia="pl-PL"/>
        </w:rPr>
        <w:t xml:space="preserve"> </w:t>
      </w:r>
      <w:r w:rsidR="00BC2CB4" w:rsidRPr="00CF70CF">
        <w:rPr>
          <w:rFonts w:ascii="Times New Roman" w:eastAsia="Times New Roman" w:hAnsi="Times New Roman" w:cs="Times New Roman"/>
          <w:b/>
          <w:bCs/>
          <w:i/>
          <w:iCs/>
          <w:lang w:eastAsia="pl-PL"/>
        </w:rPr>
        <w:br/>
      </w:r>
      <w:r w:rsidRPr="00CF70CF">
        <w:rPr>
          <w:rFonts w:ascii="Times New Roman" w:eastAsia="Times New Roman" w:hAnsi="Times New Roman" w:cs="Times New Roman"/>
          <w:b/>
          <w:bCs/>
          <w:i/>
          <w:iCs/>
          <w:lang w:eastAsia="pl-PL"/>
        </w:rPr>
        <w:t>ul.</w:t>
      </w:r>
      <w:r w:rsidR="006E0DAA" w:rsidRPr="00CF70CF">
        <w:rPr>
          <w:rFonts w:ascii="Times New Roman" w:eastAsia="Times New Roman" w:hAnsi="Times New Roman" w:cs="Times New Roman"/>
          <w:b/>
          <w:bCs/>
          <w:i/>
          <w:iCs/>
          <w:lang w:eastAsia="pl-PL"/>
        </w:rPr>
        <w:t xml:space="preserve"> </w:t>
      </w:r>
      <w:r w:rsidRPr="00CF70CF">
        <w:rPr>
          <w:rFonts w:ascii="Times New Roman" w:eastAsia="Times New Roman" w:hAnsi="Times New Roman" w:cs="Times New Roman"/>
          <w:b/>
          <w:bCs/>
          <w:i/>
          <w:iCs/>
          <w:lang w:eastAsia="pl-PL"/>
        </w:rPr>
        <w:t>Raciborska</w:t>
      </w:r>
      <w:r w:rsidR="006E0DAA" w:rsidRPr="00CF70CF">
        <w:rPr>
          <w:rFonts w:ascii="Times New Roman" w:eastAsia="Times New Roman" w:hAnsi="Times New Roman" w:cs="Times New Roman"/>
          <w:b/>
          <w:bCs/>
          <w:i/>
          <w:iCs/>
          <w:lang w:eastAsia="pl-PL"/>
        </w:rPr>
        <w:t xml:space="preserve"> </w:t>
      </w:r>
      <w:r w:rsidRPr="00CF70CF">
        <w:rPr>
          <w:rFonts w:ascii="Times New Roman" w:eastAsia="Times New Roman" w:hAnsi="Times New Roman" w:cs="Times New Roman"/>
          <w:b/>
          <w:bCs/>
          <w:i/>
          <w:iCs/>
          <w:lang w:eastAsia="pl-PL"/>
        </w:rPr>
        <w:t>26,</w:t>
      </w:r>
      <w:r w:rsidR="006E0DAA" w:rsidRPr="00CF70CF">
        <w:rPr>
          <w:rFonts w:ascii="Times New Roman" w:eastAsia="Times New Roman" w:hAnsi="Times New Roman" w:cs="Times New Roman"/>
          <w:b/>
          <w:bCs/>
          <w:i/>
          <w:iCs/>
          <w:lang w:eastAsia="pl-PL"/>
        </w:rPr>
        <w:t xml:space="preserve"> </w:t>
      </w:r>
      <w:r w:rsidRPr="00CF70CF">
        <w:rPr>
          <w:rFonts w:ascii="Times New Roman" w:eastAsia="Times New Roman" w:hAnsi="Times New Roman" w:cs="Times New Roman"/>
          <w:b/>
          <w:bCs/>
          <w:i/>
          <w:iCs/>
          <w:lang w:eastAsia="pl-PL"/>
        </w:rPr>
        <w:t>40</w:t>
      </w:r>
      <w:r w:rsidR="006E0DAA" w:rsidRPr="00CF70CF">
        <w:rPr>
          <w:rFonts w:ascii="Times New Roman" w:eastAsia="Times New Roman" w:hAnsi="Times New Roman" w:cs="Times New Roman"/>
          <w:b/>
          <w:bCs/>
          <w:i/>
          <w:iCs/>
          <w:lang w:eastAsia="pl-PL"/>
        </w:rPr>
        <w:t xml:space="preserve"> </w:t>
      </w:r>
      <w:r w:rsidRPr="00CF70CF">
        <w:rPr>
          <w:rFonts w:ascii="Times New Roman" w:eastAsia="Times New Roman" w:hAnsi="Times New Roman" w:cs="Times New Roman"/>
          <w:b/>
          <w:bCs/>
          <w:i/>
          <w:iCs/>
          <w:lang w:eastAsia="pl-PL"/>
        </w:rPr>
        <w:t>–</w:t>
      </w:r>
      <w:r w:rsidR="006E0DAA" w:rsidRPr="00CF70CF">
        <w:rPr>
          <w:rFonts w:ascii="Times New Roman" w:eastAsia="Times New Roman" w:hAnsi="Times New Roman" w:cs="Times New Roman"/>
          <w:b/>
          <w:bCs/>
          <w:i/>
          <w:iCs/>
          <w:lang w:eastAsia="pl-PL"/>
        </w:rPr>
        <w:t xml:space="preserve"> </w:t>
      </w:r>
      <w:r w:rsidRPr="00CF70CF">
        <w:rPr>
          <w:rFonts w:ascii="Times New Roman" w:eastAsia="Times New Roman" w:hAnsi="Times New Roman" w:cs="Times New Roman"/>
          <w:b/>
          <w:bCs/>
          <w:i/>
          <w:iCs/>
          <w:lang w:eastAsia="pl-PL"/>
        </w:rPr>
        <w:t>074</w:t>
      </w:r>
      <w:r w:rsidR="006E0DAA" w:rsidRPr="00CF70CF">
        <w:rPr>
          <w:rFonts w:ascii="Times New Roman" w:eastAsia="Times New Roman" w:hAnsi="Times New Roman" w:cs="Times New Roman"/>
          <w:b/>
          <w:bCs/>
          <w:i/>
          <w:iCs/>
          <w:lang w:eastAsia="pl-PL"/>
        </w:rPr>
        <w:t xml:space="preserve"> </w:t>
      </w:r>
      <w:r w:rsidRPr="00CF70CF">
        <w:rPr>
          <w:rFonts w:ascii="Times New Roman" w:eastAsia="Times New Roman" w:hAnsi="Times New Roman" w:cs="Times New Roman"/>
          <w:b/>
          <w:bCs/>
          <w:i/>
          <w:iCs/>
          <w:lang w:eastAsia="pl-PL"/>
        </w:rPr>
        <w:t>Katowice,</w:t>
      </w:r>
      <w:r w:rsidR="006E0DAA" w:rsidRPr="00CF70CF">
        <w:rPr>
          <w:rFonts w:ascii="Times New Roman" w:eastAsia="Times New Roman" w:hAnsi="Times New Roman" w:cs="Times New Roman"/>
          <w:b/>
          <w:bCs/>
          <w:i/>
          <w:iCs/>
          <w:lang w:eastAsia="pl-PL"/>
        </w:rPr>
        <w:t xml:space="preserve"> </w:t>
      </w:r>
      <w:r w:rsidRPr="00CF70CF">
        <w:rPr>
          <w:rFonts w:ascii="Times New Roman" w:eastAsia="Times New Roman" w:hAnsi="Times New Roman" w:cs="Times New Roman"/>
          <w:b/>
          <w:bCs/>
          <w:i/>
          <w:iCs/>
          <w:lang w:eastAsia="pl-PL"/>
        </w:rPr>
        <w:t>tel.</w:t>
      </w:r>
      <w:r w:rsidR="006E0DAA" w:rsidRPr="00CF70CF">
        <w:rPr>
          <w:rFonts w:ascii="Times New Roman" w:eastAsia="Times New Roman" w:hAnsi="Times New Roman" w:cs="Times New Roman"/>
          <w:b/>
          <w:bCs/>
          <w:i/>
          <w:iCs/>
          <w:lang w:eastAsia="pl-PL"/>
        </w:rPr>
        <w:t xml:space="preserve"> </w:t>
      </w:r>
      <w:r w:rsidRPr="00CF70CF">
        <w:rPr>
          <w:rFonts w:ascii="Times New Roman" w:eastAsia="Times New Roman" w:hAnsi="Times New Roman" w:cs="Times New Roman"/>
          <w:b/>
          <w:bCs/>
          <w:i/>
          <w:iCs/>
          <w:lang w:eastAsia="pl-PL"/>
        </w:rPr>
        <w:t>32</w:t>
      </w:r>
      <w:r w:rsidR="006E0DAA" w:rsidRPr="00CF70CF">
        <w:rPr>
          <w:rFonts w:ascii="Times New Roman" w:eastAsia="Times New Roman" w:hAnsi="Times New Roman" w:cs="Times New Roman"/>
          <w:b/>
          <w:bCs/>
          <w:i/>
          <w:iCs/>
          <w:lang w:eastAsia="pl-PL"/>
        </w:rPr>
        <w:t xml:space="preserve"> </w:t>
      </w:r>
      <w:r w:rsidRPr="00CF70CF">
        <w:rPr>
          <w:rFonts w:ascii="Times New Roman" w:eastAsia="Times New Roman" w:hAnsi="Times New Roman" w:cs="Times New Roman"/>
          <w:b/>
          <w:bCs/>
          <w:i/>
          <w:iCs/>
          <w:lang w:eastAsia="pl-PL"/>
        </w:rPr>
        <w:t>2511-761</w:t>
      </w:r>
      <w:r w:rsidR="006E0DAA" w:rsidRPr="00CF70CF">
        <w:rPr>
          <w:rFonts w:ascii="Times New Roman" w:eastAsia="Times New Roman" w:hAnsi="Times New Roman" w:cs="Times New Roman"/>
          <w:i/>
          <w:iCs/>
          <w:lang w:eastAsia="pl-PL"/>
        </w:rPr>
        <w:t xml:space="preserve"> </w:t>
      </w:r>
      <w:r w:rsidRPr="00CF70CF">
        <w:rPr>
          <w:rFonts w:ascii="Times New Roman" w:eastAsia="Times New Roman" w:hAnsi="Times New Roman" w:cs="Times New Roman"/>
          <w:i/>
          <w:iCs/>
          <w:lang w:eastAsia="pl-PL"/>
        </w:rPr>
        <w:t>/;</w:t>
      </w:r>
    </w:p>
    <w:p w14:paraId="071B35D6" w14:textId="77777777" w:rsidR="00FD63EB" w:rsidRPr="00CF70CF" w:rsidRDefault="00683C26" w:rsidP="00885433">
      <w:pPr>
        <w:numPr>
          <w:ilvl w:val="0"/>
          <w:numId w:val="17"/>
        </w:numPr>
        <w:spacing w:after="0"/>
        <w:jc w:val="both"/>
        <w:rPr>
          <w:rFonts w:ascii="Times New Roman" w:eastAsia="Times New Roman" w:hAnsi="Times New Roman" w:cs="Times New Roman"/>
          <w:lang w:eastAsia="pl-PL"/>
        </w:rPr>
      </w:pPr>
      <w:r w:rsidRPr="00CF70CF">
        <w:rPr>
          <w:rFonts w:ascii="Times New Roman" w:eastAsia="Times New Roman" w:hAnsi="Times New Roman" w:cs="Times New Roman"/>
          <w:lang w:eastAsia="pl-PL"/>
        </w:rPr>
        <w:t>inspektorem</w:t>
      </w:r>
      <w:r w:rsidR="006E0DAA" w:rsidRPr="00CF70CF">
        <w:rPr>
          <w:rFonts w:ascii="Times New Roman" w:eastAsia="Times New Roman" w:hAnsi="Times New Roman" w:cs="Times New Roman"/>
          <w:lang w:eastAsia="pl-PL"/>
        </w:rPr>
        <w:t xml:space="preserve"> </w:t>
      </w:r>
      <w:r w:rsidRPr="00CF70CF">
        <w:rPr>
          <w:rFonts w:ascii="Times New Roman" w:eastAsia="Times New Roman" w:hAnsi="Times New Roman" w:cs="Times New Roman"/>
          <w:lang w:eastAsia="pl-PL"/>
        </w:rPr>
        <w:t>ochrony</w:t>
      </w:r>
      <w:r w:rsidR="006E0DAA" w:rsidRPr="00CF70CF">
        <w:rPr>
          <w:rFonts w:ascii="Times New Roman" w:eastAsia="Times New Roman" w:hAnsi="Times New Roman" w:cs="Times New Roman"/>
          <w:lang w:eastAsia="pl-PL"/>
        </w:rPr>
        <w:t xml:space="preserve"> </w:t>
      </w:r>
      <w:r w:rsidRPr="00CF70CF">
        <w:rPr>
          <w:rFonts w:ascii="Times New Roman" w:eastAsia="Times New Roman" w:hAnsi="Times New Roman" w:cs="Times New Roman"/>
          <w:lang w:eastAsia="pl-PL"/>
        </w:rPr>
        <w:t>danych</w:t>
      </w:r>
    </w:p>
    <w:p w14:paraId="39ED08D7" w14:textId="77777777" w:rsidR="00683C26" w:rsidRPr="00CF70CF" w:rsidRDefault="006E0DAA" w:rsidP="00885433">
      <w:pPr>
        <w:numPr>
          <w:ilvl w:val="0"/>
          <w:numId w:val="17"/>
        </w:numPr>
        <w:spacing w:after="0"/>
        <w:jc w:val="both"/>
        <w:rPr>
          <w:rFonts w:ascii="Times New Roman" w:eastAsia="Times New Roman" w:hAnsi="Times New Roman" w:cs="Times New Roman"/>
          <w:lang w:eastAsia="pl-PL"/>
        </w:rPr>
      </w:pPr>
      <w:r w:rsidRPr="00CF70CF">
        <w:rPr>
          <w:rFonts w:ascii="Times New Roman" w:eastAsia="Times New Roman" w:hAnsi="Times New Roman" w:cs="Times New Roman"/>
          <w:lang w:eastAsia="pl-PL"/>
        </w:rPr>
        <w:t xml:space="preserve"> </w:t>
      </w:r>
      <w:r w:rsidR="00683C26" w:rsidRPr="00CF70CF">
        <w:rPr>
          <w:rFonts w:ascii="Times New Roman" w:eastAsia="Times New Roman" w:hAnsi="Times New Roman" w:cs="Times New Roman"/>
          <w:lang w:eastAsia="pl-PL"/>
        </w:rPr>
        <w:t>osobowych</w:t>
      </w:r>
      <w:r w:rsidRPr="00CF70CF">
        <w:rPr>
          <w:rFonts w:ascii="Times New Roman" w:eastAsia="Times New Roman" w:hAnsi="Times New Roman" w:cs="Times New Roman"/>
          <w:lang w:eastAsia="pl-PL"/>
        </w:rPr>
        <w:t xml:space="preserve"> </w:t>
      </w:r>
      <w:r w:rsidR="00683C26" w:rsidRPr="00CF70CF">
        <w:rPr>
          <w:rFonts w:ascii="Times New Roman" w:eastAsia="Times New Roman" w:hAnsi="Times New Roman" w:cs="Times New Roman"/>
          <w:lang w:eastAsia="pl-PL"/>
        </w:rPr>
        <w:t>w</w:t>
      </w:r>
      <w:r w:rsidRPr="00CF70CF">
        <w:rPr>
          <w:rFonts w:ascii="Times New Roman" w:eastAsia="Times New Roman" w:hAnsi="Times New Roman" w:cs="Times New Roman"/>
          <w:lang w:eastAsia="pl-PL"/>
        </w:rPr>
        <w:t xml:space="preserve"> </w:t>
      </w:r>
      <w:r w:rsidR="00683C26" w:rsidRPr="00CF70CF">
        <w:rPr>
          <w:rFonts w:ascii="Times New Roman" w:eastAsia="Times New Roman" w:hAnsi="Times New Roman" w:cs="Times New Roman"/>
          <w:i/>
          <w:iCs/>
          <w:lang w:eastAsia="pl-PL"/>
        </w:rPr>
        <w:t>/</w:t>
      </w:r>
      <w:r w:rsidRPr="00CF70CF">
        <w:rPr>
          <w:rFonts w:ascii="Times New Roman" w:eastAsia="Times New Roman" w:hAnsi="Times New Roman" w:cs="Times New Roman"/>
          <w:b/>
          <w:bCs/>
          <w:lang w:eastAsia="pl-PL"/>
        </w:rPr>
        <w:t xml:space="preserve"> </w:t>
      </w:r>
      <w:r w:rsidR="00683C26" w:rsidRPr="00CF70CF">
        <w:rPr>
          <w:rFonts w:ascii="Times New Roman" w:eastAsia="Times New Roman" w:hAnsi="Times New Roman" w:cs="Times New Roman"/>
          <w:b/>
          <w:bCs/>
          <w:i/>
          <w:iCs/>
          <w:lang w:eastAsia="pl-PL"/>
        </w:rPr>
        <w:t>Katowickie</w:t>
      </w:r>
      <w:r w:rsidRPr="00CF70CF">
        <w:rPr>
          <w:rFonts w:ascii="Times New Roman" w:eastAsia="Times New Roman" w:hAnsi="Times New Roman" w:cs="Times New Roman"/>
          <w:b/>
          <w:bCs/>
          <w:i/>
          <w:iCs/>
          <w:lang w:eastAsia="pl-PL"/>
        </w:rPr>
        <w:t xml:space="preserve"> </w:t>
      </w:r>
      <w:r w:rsidR="00683C26" w:rsidRPr="00CF70CF">
        <w:rPr>
          <w:rFonts w:ascii="Times New Roman" w:eastAsia="Times New Roman" w:hAnsi="Times New Roman" w:cs="Times New Roman"/>
          <w:b/>
          <w:bCs/>
          <w:i/>
          <w:iCs/>
          <w:lang w:eastAsia="pl-PL"/>
        </w:rPr>
        <w:t>Centrum</w:t>
      </w:r>
      <w:r w:rsidRPr="00CF70CF">
        <w:rPr>
          <w:rFonts w:ascii="Times New Roman" w:eastAsia="Times New Roman" w:hAnsi="Times New Roman" w:cs="Times New Roman"/>
          <w:b/>
          <w:bCs/>
          <w:i/>
          <w:iCs/>
          <w:lang w:eastAsia="pl-PL"/>
        </w:rPr>
        <w:t xml:space="preserve"> </w:t>
      </w:r>
      <w:r w:rsidR="00683C26" w:rsidRPr="00CF70CF">
        <w:rPr>
          <w:rFonts w:ascii="Times New Roman" w:eastAsia="Times New Roman" w:hAnsi="Times New Roman" w:cs="Times New Roman"/>
          <w:b/>
          <w:bCs/>
          <w:i/>
          <w:iCs/>
          <w:lang w:eastAsia="pl-PL"/>
        </w:rPr>
        <w:t>Onkologii</w:t>
      </w:r>
      <w:r w:rsidRPr="00CF70CF">
        <w:rPr>
          <w:rFonts w:ascii="Times New Roman" w:eastAsia="Times New Roman" w:hAnsi="Times New Roman" w:cs="Times New Roman"/>
          <w:i/>
          <w:iCs/>
          <w:lang w:eastAsia="pl-PL"/>
        </w:rPr>
        <w:t xml:space="preserve"> </w:t>
      </w:r>
      <w:r w:rsidR="00683C26" w:rsidRPr="00CF70CF">
        <w:rPr>
          <w:rFonts w:ascii="Times New Roman" w:eastAsia="Times New Roman" w:hAnsi="Times New Roman" w:cs="Times New Roman"/>
          <w:i/>
          <w:iCs/>
          <w:lang w:eastAsia="pl-PL"/>
        </w:rPr>
        <w:t>/</w:t>
      </w:r>
      <w:r w:rsidRPr="00CF70CF">
        <w:rPr>
          <w:rFonts w:ascii="Times New Roman" w:eastAsia="Times New Roman" w:hAnsi="Times New Roman" w:cs="Times New Roman"/>
          <w:lang w:eastAsia="pl-PL"/>
        </w:rPr>
        <w:t xml:space="preserve"> </w:t>
      </w:r>
      <w:r w:rsidR="00683C26" w:rsidRPr="00CF70CF">
        <w:rPr>
          <w:rFonts w:ascii="Times New Roman" w:eastAsia="Times New Roman" w:hAnsi="Times New Roman" w:cs="Times New Roman"/>
          <w:lang w:eastAsia="pl-PL"/>
        </w:rPr>
        <w:t>jest</w:t>
      </w:r>
      <w:r w:rsidRPr="00CF70CF">
        <w:rPr>
          <w:rFonts w:ascii="Times New Roman" w:eastAsia="Times New Roman" w:hAnsi="Times New Roman" w:cs="Times New Roman"/>
          <w:lang w:eastAsia="pl-PL"/>
        </w:rPr>
        <w:t xml:space="preserve"> </w:t>
      </w:r>
      <w:r w:rsidR="00683C26" w:rsidRPr="00CF70CF">
        <w:rPr>
          <w:rFonts w:ascii="Times New Roman" w:eastAsia="Times New Roman" w:hAnsi="Times New Roman" w:cs="Times New Roman"/>
          <w:lang w:eastAsia="pl-PL"/>
        </w:rPr>
        <w:t>Pan/Pani</w:t>
      </w:r>
      <w:r w:rsidRPr="00CF70CF">
        <w:rPr>
          <w:rFonts w:ascii="Times New Roman" w:eastAsia="Times New Roman" w:hAnsi="Times New Roman" w:cs="Times New Roman"/>
          <w:lang w:eastAsia="pl-PL"/>
        </w:rPr>
        <w:t xml:space="preserve"> </w:t>
      </w:r>
      <w:r w:rsidR="00683C26" w:rsidRPr="00CF70CF">
        <w:rPr>
          <w:rFonts w:ascii="Times New Roman" w:eastAsia="Times New Roman" w:hAnsi="Times New Roman" w:cs="Times New Roman"/>
          <w:i/>
          <w:iCs/>
          <w:lang w:eastAsia="pl-PL"/>
        </w:rPr>
        <w:t>/</w:t>
      </w:r>
      <w:r w:rsidR="00683C26" w:rsidRPr="00CF70CF">
        <w:rPr>
          <w:rFonts w:ascii="Times New Roman" w:eastAsia="Times New Roman" w:hAnsi="Times New Roman" w:cs="Times New Roman"/>
          <w:b/>
          <w:bCs/>
          <w:i/>
          <w:iCs/>
          <w:lang w:eastAsia="pl-PL"/>
        </w:rPr>
        <w:t>Tomasz</w:t>
      </w:r>
      <w:r w:rsidRPr="00CF70CF">
        <w:rPr>
          <w:rFonts w:ascii="Times New Roman" w:eastAsia="Times New Roman" w:hAnsi="Times New Roman" w:cs="Times New Roman"/>
          <w:b/>
          <w:bCs/>
          <w:i/>
          <w:iCs/>
          <w:lang w:eastAsia="pl-PL"/>
        </w:rPr>
        <w:t xml:space="preserve"> </w:t>
      </w:r>
      <w:proofErr w:type="spellStart"/>
      <w:r w:rsidR="00683C26" w:rsidRPr="00CF70CF">
        <w:rPr>
          <w:rFonts w:ascii="Times New Roman" w:eastAsia="Times New Roman" w:hAnsi="Times New Roman" w:cs="Times New Roman"/>
          <w:b/>
          <w:bCs/>
          <w:i/>
          <w:iCs/>
          <w:lang w:eastAsia="pl-PL"/>
        </w:rPr>
        <w:t>Duniec</w:t>
      </w:r>
      <w:proofErr w:type="spellEnd"/>
      <w:r w:rsidR="00683C26" w:rsidRPr="00CF70CF">
        <w:rPr>
          <w:rFonts w:ascii="Times New Roman" w:eastAsia="Times New Roman" w:hAnsi="Times New Roman" w:cs="Times New Roman"/>
          <w:i/>
          <w:iCs/>
          <w:lang w:eastAsia="pl-PL"/>
        </w:rPr>
        <w:t>,</w:t>
      </w:r>
      <w:r w:rsidRPr="00CF70CF">
        <w:rPr>
          <w:rFonts w:ascii="Times New Roman" w:eastAsia="Times New Roman" w:hAnsi="Times New Roman" w:cs="Times New Roman"/>
          <w:i/>
          <w:iCs/>
          <w:lang w:eastAsia="pl-PL"/>
        </w:rPr>
        <w:t xml:space="preserve"> </w:t>
      </w:r>
      <w:r w:rsidR="00683C26" w:rsidRPr="00CF70CF">
        <w:rPr>
          <w:rFonts w:ascii="Times New Roman" w:eastAsia="Times New Roman" w:hAnsi="Times New Roman" w:cs="Times New Roman"/>
          <w:i/>
          <w:iCs/>
          <w:lang w:eastAsia="pl-PL"/>
        </w:rPr>
        <w:t>kontakt:</w:t>
      </w:r>
      <w:r w:rsidRPr="00CF70CF">
        <w:rPr>
          <w:rFonts w:ascii="Times New Roman" w:eastAsia="Times New Roman" w:hAnsi="Times New Roman" w:cs="Times New Roman"/>
          <w:i/>
          <w:iCs/>
          <w:lang w:eastAsia="pl-PL"/>
        </w:rPr>
        <w:t xml:space="preserve"> </w:t>
      </w:r>
      <w:r w:rsidR="00683C26" w:rsidRPr="00CF70CF">
        <w:rPr>
          <w:rFonts w:ascii="Times New Roman" w:eastAsia="Times New Roman" w:hAnsi="Times New Roman" w:cs="Times New Roman"/>
          <w:b/>
          <w:bCs/>
          <w:i/>
          <w:iCs/>
          <w:lang w:eastAsia="pl-PL"/>
        </w:rPr>
        <w:t>IOD@kco.katowice.pl,</w:t>
      </w:r>
      <w:r w:rsidRPr="00CF70CF">
        <w:rPr>
          <w:rFonts w:ascii="Times New Roman" w:eastAsia="Times New Roman" w:hAnsi="Times New Roman" w:cs="Times New Roman"/>
          <w:b/>
          <w:bCs/>
          <w:i/>
          <w:iCs/>
          <w:lang w:eastAsia="pl-PL"/>
        </w:rPr>
        <w:t xml:space="preserve"> </w:t>
      </w:r>
      <w:r w:rsidR="00683C26" w:rsidRPr="00CF70CF">
        <w:rPr>
          <w:rFonts w:ascii="Times New Roman" w:eastAsia="Times New Roman" w:hAnsi="Times New Roman" w:cs="Times New Roman"/>
          <w:b/>
          <w:bCs/>
          <w:i/>
          <w:iCs/>
          <w:lang w:eastAsia="pl-PL"/>
        </w:rPr>
        <w:t>tel.</w:t>
      </w:r>
      <w:r w:rsidRPr="00CF70CF">
        <w:rPr>
          <w:rFonts w:ascii="Times New Roman" w:eastAsia="Times New Roman" w:hAnsi="Times New Roman" w:cs="Times New Roman"/>
          <w:b/>
          <w:bCs/>
          <w:i/>
          <w:iCs/>
          <w:lang w:eastAsia="pl-PL"/>
        </w:rPr>
        <w:t xml:space="preserve"> </w:t>
      </w:r>
      <w:r w:rsidR="00683C26" w:rsidRPr="00CF70CF">
        <w:rPr>
          <w:rFonts w:ascii="Times New Roman" w:eastAsia="Times New Roman" w:hAnsi="Times New Roman" w:cs="Times New Roman"/>
          <w:b/>
          <w:bCs/>
          <w:i/>
          <w:iCs/>
          <w:lang w:eastAsia="pl-PL"/>
        </w:rPr>
        <w:t>32</w:t>
      </w:r>
      <w:r w:rsidRPr="00CF70CF">
        <w:rPr>
          <w:rFonts w:ascii="Times New Roman" w:eastAsia="Times New Roman" w:hAnsi="Times New Roman" w:cs="Times New Roman"/>
          <w:b/>
          <w:bCs/>
          <w:i/>
          <w:iCs/>
          <w:lang w:eastAsia="pl-PL"/>
        </w:rPr>
        <w:t xml:space="preserve"> </w:t>
      </w:r>
      <w:r w:rsidR="00683C26" w:rsidRPr="00CF70CF">
        <w:rPr>
          <w:rFonts w:ascii="Times New Roman" w:eastAsia="Times New Roman" w:hAnsi="Times New Roman" w:cs="Times New Roman"/>
          <w:b/>
          <w:bCs/>
          <w:i/>
          <w:iCs/>
          <w:lang w:eastAsia="pl-PL"/>
        </w:rPr>
        <w:t>42-00-290</w:t>
      </w:r>
      <w:r w:rsidR="00683C26" w:rsidRPr="00CF70CF">
        <w:rPr>
          <w:rFonts w:ascii="Times New Roman" w:eastAsia="Times New Roman" w:hAnsi="Times New Roman" w:cs="Times New Roman"/>
          <w:i/>
          <w:iCs/>
          <w:lang w:eastAsia="pl-PL"/>
        </w:rPr>
        <w:t>/</w:t>
      </w:r>
      <w:r w:rsidR="00683C26" w:rsidRPr="00CF70CF">
        <w:rPr>
          <w:rFonts w:ascii="Times New Roman" w:eastAsia="Times New Roman" w:hAnsi="Times New Roman" w:cs="Times New Roman"/>
          <w:lang w:eastAsia="pl-PL"/>
        </w:rPr>
        <w:t>;</w:t>
      </w:r>
    </w:p>
    <w:p w14:paraId="5578FF7D" w14:textId="77777777" w:rsidR="00683C26" w:rsidRPr="00CF70CF" w:rsidRDefault="00683C26" w:rsidP="00885433">
      <w:pPr>
        <w:numPr>
          <w:ilvl w:val="0"/>
          <w:numId w:val="17"/>
        </w:numPr>
        <w:spacing w:after="0"/>
        <w:jc w:val="both"/>
        <w:rPr>
          <w:rFonts w:ascii="Times New Roman" w:eastAsia="Times New Roman" w:hAnsi="Times New Roman" w:cs="Times New Roman"/>
          <w:b/>
          <w:bCs/>
          <w:lang w:eastAsia="pl-PL"/>
        </w:rPr>
      </w:pPr>
      <w:r w:rsidRPr="00CF70CF">
        <w:rPr>
          <w:rFonts w:ascii="Times New Roman" w:eastAsia="Times New Roman" w:hAnsi="Times New Roman" w:cs="Times New Roman"/>
          <w:lang w:eastAsia="pl-PL"/>
        </w:rPr>
        <w:t>Pani/Pana</w:t>
      </w:r>
      <w:r w:rsidR="006E0DAA" w:rsidRPr="00CF70CF">
        <w:rPr>
          <w:rFonts w:ascii="Times New Roman" w:eastAsia="Times New Roman" w:hAnsi="Times New Roman" w:cs="Times New Roman"/>
          <w:lang w:eastAsia="pl-PL"/>
        </w:rPr>
        <w:t xml:space="preserve"> </w:t>
      </w:r>
      <w:r w:rsidRPr="00CF70CF">
        <w:rPr>
          <w:rFonts w:ascii="Times New Roman" w:eastAsia="Times New Roman" w:hAnsi="Times New Roman" w:cs="Times New Roman"/>
          <w:lang w:eastAsia="pl-PL"/>
        </w:rPr>
        <w:t>dane</w:t>
      </w:r>
      <w:r w:rsidR="006E0DAA" w:rsidRPr="00CF70CF">
        <w:rPr>
          <w:rFonts w:ascii="Times New Roman" w:eastAsia="Times New Roman" w:hAnsi="Times New Roman" w:cs="Times New Roman"/>
          <w:lang w:eastAsia="pl-PL"/>
        </w:rPr>
        <w:t xml:space="preserve"> </w:t>
      </w:r>
      <w:r w:rsidRPr="00CF70CF">
        <w:rPr>
          <w:rFonts w:ascii="Times New Roman" w:eastAsia="Times New Roman" w:hAnsi="Times New Roman" w:cs="Times New Roman"/>
          <w:lang w:eastAsia="pl-PL"/>
        </w:rPr>
        <w:t>osobowe</w:t>
      </w:r>
      <w:r w:rsidR="006E0DAA" w:rsidRPr="00CF70CF">
        <w:rPr>
          <w:rFonts w:ascii="Times New Roman" w:eastAsia="Times New Roman" w:hAnsi="Times New Roman" w:cs="Times New Roman"/>
          <w:lang w:eastAsia="pl-PL"/>
        </w:rPr>
        <w:t xml:space="preserve"> </w:t>
      </w:r>
      <w:r w:rsidRPr="00CF70CF">
        <w:rPr>
          <w:rFonts w:ascii="Times New Roman" w:eastAsia="Times New Roman" w:hAnsi="Times New Roman" w:cs="Times New Roman"/>
          <w:lang w:eastAsia="pl-PL"/>
        </w:rPr>
        <w:t>przetwarzane</w:t>
      </w:r>
      <w:r w:rsidR="006E0DAA" w:rsidRPr="00CF70CF">
        <w:rPr>
          <w:rFonts w:ascii="Times New Roman" w:eastAsia="Times New Roman" w:hAnsi="Times New Roman" w:cs="Times New Roman"/>
          <w:lang w:eastAsia="pl-PL"/>
        </w:rPr>
        <w:t xml:space="preserve"> </w:t>
      </w:r>
      <w:r w:rsidRPr="00CF70CF">
        <w:rPr>
          <w:rFonts w:ascii="Times New Roman" w:eastAsia="Times New Roman" w:hAnsi="Times New Roman" w:cs="Times New Roman"/>
          <w:lang w:eastAsia="pl-PL"/>
        </w:rPr>
        <w:t>będą</w:t>
      </w:r>
      <w:r w:rsidR="006E0DAA" w:rsidRPr="00CF70CF">
        <w:rPr>
          <w:rFonts w:ascii="Times New Roman" w:eastAsia="Times New Roman" w:hAnsi="Times New Roman" w:cs="Times New Roman"/>
          <w:lang w:eastAsia="pl-PL"/>
        </w:rPr>
        <w:t xml:space="preserve"> </w:t>
      </w:r>
      <w:r w:rsidRPr="00CF70CF">
        <w:rPr>
          <w:rFonts w:ascii="Times New Roman" w:eastAsia="Times New Roman" w:hAnsi="Times New Roman" w:cs="Times New Roman"/>
          <w:lang w:eastAsia="pl-PL"/>
        </w:rPr>
        <w:t>na</w:t>
      </w:r>
      <w:r w:rsidR="006E0DAA" w:rsidRPr="00CF70CF">
        <w:rPr>
          <w:rFonts w:ascii="Times New Roman" w:eastAsia="Times New Roman" w:hAnsi="Times New Roman" w:cs="Times New Roman"/>
          <w:lang w:eastAsia="pl-PL"/>
        </w:rPr>
        <w:t xml:space="preserve"> </w:t>
      </w:r>
      <w:r w:rsidRPr="00CF70CF">
        <w:rPr>
          <w:rFonts w:ascii="Times New Roman" w:eastAsia="Times New Roman" w:hAnsi="Times New Roman" w:cs="Times New Roman"/>
          <w:lang w:eastAsia="pl-PL"/>
        </w:rPr>
        <w:t>podstawie</w:t>
      </w:r>
      <w:r w:rsidR="006E0DAA" w:rsidRPr="00CF70CF">
        <w:rPr>
          <w:rFonts w:ascii="Times New Roman" w:eastAsia="Times New Roman" w:hAnsi="Times New Roman" w:cs="Times New Roman"/>
          <w:lang w:eastAsia="pl-PL"/>
        </w:rPr>
        <w:t xml:space="preserve"> </w:t>
      </w:r>
      <w:r w:rsidRPr="00CF70CF">
        <w:rPr>
          <w:rFonts w:ascii="Times New Roman" w:eastAsia="Times New Roman" w:hAnsi="Times New Roman" w:cs="Times New Roman"/>
          <w:lang w:eastAsia="pl-PL"/>
        </w:rPr>
        <w:t>art.</w:t>
      </w:r>
      <w:r w:rsidR="006E0DAA" w:rsidRPr="00CF70CF">
        <w:rPr>
          <w:rFonts w:ascii="Times New Roman" w:eastAsia="Times New Roman" w:hAnsi="Times New Roman" w:cs="Times New Roman"/>
          <w:lang w:eastAsia="pl-PL"/>
        </w:rPr>
        <w:t xml:space="preserve"> </w:t>
      </w:r>
      <w:r w:rsidRPr="00CF70CF">
        <w:rPr>
          <w:rFonts w:ascii="Times New Roman" w:eastAsia="Times New Roman" w:hAnsi="Times New Roman" w:cs="Times New Roman"/>
          <w:lang w:eastAsia="pl-PL"/>
        </w:rPr>
        <w:t>6</w:t>
      </w:r>
      <w:r w:rsidR="006E0DAA" w:rsidRPr="00CF70CF">
        <w:rPr>
          <w:rFonts w:ascii="Times New Roman" w:eastAsia="Times New Roman" w:hAnsi="Times New Roman" w:cs="Times New Roman"/>
          <w:lang w:eastAsia="pl-PL"/>
        </w:rPr>
        <w:t xml:space="preserve"> </w:t>
      </w:r>
      <w:r w:rsidRPr="00CF70CF">
        <w:rPr>
          <w:rFonts w:ascii="Times New Roman" w:eastAsia="Times New Roman" w:hAnsi="Times New Roman" w:cs="Times New Roman"/>
          <w:lang w:eastAsia="pl-PL"/>
        </w:rPr>
        <w:t>ust.</w:t>
      </w:r>
      <w:r w:rsidR="006E0DAA" w:rsidRPr="00CF70CF">
        <w:rPr>
          <w:rFonts w:ascii="Times New Roman" w:eastAsia="Times New Roman" w:hAnsi="Times New Roman" w:cs="Times New Roman"/>
          <w:lang w:eastAsia="pl-PL"/>
        </w:rPr>
        <w:t xml:space="preserve"> </w:t>
      </w:r>
      <w:r w:rsidRPr="00CF70CF">
        <w:rPr>
          <w:rFonts w:ascii="Times New Roman" w:eastAsia="Times New Roman" w:hAnsi="Times New Roman" w:cs="Times New Roman"/>
          <w:lang w:eastAsia="pl-PL"/>
        </w:rPr>
        <w:t>1</w:t>
      </w:r>
      <w:r w:rsidR="006E0DAA" w:rsidRPr="00CF70CF">
        <w:rPr>
          <w:rFonts w:ascii="Times New Roman" w:eastAsia="Times New Roman" w:hAnsi="Times New Roman" w:cs="Times New Roman"/>
          <w:lang w:eastAsia="pl-PL"/>
        </w:rPr>
        <w:t xml:space="preserve"> </w:t>
      </w:r>
      <w:r w:rsidRPr="00CF70CF">
        <w:rPr>
          <w:rFonts w:ascii="Times New Roman" w:eastAsia="Times New Roman" w:hAnsi="Times New Roman" w:cs="Times New Roman"/>
          <w:lang w:eastAsia="pl-PL"/>
        </w:rPr>
        <w:t>lit.</w:t>
      </w:r>
      <w:r w:rsidR="006E0DAA" w:rsidRPr="00CF70CF">
        <w:rPr>
          <w:rFonts w:ascii="Times New Roman" w:eastAsia="Times New Roman" w:hAnsi="Times New Roman" w:cs="Times New Roman"/>
          <w:lang w:eastAsia="pl-PL"/>
        </w:rPr>
        <w:t xml:space="preserve"> </w:t>
      </w:r>
      <w:r w:rsidRPr="00CF70CF">
        <w:rPr>
          <w:rFonts w:ascii="Times New Roman" w:eastAsia="Times New Roman" w:hAnsi="Times New Roman" w:cs="Times New Roman"/>
          <w:lang w:eastAsia="pl-PL"/>
        </w:rPr>
        <w:t>c</w:t>
      </w:r>
      <w:r w:rsidR="006E0DAA" w:rsidRPr="00CF70CF">
        <w:rPr>
          <w:rFonts w:ascii="Times New Roman" w:eastAsia="Times New Roman" w:hAnsi="Times New Roman" w:cs="Times New Roman"/>
          <w:i/>
          <w:iCs/>
          <w:lang w:eastAsia="pl-PL"/>
        </w:rPr>
        <w:t xml:space="preserve"> </w:t>
      </w:r>
      <w:r w:rsidRPr="00CF70CF">
        <w:rPr>
          <w:rFonts w:ascii="Times New Roman" w:eastAsia="Times New Roman" w:hAnsi="Times New Roman" w:cs="Times New Roman"/>
          <w:lang w:eastAsia="pl-PL"/>
        </w:rPr>
        <w:t>RODO</w:t>
      </w:r>
      <w:r w:rsidR="006E0DAA" w:rsidRPr="00CF70CF">
        <w:rPr>
          <w:rFonts w:ascii="Times New Roman" w:eastAsia="Times New Roman" w:hAnsi="Times New Roman" w:cs="Times New Roman"/>
          <w:lang w:eastAsia="pl-PL"/>
        </w:rPr>
        <w:t xml:space="preserve"> </w:t>
      </w:r>
      <w:r w:rsidRPr="00CF70CF">
        <w:rPr>
          <w:rFonts w:ascii="Times New Roman" w:eastAsia="Times New Roman" w:hAnsi="Times New Roman" w:cs="Times New Roman"/>
          <w:lang w:eastAsia="pl-PL"/>
        </w:rPr>
        <w:t>w</w:t>
      </w:r>
      <w:r w:rsidR="006E0DAA" w:rsidRPr="00CF70CF">
        <w:rPr>
          <w:rFonts w:ascii="Times New Roman" w:eastAsia="Times New Roman" w:hAnsi="Times New Roman" w:cs="Times New Roman"/>
          <w:lang w:eastAsia="pl-PL"/>
        </w:rPr>
        <w:t xml:space="preserve"> </w:t>
      </w:r>
      <w:r w:rsidRPr="00CF70CF">
        <w:rPr>
          <w:rFonts w:ascii="Times New Roman" w:eastAsia="Times New Roman" w:hAnsi="Times New Roman" w:cs="Times New Roman"/>
          <w:lang w:eastAsia="pl-PL"/>
        </w:rPr>
        <w:t>celu</w:t>
      </w:r>
      <w:r w:rsidR="006E0DAA" w:rsidRPr="00CF70CF">
        <w:rPr>
          <w:rFonts w:ascii="Times New Roman" w:eastAsia="Times New Roman" w:hAnsi="Times New Roman" w:cs="Times New Roman"/>
          <w:lang w:eastAsia="pl-PL"/>
        </w:rPr>
        <w:t xml:space="preserve"> </w:t>
      </w:r>
      <w:r w:rsidRPr="00CF70CF">
        <w:rPr>
          <w:rFonts w:ascii="Times New Roman" w:eastAsia="Times New Roman" w:hAnsi="Times New Roman" w:cs="Times New Roman"/>
          <w:lang w:eastAsia="pl-PL"/>
        </w:rPr>
        <w:t>związanym</w:t>
      </w:r>
      <w:r w:rsidR="006E0DAA" w:rsidRPr="00CF70CF">
        <w:rPr>
          <w:rFonts w:ascii="Times New Roman" w:eastAsia="Times New Roman" w:hAnsi="Times New Roman" w:cs="Times New Roman"/>
          <w:lang w:eastAsia="pl-PL"/>
        </w:rPr>
        <w:t xml:space="preserve"> </w:t>
      </w:r>
      <w:r w:rsidRPr="00CF70CF">
        <w:rPr>
          <w:rFonts w:ascii="Times New Roman" w:eastAsia="Times New Roman" w:hAnsi="Times New Roman" w:cs="Times New Roman"/>
          <w:lang w:eastAsia="pl-PL"/>
        </w:rPr>
        <w:t>z</w:t>
      </w:r>
      <w:r w:rsidR="006E0DAA" w:rsidRPr="00CF70CF">
        <w:rPr>
          <w:rFonts w:ascii="Times New Roman" w:eastAsia="Times New Roman" w:hAnsi="Times New Roman" w:cs="Times New Roman"/>
          <w:lang w:eastAsia="pl-PL"/>
        </w:rPr>
        <w:t xml:space="preserve"> </w:t>
      </w:r>
      <w:r w:rsidRPr="00CF70CF">
        <w:rPr>
          <w:rFonts w:ascii="Times New Roman" w:eastAsia="Times New Roman" w:hAnsi="Times New Roman" w:cs="Times New Roman"/>
          <w:lang w:eastAsia="pl-PL"/>
        </w:rPr>
        <w:t>postępowaniem</w:t>
      </w:r>
      <w:r w:rsidR="006E0DAA" w:rsidRPr="00CF70CF">
        <w:rPr>
          <w:rFonts w:ascii="Times New Roman" w:eastAsia="Times New Roman" w:hAnsi="Times New Roman" w:cs="Times New Roman"/>
          <w:lang w:eastAsia="pl-PL"/>
        </w:rPr>
        <w:t xml:space="preserve"> </w:t>
      </w:r>
      <w:r w:rsidRPr="00CF70CF">
        <w:rPr>
          <w:rFonts w:ascii="Times New Roman" w:eastAsia="Times New Roman" w:hAnsi="Times New Roman" w:cs="Times New Roman"/>
          <w:lang w:eastAsia="pl-PL"/>
        </w:rPr>
        <w:t>o</w:t>
      </w:r>
      <w:r w:rsidR="006E0DAA" w:rsidRPr="00CF70CF">
        <w:rPr>
          <w:rFonts w:ascii="Times New Roman" w:eastAsia="Times New Roman" w:hAnsi="Times New Roman" w:cs="Times New Roman"/>
          <w:lang w:eastAsia="pl-PL"/>
        </w:rPr>
        <w:t xml:space="preserve"> </w:t>
      </w:r>
      <w:r w:rsidRPr="00CF70CF">
        <w:rPr>
          <w:rFonts w:ascii="Times New Roman" w:eastAsia="Times New Roman" w:hAnsi="Times New Roman" w:cs="Times New Roman"/>
          <w:lang w:eastAsia="pl-PL"/>
        </w:rPr>
        <w:t>udzielenie</w:t>
      </w:r>
      <w:r w:rsidR="006E0DAA" w:rsidRPr="00CF70CF">
        <w:rPr>
          <w:rFonts w:ascii="Times New Roman" w:eastAsia="Times New Roman" w:hAnsi="Times New Roman" w:cs="Times New Roman"/>
          <w:lang w:eastAsia="pl-PL"/>
        </w:rPr>
        <w:t xml:space="preserve"> </w:t>
      </w:r>
      <w:r w:rsidRPr="00CF70CF">
        <w:rPr>
          <w:rFonts w:ascii="Times New Roman" w:eastAsia="Times New Roman" w:hAnsi="Times New Roman" w:cs="Times New Roman"/>
          <w:lang w:eastAsia="pl-PL"/>
        </w:rPr>
        <w:t>zamówienia</w:t>
      </w:r>
      <w:r w:rsidR="006E0DAA" w:rsidRPr="00CF70CF">
        <w:rPr>
          <w:rFonts w:ascii="Times New Roman" w:eastAsia="Times New Roman" w:hAnsi="Times New Roman" w:cs="Times New Roman"/>
          <w:lang w:eastAsia="pl-PL"/>
        </w:rPr>
        <w:t xml:space="preserve"> </w:t>
      </w:r>
      <w:r w:rsidRPr="00CF70CF">
        <w:rPr>
          <w:rFonts w:ascii="Times New Roman" w:eastAsia="Times New Roman" w:hAnsi="Times New Roman" w:cs="Times New Roman"/>
          <w:lang w:eastAsia="pl-PL"/>
        </w:rPr>
        <w:t>publicznego</w:t>
      </w:r>
      <w:r w:rsidR="006E0DAA" w:rsidRPr="00CF70CF">
        <w:rPr>
          <w:rFonts w:ascii="Times New Roman" w:eastAsia="Times New Roman" w:hAnsi="Times New Roman" w:cs="Times New Roman"/>
          <w:lang w:eastAsia="pl-PL"/>
        </w:rPr>
        <w:t xml:space="preserve"> </w:t>
      </w:r>
      <w:r w:rsidRPr="00CF70CF">
        <w:rPr>
          <w:rFonts w:ascii="Times New Roman" w:eastAsia="Times New Roman" w:hAnsi="Times New Roman" w:cs="Times New Roman"/>
          <w:i/>
          <w:iCs/>
          <w:lang w:eastAsia="pl-PL"/>
        </w:rPr>
        <w:t>/</w:t>
      </w:r>
      <w:r w:rsidR="00683D0C" w:rsidRPr="00CF70CF">
        <w:rPr>
          <w:rFonts w:ascii="Times New Roman" w:hAnsi="Times New Roman" w:cs="Times New Roman"/>
        </w:rPr>
        <w:t>pn.</w:t>
      </w:r>
      <w:r w:rsidR="006E0DAA" w:rsidRPr="00CF70CF">
        <w:rPr>
          <w:rFonts w:ascii="Times New Roman" w:hAnsi="Times New Roman" w:cs="Times New Roman"/>
        </w:rPr>
        <w:t xml:space="preserve"> </w:t>
      </w:r>
      <w:r w:rsidR="000D19E6" w:rsidRPr="00CF70CF">
        <w:rPr>
          <w:rFonts w:ascii="Times New Roman" w:hAnsi="Times New Roman" w:cs="Times New Roman"/>
          <w:b/>
        </w:rPr>
        <w:t>Wdrożenie rozwiązań umożliwiających zasilenie P1 danymi medycznymi oraz usługi wsparcia w trakcie digitalizacji</w:t>
      </w:r>
      <w:r w:rsidR="009732A1" w:rsidRPr="00CF70CF">
        <w:rPr>
          <w:rFonts w:ascii="Times New Roman" w:hAnsi="Times New Roman" w:cs="Times New Roman"/>
          <w:b/>
        </w:rPr>
        <w:t xml:space="preserve"> </w:t>
      </w:r>
      <w:r w:rsidRPr="00CF70CF">
        <w:rPr>
          <w:rFonts w:ascii="Times New Roman" w:eastAsia="Times New Roman" w:hAnsi="Times New Roman" w:cs="Times New Roman"/>
          <w:i/>
          <w:iCs/>
          <w:lang w:eastAsia="pl-PL"/>
        </w:rPr>
        <w:t>/</w:t>
      </w:r>
      <w:r w:rsidR="006E0DAA" w:rsidRPr="00CF70CF">
        <w:rPr>
          <w:rFonts w:ascii="Times New Roman" w:eastAsia="Times New Roman" w:hAnsi="Times New Roman" w:cs="Times New Roman"/>
          <w:i/>
          <w:iCs/>
          <w:lang w:eastAsia="pl-PL"/>
        </w:rPr>
        <w:t xml:space="preserve"> </w:t>
      </w:r>
      <w:r w:rsidRPr="00CF70CF">
        <w:rPr>
          <w:rFonts w:ascii="Times New Roman" w:eastAsia="Times New Roman" w:hAnsi="Times New Roman" w:cs="Times New Roman"/>
          <w:lang w:eastAsia="pl-PL"/>
        </w:rPr>
        <w:t>prowadzonym</w:t>
      </w:r>
      <w:r w:rsidR="006E0DAA" w:rsidRPr="00CF70CF">
        <w:rPr>
          <w:rFonts w:ascii="Times New Roman" w:eastAsia="Times New Roman" w:hAnsi="Times New Roman" w:cs="Times New Roman"/>
          <w:lang w:eastAsia="pl-PL"/>
        </w:rPr>
        <w:t xml:space="preserve"> </w:t>
      </w:r>
      <w:r w:rsidRPr="00CF70CF">
        <w:rPr>
          <w:rFonts w:ascii="Times New Roman" w:eastAsia="Times New Roman" w:hAnsi="Times New Roman" w:cs="Times New Roman"/>
          <w:lang w:eastAsia="pl-PL"/>
        </w:rPr>
        <w:t>w</w:t>
      </w:r>
      <w:r w:rsidR="006E0DAA" w:rsidRPr="00CF70CF">
        <w:rPr>
          <w:rFonts w:ascii="Times New Roman" w:eastAsia="Times New Roman" w:hAnsi="Times New Roman" w:cs="Times New Roman"/>
          <w:lang w:eastAsia="pl-PL"/>
        </w:rPr>
        <w:t xml:space="preserve"> </w:t>
      </w:r>
      <w:r w:rsidRPr="00CF70CF">
        <w:rPr>
          <w:rFonts w:ascii="Times New Roman" w:eastAsia="Times New Roman" w:hAnsi="Times New Roman" w:cs="Times New Roman"/>
          <w:lang w:eastAsia="pl-PL"/>
        </w:rPr>
        <w:t>trybie</w:t>
      </w:r>
      <w:r w:rsidR="006E0DAA" w:rsidRPr="00CF70CF">
        <w:rPr>
          <w:rFonts w:ascii="Times New Roman" w:eastAsia="Times New Roman" w:hAnsi="Times New Roman" w:cs="Times New Roman"/>
          <w:lang w:eastAsia="pl-PL"/>
        </w:rPr>
        <w:t xml:space="preserve"> </w:t>
      </w:r>
      <w:r w:rsidRPr="00CF70CF">
        <w:rPr>
          <w:rFonts w:ascii="Times New Roman" w:eastAsia="Times New Roman" w:hAnsi="Times New Roman" w:cs="Times New Roman"/>
          <w:b/>
          <w:bCs/>
          <w:i/>
          <w:iCs/>
          <w:lang w:eastAsia="pl-PL"/>
        </w:rPr>
        <w:t>przetarg</w:t>
      </w:r>
      <w:r w:rsidR="00157C7F" w:rsidRPr="00CF70CF">
        <w:rPr>
          <w:rFonts w:ascii="Times New Roman" w:eastAsia="Times New Roman" w:hAnsi="Times New Roman" w:cs="Times New Roman"/>
          <w:b/>
          <w:bCs/>
          <w:i/>
          <w:iCs/>
          <w:lang w:eastAsia="pl-PL"/>
        </w:rPr>
        <w:t>u</w:t>
      </w:r>
      <w:r w:rsidR="006E0DAA" w:rsidRPr="00CF70CF">
        <w:rPr>
          <w:rFonts w:ascii="Times New Roman" w:eastAsia="Times New Roman" w:hAnsi="Times New Roman" w:cs="Times New Roman"/>
          <w:b/>
          <w:bCs/>
          <w:i/>
          <w:iCs/>
          <w:lang w:eastAsia="pl-PL"/>
        </w:rPr>
        <w:t xml:space="preserve"> </w:t>
      </w:r>
      <w:r w:rsidRPr="00CF70CF">
        <w:rPr>
          <w:rFonts w:ascii="Times New Roman" w:eastAsia="Times New Roman" w:hAnsi="Times New Roman" w:cs="Times New Roman"/>
          <w:b/>
          <w:bCs/>
          <w:i/>
          <w:iCs/>
          <w:lang w:eastAsia="pl-PL"/>
        </w:rPr>
        <w:t>nieograniczon</w:t>
      </w:r>
      <w:r w:rsidR="00157C7F" w:rsidRPr="00CF70CF">
        <w:rPr>
          <w:rFonts w:ascii="Times New Roman" w:eastAsia="Times New Roman" w:hAnsi="Times New Roman" w:cs="Times New Roman"/>
          <w:b/>
          <w:bCs/>
          <w:i/>
          <w:iCs/>
          <w:lang w:eastAsia="pl-PL"/>
        </w:rPr>
        <w:t>ego</w:t>
      </w:r>
      <w:r w:rsidRPr="00CF70CF">
        <w:rPr>
          <w:rFonts w:ascii="Times New Roman" w:eastAsia="Times New Roman" w:hAnsi="Times New Roman" w:cs="Times New Roman"/>
          <w:lang w:eastAsia="pl-PL"/>
        </w:rPr>
        <w:t>;</w:t>
      </w:r>
    </w:p>
    <w:p w14:paraId="1DEE4105" w14:textId="77777777" w:rsidR="00683C26" w:rsidRPr="00CF70CF" w:rsidRDefault="00683C26" w:rsidP="00885433">
      <w:pPr>
        <w:numPr>
          <w:ilvl w:val="0"/>
          <w:numId w:val="17"/>
        </w:numPr>
        <w:spacing w:after="0"/>
        <w:jc w:val="both"/>
        <w:rPr>
          <w:rFonts w:ascii="Times New Roman" w:eastAsia="Times New Roman" w:hAnsi="Times New Roman" w:cs="Times New Roman"/>
          <w:lang w:eastAsia="pl-PL"/>
        </w:rPr>
      </w:pPr>
      <w:r w:rsidRPr="00CF70CF">
        <w:rPr>
          <w:rFonts w:ascii="Times New Roman" w:eastAsia="Times New Roman" w:hAnsi="Times New Roman" w:cs="Times New Roman"/>
          <w:lang w:eastAsia="pl-PL"/>
        </w:rPr>
        <w:t>odbiorcami</w:t>
      </w:r>
      <w:r w:rsidR="006E0DAA" w:rsidRPr="00CF70CF">
        <w:rPr>
          <w:rFonts w:ascii="Times New Roman" w:eastAsia="Times New Roman" w:hAnsi="Times New Roman" w:cs="Times New Roman"/>
          <w:lang w:eastAsia="pl-PL"/>
        </w:rPr>
        <w:t xml:space="preserve"> </w:t>
      </w:r>
      <w:r w:rsidRPr="00CF70CF">
        <w:rPr>
          <w:rFonts w:ascii="Times New Roman" w:eastAsia="Times New Roman" w:hAnsi="Times New Roman" w:cs="Times New Roman"/>
          <w:lang w:eastAsia="pl-PL"/>
        </w:rPr>
        <w:t>Pani/Pana</w:t>
      </w:r>
      <w:r w:rsidR="006E0DAA" w:rsidRPr="00CF70CF">
        <w:rPr>
          <w:rFonts w:ascii="Times New Roman" w:eastAsia="Times New Roman" w:hAnsi="Times New Roman" w:cs="Times New Roman"/>
          <w:lang w:eastAsia="pl-PL"/>
        </w:rPr>
        <w:t xml:space="preserve"> </w:t>
      </w:r>
      <w:r w:rsidRPr="00CF70CF">
        <w:rPr>
          <w:rFonts w:ascii="Times New Roman" w:eastAsia="Times New Roman" w:hAnsi="Times New Roman" w:cs="Times New Roman"/>
          <w:lang w:eastAsia="pl-PL"/>
        </w:rPr>
        <w:t>danych</w:t>
      </w:r>
      <w:r w:rsidR="006E0DAA" w:rsidRPr="00CF70CF">
        <w:rPr>
          <w:rFonts w:ascii="Times New Roman" w:eastAsia="Times New Roman" w:hAnsi="Times New Roman" w:cs="Times New Roman"/>
          <w:lang w:eastAsia="pl-PL"/>
        </w:rPr>
        <w:t xml:space="preserve"> </w:t>
      </w:r>
      <w:r w:rsidRPr="00CF70CF">
        <w:rPr>
          <w:rFonts w:ascii="Times New Roman" w:eastAsia="Times New Roman" w:hAnsi="Times New Roman" w:cs="Times New Roman"/>
          <w:lang w:eastAsia="pl-PL"/>
        </w:rPr>
        <w:t>osobowych</w:t>
      </w:r>
      <w:r w:rsidR="006E0DAA" w:rsidRPr="00CF70CF">
        <w:rPr>
          <w:rFonts w:ascii="Times New Roman" w:eastAsia="Times New Roman" w:hAnsi="Times New Roman" w:cs="Times New Roman"/>
          <w:lang w:eastAsia="pl-PL"/>
        </w:rPr>
        <w:t xml:space="preserve"> </w:t>
      </w:r>
      <w:r w:rsidRPr="00CF70CF">
        <w:rPr>
          <w:rFonts w:ascii="Times New Roman" w:eastAsia="Times New Roman" w:hAnsi="Times New Roman" w:cs="Times New Roman"/>
          <w:lang w:eastAsia="pl-PL"/>
        </w:rPr>
        <w:t>będą</w:t>
      </w:r>
      <w:r w:rsidR="006E0DAA" w:rsidRPr="00CF70CF">
        <w:rPr>
          <w:rFonts w:ascii="Times New Roman" w:eastAsia="Times New Roman" w:hAnsi="Times New Roman" w:cs="Times New Roman"/>
          <w:lang w:eastAsia="pl-PL"/>
        </w:rPr>
        <w:t xml:space="preserve"> </w:t>
      </w:r>
      <w:r w:rsidRPr="00CF70CF">
        <w:rPr>
          <w:rFonts w:ascii="Times New Roman" w:eastAsia="Times New Roman" w:hAnsi="Times New Roman" w:cs="Times New Roman"/>
          <w:lang w:eastAsia="pl-PL"/>
        </w:rPr>
        <w:t>osoby</w:t>
      </w:r>
      <w:r w:rsidR="006E0DAA" w:rsidRPr="00CF70CF">
        <w:rPr>
          <w:rFonts w:ascii="Times New Roman" w:eastAsia="Times New Roman" w:hAnsi="Times New Roman" w:cs="Times New Roman"/>
          <w:lang w:eastAsia="pl-PL"/>
        </w:rPr>
        <w:t xml:space="preserve"> </w:t>
      </w:r>
      <w:r w:rsidRPr="00CF70CF">
        <w:rPr>
          <w:rFonts w:ascii="Times New Roman" w:eastAsia="Times New Roman" w:hAnsi="Times New Roman" w:cs="Times New Roman"/>
          <w:lang w:eastAsia="pl-PL"/>
        </w:rPr>
        <w:t>lub</w:t>
      </w:r>
      <w:r w:rsidR="006E0DAA" w:rsidRPr="00CF70CF">
        <w:rPr>
          <w:rFonts w:ascii="Times New Roman" w:eastAsia="Times New Roman" w:hAnsi="Times New Roman" w:cs="Times New Roman"/>
          <w:lang w:eastAsia="pl-PL"/>
        </w:rPr>
        <w:t xml:space="preserve"> </w:t>
      </w:r>
      <w:r w:rsidRPr="00CF70CF">
        <w:rPr>
          <w:rFonts w:ascii="Times New Roman" w:eastAsia="Times New Roman" w:hAnsi="Times New Roman" w:cs="Times New Roman"/>
          <w:lang w:eastAsia="pl-PL"/>
        </w:rPr>
        <w:t>podmioty,</w:t>
      </w:r>
      <w:r w:rsidR="006E0DAA" w:rsidRPr="00CF70CF">
        <w:rPr>
          <w:rFonts w:ascii="Times New Roman" w:eastAsia="Times New Roman" w:hAnsi="Times New Roman" w:cs="Times New Roman"/>
          <w:lang w:eastAsia="pl-PL"/>
        </w:rPr>
        <w:t xml:space="preserve"> </w:t>
      </w:r>
      <w:r w:rsidRPr="00CF70CF">
        <w:rPr>
          <w:rFonts w:ascii="Times New Roman" w:eastAsia="Times New Roman" w:hAnsi="Times New Roman" w:cs="Times New Roman"/>
          <w:lang w:eastAsia="pl-PL"/>
        </w:rPr>
        <w:t>którym</w:t>
      </w:r>
      <w:r w:rsidR="006E0DAA" w:rsidRPr="00CF70CF">
        <w:rPr>
          <w:rFonts w:ascii="Times New Roman" w:eastAsia="Times New Roman" w:hAnsi="Times New Roman" w:cs="Times New Roman"/>
          <w:lang w:eastAsia="pl-PL"/>
        </w:rPr>
        <w:t xml:space="preserve"> </w:t>
      </w:r>
      <w:r w:rsidRPr="00CF70CF">
        <w:rPr>
          <w:rFonts w:ascii="Times New Roman" w:eastAsia="Times New Roman" w:hAnsi="Times New Roman" w:cs="Times New Roman"/>
          <w:lang w:eastAsia="pl-PL"/>
        </w:rPr>
        <w:t>udostępniona</w:t>
      </w:r>
      <w:r w:rsidR="006E0DAA" w:rsidRPr="00CF70CF">
        <w:rPr>
          <w:rFonts w:ascii="Times New Roman" w:eastAsia="Times New Roman" w:hAnsi="Times New Roman" w:cs="Times New Roman"/>
          <w:lang w:eastAsia="pl-PL"/>
        </w:rPr>
        <w:t xml:space="preserve"> </w:t>
      </w:r>
      <w:r w:rsidRPr="00CF70CF">
        <w:rPr>
          <w:rFonts w:ascii="Times New Roman" w:eastAsia="Times New Roman" w:hAnsi="Times New Roman" w:cs="Times New Roman"/>
          <w:lang w:eastAsia="pl-PL"/>
        </w:rPr>
        <w:t>zostanie</w:t>
      </w:r>
      <w:r w:rsidR="006E0DAA" w:rsidRPr="00CF70CF">
        <w:rPr>
          <w:rFonts w:ascii="Times New Roman" w:eastAsia="Times New Roman" w:hAnsi="Times New Roman" w:cs="Times New Roman"/>
          <w:lang w:eastAsia="pl-PL"/>
        </w:rPr>
        <w:t xml:space="preserve"> </w:t>
      </w:r>
      <w:r w:rsidRPr="00CF70CF">
        <w:rPr>
          <w:rFonts w:ascii="Times New Roman" w:eastAsia="Times New Roman" w:hAnsi="Times New Roman" w:cs="Times New Roman"/>
          <w:lang w:eastAsia="pl-PL"/>
        </w:rPr>
        <w:t>dokumentacja</w:t>
      </w:r>
      <w:r w:rsidR="006E0DAA" w:rsidRPr="00CF70CF">
        <w:rPr>
          <w:rFonts w:ascii="Times New Roman" w:eastAsia="Times New Roman" w:hAnsi="Times New Roman" w:cs="Times New Roman"/>
          <w:lang w:eastAsia="pl-PL"/>
        </w:rPr>
        <w:t xml:space="preserve"> </w:t>
      </w:r>
      <w:r w:rsidRPr="00CF70CF">
        <w:rPr>
          <w:rFonts w:ascii="Times New Roman" w:eastAsia="Times New Roman" w:hAnsi="Times New Roman" w:cs="Times New Roman"/>
          <w:lang w:eastAsia="pl-PL"/>
        </w:rPr>
        <w:t>postępowania</w:t>
      </w:r>
      <w:r w:rsidR="006E0DAA" w:rsidRPr="00CF70CF">
        <w:rPr>
          <w:rFonts w:ascii="Times New Roman" w:eastAsia="Times New Roman" w:hAnsi="Times New Roman" w:cs="Times New Roman"/>
          <w:lang w:eastAsia="pl-PL"/>
        </w:rPr>
        <w:t xml:space="preserve"> </w:t>
      </w:r>
      <w:r w:rsidRPr="00CF70CF">
        <w:rPr>
          <w:rFonts w:ascii="Times New Roman" w:eastAsia="Times New Roman" w:hAnsi="Times New Roman" w:cs="Times New Roman"/>
          <w:lang w:eastAsia="pl-PL"/>
        </w:rPr>
        <w:t>w</w:t>
      </w:r>
      <w:r w:rsidR="006E0DAA" w:rsidRPr="00CF70CF">
        <w:rPr>
          <w:rFonts w:ascii="Times New Roman" w:eastAsia="Times New Roman" w:hAnsi="Times New Roman" w:cs="Times New Roman"/>
          <w:lang w:eastAsia="pl-PL"/>
        </w:rPr>
        <w:t xml:space="preserve"> </w:t>
      </w:r>
      <w:r w:rsidRPr="00CF70CF">
        <w:rPr>
          <w:rFonts w:ascii="Times New Roman" w:eastAsia="Times New Roman" w:hAnsi="Times New Roman" w:cs="Times New Roman"/>
          <w:lang w:eastAsia="pl-PL"/>
        </w:rPr>
        <w:t>oparciu</w:t>
      </w:r>
      <w:r w:rsidR="006E0DAA" w:rsidRPr="00CF70CF">
        <w:rPr>
          <w:rFonts w:ascii="Times New Roman" w:eastAsia="Times New Roman" w:hAnsi="Times New Roman" w:cs="Times New Roman"/>
          <w:lang w:eastAsia="pl-PL"/>
        </w:rPr>
        <w:t xml:space="preserve"> </w:t>
      </w:r>
      <w:r w:rsidRPr="00CF70CF">
        <w:rPr>
          <w:rFonts w:ascii="Times New Roman" w:eastAsia="Times New Roman" w:hAnsi="Times New Roman" w:cs="Times New Roman"/>
          <w:lang w:eastAsia="pl-PL"/>
        </w:rPr>
        <w:t>o</w:t>
      </w:r>
      <w:r w:rsidR="006E0DAA" w:rsidRPr="00CF70CF">
        <w:rPr>
          <w:rFonts w:ascii="Times New Roman" w:eastAsia="Times New Roman" w:hAnsi="Times New Roman" w:cs="Times New Roman"/>
          <w:lang w:eastAsia="pl-PL"/>
        </w:rPr>
        <w:t xml:space="preserve"> </w:t>
      </w:r>
      <w:r w:rsidRPr="00CF70CF">
        <w:rPr>
          <w:rFonts w:ascii="Times New Roman" w:eastAsia="Times New Roman" w:hAnsi="Times New Roman" w:cs="Times New Roman"/>
          <w:lang w:eastAsia="pl-PL"/>
        </w:rPr>
        <w:t>art.</w:t>
      </w:r>
      <w:r w:rsidR="006E0DAA" w:rsidRPr="00CF70CF">
        <w:rPr>
          <w:rFonts w:ascii="Times New Roman" w:eastAsia="Times New Roman" w:hAnsi="Times New Roman" w:cs="Times New Roman"/>
          <w:lang w:eastAsia="pl-PL"/>
        </w:rPr>
        <w:t xml:space="preserve"> </w:t>
      </w:r>
      <w:r w:rsidR="00356FB6" w:rsidRPr="00CF70CF">
        <w:rPr>
          <w:rFonts w:ascii="Times New Roman" w:eastAsia="Times New Roman" w:hAnsi="Times New Roman" w:cs="Times New Roman"/>
          <w:lang w:eastAsia="pl-PL"/>
        </w:rPr>
        <w:t>1</w:t>
      </w:r>
      <w:r w:rsidRPr="00CF70CF">
        <w:rPr>
          <w:rFonts w:ascii="Times New Roman" w:eastAsia="Times New Roman" w:hAnsi="Times New Roman" w:cs="Times New Roman"/>
          <w:lang w:eastAsia="pl-PL"/>
        </w:rPr>
        <w:t>8</w:t>
      </w:r>
      <w:r w:rsidR="006E0DAA" w:rsidRPr="00CF70CF">
        <w:rPr>
          <w:rFonts w:ascii="Times New Roman" w:eastAsia="Times New Roman" w:hAnsi="Times New Roman" w:cs="Times New Roman"/>
          <w:lang w:eastAsia="pl-PL"/>
        </w:rPr>
        <w:t xml:space="preserve"> </w:t>
      </w:r>
      <w:r w:rsidRPr="00CF70CF">
        <w:rPr>
          <w:rFonts w:ascii="Times New Roman" w:eastAsia="Times New Roman" w:hAnsi="Times New Roman" w:cs="Times New Roman"/>
          <w:lang w:eastAsia="pl-PL"/>
        </w:rPr>
        <w:t>oraz</w:t>
      </w:r>
      <w:r w:rsidR="006E0DAA" w:rsidRPr="00CF70CF">
        <w:rPr>
          <w:rFonts w:ascii="Times New Roman" w:eastAsia="Times New Roman" w:hAnsi="Times New Roman" w:cs="Times New Roman"/>
          <w:lang w:eastAsia="pl-PL"/>
        </w:rPr>
        <w:t xml:space="preserve"> </w:t>
      </w:r>
      <w:r w:rsidRPr="00CF70CF">
        <w:rPr>
          <w:rFonts w:ascii="Times New Roman" w:eastAsia="Times New Roman" w:hAnsi="Times New Roman" w:cs="Times New Roman"/>
          <w:lang w:eastAsia="pl-PL"/>
        </w:rPr>
        <w:t>art.</w:t>
      </w:r>
      <w:r w:rsidR="006E0DAA" w:rsidRPr="00CF70CF">
        <w:rPr>
          <w:rFonts w:ascii="Times New Roman" w:eastAsia="Times New Roman" w:hAnsi="Times New Roman" w:cs="Times New Roman"/>
          <w:lang w:eastAsia="pl-PL"/>
        </w:rPr>
        <w:t xml:space="preserve"> </w:t>
      </w:r>
      <w:r w:rsidR="00356FB6" w:rsidRPr="00CF70CF">
        <w:rPr>
          <w:rFonts w:ascii="Times New Roman" w:eastAsia="Times New Roman" w:hAnsi="Times New Roman" w:cs="Times New Roman"/>
          <w:lang w:eastAsia="pl-PL"/>
        </w:rPr>
        <w:t>74</w:t>
      </w:r>
      <w:r w:rsidR="006E0DAA" w:rsidRPr="00CF70CF">
        <w:rPr>
          <w:rFonts w:ascii="Times New Roman" w:eastAsia="Times New Roman" w:hAnsi="Times New Roman" w:cs="Times New Roman"/>
          <w:lang w:eastAsia="pl-PL"/>
        </w:rPr>
        <w:t xml:space="preserve"> </w:t>
      </w:r>
      <w:r w:rsidRPr="00CF70CF">
        <w:rPr>
          <w:rFonts w:ascii="Times New Roman" w:eastAsia="Times New Roman" w:hAnsi="Times New Roman" w:cs="Times New Roman"/>
          <w:lang w:eastAsia="pl-PL"/>
        </w:rPr>
        <w:t>ustawy</w:t>
      </w:r>
      <w:r w:rsidR="006E0DAA" w:rsidRPr="00CF70CF">
        <w:rPr>
          <w:rFonts w:ascii="Times New Roman" w:eastAsia="Times New Roman" w:hAnsi="Times New Roman" w:cs="Times New Roman"/>
          <w:lang w:eastAsia="pl-PL"/>
        </w:rPr>
        <w:t xml:space="preserve"> </w:t>
      </w:r>
      <w:r w:rsidRPr="00CF70CF">
        <w:rPr>
          <w:rFonts w:ascii="Times New Roman" w:eastAsia="Times New Roman" w:hAnsi="Times New Roman" w:cs="Times New Roman"/>
          <w:lang w:eastAsia="pl-PL"/>
        </w:rPr>
        <w:t>z</w:t>
      </w:r>
      <w:r w:rsidR="006E0DAA" w:rsidRPr="00CF70CF">
        <w:rPr>
          <w:rFonts w:ascii="Times New Roman" w:eastAsia="Times New Roman" w:hAnsi="Times New Roman" w:cs="Times New Roman"/>
          <w:lang w:eastAsia="pl-PL"/>
        </w:rPr>
        <w:t xml:space="preserve"> </w:t>
      </w:r>
      <w:r w:rsidRPr="00CF70CF">
        <w:rPr>
          <w:rFonts w:ascii="Times New Roman" w:eastAsia="Times New Roman" w:hAnsi="Times New Roman" w:cs="Times New Roman"/>
          <w:lang w:eastAsia="pl-PL"/>
        </w:rPr>
        <w:t>dnia</w:t>
      </w:r>
      <w:r w:rsidR="006E0DAA" w:rsidRPr="00CF70CF">
        <w:rPr>
          <w:rFonts w:ascii="Times New Roman" w:eastAsia="Times New Roman" w:hAnsi="Times New Roman" w:cs="Times New Roman"/>
          <w:lang w:eastAsia="pl-PL"/>
        </w:rPr>
        <w:t xml:space="preserve"> </w:t>
      </w:r>
      <w:r w:rsidR="007409C6" w:rsidRPr="00CF70CF">
        <w:rPr>
          <w:rFonts w:ascii="Times New Roman" w:eastAsia="Times New Roman" w:hAnsi="Times New Roman" w:cs="Times New Roman"/>
          <w:lang w:eastAsia="pl-PL"/>
        </w:rPr>
        <w:t>11</w:t>
      </w:r>
      <w:r w:rsidR="006E0DAA" w:rsidRPr="00CF70CF">
        <w:rPr>
          <w:rFonts w:ascii="Times New Roman" w:eastAsia="Times New Roman" w:hAnsi="Times New Roman" w:cs="Times New Roman"/>
          <w:lang w:eastAsia="pl-PL"/>
        </w:rPr>
        <w:t xml:space="preserve"> </w:t>
      </w:r>
      <w:r w:rsidR="007409C6" w:rsidRPr="00CF70CF">
        <w:rPr>
          <w:rFonts w:ascii="Times New Roman" w:eastAsia="Times New Roman" w:hAnsi="Times New Roman" w:cs="Times New Roman"/>
          <w:lang w:eastAsia="pl-PL"/>
        </w:rPr>
        <w:t>września</w:t>
      </w:r>
      <w:r w:rsidR="006E0DAA" w:rsidRPr="00CF70CF">
        <w:rPr>
          <w:rFonts w:ascii="Times New Roman" w:eastAsia="Times New Roman" w:hAnsi="Times New Roman" w:cs="Times New Roman"/>
          <w:lang w:eastAsia="pl-PL"/>
        </w:rPr>
        <w:t xml:space="preserve"> </w:t>
      </w:r>
      <w:r w:rsidRPr="00CF70CF">
        <w:rPr>
          <w:rFonts w:ascii="Times New Roman" w:eastAsia="Times New Roman" w:hAnsi="Times New Roman" w:cs="Times New Roman"/>
          <w:lang w:eastAsia="pl-PL"/>
        </w:rPr>
        <w:t>20</w:t>
      </w:r>
      <w:r w:rsidR="007409C6" w:rsidRPr="00CF70CF">
        <w:rPr>
          <w:rFonts w:ascii="Times New Roman" w:eastAsia="Times New Roman" w:hAnsi="Times New Roman" w:cs="Times New Roman"/>
          <w:lang w:eastAsia="pl-PL"/>
        </w:rPr>
        <w:t>19</w:t>
      </w:r>
      <w:r w:rsidR="006E0DAA" w:rsidRPr="00CF70CF">
        <w:rPr>
          <w:rFonts w:ascii="Times New Roman" w:eastAsia="Times New Roman" w:hAnsi="Times New Roman" w:cs="Times New Roman"/>
          <w:lang w:eastAsia="pl-PL"/>
        </w:rPr>
        <w:t xml:space="preserve"> </w:t>
      </w:r>
      <w:r w:rsidRPr="00CF70CF">
        <w:rPr>
          <w:rFonts w:ascii="Times New Roman" w:eastAsia="Times New Roman" w:hAnsi="Times New Roman" w:cs="Times New Roman"/>
          <w:lang w:eastAsia="pl-PL"/>
        </w:rPr>
        <w:t>r.</w:t>
      </w:r>
      <w:r w:rsidR="006E0DAA" w:rsidRPr="00CF70CF">
        <w:rPr>
          <w:rFonts w:ascii="Times New Roman" w:eastAsia="Times New Roman" w:hAnsi="Times New Roman" w:cs="Times New Roman"/>
          <w:lang w:eastAsia="pl-PL"/>
        </w:rPr>
        <w:t xml:space="preserve"> </w:t>
      </w:r>
      <w:r w:rsidRPr="00CF70CF">
        <w:rPr>
          <w:rFonts w:ascii="Times New Roman" w:eastAsia="Times New Roman" w:hAnsi="Times New Roman" w:cs="Times New Roman"/>
          <w:lang w:eastAsia="pl-PL"/>
        </w:rPr>
        <w:t>–</w:t>
      </w:r>
      <w:r w:rsidR="006E0DAA" w:rsidRPr="00CF70CF">
        <w:rPr>
          <w:rFonts w:ascii="Times New Roman" w:eastAsia="Times New Roman" w:hAnsi="Times New Roman" w:cs="Times New Roman"/>
          <w:lang w:eastAsia="pl-PL"/>
        </w:rPr>
        <w:t xml:space="preserve"> </w:t>
      </w:r>
      <w:r w:rsidRPr="00CF70CF">
        <w:rPr>
          <w:rFonts w:ascii="Times New Roman" w:eastAsia="Times New Roman" w:hAnsi="Times New Roman" w:cs="Times New Roman"/>
          <w:lang w:eastAsia="pl-PL"/>
        </w:rPr>
        <w:t>Prawo</w:t>
      </w:r>
      <w:r w:rsidR="006E0DAA" w:rsidRPr="00CF70CF">
        <w:rPr>
          <w:rFonts w:ascii="Times New Roman" w:eastAsia="Times New Roman" w:hAnsi="Times New Roman" w:cs="Times New Roman"/>
          <w:lang w:eastAsia="pl-PL"/>
        </w:rPr>
        <w:t xml:space="preserve"> </w:t>
      </w:r>
      <w:r w:rsidRPr="00CF70CF">
        <w:rPr>
          <w:rFonts w:ascii="Times New Roman" w:eastAsia="Times New Roman" w:hAnsi="Times New Roman" w:cs="Times New Roman"/>
          <w:lang w:eastAsia="pl-PL"/>
        </w:rPr>
        <w:t>zamówień</w:t>
      </w:r>
      <w:r w:rsidR="006E0DAA" w:rsidRPr="00CF70CF">
        <w:rPr>
          <w:rFonts w:ascii="Times New Roman" w:eastAsia="Times New Roman" w:hAnsi="Times New Roman" w:cs="Times New Roman"/>
          <w:lang w:eastAsia="pl-PL"/>
        </w:rPr>
        <w:t xml:space="preserve"> </w:t>
      </w:r>
      <w:r w:rsidRPr="00CF70CF">
        <w:rPr>
          <w:rFonts w:ascii="Times New Roman" w:eastAsia="Times New Roman" w:hAnsi="Times New Roman" w:cs="Times New Roman"/>
          <w:lang w:eastAsia="pl-PL"/>
        </w:rPr>
        <w:t>publicznych</w:t>
      </w:r>
      <w:r w:rsidR="006E0DAA" w:rsidRPr="00CF70CF">
        <w:rPr>
          <w:rFonts w:ascii="Times New Roman" w:eastAsia="Times New Roman" w:hAnsi="Times New Roman" w:cs="Times New Roman"/>
          <w:lang w:eastAsia="pl-PL"/>
        </w:rPr>
        <w:t xml:space="preserve"> </w:t>
      </w:r>
      <w:r w:rsidRPr="00CF70CF">
        <w:rPr>
          <w:rFonts w:ascii="Times New Roman" w:eastAsia="Times New Roman" w:hAnsi="Times New Roman" w:cs="Times New Roman"/>
          <w:lang w:eastAsia="pl-PL"/>
        </w:rPr>
        <w:t>(</w:t>
      </w:r>
      <w:r w:rsidR="00915400" w:rsidRPr="00CF70CF">
        <w:rPr>
          <w:rFonts w:ascii="Times New Roman" w:eastAsia="Times New Roman" w:hAnsi="Times New Roman" w:cs="Times New Roman"/>
          <w:lang w:eastAsia="pl-PL"/>
        </w:rPr>
        <w:t>Dz. U. 2024</w:t>
      </w:r>
      <w:r w:rsidR="006E0DAA" w:rsidRPr="00CF70CF">
        <w:rPr>
          <w:rFonts w:ascii="Times New Roman" w:eastAsia="Times New Roman" w:hAnsi="Times New Roman" w:cs="Times New Roman"/>
          <w:lang w:eastAsia="pl-PL"/>
        </w:rPr>
        <w:t xml:space="preserve"> </w:t>
      </w:r>
      <w:r w:rsidRPr="00CF70CF">
        <w:rPr>
          <w:rFonts w:ascii="Times New Roman" w:eastAsia="Times New Roman" w:hAnsi="Times New Roman" w:cs="Times New Roman"/>
          <w:lang w:eastAsia="pl-PL"/>
        </w:rPr>
        <w:t>poz.</w:t>
      </w:r>
      <w:r w:rsidR="006E0DAA" w:rsidRPr="00CF70CF">
        <w:rPr>
          <w:rFonts w:ascii="Times New Roman" w:eastAsia="Times New Roman" w:hAnsi="Times New Roman" w:cs="Times New Roman"/>
          <w:lang w:eastAsia="pl-PL"/>
        </w:rPr>
        <w:t xml:space="preserve"> </w:t>
      </w:r>
      <w:r w:rsidR="00683D0C" w:rsidRPr="00CF70CF">
        <w:rPr>
          <w:rFonts w:ascii="Times New Roman" w:eastAsia="Times New Roman" w:hAnsi="Times New Roman" w:cs="Times New Roman"/>
          <w:lang w:eastAsia="pl-PL"/>
        </w:rPr>
        <w:t>1320</w:t>
      </w:r>
      <w:r w:rsidRPr="00CF70CF">
        <w:rPr>
          <w:rFonts w:ascii="Times New Roman" w:eastAsia="Times New Roman" w:hAnsi="Times New Roman" w:cs="Times New Roman"/>
          <w:lang w:eastAsia="pl-PL"/>
        </w:rPr>
        <w:t>),</w:t>
      </w:r>
      <w:r w:rsidR="006E0DAA" w:rsidRPr="00CF70CF">
        <w:rPr>
          <w:rFonts w:ascii="Times New Roman" w:eastAsia="Times New Roman" w:hAnsi="Times New Roman" w:cs="Times New Roman"/>
          <w:lang w:eastAsia="pl-PL"/>
        </w:rPr>
        <w:t xml:space="preserve"> </w:t>
      </w:r>
      <w:r w:rsidRPr="00CF70CF">
        <w:rPr>
          <w:rFonts w:ascii="Times New Roman" w:eastAsia="Times New Roman" w:hAnsi="Times New Roman" w:cs="Times New Roman"/>
          <w:lang w:eastAsia="pl-PL"/>
        </w:rPr>
        <w:t>dalej</w:t>
      </w:r>
      <w:r w:rsidR="006E0DAA" w:rsidRPr="00CF70CF">
        <w:rPr>
          <w:rFonts w:ascii="Times New Roman" w:eastAsia="Times New Roman" w:hAnsi="Times New Roman" w:cs="Times New Roman"/>
          <w:lang w:eastAsia="pl-PL"/>
        </w:rPr>
        <w:t xml:space="preserve"> </w:t>
      </w:r>
      <w:r w:rsidRPr="00CF70CF">
        <w:rPr>
          <w:rFonts w:ascii="Times New Roman" w:eastAsia="Times New Roman" w:hAnsi="Times New Roman" w:cs="Times New Roman"/>
          <w:lang w:eastAsia="pl-PL"/>
        </w:rPr>
        <w:t>„ustawa</w:t>
      </w:r>
      <w:r w:rsidR="006E0DAA" w:rsidRPr="00CF70CF">
        <w:rPr>
          <w:rFonts w:ascii="Times New Roman" w:eastAsia="Times New Roman" w:hAnsi="Times New Roman" w:cs="Times New Roman"/>
          <w:lang w:eastAsia="pl-PL"/>
        </w:rPr>
        <w:t xml:space="preserve"> </w:t>
      </w:r>
      <w:proofErr w:type="spellStart"/>
      <w:r w:rsidRPr="00CF70CF">
        <w:rPr>
          <w:rFonts w:ascii="Times New Roman" w:eastAsia="Times New Roman" w:hAnsi="Times New Roman" w:cs="Times New Roman"/>
          <w:lang w:eastAsia="pl-PL"/>
        </w:rPr>
        <w:t>Pzp</w:t>
      </w:r>
      <w:proofErr w:type="spellEnd"/>
      <w:r w:rsidRPr="00CF70CF">
        <w:rPr>
          <w:rFonts w:ascii="Times New Roman" w:eastAsia="Times New Roman" w:hAnsi="Times New Roman" w:cs="Times New Roman"/>
          <w:lang w:eastAsia="pl-PL"/>
        </w:rPr>
        <w:t>”;</w:t>
      </w:r>
      <w:r w:rsidR="006E0DAA" w:rsidRPr="00CF70CF">
        <w:rPr>
          <w:rFonts w:ascii="Times New Roman" w:eastAsia="Times New Roman" w:hAnsi="Times New Roman" w:cs="Times New Roman"/>
          <w:lang w:eastAsia="pl-PL"/>
        </w:rPr>
        <w:t xml:space="preserve"> </w:t>
      </w:r>
    </w:p>
    <w:p w14:paraId="584111CA" w14:textId="77777777" w:rsidR="00683C26" w:rsidRPr="00CF70CF" w:rsidRDefault="00683C26" w:rsidP="00885433">
      <w:pPr>
        <w:numPr>
          <w:ilvl w:val="0"/>
          <w:numId w:val="17"/>
        </w:numPr>
        <w:spacing w:after="0"/>
        <w:jc w:val="both"/>
        <w:rPr>
          <w:rFonts w:ascii="Times New Roman" w:eastAsia="Times New Roman" w:hAnsi="Times New Roman" w:cs="Times New Roman"/>
          <w:lang w:eastAsia="pl-PL"/>
        </w:rPr>
      </w:pPr>
      <w:r w:rsidRPr="00CF70CF">
        <w:rPr>
          <w:rFonts w:ascii="Times New Roman" w:eastAsia="Times New Roman" w:hAnsi="Times New Roman" w:cs="Times New Roman"/>
          <w:lang w:eastAsia="pl-PL"/>
        </w:rPr>
        <w:t>Pani/Pana</w:t>
      </w:r>
      <w:r w:rsidR="006E0DAA" w:rsidRPr="00CF70CF">
        <w:rPr>
          <w:rFonts w:ascii="Times New Roman" w:eastAsia="Times New Roman" w:hAnsi="Times New Roman" w:cs="Times New Roman"/>
          <w:lang w:eastAsia="pl-PL"/>
        </w:rPr>
        <w:t xml:space="preserve"> </w:t>
      </w:r>
      <w:r w:rsidRPr="00CF70CF">
        <w:rPr>
          <w:rFonts w:ascii="Times New Roman" w:eastAsia="Times New Roman" w:hAnsi="Times New Roman" w:cs="Times New Roman"/>
          <w:lang w:eastAsia="pl-PL"/>
        </w:rPr>
        <w:t>dane</w:t>
      </w:r>
      <w:r w:rsidR="006E0DAA" w:rsidRPr="00CF70CF">
        <w:rPr>
          <w:rFonts w:ascii="Times New Roman" w:eastAsia="Times New Roman" w:hAnsi="Times New Roman" w:cs="Times New Roman"/>
          <w:lang w:eastAsia="pl-PL"/>
        </w:rPr>
        <w:t xml:space="preserve"> </w:t>
      </w:r>
      <w:r w:rsidRPr="00CF70CF">
        <w:rPr>
          <w:rFonts w:ascii="Times New Roman" w:eastAsia="Times New Roman" w:hAnsi="Times New Roman" w:cs="Times New Roman"/>
          <w:lang w:eastAsia="pl-PL"/>
        </w:rPr>
        <w:t>osobowe</w:t>
      </w:r>
      <w:r w:rsidR="006E0DAA" w:rsidRPr="00CF70CF">
        <w:rPr>
          <w:rFonts w:ascii="Times New Roman" w:eastAsia="Times New Roman" w:hAnsi="Times New Roman" w:cs="Times New Roman"/>
          <w:lang w:eastAsia="pl-PL"/>
        </w:rPr>
        <w:t xml:space="preserve"> </w:t>
      </w:r>
      <w:r w:rsidRPr="00CF70CF">
        <w:rPr>
          <w:rFonts w:ascii="Times New Roman" w:eastAsia="Times New Roman" w:hAnsi="Times New Roman" w:cs="Times New Roman"/>
          <w:lang w:eastAsia="pl-PL"/>
        </w:rPr>
        <w:t>będą</w:t>
      </w:r>
      <w:r w:rsidR="006E0DAA" w:rsidRPr="00CF70CF">
        <w:rPr>
          <w:rFonts w:ascii="Times New Roman" w:eastAsia="Times New Roman" w:hAnsi="Times New Roman" w:cs="Times New Roman"/>
          <w:lang w:eastAsia="pl-PL"/>
        </w:rPr>
        <w:t xml:space="preserve"> </w:t>
      </w:r>
      <w:r w:rsidRPr="00CF70CF">
        <w:rPr>
          <w:rFonts w:ascii="Times New Roman" w:eastAsia="Times New Roman" w:hAnsi="Times New Roman" w:cs="Times New Roman"/>
          <w:lang w:eastAsia="pl-PL"/>
        </w:rPr>
        <w:t>przechowywane,</w:t>
      </w:r>
      <w:r w:rsidR="006E0DAA" w:rsidRPr="00CF70CF">
        <w:rPr>
          <w:rFonts w:ascii="Times New Roman" w:eastAsia="Times New Roman" w:hAnsi="Times New Roman" w:cs="Times New Roman"/>
          <w:lang w:eastAsia="pl-PL"/>
        </w:rPr>
        <w:t xml:space="preserve"> </w:t>
      </w:r>
      <w:r w:rsidRPr="00CF70CF">
        <w:rPr>
          <w:rFonts w:ascii="Times New Roman" w:eastAsia="Times New Roman" w:hAnsi="Times New Roman" w:cs="Times New Roman"/>
          <w:lang w:eastAsia="pl-PL"/>
        </w:rPr>
        <w:t>zgodnie</w:t>
      </w:r>
      <w:r w:rsidR="006E0DAA" w:rsidRPr="00CF70CF">
        <w:rPr>
          <w:rFonts w:ascii="Times New Roman" w:eastAsia="Times New Roman" w:hAnsi="Times New Roman" w:cs="Times New Roman"/>
          <w:lang w:eastAsia="pl-PL"/>
        </w:rPr>
        <w:t xml:space="preserve"> </w:t>
      </w:r>
      <w:r w:rsidRPr="00CF70CF">
        <w:rPr>
          <w:rFonts w:ascii="Times New Roman" w:eastAsia="Times New Roman" w:hAnsi="Times New Roman" w:cs="Times New Roman"/>
          <w:lang w:eastAsia="pl-PL"/>
        </w:rPr>
        <w:t>z</w:t>
      </w:r>
      <w:r w:rsidR="006E0DAA" w:rsidRPr="00CF70CF">
        <w:rPr>
          <w:rFonts w:ascii="Times New Roman" w:eastAsia="Times New Roman" w:hAnsi="Times New Roman" w:cs="Times New Roman"/>
          <w:lang w:eastAsia="pl-PL"/>
        </w:rPr>
        <w:t xml:space="preserve"> </w:t>
      </w:r>
      <w:r w:rsidRPr="00CF70CF">
        <w:rPr>
          <w:rFonts w:ascii="Times New Roman" w:eastAsia="Times New Roman" w:hAnsi="Times New Roman" w:cs="Times New Roman"/>
          <w:lang w:eastAsia="pl-PL"/>
        </w:rPr>
        <w:t>art.</w:t>
      </w:r>
      <w:r w:rsidR="006E0DAA" w:rsidRPr="00CF70CF">
        <w:rPr>
          <w:rFonts w:ascii="Times New Roman" w:eastAsia="Times New Roman" w:hAnsi="Times New Roman" w:cs="Times New Roman"/>
          <w:lang w:eastAsia="pl-PL"/>
        </w:rPr>
        <w:t xml:space="preserve"> </w:t>
      </w:r>
      <w:r w:rsidR="00356FB6" w:rsidRPr="00CF70CF">
        <w:rPr>
          <w:rFonts w:ascii="Times New Roman" w:eastAsia="Times New Roman" w:hAnsi="Times New Roman" w:cs="Times New Roman"/>
          <w:lang w:eastAsia="pl-PL"/>
        </w:rPr>
        <w:t>78</w:t>
      </w:r>
      <w:r w:rsidR="006E0DAA" w:rsidRPr="00CF70CF">
        <w:rPr>
          <w:rFonts w:ascii="Times New Roman" w:eastAsia="Times New Roman" w:hAnsi="Times New Roman" w:cs="Times New Roman"/>
          <w:lang w:eastAsia="pl-PL"/>
        </w:rPr>
        <w:t xml:space="preserve"> </w:t>
      </w:r>
      <w:r w:rsidRPr="00CF70CF">
        <w:rPr>
          <w:rFonts w:ascii="Times New Roman" w:eastAsia="Times New Roman" w:hAnsi="Times New Roman" w:cs="Times New Roman"/>
          <w:lang w:eastAsia="pl-PL"/>
        </w:rPr>
        <w:t>ust.</w:t>
      </w:r>
      <w:r w:rsidR="006E0DAA" w:rsidRPr="00CF70CF">
        <w:rPr>
          <w:rFonts w:ascii="Times New Roman" w:eastAsia="Times New Roman" w:hAnsi="Times New Roman" w:cs="Times New Roman"/>
          <w:lang w:eastAsia="pl-PL"/>
        </w:rPr>
        <w:t xml:space="preserve"> </w:t>
      </w:r>
      <w:r w:rsidRPr="00CF70CF">
        <w:rPr>
          <w:rFonts w:ascii="Times New Roman" w:eastAsia="Times New Roman" w:hAnsi="Times New Roman" w:cs="Times New Roman"/>
          <w:lang w:eastAsia="pl-PL"/>
        </w:rPr>
        <w:t>1</w:t>
      </w:r>
      <w:r w:rsidR="006E0DAA" w:rsidRPr="00CF70CF">
        <w:rPr>
          <w:rFonts w:ascii="Times New Roman" w:eastAsia="Times New Roman" w:hAnsi="Times New Roman" w:cs="Times New Roman"/>
          <w:lang w:eastAsia="pl-PL"/>
        </w:rPr>
        <w:t xml:space="preserve"> </w:t>
      </w:r>
      <w:r w:rsidRPr="00CF70CF">
        <w:rPr>
          <w:rFonts w:ascii="Times New Roman" w:eastAsia="Times New Roman" w:hAnsi="Times New Roman" w:cs="Times New Roman"/>
          <w:lang w:eastAsia="pl-PL"/>
        </w:rPr>
        <w:t>ustawy</w:t>
      </w:r>
      <w:r w:rsidR="006E0DAA" w:rsidRPr="00CF70CF">
        <w:rPr>
          <w:rFonts w:ascii="Times New Roman" w:eastAsia="Times New Roman" w:hAnsi="Times New Roman" w:cs="Times New Roman"/>
          <w:lang w:eastAsia="pl-PL"/>
        </w:rPr>
        <w:t xml:space="preserve"> </w:t>
      </w:r>
      <w:proofErr w:type="spellStart"/>
      <w:r w:rsidRPr="00CF70CF">
        <w:rPr>
          <w:rFonts w:ascii="Times New Roman" w:eastAsia="Times New Roman" w:hAnsi="Times New Roman" w:cs="Times New Roman"/>
          <w:lang w:eastAsia="pl-PL"/>
        </w:rPr>
        <w:t>Pzp</w:t>
      </w:r>
      <w:proofErr w:type="spellEnd"/>
      <w:r w:rsidRPr="00CF70CF">
        <w:rPr>
          <w:rFonts w:ascii="Times New Roman" w:eastAsia="Times New Roman" w:hAnsi="Times New Roman" w:cs="Times New Roman"/>
          <w:lang w:eastAsia="pl-PL"/>
        </w:rPr>
        <w:t>,</w:t>
      </w:r>
      <w:r w:rsidR="006E0DAA" w:rsidRPr="00CF70CF">
        <w:rPr>
          <w:rFonts w:ascii="Times New Roman" w:eastAsia="Times New Roman" w:hAnsi="Times New Roman" w:cs="Times New Roman"/>
          <w:lang w:eastAsia="pl-PL"/>
        </w:rPr>
        <w:t xml:space="preserve"> </w:t>
      </w:r>
      <w:r w:rsidRPr="00CF70CF">
        <w:rPr>
          <w:rFonts w:ascii="Times New Roman" w:eastAsia="Times New Roman" w:hAnsi="Times New Roman" w:cs="Times New Roman"/>
          <w:lang w:eastAsia="pl-PL"/>
        </w:rPr>
        <w:t>przez</w:t>
      </w:r>
      <w:r w:rsidR="006E0DAA" w:rsidRPr="00CF70CF">
        <w:rPr>
          <w:rFonts w:ascii="Times New Roman" w:eastAsia="Times New Roman" w:hAnsi="Times New Roman" w:cs="Times New Roman"/>
          <w:lang w:eastAsia="pl-PL"/>
        </w:rPr>
        <w:t xml:space="preserve"> </w:t>
      </w:r>
      <w:r w:rsidRPr="00CF70CF">
        <w:rPr>
          <w:rFonts w:ascii="Times New Roman" w:eastAsia="Times New Roman" w:hAnsi="Times New Roman" w:cs="Times New Roman"/>
          <w:lang w:eastAsia="pl-PL"/>
        </w:rPr>
        <w:t>okres</w:t>
      </w:r>
      <w:r w:rsidR="006E0DAA" w:rsidRPr="00CF70CF">
        <w:rPr>
          <w:rFonts w:ascii="Times New Roman" w:eastAsia="Times New Roman" w:hAnsi="Times New Roman" w:cs="Times New Roman"/>
          <w:lang w:eastAsia="pl-PL"/>
        </w:rPr>
        <w:t xml:space="preserve"> </w:t>
      </w:r>
      <w:r w:rsidRPr="00CF70CF">
        <w:rPr>
          <w:rFonts w:ascii="Times New Roman" w:eastAsia="Times New Roman" w:hAnsi="Times New Roman" w:cs="Times New Roman"/>
          <w:lang w:eastAsia="pl-PL"/>
        </w:rPr>
        <w:t>4</w:t>
      </w:r>
      <w:r w:rsidR="006E0DAA" w:rsidRPr="00CF70CF">
        <w:rPr>
          <w:rFonts w:ascii="Times New Roman" w:eastAsia="Times New Roman" w:hAnsi="Times New Roman" w:cs="Times New Roman"/>
          <w:lang w:eastAsia="pl-PL"/>
        </w:rPr>
        <w:t xml:space="preserve"> </w:t>
      </w:r>
      <w:r w:rsidRPr="00CF70CF">
        <w:rPr>
          <w:rFonts w:ascii="Times New Roman" w:eastAsia="Times New Roman" w:hAnsi="Times New Roman" w:cs="Times New Roman"/>
          <w:lang w:eastAsia="pl-PL"/>
        </w:rPr>
        <w:t>lat</w:t>
      </w:r>
      <w:r w:rsidR="006E0DAA" w:rsidRPr="00CF70CF">
        <w:rPr>
          <w:rFonts w:ascii="Times New Roman" w:eastAsia="Times New Roman" w:hAnsi="Times New Roman" w:cs="Times New Roman"/>
          <w:lang w:eastAsia="pl-PL"/>
        </w:rPr>
        <w:t xml:space="preserve"> </w:t>
      </w:r>
      <w:r w:rsidRPr="00CF70CF">
        <w:rPr>
          <w:rFonts w:ascii="Times New Roman" w:eastAsia="Times New Roman" w:hAnsi="Times New Roman" w:cs="Times New Roman"/>
          <w:lang w:eastAsia="pl-PL"/>
        </w:rPr>
        <w:t>od</w:t>
      </w:r>
      <w:r w:rsidR="006E0DAA" w:rsidRPr="00CF70CF">
        <w:rPr>
          <w:rFonts w:ascii="Times New Roman" w:eastAsia="Times New Roman" w:hAnsi="Times New Roman" w:cs="Times New Roman"/>
          <w:lang w:eastAsia="pl-PL"/>
        </w:rPr>
        <w:t xml:space="preserve"> </w:t>
      </w:r>
      <w:r w:rsidRPr="00CF70CF">
        <w:rPr>
          <w:rFonts w:ascii="Times New Roman" w:eastAsia="Times New Roman" w:hAnsi="Times New Roman" w:cs="Times New Roman"/>
          <w:lang w:eastAsia="pl-PL"/>
        </w:rPr>
        <w:t>dnia</w:t>
      </w:r>
      <w:r w:rsidR="006E0DAA" w:rsidRPr="00CF70CF">
        <w:rPr>
          <w:rFonts w:ascii="Times New Roman" w:eastAsia="Times New Roman" w:hAnsi="Times New Roman" w:cs="Times New Roman"/>
          <w:lang w:eastAsia="pl-PL"/>
        </w:rPr>
        <w:t xml:space="preserve"> </w:t>
      </w:r>
      <w:r w:rsidRPr="00CF70CF">
        <w:rPr>
          <w:rFonts w:ascii="Times New Roman" w:eastAsia="Times New Roman" w:hAnsi="Times New Roman" w:cs="Times New Roman"/>
          <w:lang w:eastAsia="pl-PL"/>
        </w:rPr>
        <w:t>zakończenia</w:t>
      </w:r>
      <w:r w:rsidR="006E0DAA" w:rsidRPr="00CF70CF">
        <w:rPr>
          <w:rFonts w:ascii="Times New Roman" w:eastAsia="Times New Roman" w:hAnsi="Times New Roman" w:cs="Times New Roman"/>
          <w:lang w:eastAsia="pl-PL"/>
        </w:rPr>
        <w:t xml:space="preserve"> </w:t>
      </w:r>
      <w:r w:rsidRPr="00CF70CF">
        <w:rPr>
          <w:rFonts w:ascii="Times New Roman" w:eastAsia="Times New Roman" w:hAnsi="Times New Roman" w:cs="Times New Roman"/>
          <w:lang w:eastAsia="pl-PL"/>
        </w:rPr>
        <w:t>postępowania</w:t>
      </w:r>
      <w:r w:rsidR="006E0DAA" w:rsidRPr="00CF70CF">
        <w:rPr>
          <w:rFonts w:ascii="Times New Roman" w:eastAsia="Times New Roman" w:hAnsi="Times New Roman" w:cs="Times New Roman"/>
          <w:lang w:eastAsia="pl-PL"/>
        </w:rPr>
        <w:t xml:space="preserve"> </w:t>
      </w:r>
      <w:r w:rsidRPr="00CF70CF">
        <w:rPr>
          <w:rFonts w:ascii="Times New Roman" w:eastAsia="Times New Roman" w:hAnsi="Times New Roman" w:cs="Times New Roman"/>
          <w:lang w:eastAsia="pl-PL"/>
        </w:rPr>
        <w:t>o</w:t>
      </w:r>
      <w:r w:rsidR="006E0DAA" w:rsidRPr="00CF70CF">
        <w:rPr>
          <w:rFonts w:ascii="Times New Roman" w:eastAsia="Times New Roman" w:hAnsi="Times New Roman" w:cs="Times New Roman"/>
          <w:lang w:eastAsia="pl-PL"/>
        </w:rPr>
        <w:t xml:space="preserve"> </w:t>
      </w:r>
      <w:r w:rsidRPr="00CF70CF">
        <w:rPr>
          <w:rFonts w:ascii="Times New Roman" w:eastAsia="Times New Roman" w:hAnsi="Times New Roman" w:cs="Times New Roman"/>
          <w:lang w:eastAsia="pl-PL"/>
        </w:rPr>
        <w:t>udzielenie</w:t>
      </w:r>
      <w:r w:rsidR="006E0DAA" w:rsidRPr="00CF70CF">
        <w:rPr>
          <w:rFonts w:ascii="Times New Roman" w:eastAsia="Times New Roman" w:hAnsi="Times New Roman" w:cs="Times New Roman"/>
          <w:lang w:eastAsia="pl-PL"/>
        </w:rPr>
        <w:t xml:space="preserve"> </w:t>
      </w:r>
      <w:r w:rsidRPr="00CF70CF">
        <w:rPr>
          <w:rFonts w:ascii="Times New Roman" w:eastAsia="Times New Roman" w:hAnsi="Times New Roman" w:cs="Times New Roman"/>
          <w:lang w:eastAsia="pl-PL"/>
        </w:rPr>
        <w:t>zamówienia,</w:t>
      </w:r>
      <w:r w:rsidR="006E0DAA" w:rsidRPr="00CF70CF">
        <w:rPr>
          <w:rFonts w:ascii="Times New Roman" w:eastAsia="Times New Roman" w:hAnsi="Times New Roman" w:cs="Times New Roman"/>
          <w:lang w:eastAsia="pl-PL"/>
        </w:rPr>
        <w:t xml:space="preserve"> </w:t>
      </w:r>
      <w:r w:rsidRPr="00CF70CF">
        <w:rPr>
          <w:rFonts w:ascii="Times New Roman" w:eastAsia="Times New Roman" w:hAnsi="Times New Roman" w:cs="Times New Roman"/>
          <w:lang w:eastAsia="pl-PL"/>
        </w:rPr>
        <w:t>a</w:t>
      </w:r>
      <w:r w:rsidR="006E0DAA" w:rsidRPr="00CF70CF">
        <w:rPr>
          <w:rFonts w:ascii="Times New Roman" w:eastAsia="Times New Roman" w:hAnsi="Times New Roman" w:cs="Times New Roman"/>
          <w:lang w:eastAsia="pl-PL"/>
        </w:rPr>
        <w:t xml:space="preserve"> </w:t>
      </w:r>
      <w:r w:rsidRPr="00CF70CF">
        <w:rPr>
          <w:rFonts w:ascii="Times New Roman" w:eastAsia="Times New Roman" w:hAnsi="Times New Roman" w:cs="Times New Roman"/>
          <w:lang w:eastAsia="pl-PL"/>
        </w:rPr>
        <w:t>jeżeli</w:t>
      </w:r>
      <w:r w:rsidR="006E0DAA" w:rsidRPr="00CF70CF">
        <w:rPr>
          <w:rFonts w:ascii="Times New Roman" w:eastAsia="Times New Roman" w:hAnsi="Times New Roman" w:cs="Times New Roman"/>
          <w:lang w:eastAsia="pl-PL"/>
        </w:rPr>
        <w:t xml:space="preserve"> </w:t>
      </w:r>
      <w:r w:rsidRPr="00CF70CF">
        <w:rPr>
          <w:rFonts w:ascii="Times New Roman" w:eastAsia="Times New Roman" w:hAnsi="Times New Roman" w:cs="Times New Roman"/>
          <w:lang w:eastAsia="pl-PL"/>
        </w:rPr>
        <w:t>czas</w:t>
      </w:r>
      <w:r w:rsidR="006E0DAA" w:rsidRPr="00CF70CF">
        <w:rPr>
          <w:rFonts w:ascii="Times New Roman" w:eastAsia="Times New Roman" w:hAnsi="Times New Roman" w:cs="Times New Roman"/>
          <w:lang w:eastAsia="pl-PL"/>
        </w:rPr>
        <w:t xml:space="preserve"> </w:t>
      </w:r>
      <w:r w:rsidRPr="00CF70CF">
        <w:rPr>
          <w:rFonts w:ascii="Times New Roman" w:eastAsia="Times New Roman" w:hAnsi="Times New Roman" w:cs="Times New Roman"/>
          <w:lang w:eastAsia="pl-PL"/>
        </w:rPr>
        <w:t>trwania</w:t>
      </w:r>
      <w:r w:rsidR="006E0DAA" w:rsidRPr="00CF70CF">
        <w:rPr>
          <w:rFonts w:ascii="Times New Roman" w:eastAsia="Times New Roman" w:hAnsi="Times New Roman" w:cs="Times New Roman"/>
          <w:lang w:eastAsia="pl-PL"/>
        </w:rPr>
        <w:t xml:space="preserve"> </w:t>
      </w:r>
      <w:r w:rsidRPr="00CF70CF">
        <w:rPr>
          <w:rFonts w:ascii="Times New Roman" w:eastAsia="Times New Roman" w:hAnsi="Times New Roman" w:cs="Times New Roman"/>
          <w:lang w:eastAsia="pl-PL"/>
        </w:rPr>
        <w:t>umowy</w:t>
      </w:r>
      <w:r w:rsidR="006E0DAA" w:rsidRPr="00CF70CF">
        <w:rPr>
          <w:rFonts w:ascii="Times New Roman" w:eastAsia="Times New Roman" w:hAnsi="Times New Roman" w:cs="Times New Roman"/>
          <w:lang w:eastAsia="pl-PL"/>
        </w:rPr>
        <w:t xml:space="preserve"> </w:t>
      </w:r>
      <w:r w:rsidRPr="00CF70CF">
        <w:rPr>
          <w:rFonts w:ascii="Times New Roman" w:eastAsia="Times New Roman" w:hAnsi="Times New Roman" w:cs="Times New Roman"/>
          <w:lang w:eastAsia="pl-PL"/>
        </w:rPr>
        <w:t>przekracza</w:t>
      </w:r>
      <w:r w:rsidR="006E0DAA" w:rsidRPr="00CF70CF">
        <w:rPr>
          <w:rFonts w:ascii="Times New Roman" w:eastAsia="Times New Roman" w:hAnsi="Times New Roman" w:cs="Times New Roman"/>
          <w:lang w:eastAsia="pl-PL"/>
        </w:rPr>
        <w:t xml:space="preserve"> </w:t>
      </w:r>
      <w:r w:rsidRPr="00CF70CF">
        <w:rPr>
          <w:rFonts w:ascii="Times New Roman" w:eastAsia="Times New Roman" w:hAnsi="Times New Roman" w:cs="Times New Roman"/>
          <w:lang w:eastAsia="pl-PL"/>
        </w:rPr>
        <w:t>4</w:t>
      </w:r>
      <w:r w:rsidR="006E0DAA" w:rsidRPr="00CF70CF">
        <w:rPr>
          <w:rFonts w:ascii="Times New Roman" w:eastAsia="Times New Roman" w:hAnsi="Times New Roman" w:cs="Times New Roman"/>
          <w:lang w:eastAsia="pl-PL"/>
        </w:rPr>
        <w:t xml:space="preserve"> </w:t>
      </w:r>
      <w:r w:rsidRPr="00CF70CF">
        <w:rPr>
          <w:rFonts w:ascii="Times New Roman" w:eastAsia="Times New Roman" w:hAnsi="Times New Roman" w:cs="Times New Roman"/>
          <w:lang w:eastAsia="pl-PL"/>
        </w:rPr>
        <w:t>lata,</w:t>
      </w:r>
      <w:r w:rsidR="006E0DAA" w:rsidRPr="00CF70CF">
        <w:rPr>
          <w:rFonts w:ascii="Times New Roman" w:eastAsia="Times New Roman" w:hAnsi="Times New Roman" w:cs="Times New Roman"/>
          <w:lang w:eastAsia="pl-PL"/>
        </w:rPr>
        <w:t xml:space="preserve"> </w:t>
      </w:r>
      <w:r w:rsidRPr="00CF70CF">
        <w:rPr>
          <w:rFonts w:ascii="Times New Roman" w:eastAsia="Times New Roman" w:hAnsi="Times New Roman" w:cs="Times New Roman"/>
          <w:lang w:eastAsia="pl-PL"/>
        </w:rPr>
        <w:t>okres</w:t>
      </w:r>
      <w:r w:rsidR="006E0DAA" w:rsidRPr="00CF70CF">
        <w:rPr>
          <w:rFonts w:ascii="Times New Roman" w:eastAsia="Times New Roman" w:hAnsi="Times New Roman" w:cs="Times New Roman"/>
          <w:lang w:eastAsia="pl-PL"/>
        </w:rPr>
        <w:t xml:space="preserve"> </w:t>
      </w:r>
      <w:r w:rsidRPr="00CF70CF">
        <w:rPr>
          <w:rFonts w:ascii="Times New Roman" w:eastAsia="Times New Roman" w:hAnsi="Times New Roman" w:cs="Times New Roman"/>
          <w:lang w:eastAsia="pl-PL"/>
        </w:rPr>
        <w:t>przechowywania</w:t>
      </w:r>
      <w:r w:rsidR="006E0DAA" w:rsidRPr="00CF70CF">
        <w:rPr>
          <w:rFonts w:ascii="Times New Roman" w:eastAsia="Times New Roman" w:hAnsi="Times New Roman" w:cs="Times New Roman"/>
          <w:lang w:eastAsia="pl-PL"/>
        </w:rPr>
        <w:t xml:space="preserve"> </w:t>
      </w:r>
      <w:r w:rsidRPr="00CF70CF">
        <w:rPr>
          <w:rFonts w:ascii="Times New Roman" w:eastAsia="Times New Roman" w:hAnsi="Times New Roman" w:cs="Times New Roman"/>
          <w:lang w:eastAsia="pl-PL"/>
        </w:rPr>
        <w:t>obejmuje</w:t>
      </w:r>
      <w:r w:rsidR="006E0DAA" w:rsidRPr="00CF70CF">
        <w:rPr>
          <w:rFonts w:ascii="Times New Roman" w:eastAsia="Times New Roman" w:hAnsi="Times New Roman" w:cs="Times New Roman"/>
          <w:lang w:eastAsia="pl-PL"/>
        </w:rPr>
        <w:t xml:space="preserve"> </w:t>
      </w:r>
      <w:r w:rsidRPr="00CF70CF">
        <w:rPr>
          <w:rFonts w:ascii="Times New Roman" w:eastAsia="Times New Roman" w:hAnsi="Times New Roman" w:cs="Times New Roman"/>
          <w:lang w:eastAsia="pl-PL"/>
        </w:rPr>
        <w:t>cały</w:t>
      </w:r>
      <w:r w:rsidR="006E0DAA" w:rsidRPr="00CF70CF">
        <w:rPr>
          <w:rFonts w:ascii="Times New Roman" w:eastAsia="Times New Roman" w:hAnsi="Times New Roman" w:cs="Times New Roman"/>
          <w:lang w:eastAsia="pl-PL"/>
        </w:rPr>
        <w:t xml:space="preserve"> </w:t>
      </w:r>
      <w:r w:rsidRPr="00CF70CF">
        <w:rPr>
          <w:rFonts w:ascii="Times New Roman" w:eastAsia="Times New Roman" w:hAnsi="Times New Roman" w:cs="Times New Roman"/>
          <w:lang w:eastAsia="pl-PL"/>
        </w:rPr>
        <w:t>czas</w:t>
      </w:r>
      <w:r w:rsidR="006E0DAA" w:rsidRPr="00CF70CF">
        <w:rPr>
          <w:rFonts w:ascii="Times New Roman" w:eastAsia="Times New Roman" w:hAnsi="Times New Roman" w:cs="Times New Roman"/>
          <w:lang w:eastAsia="pl-PL"/>
        </w:rPr>
        <w:t xml:space="preserve"> </w:t>
      </w:r>
      <w:r w:rsidRPr="00CF70CF">
        <w:rPr>
          <w:rFonts w:ascii="Times New Roman" w:eastAsia="Times New Roman" w:hAnsi="Times New Roman" w:cs="Times New Roman"/>
          <w:lang w:eastAsia="pl-PL"/>
        </w:rPr>
        <w:t>trwania</w:t>
      </w:r>
      <w:r w:rsidR="006E0DAA" w:rsidRPr="00CF70CF">
        <w:rPr>
          <w:rFonts w:ascii="Times New Roman" w:eastAsia="Times New Roman" w:hAnsi="Times New Roman" w:cs="Times New Roman"/>
          <w:lang w:eastAsia="pl-PL"/>
        </w:rPr>
        <w:t xml:space="preserve"> </w:t>
      </w:r>
      <w:r w:rsidRPr="00CF70CF">
        <w:rPr>
          <w:rFonts w:ascii="Times New Roman" w:eastAsia="Times New Roman" w:hAnsi="Times New Roman" w:cs="Times New Roman"/>
          <w:lang w:eastAsia="pl-PL"/>
        </w:rPr>
        <w:t>umowy;</w:t>
      </w:r>
    </w:p>
    <w:p w14:paraId="53545C55" w14:textId="77777777" w:rsidR="00683C26" w:rsidRPr="00CF70CF" w:rsidRDefault="00683C26" w:rsidP="00885433">
      <w:pPr>
        <w:numPr>
          <w:ilvl w:val="0"/>
          <w:numId w:val="17"/>
        </w:numPr>
        <w:spacing w:after="0"/>
        <w:jc w:val="both"/>
        <w:rPr>
          <w:rFonts w:ascii="Times New Roman" w:eastAsia="Times New Roman" w:hAnsi="Times New Roman" w:cs="Times New Roman"/>
          <w:lang w:eastAsia="pl-PL"/>
        </w:rPr>
      </w:pPr>
      <w:r w:rsidRPr="00CF70CF">
        <w:rPr>
          <w:rFonts w:ascii="Times New Roman" w:eastAsia="Times New Roman" w:hAnsi="Times New Roman" w:cs="Times New Roman"/>
          <w:lang w:eastAsia="pl-PL"/>
        </w:rPr>
        <w:t>obowiązek</w:t>
      </w:r>
      <w:r w:rsidR="006E0DAA" w:rsidRPr="00CF70CF">
        <w:rPr>
          <w:rFonts w:ascii="Times New Roman" w:eastAsia="Times New Roman" w:hAnsi="Times New Roman" w:cs="Times New Roman"/>
          <w:lang w:eastAsia="pl-PL"/>
        </w:rPr>
        <w:t xml:space="preserve"> </w:t>
      </w:r>
      <w:r w:rsidRPr="00CF70CF">
        <w:rPr>
          <w:rFonts w:ascii="Times New Roman" w:eastAsia="Times New Roman" w:hAnsi="Times New Roman" w:cs="Times New Roman"/>
          <w:lang w:eastAsia="pl-PL"/>
        </w:rPr>
        <w:t>podania</w:t>
      </w:r>
      <w:r w:rsidR="006E0DAA" w:rsidRPr="00CF70CF">
        <w:rPr>
          <w:rFonts w:ascii="Times New Roman" w:eastAsia="Times New Roman" w:hAnsi="Times New Roman" w:cs="Times New Roman"/>
          <w:lang w:eastAsia="pl-PL"/>
        </w:rPr>
        <w:t xml:space="preserve"> </w:t>
      </w:r>
      <w:r w:rsidRPr="00CF70CF">
        <w:rPr>
          <w:rFonts w:ascii="Times New Roman" w:eastAsia="Times New Roman" w:hAnsi="Times New Roman" w:cs="Times New Roman"/>
          <w:lang w:eastAsia="pl-PL"/>
        </w:rPr>
        <w:t>przez</w:t>
      </w:r>
      <w:r w:rsidR="006E0DAA" w:rsidRPr="00CF70CF">
        <w:rPr>
          <w:rFonts w:ascii="Times New Roman" w:eastAsia="Times New Roman" w:hAnsi="Times New Roman" w:cs="Times New Roman"/>
          <w:lang w:eastAsia="pl-PL"/>
        </w:rPr>
        <w:t xml:space="preserve"> </w:t>
      </w:r>
      <w:r w:rsidRPr="00CF70CF">
        <w:rPr>
          <w:rFonts w:ascii="Times New Roman" w:eastAsia="Times New Roman" w:hAnsi="Times New Roman" w:cs="Times New Roman"/>
          <w:lang w:eastAsia="pl-PL"/>
        </w:rPr>
        <w:t>Panią/Pana</w:t>
      </w:r>
      <w:r w:rsidR="006E0DAA" w:rsidRPr="00CF70CF">
        <w:rPr>
          <w:rFonts w:ascii="Times New Roman" w:eastAsia="Times New Roman" w:hAnsi="Times New Roman" w:cs="Times New Roman"/>
          <w:lang w:eastAsia="pl-PL"/>
        </w:rPr>
        <w:t xml:space="preserve"> </w:t>
      </w:r>
      <w:r w:rsidRPr="00CF70CF">
        <w:rPr>
          <w:rFonts w:ascii="Times New Roman" w:eastAsia="Times New Roman" w:hAnsi="Times New Roman" w:cs="Times New Roman"/>
          <w:lang w:eastAsia="pl-PL"/>
        </w:rPr>
        <w:t>danych</w:t>
      </w:r>
      <w:r w:rsidR="006E0DAA" w:rsidRPr="00CF70CF">
        <w:rPr>
          <w:rFonts w:ascii="Times New Roman" w:eastAsia="Times New Roman" w:hAnsi="Times New Roman" w:cs="Times New Roman"/>
          <w:lang w:eastAsia="pl-PL"/>
        </w:rPr>
        <w:t xml:space="preserve"> </w:t>
      </w:r>
      <w:r w:rsidRPr="00CF70CF">
        <w:rPr>
          <w:rFonts w:ascii="Times New Roman" w:eastAsia="Times New Roman" w:hAnsi="Times New Roman" w:cs="Times New Roman"/>
          <w:lang w:eastAsia="pl-PL"/>
        </w:rPr>
        <w:t>osobowych</w:t>
      </w:r>
      <w:r w:rsidR="006E0DAA" w:rsidRPr="00CF70CF">
        <w:rPr>
          <w:rFonts w:ascii="Times New Roman" w:eastAsia="Times New Roman" w:hAnsi="Times New Roman" w:cs="Times New Roman"/>
          <w:lang w:eastAsia="pl-PL"/>
        </w:rPr>
        <w:t xml:space="preserve"> </w:t>
      </w:r>
      <w:r w:rsidRPr="00CF70CF">
        <w:rPr>
          <w:rFonts w:ascii="Times New Roman" w:eastAsia="Times New Roman" w:hAnsi="Times New Roman" w:cs="Times New Roman"/>
          <w:lang w:eastAsia="pl-PL"/>
        </w:rPr>
        <w:t>bezpośrednio</w:t>
      </w:r>
      <w:r w:rsidR="006E0DAA" w:rsidRPr="00CF70CF">
        <w:rPr>
          <w:rFonts w:ascii="Times New Roman" w:eastAsia="Times New Roman" w:hAnsi="Times New Roman" w:cs="Times New Roman"/>
          <w:lang w:eastAsia="pl-PL"/>
        </w:rPr>
        <w:t xml:space="preserve"> </w:t>
      </w:r>
      <w:r w:rsidRPr="00CF70CF">
        <w:rPr>
          <w:rFonts w:ascii="Times New Roman" w:eastAsia="Times New Roman" w:hAnsi="Times New Roman" w:cs="Times New Roman"/>
          <w:lang w:eastAsia="pl-PL"/>
        </w:rPr>
        <w:t>Pani/Pana</w:t>
      </w:r>
      <w:r w:rsidR="006E0DAA" w:rsidRPr="00CF70CF">
        <w:rPr>
          <w:rFonts w:ascii="Times New Roman" w:eastAsia="Times New Roman" w:hAnsi="Times New Roman" w:cs="Times New Roman"/>
          <w:lang w:eastAsia="pl-PL"/>
        </w:rPr>
        <w:t xml:space="preserve"> </w:t>
      </w:r>
      <w:r w:rsidRPr="00CF70CF">
        <w:rPr>
          <w:rFonts w:ascii="Times New Roman" w:eastAsia="Times New Roman" w:hAnsi="Times New Roman" w:cs="Times New Roman"/>
          <w:lang w:eastAsia="pl-PL"/>
        </w:rPr>
        <w:t>dotyczących</w:t>
      </w:r>
      <w:r w:rsidR="006E0DAA" w:rsidRPr="00CF70CF">
        <w:rPr>
          <w:rFonts w:ascii="Times New Roman" w:eastAsia="Times New Roman" w:hAnsi="Times New Roman" w:cs="Times New Roman"/>
          <w:lang w:eastAsia="pl-PL"/>
        </w:rPr>
        <w:t xml:space="preserve"> </w:t>
      </w:r>
      <w:r w:rsidRPr="00CF70CF">
        <w:rPr>
          <w:rFonts w:ascii="Times New Roman" w:eastAsia="Times New Roman" w:hAnsi="Times New Roman" w:cs="Times New Roman"/>
          <w:lang w:eastAsia="pl-PL"/>
        </w:rPr>
        <w:t>jest</w:t>
      </w:r>
      <w:r w:rsidR="006E0DAA" w:rsidRPr="00CF70CF">
        <w:rPr>
          <w:rFonts w:ascii="Times New Roman" w:eastAsia="Times New Roman" w:hAnsi="Times New Roman" w:cs="Times New Roman"/>
          <w:lang w:eastAsia="pl-PL"/>
        </w:rPr>
        <w:t xml:space="preserve"> </w:t>
      </w:r>
      <w:r w:rsidRPr="00CF70CF">
        <w:rPr>
          <w:rFonts w:ascii="Times New Roman" w:eastAsia="Times New Roman" w:hAnsi="Times New Roman" w:cs="Times New Roman"/>
          <w:lang w:eastAsia="pl-PL"/>
        </w:rPr>
        <w:t>wymogiem</w:t>
      </w:r>
      <w:r w:rsidR="006E0DAA" w:rsidRPr="00CF70CF">
        <w:rPr>
          <w:rFonts w:ascii="Times New Roman" w:eastAsia="Times New Roman" w:hAnsi="Times New Roman" w:cs="Times New Roman"/>
          <w:lang w:eastAsia="pl-PL"/>
        </w:rPr>
        <w:t xml:space="preserve"> </w:t>
      </w:r>
      <w:r w:rsidRPr="00CF70CF">
        <w:rPr>
          <w:rFonts w:ascii="Times New Roman" w:eastAsia="Times New Roman" w:hAnsi="Times New Roman" w:cs="Times New Roman"/>
          <w:lang w:eastAsia="pl-PL"/>
        </w:rPr>
        <w:t>ustawowym</w:t>
      </w:r>
      <w:r w:rsidR="006E0DAA" w:rsidRPr="00CF70CF">
        <w:rPr>
          <w:rFonts w:ascii="Times New Roman" w:eastAsia="Times New Roman" w:hAnsi="Times New Roman" w:cs="Times New Roman"/>
          <w:lang w:eastAsia="pl-PL"/>
        </w:rPr>
        <w:t xml:space="preserve"> </w:t>
      </w:r>
      <w:r w:rsidRPr="00CF70CF">
        <w:rPr>
          <w:rFonts w:ascii="Times New Roman" w:eastAsia="Times New Roman" w:hAnsi="Times New Roman" w:cs="Times New Roman"/>
          <w:lang w:eastAsia="pl-PL"/>
        </w:rPr>
        <w:t>określonym</w:t>
      </w:r>
      <w:r w:rsidR="006E0DAA" w:rsidRPr="00CF70CF">
        <w:rPr>
          <w:rFonts w:ascii="Times New Roman" w:eastAsia="Times New Roman" w:hAnsi="Times New Roman" w:cs="Times New Roman"/>
          <w:lang w:eastAsia="pl-PL"/>
        </w:rPr>
        <w:t xml:space="preserve"> </w:t>
      </w:r>
      <w:r w:rsidRPr="00CF70CF">
        <w:rPr>
          <w:rFonts w:ascii="Times New Roman" w:eastAsia="Times New Roman" w:hAnsi="Times New Roman" w:cs="Times New Roman"/>
          <w:lang w:eastAsia="pl-PL"/>
        </w:rPr>
        <w:t>w</w:t>
      </w:r>
      <w:r w:rsidR="006E0DAA" w:rsidRPr="00CF70CF">
        <w:rPr>
          <w:rFonts w:ascii="Times New Roman" w:eastAsia="Times New Roman" w:hAnsi="Times New Roman" w:cs="Times New Roman"/>
          <w:lang w:eastAsia="pl-PL"/>
        </w:rPr>
        <w:t xml:space="preserve"> </w:t>
      </w:r>
      <w:r w:rsidRPr="00CF70CF">
        <w:rPr>
          <w:rFonts w:ascii="Times New Roman" w:eastAsia="Times New Roman" w:hAnsi="Times New Roman" w:cs="Times New Roman"/>
          <w:lang w:eastAsia="pl-PL"/>
        </w:rPr>
        <w:t>przepisach</w:t>
      </w:r>
      <w:r w:rsidR="006E0DAA" w:rsidRPr="00CF70CF">
        <w:rPr>
          <w:rFonts w:ascii="Times New Roman" w:eastAsia="Times New Roman" w:hAnsi="Times New Roman" w:cs="Times New Roman"/>
          <w:lang w:eastAsia="pl-PL"/>
        </w:rPr>
        <w:t xml:space="preserve"> </w:t>
      </w:r>
      <w:r w:rsidRPr="00CF70CF">
        <w:rPr>
          <w:rFonts w:ascii="Times New Roman" w:eastAsia="Times New Roman" w:hAnsi="Times New Roman" w:cs="Times New Roman"/>
          <w:lang w:eastAsia="pl-PL"/>
        </w:rPr>
        <w:t>ustawy</w:t>
      </w:r>
      <w:r w:rsidR="006E0DAA" w:rsidRPr="00CF70CF">
        <w:rPr>
          <w:rFonts w:ascii="Times New Roman" w:eastAsia="Times New Roman" w:hAnsi="Times New Roman" w:cs="Times New Roman"/>
          <w:lang w:eastAsia="pl-PL"/>
        </w:rPr>
        <w:t xml:space="preserve"> </w:t>
      </w:r>
      <w:proofErr w:type="spellStart"/>
      <w:r w:rsidRPr="00CF70CF">
        <w:rPr>
          <w:rFonts w:ascii="Times New Roman" w:eastAsia="Times New Roman" w:hAnsi="Times New Roman" w:cs="Times New Roman"/>
          <w:lang w:eastAsia="pl-PL"/>
        </w:rPr>
        <w:t>Pzp</w:t>
      </w:r>
      <w:proofErr w:type="spellEnd"/>
      <w:r w:rsidRPr="00CF70CF">
        <w:rPr>
          <w:rFonts w:ascii="Times New Roman" w:eastAsia="Times New Roman" w:hAnsi="Times New Roman" w:cs="Times New Roman"/>
          <w:lang w:eastAsia="pl-PL"/>
        </w:rPr>
        <w:t>,</w:t>
      </w:r>
      <w:r w:rsidR="006E0DAA" w:rsidRPr="00CF70CF">
        <w:rPr>
          <w:rFonts w:ascii="Times New Roman" w:eastAsia="Times New Roman" w:hAnsi="Times New Roman" w:cs="Times New Roman"/>
          <w:lang w:eastAsia="pl-PL"/>
        </w:rPr>
        <w:t xml:space="preserve"> </w:t>
      </w:r>
      <w:r w:rsidRPr="00CF70CF">
        <w:rPr>
          <w:rFonts w:ascii="Times New Roman" w:eastAsia="Times New Roman" w:hAnsi="Times New Roman" w:cs="Times New Roman"/>
          <w:lang w:eastAsia="pl-PL"/>
        </w:rPr>
        <w:t>związanym</w:t>
      </w:r>
      <w:r w:rsidR="006E0DAA" w:rsidRPr="00CF70CF">
        <w:rPr>
          <w:rFonts w:ascii="Times New Roman" w:eastAsia="Times New Roman" w:hAnsi="Times New Roman" w:cs="Times New Roman"/>
          <w:lang w:eastAsia="pl-PL"/>
        </w:rPr>
        <w:t xml:space="preserve"> </w:t>
      </w:r>
      <w:r w:rsidRPr="00CF70CF">
        <w:rPr>
          <w:rFonts w:ascii="Times New Roman" w:eastAsia="Times New Roman" w:hAnsi="Times New Roman" w:cs="Times New Roman"/>
          <w:lang w:eastAsia="pl-PL"/>
        </w:rPr>
        <w:t>z</w:t>
      </w:r>
      <w:r w:rsidR="006E0DAA" w:rsidRPr="00CF70CF">
        <w:rPr>
          <w:rFonts w:ascii="Times New Roman" w:eastAsia="Times New Roman" w:hAnsi="Times New Roman" w:cs="Times New Roman"/>
          <w:lang w:eastAsia="pl-PL"/>
        </w:rPr>
        <w:t xml:space="preserve"> </w:t>
      </w:r>
      <w:r w:rsidRPr="00CF70CF">
        <w:rPr>
          <w:rFonts w:ascii="Times New Roman" w:eastAsia="Times New Roman" w:hAnsi="Times New Roman" w:cs="Times New Roman"/>
          <w:lang w:eastAsia="pl-PL"/>
        </w:rPr>
        <w:t>udziałem</w:t>
      </w:r>
      <w:r w:rsidR="006E0DAA" w:rsidRPr="00CF70CF">
        <w:rPr>
          <w:rFonts w:ascii="Times New Roman" w:eastAsia="Times New Roman" w:hAnsi="Times New Roman" w:cs="Times New Roman"/>
          <w:lang w:eastAsia="pl-PL"/>
        </w:rPr>
        <w:t xml:space="preserve"> </w:t>
      </w:r>
      <w:r w:rsidRPr="00CF70CF">
        <w:rPr>
          <w:rFonts w:ascii="Times New Roman" w:eastAsia="Times New Roman" w:hAnsi="Times New Roman" w:cs="Times New Roman"/>
          <w:lang w:eastAsia="pl-PL"/>
        </w:rPr>
        <w:t>w</w:t>
      </w:r>
      <w:r w:rsidR="006E0DAA" w:rsidRPr="00CF70CF">
        <w:rPr>
          <w:rFonts w:ascii="Times New Roman" w:eastAsia="Times New Roman" w:hAnsi="Times New Roman" w:cs="Times New Roman"/>
          <w:lang w:eastAsia="pl-PL"/>
        </w:rPr>
        <w:t xml:space="preserve"> </w:t>
      </w:r>
      <w:r w:rsidRPr="00CF70CF">
        <w:rPr>
          <w:rFonts w:ascii="Times New Roman" w:eastAsia="Times New Roman" w:hAnsi="Times New Roman" w:cs="Times New Roman"/>
          <w:lang w:eastAsia="pl-PL"/>
        </w:rPr>
        <w:t>postępowaniu</w:t>
      </w:r>
      <w:r w:rsidR="006E0DAA" w:rsidRPr="00CF70CF">
        <w:rPr>
          <w:rFonts w:ascii="Times New Roman" w:eastAsia="Times New Roman" w:hAnsi="Times New Roman" w:cs="Times New Roman"/>
          <w:lang w:eastAsia="pl-PL"/>
        </w:rPr>
        <w:t xml:space="preserve"> </w:t>
      </w:r>
      <w:r w:rsidRPr="00CF70CF">
        <w:rPr>
          <w:rFonts w:ascii="Times New Roman" w:eastAsia="Times New Roman" w:hAnsi="Times New Roman" w:cs="Times New Roman"/>
          <w:lang w:eastAsia="pl-PL"/>
        </w:rPr>
        <w:t>o</w:t>
      </w:r>
      <w:r w:rsidR="006E0DAA" w:rsidRPr="00CF70CF">
        <w:rPr>
          <w:rFonts w:ascii="Times New Roman" w:eastAsia="Times New Roman" w:hAnsi="Times New Roman" w:cs="Times New Roman"/>
          <w:lang w:eastAsia="pl-PL"/>
        </w:rPr>
        <w:t xml:space="preserve"> </w:t>
      </w:r>
      <w:r w:rsidRPr="00CF70CF">
        <w:rPr>
          <w:rFonts w:ascii="Times New Roman" w:eastAsia="Times New Roman" w:hAnsi="Times New Roman" w:cs="Times New Roman"/>
          <w:lang w:eastAsia="pl-PL"/>
        </w:rPr>
        <w:t>udzielenie</w:t>
      </w:r>
      <w:r w:rsidR="006E0DAA" w:rsidRPr="00CF70CF">
        <w:rPr>
          <w:rFonts w:ascii="Times New Roman" w:eastAsia="Times New Roman" w:hAnsi="Times New Roman" w:cs="Times New Roman"/>
          <w:lang w:eastAsia="pl-PL"/>
        </w:rPr>
        <w:t xml:space="preserve"> </w:t>
      </w:r>
      <w:r w:rsidRPr="00CF70CF">
        <w:rPr>
          <w:rFonts w:ascii="Times New Roman" w:eastAsia="Times New Roman" w:hAnsi="Times New Roman" w:cs="Times New Roman"/>
          <w:lang w:eastAsia="pl-PL"/>
        </w:rPr>
        <w:t>zamówienia</w:t>
      </w:r>
      <w:r w:rsidR="006E0DAA" w:rsidRPr="00CF70CF">
        <w:rPr>
          <w:rFonts w:ascii="Times New Roman" w:eastAsia="Times New Roman" w:hAnsi="Times New Roman" w:cs="Times New Roman"/>
          <w:lang w:eastAsia="pl-PL"/>
        </w:rPr>
        <w:t xml:space="preserve"> </w:t>
      </w:r>
      <w:r w:rsidRPr="00CF70CF">
        <w:rPr>
          <w:rFonts w:ascii="Times New Roman" w:eastAsia="Times New Roman" w:hAnsi="Times New Roman" w:cs="Times New Roman"/>
          <w:lang w:eastAsia="pl-PL"/>
        </w:rPr>
        <w:t>publicznego;</w:t>
      </w:r>
      <w:r w:rsidR="006E0DAA" w:rsidRPr="00CF70CF">
        <w:rPr>
          <w:rFonts w:ascii="Times New Roman" w:eastAsia="Times New Roman" w:hAnsi="Times New Roman" w:cs="Times New Roman"/>
          <w:lang w:eastAsia="pl-PL"/>
        </w:rPr>
        <w:t xml:space="preserve"> </w:t>
      </w:r>
      <w:r w:rsidRPr="00CF70CF">
        <w:rPr>
          <w:rFonts w:ascii="Times New Roman" w:eastAsia="Times New Roman" w:hAnsi="Times New Roman" w:cs="Times New Roman"/>
          <w:lang w:eastAsia="pl-PL"/>
        </w:rPr>
        <w:t>konsekwencje</w:t>
      </w:r>
      <w:r w:rsidR="006E0DAA" w:rsidRPr="00CF70CF">
        <w:rPr>
          <w:rFonts w:ascii="Times New Roman" w:eastAsia="Times New Roman" w:hAnsi="Times New Roman" w:cs="Times New Roman"/>
          <w:lang w:eastAsia="pl-PL"/>
        </w:rPr>
        <w:t xml:space="preserve"> </w:t>
      </w:r>
      <w:r w:rsidRPr="00CF70CF">
        <w:rPr>
          <w:rFonts w:ascii="Times New Roman" w:eastAsia="Times New Roman" w:hAnsi="Times New Roman" w:cs="Times New Roman"/>
          <w:lang w:eastAsia="pl-PL"/>
        </w:rPr>
        <w:t>niepodania</w:t>
      </w:r>
      <w:r w:rsidR="006E0DAA" w:rsidRPr="00CF70CF">
        <w:rPr>
          <w:rFonts w:ascii="Times New Roman" w:eastAsia="Times New Roman" w:hAnsi="Times New Roman" w:cs="Times New Roman"/>
          <w:lang w:eastAsia="pl-PL"/>
        </w:rPr>
        <w:t xml:space="preserve"> </w:t>
      </w:r>
      <w:r w:rsidRPr="00CF70CF">
        <w:rPr>
          <w:rFonts w:ascii="Times New Roman" w:eastAsia="Times New Roman" w:hAnsi="Times New Roman" w:cs="Times New Roman"/>
          <w:lang w:eastAsia="pl-PL"/>
        </w:rPr>
        <w:t>określonych</w:t>
      </w:r>
      <w:r w:rsidR="006E0DAA" w:rsidRPr="00CF70CF">
        <w:rPr>
          <w:rFonts w:ascii="Times New Roman" w:eastAsia="Times New Roman" w:hAnsi="Times New Roman" w:cs="Times New Roman"/>
          <w:lang w:eastAsia="pl-PL"/>
        </w:rPr>
        <w:t xml:space="preserve"> </w:t>
      </w:r>
      <w:r w:rsidRPr="00CF70CF">
        <w:rPr>
          <w:rFonts w:ascii="Times New Roman" w:eastAsia="Times New Roman" w:hAnsi="Times New Roman" w:cs="Times New Roman"/>
          <w:lang w:eastAsia="pl-PL"/>
        </w:rPr>
        <w:t>danych</w:t>
      </w:r>
      <w:r w:rsidR="006E0DAA" w:rsidRPr="00CF70CF">
        <w:rPr>
          <w:rFonts w:ascii="Times New Roman" w:eastAsia="Times New Roman" w:hAnsi="Times New Roman" w:cs="Times New Roman"/>
          <w:lang w:eastAsia="pl-PL"/>
        </w:rPr>
        <w:t xml:space="preserve"> </w:t>
      </w:r>
      <w:r w:rsidRPr="00CF70CF">
        <w:rPr>
          <w:rFonts w:ascii="Times New Roman" w:eastAsia="Times New Roman" w:hAnsi="Times New Roman" w:cs="Times New Roman"/>
          <w:lang w:eastAsia="pl-PL"/>
        </w:rPr>
        <w:t>wynikają</w:t>
      </w:r>
      <w:r w:rsidR="006E0DAA" w:rsidRPr="00CF70CF">
        <w:rPr>
          <w:rFonts w:ascii="Times New Roman" w:eastAsia="Times New Roman" w:hAnsi="Times New Roman" w:cs="Times New Roman"/>
          <w:lang w:eastAsia="pl-PL"/>
        </w:rPr>
        <w:t xml:space="preserve"> </w:t>
      </w:r>
      <w:r w:rsidRPr="00CF70CF">
        <w:rPr>
          <w:rFonts w:ascii="Times New Roman" w:eastAsia="Times New Roman" w:hAnsi="Times New Roman" w:cs="Times New Roman"/>
          <w:lang w:eastAsia="pl-PL"/>
        </w:rPr>
        <w:t>z</w:t>
      </w:r>
      <w:r w:rsidR="006E0DAA" w:rsidRPr="00CF70CF">
        <w:rPr>
          <w:rFonts w:ascii="Times New Roman" w:eastAsia="Times New Roman" w:hAnsi="Times New Roman" w:cs="Times New Roman"/>
          <w:lang w:eastAsia="pl-PL"/>
        </w:rPr>
        <w:t xml:space="preserve"> </w:t>
      </w:r>
      <w:r w:rsidRPr="00CF70CF">
        <w:rPr>
          <w:rFonts w:ascii="Times New Roman" w:eastAsia="Times New Roman" w:hAnsi="Times New Roman" w:cs="Times New Roman"/>
          <w:lang w:eastAsia="pl-PL"/>
        </w:rPr>
        <w:t>ustawy</w:t>
      </w:r>
      <w:r w:rsidR="006E0DAA" w:rsidRPr="00CF70CF">
        <w:rPr>
          <w:rFonts w:ascii="Times New Roman" w:eastAsia="Times New Roman" w:hAnsi="Times New Roman" w:cs="Times New Roman"/>
          <w:lang w:eastAsia="pl-PL"/>
        </w:rPr>
        <w:t xml:space="preserve"> </w:t>
      </w:r>
      <w:proofErr w:type="spellStart"/>
      <w:r w:rsidRPr="00CF70CF">
        <w:rPr>
          <w:rFonts w:ascii="Times New Roman" w:eastAsia="Times New Roman" w:hAnsi="Times New Roman" w:cs="Times New Roman"/>
          <w:lang w:eastAsia="pl-PL"/>
        </w:rPr>
        <w:t>Pzp</w:t>
      </w:r>
      <w:proofErr w:type="spellEnd"/>
      <w:r w:rsidRPr="00CF70CF">
        <w:rPr>
          <w:rFonts w:ascii="Times New Roman" w:eastAsia="Times New Roman" w:hAnsi="Times New Roman" w:cs="Times New Roman"/>
          <w:lang w:eastAsia="pl-PL"/>
        </w:rPr>
        <w:t>;</w:t>
      </w:r>
      <w:r w:rsidR="006E0DAA" w:rsidRPr="00CF70CF">
        <w:rPr>
          <w:rFonts w:ascii="Times New Roman" w:eastAsia="Times New Roman" w:hAnsi="Times New Roman" w:cs="Times New Roman"/>
          <w:lang w:eastAsia="pl-PL"/>
        </w:rPr>
        <w:t xml:space="preserve"> </w:t>
      </w:r>
    </w:p>
    <w:p w14:paraId="6666FC92" w14:textId="77777777" w:rsidR="00683C26" w:rsidRPr="00CF70CF" w:rsidRDefault="00683C26" w:rsidP="00885433">
      <w:pPr>
        <w:numPr>
          <w:ilvl w:val="0"/>
          <w:numId w:val="17"/>
        </w:numPr>
        <w:spacing w:after="0"/>
        <w:jc w:val="both"/>
        <w:rPr>
          <w:rFonts w:ascii="Times New Roman" w:eastAsia="Times New Roman" w:hAnsi="Times New Roman" w:cs="Times New Roman"/>
          <w:lang w:eastAsia="pl-PL"/>
        </w:rPr>
      </w:pPr>
      <w:r w:rsidRPr="00CF70CF">
        <w:rPr>
          <w:rFonts w:ascii="Times New Roman" w:eastAsia="Times New Roman" w:hAnsi="Times New Roman" w:cs="Times New Roman"/>
          <w:lang w:eastAsia="pl-PL"/>
        </w:rPr>
        <w:t>w</w:t>
      </w:r>
      <w:r w:rsidR="006E0DAA" w:rsidRPr="00CF70CF">
        <w:rPr>
          <w:rFonts w:ascii="Times New Roman" w:eastAsia="Times New Roman" w:hAnsi="Times New Roman" w:cs="Times New Roman"/>
          <w:lang w:eastAsia="pl-PL"/>
        </w:rPr>
        <w:t xml:space="preserve"> </w:t>
      </w:r>
      <w:r w:rsidRPr="00CF70CF">
        <w:rPr>
          <w:rFonts w:ascii="Times New Roman" w:eastAsia="Times New Roman" w:hAnsi="Times New Roman" w:cs="Times New Roman"/>
          <w:lang w:eastAsia="pl-PL"/>
        </w:rPr>
        <w:t>odniesieniu</w:t>
      </w:r>
      <w:r w:rsidR="006E0DAA" w:rsidRPr="00CF70CF">
        <w:rPr>
          <w:rFonts w:ascii="Times New Roman" w:eastAsia="Times New Roman" w:hAnsi="Times New Roman" w:cs="Times New Roman"/>
          <w:lang w:eastAsia="pl-PL"/>
        </w:rPr>
        <w:t xml:space="preserve"> </w:t>
      </w:r>
      <w:r w:rsidRPr="00CF70CF">
        <w:rPr>
          <w:rFonts w:ascii="Times New Roman" w:eastAsia="Times New Roman" w:hAnsi="Times New Roman" w:cs="Times New Roman"/>
          <w:lang w:eastAsia="pl-PL"/>
        </w:rPr>
        <w:t>do</w:t>
      </w:r>
      <w:r w:rsidR="006E0DAA" w:rsidRPr="00CF70CF">
        <w:rPr>
          <w:rFonts w:ascii="Times New Roman" w:eastAsia="Times New Roman" w:hAnsi="Times New Roman" w:cs="Times New Roman"/>
          <w:lang w:eastAsia="pl-PL"/>
        </w:rPr>
        <w:t xml:space="preserve"> </w:t>
      </w:r>
      <w:r w:rsidRPr="00CF70CF">
        <w:rPr>
          <w:rFonts w:ascii="Times New Roman" w:eastAsia="Times New Roman" w:hAnsi="Times New Roman" w:cs="Times New Roman"/>
          <w:lang w:eastAsia="pl-PL"/>
        </w:rPr>
        <w:t>Pani/Pana</w:t>
      </w:r>
      <w:r w:rsidR="006E0DAA" w:rsidRPr="00CF70CF">
        <w:rPr>
          <w:rFonts w:ascii="Times New Roman" w:eastAsia="Times New Roman" w:hAnsi="Times New Roman" w:cs="Times New Roman"/>
          <w:lang w:eastAsia="pl-PL"/>
        </w:rPr>
        <w:t xml:space="preserve"> </w:t>
      </w:r>
      <w:r w:rsidRPr="00CF70CF">
        <w:rPr>
          <w:rFonts w:ascii="Times New Roman" w:eastAsia="Times New Roman" w:hAnsi="Times New Roman" w:cs="Times New Roman"/>
          <w:lang w:eastAsia="pl-PL"/>
        </w:rPr>
        <w:t>danych</w:t>
      </w:r>
      <w:r w:rsidR="006E0DAA" w:rsidRPr="00CF70CF">
        <w:rPr>
          <w:rFonts w:ascii="Times New Roman" w:eastAsia="Times New Roman" w:hAnsi="Times New Roman" w:cs="Times New Roman"/>
          <w:lang w:eastAsia="pl-PL"/>
        </w:rPr>
        <w:t xml:space="preserve"> </w:t>
      </w:r>
      <w:r w:rsidRPr="00CF70CF">
        <w:rPr>
          <w:rFonts w:ascii="Times New Roman" w:eastAsia="Times New Roman" w:hAnsi="Times New Roman" w:cs="Times New Roman"/>
          <w:lang w:eastAsia="pl-PL"/>
        </w:rPr>
        <w:t>osobowych</w:t>
      </w:r>
      <w:r w:rsidR="006E0DAA" w:rsidRPr="00CF70CF">
        <w:rPr>
          <w:rFonts w:ascii="Times New Roman" w:eastAsia="Times New Roman" w:hAnsi="Times New Roman" w:cs="Times New Roman"/>
          <w:lang w:eastAsia="pl-PL"/>
        </w:rPr>
        <w:t xml:space="preserve"> </w:t>
      </w:r>
      <w:r w:rsidRPr="00CF70CF">
        <w:rPr>
          <w:rFonts w:ascii="Times New Roman" w:eastAsia="Times New Roman" w:hAnsi="Times New Roman" w:cs="Times New Roman"/>
          <w:lang w:eastAsia="pl-PL"/>
        </w:rPr>
        <w:t>decyzje</w:t>
      </w:r>
      <w:r w:rsidR="006E0DAA" w:rsidRPr="00CF70CF">
        <w:rPr>
          <w:rFonts w:ascii="Times New Roman" w:eastAsia="Times New Roman" w:hAnsi="Times New Roman" w:cs="Times New Roman"/>
          <w:lang w:eastAsia="pl-PL"/>
        </w:rPr>
        <w:t xml:space="preserve"> </w:t>
      </w:r>
      <w:r w:rsidRPr="00CF70CF">
        <w:rPr>
          <w:rFonts w:ascii="Times New Roman" w:eastAsia="Times New Roman" w:hAnsi="Times New Roman" w:cs="Times New Roman"/>
          <w:lang w:eastAsia="pl-PL"/>
        </w:rPr>
        <w:t>nie</w:t>
      </w:r>
      <w:r w:rsidR="006E0DAA" w:rsidRPr="00CF70CF">
        <w:rPr>
          <w:rFonts w:ascii="Times New Roman" w:eastAsia="Times New Roman" w:hAnsi="Times New Roman" w:cs="Times New Roman"/>
          <w:lang w:eastAsia="pl-PL"/>
        </w:rPr>
        <w:t xml:space="preserve"> </w:t>
      </w:r>
      <w:r w:rsidRPr="00CF70CF">
        <w:rPr>
          <w:rFonts w:ascii="Times New Roman" w:eastAsia="Times New Roman" w:hAnsi="Times New Roman" w:cs="Times New Roman"/>
          <w:lang w:eastAsia="pl-PL"/>
        </w:rPr>
        <w:t>będą</w:t>
      </w:r>
      <w:r w:rsidR="006E0DAA" w:rsidRPr="00CF70CF">
        <w:rPr>
          <w:rFonts w:ascii="Times New Roman" w:eastAsia="Times New Roman" w:hAnsi="Times New Roman" w:cs="Times New Roman"/>
          <w:lang w:eastAsia="pl-PL"/>
        </w:rPr>
        <w:t xml:space="preserve"> </w:t>
      </w:r>
      <w:r w:rsidRPr="00CF70CF">
        <w:rPr>
          <w:rFonts w:ascii="Times New Roman" w:eastAsia="Times New Roman" w:hAnsi="Times New Roman" w:cs="Times New Roman"/>
          <w:lang w:eastAsia="pl-PL"/>
        </w:rPr>
        <w:t>podejmowane</w:t>
      </w:r>
      <w:r w:rsidR="006E0DAA" w:rsidRPr="00CF70CF">
        <w:rPr>
          <w:rFonts w:ascii="Times New Roman" w:eastAsia="Times New Roman" w:hAnsi="Times New Roman" w:cs="Times New Roman"/>
          <w:lang w:eastAsia="pl-PL"/>
        </w:rPr>
        <w:t xml:space="preserve"> </w:t>
      </w:r>
      <w:r w:rsidRPr="00CF70CF">
        <w:rPr>
          <w:rFonts w:ascii="Times New Roman" w:eastAsia="Times New Roman" w:hAnsi="Times New Roman" w:cs="Times New Roman"/>
          <w:lang w:eastAsia="pl-PL"/>
        </w:rPr>
        <w:t>w</w:t>
      </w:r>
      <w:r w:rsidR="006E0DAA" w:rsidRPr="00CF70CF">
        <w:rPr>
          <w:rFonts w:ascii="Times New Roman" w:eastAsia="Times New Roman" w:hAnsi="Times New Roman" w:cs="Times New Roman"/>
          <w:lang w:eastAsia="pl-PL"/>
        </w:rPr>
        <w:t xml:space="preserve"> </w:t>
      </w:r>
      <w:r w:rsidRPr="00CF70CF">
        <w:rPr>
          <w:rFonts w:ascii="Times New Roman" w:eastAsia="Times New Roman" w:hAnsi="Times New Roman" w:cs="Times New Roman"/>
          <w:lang w:eastAsia="pl-PL"/>
        </w:rPr>
        <w:t>sposób</w:t>
      </w:r>
      <w:r w:rsidR="006E0DAA" w:rsidRPr="00CF70CF">
        <w:rPr>
          <w:rFonts w:ascii="Times New Roman" w:eastAsia="Times New Roman" w:hAnsi="Times New Roman" w:cs="Times New Roman"/>
          <w:lang w:eastAsia="pl-PL"/>
        </w:rPr>
        <w:t xml:space="preserve"> </w:t>
      </w:r>
      <w:r w:rsidRPr="00CF70CF">
        <w:rPr>
          <w:rFonts w:ascii="Times New Roman" w:eastAsia="Times New Roman" w:hAnsi="Times New Roman" w:cs="Times New Roman"/>
          <w:lang w:eastAsia="pl-PL"/>
        </w:rPr>
        <w:t>zautomatyzowany,</w:t>
      </w:r>
      <w:r w:rsidR="006E0DAA" w:rsidRPr="00CF70CF">
        <w:rPr>
          <w:rFonts w:ascii="Times New Roman" w:eastAsia="Times New Roman" w:hAnsi="Times New Roman" w:cs="Times New Roman"/>
          <w:lang w:eastAsia="pl-PL"/>
        </w:rPr>
        <w:t xml:space="preserve"> </w:t>
      </w:r>
      <w:r w:rsidRPr="00CF70CF">
        <w:rPr>
          <w:rFonts w:ascii="Times New Roman" w:eastAsia="Times New Roman" w:hAnsi="Times New Roman" w:cs="Times New Roman"/>
          <w:lang w:eastAsia="pl-PL"/>
        </w:rPr>
        <w:t>stosowanie</w:t>
      </w:r>
      <w:r w:rsidR="006E0DAA" w:rsidRPr="00CF70CF">
        <w:rPr>
          <w:rFonts w:ascii="Times New Roman" w:eastAsia="Times New Roman" w:hAnsi="Times New Roman" w:cs="Times New Roman"/>
          <w:lang w:eastAsia="pl-PL"/>
        </w:rPr>
        <w:t xml:space="preserve"> </w:t>
      </w:r>
      <w:r w:rsidRPr="00CF70CF">
        <w:rPr>
          <w:rFonts w:ascii="Times New Roman" w:eastAsia="Times New Roman" w:hAnsi="Times New Roman" w:cs="Times New Roman"/>
          <w:lang w:eastAsia="pl-PL"/>
        </w:rPr>
        <w:t>do</w:t>
      </w:r>
      <w:r w:rsidR="006E0DAA" w:rsidRPr="00CF70CF">
        <w:rPr>
          <w:rFonts w:ascii="Times New Roman" w:eastAsia="Times New Roman" w:hAnsi="Times New Roman" w:cs="Times New Roman"/>
          <w:lang w:eastAsia="pl-PL"/>
        </w:rPr>
        <w:t xml:space="preserve"> </w:t>
      </w:r>
      <w:r w:rsidRPr="00CF70CF">
        <w:rPr>
          <w:rFonts w:ascii="Times New Roman" w:eastAsia="Times New Roman" w:hAnsi="Times New Roman" w:cs="Times New Roman"/>
          <w:lang w:eastAsia="pl-PL"/>
        </w:rPr>
        <w:t>art.</w:t>
      </w:r>
      <w:r w:rsidR="006E0DAA" w:rsidRPr="00CF70CF">
        <w:rPr>
          <w:rFonts w:ascii="Times New Roman" w:eastAsia="Times New Roman" w:hAnsi="Times New Roman" w:cs="Times New Roman"/>
          <w:lang w:eastAsia="pl-PL"/>
        </w:rPr>
        <w:t xml:space="preserve"> </w:t>
      </w:r>
      <w:r w:rsidRPr="00CF70CF">
        <w:rPr>
          <w:rFonts w:ascii="Times New Roman" w:eastAsia="Times New Roman" w:hAnsi="Times New Roman" w:cs="Times New Roman"/>
          <w:lang w:eastAsia="pl-PL"/>
        </w:rPr>
        <w:t>22</w:t>
      </w:r>
      <w:r w:rsidR="006E0DAA" w:rsidRPr="00CF70CF">
        <w:rPr>
          <w:rFonts w:ascii="Times New Roman" w:eastAsia="Times New Roman" w:hAnsi="Times New Roman" w:cs="Times New Roman"/>
          <w:lang w:eastAsia="pl-PL"/>
        </w:rPr>
        <w:t xml:space="preserve"> </w:t>
      </w:r>
      <w:r w:rsidRPr="00CF70CF">
        <w:rPr>
          <w:rFonts w:ascii="Times New Roman" w:eastAsia="Times New Roman" w:hAnsi="Times New Roman" w:cs="Times New Roman"/>
          <w:lang w:eastAsia="pl-PL"/>
        </w:rPr>
        <w:t>RODO;</w:t>
      </w:r>
    </w:p>
    <w:p w14:paraId="17F46920" w14:textId="77777777" w:rsidR="00683C26" w:rsidRPr="00CF70CF" w:rsidRDefault="00683C26" w:rsidP="00885433">
      <w:pPr>
        <w:numPr>
          <w:ilvl w:val="0"/>
          <w:numId w:val="17"/>
        </w:numPr>
        <w:spacing w:after="0"/>
        <w:jc w:val="both"/>
        <w:rPr>
          <w:rFonts w:ascii="Times New Roman" w:eastAsia="Times New Roman" w:hAnsi="Times New Roman" w:cs="Times New Roman"/>
          <w:lang w:eastAsia="pl-PL"/>
        </w:rPr>
      </w:pPr>
      <w:r w:rsidRPr="00CF70CF">
        <w:rPr>
          <w:rFonts w:ascii="Times New Roman" w:eastAsia="Times New Roman" w:hAnsi="Times New Roman" w:cs="Times New Roman"/>
          <w:lang w:eastAsia="pl-PL"/>
        </w:rPr>
        <w:t>posiada</w:t>
      </w:r>
      <w:r w:rsidR="006E0DAA" w:rsidRPr="00CF70CF">
        <w:rPr>
          <w:rFonts w:ascii="Times New Roman" w:eastAsia="Times New Roman" w:hAnsi="Times New Roman" w:cs="Times New Roman"/>
          <w:lang w:eastAsia="pl-PL"/>
        </w:rPr>
        <w:t xml:space="preserve"> </w:t>
      </w:r>
      <w:r w:rsidRPr="00CF70CF">
        <w:rPr>
          <w:rFonts w:ascii="Times New Roman" w:eastAsia="Times New Roman" w:hAnsi="Times New Roman" w:cs="Times New Roman"/>
          <w:lang w:eastAsia="pl-PL"/>
        </w:rPr>
        <w:t>Pani/Pan:</w:t>
      </w:r>
    </w:p>
    <w:p w14:paraId="16719C50" w14:textId="77777777" w:rsidR="00683C26" w:rsidRPr="00CF70CF" w:rsidRDefault="00683C26" w:rsidP="00607ECF">
      <w:pPr>
        <w:spacing w:after="0"/>
        <w:ind w:left="720"/>
        <w:jc w:val="both"/>
        <w:rPr>
          <w:rFonts w:ascii="Times New Roman" w:eastAsia="Times New Roman" w:hAnsi="Times New Roman" w:cs="Times New Roman"/>
          <w:lang w:eastAsia="pl-PL"/>
        </w:rPr>
      </w:pPr>
      <w:r w:rsidRPr="00CF70CF">
        <w:rPr>
          <w:rFonts w:ascii="Times New Roman" w:eastAsia="Times New Roman" w:hAnsi="Times New Roman" w:cs="Times New Roman"/>
          <w:lang w:eastAsia="pl-PL"/>
        </w:rPr>
        <w:t>-</w:t>
      </w:r>
      <w:r w:rsidR="006E0DAA" w:rsidRPr="00CF70CF">
        <w:rPr>
          <w:rFonts w:ascii="Times New Roman" w:eastAsia="Times New Roman" w:hAnsi="Times New Roman" w:cs="Times New Roman"/>
          <w:lang w:eastAsia="pl-PL"/>
        </w:rPr>
        <w:t xml:space="preserve"> </w:t>
      </w:r>
      <w:r w:rsidRPr="00CF70CF">
        <w:rPr>
          <w:rFonts w:ascii="Times New Roman" w:eastAsia="Times New Roman" w:hAnsi="Times New Roman" w:cs="Times New Roman"/>
          <w:lang w:eastAsia="pl-PL"/>
        </w:rPr>
        <w:t>na</w:t>
      </w:r>
      <w:r w:rsidR="006E0DAA" w:rsidRPr="00CF70CF">
        <w:rPr>
          <w:rFonts w:ascii="Times New Roman" w:eastAsia="Times New Roman" w:hAnsi="Times New Roman" w:cs="Times New Roman"/>
          <w:lang w:eastAsia="pl-PL"/>
        </w:rPr>
        <w:t xml:space="preserve"> </w:t>
      </w:r>
      <w:r w:rsidRPr="00CF70CF">
        <w:rPr>
          <w:rFonts w:ascii="Times New Roman" w:eastAsia="Times New Roman" w:hAnsi="Times New Roman" w:cs="Times New Roman"/>
          <w:lang w:eastAsia="pl-PL"/>
        </w:rPr>
        <w:t>podstawie</w:t>
      </w:r>
      <w:r w:rsidR="006E0DAA" w:rsidRPr="00CF70CF">
        <w:rPr>
          <w:rFonts w:ascii="Times New Roman" w:eastAsia="Times New Roman" w:hAnsi="Times New Roman" w:cs="Times New Roman"/>
          <w:lang w:eastAsia="pl-PL"/>
        </w:rPr>
        <w:t xml:space="preserve"> </w:t>
      </w:r>
      <w:r w:rsidRPr="00CF70CF">
        <w:rPr>
          <w:rFonts w:ascii="Times New Roman" w:eastAsia="Times New Roman" w:hAnsi="Times New Roman" w:cs="Times New Roman"/>
          <w:lang w:eastAsia="pl-PL"/>
        </w:rPr>
        <w:t>art.</w:t>
      </w:r>
      <w:r w:rsidR="006E0DAA" w:rsidRPr="00CF70CF">
        <w:rPr>
          <w:rFonts w:ascii="Times New Roman" w:eastAsia="Times New Roman" w:hAnsi="Times New Roman" w:cs="Times New Roman"/>
          <w:lang w:eastAsia="pl-PL"/>
        </w:rPr>
        <w:t xml:space="preserve"> </w:t>
      </w:r>
      <w:r w:rsidRPr="00CF70CF">
        <w:rPr>
          <w:rFonts w:ascii="Times New Roman" w:eastAsia="Times New Roman" w:hAnsi="Times New Roman" w:cs="Times New Roman"/>
          <w:lang w:eastAsia="pl-PL"/>
        </w:rPr>
        <w:t>15</w:t>
      </w:r>
      <w:r w:rsidR="006E0DAA" w:rsidRPr="00CF70CF">
        <w:rPr>
          <w:rFonts w:ascii="Times New Roman" w:eastAsia="Times New Roman" w:hAnsi="Times New Roman" w:cs="Times New Roman"/>
          <w:lang w:eastAsia="pl-PL"/>
        </w:rPr>
        <w:t xml:space="preserve"> </w:t>
      </w:r>
      <w:r w:rsidRPr="00CF70CF">
        <w:rPr>
          <w:rFonts w:ascii="Times New Roman" w:eastAsia="Times New Roman" w:hAnsi="Times New Roman" w:cs="Times New Roman"/>
          <w:lang w:eastAsia="pl-PL"/>
        </w:rPr>
        <w:t>RODO</w:t>
      </w:r>
      <w:r w:rsidR="006E0DAA" w:rsidRPr="00CF70CF">
        <w:rPr>
          <w:rFonts w:ascii="Times New Roman" w:eastAsia="Times New Roman" w:hAnsi="Times New Roman" w:cs="Times New Roman"/>
          <w:lang w:eastAsia="pl-PL"/>
        </w:rPr>
        <w:t xml:space="preserve"> </w:t>
      </w:r>
      <w:r w:rsidRPr="00CF70CF">
        <w:rPr>
          <w:rFonts w:ascii="Times New Roman" w:eastAsia="Times New Roman" w:hAnsi="Times New Roman" w:cs="Times New Roman"/>
          <w:lang w:eastAsia="pl-PL"/>
        </w:rPr>
        <w:t>prawo</w:t>
      </w:r>
      <w:r w:rsidR="006E0DAA" w:rsidRPr="00CF70CF">
        <w:rPr>
          <w:rFonts w:ascii="Times New Roman" w:eastAsia="Times New Roman" w:hAnsi="Times New Roman" w:cs="Times New Roman"/>
          <w:lang w:eastAsia="pl-PL"/>
        </w:rPr>
        <w:t xml:space="preserve"> </w:t>
      </w:r>
      <w:r w:rsidRPr="00CF70CF">
        <w:rPr>
          <w:rFonts w:ascii="Times New Roman" w:eastAsia="Times New Roman" w:hAnsi="Times New Roman" w:cs="Times New Roman"/>
          <w:lang w:eastAsia="pl-PL"/>
        </w:rPr>
        <w:t>dostępu</w:t>
      </w:r>
      <w:r w:rsidR="006E0DAA" w:rsidRPr="00CF70CF">
        <w:rPr>
          <w:rFonts w:ascii="Times New Roman" w:eastAsia="Times New Roman" w:hAnsi="Times New Roman" w:cs="Times New Roman"/>
          <w:lang w:eastAsia="pl-PL"/>
        </w:rPr>
        <w:t xml:space="preserve"> </w:t>
      </w:r>
      <w:r w:rsidRPr="00CF70CF">
        <w:rPr>
          <w:rFonts w:ascii="Times New Roman" w:eastAsia="Times New Roman" w:hAnsi="Times New Roman" w:cs="Times New Roman"/>
          <w:lang w:eastAsia="pl-PL"/>
        </w:rPr>
        <w:t>do</w:t>
      </w:r>
      <w:r w:rsidR="006E0DAA" w:rsidRPr="00CF70CF">
        <w:rPr>
          <w:rFonts w:ascii="Times New Roman" w:eastAsia="Times New Roman" w:hAnsi="Times New Roman" w:cs="Times New Roman"/>
          <w:lang w:eastAsia="pl-PL"/>
        </w:rPr>
        <w:t xml:space="preserve"> </w:t>
      </w:r>
      <w:r w:rsidRPr="00CF70CF">
        <w:rPr>
          <w:rFonts w:ascii="Times New Roman" w:eastAsia="Times New Roman" w:hAnsi="Times New Roman" w:cs="Times New Roman"/>
          <w:lang w:eastAsia="pl-PL"/>
        </w:rPr>
        <w:t>danych</w:t>
      </w:r>
      <w:r w:rsidR="006E0DAA" w:rsidRPr="00CF70CF">
        <w:rPr>
          <w:rFonts w:ascii="Times New Roman" w:eastAsia="Times New Roman" w:hAnsi="Times New Roman" w:cs="Times New Roman"/>
          <w:lang w:eastAsia="pl-PL"/>
        </w:rPr>
        <w:t xml:space="preserve"> </w:t>
      </w:r>
      <w:r w:rsidRPr="00CF70CF">
        <w:rPr>
          <w:rFonts w:ascii="Times New Roman" w:eastAsia="Times New Roman" w:hAnsi="Times New Roman" w:cs="Times New Roman"/>
          <w:lang w:eastAsia="pl-PL"/>
        </w:rPr>
        <w:t>osobowych</w:t>
      </w:r>
      <w:r w:rsidR="006E0DAA" w:rsidRPr="00CF70CF">
        <w:rPr>
          <w:rFonts w:ascii="Times New Roman" w:eastAsia="Times New Roman" w:hAnsi="Times New Roman" w:cs="Times New Roman"/>
          <w:lang w:eastAsia="pl-PL"/>
        </w:rPr>
        <w:t xml:space="preserve"> </w:t>
      </w:r>
      <w:r w:rsidRPr="00CF70CF">
        <w:rPr>
          <w:rFonts w:ascii="Times New Roman" w:eastAsia="Times New Roman" w:hAnsi="Times New Roman" w:cs="Times New Roman"/>
          <w:lang w:eastAsia="pl-PL"/>
        </w:rPr>
        <w:t>Pani/Pana</w:t>
      </w:r>
      <w:r w:rsidR="006E0DAA" w:rsidRPr="00CF70CF">
        <w:rPr>
          <w:rFonts w:ascii="Times New Roman" w:eastAsia="Times New Roman" w:hAnsi="Times New Roman" w:cs="Times New Roman"/>
          <w:lang w:eastAsia="pl-PL"/>
        </w:rPr>
        <w:t xml:space="preserve"> </w:t>
      </w:r>
      <w:r w:rsidRPr="00CF70CF">
        <w:rPr>
          <w:rFonts w:ascii="Times New Roman" w:eastAsia="Times New Roman" w:hAnsi="Times New Roman" w:cs="Times New Roman"/>
          <w:lang w:eastAsia="pl-PL"/>
        </w:rPr>
        <w:t>dotyczących;</w:t>
      </w:r>
    </w:p>
    <w:p w14:paraId="1F865892" w14:textId="77777777" w:rsidR="00683C26" w:rsidRPr="00CF70CF" w:rsidRDefault="00683C26" w:rsidP="00607ECF">
      <w:pPr>
        <w:spacing w:after="0"/>
        <w:ind w:left="720"/>
        <w:jc w:val="both"/>
        <w:rPr>
          <w:rFonts w:ascii="Times New Roman" w:eastAsia="Times New Roman" w:hAnsi="Times New Roman" w:cs="Times New Roman"/>
          <w:lang w:eastAsia="pl-PL"/>
        </w:rPr>
      </w:pPr>
      <w:r w:rsidRPr="00CF70CF">
        <w:rPr>
          <w:rFonts w:ascii="Times New Roman" w:eastAsia="Times New Roman" w:hAnsi="Times New Roman" w:cs="Times New Roman"/>
          <w:lang w:eastAsia="pl-PL"/>
        </w:rPr>
        <w:t>-</w:t>
      </w:r>
      <w:r w:rsidR="006E0DAA" w:rsidRPr="00CF70CF">
        <w:rPr>
          <w:rFonts w:ascii="Times New Roman" w:eastAsia="Times New Roman" w:hAnsi="Times New Roman" w:cs="Times New Roman"/>
          <w:lang w:eastAsia="pl-PL"/>
        </w:rPr>
        <w:t xml:space="preserve"> </w:t>
      </w:r>
      <w:r w:rsidRPr="00CF70CF">
        <w:rPr>
          <w:rFonts w:ascii="Times New Roman" w:eastAsia="Times New Roman" w:hAnsi="Times New Roman" w:cs="Times New Roman"/>
          <w:lang w:eastAsia="pl-PL"/>
        </w:rPr>
        <w:t>na</w:t>
      </w:r>
      <w:r w:rsidR="006E0DAA" w:rsidRPr="00CF70CF">
        <w:rPr>
          <w:rFonts w:ascii="Times New Roman" w:eastAsia="Times New Roman" w:hAnsi="Times New Roman" w:cs="Times New Roman"/>
          <w:lang w:eastAsia="pl-PL"/>
        </w:rPr>
        <w:t xml:space="preserve"> </w:t>
      </w:r>
      <w:r w:rsidRPr="00CF70CF">
        <w:rPr>
          <w:rFonts w:ascii="Times New Roman" w:eastAsia="Times New Roman" w:hAnsi="Times New Roman" w:cs="Times New Roman"/>
          <w:lang w:eastAsia="pl-PL"/>
        </w:rPr>
        <w:t>podstawie</w:t>
      </w:r>
      <w:r w:rsidR="006E0DAA" w:rsidRPr="00CF70CF">
        <w:rPr>
          <w:rFonts w:ascii="Times New Roman" w:eastAsia="Times New Roman" w:hAnsi="Times New Roman" w:cs="Times New Roman"/>
          <w:lang w:eastAsia="pl-PL"/>
        </w:rPr>
        <w:t xml:space="preserve"> </w:t>
      </w:r>
      <w:r w:rsidRPr="00CF70CF">
        <w:rPr>
          <w:rFonts w:ascii="Times New Roman" w:eastAsia="Times New Roman" w:hAnsi="Times New Roman" w:cs="Times New Roman"/>
          <w:lang w:eastAsia="pl-PL"/>
        </w:rPr>
        <w:t>art.</w:t>
      </w:r>
      <w:r w:rsidR="006E0DAA" w:rsidRPr="00CF70CF">
        <w:rPr>
          <w:rFonts w:ascii="Times New Roman" w:eastAsia="Times New Roman" w:hAnsi="Times New Roman" w:cs="Times New Roman"/>
          <w:lang w:eastAsia="pl-PL"/>
        </w:rPr>
        <w:t xml:space="preserve"> </w:t>
      </w:r>
      <w:r w:rsidRPr="00CF70CF">
        <w:rPr>
          <w:rFonts w:ascii="Times New Roman" w:eastAsia="Times New Roman" w:hAnsi="Times New Roman" w:cs="Times New Roman"/>
          <w:lang w:eastAsia="pl-PL"/>
        </w:rPr>
        <w:t>16</w:t>
      </w:r>
      <w:r w:rsidR="006E0DAA" w:rsidRPr="00CF70CF">
        <w:rPr>
          <w:rFonts w:ascii="Times New Roman" w:eastAsia="Times New Roman" w:hAnsi="Times New Roman" w:cs="Times New Roman"/>
          <w:lang w:eastAsia="pl-PL"/>
        </w:rPr>
        <w:t xml:space="preserve"> </w:t>
      </w:r>
      <w:r w:rsidRPr="00CF70CF">
        <w:rPr>
          <w:rFonts w:ascii="Times New Roman" w:eastAsia="Times New Roman" w:hAnsi="Times New Roman" w:cs="Times New Roman"/>
          <w:lang w:eastAsia="pl-PL"/>
        </w:rPr>
        <w:t>RODO</w:t>
      </w:r>
      <w:r w:rsidR="006E0DAA" w:rsidRPr="00CF70CF">
        <w:rPr>
          <w:rFonts w:ascii="Times New Roman" w:eastAsia="Times New Roman" w:hAnsi="Times New Roman" w:cs="Times New Roman"/>
          <w:lang w:eastAsia="pl-PL"/>
        </w:rPr>
        <w:t xml:space="preserve"> </w:t>
      </w:r>
      <w:r w:rsidRPr="00CF70CF">
        <w:rPr>
          <w:rFonts w:ascii="Times New Roman" w:eastAsia="Times New Roman" w:hAnsi="Times New Roman" w:cs="Times New Roman"/>
          <w:lang w:eastAsia="pl-PL"/>
        </w:rPr>
        <w:t>prawo</w:t>
      </w:r>
      <w:r w:rsidR="006E0DAA" w:rsidRPr="00CF70CF">
        <w:rPr>
          <w:rFonts w:ascii="Times New Roman" w:eastAsia="Times New Roman" w:hAnsi="Times New Roman" w:cs="Times New Roman"/>
          <w:lang w:eastAsia="pl-PL"/>
        </w:rPr>
        <w:t xml:space="preserve"> </w:t>
      </w:r>
      <w:r w:rsidRPr="00CF70CF">
        <w:rPr>
          <w:rFonts w:ascii="Times New Roman" w:eastAsia="Times New Roman" w:hAnsi="Times New Roman" w:cs="Times New Roman"/>
          <w:lang w:eastAsia="pl-PL"/>
        </w:rPr>
        <w:t>do</w:t>
      </w:r>
      <w:r w:rsidR="006E0DAA" w:rsidRPr="00CF70CF">
        <w:rPr>
          <w:rFonts w:ascii="Times New Roman" w:eastAsia="Times New Roman" w:hAnsi="Times New Roman" w:cs="Times New Roman"/>
          <w:lang w:eastAsia="pl-PL"/>
        </w:rPr>
        <w:t xml:space="preserve"> </w:t>
      </w:r>
      <w:r w:rsidRPr="00CF70CF">
        <w:rPr>
          <w:rFonts w:ascii="Times New Roman" w:eastAsia="Times New Roman" w:hAnsi="Times New Roman" w:cs="Times New Roman"/>
          <w:lang w:eastAsia="pl-PL"/>
        </w:rPr>
        <w:t>sprostowania</w:t>
      </w:r>
      <w:r w:rsidR="006E0DAA" w:rsidRPr="00CF70CF">
        <w:rPr>
          <w:rFonts w:ascii="Times New Roman" w:eastAsia="Times New Roman" w:hAnsi="Times New Roman" w:cs="Times New Roman"/>
          <w:lang w:eastAsia="pl-PL"/>
        </w:rPr>
        <w:t xml:space="preserve"> </w:t>
      </w:r>
      <w:r w:rsidRPr="00CF70CF">
        <w:rPr>
          <w:rFonts w:ascii="Times New Roman" w:eastAsia="Times New Roman" w:hAnsi="Times New Roman" w:cs="Times New Roman"/>
          <w:lang w:eastAsia="pl-PL"/>
        </w:rPr>
        <w:t>Pani/Pana</w:t>
      </w:r>
      <w:r w:rsidR="006E0DAA" w:rsidRPr="00CF70CF">
        <w:rPr>
          <w:rFonts w:ascii="Times New Roman" w:eastAsia="Times New Roman" w:hAnsi="Times New Roman" w:cs="Times New Roman"/>
          <w:lang w:eastAsia="pl-PL"/>
        </w:rPr>
        <w:t xml:space="preserve"> </w:t>
      </w:r>
      <w:r w:rsidRPr="00CF70CF">
        <w:rPr>
          <w:rFonts w:ascii="Times New Roman" w:eastAsia="Times New Roman" w:hAnsi="Times New Roman" w:cs="Times New Roman"/>
          <w:lang w:eastAsia="pl-PL"/>
        </w:rPr>
        <w:t>danych</w:t>
      </w:r>
      <w:r w:rsidR="006E0DAA" w:rsidRPr="00CF70CF">
        <w:rPr>
          <w:rFonts w:ascii="Times New Roman" w:eastAsia="Times New Roman" w:hAnsi="Times New Roman" w:cs="Times New Roman"/>
          <w:lang w:eastAsia="pl-PL"/>
        </w:rPr>
        <w:t xml:space="preserve"> </w:t>
      </w:r>
      <w:r w:rsidRPr="00CF70CF">
        <w:rPr>
          <w:rFonts w:ascii="Times New Roman" w:eastAsia="Times New Roman" w:hAnsi="Times New Roman" w:cs="Times New Roman"/>
          <w:lang w:eastAsia="pl-PL"/>
        </w:rPr>
        <w:t>osobowych;</w:t>
      </w:r>
    </w:p>
    <w:p w14:paraId="000092AA" w14:textId="77777777" w:rsidR="00683C26" w:rsidRPr="00CF70CF" w:rsidRDefault="00683C26" w:rsidP="00607ECF">
      <w:pPr>
        <w:spacing w:after="0"/>
        <w:ind w:left="720"/>
        <w:jc w:val="both"/>
        <w:rPr>
          <w:rFonts w:ascii="Times New Roman" w:eastAsia="Times New Roman" w:hAnsi="Times New Roman" w:cs="Times New Roman"/>
          <w:lang w:eastAsia="pl-PL"/>
        </w:rPr>
      </w:pPr>
      <w:r w:rsidRPr="00CF70CF">
        <w:rPr>
          <w:rFonts w:ascii="Times New Roman" w:eastAsia="Times New Roman" w:hAnsi="Times New Roman" w:cs="Times New Roman"/>
          <w:lang w:eastAsia="pl-PL"/>
        </w:rPr>
        <w:t>-</w:t>
      </w:r>
      <w:r w:rsidR="006E0DAA" w:rsidRPr="00CF70CF">
        <w:rPr>
          <w:rFonts w:ascii="Times New Roman" w:eastAsia="Times New Roman" w:hAnsi="Times New Roman" w:cs="Times New Roman"/>
          <w:lang w:eastAsia="pl-PL"/>
        </w:rPr>
        <w:t xml:space="preserve"> </w:t>
      </w:r>
      <w:r w:rsidRPr="00CF70CF">
        <w:rPr>
          <w:rFonts w:ascii="Times New Roman" w:eastAsia="Times New Roman" w:hAnsi="Times New Roman" w:cs="Times New Roman"/>
          <w:lang w:eastAsia="pl-PL"/>
        </w:rPr>
        <w:t>na</w:t>
      </w:r>
      <w:r w:rsidR="006E0DAA" w:rsidRPr="00CF70CF">
        <w:rPr>
          <w:rFonts w:ascii="Times New Roman" w:eastAsia="Times New Roman" w:hAnsi="Times New Roman" w:cs="Times New Roman"/>
          <w:lang w:eastAsia="pl-PL"/>
        </w:rPr>
        <w:t xml:space="preserve"> </w:t>
      </w:r>
      <w:r w:rsidRPr="00CF70CF">
        <w:rPr>
          <w:rFonts w:ascii="Times New Roman" w:eastAsia="Times New Roman" w:hAnsi="Times New Roman" w:cs="Times New Roman"/>
          <w:lang w:eastAsia="pl-PL"/>
        </w:rPr>
        <w:t>podstawie</w:t>
      </w:r>
      <w:r w:rsidR="006E0DAA" w:rsidRPr="00CF70CF">
        <w:rPr>
          <w:rFonts w:ascii="Times New Roman" w:eastAsia="Times New Roman" w:hAnsi="Times New Roman" w:cs="Times New Roman"/>
          <w:lang w:eastAsia="pl-PL"/>
        </w:rPr>
        <w:t xml:space="preserve"> </w:t>
      </w:r>
      <w:r w:rsidRPr="00CF70CF">
        <w:rPr>
          <w:rFonts w:ascii="Times New Roman" w:eastAsia="Times New Roman" w:hAnsi="Times New Roman" w:cs="Times New Roman"/>
          <w:lang w:eastAsia="pl-PL"/>
        </w:rPr>
        <w:t>art.</w:t>
      </w:r>
      <w:r w:rsidR="006E0DAA" w:rsidRPr="00CF70CF">
        <w:rPr>
          <w:rFonts w:ascii="Times New Roman" w:eastAsia="Times New Roman" w:hAnsi="Times New Roman" w:cs="Times New Roman"/>
          <w:lang w:eastAsia="pl-PL"/>
        </w:rPr>
        <w:t xml:space="preserve"> </w:t>
      </w:r>
      <w:r w:rsidRPr="00CF70CF">
        <w:rPr>
          <w:rFonts w:ascii="Times New Roman" w:eastAsia="Times New Roman" w:hAnsi="Times New Roman" w:cs="Times New Roman"/>
          <w:lang w:eastAsia="pl-PL"/>
        </w:rPr>
        <w:t>18</w:t>
      </w:r>
      <w:r w:rsidR="006E0DAA" w:rsidRPr="00CF70CF">
        <w:rPr>
          <w:rFonts w:ascii="Times New Roman" w:eastAsia="Times New Roman" w:hAnsi="Times New Roman" w:cs="Times New Roman"/>
          <w:lang w:eastAsia="pl-PL"/>
        </w:rPr>
        <w:t xml:space="preserve"> </w:t>
      </w:r>
      <w:r w:rsidRPr="00CF70CF">
        <w:rPr>
          <w:rFonts w:ascii="Times New Roman" w:eastAsia="Times New Roman" w:hAnsi="Times New Roman" w:cs="Times New Roman"/>
          <w:lang w:eastAsia="pl-PL"/>
        </w:rPr>
        <w:t>RODO</w:t>
      </w:r>
      <w:r w:rsidR="006E0DAA" w:rsidRPr="00CF70CF">
        <w:rPr>
          <w:rFonts w:ascii="Times New Roman" w:eastAsia="Times New Roman" w:hAnsi="Times New Roman" w:cs="Times New Roman"/>
          <w:lang w:eastAsia="pl-PL"/>
        </w:rPr>
        <w:t xml:space="preserve"> </w:t>
      </w:r>
      <w:r w:rsidRPr="00CF70CF">
        <w:rPr>
          <w:rFonts w:ascii="Times New Roman" w:eastAsia="Times New Roman" w:hAnsi="Times New Roman" w:cs="Times New Roman"/>
          <w:lang w:eastAsia="pl-PL"/>
        </w:rPr>
        <w:t>prawo</w:t>
      </w:r>
      <w:r w:rsidR="006E0DAA" w:rsidRPr="00CF70CF">
        <w:rPr>
          <w:rFonts w:ascii="Times New Roman" w:eastAsia="Times New Roman" w:hAnsi="Times New Roman" w:cs="Times New Roman"/>
          <w:lang w:eastAsia="pl-PL"/>
        </w:rPr>
        <w:t xml:space="preserve"> </w:t>
      </w:r>
      <w:r w:rsidRPr="00CF70CF">
        <w:rPr>
          <w:rFonts w:ascii="Times New Roman" w:eastAsia="Times New Roman" w:hAnsi="Times New Roman" w:cs="Times New Roman"/>
          <w:lang w:eastAsia="pl-PL"/>
        </w:rPr>
        <w:t>żądania</w:t>
      </w:r>
      <w:r w:rsidR="006E0DAA" w:rsidRPr="00CF70CF">
        <w:rPr>
          <w:rFonts w:ascii="Times New Roman" w:eastAsia="Times New Roman" w:hAnsi="Times New Roman" w:cs="Times New Roman"/>
          <w:lang w:eastAsia="pl-PL"/>
        </w:rPr>
        <w:t xml:space="preserve"> </w:t>
      </w:r>
      <w:r w:rsidRPr="00CF70CF">
        <w:rPr>
          <w:rFonts w:ascii="Times New Roman" w:eastAsia="Times New Roman" w:hAnsi="Times New Roman" w:cs="Times New Roman"/>
          <w:lang w:eastAsia="pl-PL"/>
        </w:rPr>
        <w:t>od</w:t>
      </w:r>
      <w:r w:rsidR="006E0DAA" w:rsidRPr="00CF70CF">
        <w:rPr>
          <w:rFonts w:ascii="Times New Roman" w:eastAsia="Times New Roman" w:hAnsi="Times New Roman" w:cs="Times New Roman"/>
          <w:lang w:eastAsia="pl-PL"/>
        </w:rPr>
        <w:t xml:space="preserve"> </w:t>
      </w:r>
      <w:r w:rsidRPr="00CF70CF">
        <w:rPr>
          <w:rFonts w:ascii="Times New Roman" w:eastAsia="Times New Roman" w:hAnsi="Times New Roman" w:cs="Times New Roman"/>
          <w:lang w:eastAsia="pl-PL"/>
        </w:rPr>
        <w:t>administratora</w:t>
      </w:r>
      <w:r w:rsidR="006E0DAA" w:rsidRPr="00CF70CF">
        <w:rPr>
          <w:rFonts w:ascii="Times New Roman" w:eastAsia="Times New Roman" w:hAnsi="Times New Roman" w:cs="Times New Roman"/>
          <w:lang w:eastAsia="pl-PL"/>
        </w:rPr>
        <w:t xml:space="preserve"> </w:t>
      </w:r>
      <w:r w:rsidRPr="00CF70CF">
        <w:rPr>
          <w:rFonts w:ascii="Times New Roman" w:eastAsia="Times New Roman" w:hAnsi="Times New Roman" w:cs="Times New Roman"/>
          <w:lang w:eastAsia="pl-PL"/>
        </w:rPr>
        <w:t>ograniczenia</w:t>
      </w:r>
      <w:r w:rsidR="006E0DAA" w:rsidRPr="00CF70CF">
        <w:rPr>
          <w:rFonts w:ascii="Times New Roman" w:eastAsia="Times New Roman" w:hAnsi="Times New Roman" w:cs="Times New Roman"/>
          <w:lang w:eastAsia="pl-PL"/>
        </w:rPr>
        <w:t xml:space="preserve"> </w:t>
      </w:r>
      <w:r w:rsidRPr="00CF70CF">
        <w:rPr>
          <w:rFonts w:ascii="Times New Roman" w:eastAsia="Times New Roman" w:hAnsi="Times New Roman" w:cs="Times New Roman"/>
          <w:lang w:eastAsia="pl-PL"/>
        </w:rPr>
        <w:t>przetwarzania</w:t>
      </w:r>
      <w:r w:rsidR="006E0DAA" w:rsidRPr="00CF70CF">
        <w:rPr>
          <w:rFonts w:ascii="Times New Roman" w:eastAsia="Times New Roman" w:hAnsi="Times New Roman" w:cs="Times New Roman"/>
          <w:lang w:eastAsia="pl-PL"/>
        </w:rPr>
        <w:t xml:space="preserve"> </w:t>
      </w:r>
      <w:r w:rsidRPr="00CF70CF">
        <w:rPr>
          <w:rFonts w:ascii="Times New Roman" w:eastAsia="Times New Roman" w:hAnsi="Times New Roman" w:cs="Times New Roman"/>
          <w:lang w:eastAsia="pl-PL"/>
        </w:rPr>
        <w:t>danych</w:t>
      </w:r>
      <w:r w:rsidR="006E0DAA" w:rsidRPr="00CF70CF">
        <w:rPr>
          <w:rFonts w:ascii="Times New Roman" w:eastAsia="Times New Roman" w:hAnsi="Times New Roman" w:cs="Times New Roman"/>
          <w:lang w:eastAsia="pl-PL"/>
        </w:rPr>
        <w:t xml:space="preserve"> </w:t>
      </w:r>
      <w:r w:rsidRPr="00CF70CF">
        <w:rPr>
          <w:rFonts w:ascii="Times New Roman" w:eastAsia="Times New Roman" w:hAnsi="Times New Roman" w:cs="Times New Roman"/>
          <w:lang w:eastAsia="pl-PL"/>
        </w:rPr>
        <w:t>osobowych</w:t>
      </w:r>
      <w:r w:rsidR="006E0DAA" w:rsidRPr="00CF70CF">
        <w:rPr>
          <w:rFonts w:ascii="Times New Roman" w:eastAsia="Times New Roman" w:hAnsi="Times New Roman" w:cs="Times New Roman"/>
          <w:lang w:eastAsia="pl-PL"/>
        </w:rPr>
        <w:t xml:space="preserve"> </w:t>
      </w:r>
      <w:r w:rsidRPr="00CF70CF">
        <w:rPr>
          <w:rFonts w:ascii="Times New Roman" w:eastAsia="Times New Roman" w:hAnsi="Times New Roman" w:cs="Times New Roman"/>
          <w:lang w:eastAsia="pl-PL"/>
        </w:rPr>
        <w:t>z</w:t>
      </w:r>
      <w:r w:rsidR="006E0DAA" w:rsidRPr="00CF70CF">
        <w:rPr>
          <w:rFonts w:ascii="Times New Roman" w:eastAsia="Times New Roman" w:hAnsi="Times New Roman" w:cs="Times New Roman"/>
          <w:lang w:eastAsia="pl-PL"/>
        </w:rPr>
        <w:t xml:space="preserve"> </w:t>
      </w:r>
      <w:r w:rsidRPr="00CF70CF">
        <w:rPr>
          <w:rFonts w:ascii="Times New Roman" w:eastAsia="Times New Roman" w:hAnsi="Times New Roman" w:cs="Times New Roman"/>
          <w:lang w:eastAsia="pl-PL"/>
        </w:rPr>
        <w:t>zastrzeżeniem</w:t>
      </w:r>
      <w:r w:rsidR="006E0DAA" w:rsidRPr="00CF70CF">
        <w:rPr>
          <w:rFonts w:ascii="Times New Roman" w:eastAsia="Times New Roman" w:hAnsi="Times New Roman" w:cs="Times New Roman"/>
          <w:lang w:eastAsia="pl-PL"/>
        </w:rPr>
        <w:t xml:space="preserve"> </w:t>
      </w:r>
      <w:r w:rsidRPr="00CF70CF">
        <w:rPr>
          <w:rFonts w:ascii="Times New Roman" w:eastAsia="Times New Roman" w:hAnsi="Times New Roman" w:cs="Times New Roman"/>
          <w:lang w:eastAsia="pl-PL"/>
        </w:rPr>
        <w:t>przypadków,</w:t>
      </w:r>
      <w:r w:rsidR="006E0DAA" w:rsidRPr="00CF70CF">
        <w:rPr>
          <w:rFonts w:ascii="Times New Roman" w:eastAsia="Times New Roman" w:hAnsi="Times New Roman" w:cs="Times New Roman"/>
          <w:lang w:eastAsia="pl-PL"/>
        </w:rPr>
        <w:t xml:space="preserve"> </w:t>
      </w:r>
      <w:r w:rsidRPr="00CF70CF">
        <w:rPr>
          <w:rFonts w:ascii="Times New Roman" w:eastAsia="Times New Roman" w:hAnsi="Times New Roman" w:cs="Times New Roman"/>
          <w:lang w:eastAsia="pl-PL"/>
        </w:rPr>
        <w:t>o</w:t>
      </w:r>
      <w:r w:rsidR="006E0DAA" w:rsidRPr="00CF70CF">
        <w:rPr>
          <w:rFonts w:ascii="Times New Roman" w:eastAsia="Times New Roman" w:hAnsi="Times New Roman" w:cs="Times New Roman"/>
          <w:lang w:eastAsia="pl-PL"/>
        </w:rPr>
        <w:t xml:space="preserve"> </w:t>
      </w:r>
      <w:r w:rsidRPr="00CF70CF">
        <w:rPr>
          <w:rFonts w:ascii="Times New Roman" w:eastAsia="Times New Roman" w:hAnsi="Times New Roman" w:cs="Times New Roman"/>
          <w:lang w:eastAsia="pl-PL"/>
        </w:rPr>
        <w:t>których</w:t>
      </w:r>
      <w:r w:rsidR="006E0DAA" w:rsidRPr="00CF70CF">
        <w:rPr>
          <w:rFonts w:ascii="Times New Roman" w:eastAsia="Times New Roman" w:hAnsi="Times New Roman" w:cs="Times New Roman"/>
          <w:lang w:eastAsia="pl-PL"/>
        </w:rPr>
        <w:t xml:space="preserve"> </w:t>
      </w:r>
      <w:r w:rsidRPr="00CF70CF">
        <w:rPr>
          <w:rFonts w:ascii="Times New Roman" w:eastAsia="Times New Roman" w:hAnsi="Times New Roman" w:cs="Times New Roman"/>
          <w:lang w:eastAsia="pl-PL"/>
        </w:rPr>
        <w:t>mowa</w:t>
      </w:r>
      <w:r w:rsidR="006E0DAA" w:rsidRPr="00CF70CF">
        <w:rPr>
          <w:rFonts w:ascii="Times New Roman" w:eastAsia="Times New Roman" w:hAnsi="Times New Roman" w:cs="Times New Roman"/>
          <w:lang w:eastAsia="pl-PL"/>
        </w:rPr>
        <w:t xml:space="preserve"> </w:t>
      </w:r>
      <w:r w:rsidRPr="00CF70CF">
        <w:rPr>
          <w:rFonts w:ascii="Times New Roman" w:eastAsia="Times New Roman" w:hAnsi="Times New Roman" w:cs="Times New Roman"/>
          <w:lang w:eastAsia="pl-PL"/>
        </w:rPr>
        <w:t>w</w:t>
      </w:r>
      <w:r w:rsidR="006E0DAA" w:rsidRPr="00CF70CF">
        <w:rPr>
          <w:rFonts w:ascii="Times New Roman" w:eastAsia="Times New Roman" w:hAnsi="Times New Roman" w:cs="Times New Roman"/>
          <w:lang w:eastAsia="pl-PL"/>
        </w:rPr>
        <w:t xml:space="preserve"> </w:t>
      </w:r>
      <w:r w:rsidRPr="00CF70CF">
        <w:rPr>
          <w:rFonts w:ascii="Times New Roman" w:eastAsia="Times New Roman" w:hAnsi="Times New Roman" w:cs="Times New Roman"/>
          <w:lang w:eastAsia="pl-PL"/>
        </w:rPr>
        <w:t>art.</w:t>
      </w:r>
      <w:r w:rsidR="006E0DAA" w:rsidRPr="00CF70CF">
        <w:rPr>
          <w:rFonts w:ascii="Times New Roman" w:eastAsia="Times New Roman" w:hAnsi="Times New Roman" w:cs="Times New Roman"/>
          <w:lang w:eastAsia="pl-PL"/>
        </w:rPr>
        <w:t xml:space="preserve"> </w:t>
      </w:r>
      <w:r w:rsidRPr="00CF70CF">
        <w:rPr>
          <w:rFonts w:ascii="Times New Roman" w:eastAsia="Times New Roman" w:hAnsi="Times New Roman" w:cs="Times New Roman"/>
          <w:lang w:eastAsia="pl-PL"/>
        </w:rPr>
        <w:t>18</w:t>
      </w:r>
      <w:r w:rsidR="006E0DAA" w:rsidRPr="00CF70CF">
        <w:rPr>
          <w:rFonts w:ascii="Times New Roman" w:eastAsia="Times New Roman" w:hAnsi="Times New Roman" w:cs="Times New Roman"/>
          <w:lang w:eastAsia="pl-PL"/>
        </w:rPr>
        <w:t xml:space="preserve"> </w:t>
      </w:r>
      <w:r w:rsidRPr="00CF70CF">
        <w:rPr>
          <w:rFonts w:ascii="Times New Roman" w:eastAsia="Times New Roman" w:hAnsi="Times New Roman" w:cs="Times New Roman"/>
          <w:lang w:eastAsia="pl-PL"/>
        </w:rPr>
        <w:t>ust.</w:t>
      </w:r>
      <w:r w:rsidR="006E0DAA" w:rsidRPr="00CF70CF">
        <w:rPr>
          <w:rFonts w:ascii="Times New Roman" w:eastAsia="Times New Roman" w:hAnsi="Times New Roman" w:cs="Times New Roman"/>
          <w:lang w:eastAsia="pl-PL"/>
        </w:rPr>
        <w:t xml:space="preserve"> </w:t>
      </w:r>
      <w:r w:rsidRPr="00CF70CF">
        <w:rPr>
          <w:rFonts w:ascii="Times New Roman" w:eastAsia="Times New Roman" w:hAnsi="Times New Roman" w:cs="Times New Roman"/>
          <w:lang w:eastAsia="pl-PL"/>
        </w:rPr>
        <w:t>2</w:t>
      </w:r>
      <w:r w:rsidR="006E0DAA" w:rsidRPr="00CF70CF">
        <w:rPr>
          <w:rFonts w:ascii="Times New Roman" w:eastAsia="Times New Roman" w:hAnsi="Times New Roman" w:cs="Times New Roman"/>
          <w:lang w:eastAsia="pl-PL"/>
        </w:rPr>
        <w:t xml:space="preserve"> </w:t>
      </w:r>
      <w:r w:rsidRPr="00CF70CF">
        <w:rPr>
          <w:rFonts w:ascii="Times New Roman" w:eastAsia="Times New Roman" w:hAnsi="Times New Roman" w:cs="Times New Roman"/>
          <w:lang w:eastAsia="pl-PL"/>
        </w:rPr>
        <w:t>RODO;</w:t>
      </w:r>
      <w:r w:rsidR="006E0DAA" w:rsidRPr="00CF70CF">
        <w:rPr>
          <w:rFonts w:ascii="Times New Roman" w:eastAsia="Times New Roman" w:hAnsi="Times New Roman" w:cs="Times New Roman"/>
          <w:lang w:eastAsia="pl-PL"/>
        </w:rPr>
        <w:t xml:space="preserve"> </w:t>
      </w:r>
    </w:p>
    <w:p w14:paraId="31072B05" w14:textId="77777777" w:rsidR="00683C26" w:rsidRPr="00CF70CF" w:rsidRDefault="00683C26" w:rsidP="00607ECF">
      <w:pPr>
        <w:spacing w:after="0"/>
        <w:ind w:left="720"/>
        <w:jc w:val="both"/>
        <w:rPr>
          <w:rFonts w:ascii="Times New Roman" w:eastAsia="Times New Roman" w:hAnsi="Times New Roman" w:cs="Times New Roman"/>
          <w:lang w:eastAsia="pl-PL"/>
        </w:rPr>
      </w:pPr>
      <w:r w:rsidRPr="00CF70CF">
        <w:rPr>
          <w:rFonts w:ascii="Times New Roman" w:eastAsia="Times New Roman" w:hAnsi="Times New Roman" w:cs="Times New Roman"/>
          <w:lang w:eastAsia="pl-PL"/>
        </w:rPr>
        <w:t>-</w:t>
      </w:r>
      <w:r w:rsidR="006E0DAA" w:rsidRPr="00CF70CF">
        <w:rPr>
          <w:rFonts w:ascii="Times New Roman" w:eastAsia="Times New Roman" w:hAnsi="Times New Roman" w:cs="Times New Roman"/>
          <w:lang w:eastAsia="pl-PL"/>
        </w:rPr>
        <w:t xml:space="preserve"> </w:t>
      </w:r>
      <w:r w:rsidRPr="00CF70CF">
        <w:rPr>
          <w:rFonts w:ascii="Times New Roman" w:eastAsia="Times New Roman" w:hAnsi="Times New Roman" w:cs="Times New Roman"/>
          <w:lang w:eastAsia="pl-PL"/>
        </w:rPr>
        <w:t>prawo</w:t>
      </w:r>
      <w:r w:rsidR="006E0DAA" w:rsidRPr="00CF70CF">
        <w:rPr>
          <w:rFonts w:ascii="Times New Roman" w:eastAsia="Times New Roman" w:hAnsi="Times New Roman" w:cs="Times New Roman"/>
          <w:lang w:eastAsia="pl-PL"/>
        </w:rPr>
        <w:t xml:space="preserve"> </w:t>
      </w:r>
      <w:r w:rsidRPr="00CF70CF">
        <w:rPr>
          <w:rFonts w:ascii="Times New Roman" w:eastAsia="Times New Roman" w:hAnsi="Times New Roman" w:cs="Times New Roman"/>
          <w:lang w:eastAsia="pl-PL"/>
        </w:rPr>
        <w:t>do</w:t>
      </w:r>
      <w:r w:rsidR="006E0DAA" w:rsidRPr="00CF70CF">
        <w:rPr>
          <w:rFonts w:ascii="Times New Roman" w:eastAsia="Times New Roman" w:hAnsi="Times New Roman" w:cs="Times New Roman"/>
          <w:lang w:eastAsia="pl-PL"/>
        </w:rPr>
        <w:t xml:space="preserve"> </w:t>
      </w:r>
      <w:r w:rsidRPr="00CF70CF">
        <w:rPr>
          <w:rFonts w:ascii="Times New Roman" w:eastAsia="Times New Roman" w:hAnsi="Times New Roman" w:cs="Times New Roman"/>
          <w:lang w:eastAsia="pl-PL"/>
        </w:rPr>
        <w:t>wniesienia</w:t>
      </w:r>
      <w:r w:rsidR="006E0DAA" w:rsidRPr="00CF70CF">
        <w:rPr>
          <w:rFonts w:ascii="Times New Roman" w:eastAsia="Times New Roman" w:hAnsi="Times New Roman" w:cs="Times New Roman"/>
          <w:lang w:eastAsia="pl-PL"/>
        </w:rPr>
        <w:t xml:space="preserve"> </w:t>
      </w:r>
      <w:r w:rsidRPr="00CF70CF">
        <w:rPr>
          <w:rFonts w:ascii="Times New Roman" w:eastAsia="Times New Roman" w:hAnsi="Times New Roman" w:cs="Times New Roman"/>
          <w:lang w:eastAsia="pl-PL"/>
        </w:rPr>
        <w:t>skargi</w:t>
      </w:r>
      <w:r w:rsidR="006E0DAA" w:rsidRPr="00CF70CF">
        <w:rPr>
          <w:rFonts w:ascii="Times New Roman" w:eastAsia="Times New Roman" w:hAnsi="Times New Roman" w:cs="Times New Roman"/>
          <w:lang w:eastAsia="pl-PL"/>
        </w:rPr>
        <w:t xml:space="preserve"> </w:t>
      </w:r>
      <w:r w:rsidRPr="00CF70CF">
        <w:rPr>
          <w:rFonts w:ascii="Times New Roman" w:eastAsia="Times New Roman" w:hAnsi="Times New Roman" w:cs="Times New Roman"/>
          <w:lang w:eastAsia="pl-PL"/>
        </w:rPr>
        <w:t>do</w:t>
      </w:r>
      <w:r w:rsidR="006E0DAA" w:rsidRPr="00CF70CF">
        <w:rPr>
          <w:rFonts w:ascii="Times New Roman" w:eastAsia="Times New Roman" w:hAnsi="Times New Roman" w:cs="Times New Roman"/>
          <w:lang w:eastAsia="pl-PL"/>
        </w:rPr>
        <w:t xml:space="preserve"> </w:t>
      </w:r>
      <w:r w:rsidRPr="00CF70CF">
        <w:rPr>
          <w:rFonts w:ascii="Times New Roman" w:eastAsia="Times New Roman" w:hAnsi="Times New Roman" w:cs="Times New Roman"/>
          <w:lang w:eastAsia="pl-PL"/>
        </w:rPr>
        <w:t>Prezesa</w:t>
      </w:r>
      <w:r w:rsidR="006E0DAA" w:rsidRPr="00CF70CF">
        <w:rPr>
          <w:rFonts w:ascii="Times New Roman" w:eastAsia="Times New Roman" w:hAnsi="Times New Roman" w:cs="Times New Roman"/>
          <w:lang w:eastAsia="pl-PL"/>
        </w:rPr>
        <w:t xml:space="preserve"> </w:t>
      </w:r>
      <w:r w:rsidRPr="00CF70CF">
        <w:rPr>
          <w:rFonts w:ascii="Times New Roman" w:eastAsia="Times New Roman" w:hAnsi="Times New Roman" w:cs="Times New Roman"/>
          <w:lang w:eastAsia="pl-PL"/>
        </w:rPr>
        <w:t>Urzędu</w:t>
      </w:r>
      <w:r w:rsidR="006E0DAA" w:rsidRPr="00CF70CF">
        <w:rPr>
          <w:rFonts w:ascii="Times New Roman" w:eastAsia="Times New Roman" w:hAnsi="Times New Roman" w:cs="Times New Roman"/>
          <w:lang w:eastAsia="pl-PL"/>
        </w:rPr>
        <w:t xml:space="preserve"> </w:t>
      </w:r>
      <w:r w:rsidRPr="00CF70CF">
        <w:rPr>
          <w:rFonts w:ascii="Times New Roman" w:eastAsia="Times New Roman" w:hAnsi="Times New Roman" w:cs="Times New Roman"/>
          <w:lang w:eastAsia="pl-PL"/>
        </w:rPr>
        <w:t>Ochrony</w:t>
      </w:r>
      <w:r w:rsidR="006E0DAA" w:rsidRPr="00CF70CF">
        <w:rPr>
          <w:rFonts w:ascii="Times New Roman" w:eastAsia="Times New Roman" w:hAnsi="Times New Roman" w:cs="Times New Roman"/>
          <w:lang w:eastAsia="pl-PL"/>
        </w:rPr>
        <w:t xml:space="preserve"> </w:t>
      </w:r>
      <w:r w:rsidRPr="00CF70CF">
        <w:rPr>
          <w:rFonts w:ascii="Times New Roman" w:eastAsia="Times New Roman" w:hAnsi="Times New Roman" w:cs="Times New Roman"/>
          <w:lang w:eastAsia="pl-PL"/>
        </w:rPr>
        <w:t>Danych</w:t>
      </w:r>
      <w:r w:rsidR="006E0DAA" w:rsidRPr="00CF70CF">
        <w:rPr>
          <w:rFonts w:ascii="Times New Roman" w:eastAsia="Times New Roman" w:hAnsi="Times New Roman" w:cs="Times New Roman"/>
          <w:lang w:eastAsia="pl-PL"/>
        </w:rPr>
        <w:t xml:space="preserve"> </w:t>
      </w:r>
      <w:r w:rsidRPr="00CF70CF">
        <w:rPr>
          <w:rFonts w:ascii="Times New Roman" w:eastAsia="Times New Roman" w:hAnsi="Times New Roman" w:cs="Times New Roman"/>
          <w:lang w:eastAsia="pl-PL"/>
        </w:rPr>
        <w:t>Osobowych,</w:t>
      </w:r>
      <w:r w:rsidR="006E0DAA" w:rsidRPr="00CF70CF">
        <w:rPr>
          <w:rFonts w:ascii="Times New Roman" w:eastAsia="Times New Roman" w:hAnsi="Times New Roman" w:cs="Times New Roman"/>
          <w:lang w:eastAsia="pl-PL"/>
        </w:rPr>
        <w:t xml:space="preserve"> </w:t>
      </w:r>
      <w:r w:rsidRPr="00CF70CF">
        <w:rPr>
          <w:rFonts w:ascii="Times New Roman" w:eastAsia="Times New Roman" w:hAnsi="Times New Roman" w:cs="Times New Roman"/>
          <w:lang w:eastAsia="pl-PL"/>
        </w:rPr>
        <w:t>gdy</w:t>
      </w:r>
      <w:r w:rsidR="006E0DAA" w:rsidRPr="00CF70CF">
        <w:rPr>
          <w:rFonts w:ascii="Times New Roman" w:eastAsia="Times New Roman" w:hAnsi="Times New Roman" w:cs="Times New Roman"/>
          <w:lang w:eastAsia="pl-PL"/>
        </w:rPr>
        <w:t xml:space="preserve"> </w:t>
      </w:r>
      <w:r w:rsidRPr="00CF70CF">
        <w:rPr>
          <w:rFonts w:ascii="Times New Roman" w:eastAsia="Times New Roman" w:hAnsi="Times New Roman" w:cs="Times New Roman"/>
          <w:lang w:eastAsia="pl-PL"/>
        </w:rPr>
        <w:t>uzna</w:t>
      </w:r>
      <w:r w:rsidR="006E0DAA" w:rsidRPr="00CF70CF">
        <w:rPr>
          <w:rFonts w:ascii="Times New Roman" w:eastAsia="Times New Roman" w:hAnsi="Times New Roman" w:cs="Times New Roman"/>
          <w:lang w:eastAsia="pl-PL"/>
        </w:rPr>
        <w:t xml:space="preserve"> </w:t>
      </w:r>
      <w:r w:rsidRPr="00CF70CF">
        <w:rPr>
          <w:rFonts w:ascii="Times New Roman" w:eastAsia="Times New Roman" w:hAnsi="Times New Roman" w:cs="Times New Roman"/>
          <w:lang w:eastAsia="pl-PL"/>
        </w:rPr>
        <w:t>Pani/Pan,</w:t>
      </w:r>
      <w:r w:rsidR="006E0DAA" w:rsidRPr="00CF70CF">
        <w:rPr>
          <w:rFonts w:ascii="Times New Roman" w:eastAsia="Times New Roman" w:hAnsi="Times New Roman" w:cs="Times New Roman"/>
          <w:lang w:eastAsia="pl-PL"/>
        </w:rPr>
        <w:t xml:space="preserve"> </w:t>
      </w:r>
      <w:r w:rsidRPr="00CF70CF">
        <w:rPr>
          <w:rFonts w:ascii="Times New Roman" w:eastAsia="Times New Roman" w:hAnsi="Times New Roman" w:cs="Times New Roman"/>
          <w:lang w:eastAsia="pl-PL"/>
        </w:rPr>
        <w:t>że</w:t>
      </w:r>
      <w:r w:rsidR="006E0DAA" w:rsidRPr="00CF70CF">
        <w:rPr>
          <w:rFonts w:ascii="Times New Roman" w:eastAsia="Times New Roman" w:hAnsi="Times New Roman" w:cs="Times New Roman"/>
          <w:lang w:eastAsia="pl-PL"/>
        </w:rPr>
        <w:t xml:space="preserve"> </w:t>
      </w:r>
      <w:r w:rsidRPr="00CF70CF">
        <w:rPr>
          <w:rFonts w:ascii="Times New Roman" w:eastAsia="Times New Roman" w:hAnsi="Times New Roman" w:cs="Times New Roman"/>
          <w:lang w:eastAsia="pl-PL"/>
        </w:rPr>
        <w:t>przetwarzanie</w:t>
      </w:r>
      <w:r w:rsidR="006E0DAA" w:rsidRPr="00CF70CF">
        <w:rPr>
          <w:rFonts w:ascii="Times New Roman" w:eastAsia="Times New Roman" w:hAnsi="Times New Roman" w:cs="Times New Roman"/>
          <w:lang w:eastAsia="pl-PL"/>
        </w:rPr>
        <w:t xml:space="preserve"> </w:t>
      </w:r>
      <w:r w:rsidRPr="00CF70CF">
        <w:rPr>
          <w:rFonts w:ascii="Times New Roman" w:eastAsia="Times New Roman" w:hAnsi="Times New Roman" w:cs="Times New Roman"/>
          <w:lang w:eastAsia="pl-PL"/>
        </w:rPr>
        <w:t>danych</w:t>
      </w:r>
      <w:r w:rsidR="006E0DAA" w:rsidRPr="00CF70CF">
        <w:rPr>
          <w:rFonts w:ascii="Times New Roman" w:eastAsia="Times New Roman" w:hAnsi="Times New Roman" w:cs="Times New Roman"/>
          <w:lang w:eastAsia="pl-PL"/>
        </w:rPr>
        <w:t xml:space="preserve"> </w:t>
      </w:r>
      <w:r w:rsidRPr="00CF70CF">
        <w:rPr>
          <w:rFonts w:ascii="Times New Roman" w:eastAsia="Times New Roman" w:hAnsi="Times New Roman" w:cs="Times New Roman"/>
          <w:lang w:eastAsia="pl-PL"/>
        </w:rPr>
        <w:t>osobowych</w:t>
      </w:r>
      <w:r w:rsidR="006E0DAA" w:rsidRPr="00CF70CF">
        <w:rPr>
          <w:rFonts w:ascii="Times New Roman" w:eastAsia="Times New Roman" w:hAnsi="Times New Roman" w:cs="Times New Roman"/>
          <w:lang w:eastAsia="pl-PL"/>
        </w:rPr>
        <w:t xml:space="preserve"> </w:t>
      </w:r>
      <w:r w:rsidRPr="00CF70CF">
        <w:rPr>
          <w:rFonts w:ascii="Times New Roman" w:eastAsia="Times New Roman" w:hAnsi="Times New Roman" w:cs="Times New Roman"/>
          <w:lang w:eastAsia="pl-PL"/>
        </w:rPr>
        <w:t>Pani/Pana</w:t>
      </w:r>
      <w:r w:rsidR="006E0DAA" w:rsidRPr="00CF70CF">
        <w:rPr>
          <w:rFonts w:ascii="Times New Roman" w:eastAsia="Times New Roman" w:hAnsi="Times New Roman" w:cs="Times New Roman"/>
          <w:lang w:eastAsia="pl-PL"/>
        </w:rPr>
        <w:t xml:space="preserve"> </w:t>
      </w:r>
      <w:r w:rsidRPr="00CF70CF">
        <w:rPr>
          <w:rFonts w:ascii="Times New Roman" w:eastAsia="Times New Roman" w:hAnsi="Times New Roman" w:cs="Times New Roman"/>
          <w:lang w:eastAsia="pl-PL"/>
        </w:rPr>
        <w:t>dotyczących</w:t>
      </w:r>
      <w:r w:rsidR="006E0DAA" w:rsidRPr="00CF70CF">
        <w:rPr>
          <w:rFonts w:ascii="Times New Roman" w:eastAsia="Times New Roman" w:hAnsi="Times New Roman" w:cs="Times New Roman"/>
          <w:lang w:eastAsia="pl-PL"/>
        </w:rPr>
        <w:t xml:space="preserve"> </w:t>
      </w:r>
      <w:r w:rsidRPr="00CF70CF">
        <w:rPr>
          <w:rFonts w:ascii="Times New Roman" w:eastAsia="Times New Roman" w:hAnsi="Times New Roman" w:cs="Times New Roman"/>
          <w:lang w:eastAsia="pl-PL"/>
        </w:rPr>
        <w:t>narusza</w:t>
      </w:r>
      <w:r w:rsidR="006E0DAA" w:rsidRPr="00CF70CF">
        <w:rPr>
          <w:rFonts w:ascii="Times New Roman" w:eastAsia="Times New Roman" w:hAnsi="Times New Roman" w:cs="Times New Roman"/>
          <w:lang w:eastAsia="pl-PL"/>
        </w:rPr>
        <w:t xml:space="preserve"> </w:t>
      </w:r>
      <w:r w:rsidRPr="00CF70CF">
        <w:rPr>
          <w:rFonts w:ascii="Times New Roman" w:eastAsia="Times New Roman" w:hAnsi="Times New Roman" w:cs="Times New Roman"/>
          <w:lang w:eastAsia="pl-PL"/>
        </w:rPr>
        <w:t>przepisy</w:t>
      </w:r>
      <w:r w:rsidR="006E0DAA" w:rsidRPr="00CF70CF">
        <w:rPr>
          <w:rFonts w:ascii="Times New Roman" w:eastAsia="Times New Roman" w:hAnsi="Times New Roman" w:cs="Times New Roman"/>
          <w:lang w:eastAsia="pl-PL"/>
        </w:rPr>
        <w:t xml:space="preserve"> </w:t>
      </w:r>
      <w:r w:rsidRPr="00CF70CF">
        <w:rPr>
          <w:rFonts w:ascii="Times New Roman" w:eastAsia="Times New Roman" w:hAnsi="Times New Roman" w:cs="Times New Roman"/>
          <w:lang w:eastAsia="pl-PL"/>
        </w:rPr>
        <w:t>RODO;</w:t>
      </w:r>
    </w:p>
    <w:p w14:paraId="7B0A3F8C" w14:textId="77777777" w:rsidR="00683C26" w:rsidRPr="00CF70CF" w:rsidRDefault="00683C26" w:rsidP="00885433">
      <w:pPr>
        <w:numPr>
          <w:ilvl w:val="0"/>
          <w:numId w:val="18"/>
        </w:numPr>
        <w:spacing w:after="0"/>
        <w:jc w:val="both"/>
        <w:rPr>
          <w:rFonts w:ascii="Times New Roman" w:eastAsia="Times New Roman" w:hAnsi="Times New Roman" w:cs="Times New Roman"/>
          <w:lang w:eastAsia="pl-PL"/>
        </w:rPr>
      </w:pPr>
      <w:r w:rsidRPr="00CF70CF">
        <w:rPr>
          <w:rFonts w:ascii="Times New Roman" w:eastAsia="Times New Roman" w:hAnsi="Times New Roman" w:cs="Times New Roman"/>
          <w:lang w:eastAsia="pl-PL"/>
        </w:rPr>
        <w:t>nie</w:t>
      </w:r>
      <w:r w:rsidR="006E0DAA" w:rsidRPr="00CF70CF">
        <w:rPr>
          <w:rFonts w:ascii="Times New Roman" w:eastAsia="Times New Roman" w:hAnsi="Times New Roman" w:cs="Times New Roman"/>
          <w:lang w:eastAsia="pl-PL"/>
        </w:rPr>
        <w:t xml:space="preserve"> </w:t>
      </w:r>
      <w:r w:rsidRPr="00CF70CF">
        <w:rPr>
          <w:rFonts w:ascii="Times New Roman" w:eastAsia="Times New Roman" w:hAnsi="Times New Roman" w:cs="Times New Roman"/>
          <w:lang w:eastAsia="pl-PL"/>
        </w:rPr>
        <w:t>przysługuje</w:t>
      </w:r>
      <w:r w:rsidR="006E0DAA" w:rsidRPr="00CF70CF">
        <w:rPr>
          <w:rFonts w:ascii="Times New Roman" w:eastAsia="Times New Roman" w:hAnsi="Times New Roman" w:cs="Times New Roman"/>
          <w:lang w:eastAsia="pl-PL"/>
        </w:rPr>
        <w:t xml:space="preserve"> </w:t>
      </w:r>
      <w:r w:rsidRPr="00CF70CF">
        <w:rPr>
          <w:rFonts w:ascii="Times New Roman" w:eastAsia="Times New Roman" w:hAnsi="Times New Roman" w:cs="Times New Roman"/>
          <w:lang w:eastAsia="pl-PL"/>
        </w:rPr>
        <w:t>Pani/Panu:</w:t>
      </w:r>
    </w:p>
    <w:p w14:paraId="5334D897" w14:textId="77777777" w:rsidR="00683C26" w:rsidRPr="00CF70CF" w:rsidRDefault="00683C26" w:rsidP="00607ECF">
      <w:pPr>
        <w:spacing w:after="0"/>
        <w:ind w:left="720"/>
        <w:jc w:val="both"/>
        <w:rPr>
          <w:rFonts w:ascii="Times New Roman" w:eastAsia="Times New Roman" w:hAnsi="Times New Roman" w:cs="Times New Roman"/>
          <w:lang w:eastAsia="pl-PL"/>
        </w:rPr>
      </w:pPr>
      <w:r w:rsidRPr="00CF70CF">
        <w:rPr>
          <w:rFonts w:ascii="Times New Roman" w:eastAsia="Times New Roman" w:hAnsi="Times New Roman" w:cs="Times New Roman"/>
          <w:lang w:eastAsia="pl-PL"/>
        </w:rPr>
        <w:t>-</w:t>
      </w:r>
      <w:r w:rsidR="006E0DAA" w:rsidRPr="00CF70CF">
        <w:rPr>
          <w:rFonts w:ascii="Times New Roman" w:eastAsia="Times New Roman" w:hAnsi="Times New Roman" w:cs="Times New Roman"/>
          <w:lang w:eastAsia="pl-PL"/>
        </w:rPr>
        <w:t xml:space="preserve"> </w:t>
      </w:r>
      <w:r w:rsidRPr="00CF70CF">
        <w:rPr>
          <w:rFonts w:ascii="Times New Roman" w:eastAsia="Times New Roman" w:hAnsi="Times New Roman" w:cs="Times New Roman"/>
          <w:lang w:eastAsia="pl-PL"/>
        </w:rPr>
        <w:t>w</w:t>
      </w:r>
      <w:r w:rsidR="006E0DAA" w:rsidRPr="00CF70CF">
        <w:rPr>
          <w:rFonts w:ascii="Times New Roman" w:eastAsia="Times New Roman" w:hAnsi="Times New Roman" w:cs="Times New Roman"/>
          <w:lang w:eastAsia="pl-PL"/>
        </w:rPr>
        <w:t xml:space="preserve"> </w:t>
      </w:r>
      <w:r w:rsidRPr="00CF70CF">
        <w:rPr>
          <w:rFonts w:ascii="Times New Roman" w:eastAsia="Times New Roman" w:hAnsi="Times New Roman" w:cs="Times New Roman"/>
          <w:lang w:eastAsia="pl-PL"/>
        </w:rPr>
        <w:t>związku</w:t>
      </w:r>
      <w:r w:rsidR="006E0DAA" w:rsidRPr="00CF70CF">
        <w:rPr>
          <w:rFonts w:ascii="Times New Roman" w:eastAsia="Times New Roman" w:hAnsi="Times New Roman" w:cs="Times New Roman"/>
          <w:lang w:eastAsia="pl-PL"/>
        </w:rPr>
        <w:t xml:space="preserve"> </w:t>
      </w:r>
      <w:r w:rsidRPr="00CF70CF">
        <w:rPr>
          <w:rFonts w:ascii="Times New Roman" w:eastAsia="Times New Roman" w:hAnsi="Times New Roman" w:cs="Times New Roman"/>
          <w:lang w:eastAsia="pl-PL"/>
        </w:rPr>
        <w:t>z</w:t>
      </w:r>
      <w:r w:rsidR="006E0DAA" w:rsidRPr="00CF70CF">
        <w:rPr>
          <w:rFonts w:ascii="Times New Roman" w:eastAsia="Times New Roman" w:hAnsi="Times New Roman" w:cs="Times New Roman"/>
          <w:lang w:eastAsia="pl-PL"/>
        </w:rPr>
        <w:t xml:space="preserve"> </w:t>
      </w:r>
      <w:r w:rsidRPr="00CF70CF">
        <w:rPr>
          <w:rFonts w:ascii="Times New Roman" w:eastAsia="Times New Roman" w:hAnsi="Times New Roman" w:cs="Times New Roman"/>
          <w:lang w:eastAsia="pl-PL"/>
        </w:rPr>
        <w:t>art.</w:t>
      </w:r>
      <w:r w:rsidR="006E0DAA" w:rsidRPr="00CF70CF">
        <w:rPr>
          <w:rFonts w:ascii="Times New Roman" w:eastAsia="Times New Roman" w:hAnsi="Times New Roman" w:cs="Times New Roman"/>
          <w:lang w:eastAsia="pl-PL"/>
        </w:rPr>
        <w:t xml:space="preserve"> </w:t>
      </w:r>
      <w:r w:rsidRPr="00CF70CF">
        <w:rPr>
          <w:rFonts w:ascii="Times New Roman" w:eastAsia="Times New Roman" w:hAnsi="Times New Roman" w:cs="Times New Roman"/>
          <w:lang w:eastAsia="pl-PL"/>
        </w:rPr>
        <w:t>17</w:t>
      </w:r>
      <w:r w:rsidR="006E0DAA" w:rsidRPr="00CF70CF">
        <w:rPr>
          <w:rFonts w:ascii="Times New Roman" w:eastAsia="Times New Roman" w:hAnsi="Times New Roman" w:cs="Times New Roman"/>
          <w:lang w:eastAsia="pl-PL"/>
        </w:rPr>
        <w:t xml:space="preserve"> </w:t>
      </w:r>
      <w:r w:rsidRPr="00CF70CF">
        <w:rPr>
          <w:rFonts w:ascii="Times New Roman" w:eastAsia="Times New Roman" w:hAnsi="Times New Roman" w:cs="Times New Roman"/>
          <w:lang w:eastAsia="pl-PL"/>
        </w:rPr>
        <w:t>ust.</w:t>
      </w:r>
      <w:r w:rsidR="006E0DAA" w:rsidRPr="00CF70CF">
        <w:rPr>
          <w:rFonts w:ascii="Times New Roman" w:eastAsia="Times New Roman" w:hAnsi="Times New Roman" w:cs="Times New Roman"/>
          <w:lang w:eastAsia="pl-PL"/>
        </w:rPr>
        <w:t xml:space="preserve"> </w:t>
      </w:r>
      <w:r w:rsidRPr="00CF70CF">
        <w:rPr>
          <w:rFonts w:ascii="Times New Roman" w:eastAsia="Times New Roman" w:hAnsi="Times New Roman" w:cs="Times New Roman"/>
          <w:lang w:eastAsia="pl-PL"/>
        </w:rPr>
        <w:t>3</w:t>
      </w:r>
      <w:r w:rsidR="006E0DAA" w:rsidRPr="00CF70CF">
        <w:rPr>
          <w:rFonts w:ascii="Times New Roman" w:eastAsia="Times New Roman" w:hAnsi="Times New Roman" w:cs="Times New Roman"/>
          <w:lang w:eastAsia="pl-PL"/>
        </w:rPr>
        <w:t xml:space="preserve"> </w:t>
      </w:r>
      <w:r w:rsidRPr="00CF70CF">
        <w:rPr>
          <w:rFonts w:ascii="Times New Roman" w:eastAsia="Times New Roman" w:hAnsi="Times New Roman" w:cs="Times New Roman"/>
          <w:lang w:eastAsia="pl-PL"/>
        </w:rPr>
        <w:t>lit.</w:t>
      </w:r>
      <w:r w:rsidR="006E0DAA" w:rsidRPr="00CF70CF">
        <w:rPr>
          <w:rFonts w:ascii="Times New Roman" w:eastAsia="Times New Roman" w:hAnsi="Times New Roman" w:cs="Times New Roman"/>
          <w:lang w:eastAsia="pl-PL"/>
        </w:rPr>
        <w:t xml:space="preserve"> </w:t>
      </w:r>
      <w:r w:rsidRPr="00CF70CF">
        <w:rPr>
          <w:rFonts w:ascii="Times New Roman" w:eastAsia="Times New Roman" w:hAnsi="Times New Roman" w:cs="Times New Roman"/>
          <w:lang w:eastAsia="pl-PL"/>
        </w:rPr>
        <w:t>b,</w:t>
      </w:r>
      <w:r w:rsidR="006E0DAA" w:rsidRPr="00CF70CF">
        <w:rPr>
          <w:rFonts w:ascii="Times New Roman" w:eastAsia="Times New Roman" w:hAnsi="Times New Roman" w:cs="Times New Roman"/>
          <w:lang w:eastAsia="pl-PL"/>
        </w:rPr>
        <w:t xml:space="preserve"> </w:t>
      </w:r>
      <w:r w:rsidRPr="00CF70CF">
        <w:rPr>
          <w:rFonts w:ascii="Times New Roman" w:eastAsia="Times New Roman" w:hAnsi="Times New Roman" w:cs="Times New Roman"/>
          <w:lang w:eastAsia="pl-PL"/>
        </w:rPr>
        <w:t>d</w:t>
      </w:r>
      <w:r w:rsidR="006E0DAA" w:rsidRPr="00CF70CF">
        <w:rPr>
          <w:rFonts w:ascii="Times New Roman" w:eastAsia="Times New Roman" w:hAnsi="Times New Roman" w:cs="Times New Roman"/>
          <w:lang w:eastAsia="pl-PL"/>
        </w:rPr>
        <w:t xml:space="preserve"> </w:t>
      </w:r>
      <w:r w:rsidRPr="00CF70CF">
        <w:rPr>
          <w:rFonts w:ascii="Times New Roman" w:eastAsia="Times New Roman" w:hAnsi="Times New Roman" w:cs="Times New Roman"/>
          <w:lang w:eastAsia="pl-PL"/>
        </w:rPr>
        <w:t>lub</w:t>
      </w:r>
      <w:r w:rsidR="006E0DAA" w:rsidRPr="00CF70CF">
        <w:rPr>
          <w:rFonts w:ascii="Times New Roman" w:eastAsia="Times New Roman" w:hAnsi="Times New Roman" w:cs="Times New Roman"/>
          <w:lang w:eastAsia="pl-PL"/>
        </w:rPr>
        <w:t xml:space="preserve"> </w:t>
      </w:r>
      <w:r w:rsidRPr="00CF70CF">
        <w:rPr>
          <w:rFonts w:ascii="Times New Roman" w:eastAsia="Times New Roman" w:hAnsi="Times New Roman" w:cs="Times New Roman"/>
          <w:lang w:eastAsia="pl-PL"/>
        </w:rPr>
        <w:t>e</w:t>
      </w:r>
      <w:r w:rsidR="006E0DAA" w:rsidRPr="00CF70CF">
        <w:rPr>
          <w:rFonts w:ascii="Times New Roman" w:eastAsia="Times New Roman" w:hAnsi="Times New Roman" w:cs="Times New Roman"/>
          <w:lang w:eastAsia="pl-PL"/>
        </w:rPr>
        <w:t xml:space="preserve"> </w:t>
      </w:r>
      <w:r w:rsidRPr="00CF70CF">
        <w:rPr>
          <w:rFonts w:ascii="Times New Roman" w:eastAsia="Times New Roman" w:hAnsi="Times New Roman" w:cs="Times New Roman"/>
          <w:lang w:eastAsia="pl-PL"/>
        </w:rPr>
        <w:t>RODO</w:t>
      </w:r>
      <w:r w:rsidR="006E0DAA" w:rsidRPr="00CF70CF">
        <w:rPr>
          <w:rFonts w:ascii="Times New Roman" w:eastAsia="Times New Roman" w:hAnsi="Times New Roman" w:cs="Times New Roman"/>
          <w:lang w:eastAsia="pl-PL"/>
        </w:rPr>
        <w:t xml:space="preserve"> </w:t>
      </w:r>
      <w:r w:rsidRPr="00CF70CF">
        <w:rPr>
          <w:rFonts w:ascii="Times New Roman" w:eastAsia="Times New Roman" w:hAnsi="Times New Roman" w:cs="Times New Roman"/>
          <w:lang w:eastAsia="pl-PL"/>
        </w:rPr>
        <w:t>prawo</w:t>
      </w:r>
      <w:r w:rsidR="006E0DAA" w:rsidRPr="00CF70CF">
        <w:rPr>
          <w:rFonts w:ascii="Times New Roman" w:eastAsia="Times New Roman" w:hAnsi="Times New Roman" w:cs="Times New Roman"/>
          <w:lang w:eastAsia="pl-PL"/>
        </w:rPr>
        <w:t xml:space="preserve"> </w:t>
      </w:r>
      <w:r w:rsidRPr="00CF70CF">
        <w:rPr>
          <w:rFonts w:ascii="Times New Roman" w:eastAsia="Times New Roman" w:hAnsi="Times New Roman" w:cs="Times New Roman"/>
          <w:lang w:eastAsia="pl-PL"/>
        </w:rPr>
        <w:t>do</w:t>
      </w:r>
      <w:r w:rsidR="006E0DAA" w:rsidRPr="00CF70CF">
        <w:rPr>
          <w:rFonts w:ascii="Times New Roman" w:eastAsia="Times New Roman" w:hAnsi="Times New Roman" w:cs="Times New Roman"/>
          <w:lang w:eastAsia="pl-PL"/>
        </w:rPr>
        <w:t xml:space="preserve"> </w:t>
      </w:r>
      <w:r w:rsidRPr="00CF70CF">
        <w:rPr>
          <w:rFonts w:ascii="Times New Roman" w:eastAsia="Times New Roman" w:hAnsi="Times New Roman" w:cs="Times New Roman"/>
          <w:lang w:eastAsia="pl-PL"/>
        </w:rPr>
        <w:t>usunięcia</w:t>
      </w:r>
      <w:r w:rsidR="006E0DAA" w:rsidRPr="00CF70CF">
        <w:rPr>
          <w:rFonts w:ascii="Times New Roman" w:eastAsia="Times New Roman" w:hAnsi="Times New Roman" w:cs="Times New Roman"/>
          <w:lang w:eastAsia="pl-PL"/>
        </w:rPr>
        <w:t xml:space="preserve"> </w:t>
      </w:r>
      <w:r w:rsidRPr="00CF70CF">
        <w:rPr>
          <w:rFonts w:ascii="Times New Roman" w:eastAsia="Times New Roman" w:hAnsi="Times New Roman" w:cs="Times New Roman"/>
          <w:lang w:eastAsia="pl-PL"/>
        </w:rPr>
        <w:t>danych</w:t>
      </w:r>
      <w:r w:rsidR="006E0DAA" w:rsidRPr="00CF70CF">
        <w:rPr>
          <w:rFonts w:ascii="Times New Roman" w:eastAsia="Times New Roman" w:hAnsi="Times New Roman" w:cs="Times New Roman"/>
          <w:lang w:eastAsia="pl-PL"/>
        </w:rPr>
        <w:t xml:space="preserve"> </w:t>
      </w:r>
      <w:r w:rsidRPr="00CF70CF">
        <w:rPr>
          <w:rFonts w:ascii="Times New Roman" w:eastAsia="Times New Roman" w:hAnsi="Times New Roman" w:cs="Times New Roman"/>
          <w:lang w:eastAsia="pl-PL"/>
        </w:rPr>
        <w:t>osobowych;</w:t>
      </w:r>
    </w:p>
    <w:p w14:paraId="2D660714" w14:textId="77777777" w:rsidR="00683C26" w:rsidRPr="00CF70CF" w:rsidRDefault="00683C26" w:rsidP="00607ECF">
      <w:pPr>
        <w:spacing w:after="0"/>
        <w:ind w:left="720"/>
        <w:jc w:val="both"/>
        <w:rPr>
          <w:rFonts w:ascii="Times New Roman" w:eastAsia="Times New Roman" w:hAnsi="Times New Roman" w:cs="Times New Roman"/>
          <w:lang w:eastAsia="pl-PL"/>
        </w:rPr>
      </w:pPr>
      <w:r w:rsidRPr="00CF70CF">
        <w:rPr>
          <w:rFonts w:ascii="Times New Roman" w:eastAsia="Times New Roman" w:hAnsi="Times New Roman" w:cs="Times New Roman"/>
          <w:lang w:eastAsia="pl-PL"/>
        </w:rPr>
        <w:t>-</w:t>
      </w:r>
      <w:r w:rsidR="006E0DAA" w:rsidRPr="00CF70CF">
        <w:rPr>
          <w:rFonts w:ascii="Times New Roman" w:eastAsia="Times New Roman" w:hAnsi="Times New Roman" w:cs="Times New Roman"/>
          <w:lang w:eastAsia="pl-PL"/>
        </w:rPr>
        <w:t xml:space="preserve"> </w:t>
      </w:r>
      <w:r w:rsidRPr="00CF70CF">
        <w:rPr>
          <w:rFonts w:ascii="Times New Roman" w:eastAsia="Times New Roman" w:hAnsi="Times New Roman" w:cs="Times New Roman"/>
          <w:lang w:eastAsia="pl-PL"/>
        </w:rPr>
        <w:t>prawo</w:t>
      </w:r>
      <w:r w:rsidR="006E0DAA" w:rsidRPr="00CF70CF">
        <w:rPr>
          <w:rFonts w:ascii="Times New Roman" w:eastAsia="Times New Roman" w:hAnsi="Times New Roman" w:cs="Times New Roman"/>
          <w:lang w:eastAsia="pl-PL"/>
        </w:rPr>
        <w:t xml:space="preserve"> </w:t>
      </w:r>
      <w:r w:rsidRPr="00CF70CF">
        <w:rPr>
          <w:rFonts w:ascii="Times New Roman" w:eastAsia="Times New Roman" w:hAnsi="Times New Roman" w:cs="Times New Roman"/>
          <w:lang w:eastAsia="pl-PL"/>
        </w:rPr>
        <w:t>do</w:t>
      </w:r>
      <w:r w:rsidR="006E0DAA" w:rsidRPr="00CF70CF">
        <w:rPr>
          <w:rFonts w:ascii="Times New Roman" w:eastAsia="Times New Roman" w:hAnsi="Times New Roman" w:cs="Times New Roman"/>
          <w:lang w:eastAsia="pl-PL"/>
        </w:rPr>
        <w:t xml:space="preserve"> </w:t>
      </w:r>
      <w:r w:rsidRPr="00CF70CF">
        <w:rPr>
          <w:rFonts w:ascii="Times New Roman" w:eastAsia="Times New Roman" w:hAnsi="Times New Roman" w:cs="Times New Roman"/>
          <w:lang w:eastAsia="pl-PL"/>
        </w:rPr>
        <w:t>przenoszenia</w:t>
      </w:r>
      <w:r w:rsidR="006E0DAA" w:rsidRPr="00CF70CF">
        <w:rPr>
          <w:rFonts w:ascii="Times New Roman" w:eastAsia="Times New Roman" w:hAnsi="Times New Roman" w:cs="Times New Roman"/>
          <w:lang w:eastAsia="pl-PL"/>
        </w:rPr>
        <w:t xml:space="preserve"> </w:t>
      </w:r>
      <w:r w:rsidRPr="00CF70CF">
        <w:rPr>
          <w:rFonts w:ascii="Times New Roman" w:eastAsia="Times New Roman" w:hAnsi="Times New Roman" w:cs="Times New Roman"/>
          <w:lang w:eastAsia="pl-PL"/>
        </w:rPr>
        <w:t>danych</w:t>
      </w:r>
      <w:r w:rsidR="006E0DAA" w:rsidRPr="00CF70CF">
        <w:rPr>
          <w:rFonts w:ascii="Times New Roman" w:eastAsia="Times New Roman" w:hAnsi="Times New Roman" w:cs="Times New Roman"/>
          <w:lang w:eastAsia="pl-PL"/>
        </w:rPr>
        <w:t xml:space="preserve"> </w:t>
      </w:r>
      <w:r w:rsidRPr="00CF70CF">
        <w:rPr>
          <w:rFonts w:ascii="Times New Roman" w:eastAsia="Times New Roman" w:hAnsi="Times New Roman" w:cs="Times New Roman"/>
          <w:lang w:eastAsia="pl-PL"/>
        </w:rPr>
        <w:t>osobowych,</w:t>
      </w:r>
      <w:r w:rsidR="006E0DAA" w:rsidRPr="00CF70CF">
        <w:rPr>
          <w:rFonts w:ascii="Times New Roman" w:eastAsia="Times New Roman" w:hAnsi="Times New Roman" w:cs="Times New Roman"/>
          <w:lang w:eastAsia="pl-PL"/>
        </w:rPr>
        <w:t xml:space="preserve"> </w:t>
      </w:r>
      <w:r w:rsidRPr="00CF70CF">
        <w:rPr>
          <w:rFonts w:ascii="Times New Roman" w:eastAsia="Times New Roman" w:hAnsi="Times New Roman" w:cs="Times New Roman"/>
          <w:lang w:eastAsia="pl-PL"/>
        </w:rPr>
        <w:t>o</w:t>
      </w:r>
      <w:r w:rsidR="006E0DAA" w:rsidRPr="00CF70CF">
        <w:rPr>
          <w:rFonts w:ascii="Times New Roman" w:eastAsia="Times New Roman" w:hAnsi="Times New Roman" w:cs="Times New Roman"/>
          <w:lang w:eastAsia="pl-PL"/>
        </w:rPr>
        <w:t xml:space="preserve"> </w:t>
      </w:r>
      <w:r w:rsidRPr="00CF70CF">
        <w:rPr>
          <w:rFonts w:ascii="Times New Roman" w:eastAsia="Times New Roman" w:hAnsi="Times New Roman" w:cs="Times New Roman"/>
          <w:lang w:eastAsia="pl-PL"/>
        </w:rPr>
        <w:t>którym</w:t>
      </w:r>
      <w:r w:rsidR="006E0DAA" w:rsidRPr="00CF70CF">
        <w:rPr>
          <w:rFonts w:ascii="Times New Roman" w:eastAsia="Times New Roman" w:hAnsi="Times New Roman" w:cs="Times New Roman"/>
          <w:lang w:eastAsia="pl-PL"/>
        </w:rPr>
        <w:t xml:space="preserve"> </w:t>
      </w:r>
      <w:r w:rsidRPr="00CF70CF">
        <w:rPr>
          <w:rFonts w:ascii="Times New Roman" w:eastAsia="Times New Roman" w:hAnsi="Times New Roman" w:cs="Times New Roman"/>
          <w:lang w:eastAsia="pl-PL"/>
        </w:rPr>
        <w:t>mowa</w:t>
      </w:r>
      <w:r w:rsidR="006E0DAA" w:rsidRPr="00CF70CF">
        <w:rPr>
          <w:rFonts w:ascii="Times New Roman" w:eastAsia="Times New Roman" w:hAnsi="Times New Roman" w:cs="Times New Roman"/>
          <w:lang w:eastAsia="pl-PL"/>
        </w:rPr>
        <w:t xml:space="preserve"> </w:t>
      </w:r>
      <w:r w:rsidRPr="00CF70CF">
        <w:rPr>
          <w:rFonts w:ascii="Times New Roman" w:eastAsia="Times New Roman" w:hAnsi="Times New Roman" w:cs="Times New Roman"/>
          <w:lang w:eastAsia="pl-PL"/>
        </w:rPr>
        <w:t>w</w:t>
      </w:r>
      <w:r w:rsidR="006E0DAA" w:rsidRPr="00CF70CF">
        <w:rPr>
          <w:rFonts w:ascii="Times New Roman" w:eastAsia="Times New Roman" w:hAnsi="Times New Roman" w:cs="Times New Roman"/>
          <w:lang w:eastAsia="pl-PL"/>
        </w:rPr>
        <w:t xml:space="preserve"> </w:t>
      </w:r>
      <w:r w:rsidRPr="00CF70CF">
        <w:rPr>
          <w:rFonts w:ascii="Times New Roman" w:eastAsia="Times New Roman" w:hAnsi="Times New Roman" w:cs="Times New Roman"/>
          <w:lang w:eastAsia="pl-PL"/>
        </w:rPr>
        <w:t>art.</w:t>
      </w:r>
      <w:r w:rsidR="006E0DAA" w:rsidRPr="00CF70CF">
        <w:rPr>
          <w:rFonts w:ascii="Times New Roman" w:eastAsia="Times New Roman" w:hAnsi="Times New Roman" w:cs="Times New Roman"/>
          <w:lang w:eastAsia="pl-PL"/>
        </w:rPr>
        <w:t xml:space="preserve"> </w:t>
      </w:r>
      <w:r w:rsidRPr="00CF70CF">
        <w:rPr>
          <w:rFonts w:ascii="Times New Roman" w:eastAsia="Times New Roman" w:hAnsi="Times New Roman" w:cs="Times New Roman"/>
          <w:lang w:eastAsia="pl-PL"/>
        </w:rPr>
        <w:t>20</w:t>
      </w:r>
      <w:r w:rsidR="006E0DAA" w:rsidRPr="00CF70CF">
        <w:rPr>
          <w:rFonts w:ascii="Times New Roman" w:eastAsia="Times New Roman" w:hAnsi="Times New Roman" w:cs="Times New Roman"/>
          <w:lang w:eastAsia="pl-PL"/>
        </w:rPr>
        <w:t xml:space="preserve"> </w:t>
      </w:r>
      <w:r w:rsidRPr="00CF70CF">
        <w:rPr>
          <w:rFonts w:ascii="Times New Roman" w:eastAsia="Times New Roman" w:hAnsi="Times New Roman" w:cs="Times New Roman"/>
          <w:lang w:eastAsia="pl-PL"/>
        </w:rPr>
        <w:t>RODO;</w:t>
      </w:r>
    </w:p>
    <w:p w14:paraId="3E2A4529" w14:textId="77777777" w:rsidR="00791DB6" w:rsidRPr="00CF70CF" w:rsidRDefault="00683C26" w:rsidP="00607ECF">
      <w:pPr>
        <w:spacing w:after="0"/>
        <w:ind w:left="720"/>
        <w:jc w:val="both"/>
        <w:rPr>
          <w:rFonts w:ascii="Times New Roman" w:eastAsia="Times New Roman" w:hAnsi="Times New Roman" w:cs="Times New Roman"/>
          <w:lang w:eastAsia="pl-PL"/>
        </w:rPr>
      </w:pPr>
      <w:r w:rsidRPr="00CF70CF">
        <w:rPr>
          <w:rFonts w:ascii="Times New Roman" w:eastAsia="Times New Roman" w:hAnsi="Times New Roman" w:cs="Times New Roman"/>
          <w:lang w:eastAsia="pl-PL"/>
        </w:rPr>
        <w:t>-</w:t>
      </w:r>
      <w:r w:rsidR="006E0DAA" w:rsidRPr="00CF70CF">
        <w:rPr>
          <w:rFonts w:ascii="Times New Roman" w:eastAsia="Times New Roman" w:hAnsi="Times New Roman" w:cs="Times New Roman"/>
          <w:lang w:eastAsia="pl-PL"/>
        </w:rPr>
        <w:t xml:space="preserve"> </w:t>
      </w:r>
      <w:r w:rsidRPr="00CF70CF">
        <w:rPr>
          <w:rFonts w:ascii="Times New Roman" w:eastAsia="Times New Roman" w:hAnsi="Times New Roman" w:cs="Times New Roman"/>
          <w:lang w:eastAsia="pl-PL"/>
        </w:rPr>
        <w:t>na</w:t>
      </w:r>
      <w:r w:rsidR="006E0DAA" w:rsidRPr="00CF70CF">
        <w:rPr>
          <w:rFonts w:ascii="Times New Roman" w:eastAsia="Times New Roman" w:hAnsi="Times New Roman" w:cs="Times New Roman"/>
          <w:lang w:eastAsia="pl-PL"/>
        </w:rPr>
        <w:t xml:space="preserve"> </w:t>
      </w:r>
      <w:r w:rsidRPr="00CF70CF">
        <w:rPr>
          <w:rFonts w:ascii="Times New Roman" w:eastAsia="Times New Roman" w:hAnsi="Times New Roman" w:cs="Times New Roman"/>
          <w:lang w:eastAsia="pl-PL"/>
        </w:rPr>
        <w:t>podstawie</w:t>
      </w:r>
      <w:r w:rsidR="006E0DAA" w:rsidRPr="00CF70CF">
        <w:rPr>
          <w:rFonts w:ascii="Times New Roman" w:eastAsia="Times New Roman" w:hAnsi="Times New Roman" w:cs="Times New Roman"/>
          <w:lang w:eastAsia="pl-PL"/>
        </w:rPr>
        <w:t xml:space="preserve"> </w:t>
      </w:r>
      <w:r w:rsidRPr="00CF70CF">
        <w:rPr>
          <w:rFonts w:ascii="Times New Roman" w:eastAsia="Times New Roman" w:hAnsi="Times New Roman" w:cs="Times New Roman"/>
          <w:lang w:eastAsia="pl-PL"/>
        </w:rPr>
        <w:t>art.</w:t>
      </w:r>
      <w:r w:rsidR="006E0DAA" w:rsidRPr="00CF70CF">
        <w:rPr>
          <w:rFonts w:ascii="Times New Roman" w:eastAsia="Times New Roman" w:hAnsi="Times New Roman" w:cs="Times New Roman"/>
          <w:lang w:eastAsia="pl-PL"/>
        </w:rPr>
        <w:t xml:space="preserve"> </w:t>
      </w:r>
      <w:r w:rsidRPr="00CF70CF">
        <w:rPr>
          <w:rFonts w:ascii="Times New Roman" w:eastAsia="Times New Roman" w:hAnsi="Times New Roman" w:cs="Times New Roman"/>
          <w:lang w:eastAsia="pl-PL"/>
        </w:rPr>
        <w:t>21</w:t>
      </w:r>
      <w:r w:rsidR="006E0DAA" w:rsidRPr="00CF70CF">
        <w:rPr>
          <w:rFonts w:ascii="Times New Roman" w:eastAsia="Times New Roman" w:hAnsi="Times New Roman" w:cs="Times New Roman"/>
          <w:lang w:eastAsia="pl-PL"/>
        </w:rPr>
        <w:t xml:space="preserve"> </w:t>
      </w:r>
      <w:r w:rsidRPr="00CF70CF">
        <w:rPr>
          <w:rFonts w:ascii="Times New Roman" w:eastAsia="Times New Roman" w:hAnsi="Times New Roman" w:cs="Times New Roman"/>
          <w:lang w:eastAsia="pl-PL"/>
        </w:rPr>
        <w:t>RODO</w:t>
      </w:r>
      <w:r w:rsidR="006E0DAA" w:rsidRPr="00CF70CF">
        <w:rPr>
          <w:rFonts w:ascii="Times New Roman" w:eastAsia="Times New Roman" w:hAnsi="Times New Roman" w:cs="Times New Roman"/>
          <w:lang w:eastAsia="pl-PL"/>
        </w:rPr>
        <w:t xml:space="preserve"> </w:t>
      </w:r>
      <w:r w:rsidRPr="00CF70CF">
        <w:rPr>
          <w:rFonts w:ascii="Times New Roman" w:eastAsia="Times New Roman" w:hAnsi="Times New Roman" w:cs="Times New Roman"/>
          <w:lang w:eastAsia="pl-PL"/>
        </w:rPr>
        <w:t>prawo</w:t>
      </w:r>
      <w:r w:rsidR="006E0DAA" w:rsidRPr="00CF70CF">
        <w:rPr>
          <w:rFonts w:ascii="Times New Roman" w:eastAsia="Times New Roman" w:hAnsi="Times New Roman" w:cs="Times New Roman"/>
          <w:lang w:eastAsia="pl-PL"/>
        </w:rPr>
        <w:t xml:space="preserve"> </w:t>
      </w:r>
      <w:r w:rsidRPr="00CF70CF">
        <w:rPr>
          <w:rFonts w:ascii="Times New Roman" w:eastAsia="Times New Roman" w:hAnsi="Times New Roman" w:cs="Times New Roman"/>
          <w:lang w:eastAsia="pl-PL"/>
        </w:rPr>
        <w:t>sprzeciwu,</w:t>
      </w:r>
      <w:r w:rsidR="006E0DAA" w:rsidRPr="00CF70CF">
        <w:rPr>
          <w:rFonts w:ascii="Times New Roman" w:eastAsia="Times New Roman" w:hAnsi="Times New Roman" w:cs="Times New Roman"/>
          <w:lang w:eastAsia="pl-PL"/>
        </w:rPr>
        <w:t xml:space="preserve"> </w:t>
      </w:r>
      <w:r w:rsidRPr="00CF70CF">
        <w:rPr>
          <w:rFonts w:ascii="Times New Roman" w:eastAsia="Times New Roman" w:hAnsi="Times New Roman" w:cs="Times New Roman"/>
          <w:lang w:eastAsia="pl-PL"/>
        </w:rPr>
        <w:t>wobec</w:t>
      </w:r>
      <w:r w:rsidR="006E0DAA" w:rsidRPr="00CF70CF">
        <w:rPr>
          <w:rFonts w:ascii="Times New Roman" w:eastAsia="Times New Roman" w:hAnsi="Times New Roman" w:cs="Times New Roman"/>
          <w:lang w:eastAsia="pl-PL"/>
        </w:rPr>
        <w:t xml:space="preserve"> </w:t>
      </w:r>
      <w:r w:rsidRPr="00CF70CF">
        <w:rPr>
          <w:rFonts w:ascii="Times New Roman" w:eastAsia="Times New Roman" w:hAnsi="Times New Roman" w:cs="Times New Roman"/>
          <w:lang w:eastAsia="pl-PL"/>
        </w:rPr>
        <w:t>przetwarzania</w:t>
      </w:r>
      <w:r w:rsidR="006E0DAA" w:rsidRPr="00CF70CF">
        <w:rPr>
          <w:rFonts w:ascii="Times New Roman" w:eastAsia="Times New Roman" w:hAnsi="Times New Roman" w:cs="Times New Roman"/>
          <w:lang w:eastAsia="pl-PL"/>
        </w:rPr>
        <w:t xml:space="preserve"> </w:t>
      </w:r>
      <w:r w:rsidRPr="00CF70CF">
        <w:rPr>
          <w:rFonts w:ascii="Times New Roman" w:eastAsia="Times New Roman" w:hAnsi="Times New Roman" w:cs="Times New Roman"/>
          <w:lang w:eastAsia="pl-PL"/>
        </w:rPr>
        <w:t>danych</w:t>
      </w:r>
      <w:r w:rsidR="006E0DAA" w:rsidRPr="00CF70CF">
        <w:rPr>
          <w:rFonts w:ascii="Times New Roman" w:eastAsia="Times New Roman" w:hAnsi="Times New Roman" w:cs="Times New Roman"/>
          <w:lang w:eastAsia="pl-PL"/>
        </w:rPr>
        <w:t xml:space="preserve"> </w:t>
      </w:r>
      <w:r w:rsidRPr="00CF70CF">
        <w:rPr>
          <w:rFonts w:ascii="Times New Roman" w:eastAsia="Times New Roman" w:hAnsi="Times New Roman" w:cs="Times New Roman"/>
          <w:lang w:eastAsia="pl-PL"/>
        </w:rPr>
        <w:t>osobowych,</w:t>
      </w:r>
      <w:r w:rsidR="006E0DAA" w:rsidRPr="00CF70CF">
        <w:rPr>
          <w:rFonts w:ascii="Times New Roman" w:eastAsia="Times New Roman" w:hAnsi="Times New Roman" w:cs="Times New Roman"/>
          <w:lang w:eastAsia="pl-PL"/>
        </w:rPr>
        <w:t xml:space="preserve"> </w:t>
      </w:r>
      <w:r w:rsidRPr="00CF70CF">
        <w:rPr>
          <w:rFonts w:ascii="Times New Roman" w:eastAsia="Times New Roman" w:hAnsi="Times New Roman" w:cs="Times New Roman"/>
          <w:lang w:eastAsia="pl-PL"/>
        </w:rPr>
        <w:t>gdyż</w:t>
      </w:r>
      <w:r w:rsidR="006E0DAA" w:rsidRPr="00CF70CF">
        <w:rPr>
          <w:rFonts w:ascii="Times New Roman" w:eastAsia="Times New Roman" w:hAnsi="Times New Roman" w:cs="Times New Roman"/>
          <w:lang w:eastAsia="pl-PL"/>
        </w:rPr>
        <w:t xml:space="preserve"> </w:t>
      </w:r>
      <w:r w:rsidRPr="00CF70CF">
        <w:rPr>
          <w:rFonts w:ascii="Times New Roman" w:eastAsia="Times New Roman" w:hAnsi="Times New Roman" w:cs="Times New Roman"/>
          <w:lang w:eastAsia="pl-PL"/>
        </w:rPr>
        <w:t>podstawą</w:t>
      </w:r>
      <w:r w:rsidR="006E0DAA" w:rsidRPr="00CF70CF">
        <w:rPr>
          <w:rFonts w:ascii="Times New Roman" w:eastAsia="Times New Roman" w:hAnsi="Times New Roman" w:cs="Times New Roman"/>
          <w:lang w:eastAsia="pl-PL"/>
        </w:rPr>
        <w:t xml:space="preserve"> </w:t>
      </w:r>
      <w:r w:rsidRPr="00CF70CF">
        <w:rPr>
          <w:rFonts w:ascii="Times New Roman" w:eastAsia="Times New Roman" w:hAnsi="Times New Roman" w:cs="Times New Roman"/>
          <w:lang w:eastAsia="pl-PL"/>
        </w:rPr>
        <w:t>prawną</w:t>
      </w:r>
      <w:r w:rsidR="006E0DAA" w:rsidRPr="00CF70CF">
        <w:rPr>
          <w:rFonts w:ascii="Times New Roman" w:eastAsia="Times New Roman" w:hAnsi="Times New Roman" w:cs="Times New Roman"/>
          <w:lang w:eastAsia="pl-PL"/>
        </w:rPr>
        <w:t xml:space="preserve"> </w:t>
      </w:r>
      <w:r w:rsidRPr="00CF70CF">
        <w:rPr>
          <w:rFonts w:ascii="Times New Roman" w:eastAsia="Times New Roman" w:hAnsi="Times New Roman" w:cs="Times New Roman"/>
          <w:lang w:eastAsia="pl-PL"/>
        </w:rPr>
        <w:t>przetwarzania</w:t>
      </w:r>
      <w:r w:rsidR="006E0DAA" w:rsidRPr="00CF70CF">
        <w:rPr>
          <w:rFonts w:ascii="Times New Roman" w:eastAsia="Times New Roman" w:hAnsi="Times New Roman" w:cs="Times New Roman"/>
          <w:lang w:eastAsia="pl-PL"/>
        </w:rPr>
        <w:t xml:space="preserve"> </w:t>
      </w:r>
      <w:r w:rsidRPr="00CF70CF">
        <w:rPr>
          <w:rFonts w:ascii="Times New Roman" w:eastAsia="Times New Roman" w:hAnsi="Times New Roman" w:cs="Times New Roman"/>
          <w:lang w:eastAsia="pl-PL"/>
        </w:rPr>
        <w:t>Pani/Pana</w:t>
      </w:r>
      <w:r w:rsidR="006E0DAA" w:rsidRPr="00CF70CF">
        <w:rPr>
          <w:rFonts w:ascii="Times New Roman" w:eastAsia="Times New Roman" w:hAnsi="Times New Roman" w:cs="Times New Roman"/>
          <w:lang w:eastAsia="pl-PL"/>
        </w:rPr>
        <w:t xml:space="preserve"> </w:t>
      </w:r>
      <w:r w:rsidRPr="00CF70CF">
        <w:rPr>
          <w:rFonts w:ascii="Times New Roman" w:eastAsia="Times New Roman" w:hAnsi="Times New Roman" w:cs="Times New Roman"/>
          <w:lang w:eastAsia="pl-PL"/>
        </w:rPr>
        <w:t>danych</w:t>
      </w:r>
      <w:r w:rsidR="006E0DAA" w:rsidRPr="00CF70CF">
        <w:rPr>
          <w:rFonts w:ascii="Times New Roman" w:eastAsia="Times New Roman" w:hAnsi="Times New Roman" w:cs="Times New Roman"/>
          <w:lang w:eastAsia="pl-PL"/>
        </w:rPr>
        <w:t xml:space="preserve"> </w:t>
      </w:r>
      <w:r w:rsidRPr="00CF70CF">
        <w:rPr>
          <w:rFonts w:ascii="Times New Roman" w:eastAsia="Times New Roman" w:hAnsi="Times New Roman" w:cs="Times New Roman"/>
          <w:lang w:eastAsia="pl-PL"/>
        </w:rPr>
        <w:t>osobowych</w:t>
      </w:r>
      <w:r w:rsidR="006E0DAA" w:rsidRPr="00CF70CF">
        <w:rPr>
          <w:rFonts w:ascii="Times New Roman" w:eastAsia="Times New Roman" w:hAnsi="Times New Roman" w:cs="Times New Roman"/>
          <w:lang w:eastAsia="pl-PL"/>
        </w:rPr>
        <w:t xml:space="preserve"> </w:t>
      </w:r>
      <w:r w:rsidRPr="00CF70CF">
        <w:rPr>
          <w:rFonts w:ascii="Times New Roman" w:eastAsia="Times New Roman" w:hAnsi="Times New Roman" w:cs="Times New Roman"/>
          <w:lang w:eastAsia="pl-PL"/>
        </w:rPr>
        <w:t>jest</w:t>
      </w:r>
      <w:r w:rsidR="006E0DAA" w:rsidRPr="00CF70CF">
        <w:rPr>
          <w:rFonts w:ascii="Times New Roman" w:eastAsia="Times New Roman" w:hAnsi="Times New Roman" w:cs="Times New Roman"/>
          <w:lang w:eastAsia="pl-PL"/>
        </w:rPr>
        <w:t xml:space="preserve"> </w:t>
      </w:r>
      <w:r w:rsidRPr="00CF70CF">
        <w:rPr>
          <w:rFonts w:ascii="Times New Roman" w:eastAsia="Times New Roman" w:hAnsi="Times New Roman" w:cs="Times New Roman"/>
          <w:lang w:eastAsia="pl-PL"/>
        </w:rPr>
        <w:t>art.</w:t>
      </w:r>
      <w:r w:rsidR="006E0DAA" w:rsidRPr="00CF70CF">
        <w:rPr>
          <w:rFonts w:ascii="Times New Roman" w:eastAsia="Times New Roman" w:hAnsi="Times New Roman" w:cs="Times New Roman"/>
          <w:lang w:eastAsia="pl-PL"/>
        </w:rPr>
        <w:t xml:space="preserve"> </w:t>
      </w:r>
      <w:r w:rsidRPr="00CF70CF">
        <w:rPr>
          <w:rFonts w:ascii="Times New Roman" w:eastAsia="Times New Roman" w:hAnsi="Times New Roman" w:cs="Times New Roman"/>
          <w:lang w:eastAsia="pl-PL"/>
        </w:rPr>
        <w:t>6</w:t>
      </w:r>
      <w:r w:rsidR="006E0DAA" w:rsidRPr="00CF70CF">
        <w:rPr>
          <w:rFonts w:ascii="Times New Roman" w:eastAsia="Times New Roman" w:hAnsi="Times New Roman" w:cs="Times New Roman"/>
          <w:lang w:eastAsia="pl-PL"/>
        </w:rPr>
        <w:t xml:space="preserve"> </w:t>
      </w:r>
      <w:r w:rsidRPr="00CF70CF">
        <w:rPr>
          <w:rFonts w:ascii="Times New Roman" w:eastAsia="Times New Roman" w:hAnsi="Times New Roman" w:cs="Times New Roman"/>
          <w:lang w:eastAsia="pl-PL"/>
        </w:rPr>
        <w:t>ust.</w:t>
      </w:r>
      <w:r w:rsidR="006E0DAA" w:rsidRPr="00CF70CF">
        <w:rPr>
          <w:rFonts w:ascii="Times New Roman" w:eastAsia="Times New Roman" w:hAnsi="Times New Roman" w:cs="Times New Roman"/>
          <w:lang w:eastAsia="pl-PL"/>
        </w:rPr>
        <w:t xml:space="preserve"> </w:t>
      </w:r>
      <w:r w:rsidRPr="00CF70CF">
        <w:rPr>
          <w:rFonts w:ascii="Times New Roman" w:eastAsia="Times New Roman" w:hAnsi="Times New Roman" w:cs="Times New Roman"/>
          <w:lang w:eastAsia="pl-PL"/>
        </w:rPr>
        <w:t>1</w:t>
      </w:r>
      <w:r w:rsidR="006E0DAA" w:rsidRPr="00CF70CF">
        <w:rPr>
          <w:rFonts w:ascii="Times New Roman" w:eastAsia="Times New Roman" w:hAnsi="Times New Roman" w:cs="Times New Roman"/>
          <w:lang w:eastAsia="pl-PL"/>
        </w:rPr>
        <w:t xml:space="preserve"> </w:t>
      </w:r>
      <w:r w:rsidRPr="00CF70CF">
        <w:rPr>
          <w:rFonts w:ascii="Times New Roman" w:eastAsia="Times New Roman" w:hAnsi="Times New Roman" w:cs="Times New Roman"/>
          <w:lang w:eastAsia="pl-PL"/>
        </w:rPr>
        <w:t>lit.</w:t>
      </w:r>
      <w:r w:rsidR="006E0DAA" w:rsidRPr="00CF70CF">
        <w:rPr>
          <w:rFonts w:ascii="Times New Roman" w:eastAsia="Times New Roman" w:hAnsi="Times New Roman" w:cs="Times New Roman"/>
          <w:lang w:eastAsia="pl-PL"/>
        </w:rPr>
        <w:t xml:space="preserve"> </w:t>
      </w:r>
      <w:r w:rsidRPr="00CF70CF">
        <w:rPr>
          <w:rFonts w:ascii="Times New Roman" w:eastAsia="Times New Roman" w:hAnsi="Times New Roman" w:cs="Times New Roman"/>
          <w:lang w:eastAsia="pl-PL"/>
        </w:rPr>
        <w:t>c</w:t>
      </w:r>
      <w:r w:rsidR="006E0DAA" w:rsidRPr="00CF70CF">
        <w:rPr>
          <w:rFonts w:ascii="Times New Roman" w:eastAsia="Times New Roman" w:hAnsi="Times New Roman" w:cs="Times New Roman"/>
          <w:lang w:eastAsia="pl-PL"/>
        </w:rPr>
        <w:t xml:space="preserve"> </w:t>
      </w:r>
      <w:r w:rsidRPr="00CF70CF">
        <w:rPr>
          <w:rFonts w:ascii="Times New Roman" w:eastAsia="Times New Roman" w:hAnsi="Times New Roman" w:cs="Times New Roman"/>
          <w:lang w:eastAsia="pl-PL"/>
        </w:rPr>
        <w:t>RODO.</w:t>
      </w:r>
      <w:r w:rsidR="006E0DAA" w:rsidRPr="00CF70CF">
        <w:rPr>
          <w:rFonts w:ascii="Times New Roman" w:eastAsia="Times New Roman" w:hAnsi="Times New Roman" w:cs="Times New Roman"/>
          <w:lang w:eastAsia="pl-PL"/>
        </w:rPr>
        <w:t xml:space="preserve"> </w:t>
      </w:r>
    </w:p>
    <w:p w14:paraId="76AC06E4" w14:textId="77777777" w:rsidR="00791DB6" w:rsidRPr="00CF70CF" w:rsidRDefault="00791DB6" w:rsidP="00607ECF">
      <w:pPr>
        <w:spacing w:after="0"/>
        <w:ind w:left="720"/>
        <w:jc w:val="both"/>
        <w:rPr>
          <w:rFonts w:ascii="Times New Roman" w:eastAsia="Times New Roman" w:hAnsi="Times New Roman" w:cs="Times New Roman"/>
          <w:sz w:val="24"/>
          <w:szCs w:val="20"/>
          <w:lang w:eastAsia="pl-PL"/>
        </w:rPr>
      </w:pPr>
    </w:p>
    <w:sectPr w:rsidR="00791DB6" w:rsidRPr="00CF70CF" w:rsidSect="007542E2">
      <w:headerReference w:type="default" r:id="rId17"/>
      <w:footerReference w:type="even" r:id="rId18"/>
      <w:footerReference w:type="default" r:id="rId19"/>
      <w:pgSz w:w="11906" w:h="16838" w:code="9"/>
      <w:pgMar w:top="567" w:right="1134" w:bottom="1560" w:left="851" w:header="709" w:footer="52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2285D86" w14:textId="77777777" w:rsidR="00F86A7E" w:rsidRDefault="00F86A7E">
      <w:pPr>
        <w:spacing w:after="0" w:line="240" w:lineRule="auto"/>
      </w:pPr>
      <w:r>
        <w:separator/>
      </w:r>
    </w:p>
  </w:endnote>
  <w:endnote w:type="continuationSeparator" w:id="0">
    <w:p w14:paraId="59FC040A" w14:textId="77777777" w:rsidR="00F86A7E" w:rsidRDefault="00F86A7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EFF" w:usb1="C000785B" w:usb2="00000009" w:usb3="00000000" w:csb0="000001FF" w:csb1="00000000"/>
  </w:font>
  <w:font w:name="Thorndale for VST">
    <w:altName w:val="Times New Roman"/>
    <w:charset w:val="EE"/>
    <w:family w:val="roman"/>
    <w:pitch w:val="variable"/>
    <w:sig w:usb0="00000287" w:usb1="000004E8" w:usb2="00000000" w:usb3="00000000" w:csb0="00000003"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0"/>
    <w:family w:val="swiss"/>
    <w:pitch w:val="variable"/>
    <w:sig w:usb0="F7FFAFFF" w:usb1="E9DFFFFF" w:usb2="0000003F" w:usb3="00000000" w:csb0="003F01FF" w:csb1="00000000"/>
  </w:font>
  <w:font w:name="Helvetica">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unga">
    <w:altName w:val="Courier New"/>
    <w:panose1 w:val="00000400000000000000"/>
    <w:charset w:val="01"/>
    <w:family w:val="roman"/>
    <w:notTrueType/>
    <w:pitch w:val="variable"/>
  </w:font>
  <w:font w:name="Cambria Math">
    <w:panose1 w:val="02040503050406030204"/>
    <w:charset w:val="EE"/>
    <w:family w:val="roman"/>
    <w:pitch w:val="variable"/>
    <w:sig w:usb0="E00006FF" w:usb1="420024FF" w:usb2="02000000" w:usb3="00000000" w:csb0="0000019F" w:csb1="00000000"/>
  </w:font>
  <w:font w:name="Georgia">
    <w:panose1 w:val="02040502050405020303"/>
    <w:charset w:val="EE"/>
    <w:family w:val="roman"/>
    <w:pitch w:val="variable"/>
    <w:sig w:usb0="00000287" w:usb1="00000000" w:usb2="00000000" w:usb3="00000000" w:csb0="0000009F" w:csb1="00000000"/>
  </w:font>
  <w:font w:name="Helvetica Neue">
    <w:altName w:val="Times New Roman"/>
    <w:charset w:val="00"/>
    <w:family w:val="auto"/>
    <w:pitch w:val="variable"/>
    <w:sig w:usb0="E50002FF" w:usb1="500079DB" w:usb2="00000010" w:usb3="00000000" w:csb0="00000001" w:csb1="00000000"/>
  </w:font>
  <w:font w:name="Liberation Serif">
    <w:altName w:val="Times New Roman"/>
    <w:charset w:val="00"/>
    <w:family w:val="roman"/>
    <w:pitch w:val="variable"/>
  </w:font>
  <w:font w:name="NSimSun">
    <w:panose1 w:val="02010609030101010101"/>
    <w:charset w:val="86"/>
    <w:family w:val="modern"/>
    <w:pitch w:val="fixed"/>
    <w:sig w:usb0="00000203" w:usb1="288F0000" w:usb2="00000016" w:usb3="00000000" w:csb0="00040001" w:csb1="00000000"/>
  </w:font>
  <w:font w:name="ヒラギノ角ゴ Pro W3">
    <w:charset w:val="80"/>
    <w:family w:val="swiss"/>
    <w:pitch w:val="variable"/>
    <w:sig w:usb0="E00002FF" w:usb1="7AC7FFFF" w:usb2="00000012" w:usb3="00000000" w:csb0="0002000D" w:csb1="00000000"/>
  </w:font>
  <w:font w:name="Trebuchet MS">
    <w:panose1 w:val="020B0603020202020204"/>
    <w:charset w:val="EE"/>
    <w:family w:val="swiss"/>
    <w:pitch w:val="variable"/>
    <w:sig w:usb0="00000687" w:usb1="00000000" w:usb2="00000000" w:usb3="00000000" w:csb0="0000009F" w:csb1="00000000"/>
  </w:font>
  <w:font w:name="CIDFont+F2">
    <w:altName w:val="PMingLiU"/>
    <w:panose1 w:val="00000000000000000000"/>
    <w:charset w:val="88"/>
    <w:family w:val="auto"/>
    <w:notTrueType/>
    <w:pitch w:val="default"/>
    <w:sig w:usb0="00000001" w:usb1="08080000" w:usb2="00000010" w:usb3="00000000" w:csb0="00100000" w:csb1="00000000"/>
  </w:font>
  <w:font w:name="ArialMT">
    <w:altName w:val="MS Mincho"/>
    <w:panose1 w:val="00000000000000000000"/>
    <w:charset w:val="80"/>
    <w:family w:val="auto"/>
    <w:notTrueType/>
    <w:pitch w:val="default"/>
    <w:sig w:usb0="00000005" w:usb1="08070000" w:usb2="00000010" w:usb3="00000000" w:csb0="00020002" w:csb1="00000000"/>
  </w:font>
  <w:font w:name="Nimbus Roman No9 L">
    <w:altName w:val="Cambria"/>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D9CE57F" w14:textId="77777777" w:rsidR="00C73AC0" w:rsidRDefault="00C73AC0" w:rsidP="003A344E">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separate"/>
    </w:r>
    <w:r>
      <w:rPr>
        <w:rStyle w:val="Numerstrony"/>
        <w:noProof/>
      </w:rPr>
      <w:t>2</w:t>
    </w:r>
    <w:r>
      <w:rPr>
        <w:rStyle w:val="Numerstrony"/>
      </w:rPr>
      <w:fldChar w:fldCharType="end"/>
    </w:r>
  </w:p>
  <w:p w14:paraId="571CE1E6" w14:textId="77777777" w:rsidR="00C73AC0" w:rsidRDefault="00C73AC0" w:rsidP="003A344E">
    <w:pPr>
      <w:pStyle w:val="Stopka"/>
      <w:ind w:right="360"/>
    </w:pPr>
  </w:p>
  <w:p w14:paraId="0A130734" w14:textId="77777777" w:rsidR="00C73AC0" w:rsidRDefault="00C73AC0"/>
  <w:p w14:paraId="170816C8" w14:textId="77777777" w:rsidR="00C73AC0" w:rsidRDefault="00C73AC0"/>
  <w:p w14:paraId="2C5EB5AC" w14:textId="77777777" w:rsidR="00C73AC0" w:rsidRDefault="00C73AC0"/>
  <w:p w14:paraId="486C581B" w14:textId="77777777" w:rsidR="00C73AC0" w:rsidRDefault="00C73AC0"/>
  <w:p w14:paraId="7F7CEEBA" w14:textId="77777777" w:rsidR="00C73AC0" w:rsidRDefault="00C73AC0"/>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212716E" w14:textId="77777777" w:rsidR="00C73AC0" w:rsidRPr="009D7F3B" w:rsidRDefault="00C73AC0" w:rsidP="000B57DB">
    <w:pPr>
      <w:tabs>
        <w:tab w:val="right" w:pos="9921"/>
      </w:tabs>
      <w:spacing w:after="0" w:line="240" w:lineRule="auto"/>
      <w:rPr>
        <w:rFonts w:ascii="Times New Roman" w:eastAsia="Times New Roman" w:hAnsi="Times New Roman" w:cs="Times New Roman"/>
        <w:i/>
        <w:iCs/>
        <w:color w:val="808080"/>
        <w:sz w:val="18"/>
        <w:szCs w:val="20"/>
        <w:lang w:eastAsia="pl-PL"/>
      </w:rPr>
    </w:pPr>
    <w:r w:rsidRPr="00945880">
      <w:rPr>
        <w:rFonts w:ascii="Times New Roman" w:eastAsia="Times New Roman" w:hAnsi="Times New Roman" w:cs="Times New Roman"/>
        <w:sz w:val="18"/>
        <w:szCs w:val="20"/>
        <w:lang w:eastAsia="pl-PL"/>
      </w:rPr>
      <w:t>Podpisy</w:t>
    </w:r>
    <w:r>
      <w:rPr>
        <w:rFonts w:ascii="Times New Roman" w:eastAsia="Times New Roman" w:hAnsi="Times New Roman" w:cs="Times New Roman"/>
        <w:sz w:val="18"/>
        <w:szCs w:val="20"/>
        <w:lang w:eastAsia="pl-PL"/>
      </w:rPr>
      <w:t xml:space="preserve"> </w:t>
    </w:r>
    <w:r w:rsidRPr="00945880">
      <w:rPr>
        <w:rFonts w:ascii="Times New Roman" w:eastAsia="Times New Roman" w:hAnsi="Times New Roman" w:cs="Times New Roman"/>
        <w:sz w:val="18"/>
        <w:szCs w:val="20"/>
        <w:lang w:eastAsia="pl-PL"/>
      </w:rPr>
      <w:t>Komisji</w:t>
    </w:r>
    <w:r>
      <w:rPr>
        <w:rFonts w:ascii="Times New Roman" w:eastAsia="Times New Roman" w:hAnsi="Times New Roman" w:cs="Times New Roman"/>
        <w:sz w:val="18"/>
        <w:szCs w:val="20"/>
        <w:lang w:eastAsia="pl-PL"/>
      </w:rPr>
      <w:t xml:space="preserve"> </w:t>
    </w:r>
    <w:r w:rsidRPr="00945880">
      <w:rPr>
        <w:rFonts w:ascii="Times New Roman" w:eastAsia="Times New Roman" w:hAnsi="Times New Roman" w:cs="Times New Roman"/>
        <w:sz w:val="18"/>
        <w:szCs w:val="20"/>
        <w:lang w:eastAsia="pl-PL"/>
      </w:rPr>
      <w:t>Przetargowej</w:t>
    </w:r>
    <w:r>
      <w:rPr>
        <w:rFonts w:ascii="Times New Roman" w:eastAsia="Times New Roman" w:hAnsi="Times New Roman" w:cs="Times New Roman"/>
        <w:sz w:val="18"/>
        <w:szCs w:val="20"/>
        <w:lang w:eastAsia="pl-PL"/>
      </w:rPr>
      <w:tab/>
    </w:r>
    <w:r>
      <w:rPr>
        <w:rFonts w:ascii="Times New Roman" w:eastAsia="Times New Roman" w:hAnsi="Times New Roman" w:cs="Times New Roman"/>
        <w:i/>
        <w:iCs/>
        <w:color w:val="808080"/>
        <w:sz w:val="18"/>
        <w:szCs w:val="20"/>
        <w:lang w:eastAsia="pl-PL"/>
      </w:rPr>
      <w:t>KCO/PN/45/2026</w:t>
    </w:r>
  </w:p>
  <w:p w14:paraId="48966DE4" w14:textId="77777777" w:rsidR="00C73AC0" w:rsidRPr="00945880" w:rsidRDefault="00C73AC0" w:rsidP="00945880">
    <w:pPr>
      <w:tabs>
        <w:tab w:val="right" w:pos="9356"/>
      </w:tabs>
      <w:spacing w:after="0" w:line="240" w:lineRule="auto"/>
      <w:jc w:val="center"/>
      <w:rPr>
        <w:rFonts w:ascii="Times New Roman" w:eastAsia="Times New Roman" w:hAnsi="Times New Roman" w:cs="Times New Roman"/>
        <w:sz w:val="18"/>
        <w:szCs w:val="20"/>
        <w:lang w:eastAsia="pl-PL"/>
      </w:rPr>
    </w:pPr>
    <w:r w:rsidRPr="00945880">
      <w:rPr>
        <w:rFonts w:ascii="Times New Roman" w:eastAsia="Times New Roman" w:hAnsi="Times New Roman" w:cs="Times New Roman"/>
        <w:sz w:val="18"/>
        <w:szCs w:val="20"/>
        <w:lang w:eastAsia="pl-PL"/>
      </w:rPr>
      <w:t>Katowickie</w:t>
    </w:r>
    <w:r>
      <w:rPr>
        <w:rFonts w:ascii="Times New Roman" w:eastAsia="Times New Roman" w:hAnsi="Times New Roman" w:cs="Times New Roman"/>
        <w:sz w:val="18"/>
        <w:szCs w:val="20"/>
        <w:lang w:eastAsia="pl-PL"/>
      </w:rPr>
      <w:t xml:space="preserve"> </w:t>
    </w:r>
    <w:r w:rsidRPr="00945880">
      <w:rPr>
        <w:rFonts w:ascii="Times New Roman" w:eastAsia="Times New Roman" w:hAnsi="Times New Roman" w:cs="Times New Roman"/>
        <w:sz w:val="18"/>
        <w:szCs w:val="20"/>
        <w:lang w:eastAsia="pl-PL"/>
      </w:rPr>
      <w:t>Centrum</w:t>
    </w:r>
    <w:r>
      <w:rPr>
        <w:rFonts w:ascii="Times New Roman" w:eastAsia="Times New Roman" w:hAnsi="Times New Roman" w:cs="Times New Roman"/>
        <w:sz w:val="18"/>
        <w:szCs w:val="20"/>
        <w:lang w:eastAsia="pl-PL"/>
      </w:rPr>
      <w:t xml:space="preserve"> </w:t>
    </w:r>
    <w:r w:rsidRPr="00945880">
      <w:rPr>
        <w:rFonts w:ascii="Times New Roman" w:eastAsia="Times New Roman" w:hAnsi="Times New Roman" w:cs="Times New Roman"/>
        <w:sz w:val="18"/>
        <w:szCs w:val="20"/>
        <w:lang w:eastAsia="pl-PL"/>
      </w:rPr>
      <w:t>Onkologii</w:t>
    </w:r>
  </w:p>
  <w:p w14:paraId="4E029114" w14:textId="7B3029C8" w:rsidR="00C73AC0" w:rsidRPr="00945880" w:rsidRDefault="00C73AC0" w:rsidP="00C73AC0">
    <w:pPr>
      <w:tabs>
        <w:tab w:val="center" w:pos="4960"/>
        <w:tab w:val="left" w:pos="9150"/>
        <w:tab w:val="right" w:pos="9356"/>
      </w:tabs>
      <w:spacing w:after="0" w:line="240" w:lineRule="auto"/>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0"/>
        <w:lang w:eastAsia="pl-PL"/>
      </w:rPr>
      <w:tab/>
    </w:r>
    <w:r w:rsidRPr="00945880">
      <w:rPr>
        <w:rFonts w:ascii="Times New Roman" w:eastAsia="Times New Roman" w:hAnsi="Times New Roman" w:cs="Times New Roman"/>
        <w:sz w:val="18"/>
        <w:szCs w:val="20"/>
        <w:lang w:eastAsia="pl-PL"/>
      </w:rPr>
      <w:t>Specyfikacja</w:t>
    </w:r>
    <w:r>
      <w:rPr>
        <w:rFonts w:ascii="Times New Roman" w:eastAsia="Times New Roman" w:hAnsi="Times New Roman" w:cs="Times New Roman"/>
        <w:sz w:val="18"/>
        <w:szCs w:val="20"/>
        <w:lang w:eastAsia="pl-PL"/>
      </w:rPr>
      <w:t xml:space="preserve"> </w:t>
    </w:r>
    <w:r w:rsidRPr="00945880">
      <w:rPr>
        <w:rFonts w:ascii="Times New Roman" w:eastAsia="Times New Roman" w:hAnsi="Times New Roman" w:cs="Times New Roman"/>
        <w:sz w:val="18"/>
        <w:szCs w:val="20"/>
        <w:lang w:eastAsia="pl-PL"/>
      </w:rPr>
      <w:t>Warunków</w:t>
    </w:r>
    <w:r>
      <w:rPr>
        <w:rFonts w:ascii="Times New Roman" w:eastAsia="Times New Roman" w:hAnsi="Times New Roman" w:cs="Times New Roman"/>
        <w:sz w:val="18"/>
        <w:szCs w:val="20"/>
        <w:lang w:eastAsia="pl-PL"/>
      </w:rPr>
      <w:t xml:space="preserve"> </w:t>
    </w:r>
    <w:r w:rsidRPr="00945880">
      <w:rPr>
        <w:rFonts w:ascii="Times New Roman" w:eastAsia="Times New Roman" w:hAnsi="Times New Roman" w:cs="Times New Roman"/>
        <w:sz w:val="18"/>
        <w:szCs w:val="20"/>
        <w:lang w:eastAsia="pl-PL"/>
      </w:rPr>
      <w:t>Zamówienia</w:t>
    </w:r>
    <w:r>
      <w:rPr>
        <w:rFonts w:ascii="Times New Roman" w:eastAsia="Times New Roman" w:hAnsi="Times New Roman" w:cs="Times New Roman"/>
        <w:sz w:val="18"/>
        <w:szCs w:val="20"/>
        <w:lang w:eastAsia="pl-PL"/>
      </w:rPr>
      <w:tab/>
    </w:r>
    <w:r w:rsidRPr="00835A4F">
      <w:rPr>
        <w:rFonts w:ascii="Times New Roman" w:hAnsi="Times New Roman" w:cs="Times New Roman"/>
        <w:sz w:val="18"/>
        <w:szCs w:val="18"/>
      </w:rPr>
      <w:t xml:space="preserve">strona  </w:t>
    </w:r>
    <w:r w:rsidRPr="00835A4F">
      <w:rPr>
        <w:rStyle w:val="Numerstrony"/>
        <w:rFonts w:ascii="Times New Roman" w:hAnsi="Times New Roman" w:cs="Times New Roman"/>
        <w:szCs w:val="18"/>
      </w:rPr>
      <w:fldChar w:fldCharType="begin"/>
    </w:r>
    <w:r w:rsidRPr="00835A4F">
      <w:rPr>
        <w:rStyle w:val="Numerstrony"/>
        <w:rFonts w:ascii="Times New Roman" w:hAnsi="Times New Roman" w:cs="Times New Roman"/>
        <w:szCs w:val="18"/>
      </w:rPr>
      <w:instrText xml:space="preserve"> PAGE </w:instrText>
    </w:r>
    <w:r w:rsidRPr="00835A4F">
      <w:rPr>
        <w:rStyle w:val="Numerstrony"/>
        <w:rFonts w:ascii="Times New Roman" w:hAnsi="Times New Roman" w:cs="Times New Roman"/>
        <w:szCs w:val="18"/>
      </w:rPr>
      <w:fldChar w:fldCharType="separate"/>
    </w:r>
    <w:r w:rsidR="00536957">
      <w:rPr>
        <w:rStyle w:val="Numerstrony"/>
        <w:rFonts w:ascii="Times New Roman" w:hAnsi="Times New Roman" w:cs="Times New Roman"/>
        <w:noProof/>
        <w:szCs w:val="18"/>
      </w:rPr>
      <w:t>78</w:t>
    </w:r>
    <w:r w:rsidRPr="00835A4F">
      <w:rPr>
        <w:rStyle w:val="Numerstrony"/>
        <w:rFonts w:ascii="Times New Roman" w:hAnsi="Times New Roman" w:cs="Times New Roman"/>
        <w:szCs w:val="18"/>
      </w:rPr>
      <w:fldChar w:fldCharType="end"/>
    </w:r>
  </w:p>
  <w:p w14:paraId="53849085" w14:textId="77777777" w:rsidR="00C73AC0" w:rsidRDefault="00C73AC0">
    <w:pPr>
      <w:pStyle w:val="Stopka"/>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F7AD820" w14:textId="77777777" w:rsidR="00F86A7E" w:rsidRDefault="00F86A7E">
      <w:pPr>
        <w:spacing w:after="0" w:line="240" w:lineRule="auto"/>
      </w:pPr>
      <w:r>
        <w:separator/>
      </w:r>
    </w:p>
  </w:footnote>
  <w:footnote w:type="continuationSeparator" w:id="0">
    <w:p w14:paraId="2BE09EB8" w14:textId="77777777" w:rsidR="00F86A7E" w:rsidRDefault="00F86A7E">
      <w:pPr>
        <w:spacing w:after="0" w:line="240" w:lineRule="auto"/>
      </w:pPr>
      <w:r>
        <w:continuationSeparator/>
      </w:r>
    </w:p>
  </w:footnote>
  <w:footnote w:id="1">
    <w:p w14:paraId="13AF9809" w14:textId="77777777" w:rsidR="00C73AC0" w:rsidRDefault="00C73AC0">
      <w:pPr>
        <w:pStyle w:val="Tekstprzypisudolnego"/>
      </w:pPr>
      <w:r>
        <w:rPr>
          <w:rStyle w:val="Odwoanieprzypisudolnego"/>
        </w:rPr>
        <w:footnoteRef/>
      </w:r>
      <w:r>
        <w:t xml:space="preserve"> Przez komplet należy rozumieć </w:t>
      </w:r>
      <w:r w:rsidRPr="00234CFC">
        <w:t>kompletne narzędzie do digitalizacji</w:t>
      </w:r>
      <w:r>
        <w:t xml:space="preserve"> w zakresie objętym danym pakietem</w:t>
      </w:r>
    </w:p>
  </w:footnote>
  <w:footnote w:id="2">
    <w:p w14:paraId="526843FF" w14:textId="77777777" w:rsidR="00C73AC0" w:rsidRPr="00632782" w:rsidRDefault="00C73AC0" w:rsidP="00632782">
      <w:pPr>
        <w:pStyle w:val="Tekstprzypisudolnego"/>
        <w:rPr>
          <w:sz w:val="18"/>
          <w:szCs w:val="18"/>
        </w:rPr>
      </w:pPr>
      <w:r w:rsidRPr="00632782">
        <w:rPr>
          <w:rStyle w:val="Odwoanieprzypisudolnego"/>
          <w:sz w:val="18"/>
          <w:szCs w:val="18"/>
        </w:rPr>
        <w:footnoteRef/>
      </w:r>
      <w:r>
        <w:rPr>
          <w:sz w:val="18"/>
          <w:szCs w:val="18"/>
        </w:rPr>
        <w:t xml:space="preserve"> </w:t>
      </w:r>
      <w:r w:rsidRPr="00632782">
        <w:rPr>
          <w:sz w:val="18"/>
          <w:szCs w:val="18"/>
        </w:rPr>
        <w:t>rozporządzenie</w:t>
      </w:r>
      <w:r>
        <w:rPr>
          <w:sz w:val="18"/>
          <w:szCs w:val="18"/>
        </w:rPr>
        <w:t xml:space="preserve"> </w:t>
      </w:r>
      <w:r w:rsidRPr="00632782">
        <w:rPr>
          <w:sz w:val="18"/>
          <w:szCs w:val="18"/>
        </w:rPr>
        <w:t>Parlamentu</w:t>
      </w:r>
      <w:r>
        <w:rPr>
          <w:sz w:val="18"/>
          <w:szCs w:val="18"/>
        </w:rPr>
        <w:t xml:space="preserve"> </w:t>
      </w:r>
      <w:r w:rsidRPr="00632782">
        <w:rPr>
          <w:sz w:val="18"/>
          <w:szCs w:val="18"/>
        </w:rPr>
        <w:t>Europejskiego</w:t>
      </w:r>
      <w:r>
        <w:rPr>
          <w:sz w:val="18"/>
          <w:szCs w:val="18"/>
        </w:rPr>
        <w:t xml:space="preserve"> </w:t>
      </w:r>
      <w:r w:rsidRPr="00632782">
        <w:rPr>
          <w:sz w:val="18"/>
          <w:szCs w:val="18"/>
        </w:rPr>
        <w:t>i</w:t>
      </w:r>
      <w:r>
        <w:rPr>
          <w:sz w:val="18"/>
          <w:szCs w:val="18"/>
        </w:rPr>
        <w:t xml:space="preserve"> </w:t>
      </w:r>
      <w:r w:rsidRPr="00632782">
        <w:rPr>
          <w:sz w:val="18"/>
          <w:szCs w:val="18"/>
        </w:rPr>
        <w:t>Rady</w:t>
      </w:r>
      <w:r>
        <w:rPr>
          <w:sz w:val="18"/>
          <w:szCs w:val="18"/>
        </w:rPr>
        <w:t xml:space="preserve"> </w:t>
      </w:r>
      <w:r w:rsidRPr="00632782">
        <w:rPr>
          <w:sz w:val="18"/>
          <w:szCs w:val="18"/>
        </w:rPr>
        <w:t>(UE)</w:t>
      </w:r>
      <w:r>
        <w:rPr>
          <w:sz w:val="18"/>
          <w:szCs w:val="18"/>
        </w:rPr>
        <w:t xml:space="preserve"> </w:t>
      </w:r>
      <w:r w:rsidRPr="00632782">
        <w:rPr>
          <w:sz w:val="18"/>
          <w:szCs w:val="18"/>
        </w:rPr>
        <w:t>2016/679</w:t>
      </w:r>
      <w:r>
        <w:rPr>
          <w:sz w:val="18"/>
          <w:szCs w:val="18"/>
        </w:rPr>
        <w:t xml:space="preserve"> </w:t>
      </w:r>
      <w:r w:rsidRPr="00632782">
        <w:rPr>
          <w:sz w:val="18"/>
          <w:szCs w:val="18"/>
        </w:rPr>
        <w:t>z</w:t>
      </w:r>
      <w:r>
        <w:rPr>
          <w:sz w:val="18"/>
          <w:szCs w:val="18"/>
        </w:rPr>
        <w:t xml:space="preserve"> </w:t>
      </w:r>
      <w:r w:rsidRPr="00632782">
        <w:rPr>
          <w:sz w:val="18"/>
          <w:szCs w:val="18"/>
        </w:rPr>
        <w:t>dnia</w:t>
      </w:r>
      <w:r>
        <w:rPr>
          <w:sz w:val="18"/>
          <w:szCs w:val="18"/>
        </w:rPr>
        <w:t xml:space="preserve"> </w:t>
      </w:r>
      <w:r w:rsidRPr="00632782">
        <w:rPr>
          <w:sz w:val="18"/>
          <w:szCs w:val="18"/>
        </w:rPr>
        <w:t>27</w:t>
      </w:r>
      <w:r>
        <w:rPr>
          <w:sz w:val="18"/>
          <w:szCs w:val="18"/>
        </w:rPr>
        <w:t xml:space="preserve"> </w:t>
      </w:r>
      <w:r w:rsidRPr="00632782">
        <w:rPr>
          <w:sz w:val="18"/>
          <w:szCs w:val="18"/>
        </w:rPr>
        <w:t>kwietnia</w:t>
      </w:r>
      <w:r>
        <w:rPr>
          <w:sz w:val="18"/>
          <w:szCs w:val="18"/>
        </w:rPr>
        <w:t xml:space="preserve"> </w:t>
      </w:r>
      <w:r w:rsidRPr="00632782">
        <w:rPr>
          <w:sz w:val="18"/>
          <w:szCs w:val="18"/>
        </w:rPr>
        <w:t>2016</w:t>
      </w:r>
      <w:r>
        <w:rPr>
          <w:sz w:val="18"/>
          <w:szCs w:val="18"/>
        </w:rPr>
        <w:t xml:space="preserve"> </w:t>
      </w:r>
      <w:r w:rsidRPr="00632782">
        <w:rPr>
          <w:sz w:val="18"/>
          <w:szCs w:val="18"/>
        </w:rPr>
        <w:t>r.</w:t>
      </w:r>
      <w:r>
        <w:rPr>
          <w:sz w:val="18"/>
          <w:szCs w:val="18"/>
        </w:rPr>
        <w:t xml:space="preserve"> </w:t>
      </w:r>
      <w:r w:rsidRPr="00632782">
        <w:rPr>
          <w:sz w:val="18"/>
          <w:szCs w:val="18"/>
        </w:rPr>
        <w:t>w</w:t>
      </w:r>
      <w:r>
        <w:rPr>
          <w:sz w:val="18"/>
          <w:szCs w:val="18"/>
        </w:rPr>
        <w:t xml:space="preserve"> </w:t>
      </w:r>
      <w:r w:rsidRPr="00632782">
        <w:rPr>
          <w:sz w:val="18"/>
          <w:szCs w:val="18"/>
        </w:rPr>
        <w:t>sprawie</w:t>
      </w:r>
      <w:r>
        <w:rPr>
          <w:sz w:val="18"/>
          <w:szCs w:val="18"/>
        </w:rPr>
        <w:t xml:space="preserve"> </w:t>
      </w:r>
      <w:r w:rsidRPr="00632782">
        <w:rPr>
          <w:sz w:val="18"/>
          <w:szCs w:val="18"/>
        </w:rPr>
        <w:t>ochrony</w:t>
      </w:r>
      <w:r>
        <w:rPr>
          <w:sz w:val="18"/>
          <w:szCs w:val="18"/>
        </w:rPr>
        <w:t xml:space="preserve"> </w:t>
      </w:r>
      <w:r w:rsidRPr="00632782">
        <w:rPr>
          <w:sz w:val="18"/>
          <w:szCs w:val="18"/>
        </w:rPr>
        <w:t>osób</w:t>
      </w:r>
      <w:r>
        <w:rPr>
          <w:sz w:val="18"/>
          <w:szCs w:val="18"/>
        </w:rPr>
        <w:t xml:space="preserve"> </w:t>
      </w:r>
      <w:r w:rsidRPr="00632782">
        <w:rPr>
          <w:sz w:val="18"/>
          <w:szCs w:val="18"/>
        </w:rPr>
        <w:t>fizycznych</w:t>
      </w:r>
      <w:r>
        <w:rPr>
          <w:sz w:val="18"/>
          <w:szCs w:val="18"/>
        </w:rPr>
        <w:t xml:space="preserve"> </w:t>
      </w:r>
      <w:r w:rsidRPr="00632782">
        <w:rPr>
          <w:sz w:val="18"/>
          <w:szCs w:val="18"/>
        </w:rPr>
        <w:t>w</w:t>
      </w:r>
      <w:r>
        <w:rPr>
          <w:sz w:val="18"/>
          <w:szCs w:val="18"/>
        </w:rPr>
        <w:t xml:space="preserve"> </w:t>
      </w:r>
      <w:r w:rsidRPr="00632782">
        <w:rPr>
          <w:sz w:val="18"/>
          <w:szCs w:val="18"/>
        </w:rPr>
        <w:t>związku</w:t>
      </w:r>
      <w:r>
        <w:rPr>
          <w:sz w:val="18"/>
          <w:szCs w:val="18"/>
        </w:rPr>
        <w:t xml:space="preserve"> </w:t>
      </w:r>
      <w:r w:rsidRPr="00632782">
        <w:rPr>
          <w:sz w:val="18"/>
          <w:szCs w:val="18"/>
        </w:rPr>
        <w:t>z</w:t>
      </w:r>
      <w:r>
        <w:rPr>
          <w:sz w:val="18"/>
          <w:szCs w:val="18"/>
        </w:rPr>
        <w:t xml:space="preserve"> </w:t>
      </w:r>
      <w:r w:rsidRPr="00632782">
        <w:rPr>
          <w:sz w:val="18"/>
          <w:szCs w:val="18"/>
        </w:rPr>
        <w:t>przetwarzaniem</w:t>
      </w:r>
      <w:r>
        <w:rPr>
          <w:sz w:val="18"/>
          <w:szCs w:val="18"/>
        </w:rPr>
        <w:t xml:space="preserve"> </w:t>
      </w:r>
      <w:r w:rsidRPr="00632782">
        <w:rPr>
          <w:sz w:val="18"/>
          <w:szCs w:val="18"/>
        </w:rPr>
        <w:t>danych</w:t>
      </w:r>
      <w:r>
        <w:rPr>
          <w:sz w:val="18"/>
          <w:szCs w:val="18"/>
        </w:rPr>
        <w:t xml:space="preserve"> </w:t>
      </w:r>
      <w:r w:rsidRPr="00632782">
        <w:rPr>
          <w:sz w:val="18"/>
          <w:szCs w:val="18"/>
        </w:rPr>
        <w:t>osobowych</w:t>
      </w:r>
      <w:r>
        <w:rPr>
          <w:sz w:val="18"/>
          <w:szCs w:val="18"/>
        </w:rPr>
        <w:t xml:space="preserve"> </w:t>
      </w:r>
      <w:r w:rsidRPr="00632782">
        <w:rPr>
          <w:sz w:val="18"/>
          <w:szCs w:val="18"/>
        </w:rPr>
        <w:t>i</w:t>
      </w:r>
      <w:r>
        <w:rPr>
          <w:sz w:val="18"/>
          <w:szCs w:val="18"/>
        </w:rPr>
        <w:t xml:space="preserve"> </w:t>
      </w:r>
      <w:r w:rsidRPr="00632782">
        <w:rPr>
          <w:sz w:val="18"/>
          <w:szCs w:val="18"/>
        </w:rPr>
        <w:t>w</w:t>
      </w:r>
      <w:r>
        <w:rPr>
          <w:sz w:val="18"/>
          <w:szCs w:val="18"/>
        </w:rPr>
        <w:t xml:space="preserve"> </w:t>
      </w:r>
      <w:r w:rsidRPr="00632782">
        <w:rPr>
          <w:sz w:val="18"/>
          <w:szCs w:val="18"/>
        </w:rPr>
        <w:t>sprawie</w:t>
      </w:r>
      <w:r>
        <w:rPr>
          <w:sz w:val="18"/>
          <w:szCs w:val="18"/>
        </w:rPr>
        <w:t xml:space="preserve"> </w:t>
      </w:r>
      <w:r w:rsidRPr="00632782">
        <w:rPr>
          <w:sz w:val="18"/>
          <w:szCs w:val="18"/>
        </w:rPr>
        <w:t>swobodnego</w:t>
      </w:r>
      <w:r>
        <w:rPr>
          <w:sz w:val="18"/>
          <w:szCs w:val="18"/>
        </w:rPr>
        <w:t xml:space="preserve"> </w:t>
      </w:r>
      <w:r w:rsidRPr="00632782">
        <w:rPr>
          <w:sz w:val="18"/>
          <w:szCs w:val="18"/>
        </w:rPr>
        <w:t>przepływu</w:t>
      </w:r>
      <w:r>
        <w:rPr>
          <w:sz w:val="18"/>
          <w:szCs w:val="18"/>
        </w:rPr>
        <w:t xml:space="preserve"> </w:t>
      </w:r>
      <w:r w:rsidRPr="00632782">
        <w:rPr>
          <w:sz w:val="18"/>
          <w:szCs w:val="18"/>
        </w:rPr>
        <w:t>takich</w:t>
      </w:r>
      <w:r>
        <w:rPr>
          <w:sz w:val="18"/>
          <w:szCs w:val="18"/>
        </w:rPr>
        <w:t xml:space="preserve"> </w:t>
      </w:r>
      <w:r w:rsidRPr="00632782">
        <w:rPr>
          <w:sz w:val="18"/>
          <w:szCs w:val="18"/>
        </w:rPr>
        <w:t>danych</w:t>
      </w:r>
      <w:r>
        <w:rPr>
          <w:sz w:val="18"/>
          <w:szCs w:val="18"/>
        </w:rPr>
        <w:t xml:space="preserve"> </w:t>
      </w:r>
      <w:r w:rsidRPr="00632782">
        <w:rPr>
          <w:sz w:val="18"/>
          <w:szCs w:val="18"/>
        </w:rPr>
        <w:t>oraz</w:t>
      </w:r>
      <w:r>
        <w:rPr>
          <w:sz w:val="18"/>
          <w:szCs w:val="18"/>
        </w:rPr>
        <w:t xml:space="preserve"> </w:t>
      </w:r>
      <w:r w:rsidRPr="00632782">
        <w:rPr>
          <w:sz w:val="18"/>
          <w:szCs w:val="18"/>
        </w:rPr>
        <w:t>uchylenia</w:t>
      </w:r>
      <w:r>
        <w:rPr>
          <w:sz w:val="18"/>
          <w:szCs w:val="18"/>
        </w:rPr>
        <w:t xml:space="preserve"> </w:t>
      </w:r>
      <w:r w:rsidRPr="00632782">
        <w:rPr>
          <w:sz w:val="18"/>
          <w:szCs w:val="18"/>
        </w:rPr>
        <w:t>dyrektywy</w:t>
      </w:r>
      <w:r>
        <w:rPr>
          <w:sz w:val="18"/>
          <w:szCs w:val="18"/>
        </w:rPr>
        <w:t xml:space="preserve"> </w:t>
      </w:r>
      <w:r w:rsidRPr="00632782">
        <w:rPr>
          <w:sz w:val="18"/>
          <w:szCs w:val="18"/>
        </w:rPr>
        <w:t>95/46/WE</w:t>
      </w:r>
      <w:r>
        <w:rPr>
          <w:sz w:val="18"/>
          <w:szCs w:val="18"/>
        </w:rPr>
        <w:t xml:space="preserve"> </w:t>
      </w:r>
      <w:r w:rsidRPr="00632782">
        <w:rPr>
          <w:sz w:val="18"/>
          <w:szCs w:val="18"/>
        </w:rPr>
        <w:t>(ogólne</w:t>
      </w:r>
      <w:r>
        <w:rPr>
          <w:sz w:val="18"/>
          <w:szCs w:val="18"/>
        </w:rPr>
        <w:t xml:space="preserve"> </w:t>
      </w:r>
      <w:r w:rsidRPr="00632782">
        <w:rPr>
          <w:sz w:val="18"/>
          <w:szCs w:val="18"/>
        </w:rPr>
        <w:t>rozporządzenie</w:t>
      </w:r>
      <w:r>
        <w:rPr>
          <w:sz w:val="18"/>
          <w:szCs w:val="18"/>
        </w:rPr>
        <w:t xml:space="preserve"> </w:t>
      </w:r>
      <w:r w:rsidRPr="00632782">
        <w:rPr>
          <w:sz w:val="18"/>
          <w:szCs w:val="18"/>
        </w:rPr>
        <w:t>o</w:t>
      </w:r>
      <w:r>
        <w:rPr>
          <w:sz w:val="18"/>
          <w:szCs w:val="18"/>
        </w:rPr>
        <w:t xml:space="preserve"> </w:t>
      </w:r>
      <w:r w:rsidRPr="00632782">
        <w:rPr>
          <w:sz w:val="18"/>
          <w:szCs w:val="18"/>
        </w:rPr>
        <w:t>ochronie</w:t>
      </w:r>
      <w:r>
        <w:rPr>
          <w:sz w:val="18"/>
          <w:szCs w:val="18"/>
        </w:rPr>
        <w:t xml:space="preserve"> </w:t>
      </w:r>
      <w:r w:rsidRPr="00632782">
        <w:rPr>
          <w:sz w:val="18"/>
          <w:szCs w:val="18"/>
        </w:rPr>
        <w:t>danych)</w:t>
      </w:r>
      <w:r>
        <w:rPr>
          <w:sz w:val="18"/>
          <w:szCs w:val="18"/>
        </w:rPr>
        <w:t xml:space="preserve"> </w:t>
      </w:r>
      <w:r w:rsidRPr="00632782">
        <w:rPr>
          <w:sz w:val="18"/>
          <w:szCs w:val="18"/>
        </w:rPr>
        <w:t>(Dz.</w:t>
      </w:r>
      <w:r>
        <w:rPr>
          <w:sz w:val="18"/>
          <w:szCs w:val="18"/>
        </w:rPr>
        <w:t xml:space="preserve"> </w:t>
      </w:r>
      <w:r w:rsidRPr="00632782">
        <w:rPr>
          <w:sz w:val="18"/>
          <w:szCs w:val="18"/>
        </w:rPr>
        <w:t>Urz.</w:t>
      </w:r>
      <w:r>
        <w:rPr>
          <w:sz w:val="18"/>
          <w:szCs w:val="18"/>
        </w:rPr>
        <w:t xml:space="preserve"> </w:t>
      </w:r>
      <w:r w:rsidRPr="00632782">
        <w:rPr>
          <w:sz w:val="18"/>
          <w:szCs w:val="18"/>
        </w:rPr>
        <w:t>UE</w:t>
      </w:r>
      <w:r>
        <w:rPr>
          <w:sz w:val="18"/>
          <w:szCs w:val="18"/>
        </w:rPr>
        <w:t xml:space="preserve"> </w:t>
      </w:r>
      <w:r w:rsidRPr="00632782">
        <w:rPr>
          <w:sz w:val="18"/>
          <w:szCs w:val="18"/>
        </w:rPr>
        <w:t>L</w:t>
      </w:r>
      <w:r>
        <w:rPr>
          <w:sz w:val="18"/>
          <w:szCs w:val="18"/>
        </w:rPr>
        <w:t xml:space="preserve"> </w:t>
      </w:r>
      <w:r w:rsidRPr="00632782">
        <w:rPr>
          <w:sz w:val="18"/>
          <w:szCs w:val="18"/>
        </w:rPr>
        <w:t>119</w:t>
      </w:r>
      <w:r>
        <w:rPr>
          <w:sz w:val="18"/>
          <w:szCs w:val="18"/>
        </w:rPr>
        <w:t xml:space="preserve"> </w:t>
      </w:r>
      <w:r w:rsidRPr="00632782">
        <w:rPr>
          <w:sz w:val="18"/>
          <w:szCs w:val="18"/>
        </w:rPr>
        <w:t>z</w:t>
      </w:r>
      <w:r>
        <w:rPr>
          <w:sz w:val="18"/>
          <w:szCs w:val="18"/>
        </w:rPr>
        <w:t xml:space="preserve"> </w:t>
      </w:r>
      <w:r w:rsidRPr="00632782">
        <w:rPr>
          <w:sz w:val="18"/>
          <w:szCs w:val="18"/>
        </w:rPr>
        <w:t>04.05.2016,</w:t>
      </w:r>
      <w:r>
        <w:rPr>
          <w:sz w:val="18"/>
          <w:szCs w:val="18"/>
        </w:rPr>
        <w:t xml:space="preserve"> </w:t>
      </w:r>
      <w:r w:rsidRPr="00632782">
        <w:rPr>
          <w:sz w:val="18"/>
          <w:szCs w:val="18"/>
        </w:rPr>
        <w:t>str.</w:t>
      </w:r>
      <w:r>
        <w:rPr>
          <w:sz w:val="18"/>
          <w:szCs w:val="18"/>
        </w:rPr>
        <w:t xml:space="preserve"> </w:t>
      </w:r>
      <w:r w:rsidRPr="00632782">
        <w:rPr>
          <w:sz w:val="18"/>
          <w:szCs w:val="18"/>
        </w:rPr>
        <w:t>1).</w:t>
      </w:r>
    </w:p>
  </w:footnote>
  <w:footnote w:id="3">
    <w:p w14:paraId="0505665B" w14:textId="77777777" w:rsidR="00C73AC0" w:rsidRDefault="00C73AC0" w:rsidP="009D0772">
      <w:pPr>
        <w:pStyle w:val="Tekstprzypisudolnego"/>
        <w:rPr>
          <w:rFonts w:ascii="Arial" w:hAnsi="Arial" w:cs="Arial"/>
          <w:sz w:val="16"/>
          <w:szCs w:val="16"/>
        </w:rPr>
      </w:pPr>
      <w:r>
        <w:rPr>
          <w:rStyle w:val="Odwoanieprzypisudolnego"/>
          <w:rFonts w:ascii="Arial" w:eastAsia="Helvetica" w:hAnsi="Arial" w:cs="Arial"/>
          <w:sz w:val="16"/>
          <w:szCs w:val="16"/>
        </w:rPr>
        <w:footnoteRef/>
      </w:r>
      <w:r>
        <w:rPr>
          <w:rFonts w:ascii="Arial" w:hAnsi="Arial" w:cs="Arial"/>
          <w:sz w:val="16"/>
          <w:szCs w:val="16"/>
        </w:rPr>
        <w:tab/>
        <w:t>Służby Komisji udostępnią instytucjom zamawiającym, podmiotom zamawiającym, wykonawcom, dostawcom usług elektronicznych i innym zainteresowanym stronom bezpłatny elektroniczny serwis poświęcony jednolitemu europejskiemu dokumentowi zamówienia.</w:t>
      </w:r>
    </w:p>
  </w:footnote>
  <w:footnote w:id="4">
    <w:p w14:paraId="3B3466EF" w14:textId="77777777" w:rsidR="00C73AC0" w:rsidRDefault="00C73AC0" w:rsidP="009D0772">
      <w:pPr>
        <w:pStyle w:val="Tekstprzypisudolnego"/>
        <w:rPr>
          <w:rFonts w:ascii="Arial" w:hAnsi="Arial" w:cs="Arial"/>
          <w:sz w:val="16"/>
          <w:szCs w:val="16"/>
        </w:rPr>
      </w:pPr>
      <w:r>
        <w:rPr>
          <w:rStyle w:val="Odwoanieprzypisudolnego"/>
          <w:rFonts w:ascii="Arial" w:eastAsia="Helvetica" w:hAnsi="Arial" w:cs="Arial"/>
          <w:sz w:val="16"/>
          <w:szCs w:val="16"/>
        </w:rPr>
        <w:footnoteRef/>
      </w:r>
      <w:r>
        <w:rPr>
          <w:rFonts w:ascii="Arial" w:hAnsi="Arial" w:cs="Arial"/>
          <w:sz w:val="16"/>
          <w:szCs w:val="16"/>
        </w:rPr>
        <w:tab/>
        <w:t xml:space="preserve">W przypadku </w:t>
      </w:r>
      <w:r>
        <w:rPr>
          <w:rFonts w:ascii="Arial" w:hAnsi="Arial" w:cs="Arial"/>
          <w:b/>
          <w:sz w:val="16"/>
          <w:szCs w:val="16"/>
        </w:rPr>
        <w:t>instytucji zamawiających</w:t>
      </w:r>
      <w:r>
        <w:rPr>
          <w:rFonts w:ascii="Arial" w:hAnsi="Arial" w:cs="Arial"/>
          <w:sz w:val="16"/>
          <w:szCs w:val="16"/>
        </w:rPr>
        <w:t xml:space="preserve">: </w:t>
      </w:r>
      <w:r>
        <w:rPr>
          <w:rFonts w:ascii="Arial" w:hAnsi="Arial" w:cs="Arial"/>
          <w:b/>
          <w:sz w:val="16"/>
          <w:szCs w:val="16"/>
        </w:rPr>
        <w:t>wstępne ogłoszenie informacyjne</w:t>
      </w:r>
      <w:r>
        <w:rPr>
          <w:rFonts w:ascii="Arial" w:hAnsi="Arial" w:cs="Arial"/>
          <w:sz w:val="16"/>
          <w:szCs w:val="16"/>
        </w:rPr>
        <w:t xml:space="preserve"> wykorzystywane jako zaproszenie do ubiegania się o zamówienie albo </w:t>
      </w:r>
      <w:r>
        <w:rPr>
          <w:rFonts w:ascii="Arial" w:hAnsi="Arial" w:cs="Arial"/>
          <w:b/>
          <w:sz w:val="16"/>
          <w:szCs w:val="16"/>
        </w:rPr>
        <w:t>ogłoszenie o zamówieniu</w:t>
      </w:r>
      <w:r>
        <w:rPr>
          <w:rFonts w:ascii="Arial" w:hAnsi="Arial" w:cs="Arial"/>
          <w:sz w:val="16"/>
          <w:szCs w:val="16"/>
        </w:rPr>
        <w:t>.</w:t>
      </w:r>
      <w:r>
        <w:rPr>
          <w:rFonts w:ascii="Arial" w:hAnsi="Arial" w:cs="Arial"/>
          <w:sz w:val="16"/>
          <w:szCs w:val="16"/>
        </w:rPr>
        <w:br/>
        <w:t xml:space="preserve">W przypadku </w:t>
      </w:r>
      <w:r>
        <w:rPr>
          <w:rFonts w:ascii="Arial" w:hAnsi="Arial" w:cs="Arial"/>
          <w:b/>
          <w:sz w:val="16"/>
          <w:szCs w:val="16"/>
        </w:rPr>
        <w:t>podmiotów zamawiających</w:t>
      </w:r>
      <w:r>
        <w:rPr>
          <w:rFonts w:ascii="Arial" w:hAnsi="Arial" w:cs="Arial"/>
          <w:sz w:val="16"/>
          <w:szCs w:val="16"/>
        </w:rPr>
        <w:t xml:space="preserve">: </w:t>
      </w:r>
      <w:r>
        <w:rPr>
          <w:rFonts w:ascii="Arial" w:hAnsi="Arial" w:cs="Arial"/>
          <w:b/>
          <w:sz w:val="16"/>
          <w:szCs w:val="16"/>
        </w:rPr>
        <w:t>okresowe ogłoszenie informacyjne</w:t>
      </w:r>
      <w:r>
        <w:rPr>
          <w:rFonts w:ascii="Arial" w:hAnsi="Arial" w:cs="Arial"/>
          <w:sz w:val="16"/>
          <w:szCs w:val="16"/>
        </w:rPr>
        <w:t xml:space="preserve"> wykorzystywane jako zaproszenie do ubiegania się o zamówienie, </w:t>
      </w:r>
      <w:r>
        <w:rPr>
          <w:rFonts w:ascii="Arial" w:hAnsi="Arial" w:cs="Arial"/>
          <w:b/>
          <w:sz w:val="16"/>
          <w:szCs w:val="16"/>
        </w:rPr>
        <w:t>ogłoszenie o zamówieniu</w:t>
      </w:r>
      <w:r>
        <w:rPr>
          <w:rFonts w:ascii="Arial" w:hAnsi="Arial" w:cs="Arial"/>
          <w:sz w:val="16"/>
          <w:szCs w:val="16"/>
        </w:rPr>
        <w:t xml:space="preserve"> lub </w:t>
      </w:r>
      <w:r>
        <w:rPr>
          <w:rFonts w:ascii="Arial" w:hAnsi="Arial" w:cs="Arial"/>
          <w:b/>
          <w:sz w:val="16"/>
          <w:szCs w:val="16"/>
        </w:rPr>
        <w:t>ogłoszenie o istnieniu systemu kwalifikowania</w:t>
      </w:r>
      <w:r>
        <w:rPr>
          <w:rFonts w:ascii="Arial" w:hAnsi="Arial" w:cs="Arial"/>
          <w:sz w:val="16"/>
          <w:szCs w:val="16"/>
        </w:rPr>
        <w:t>.</w:t>
      </w:r>
    </w:p>
  </w:footnote>
  <w:footnote w:id="5">
    <w:p w14:paraId="645DA94D" w14:textId="77777777" w:rsidR="00C73AC0" w:rsidRDefault="00C73AC0" w:rsidP="009D0772">
      <w:pPr>
        <w:pStyle w:val="Tekstprzypisudolnego"/>
        <w:rPr>
          <w:rFonts w:ascii="Arial" w:hAnsi="Arial" w:cs="Arial"/>
          <w:sz w:val="16"/>
          <w:szCs w:val="16"/>
        </w:rPr>
      </w:pPr>
      <w:r>
        <w:rPr>
          <w:rStyle w:val="Odwoanieprzypisudolnego"/>
          <w:rFonts w:ascii="Arial" w:eastAsia="Helvetica" w:hAnsi="Arial" w:cs="Arial"/>
          <w:sz w:val="16"/>
          <w:szCs w:val="16"/>
        </w:rPr>
        <w:footnoteRef/>
      </w:r>
      <w:r>
        <w:rPr>
          <w:rFonts w:ascii="Arial" w:hAnsi="Arial" w:cs="Arial"/>
          <w:sz w:val="16"/>
          <w:szCs w:val="16"/>
        </w:rPr>
        <w:tab/>
        <w:t>Informacje te należy skopiować z sekcji I pkt I.1 stosownego ogłoszenia</w:t>
      </w:r>
      <w:r>
        <w:rPr>
          <w:rFonts w:ascii="Arial" w:hAnsi="Arial" w:cs="Arial"/>
          <w:i/>
          <w:sz w:val="16"/>
          <w:szCs w:val="16"/>
        </w:rPr>
        <w:t>.</w:t>
      </w:r>
      <w:r>
        <w:rPr>
          <w:rFonts w:ascii="Arial" w:hAnsi="Arial" w:cs="Arial"/>
          <w:sz w:val="16"/>
          <w:szCs w:val="16"/>
        </w:rPr>
        <w:t xml:space="preserve"> W przypadku wspólnego zamówienia proszę podać nazwy wszystkich uczestniczących zamawiających.</w:t>
      </w:r>
    </w:p>
  </w:footnote>
  <w:footnote w:id="6">
    <w:p w14:paraId="7834DDF0" w14:textId="77777777" w:rsidR="00C73AC0" w:rsidRDefault="00C73AC0" w:rsidP="009D0772">
      <w:pPr>
        <w:pStyle w:val="Tekstprzypisudolnego"/>
        <w:rPr>
          <w:rFonts w:ascii="Arial" w:hAnsi="Arial" w:cs="Arial"/>
          <w:sz w:val="16"/>
          <w:szCs w:val="16"/>
        </w:rPr>
      </w:pPr>
      <w:r>
        <w:rPr>
          <w:rStyle w:val="Odwoanieprzypisudolnego"/>
          <w:rFonts w:ascii="Arial" w:eastAsia="Helvetica" w:hAnsi="Arial" w:cs="Arial"/>
          <w:sz w:val="16"/>
          <w:szCs w:val="16"/>
        </w:rPr>
        <w:footnoteRef/>
      </w:r>
      <w:r>
        <w:rPr>
          <w:rFonts w:ascii="Arial" w:hAnsi="Arial" w:cs="Arial"/>
          <w:sz w:val="16"/>
          <w:szCs w:val="16"/>
        </w:rPr>
        <w:tab/>
        <w:t>Zob. pkt II.1.1 i II.1.3 stosownego ogłoszenia.</w:t>
      </w:r>
    </w:p>
  </w:footnote>
  <w:footnote w:id="7">
    <w:p w14:paraId="1F3340C4" w14:textId="77777777" w:rsidR="00C73AC0" w:rsidRDefault="00C73AC0" w:rsidP="009D0772">
      <w:pPr>
        <w:pStyle w:val="Tekstprzypisudolnego"/>
        <w:rPr>
          <w:rFonts w:ascii="Arial" w:hAnsi="Arial" w:cs="Arial"/>
          <w:i/>
          <w:sz w:val="16"/>
          <w:szCs w:val="16"/>
        </w:rPr>
      </w:pPr>
      <w:r>
        <w:rPr>
          <w:rStyle w:val="Odwoanieprzypisudolnego"/>
          <w:rFonts w:ascii="Arial" w:eastAsia="Helvetica" w:hAnsi="Arial" w:cs="Arial"/>
          <w:sz w:val="16"/>
          <w:szCs w:val="16"/>
        </w:rPr>
        <w:footnoteRef/>
      </w:r>
      <w:r>
        <w:rPr>
          <w:rFonts w:ascii="Arial" w:hAnsi="Arial" w:cs="Arial"/>
          <w:sz w:val="16"/>
          <w:szCs w:val="16"/>
        </w:rPr>
        <w:tab/>
        <w:t>Zob. pkt II.1.1 stosownego ogłoszenia.</w:t>
      </w:r>
    </w:p>
  </w:footnote>
  <w:footnote w:id="8">
    <w:p w14:paraId="0C486D5B" w14:textId="77777777" w:rsidR="00C73AC0" w:rsidRDefault="00C73AC0" w:rsidP="009D0772">
      <w:pPr>
        <w:pStyle w:val="Tekstprzypisudolnego"/>
        <w:rPr>
          <w:rFonts w:ascii="Arial" w:hAnsi="Arial" w:cs="Arial"/>
          <w:sz w:val="16"/>
          <w:szCs w:val="16"/>
        </w:rPr>
      </w:pPr>
      <w:r>
        <w:rPr>
          <w:rStyle w:val="Odwoanieprzypisudolnego"/>
          <w:rFonts w:ascii="Arial" w:eastAsia="Helvetica" w:hAnsi="Arial" w:cs="Arial"/>
          <w:sz w:val="16"/>
          <w:szCs w:val="16"/>
        </w:rPr>
        <w:footnoteRef/>
      </w:r>
      <w:r>
        <w:rPr>
          <w:rFonts w:ascii="Arial" w:hAnsi="Arial" w:cs="Arial"/>
          <w:sz w:val="16"/>
          <w:szCs w:val="16"/>
        </w:rPr>
        <w:tab/>
        <w:t>Proszę powtórzyć informacje dotyczące osób wyznaczonych do kontaktów tyle razy, ile jest to konieczne.</w:t>
      </w:r>
    </w:p>
  </w:footnote>
  <w:footnote w:id="9">
    <w:p w14:paraId="519800D8" w14:textId="77777777" w:rsidR="00C73AC0" w:rsidRDefault="00C73AC0" w:rsidP="009D0772">
      <w:pPr>
        <w:pStyle w:val="Tekstprzypisudolnego"/>
        <w:rPr>
          <w:rStyle w:val="DeltaViewInsertion"/>
          <w:rFonts w:ascii="Arial" w:eastAsia="Cambria" w:hAnsi="Arial" w:cs="Arial"/>
          <w:b w:val="0"/>
          <w:i w:val="0"/>
          <w:sz w:val="16"/>
          <w:szCs w:val="16"/>
        </w:rPr>
      </w:pPr>
      <w:r>
        <w:rPr>
          <w:rStyle w:val="Odwoanieprzypisudolnego"/>
          <w:rFonts w:ascii="Arial" w:eastAsia="Helvetica" w:hAnsi="Arial" w:cs="Arial"/>
          <w:sz w:val="16"/>
          <w:szCs w:val="16"/>
        </w:rPr>
        <w:footnoteRef/>
      </w:r>
      <w:r>
        <w:rPr>
          <w:rFonts w:ascii="Arial" w:hAnsi="Arial" w:cs="Arial"/>
          <w:sz w:val="16"/>
          <w:szCs w:val="16"/>
        </w:rPr>
        <w:tab/>
        <w:t xml:space="preserve">Por. </w:t>
      </w:r>
      <w:r>
        <w:rPr>
          <w:rStyle w:val="DeltaViewInsertion"/>
          <w:rFonts w:ascii="Arial" w:eastAsia="Cambria" w:hAnsi="Arial" w:cs="Arial"/>
          <w:sz w:val="16"/>
          <w:szCs w:val="16"/>
        </w:rPr>
        <w:t xml:space="preserve">zalecenie Komisji z dnia 6 maja 2003 r. dotyczące definicji mikroprzedsiębiorstw oraz małych i średnich przedsiębiorstw (Dz.U. L 124 z 20.5.2003, s. 36). Te informacje są wymagane wyłącznie do celów statystycznych. </w:t>
      </w:r>
    </w:p>
    <w:p w14:paraId="4F652E91" w14:textId="77777777" w:rsidR="00C73AC0" w:rsidRDefault="00C73AC0" w:rsidP="009D0772">
      <w:pPr>
        <w:pStyle w:val="Tekstprzypisudolnego"/>
        <w:ind w:hanging="12"/>
        <w:rPr>
          <w:rStyle w:val="DeltaViewInsertion"/>
          <w:rFonts w:ascii="Arial" w:eastAsia="Cambria" w:hAnsi="Arial" w:cs="Arial"/>
          <w:b w:val="0"/>
          <w:i w:val="0"/>
          <w:sz w:val="16"/>
          <w:szCs w:val="16"/>
        </w:rPr>
      </w:pPr>
      <w:r>
        <w:rPr>
          <w:rStyle w:val="DeltaViewInsertion"/>
          <w:rFonts w:ascii="Arial" w:eastAsia="Cambria" w:hAnsi="Arial" w:cs="Arial"/>
          <w:sz w:val="16"/>
          <w:szCs w:val="16"/>
        </w:rPr>
        <w:t>Mikroprzedsiębiorstwo: przedsiębiorstwo, które zatrudnia mniej niż 10 osób i którego roczny obrót lub roczna suma bilansowa nie przekracza 2 milionów EUR.</w:t>
      </w:r>
    </w:p>
    <w:p w14:paraId="77B8512E" w14:textId="77777777" w:rsidR="00C73AC0" w:rsidRDefault="00C73AC0" w:rsidP="009D0772">
      <w:pPr>
        <w:pStyle w:val="Tekstprzypisudolnego"/>
        <w:ind w:hanging="12"/>
        <w:rPr>
          <w:rStyle w:val="DeltaViewInsertion"/>
          <w:rFonts w:ascii="Arial" w:eastAsia="Cambria" w:hAnsi="Arial" w:cs="Arial"/>
          <w:b w:val="0"/>
          <w:i w:val="0"/>
          <w:sz w:val="16"/>
          <w:szCs w:val="16"/>
        </w:rPr>
      </w:pPr>
      <w:r>
        <w:rPr>
          <w:rStyle w:val="DeltaViewInsertion"/>
          <w:rFonts w:ascii="Arial" w:eastAsia="Cambria" w:hAnsi="Arial" w:cs="Arial"/>
          <w:sz w:val="16"/>
          <w:szCs w:val="16"/>
        </w:rPr>
        <w:t>Małe przedsiębiorstwo: przedsiębiorstwo, które zatrudnia mniej niż 50 osób i którego roczny obrót lub roczna suma bilansowa nie przekracza 10 milionów EUR.</w:t>
      </w:r>
    </w:p>
    <w:p w14:paraId="750F501D" w14:textId="77777777" w:rsidR="00C73AC0" w:rsidRDefault="00C73AC0" w:rsidP="009D0772">
      <w:pPr>
        <w:pStyle w:val="Tekstprzypisudolnego"/>
        <w:ind w:hanging="12"/>
        <w:rPr>
          <w:rFonts w:ascii="Arial" w:hAnsi="Arial" w:cs="Arial"/>
          <w:sz w:val="16"/>
          <w:szCs w:val="16"/>
        </w:rPr>
      </w:pPr>
      <w:r>
        <w:rPr>
          <w:rStyle w:val="DeltaViewInsertion"/>
          <w:rFonts w:ascii="Arial" w:eastAsia="Cambria" w:hAnsi="Arial" w:cs="Arial"/>
          <w:sz w:val="16"/>
          <w:szCs w:val="16"/>
        </w:rPr>
        <w:t>Średnie przedsiębiorstwa: przedsiębiorstwa, które nie są mikroprzedsiębiorstwami ani małymi przedsiębiorstwami</w:t>
      </w:r>
      <w:r>
        <w:rPr>
          <w:rFonts w:ascii="Arial" w:hAnsi="Arial" w:cs="Arial"/>
          <w:sz w:val="16"/>
          <w:szCs w:val="16"/>
        </w:rPr>
        <w:t xml:space="preserve"> i które </w:t>
      </w:r>
      <w:r>
        <w:rPr>
          <w:rFonts w:ascii="Arial" w:hAnsi="Arial" w:cs="Arial"/>
          <w:b/>
          <w:sz w:val="16"/>
          <w:szCs w:val="16"/>
        </w:rPr>
        <w:t>zatrudniają mniej niż 250 osób</w:t>
      </w:r>
      <w:r>
        <w:rPr>
          <w:rFonts w:ascii="Arial" w:hAnsi="Arial" w:cs="Arial"/>
          <w:sz w:val="16"/>
          <w:szCs w:val="16"/>
        </w:rPr>
        <w:t xml:space="preserve"> i których </w:t>
      </w:r>
      <w:r>
        <w:rPr>
          <w:rFonts w:ascii="Arial" w:hAnsi="Arial" w:cs="Arial"/>
          <w:b/>
          <w:sz w:val="16"/>
          <w:szCs w:val="16"/>
        </w:rPr>
        <w:t>roczny obrót nie przekracza 50 milionów EUR</w:t>
      </w:r>
      <w:r>
        <w:rPr>
          <w:rFonts w:ascii="Arial" w:hAnsi="Arial" w:cs="Arial"/>
          <w:sz w:val="16"/>
          <w:szCs w:val="16"/>
        </w:rPr>
        <w:t xml:space="preserve"> </w:t>
      </w:r>
      <w:r>
        <w:rPr>
          <w:rFonts w:ascii="Arial" w:hAnsi="Arial" w:cs="Arial"/>
          <w:b/>
          <w:i/>
          <w:sz w:val="16"/>
          <w:szCs w:val="16"/>
        </w:rPr>
        <w:t>lub</w:t>
      </w:r>
      <w:r>
        <w:rPr>
          <w:rFonts w:ascii="Arial" w:hAnsi="Arial" w:cs="Arial"/>
          <w:sz w:val="16"/>
          <w:szCs w:val="16"/>
        </w:rPr>
        <w:t xml:space="preserve"> </w:t>
      </w:r>
      <w:r>
        <w:rPr>
          <w:rFonts w:ascii="Arial" w:hAnsi="Arial" w:cs="Arial"/>
          <w:b/>
          <w:sz w:val="16"/>
          <w:szCs w:val="16"/>
        </w:rPr>
        <w:t>roczna suma bilansowa nie przekracza 43 milionów EUR</w:t>
      </w:r>
      <w:r>
        <w:rPr>
          <w:rFonts w:ascii="Arial" w:hAnsi="Arial" w:cs="Arial"/>
          <w:sz w:val="16"/>
          <w:szCs w:val="16"/>
        </w:rPr>
        <w:t>.</w:t>
      </w:r>
    </w:p>
  </w:footnote>
  <w:footnote w:id="10">
    <w:p w14:paraId="678152DB" w14:textId="77777777" w:rsidR="00C73AC0" w:rsidRDefault="00C73AC0" w:rsidP="009D0772">
      <w:pPr>
        <w:pStyle w:val="Tekstprzypisudolnego"/>
        <w:rPr>
          <w:rFonts w:ascii="Arial" w:hAnsi="Arial" w:cs="Arial"/>
          <w:sz w:val="16"/>
          <w:szCs w:val="16"/>
        </w:rPr>
      </w:pPr>
      <w:r>
        <w:rPr>
          <w:rStyle w:val="Odwoanieprzypisudolnego"/>
          <w:rFonts w:ascii="Arial" w:eastAsia="Helvetica" w:hAnsi="Arial" w:cs="Arial"/>
          <w:sz w:val="16"/>
          <w:szCs w:val="16"/>
        </w:rPr>
        <w:footnoteRef/>
      </w:r>
      <w:r>
        <w:rPr>
          <w:rFonts w:ascii="Arial" w:hAnsi="Arial" w:cs="Arial"/>
          <w:sz w:val="16"/>
          <w:szCs w:val="16"/>
        </w:rPr>
        <w:tab/>
        <w:t>Zob. ogłoszenie o zamówieniu, pkt III.1.5.</w:t>
      </w:r>
    </w:p>
  </w:footnote>
  <w:footnote w:id="11">
    <w:p w14:paraId="6754922B" w14:textId="77777777" w:rsidR="00C73AC0" w:rsidRDefault="00C73AC0" w:rsidP="009D0772">
      <w:pPr>
        <w:pStyle w:val="Tekstprzypisudolnego"/>
        <w:rPr>
          <w:rFonts w:ascii="Arial" w:hAnsi="Arial" w:cs="Arial"/>
          <w:sz w:val="16"/>
          <w:szCs w:val="16"/>
        </w:rPr>
      </w:pPr>
      <w:r>
        <w:rPr>
          <w:rStyle w:val="Odwoanieprzypisudolnego"/>
          <w:rFonts w:ascii="Arial" w:eastAsia="Helvetica" w:hAnsi="Arial" w:cs="Arial"/>
          <w:sz w:val="16"/>
          <w:szCs w:val="16"/>
        </w:rPr>
        <w:footnoteRef/>
      </w:r>
      <w:r>
        <w:rPr>
          <w:rFonts w:ascii="Arial" w:hAnsi="Arial" w:cs="Arial"/>
          <w:sz w:val="16"/>
          <w:szCs w:val="16"/>
        </w:rPr>
        <w:tab/>
        <w:t xml:space="preserve">Tj. przedsiębiorstwem, którego głównym celem jest społeczna i zawodowa integracja </w:t>
      </w:r>
      <w:bookmarkStart w:id="10" w:name="_DV_C939"/>
      <w:r>
        <w:rPr>
          <w:rFonts w:ascii="Arial" w:hAnsi="Arial" w:cs="Arial"/>
          <w:sz w:val="16"/>
          <w:szCs w:val="16"/>
        </w:rPr>
        <w:t>osób</w:t>
      </w:r>
      <w:bookmarkEnd w:id="10"/>
      <w:r>
        <w:rPr>
          <w:rFonts w:ascii="Arial" w:hAnsi="Arial" w:cs="Arial"/>
          <w:sz w:val="16"/>
          <w:szCs w:val="16"/>
        </w:rPr>
        <w:t xml:space="preserve"> niepełnosprawnych lub </w:t>
      </w:r>
      <w:proofErr w:type="spellStart"/>
      <w:r>
        <w:rPr>
          <w:rFonts w:ascii="Arial" w:hAnsi="Arial" w:cs="Arial"/>
          <w:sz w:val="16"/>
          <w:szCs w:val="16"/>
        </w:rPr>
        <w:t>defaworyzowanych</w:t>
      </w:r>
      <w:proofErr w:type="spellEnd"/>
      <w:r>
        <w:rPr>
          <w:rFonts w:ascii="Arial" w:hAnsi="Arial" w:cs="Arial"/>
          <w:sz w:val="16"/>
          <w:szCs w:val="16"/>
        </w:rPr>
        <w:t>.</w:t>
      </w:r>
    </w:p>
  </w:footnote>
  <w:footnote w:id="12">
    <w:p w14:paraId="32786A11" w14:textId="77777777" w:rsidR="00C73AC0" w:rsidRDefault="00C73AC0" w:rsidP="009D0772">
      <w:pPr>
        <w:pStyle w:val="Tekstprzypisudolnego"/>
        <w:rPr>
          <w:rFonts w:ascii="Arial" w:hAnsi="Arial" w:cs="Arial"/>
          <w:sz w:val="16"/>
          <w:szCs w:val="16"/>
        </w:rPr>
      </w:pPr>
      <w:r>
        <w:rPr>
          <w:rStyle w:val="Odwoanieprzypisudolnego"/>
          <w:rFonts w:ascii="Arial" w:eastAsia="Helvetica" w:hAnsi="Arial" w:cs="Arial"/>
          <w:sz w:val="16"/>
          <w:szCs w:val="16"/>
        </w:rPr>
        <w:footnoteRef/>
      </w:r>
      <w:r>
        <w:rPr>
          <w:rFonts w:ascii="Arial" w:hAnsi="Arial" w:cs="Arial"/>
          <w:sz w:val="16"/>
          <w:szCs w:val="16"/>
        </w:rPr>
        <w:tab/>
        <w:t>Dane referencyjne i klasyfikacja, o ile istnieją, są określone na zaświadczeniu.</w:t>
      </w:r>
    </w:p>
  </w:footnote>
  <w:footnote w:id="13">
    <w:p w14:paraId="5089DDF9" w14:textId="77777777" w:rsidR="00C73AC0" w:rsidRDefault="00C73AC0" w:rsidP="009D0772">
      <w:pPr>
        <w:pStyle w:val="Tekstprzypisudolnego"/>
        <w:rPr>
          <w:rFonts w:ascii="Arial" w:hAnsi="Arial" w:cs="Arial"/>
          <w:sz w:val="16"/>
          <w:szCs w:val="16"/>
        </w:rPr>
      </w:pPr>
      <w:r>
        <w:rPr>
          <w:rStyle w:val="Odwoanieprzypisudolnego"/>
          <w:rFonts w:ascii="Arial" w:eastAsia="Helvetica" w:hAnsi="Arial" w:cs="Arial"/>
          <w:sz w:val="16"/>
          <w:szCs w:val="16"/>
        </w:rPr>
        <w:footnoteRef/>
      </w:r>
      <w:r>
        <w:rPr>
          <w:rFonts w:ascii="Arial" w:hAnsi="Arial" w:cs="Arial"/>
          <w:sz w:val="16"/>
          <w:szCs w:val="16"/>
        </w:rPr>
        <w:tab/>
        <w:t xml:space="preserve">Zwłaszcza w ramach grupy, konsorcjum, spółki </w:t>
      </w:r>
      <w:r>
        <w:rPr>
          <w:rFonts w:ascii="Arial" w:hAnsi="Arial" w:cs="Arial"/>
          <w:i/>
          <w:sz w:val="16"/>
          <w:szCs w:val="16"/>
        </w:rPr>
        <w:t>joint venture</w:t>
      </w:r>
      <w:r>
        <w:rPr>
          <w:rFonts w:ascii="Arial" w:hAnsi="Arial" w:cs="Arial"/>
          <w:sz w:val="16"/>
          <w:szCs w:val="16"/>
        </w:rPr>
        <w:t xml:space="preserve"> lub podobnego podmiotu.</w:t>
      </w:r>
    </w:p>
  </w:footnote>
  <w:footnote w:id="14">
    <w:p w14:paraId="54158474" w14:textId="77777777" w:rsidR="00C73AC0" w:rsidRDefault="00C73AC0" w:rsidP="009D0772">
      <w:pPr>
        <w:pStyle w:val="Tekstprzypisudolnego"/>
        <w:rPr>
          <w:rFonts w:ascii="Arial" w:hAnsi="Arial" w:cs="Arial"/>
          <w:sz w:val="16"/>
          <w:szCs w:val="16"/>
        </w:rPr>
      </w:pPr>
      <w:r>
        <w:rPr>
          <w:rStyle w:val="Odwoanieprzypisudolnego"/>
          <w:rFonts w:ascii="Arial" w:eastAsia="Helvetica" w:hAnsi="Arial" w:cs="Arial"/>
          <w:sz w:val="16"/>
          <w:szCs w:val="16"/>
        </w:rPr>
        <w:footnoteRef/>
      </w:r>
      <w:r>
        <w:rPr>
          <w:rFonts w:ascii="Arial" w:hAnsi="Arial" w:cs="Arial"/>
          <w:sz w:val="16"/>
          <w:szCs w:val="16"/>
        </w:rPr>
        <w:tab/>
        <w:t>Np. dla służb technicznych zaangażowanych w kontrolę jakości: część IV, sekcja C, pkt 3.</w:t>
      </w:r>
    </w:p>
  </w:footnote>
  <w:footnote w:id="15">
    <w:p w14:paraId="58873EAA" w14:textId="77777777" w:rsidR="00C73AC0" w:rsidRDefault="00C73AC0" w:rsidP="009D0772">
      <w:pPr>
        <w:pStyle w:val="Tekstprzypisudolnego"/>
        <w:rPr>
          <w:rFonts w:ascii="Arial" w:hAnsi="Arial" w:cs="Arial"/>
          <w:sz w:val="16"/>
          <w:szCs w:val="16"/>
        </w:rPr>
      </w:pPr>
      <w:r>
        <w:rPr>
          <w:rStyle w:val="Odwoanieprzypisudolnego"/>
          <w:rFonts w:ascii="Arial" w:eastAsia="Helvetica" w:hAnsi="Arial" w:cs="Arial"/>
          <w:sz w:val="16"/>
          <w:szCs w:val="16"/>
        </w:rPr>
        <w:footnoteRef/>
      </w:r>
      <w:r>
        <w:rPr>
          <w:rFonts w:ascii="Arial" w:hAnsi="Arial" w:cs="Arial"/>
          <w:sz w:val="16"/>
          <w:szCs w:val="16"/>
        </w:rPr>
        <w:tab/>
        <w:t>Zgodnie z definicją zawartą w art. 2 decyzji ramowej Rady 2008/841/</w:t>
      </w:r>
      <w:proofErr w:type="spellStart"/>
      <w:r>
        <w:rPr>
          <w:rFonts w:ascii="Arial" w:hAnsi="Arial" w:cs="Arial"/>
          <w:sz w:val="16"/>
          <w:szCs w:val="16"/>
        </w:rPr>
        <w:t>WSiSW</w:t>
      </w:r>
      <w:proofErr w:type="spellEnd"/>
      <w:r>
        <w:rPr>
          <w:rFonts w:ascii="Arial" w:hAnsi="Arial" w:cs="Arial"/>
          <w:sz w:val="16"/>
          <w:szCs w:val="16"/>
        </w:rPr>
        <w:t xml:space="preserve"> z dnia 24 października 2008 r. w sprawie zwalczania przestępczości zorganizowanej (Dz.U. L 300 z 11.11.2008, s. 42).</w:t>
      </w:r>
    </w:p>
  </w:footnote>
  <w:footnote w:id="16">
    <w:p w14:paraId="577BE882" w14:textId="77777777" w:rsidR="00C73AC0" w:rsidRDefault="00C73AC0" w:rsidP="009D0772">
      <w:pPr>
        <w:pStyle w:val="Tekstprzypisudolnego"/>
        <w:rPr>
          <w:rFonts w:ascii="Arial" w:hAnsi="Arial" w:cs="Arial"/>
          <w:sz w:val="16"/>
          <w:szCs w:val="16"/>
        </w:rPr>
      </w:pPr>
      <w:r>
        <w:rPr>
          <w:rStyle w:val="Odwoanieprzypisudolnego"/>
          <w:rFonts w:ascii="Arial" w:eastAsia="Helvetica" w:hAnsi="Arial" w:cs="Arial"/>
          <w:sz w:val="16"/>
          <w:szCs w:val="16"/>
        </w:rPr>
        <w:footnoteRef/>
      </w:r>
      <w:r>
        <w:rPr>
          <w:rFonts w:ascii="Arial" w:hAnsi="Arial" w:cs="Arial"/>
          <w:sz w:val="16"/>
          <w:szCs w:val="16"/>
        </w:rPr>
        <w:tab/>
        <w:t>Zgodnie z definicją zawartą w art. 3 Konwencji w sprawie zwalczania korupcji urzędników Wspólnot Europejskich i urzędników państw członkowskich Unii Europejskiej (Dz.U. C 195 z 25.6.1997, s. 1) i w art. 2 ust. 1 decyzji ramowej Rady 2003/568/</w:t>
      </w:r>
      <w:proofErr w:type="spellStart"/>
      <w:r>
        <w:rPr>
          <w:rFonts w:ascii="Arial" w:hAnsi="Arial" w:cs="Arial"/>
          <w:sz w:val="16"/>
          <w:szCs w:val="16"/>
        </w:rPr>
        <w:t>WSiSW</w:t>
      </w:r>
      <w:proofErr w:type="spellEnd"/>
      <w:r>
        <w:rPr>
          <w:rFonts w:ascii="Arial" w:hAnsi="Arial" w:cs="Arial"/>
          <w:sz w:val="16"/>
          <w:szCs w:val="16"/>
        </w:rPr>
        <w:t xml:space="preserve"> z dnia 22 lipca 2003 r. w sprawie zwalczania korupcji w sektorze prywatnym (Dz.U. L 192 z 31.7.2003, s. 54). Ta podstawa wykluczenia obejmuje również korupcję zdefiniowaną w prawie krajowym instytucji zamawiającej (podmiotu zamawiającego) lub wykonawcy.</w:t>
      </w:r>
    </w:p>
  </w:footnote>
  <w:footnote w:id="17">
    <w:p w14:paraId="47939A85" w14:textId="77777777" w:rsidR="00C73AC0" w:rsidRDefault="00C73AC0" w:rsidP="009D0772">
      <w:pPr>
        <w:pStyle w:val="Tekstprzypisudolnego"/>
        <w:rPr>
          <w:rFonts w:ascii="Arial" w:hAnsi="Arial" w:cs="Arial"/>
          <w:sz w:val="16"/>
          <w:szCs w:val="16"/>
        </w:rPr>
      </w:pPr>
      <w:r>
        <w:rPr>
          <w:rStyle w:val="Odwoanieprzypisudolnego"/>
          <w:rFonts w:ascii="Arial" w:eastAsia="Helvetica" w:hAnsi="Arial" w:cs="Arial"/>
          <w:sz w:val="16"/>
          <w:szCs w:val="16"/>
        </w:rPr>
        <w:footnoteRef/>
      </w:r>
      <w:r>
        <w:rPr>
          <w:rFonts w:ascii="Arial" w:hAnsi="Arial" w:cs="Arial"/>
          <w:sz w:val="16"/>
          <w:szCs w:val="16"/>
        </w:rPr>
        <w:tab/>
        <w:t>W rozumieniu art. 1 Konwencji w sprawie ochrony interesów finansowych Wspólnot Europejskich (Dz.U. C 316 z 27.11.1995, s. 48).</w:t>
      </w:r>
    </w:p>
  </w:footnote>
  <w:footnote w:id="18">
    <w:p w14:paraId="049BAB40" w14:textId="77777777" w:rsidR="00C73AC0" w:rsidRDefault="00C73AC0" w:rsidP="009D0772">
      <w:pPr>
        <w:pStyle w:val="Tekstprzypisudolnego"/>
        <w:rPr>
          <w:rFonts w:ascii="Arial" w:hAnsi="Arial" w:cs="Arial"/>
          <w:sz w:val="16"/>
          <w:szCs w:val="16"/>
        </w:rPr>
      </w:pPr>
      <w:r>
        <w:rPr>
          <w:rStyle w:val="Odwoanieprzypisudolnego"/>
          <w:rFonts w:ascii="Arial" w:eastAsia="Helvetica" w:hAnsi="Arial" w:cs="Arial"/>
          <w:sz w:val="16"/>
          <w:szCs w:val="16"/>
        </w:rPr>
        <w:footnoteRef/>
      </w:r>
      <w:r>
        <w:rPr>
          <w:rFonts w:ascii="Arial" w:hAnsi="Arial" w:cs="Arial"/>
          <w:sz w:val="16"/>
          <w:szCs w:val="16"/>
        </w:rPr>
        <w:tab/>
        <w:t>Zgodnie z definicją zawartą w art. 1 i 3 decyzji ramowej Rady z dnia 13 czerwca 2002 r. w sprawie zwalczania terroryzmu (Dz.U. L 164 z 22.6.2002, s. 3). Ta podstawa wykluczenia obejmuje również podżeganie do popełnienia przestępstwa, pomocnictwo, współsprawstwo lub usiłowanie popełnienia przestępstwa, o których mowa w art. 4 tejże decyzji ramowej.</w:t>
      </w:r>
    </w:p>
  </w:footnote>
  <w:footnote w:id="19">
    <w:p w14:paraId="63055BF0" w14:textId="77777777" w:rsidR="00C73AC0" w:rsidRDefault="00C73AC0" w:rsidP="009D0772">
      <w:pPr>
        <w:pStyle w:val="Tekstprzypisudolnego"/>
        <w:rPr>
          <w:rFonts w:ascii="Arial" w:hAnsi="Arial" w:cs="Arial"/>
          <w:sz w:val="16"/>
          <w:szCs w:val="16"/>
        </w:rPr>
      </w:pPr>
      <w:r>
        <w:rPr>
          <w:rStyle w:val="Odwoanieprzypisudolnego"/>
          <w:rFonts w:ascii="Arial" w:eastAsia="Helvetica" w:hAnsi="Arial" w:cs="Arial"/>
          <w:sz w:val="16"/>
          <w:szCs w:val="16"/>
        </w:rPr>
        <w:footnoteRef/>
      </w:r>
      <w:r>
        <w:rPr>
          <w:rFonts w:ascii="Arial" w:hAnsi="Arial" w:cs="Arial"/>
          <w:sz w:val="16"/>
          <w:szCs w:val="16"/>
        </w:rPr>
        <w:tab/>
        <w:t>Zgodnie z definicją zawartą w art. 1 dyrektywy 2005/60/WE Parlamentu Europejskiego i Rady z dnia 26 października 2005 r. w sprawie przeciwdziałania korzystaniu z systemu finansowego w celu prania pieniędzy oraz finansowania terroryzmu</w:t>
      </w:r>
      <w:r>
        <w:rPr>
          <w:rStyle w:val="DeltaViewInsertion"/>
          <w:rFonts w:ascii="Arial" w:eastAsia="Cambria" w:hAnsi="Arial" w:cs="Arial"/>
          <w:color w:val="000000"/>
          <w:sz w:val="16"/>
          <w:szCs w:val="16"/>
        </w:rPr>
        <w:t xml:space="preserve"> (Dz.U. L 309 z 25.11.2005, s. 15).</w:t>
      </w:r>
    </w:p>
  </w:footnote>
  <w:footnote w:id="20">
    <w:p w14:paraId="5FA4EE09" w14:textId="77777777" w:rsidR="00C73AC0" w:rsidRDefault="00C73AC0" w:rsidP="009D0772">
      <w:pPr>
        <w:pStyle w:val="Tekstprzypisudolnego"/>
        <w:rPr>
          <w:rFonts w:ascii="Arial" w:hAnsi="Arial" w:cs="Arial"/>
          <w:sz w:val="16"/>
          <w:szCs w:val="16"/>
        </w:rPr>
      </w:pPr>
      <w:r>
        <w:rPr>
          <w:rStyle w:val="Odwoanieprzypisudolnego"/>
          <w:rFonts w:ascii="Arial" w:eastAsia="Helvetica" w:hAnsi="Arial" w:cs="Arial"/>
          <w:sz w:val="16"/>
          <w:szCs w:val="16"/>
        </w:rPr>
        <w:footnoteRef/>
      </w:r>
      <w:r>
        <w:rPr>
          <w:rFonts w:ascii="Arial" w:hAnsi="Arial" w:cs="Arial"/>
          <w:sz w:val="16"/>
          <w:szCs w:val="16"/>
        </w:rPr>
        <w:tab/>
      </w:r>
      <w:r>
        <w:rPr>
          <w:rStyle w:val="DeltaViewInsertion"/>
          <w:rFonts w:ascii="Arial" w:eastAsia="Cambria" w:hAnsi="Arial" w:cs="Arial"/>
          <w:w w:val="0"/>
          <w:sz w:val="16"/>
          <w:szCs w:val="16"/>
        </w:rPr>
        <w:t>Zgodnie z definicją zawartą w art. 2 dyrektywy Parlamentu Europejskiego i Rady 2011/36/UE z dnia 5 kwietnia 2011 r. w sprawie zapobiegania handlowi ludźmi i zwalczania tego procederu oraz ochrony ofiar</w:t>
      </w:r>
      <w:r>
        <w:rPr>
          <w:rStyle w:val="DeltaViewInsertion"/>
          <w:rFonts w:ascii="Arial" w:eastAsia="Cambria" w:hAnsi="Arial" w:cs="Arial"/>
          <w:color w:val="000000"/>
          <w:sz w:val="16"/>
          <w:szCs w:val="16"/>
        </w:rPr>
        <w:t>, zastępującej decyzję ramową Rady 2002/629/</w:t>
      </w:r>
      <w:proofErr w:type="spellStart"/>
      <w:r>
        <w:rPr>
          <w:rStyle w:val="DeltaViewInsertion"/>
          <w:rFonts w:ascii="Arial" w:eastAsia="Cambria" w:hAnsi="Arial" w:cs="Arial"/>
          <w:color w:val="000000"/>
          <w:sz w:val="16"/>
          <w:szCs w:val="16"/>
        </w:rPr>
        <w:t>WSiSW</w:t>
      </w:r>
      <w:proofErr w:type="spellEnd"/>
      <w:r>
        <w:rPr>
          <w:rStyle w:val="DeltaViewInsertion"/>
          <w:rFonts w:ascii="Arial" w:eastAsia="Cambria" w:hAnsi="Arial" w:cs="Arial"/>
          <w:color w:val="000000"/>
          <w:sz w:val="16"/>
          <w:szCs w:val="16"/>
        </w:rPr>
        <w:t xml:space="preserve"> (Dz.U. L 101 z 15.4.2011, s. 1).</w:t>
      </w:r>
    </w:p>
  </w:footnote>
  <w:footnote w:id="21">
    <w:p w14:paraId="554CC608" w14:textId="77777777" w:rsidR="00C73AC0" w:rsidRDefault="00C73AC0" w:rsidP="009D0772">
      <w:pPr>
        <w:pStyle w:val="Tekstprzypisudolnego"/>
        <w:rPr>
          <w:rFonts w:ascii="Arial" w:hAnsi="Arial" w:cs="Arial"/>
          <w:sz w:val="16"/>
          <w:szCs w:val="16"/>
        </w:rPr>
      </w:pPr>
      <w:r>
        <w:rPr>
          <w:rStyle w:val="Odwoanieprzypisudolnego"/>
          <w:rFonts w:ascii="Arial" w:eastAsia="Helvetica" w:hAnsi="Arial" w:cs="Arial"/>
          <w:sz w:val="16"/>
          <w:szCs w:val="16"/>
        </w:rPr>
        <w:footnoteRef/>
      </w:r>
      <w:r>
        <w:rPr>
          <w:rFonts w:ascii="Arial" w:hAnsi="Arial" w:cs="Arial"/>
          <w:sz w:val="16"/>
          <w:szCs w:val="16"/>
        </w:rPr>
        <w:tab/>
        <w:t>Proszę powtórzyć tyle razy, ile jest to konieczne.</w:t>
      </w:r>
    </w:p>
  </w:footnote>
  <w:footnote w:id="22">
    <w:p w14:paraId="7D55F6EC" w14:textId="77777777" w:rsidR="00C73AC0" w:rsidRDefault="00C73AC0" w:rsidP="009D0772">
      <w:pPr>
        <w:pStyle w:val="Tekstprzypisudolnego"/>
        <w:rPr>
          <w:rFonts w:ascii="Arial" w:hAnsi="Arial" w:cs="Arial"/>
          <w:sz w:val="16"/>
          <w:szCs w:val="16"/>
        </w:rPr>
      </w:pPr>
      <w:r>
        <w:rPr>
          <w:rStyle w:val="Odwoanieprzypisudolnego"/>
          <w:rFonts w:ascii="Arial" w:eastAsia="Helvetica" w:hAnsi="Arial" w:cs="Arial"/>
          <w:sz w:val="16"/>
          <w:szCs w:val="16"/>
        </w:rPr>
        <w:footnoteRef/>
      </w:r>
      <w:r>
        <w:rPr>
          <w:rFonts w:ascii="Arial" w:hAnsi="Arial" w:cs="Arial"/>
          <w:sz w:val="16"/>
          <w:szCs w:val="16"/>
        </w:rPr>
        <w:tab/>
        <w:t>Proszę powtórzyć tyle razy, ile jest to konieczne.</w:t>
      </w:r>
    </w:p>
  </w:footnote>
  <w:footnote w:id="23">
    <w:p w14:paraId="65EEA9A7" w14:textId="77777777" w:rsidR="00C73AC0" w:rsidRDefault="00C73AC0" w:rsidP="009D0772">
      <w:pPr>
        <w:pStyle w:val="Tekstprzypisudolnego"/>
        <w:rPr>
          <w:rFonts w:ascii="Arial" w:hAnsi="Arial" w:cs="Arial"/>
          <w:sz w:val="16"/>
          <w:szCs w:val="16"/>
        </w:rPr>
      </w:pPr>
      <w:r>
        <w:rPr>
          <w:rStyle w:val="Odwoanieprzypisudolnego"/>
          <w:rFonts w:ascii="Arial" w:eastAsia="Helvetica" w:hAnsi="Arial" w:cs="Arial"/>
          <w:sz w:val="16"/>
          <w:szCs w:val="16"/>
        </w:rPr>
        <w:footnoteRef/>
      </w:r>
      <w:r>
        <w:rPr>
          <w:rFonts w:ascii="Arial" w:hAnsi="Arial" w:cs="Arial"/>
          <w:sz w:val="16"/>
          <w:szCs w:val="16"/>
        </w:rPr>
        <w:tab/>
        <w:t>Proszę powtórzyć tyle razy, ile jest to konieczne.</w:t>
      </w:r>
    </w:p>
  </w:footnote>
  <w:footnote w:id="24">
    <w:p w14:paraId="0FEF577E" w14:textId="77777777" w:rsidR="00C73AC0" w:rsidRDefault="00C73AC0" w:rsidP="009D0772">
      <w:pPr>
        <w:pStyle w:val="Tekstprzypisudolnego"/>
        <w:rPr>
          <w:rFonts w:ascii="Arial" w:hAnsi="Arial" w:cs="Arial"/>
          <w:sz w:val="16"/>
          <w:szCs w:val="16"/>
        </w:rPr>
      </w:pPr>
      <w:r>
        <w:rPr>
          <w:rStyle w:val="Odwoanieprzypisudolnego"/>
          <w:rFonts w:ascii="Arial" w:eastAsia="Helvetica" w:hAnsi="Arial" w:cs="Arial"/>
          <w:sz w:val="16"/>
          <w:szCs w:val="16"/>
        </w:rPr>
        <w:footnoteRef/>
      </w:r>
      <w:r>
        <w:rPr>
          <w:rFonts w:ascii="Arial" w:hAnsi="Arial" w:cs="Arial"/>
          <w:sz w:val="16"/>
          <w:szCs w:val="16"/>
        </w:rPr>
        <w:tab/>
        <w:t>Zgodnie z przepisami krajowymi wdrażającymi art. 57 ust. 6 dyrektywy 2014/24/UE.</w:t>
      </w:r>
    </w:p>
  </w:footnote>
  <w:footnote w:id="25">
    <w:p w14:paraId="6BFC3EDC" w14:textId="77777777" w:rsidR="00C73AC0" w:rsidRDefault="00C73AC0" w:rsidP="009D0772">
      <w:pPr>
        <w:pStyle w:val="Tekstprzypisudolnego"/>
        <w:rPr>
          <w:rFonts w:ascii="Arial" w:hAnsi="Arial" w:cs="Arial"/>
          <w:sz w:val="16"/>
          <w:szCs w:val="16"/>
        </w:rPr>
      </w:pPr>
      <w:r>
        <w:rPr>
          <w:rStyle w:val="Odwoanieprzypisudolnego"/>
          <w:rFonts w:ascii="Arial" w:eastAsia="Helvetica" w:hAnsi="Arial" w:cs="Arial"/>
          <w:sz w:val="16"/>
          <w:szCs w:val="16"/>
        </w:rPr>
        <w:footnoteRef/>
      </w:r>
      <w:r>
        <w:rPr>
          <w:rFonts w:ascii="Arial" w:hAnsi="Arial" w:cs="Arial"/>
          <w:sz w:val="16"/>
          <w:szCs w:val="16"/>
        </w:rPr>
        <w:tab/>
        <w:t xml:space="preserve">Uwzględniając charakter popełnionych przestępstw (jednorazowe, powtarzające się, systematyczne itd.), objaśnienie powinno wykazywać stosowność przedsięwziętych środków. </w:t>
      </w:r>
    </w:p>
  </w:footnote>
  <w:footnote w:id="26">
    <w:p w14:paraId="47045FB4" w14:textId="77777777" w:rsidR="00C73AC0" w:rsidRDefault="00C73AC0" w:rsidP="009D0772">
      <w:pPr>
        <w:pStyle w:val="Tekstprzypisudolnego"/>
        <w:rPr>
          <w:rFonts w:ascii="Arial" w:hAnsi="Arial" w:cs="Arial"/>
          <w:sz w:val="16"/>
          <w:szCs w:val="16"/>
        </w:rPr>
      </w:pPr>
      <w:r>
        <w:rPr>
          <w:rStyle w:val="Odwoanieprzypisudolnego"/>
          <w:rFonts w:ascii="Arial" w:eastAsia="Helvetica" w:hAnsi="Arial" w:cs="Arial"/>
          <w:sz w:val="16"/>
          <w:szCs w:val="16"/>
        </w:rPr>
        <w:footnoteRef/>
      </w:r>
      <w:r>
        <w:rPr>
          <w:rFonts w:ascii="Arial" w:hAnsi="Arial" w:cs="Arial"/>
          <w:sz w:val="16"/>
          <w:szCs w:val="16"/>
        </w:rPr>
        <w:tab/>
        <w:t>Proszę powtórzyć tyle razy, ile jest to konieczne.</w:t>
      </w:r>
    </w:p>
  </w:footnote>
  <w:footnote w:id="27">
    <w:p w14:paraId="0DD857E2" w14:textId="77777777" w:rsidR="00C73AC0" w:rsidRDefault="00C73AC0" w:rsidP="009D0772">
      <w:pPr>
        <w:pStyle w:val="Tekstprzypisudolnego"/>
        <w:rPr>
          <w:rFonts w:ascii="Arial" w:hAnsi="Arial" w:cs="Arial"/>
          <w:sz w:val="16"/>
          <w:szCs w:val="16"/>
        </w:rPr>
      </w:pPr>
      <w:r>
        <w:rPr>
          <w:rStyle w:val="Odwoanieprzypisudolnego"/>
          <w:rFonts w:ascii="Arial" w:eastAsia="Helvetica" w:hAnsi="Arial" w:cs="Arial"/>
          <w:sz w:val="16"/>
          <w:szCs w:val="16"/>
        </w:rPr>
        <w:footnoteRef/>
      </w:r>
      <w:r>
        <w:rPr>
          <w:rFonts w:ascii="Arial" w:hAnsi="Arial" w:cs="Arial"/>
          <w:sz w:val="16"/>
          <w:szCs w:val="16"/>
        </w:rPr>
        <w:tab/>
        <w:t>Zob. art. 57 ust. 4 dyrektywy 2014/24/WE.</w:t>
      </w:r>
    </w:p>
  </w:footnote>
  <w:footnote w:id="28">
    <w:p w14:paraId="3FB02443" w14:textId="77777777" w:rsidR="00C73AC0" w:rsidRDefault="00C73AC0" w:rsidP="009D0772">
      <w:pPr>
        <w:pStyle w:val="Tekstprzypisudolnego"/>
        <w:rPr>
          <w:rFonts w:ascii="Arial" w:hAnsi="Arial" w:cs="Arial"/>
          <w:sz w:val="16"/>
          <w:szCs w:val="16"/>
        </w:rPr>
      </w:pPr>
      <w:r>
        <w:rPr>
          <w:rStyle w:val="Odwoanieprzypisudolnego"/>
          <w:rFonts w:ascii="Arial" w:eastAsia="Helvetica" w:hAnsi="Arial" w:cs="Arial"/>
          <w:sz w:val="16"/>
          <w:szCs w:val="16"/>
        </w:rPr>
        <w:footnoteRef/>
      </w:r>
      <w:r>
        <w:rPr>
          <w:rFonts w:ascii="Arial" w:hAnsi="Arial" w:cs="Arial"/>
          <w:sz w:val="16"/>
          <w:szCs w:val="16"/>
        </w:rPr>
        <w:tab/>
        <w:t>O których mowa, do celów niniejszego zamówienia, w prawie krajowym, w stosownym ogłoszeniu lub w dokumentach zamówienia bądź w art. 18 ust. 2 dyrektywy 2014/24/UE.</w:t>
      </w:r>
    </w:p>
  </w:footnote>
  <w:footnote w:id="29">
    <w:p w14:paraId="636BE9CA" w14:textId="77777777" w:rsidR="00C73AC0" w:rsidRDefault="00C73AC0" w:rsidP="009D0772">
      <w:pPr>
        <w:pStyle w:val="Tekstprzypisudolnego"/>
        <w:rPr>
          <w:rFonts w:ascii="Arial" w:hAnsi="Arial" w:cs="Arial"/>
          <w:sz w:val="16"/>
          <w:szCs w:val="16"/>
        </w:rPr>
      </w:pPr>
      <w:r>
        <w:rPr>
          <w:rStyle w:val="Odwoanieprzypisudolnego"/>
          <w:rFonts w:ascii="Arial" w:eastAsia="Helvetica" w:hAnsi="Arial" w:cs="Arial"/>
          <w:sz w:val="16"/>
          <w:szCs w:val="16"/>
        </w:rPr>
        <w:footnoteRef/>
      </w:r>
      <w:r>
        <w:rPr>
          <w:rFonts w:ascii="Arial" w:hAnsi="Arial" w:cs="Arial"/>
          <w:sz w:val="16"/>
          <w:szCs w:val="16"/>
        </w:rPr>
        <w:tab/>
        <w:t>Zob. przepisy krajowe, stosowne ogłoszenie lub dokumenty zamówienia.</w:t>
      </w:r>
    </w:p>
  </w:footnote>
  <w:footnote w:id="30">
    <w:p w14:paraId="3DF4E737" w14:textId="77777777" w:rsidR="00C73AC0" w:rsidRDefault="00C73AC0" w:rsidP="009D0772">
      <w:pPr>
        <w:pStyle w:val="Tekstprzypisudolnego"/>
        <w:rPr>
          <w:rFonts w:ascii="Arial" w:hAnsi="Arial" w:cs="Arial"/>
          <w:sz w:val="16"/>
          <w:szCs w:val="16"/>
        </w:rPr>
      </w:pPr>
      <w:r>
        <w:rPr>
          <w:rStyle w:val="Odwoanieprzypisudolnego"/>
          <w:rFonts w:ascii="Arial" w:eastAsia="Helvetica" w:hAnsi="Arial" w:cs="Arial"/>
          <w:sz w:val="16"/>
          <w:szCs w:val="16"/>
        </w:rPr>
        <w:footnoteRef/>
      </w:r>
      <w:r>
        <w:rPr>
          <w:rFonts w:ascii="Arial" w:hAnsi="Arial" w:cs="Arial"/>
          <w:sz w:val="16"/>
          <w:szCs w:val="16"/>
        </w:rPr>
        <w:tab/>
        <w:t>Nie trzeba podawać tych informacji, jeżeli wykluczenie wykonawców w jednym z przypadków wymienionych w lit. a)–f) stało się obowiązkowe na mocy obowiązującego prawa krajowego bez żadnej możliwości odstępstwa w sytuacji, gdy wykonawcy są pomimo to w stanie zrealizować zamówienie.</w:t>
      </w:r>
    </w:p>
  </w:footnote>
  <w:footnote w:id="31">
    <w:p w14:paraId="7756F3FB" w14:textId="77777777" w:rsidR="00C73AC0" w:rsidRDefault="00C73AC0" w:rsidP="009D0772">
      <w:pPr>
        <w:pStyle w:val="Tekstprzypisudolnego"/>
        <w:rPr>
          <w:rFonts w:ascii="Arial" w:hAnsi="Arial" w:cs="Arial"/>
          <w:sz w:val="16"/>
          <w:szCs w:val="16"/>
        </w:rPr>
      </w:pPr>
      <w:r>
        <w:rPr>
          <w:rStyle w:val="Odwoanieprzypisudolnego"/>
          <w:rFonts w:ascii="Arial" w:eastAsia="Helvetica" w:hAnsi="Arial" w:cs="Arial"/>
          <w:sz w:val="16"/>
          <w:szCs w:val="16"/>
        </w:rPr>
        <w:footnoteRef/>
      </w:r>
      <w:r>
        <w:rPr>
          <w:rFonts w:ascii="Arial" w:hAnsi="Arial" w:cs="Arial"/>
          <w:sz w:val="16"/>
          <w:szCs w:val="16"/>
        </w:rPr>
        <w:tab/>
        <w:t>W stosownych przypadkach zob. definicje w prawie krajowym, stosownym ogłoszeniu lub dokumentach zamówienia.</w:t>
      </w:r>
    </w:p>
  </w:footnote>
  <w:footnote w:id="32">
    <w:p w14:paraId="5DDADD91" w14:textId="77777777" w:rsidR="00C73AC0" w:rsidRDefault="00C73AC0" w:rsidP="009D0772">
      <w:pPr>
        <w:pStyle w:val="Tekstprzypisudolnego"/>
        <w:rPr>
          <w:rFonts w:ascii="Arial" w:hAnsi="Arial" w:cs="Arial"/>
          <w:sz w:val="16"/>
          <w:szCs w:val="16"/>
        </w:rPr>
      </w:pPr>
      <w:r>
        <w:rPr>
          <w:rStyle w:val="Odwoanieprzypisudolnego"/>
          <w:rFonts w:ascii="Arial" w:eastAsia="Helvetica" w:hAnsi="Arial" w:cs="Arial"/>
          <w:sz w:val="16"/>
          <w:szCs w:val="16"/>
        </w:rPr>
        <w:footnoteRef/>
      </w:r>
      <w:r>
        <w:rPr>
          <w:rFonts w:ascii="Arial" w:hAnsi="Arial" w:cs="Arial"/>
          <w:sz w:val="16"/>
          <w:szCs w:val="16"/>
        </w:rPr>
        <w:tab/>
        <w:t>Wskazanym w prawie krajowym, stosownym ogłoszeniu lub dokumentach zamówienia.</w:t>
      </w:r>
    </w:p>
  </w:footnote>
  <w:footnote w:id="33">
    <w:p w14:paraId="3072E768" w14:textId="77777777" w:rsidR="00C73AC0" w:rsidRDefault="00C73AC0" w:rsidP="009D0772">
      <w:pPr>
        <w:pStyle w:val="Tekstprzypisudolnego"/>
        <w:rPr>
          <w:rFonts w:ascii="Arial" w:hAnsi="Arial" w:cs="Arial"/>
          <w:sz w:val="16"/>
          <w:szCs w:val="16"/>
        </w:rPr>
      </w:pPr>
      <w:r>
        <w:rPr>
          <w:rStyle w:val="Odwoanieprzypisudolnego"/>
          <w:rFonts w:ascii="Arial" w:eastAsia="Helvetica" w:hAnsi="Arial" w:cs="Arial"/>
          <w:sz w:val="16"/>
          <w:szCs w:val="16"/>
        </w:rPr>
        <w:footnoteRef/>
      </w:r>
      <w:r>
        <w:rPr>
          <w:rFonts w:ascii="Arial" w:hAnsi="Arial" w:cs="Arial"/>
          <w:sz w:val="16"/>
          <w:szCs w:val="16"/>
        </w:rPr>
        <w:tab/>
        <w:t>Proszę powtórzyć tyle razy, ile jest to konieczne.</w:t>
      </w:r>
    </w:p>
  </w:footnote>
  <w:footnote w:id="34">
    <w:p w14:paraId="4324518E" w14:textId="77777777" w:rsidR="00C73AC0" w:rsidRDefault="00C73AC0" w:rsidP="009D0772">
      <w:pPr>
        <w:pStyle w:val="Tekstprzypisudolnego"/>
        <w:rPr>
          <w:rFonts w:ascii="Arial" w:hAnsi="Arial" w:cs="Arial"/>
          <w:sz w:val="16"/>
          <w:szCs w:val="16"/>
        </w:rPr>
      </w:pPr>
      <w:r>
        <w:rPr>
          <w:rStyle w:val="Odwoanieprzypisudolnego"/>
          <w:rFonts w:ascii="Arial" w:eastAsia="Helvetica" w:hAnsi="Arial" w:cs="Arial"/>
          <w:sz w:val="16"/>
          <w:szCs w:val="16"/>
        </w:rPr>
        <w:footnoteRef/>
      </w:r>
      <w:r>
        <w:rPr>
          <w:rFonts w:ascii="Arial" w:hAnsi="Arial" w:cs="Arial"/>
          <w:sz w:val="16"/>
          <w:szCs w:val="16"/>
        </w:rPr>
        <w:tab/>
        <w:t>Zgodnie z opisem w załączniku XI do dyrektywy 2014/24/UE; wykonawcy z niektórych państw członkowskich mogą być zobowiązani do spełnienia innych wymogów określonych w tym załączniku.</w:t>
      </w:r>
    </w:p>
  </w:footnote>
  <w:footnote w:id="35">
    <w:p w14:paraId="63598715" w14:textId="77777777" w:rsidR="00C73AC0" w:rsidRDefault="00C73AC0" w:rsidP="009D0772">
      <w:pPr>
        <w:pStyle w:val="Tekstprzypisudolnego"/>
        <w:rPr>
          <w:rFonts w:ascii="Arial" w:hAnsi="Arial" w:cs="Arial"/>
          <w:sz w:val="16"/>
          <w:szCs w:val="16"/>
        </w:rPr>
      </w:pPr>
      <w:r>
        <w:rPr>
          <w:rStyle w:val="Odwoanieprzypisudolnego"/>
          <w:rFonts w:ascii="Arial" w:eastAsia="Helvetica" w:hAnsi="Arial" w:cs="Arial"/>
          <w:sz w:val="16"/>
          <w:szCs w:val="16"/>
        </w:rPr>
        <w:footnoteRef/>
      </w:r>
      <w:r>
        <w:rPr>
          <w:rFonts w:ascii="Arial" w:hAnsi="Arial" w:cs="Arial"/>
          <w:sz w:val="16"/>
          <w:szCs w:val="16"/>
        </w:rPr>
        <w:tab/>
        <w:t>Jedynie jeżeli jest to dopuszczone w stosownym ogłoszeniu lub dokumentach zamówienia.</w:t>
      </w:r>
    </w:p>
  </w:footnote>
  <w:footnote w:id="36">
    <w:p w14:paraId="7CA009F1" w14:textId="77777777" w:rsidR="00C73AC0" w:rsidRDefault="00C73AC0" w:rsidP="009D0772">
      <w:pPr>
        <w:pStyle w:val="Tekstprzypisudolnego"/>
        <w:rPr>
          <w:rFonts w:ascii="Arial" w:hAnsi="Arial" w:cs="Arial"/>
          <w:sz w:val="16"/>
          <w:szCs w:val="16"/>
        </w:rPr>
      </w:pPr>
      <w:r>
        <w:rPr>
          <w:rStyle w:val="Odwoanieprzypisudolnego"/>
          <w:rFonts w:ascii="Arial" w:eastAsia="Helvetica" w:hAnsi="Arial" w:cs="Arial"/>
          <w:sz w:val="16"/>
          <w:szCs w:val="16"/>
        </w:rPr>
        <w:footnoteRef/>
      </w:r>
      <w:r>
        <w:rPr>
          <w:rFonts w:ascii="Arial" w:hAnsi="Arial" w:cs="Arial"/>
          <w:sz w:val="16"/>
          <w:szCs w:val="16"/>
        </w:rPr>
        <w:tab/>
        <w:t>Jedynie jeżeli jest to dopuszczone w stosownym ogłoszeniu lub dokumentach zamówienia.</w:t>
      </w:r>
    </w:p>
  </w:footnote>
  <w:footnote w:id="37">
    <w:p w14:paraId="22AA502C" w14:textId="77777777" w:rsidR="00C73AC0" w:rsidRDefault="00C73AC0" w:rsidP="009D0772">
      <w:pPr>
        <w:pStyle w:val="Tekstprzypisudolnego"/>
        <w:rPr>
          <w:rFonts w:ascii="Arial" w:hAnsi="Arial" w:cs="Arial"/>
          <w:sz w:val="16"/>
          <w:szCs w:val="16"/>
        </w:rPr>
      </w:pPr>
      <w:r>
        <w:rPr>
          <w:rStyle w:val="Odwoanieprzypisudolnego"/>
          <w:rFonts w:ascii="Arial" w:eastAsia="Helvetica" w:hAnsi="Arial" w:cs="Arial"/>
          <w:sz w:val="16"/>
          <w:szCs w:val="16"/>
        </w:rPr>
        <w:footnoteRef/>
      </w:r>
      <w:r>
        <w:rPr>
          <w:rFonts w:ascii="Arial" w:hAnsi="Arial" w:cs="Arial"/>
          <w:sz w:val="16"/>
          <w:szCs w:val="16"/>
        </w:rPr>
        <w:tab/>
        <w:t>Np. stosunek aktywów do zobowiązań.</w:t>
      </w:r>
    </w:p>
  </w:footnote>
  <w:footnote w:id="38">
    <w:p w14:paraId="7AD277EE" w14:textId="77777777" w:rsidR="00C73AC0" w:rsidRDefault="00C73AC0" w:rsidP="009D0772">
      <w:pPr>
        <w:pStyle w:val="Tekstprzypisudolnego"/>
        <w:rPr>
          <w:rFonts w:ascii="Arial" w:hAnsi="Arial" w:cs="Arial"/>
          <w:sz w:val="16"/>
          <w:szCs w:val="16"/>
        </w:rPr>
      </w:pPr>
      <w:r>
        <w:rPr>
          <w:rStyle w:val="Odwoanieprzypisudolnego"/>
          <w:rFonts w:ascii="Arial" w:eastAsia="Helvetica" w:hAnsi="Arial" w:cs="Arial"/>
          <w:sz w:val="16"/>
          <w:szCs w:val="16"/>
        </w:rPr>
        <w:footnoteRef/>
      </w:r>
      <w:r>
        <w:rPr>
          <w:rFonts w:ascii="Arial" w:hAnsi="Arial" w:cs="Arial"/>
          <w:sz w:val="16"/>
          <w:szCs w:val="16"/>
        </w:rPr>
        <w:tab/>
        <w:t>Np. stosunek aktywów do zobowiązań.</w:t>
      </w:r>
    </w:p>
  </w:footnote>
  <w:footnote w:id="39">
    <w:p w14:paraId="774FDE64" w14:textId="77777777" w:rsidR="00C73AC0" w:rsidRDefault="00C73AC0" w:rsidP="009D0772">
      <w:pPr>
        <w:pStyle w:val="Tekstprzypisudolnego"/>
        <w:rPr>
          <w:rFonts w:ascii="Arial" w:hAnsi="Arial" w:cs="Arial"/>
          <w:sz w:val="16"/>
          <w:szCs w:val="16"/>
        </w:rPr>
      </w:pPr>
      <w:r>
        <w:rPr>
          <w:rStyle w:val="Odwoanieprzypisudolnego"/>
          <w:rFonts w:ascii="Arial" w:eastAsia="Helvetica" w:hAnsi="Arial" w:cs="Arial"/>
          <w:sz w:val="16"/>
          <w:szCs w:val="16"/>
        </w:rPr>
        <w:footnoteRef/>
      </w:r>
      <w:r>
        <w:rPr>
          <w:rFonts w:ascii="Arial" w:hAnsi="Arial" w:cs="Arial"/>
          <w:sz w:val="16"/>
          <w:szCs w:val="16"/>
        </w:rPr>
        <w:tab/>
        <w:t>Proszę powtórzyć tyle razy, ile jest to konieczne.</w:t>
      </w:r>
    </w:p>
  </w:footnote>
  <w:footnote w:id="40">
    <w:p w14:paraId="4E13A920" w14:textId="77777777" w:rsidR="00C73AC0" w:rsidRDefault="00C73AC0" w:rsidP="009D0772">
      <w:pPr>
        <w:pStyle w:val="Tekstprzypisudolnego"/>
        <w:rPr>
          <w:rFonts w:ascii="Arial" w:hAnsi="Arial" w:cs="Arial"/>
          <w:sz w:val="16"/>
          <w:szCs w:val="16"/>
        </w:rPr>
      </w:pPr>
      <w:r>
        <w:rPr>
          <w:rStyle w:val="Odwoanieprzypisudolnego"/>
          <w:rFonts w:ascii="Arial" w:eastAsia="Helvetica" w:hAnsi="Arial" w:cs="Arial"/>
          <w:sz w:val="16"/>
          <w:szCs w:val="16"/>
        </w:rPr>
        <w:footnoteRef/>
      </w:r>
      <w:r>
        <w:rPr>
          <w:rFonts w:ascii="Arial" w:hAnsi="Arial" w:cs="Arial"/>
          <w:sz w:val="16"/>
          <w:szCs w:val="16"/>
        </w:rPr>
        <w:tab/>
        <w:t xml:space="preserve">Instytucje zamawiające mogą </w:t>
      </w:r>
      <w:r>
        <w:rPr>
          <w:rFonts w:ascii="Arial" w:hAnsi="Arial" w:cs="Arial"/>
          <w:b/>
          <w:sz w:val="16"/>
          <w:szCs w:val="16"/>
        </w:rPr>
        <w:t>wymagać</w:t>
      </w:r>
      <w:r>
        <w:rPr>
          <w:rFonts w:ascii="Arial" w:hAnsi="Arial" w:cs="Arial"/>
          <w:sz w:val="16"/>
          <w:szCs w:val="16"/>
        </w:rPr>
        <w:t xml:space="preserve">, aby okres ten wynosił do pięciu lat, i </w:t>
      </w:r>
      <w:r>
        <w:rPr>
          <w:rFonts w:ascii="Arial" w:hAnsi="Arial" w:cs="Arial"/>
          <w:b/>
          <w:sz w:val="16"/>
          <w:szCs w:val="16"/>
        </w:rPr>
        <w:t>dopuszczać</w:t>
      </w:r>
      <w:r>
        <w:rPr>
          <w:rFonts w:ascii="Arial" w:hAnsi="Arial" w:cs="Arial"/>
          <w:sz w:val="16"/>
          <w:szCs w:val="16"/>
        </w:rPr>
        <w:t xml:space="preserve"> legitymowanie się doświadczeniem sprzed </w:t>
      </w:r>
      <w:r>
        <w:rPr>
          <w:rFonts w:ascii="Arial" w:hAnsi="Arial" w:cs="Arial"/>
          <w:b/>
          <w:sz w:val="16"/>
          <w:szCs w:val="16"/>
        </w:rPr>
        <w:t>ponad</w:t>
      </w:r>
      <w:r>
        <w:rPr>
          <w:rFonts w:ascii="Arial" w:hAnsi="Arial" w:cs="Arial"/>
          <w:sz w:val="16"/>
          <w:szCs w:val="16"/>
        </w:rPr>
        <w:t xml:space="preserve"> pięciu lat.</w:t>
      </w:r>
    </w:p>
  </w:footnote>
  <w:footnote w:id="41">
    <w:p w14:paraId="634C01C5" w14:textId="77777777" w:rsidR="00C73AC0" w:rsidRDefault="00C73AC0" w:rsidP="009D0772">
      <w:pPr>
        <w:pStyle w:val="Tekstprzypisudolnego"/>
        <w:rPr>
          <w:rFonts w:ascii="Arial" w:hAnsi="Arial" w:cs="Arial"/>
          <w:sz w:val="16"/>
          <w:szCs w:val="16"/>
        </w:rPr>
      </w:pPr>
      <w:r>
        <w:rPr>
          <w:rStyle w:val="Odwoanieprzypisudolnego"/>
          <w:rFonts w:ascii="Arial" w:eastAsia="Helvetica" w:hAnsi="Arial" w:cs="Arial"/>
          <w:sz w:val="16"/>
          <w:szCs w:val="16"/>
        </w:rPr>
        <w:footnoteRef/>
      </w:r>
      <w:r>
        <w:rPr>
          <w:rFonts w:ascii="Arial" w:hAnsi="Arial" w:cs="Arial"/>
          <w:sz w:val="16"/>
          <w:szCs w:val="16"/>
        </w:rPr>
        <w:tab/>
        <w:t xml:space="preserve">Instytucje zamawiające mogą </w:t>
      </w:r>
      <w:r>
        <w:rPr>
          <w:rFonts w:ascii="Arial" w:hAnsi="Arial" w:cs="Arial"/>
          <w:b/>
          <w:sz w:val="16"/>
          <w:szCs w:val="16"/>
        </w:rPr>
        <w:t>wymagać</w:t>
      </w:r>
      <w:r>
        <w:rPr>
          <w:rFonts w:ascii="Arial" w:hAnsi="Arial" w:cs="Arial"/>
          <w:sz w:val="16"/>
          <w:szCs w:val="16"/>
        </w:rPr>
        <w:t xml:space="preserve">, aby okres ten wynosił do trzech lat, i </w:t>
      </w:r>
      <w:r>
        <w:rPr>
          <w:rFonts w:ascii="Arial" w:hAnsi="Arial" w:cs="Arial"/>
          <w:b/>
          <w:sz w:val="16"/>
          <w:szCs w:val="16"/>
        </w:rPr>
        <w:t>dopuszczać</w:t>
      </w:r>
      <w:r>
        <w:rPr>
          <w:rFonts w:ascii="Arial" w:hAnsi="Arial" w:cs="Arial"/>
          <w:sz w:val="16"/>
          <w:szCs w:val="16"/>
        </w:rPr>
        <w:t xml:space="preserve"> legitymowanie się doświadczeniem sprzed </w:t>
      </w:r>
      <w:r>
        <w:rPr>
          <w:rFonts w:ascii="Arial" w:hAnsi="Arial" w:cs="Arial"/>
          <w:b/>
          <w:sz w:val="16"/>
          <w:szCs w:val="16"/>
        </w:rPr>
        <w:t>ponad</w:t>
      </w:r>
      <w:r>
        <w:rPr>
          <w:rFonts w:ascii="Arial" w:hAnsi="Arial" w:cs="Arial"/>
          <w:sz w:val="16"/>
          <w:szCs w:val="16"/>
        </w:rPr>
        <w:t xml:space="preserve"> trzech lat.</w:t>
      </w:r>
    </w:p>
  </w:footnote>
  <w:footnote w:id="42">
    <w:p w14:paraId="75ECD7E7" w14:textId="77777777" w:rsidR="00C73AC0" w:rsidRDefault="00C73AC0" w:rsidP="009D0772">
      <w:pPr>
        <w:pStyle w:val="Tekstprzypisudolnego"/>
        <w:rPr>
          <w:rFonts w:ascii="Arial" w:hAnsi="Arial" w:cs="Arial"/>
          <w:sz w:val="16"/>
          <w:szCs w:val="16"/>
        </w:rPr>
      </w:pPr>
      <w:r>
        <w:rPr>
          <w:rStyle w:val="Odwoanieprzypisudolnego"/>
          <w:rFonts w:ascii="Arial" w:eastAsia="Helvetica" w:hAnsi="Arial" w:cs="Arial"/>
          <w:sz w:val="16"/>
          <w:szCs w:val="16"/>
        </w:rPr>
        <w:footnoteRef/>
      </w:r>
      <w:r>
        <w:rPr>
          <w:rFonts w:ascii="Arial" w:hAnsi="Arial" w:cs="Arial"/>
          <w:sz w:val="16"/>
          <w:szCs w:val="16"/>
        </w:rPr>
        <w:tab/>
        <w:t xml:space="preserve">Innymi słowy, należy wymienić </w:t>
      </w:r>
      <w:r>
        <w:rPr>
          <w:rFonts w:ascii="Arial" w:hAnsi="Arial" w:cs="Arial"/>
          <w:b/>
          <w:sz w:val="16"/>
          <w:szCs w:val="16"/>
        </w:rPr>
        <w:t>wszystkich</w:t>
      </w:r>
      <w:r>
        <w:rPr>
          <w:rFonts w:ascii="Arial" w:hAnsi="Arial" w:cs="Arial"/>
          <w:sz w:val="16"/>
          <w:szCs w:val="16"/>
        </w:rPr>
        <w:t xml:space="preserve"> odbiorców, a wykaz powinien obejmować zarówno klientów publicznych, jak i prywatnych w odniesieniu do przedmiotowych dostaw lub usług.</w:t>
      </w:r>
    </w:p>
  </w:footnote>
  <w:footnote w:id="43">
    <w:p w14:paraId="1A23A3FE" w14:textId="77777777" w:rsidR="00C73AC0" w:rsidRDefault="00C73AC0" w:rsidP="009D0772">
      <w:pPr>
        <w:pStyle w:val="Tekstprzypisudolnego"/>
        <w:rPr>
          <w:rFonts w:ascii="Arial" w:hAnsi="Arial" w:cs="Arial"/>
          <w:sz w:val="16"/>
          <w:szCs w:val="16"/>
        </w:rPr>
      </w:pPr>
      <w:r>
        <w:rPr>
          <w:rStyle w:val="Odwoanieprzypisudolnego"/>
          <w:rFonts w:ascii="Arial" w:eastAsia="Helvetica" w:hAnsi="Arial" w:cs="Arial"/>
          <w:sz w:val="16"/>
          <w:szCs w:val="16"/>
        </w:rPr>
        <w:footnoteRef/>
      </w:r>
      <w:r>
        <w:rPr>
          <w:rFonts w:ascii="Arial" w:hAnsi="Arial" w:cs="Arial"/>
          <w:sz w:val="16"/>
          <w:szCs w:val="16"/>
        </w:rPr>
        <w:tab/>
        <w:t>W przypadku pracowników technicznych lub służb technicznych nienależących bezpośrednio do przedsiębiorstwa danego wykonawcy, lecz na których zdolności wykonawca ten polega, jak określono w części II sekcja C, należy wypełnić odrębne formularze jednolitego europejskiego dokumentu zamówienia.</w:t>
      </w:r>
    </w:p>
  </w:footnote>
  <w:footnote w:id="44">
    <w:p w14:paraId="6457107A" w14:textId="77777777" w:rsidR="00C73AC0" w:rsidRDefault="00C73AC0" w:rsidP="009D0772">
      <w:pPr>
        <w:pStyle w:val="Tekstprzypisudolnego"/>
        <w:rPr>
          <w:rFonts w:ascii="Arial" w:hAnsi="Arial" w:cs="Arial"/>
          <w:sz w:val="16"/>
          <w:szCs w:val="16"/>
        </w:rPr>
      </w:pPr>
      <w:r>
        <w:rPr>
          <w:rStyle w:val="Odwoanieprzypisudolnego"/>
          <w:rFonts w:ascii="Arial" w:eastAsia="Helvetica" w:hAnsi="Arial" w:cs="Arial"/>
          <w:sz w:val="16"/>
          <w:szCs w:val="16"/>
        </w:rPr>
        <w:footnoteRef/>
      </w:r>
      <w:r>
        <w:rPr>
          <w:rFonts w:ascii="Arial" w:hAnsi="Arial" w:cs="Arial"/>
          <w:sz w:val="16"/>
          <w:szCs w:val="16"/>
        </w:rPr>
        <w:tab/>
        <w:t>Kontrolę ma przeprowadzać instytucja zamawiająca lub – w przypadku gdy instytucja ta wyrazi na to zgodę – w jej imieniu, właściwy organ urzędowy państwa, w którym dostawca lub usługodawca ma siedzibę.</w:t>
      </w:r>
    </w:p>
  </w:footnote>
  <w:footnote w:id="45">
    <w:p w14:paraId="7B2003EA" w14:textId="77777777" w:rsidR="00C73AC0" w:rsidRDefault="00C73AC0" w:rsidP="009D0772">
      <w:pPr>
        <w:pStyle w:val="Tekstprzypisudolnego"/>
        <w:rPr>
          <w:rFonts w:ascii="Arial" w:hAnsi="Arial" w:cs="Arial"/>
          <w:sz w:val="16"/>
          <w:szCs w:val="16"/>
        </w:rPr>
      </w:pPr>
      <w:r>
        <w:rPr>
          <w:rStyle w:val="Odwoanieprzypisudolnego"/>
          <w:rFonts w:ascii="Arial" w:eastAsia="Helvetica" w:hAnsi="Arial" w:cs="Arial"/>
          <w:sz w:val="16"/>
          <w:szCs w:val="16"/>
        </w:rPr>
        <w:footnoteRef/>
      </w:r>
      <w:r>
        <w:rPr>
          <w:rFonts w:ascii="Arial" w:hAnsi="Arial" w:cs="Arial"/>
          <w:sz w:val="16"/>
          <w:szCs w:val="16"/>
        </w:rPr>
        <w:tab/>
        <w:t xml:space="preserve">Należy zauważyć, że jeżeli wykonawca </w:t>
      </w:r>
      <w:r>
        <w:rPr>
          <w:rFonts w:ascii="Arial" w:hAnsi="Arial" w:cs="Arial"/>
          <w:b/>
          <w:sz w:val="16"/>
          <w:szCs w:val="16"/>
        </w:rPr>
        <w:t>postanowił</w:t>
      </w:r>
      <w:r>
        <w:rPr>
          <w:rFonts w:ascii="Arial" w:hAnsi="Arial" w:cs="Arial"/>
          <w:sz w:val="16"/>
          <w:szCs w:val="16"/>
        </w:rPr>
        <w:t xml:space="preserve"> zlecić podwykonawcom realizację części zamówienia </w:t>
      </w:r>
      <w:r>
        <w:rPr>
          <w:rFonts w:ascii="Arial" w:hAnsi="Arial" w:cs="Arial"/>
          <w:b/>
          <w:sz w:val="16"/>
          <w:szCs w:val="16"/>
        </w:rPr>
        <w:t>oraz</w:t>
      </w:r>
      <w:r>
        <w:rPr>
          <w:rFonts w:ascii="Arial" w:hAnsi="Arial" w:cs="Arial"/>
          <w:sz w:val="16"/>
          <w:szCs w:val="16"/>
        </w:rPr>
        <w:t xml:space="preserve"> polega na zdolności podwykonawców na potrzeby realizacji tej części, to należy wypełnić odrębny jednolity europejski dokument zamówienia dla tych podwykonawców (zob. powyżej, część II sekcja C).</w:t>
      </w:r>
    </w:p>
  </w:footnote>
  <w:footnote w:id="46">
    <w:p w14:paraId="164321EB" w14:textId="77777777" w:rsidR="00C73AC0" w:rsidRDefault="00C73AC0" w:rsidP="009D0772">
      <w:pPr>
        <w:pStyle w:val="Tekstprzypisudolnego"/>
        <w:rPr>
          <w:rFonts w:ascii="Arial" w:hAnsi="Arial" w:cs="Arial"/>
          <w:sz w:val="16"/>
          <w:szCs w:val="16"/>
        </w:rPr>
      </w:pPr>
      <w:r>
        <w:rPr>
          <w:rStyle w:val="Odwoanieprzypisudolnego"/>
          <w:rFonts w:ascii="Arial" w:eastAsia="Helvetica" w:hAnsi="Arial" w:cs="Arial"/>
          <w:sz w:val="16"/>
          <w:szCs w:val="16"/>
        </w:rPr>
        <w:footnoteRef/>
      </w:r>
      <w:r>
        <w:rPr>
          <w:rFonts w:ascii="Arial" w:hAnsi="Arial" w:cs="Arial"/>
          <w:sz w:val="16"/>
          <w:szCs w:val="16"/>
        </w:rPr>
        <w:tab/>
        <w:t>Proszę jasno wskazać, do której z pozycji odnosi się odpowiedź.</w:t>
      </w:r>
    </w:p>
  </w:footnote>
  <w:footnote w:id="47">
    <w:p w14:paraId="2878FC3B" w14:textId="77777777" w:rsidR="00C73AC0" w:rsidRDefault="00C73AC0" w:rsidP="009D0772">
      <w:pPr>
        <w:pStyle w:val="Tekstprzypisudolnego"/>
        <w:rPr>
          <w:rFonts w:ascii="Arial" w:hAnsi="Arial" w:cs="Arial"/>
          <w:sz w:val="16"/>
          <w:szCs w:val="16"/>
        </w:rPr>
      </w:pPr>
      <w:r>
        <w:rPr>
          <w:rStyle w:val="Odwoanieprzypisudolnego"/>
          <w:rFonts w:ascii="Arial" w:eastAsia="Helvetica" w:hAnsi="Arial" w:cs="Arial"/>
          <w:sz w:val="16"/>
          <w:szCs w:val="16"/>
        </w:rPr>
        <w:footnoteRef/>
      </w:r>
      <w:r>
        <w:rPr>
          <w:rFonts w:ascii="Arial" w:hAnsi="Arial" w:cs="Arial"/>
          <w:sz w:val="16"/>
          <w:szCs w:val="16"/>
        </w:rPr>
        <w:tab/>
        <w:t>Proszę powtórzyć tyle razy, ile jest to konieczne.</w:t>
      </w:r>
    </w:p>
  </w:footnote>
  <w:footnote w:id="48">
    <w:p w14:paraId="44711E54" w14:textId="77777777" w:rsidR="00C73AC0" w:rsidRDefault="00C73AC0" w:rsidP="009D0772">
      <w:pPr>
        <w:pStyle w:val="Tekstprzypisudolnego"/>
        <w:rPr>
          <w:rFonts w:ascii="Arial" w:hAnsi="Arial" w:cs="Arial"/>
          <w:sz w:val="16"/>
          <w:szCs w:val="16"/>
        </w:rPr>
      </w:pPr>
      <w:r>
        <w:rPr>
          <w:rStyle w:val="Odwoanieprzypisudolnego"/>
          <w:rFonts w:ascii="Arial" w:eastAsia="Helvetica" w:hAnsi="Arial" w:cs="Arial"/>
          <w:sz w:val="16"/>
          <w:szCs w:val="16"/>
        </w:rPr>
        <w:footnoteRef/>
      </w:r>
      <w:r>
        <w:rPr>
          <w:rFonts w:ascii="Arial" w:hAnsi="Arial" w:cs="Arial"/>
          <w:sz w:val="16"/>
          <w:szCs w:val="16"/>
        </w:rPr>
        <w:tab/>
        <w:t>Proszę powtórzyć tyle razy, ile jest to konieczne.</w:t>
      </w:r>
    </w:p>
  </w:footnote>
  <w:footnote w:id="49">
    <w:p w14:paraId="42A54D83" w14:textId="77777777" w:rsidR="00C73AC0" w:rsidRDefault="00C73AC0" w:rsidP="009D0772">
      <w:pPr>
        <w:pStyle w:val="Tekstprzypisudolnego"/>
        <w:rPr>
          <w:rFonts w:ascii="Arial" w:hAnsi="Arial" w:cs="Arial"/>
          <w:sz w:val="16"/>
          <w:szCs w:val="16"/>
        </w:rPr>
      </w:pPr>
      <w:r>
        <w:rPr>
          <w:rStyle w:val="Odwoanieprzypisudolnego"/>
          <w:rFonts w:ascii="Arial" w:eastAsia="Helvetica" w:hAnsi="Arial" w:cs="Arial"/>
          <w:sz w:val="16"/>
          <w:szCs w:val="16"/>
        </w:rPr>
        <w:footnoteRef/>
      </w:r>
      <w:r>
        <w:rPr>
          <w:rFonts w:ascii="Arial" w:hAnsi="Arial" w:cs="Arial"/>
          <w:sz w:val="16"/>
          <w:szCs w:val="16"/>
        </w:rPr>
        <w:tab/>
        <w:t xml:space="preserve">Pod warunkiem że wykonawca przekazał niezbędne informacje (adres internetowy, dane wydającego urzędu lub organu, dokładne dane referencyjne dokumentacji) umożliwiające instytucji zamawiającej lub podmiotowi zamawiającemu tę czynność. W razie potrzeby musi temu towarzyszyć odpowiednia zgoda na uzyskanie takiego dostępu. </w:t>
      </w:r>
    </w:p>
  </w:footnote>
  <w:footnote w:id="50">
    <w:p w14:paraId="5A9B81FD" w14:textId="77777777" w:rsidR="00C73AC0" w:rsidRDefault="00C73AC0" w:rsidP="009D0772">
      <w:pPr>
        <w:pStyle w:val="Tekstprzypisudolnego"/>
        <w:rPr>
          <w:rFonts w:ascii="Arial" w:hAnsi="Arial" w:cs="Arial"/>
          <w:sz w:val="16"/>
          <w:szCs w:val="16"/>
        </w:rPr>
      </w:pPr>
      <w:r>
        <w:rPr>
          <w:rStyle w:val="Odwoanieprzypisudolnego"/>
          <w:rFonts w:ascii="Arial" w:eastAsia="Helvetica" w:hAnsi="Arial" w:cs="Arial"/>
          <w:sz w:val="16"/>
          <w:szCs w:val="16"/>
        </w:rPr>
        <w:footnoteRef/>
      </w:r>
      <w:r>
        <w:rPr>
          <w:rFonts w:ascii="Arial" w:hAnsi="Arial" w:cs="Arial"/>
          <w:sz w:val="16"/>
          <w:szCs w:val="16"/>
        </w:rPr>
        <w:tab/>
        <w:t>W zależności od wdrożenia w danym kraju artykułu 59 ust. 5 akapit drugi dyrektywy 2014/24/UE.</w:t>
      </w:r>
    </w:p>
  </w:footnote>
  <w:footnote w:id="51">
    <w:p w14:paraId="1AD6BA3A" w14:textId="77777777" w:rsidR="00C73AC0" w:rsidRDefault="00C73AC0" w:rsidP="00FE4B0F">
      <w:pPr>
        <w:pStyle w:val="Tekstprzypisudolnego"/>
      </w:pPr>
      <w:r>
        <w:rPr>
          <w:rStyle w:val="Odwoanieprzypisudolnego"/>
        </w:rPr>
        <w:footnoteRef/>
      </w:r>
      <w:r>
        <w:t xml:space="preserve"> Obecnie Zamawiający posiada system KS-MEDIS firmy </w:t>
      </w:r>
      <w:proofErr w:type="spellStart"/>
      <w:r>
        <w:t>Kamsoft</w:t>
      </w:r>
      <w:proofErr w:type="spellEnd"/>
      <w:r>
        <w:t xml:space="preserve"> S.A. lecz dopuszcza rozwiązania równoważne zapewniające współpracę między systemami </w:t>
      </w:r>
    </w:p>
  </w:footnote>
  <w:footnote w:id="52">
    <w:p w14:paraId="3AB30B74" w14:textId="77777777" w:rsidR="00C73AC0" w:rsidRPr="0027623F" w:rsidRDefault="00C73AC0" w:rsidP="00B07BDD">
      <w:pPr>
        <w:pStyle w:val="Tekstprzypisudolnego"/>
        <w:spacing w:line="312" w:lineRule="auto"/>
        <w:jc w:val="both"/>
        <w:rPr>
          <w:rFonts w:ascii="Tahoma" w:hAnsi="Tahoma" w:cs="Tahoma"/>
          <w:sz w:val="16"/>
          <w:szCs w:val="16"/>
        </w:rPr>
      </w:pPr>
      <w:r w:rsidRPr="0027623F">
        <w:rPr>
          <w:rStyle w:val="Odwoanieprzypisudolnego"/>
          <w:rFonts w:ascii="Tahoma" w:hAnsi="Tahoma" w:cs="Tahoma"/>
          <w:sz w:val="16"/>
          <w:szCs w:val="16"/>
        </w:rPr>
        <w:footnoteRef/>
      </w:r>
      <w:r w:rsidRPr="0027623F">
        <w:rPr>
          <w:rFonts w:ascii="Tahoma" w:hAnsi="Tahoma" w:cs="Tahoma"/>
          <w:sz w:val="16"/>
          <w:szCs w:val="16"/>
        </w:rPr>
        <w:t xml:space="preserve"> Rozporządzenie (WE) nr 1907/2006 Parlamentu Europejskiego i Rady z dnia 18 grudnia 2006 r. w sprawie rejestracji, oceny, udzielania zezwoleń i stosowanych ograniczeń w zakresie chemikaliów (REACH), utworzenia Europejskiej Agencji Chemikaliów</w:t>
      </w:r>
    </w:p>
  </w:footnote>
  <w:footnote w:id="53">
    <w:p w14:paraId="01CB2674" w14:textId="77777777" w:rsidR="00C73AC0" w:rsidRPr="0027623F" w:rsidRDefault="00C73AC0" w:rsidP="00B07BDD">
      <w:pPr>
        <w:pStyle w:val="Tekstprzypisudolnego"/>
        <w:spacing w:line="312" w:lineRule="auto"/>
        <w:jc w:val="both"/>
        <w:rPr>
          <w:rFonts w:ascii="Tahoma" w:hAnsi="Tahoma" w:cs="Tahoma"/>
          <w:sz w:val="16"/>
          <w:szCs w:val="16"/>
        </w:rPr>
      </w:pPr>
      <w:r w:rsidRPr="0027623F">
        <w:rPr>
          <w:rStyle w:val="Odwoanieprzypisudolnego"/>
          <w:rFonts w:ascii="Tahoma" w:hAnsi="Tahoma" w:cs="Tahoma"/>
          <w:sz w:val="16"/>
          <w:szCs w:val="16"/>
        </w:rPr>
        <w:footnoteRef/>
      </w:r>
      <w:r w:rsidRPr="0027623F">
        <w:rPr>
          <w:rFonts w:ascii="Tahoma" w:hAnsi="Tahoma" w:cs="Tahoma"/>
          <w:sz w:val="16"/>
          <w:szCs w:val="16"/>
        </w:rPr>
        <w:t xml:space="preserve"> Dyrektywa Parlamentu Europejskiego i Rady 2011/65/UE z dnia 8 czerwca 2011 r. w sprawie ograniczenia stosowania niektórych niebezpiecznych substancji w sprzęcie elektrycznym i elektronicznym</w:t>
      </w:r>
      <w:r>
        <w:rPr>
          <w:rFonts w:ascii="Tahoma" w:hAnsi="Tahoma" w:cs="Tahoma"/>
          <w:sz w:val="16"/>
          <w:szCs w:val="16"/>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61A2C3A" w14:textId="77777777" w:rsidR="00C73AC0" w:rsidRDefault="00C73AC0">
    <w:pPr>
      <w:pStyle w:val="Nagwek"/>
    </w:pPr>
    <w:r>
      <w:rPr>
        <w:noProof/>
        <w:lang w:eastAsia="pl-PL"/>
      </w:rPr>
      <w:pict w14:anchorId="17397E5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braz 2" o:spid="_x0000_i1025" type="#_x0000_t75" style="width:522.75pt;height:51.75pt;visibility:visible">
          <v:imagedata r:id="rId1" o:title=""/>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8B396E0"/>
    <w:multiLevelType w:val="multilevel"/>
    <w:tmpl w:val="EB14FC9E"/>
    <w:lvl w:ilvl="0">
      <w:start w:val="1"/>
      <w:numFmt w:val="lowerLetter"/>
      <w:lvlText w:val="%1)"/>
      <w:lvlJc w:val="left"/>
      <w:pPr>
        <w:tabs>
          <w:tab w:val="num" w:pos="720"/>
        </w:tabs>
        <w:ind w:left="720" w:hanging="450"/>
      </w:pPr>
      <w:rPr>
        <w:rFonts w:ascii="Times New Roman" w:hAnsi="Times New Roman" w:cs="Times New Roman"/>
      </w:rPr>
    </w:lvl>
    <w:lvl w:ilvl="1">
      <w:start w:val="1"/>
      <w:numFmt w:val="decimal"/>
      <w:lvlText w:val="%2."/>
      <w:lvlJc w:val="left"/>
      <w:pPr>
        <w:tabs>
          <w:tab w:val="num" w:pos="1170"/>
        </w:tabs>
        <w:ind w:left="1170" w:hanging="450"/>
      </w:pPr>
    </w:lvl>
    <w:lvl w:ilvl="2">
      <w:start w:val="1"/>
      <w:numFmt w:val="decimal"/>
      <w:lvlText w:val="%3."/>
      <w:lvlJc w:val="left"/>
      <w:pPr>
        <w:tabs>
          <w:tab w:val="num" w:pos="1620"/>
        </w:tabs>
        <w:ind w:left="1620" w:hanging="450"/>
      </w:pPr>
    </w:lvl>
    <w:lvl w:ilvl="3">
      <w:start w:val="1"/>
      <w:numFmt w:val="decimal"/>
      <w:lvlText w:val="%4."/>
      <w:lvlJc w:val="left"/>
      <w:pPr>
        <w:tabs>
          <w:tab w:val="num" w:pos="2070"/>
        </w:tabs>
        <w:ind w:left="2070" w:hanging="450"/>
      </w:pPr>
    </w:lvl>
    <w:lvl w:ilvl="4">
      <w:start w:val="1"/>
      <w:numFmt w:val="decimal"/>
      <w:lvlText w:val="%5."/>
      <w:lvlJc w:val="left"/>
      <w:pPr>
        <w:tabs>
          <w:tab w:val="num" w:pos="2520"/>
        </w:tabs>
        <w:ind w:left="2520" w:hanging="450"/>
      </w:pPr>
    </w:lvl>
    <w:lvl w:ilvl="5">
      <w:start w:val="1"/>
      <w:numFmt w:val="decimal"/>
      <w:lvlText w:val="%6."/>
      <w:lvlJc w:val="left"/>
      <w:pPr>
        <w:tabs>
          <w:tab w:val="num" w:pos="2970"/>
        </w:tabs>
        <w:ind w:left="2970" w:hanging="450"/>
      </w:pPr>
    </w:lvl>
    <w:lvl w:ilvl="6">
      <w:start w:val="1"/>
      <w:numFmt w:val="decimal"/>
      <w:lvlText w:val="%7."/>
      <w:lvlJc w:val="left"/>
      <w:pPr>
        <w:tabs>
          <w:tab w:val="num" w:pos="3420"/>
        </w:tabs>
        <w:ind w:left="3420" w:hanging="450"/>
      </w:pPr>
    </w:lvl>
    <w:lvl w:ilvl="7">
      <w:start w:val="1"/>
      <w:numFmt w:val="decimal"/>
      <w:lvlText w:val="%8."/>
      <w:lvlJc w:val="left"/>
      <w:pPr>
        <w:tabs>
          <w:tab w:val="num" w:pos="3870"/>
        </w:tabs>
        <w:ind w:left="3870" w:hanging="450"/>
      </w:pPr>
    </w:lvl>
    <w:lvl w:ilvl="8">
      <w:start w:val="1"/>
      <w:numFmt w:val="decimal"/>
      <w:lvlText w:val="%9."/>
      <w:lvlJc w:val="left"/>
      <w:pPr>
        <w:tabs>
          <w:tab w:val="num" w:pos="4320"/>
        </w:tabs>
        <w:ind w:left="4320" w:hanging="450"/>
      </w:pPr>
    </w:lvl>
  </w:abstractNum>
  <w:abstractNum w:abstractNumId="1">
    <w:nsid w:val="FFFFFF83"/>
    <w:multiLevelType w:val="singleLevel"/>
    <w:tmpl w:val="7CE4B654"/>
    <w:lvl w:ilvl="0">
      <w:start w:val="1"/>
      <w:numFmt w:val="bullet"/>
      <w:pStyle w:val="Listapunktowana2"/>
      <w:lvlText w:val=""/>
      <w:lvlJc w:val="left"/>
      <w:pPr>
        <w:tabs>
          <w:tab w:val="num" w:pos="643"/>
        </w:tabs>
        <w:ind w:left="643" w:hanging="360"/>
      </w:pPr>
      <w:rPr>
        <w:rFonts w:ascii="Thorndale for VST" w:hAnsi="Thorndale for VST" w:hint="default"/>
      </w:rPr>
    </w:lvl>
  </w:abstractNum>
  <w:abstractNum w:abstractNumId="2">
    <w:nsid w:val="FFFFFF89"/>
    <w:multiLevelType w:val="singleLevel"/>
    <w:tmpl w:val="DFFA1C3E"/>
    <w:lvl w:ilvl="0">
      <w:start w:val="1"/>
      <w:numFmt w:val="bullet"/>
      <w:pStyle w:val="Listapunktowana"/>
      <w:lvlText w:val=""/>
      <w:lvlJc w:val="left"/>
      <w:pPr>
        <w:tabs>
          <w:tab w:val="num" w:pos="360"/>
        </w:tabs>
        <w:ind w:left="360" w:hanging="360"/>
      </w:pPr>
      <w:rPr>
        <w:rFonts w:ascii="Thorndale for VST" w:hAnsi="Thorndale for VST" w:hint="default"/>
      </w:rPr>
    </w:lvl>
  </w:abstractNum>
  <w:abstractNum w:abstractNumId="3">
    <w:nsid w:val="00000002"/>
    <w:multiLevelType w:val="multilevel"/>
    <w:tmpl w:val="3C481534"/>
    <w:name w:val="WW8Num3"/>
    <w:lvl w:ilvl="0">
      <w:start w:val="1"/>
      <w:numFmt w:val="decimal"/>
      <w:lvlText w:val="%1."/>
      <w:lvlJc w:val="left"/>
      <w:pPr>
        <w:tabs>
          <w:tab w:val="num" w:pos="0"/>
        </w:tabs>
        <w:ind w:left="928" w:hanging="360"/>
      </w:pPr>
      <w:rPr>
        <w:b w:val="0"/>
        <w:bCs w:val="0"/>
        <w:sz w:val="20"/>
        <w:szCs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
    <w:nsid w:val="00000004"/>
    <w:multiLevelType w:val="multilevel"/>
    <w:tmpl w:val="00000004"/>
    <w:name w:val="WW8Num8"/>
    <w:lvl w:ilvl="0">
      <w:start w:val="1"/>
      <w:numFmt w:val="bullet"/>
      <w:lvlText w:val=""/>
      <w:lvlJc w:val="left"/>
      <w:pPr>
        <w:tabs>
          <w:tab w:val="num" w:pos="720"/>
        </w:tabs>
        <w:ind w:left="720" w:hanging="360"/>
      </w:pPr>
      <w:rPr>
        <w:rFonts w:ascii="Symbol" w:hAnsi="Symbol" w:cs="Symbol" w:hint="default"/>
        <w:sz w:val="20"/>
        <w:szCs w:val="16"/>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5">
    <w:nsid w:val="00000006"/>
    <w:multiLevelType w:val="multilevel"/>
    <w:tmpl w:val="DD722032"/>
    <w:name w:val="WW8Num6"/>
    <w:lvl w:ilvl="0">
      <w:start w:val="1"/>
      <w:numFmt w:val="decimal"/>
      <w:lvlText w:val="%1."/>
      <w:lvlJc w:val="left"/>
      <w:pPr>
        <w:tabs>
          <w:tab w:val="num" w:pos="360"/>
        </w:tabs>
        <w:ind w:left="360" w:hanging="360"/>
      </w:pPr>
      <w:rPr>
        <w:rFonts w:ascii="Times New Roman" w:eastAsia="Times New Roman" w:hAnsi="Times New Roman" w:cs="Calibri"/>
        <w:b w:val="0"/>
        <w:sz w:val="24"/>
        <w:szCs w:val="20"/>
        <w:lang w:eastAsia="zh-CN"/>
      </w:rPr>
    </w:lvl>
    <w:lvl w:ilvl="1">
      <w:start w:val="1"/>
      <w:numFmt w:val="bullet"/>
      <w:lvlText w:val=""/>
      <w:lvlJc w:val="left"/>
      <w:pPr>
        <w:tabs>
          <w:tab w:val="num" w:pos="1440"/>
        </w:tabs>
        <w:ind w:left="1440" w:hanging="360"/>
      </w:pPr>
      <w:rPr>
        <w:rFonts w:ascii="Symbol" w:hAnsi="Symbol" w:cs="Symbol"/>
      </w:rPr>
    </w:lvl>
    <w:lvl w:ilvl="2">
      <w:start w:val="1"/>
      <w:numFmt w:val="lowerRoman"/>
      <w:lvlText w:val="%2.%3."/>
      <w:lvlJc w:val="left"/>
      <w:pPr>
        <w:tabs>
          <w:tab w:val="num" w:pos="2160"/>
        </w:tabs>
        <w:ind w:left="2160" w:hanging="180"/>
      </w:pPr>
    </w:lvl>
    <w:lvl w:ilvl="3">
      <w:start w:val="1"/>
      <w:numFmt w:val="decimal"/>
      <w:lvlText w:val="%2.%3.%4."/>
      <w:lvlJc w:val="left"/>
      <w:pPr>
        <w:tabs>
          <w:tab w:val="num" w:pos="2880"/>
        </w:tabs>
        <w:ind w:left="2880" w:hanging="360"/>
      </w:pPr>
    </w:lvl>
    <w:lvl w:ilvl="4">
      <w:start w:val="1"/>
      <w:numFmt w:val="lowerLetter"/>
      <w:lvlText w:val="%2.%3.%4.%5."/>
      <w:lvlJc w:val="left"/>
      <w:pPr>
        <w:tabs>
          <w:tab w:val="num" w:pos="3600"/>
        </w:tabs>
        <w:ind w:left="3600" w:hanging="360"/>
      </w:pPr>
    </w:lvl>
    <w:lvl w:ilvl="5">
      <w:start w:val="1"/>
      <w:numFmt w:val="lowerRoman"/>
      <w:lvlText w:val="%2.%3.%4.%5.%6."/>
      <w:lvlJc w:val="left"/>
      <w:pPr>
        <w:tabs>
          <w:tab w:val="num" w:pos="4320"/>
        </w:tabs>
        <w:ind w:left="4320" w:hanging="180"/>
      </w:pPr>
    </w:lvl>
    <w:lvl w:ilvl="6">
      <w:start w:val="1"/>
      <w:numFmt w:val="decimal"/>
      <w:lvlText w:val="%2.%3.%4.%5.%6.%7."/>
      <w:lvlJc w:val="left"/>
      <w:pPr>
        <w:tabs>
          <w:tab w:val="num" w:pos="5040"/>
        </w:tabs>
        <w:ind w:left="5040" w:hanging="360"/>
      </w:pPr>
    </w:lvl>
    <w:lvl w:ilvl="7">
      <w:start w:val="1"/>
      <w:numFmt w:val="lowerLetter"/>
      <w:lvlText w:val="%2.%3.%4.%5.%6.%7.%8."/>
      <w:lvlJc w:val="left"/>
      <w:pPr>
        <w:tabs>
          <w:tab w:val="num" w:pos="5760"/>
        </w:tabs>
        <w:ind w:left="5760" w:hanging="360"/>
      </w:pPr>
    </w:lvl>
    <w:lvl w:ilvl="8">
      <w:start w:val="1"/>
      <w:numFmt w:val="lowerRoman"/>
      <w:lvlText w:val="%2.%3.%4.%5.%6.%7.%8.%9."/>
      <w:lvlJc w:val="left"/>
      <w:pPr>
        <w:tabs>
          <w:tab w:val="num" w:pos="6480"/>
        </w:tabs>
        <w:ind w:left="6480" w:hanging="180"/>
      </w:pPr>
    </w:lvl>
  </w:abstractNum>
  <w:abstractNum w:abstractNumId="6">
    <w:nsid w:val="0000000D"/>
    <w:multiLevelType w:val="multilevel"/>
    <w:tmpl w:val="F008FFFA"/>
    <w:name w:val="WW8Num13"/>
    <w:lvl w:ilvl="0">
      <w:start w:val="1"/>
      <w:numFmt w:val="decimal"/>
      <w:lvlText w:val="%1."/>
      <w:lvlJc w:val="left"/>
      <w:pPr>
        <w:tabs>
          <w:tab w:val="num" w:pos="360"/>
        </w:tabs>
        <w:ind w:left="360" w:hanging="360"/>
      </w:pPr>
      <w:rPr>
        <w:i w:val="0"/>
      </w:rPr>
    </w:lvl>
    <w:lvl w:ilvl="1">
      <w:start w:val="1"/>
      <w:numFmt w:val="lowerLetter"/>
      <w:lvlText w:val="%2)"/>
      <w:lvlJc w:val="left"/>
      <w:pPr>
        <w:tabs>
          <w:tab w:val="num" w:pos="360"/>
        </w:tabs>
        <w:ind w:left="360" w:hanging="360"/>
      </w:pPr>
      <w:rPr>
        <w:rFonts w:ascii="Times New Roman" w:eastAsia="Times New Roman" w:hAnsi="Times New Roman" w:cs="Times New Roman" w:hint="default"/>
        <w:i w:val="0"/>
        <w:sz w:val="24"/>
        <w:szCs w:val="24"/>
      </w:rPr>
    </w:lvl>
    <w:lvl w:ilvl="2">
      <w:start w:val="1"/>
      <w:numFmt w:val="lowerRoman"/>
      <w:lvlText w:val="%3."/>
      <w:lvlJc w:val="right"/>
      <w:pPr>
        <w:tabs>
          <w:tab w:val="num" w:pos="2040"/>
        </w:tabs>
        <w:ind w:left="2040" w:hanging="180"/>
      </w:pPr>
    </w:lvl>
    <w:lvl w:ilvl="3">
      <w:start w:val="1"/>
      <w:numFmt w:val="decimal"/>
      <w:lvlText w:val="%4."/>
      <w:lvlJc w:val="left"/>
      <w:pPr>
        <w:tabs>
          <w:tab w:val="num" w:pos="2760"/>
        </w:tabs>
        <w:ind w:left="2760" w:hanging="360"/>
      </w:pPr>
    </w:lvl>
    <w:lvl w:ilvl="4">
      <w:start w:val="1"/>
      <w:numFmt w:val="lowerLetter"/>
      <w:lvlText w:val="%5."/>
      <w:lvlJc w:val="left"/>
      <w:pPr>
        <w:tabs>
          <w:tab w:val="num" w:pos="3480"/>
        </w:tabs>
        <w:ind w:left="3480" w:hanging="360"/>
      </w:pPr>
    </w:lvl>
    <w:lvl w:ilvl="5">
      <w:start w:val="1"/>
      <w:numFmt w:val="lowerRoman"/>
      <w:lvlText w:val="%6."/>
      <w:lvlJc w:val="right"/>
      <w:pPr>
        <w:tabs>
          <w:tab w:val="num" w:pos="4200"/>
        </w:tabs>
        <w:ind w:left="4200" w:hanging="180"/>
      </w:pPr>
    </w:lvl>
    <w:lvl w:ilvl="6">
      <w:start w:val="1"/>
      <w:numFmt w:val="decimal"/>
      <w:lvlText w:val="%7."/>
      <w:lvlJc w:val="left"/>
      <w:pPr>
        <w:tabs>
          <w:tab w:val="num" w:pos="4920"/>
        </w:tabs>
        <w:ind w:left="4920" w:hanging="360"/>
      </w:pPr>
    </w:lvl>
    <w:lvl w:ilvl="7">
      <w:start w:val="1"/>
      <w:numFmt w:val="lowerLetter"/>
      <w:lvlText w:val="%8."/>
      <w:lvlJc w:val="left"/>
      <w:pPr>
        <w:tabs>
          <w:tab w:val="num" w:pos="5640"/>
        </w:tabs>
        <w:ind w:left="5640" w:hanging="360"/>
      </w:pPr>
    </w:lvl>
    <w:lvl w:ilvl="8">
      <w:start w:val="1"/>
      <w:numFmt w:val="lowerRoman"/>
      <w:lvlText w:val="%9."/>
      <w:lvlJc w:val="right"/>
      <w:pPr>
        <w:tabs>
          <w:tab w:val="num" w:pos="6360"/>
        </w:tabs>
        <w:ind w:left="6360" w:hanging="180"/>
      </w:pPr>
    </w:lvl>
  </w:abstractNum>
  <w:abstractNum w:abstractNumId="7">
    <w:nsid w:val="0000000E"/>
    <w:multiLevelType w:val="singleLevel"/>
    <w:tmpl w:val="858A93FC"/>
    <w:name w:val="WW8Num14"/>
    <w:lvl w:ilvl="0">
      <w:start w:val="1"/>
      <w:numFmt w:val="lowerLetter"/>
      <w:lvlText w:val="%1)"/>
      <w:lvlJc w:val="left"/>
      <w:pPr>
        <w:tabs>
          <w:tab w:val="num" w:pos="240"/>
        </w:tabs>
        <w:ind w:left="240" w:hanging="360"/>
      </w:pPr>
      <w:rPr>
        <w:rFonts w:ascii="Times New Roman" w:hAnsi="Times New Roman" w:cs="Times New Roman" w:hint="default"/>
        <w:i w:val="0"/>
      </w:rPr>
    </w:lvl>
  </w:abstractNum>
  <w:abstractNum w:abstractNumId="8">
    <w:nsid w:val="0000000F"/>
    <w:multiLevelType w:val="singleLevel"/>
    <w:tmpl w:val="0000000F"/>
    <w:name w:val="WW8Num15"/>
    <w:lvl w:ilvl="0">
      <w:start w:val="1"/>
      <w:numFmt w:val="decimal"/>
      <w:lvlText w:val="%1."/>
      <w:lvlJc w:val="left"/>
      <w:pPr>
        <w:tabs>
          <w:tab w:val="num" w:pos="0"/>
        </w:tabs>
        <w:ind w:left="360" w:hanging="360"/>
      </w:pPr>
      <w:rPr>
        <w:rFonts w:ascii="Arial" w:hAnsi="Arial" w:cs="Times New Roman"/>
      </w:rPr>
    </w:lvl>
  </w:abstractNum>
  <w:abstractNum w:abstractNumId="9">
    <w:nsid w:val="00000010"/>
    <w:multiLevelType w:val="singleLevel"/>
    <w:tmpl w:val="00000010"/>
    <w:name w:val="WW8Num16"/>
    <w:lvl w:ilvl="0">
      <w:start w:val="1"/>
      <w:numFmt w:val="decimal"/>
      <w:lvlText w:val="%1."/>
      <w:lvlJc w:val="left"/>
      <w:pPr>
        <w:tabs>
          <w:tab w:val="num" w:pos="720"/>
        </w:tabs>
        <w:ind w:left="720" w:hanging="360"/>
      </w:pPr>
      <w:rPr>
        <w:rFonts w:ascii="Arial" w:hAnsi="Arial" w:cs="Arial" w:hint="default"/>
        <w:i w:val="0"/>
      </w:rPr>
    </w:lvl>
  </w:abstractNum>
  <w:abstractNum w:abstractNumId="10">
    <w:nsid w:val="00000024"/>
    <w:multiLevelType w:val="multilevel"/>
    <w:tmpl w:val="00000024"/>
    <w:name w:val="WWNum61"/>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1">
    <w:nsid w:val="00000026"/>
    <w:multiLevelType w:val="multilevel"/>
    <w:tmpl w:val="4C023B10"/>
    <w:name w:val="WWNum65"/>
    <w:lvl w:ilvl="0">
      <w:start w:val="1"/>
      <w:numFmt w:val="decimal"/>
      <w:lvlText w:val="%1."/>
      <w:lvlJc w:val="left"/>
      <w:pPr>
        <w:tabs>
          <w:tab w:val="num" w:pos="928"/>
        </w:tabs>
        <w:ind w:left="928" w:hanging="360"/>
      </w:pPr>
      <w:rPr>
        <w:b w:val="0"/>
      </w:rPr>
    </w:lvl>
    <w:lvl w:ilvl="1">
      <w:start w:val="1"/>
      <w:numFmt w:val="decimal"/>
      <w:lvlText w:val="%2."/>
      <w:lvlJc w:val="left"/>
      <w:pPr>
        <w:tabs>
          <w:tab w:val="num" w:pos="1080"/>
        </w:tabs>
        <w:ind w:left="1080" w:hanging="360"/>
      </w:pPr>
      <w:rPr>
        <w:sz w:val="24"/>
        <w:szCs w:val="24"/>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2">
    <w:nsid w:val="0000002C"/>
    <w:multiLevelType w:val="multilevel"/>
    <w:tmpl w:val="0000002C"/>
    <w:name w:val="WWNum76"/>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3">
    <w:nsid w:val="0000002D"/>
    <w:multiLevelType w:val="multilevel"/>
    <w:tmpl w:val="C1A44930"/>
    <w:name w:val="WWNum78"/>
    <w:lvl w:ilvl="0">
      <w:start w:val="1"/>
      <w:numFmt w:val="decimal"/>
      <w:lvlText w:val="%1)"/>
      <w:lvlJc w:val="left"/>
      <w:pPr>
        <w:tabs>
          <w:tab w:val="num" w:pos="720"/>
        </w:tabs>
        <w:ind w:left="720" w:hanging="360"/>
      </w:pPr>
      <w:rPr>
        <w:rFonts w:ascii="Times New Roman" w:eastAsia="Lucida Sans Unicode" w:hAnsi="Times New Roman" w:cs="Manga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4">
    <w:nsid w:val="00000031"/>
    <w:multiLevelType w:val="multilevel"/>
    <w:tmpl w:val="F8A6A826"/>
    <w:name w:val="WWNum85"/>
    <w:lvl w:ilvl="0">
      <w:start w:val="1"/>
      <w:numFmt w:val="decimal"/>
      <w:lvlText w:val="%1)"/>
      <w:lvlJc w:val="left"/>
      <w:pPr>
        <w:tabs>
          <w:tab w:val="num" w:pos="720"/>
        </w:tabs>
        <w:ind w:left="720" w:hanging="360"/>
      </w:pPr>
      <w:rPr>
        <w:rFonts w:ascii="Times New Roman" w:eastAsia="Lucida Sans Unicode" w:hAnsi="Times New Roman" w:cs="Manga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nsid w:val="0000003D"/>
    <w:multiLevelType w:val="singleLevel"/>
    <w:tmpl w:val="058634B4"/>
    <w:name w:val="WW8Num61"/>
    <w:lvl w:ilvl="0">
      <w:start w:val="1"/>
      <w:numFmt w:val="lowerLetter"/>
      <w:lvlText w:val="%1)"/>
      <w:lvlJc w:val="left"/>
      <w:pPr>
        <w:tabs>
          <w:tab w:val="num" w:pos="0"/>
        </w:tabs>
        <w:ind w:left="720" w:hanging="360"/>
      </w:pPr>
      <w:rPr>
        <w:b w:val="0"/>
        <w:bCs/>
        <w:iCs/>
        <w:szCs w:val="24"/>
      </w:rPr>
    </w:lvl>
  </w:abstractNum>
  <w:abstractNum w:abstractNumId="16">
    <w:nsid w:val="0004422A"/>
    <w:multiLevelType w:val="multilevel"/>
    <w:tmpl w:val="AAAAEB72"/>
    <w:lvl w:ilvl="0">
      <w:start w:val="1"/>
      <w:numFmt w:val="decimal"/>
      <w:lvlText w:val="%1."/>
      <w:lvlJc w:val="left"/>
      <w:pPr>
        <w:tabs>
          <w:tab w:val="num" w:pos="360"/>
        </w:tabs>
        <w:ind w:left="360" w:hanging="360"/>
      </w:pPr>
      <w:rPr>
        <w:rFonts w:ascii="Times New Roman" w:eastAsia="Times New Roman" w:hAnsi="Times New Roman" w:cs="Calibri"/>
        <w:b/>
        <w:sz w:val="24"/>
        <w:szCs w:val="20"/>
        <w:lang w:eastAsia="zh-CN"/>
      </w:rPr>
    </w:lvl>
    <w:lvl w:ilvl="1">
      <w:start w:val="1"/>
      <w:numFmt w:val="bullet"/>
      <w:lvlText w:val=""/>
      <w:lvlJc w:val="left"/>
      <w:pPr>
        <w:tabs>
          <w:tab w:val="num" w:pos="1440"/>
        </w:tabs>
        <w:ind w:left="1440" w:hanging="360"/>
      </w:pPr>
      <w:rPr>
        <w:rFonts w:ascii="Symbol" w:hAnsi="Symbol" w:cs="Symbol"/>
      </w:rPr>
    </w:lvl>
    <w:lvl w:ilvl="2">
      <w:start w:val="1"/>
      <w:numFmt w:val="lowerRoman"/>
      <w:lvlText w:val="%2.%3."/>
      <w:lvlJc w:val="left"/>
      <w:pPr>
        <w:tabs>
          <w:tab w:val="num" w:pos="2160"/>
        </w:tabs>
        <w:ind w:left="2160" w:hanging="180"/>
      </w:pPr>
    </w:lvl>
    <w:lvl w:ilvl="3">
      <w:start w:val="1"/>
      <w:numFmt w:val="decimal"/>
      <w:lvlText w:val="%2.%3.%4."/>
      <w:lvlJc w:val="left"/>
      <w:pPr>
        <w:tabs>
          <w:tab w:val="num" w:pos="2880"/>
        </w:tabs>
        <w:ind w:left="2880" w:hanging="360"/>
      </w:pPr>
    </w:lvl>
    <w:lvl w:ilvl="4">
      <w:start w:val="1"/>
      <w:numFmt w:val="lowerLetter"/>
      <w:lvlText w:val="%2.%3.%4.%5."/>
      <w:lvlJc w:val="left"/>
      <w:pPr>
        <w:tabs>
          <w:tab w:val="num" w:pos="3600"/>
        </w:tabs>
        <w:ind w:left="3600" w:hanging="360"/>
      </w:pPr>
    </w:lvl>
    <w:lvl w:ilvl="5">
      <w:start w:val="1"/>
      <w:numFmt w:val="lowerRoman"/>
      <w:lvlText w:val="%2.%3.%4.%5.%6."/>
      <w:lvlJc w:val="left"/>
      <w:pPr>
        <w:tabs>
          <w:tab w:val="num" w:pos="4320"/>
        </w:tabs>
        <w:ind w:left="4320" w:hanging="180"/>
      </w:pPr>
    </w:lvl>
    <w:lvl w:ilvl="6">
      <w:start w:val="1"/>
      <w:numFmt w:val="decimal"/>
      <w:lvlText w:val="%2.%3.%4.%5.%6.%7."/>
      <w:lvlJc w:val="left"/>
      <w:pPr>
        <w:tabs>
          <w:tab w:val="num" w:pos="5040"/>
        </w:tabs>
        <w:ind w:left="5040" w:hanging="360"/>
      </w:pPr>
    </w:lvl>
    <w:lvl w:ilvl="7">
      <w:start w:val="1"/>
      <w:numFmt w:val="lowerLetter"/>
      <w:lvlText w:val="%2.%3.%4.%5.%6.%7.%8."/>
      <w:lvlJc w:val="left"/>
      <w:pPr>
        <w:tabs>
          <w:tab w:val="num" w:pos="5760"/>
        </w:tabs>
        <w:ind w:left="5760" w:hanging="360"/>
      </w:pPr>
    </w:lvl>
    <w:lvl w:ilvl="8">
      <w:start w:val="1"/>
      <w:numFmt w:val="lowerRoman"/>
      <w:lvlText w:val="%2.%3.%4.%5.%6.%7.%8.%9."/>
      <w:lvlJc w:val="left"/>
      <w:pPr>
        <w:tabs>
          <w:tab w:val="num" w:pos="6480"/>
        </w:tabs>
        <w:ind w:left="6480" w:hanging="180"/>
      </w:pPr>
    </w:lvl>
  </w:abstractNum>
  <w:abstractNum w:abstractNumId="17">
    <w:nsid w:val="016700A7"/>
    <w:multiLevelType w:val="multilevel"/>
    <w:tmpl w:val="0415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8">
    <w:nsid w:val="01EB553E"/>
    <w:multiLevelType w:val="hybridMultilevel"/>
    <w:tmpl w:val="1928585E"/>
    <w:lvl w:ilvl="0" w:tplc="7680883A">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nsid w:val="022504AF"/>
    <w:multiLevelType w:val="hybridMultilevel"/>
    <w:tmpl w:val="403CBA38"/>
    <w:lvl w:ilvl="0" w:tplc="B8DC401A">
      <w:start w:val="1"/>
      <w:numFmt w:val="decimal"/>
      <w:lvlText w:val="%1)"/>
      <w:lvlJc w:val="left"/>
      <w:pPr>
        <w:ind w:left="720" w:hanging="360"/>
      </w:pPr>
      <w:rPr>
        <w:rFonts w:hint="default"/>
        <w:b w:val="0"/>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nsid w:val="022A2B09"/>
    <w:multiLevelType w:val="hybridMultilevel"/>
    <w:tmpl w:val="8C588490"/>
    <w:styleLink w:val="Zaimportowanystyl61"/>
    <w:lvl w:ilvl="0" w:tplc="2DA455AA">
      <w:start w:val="1"/>
      <w:numFmt w:val="bullet"/>
      <w:lvlText w:val="·"/>
      <w:lvlJc w:val="left"/>
      <w:rPr>
        <w:rFonts w:ascii="Symbol" w:eastAsia="Symbol" w:hAnsi="Symbol" w:cs="Symbol"/>
        <w:b w:val="0"/>
        <w:bCs w:val="0"/>
        <w:i w:val="0"/>
        <w:iCs w:val="0"/>
        <w:caps w:val="0"/>
        <w:smallCaps w:val="0"/>
        <w:strike w:val="0"/>
        <w:dstrike w:val="0"/>
        <w:color w:val="000000"/>
        <w:spacing w:val="0"/>
        <w:w w:val="100"/>
        <w:kern w:val="0"/>
        <w:position w:val="0"/>
        <w:sz w:val="20"/>
        <w:szCs w:val="20"/>
        <w:highlight w:val="none"/>
        <w:vertAlign w:val="baseline"/>
      </w:rPr>
    </w:lvl>
    <w:lvl w:ilvl="1" w:tplc="BE8C82E0">
      <w:start w:val="1"/>
      <w:numFmt w:val="bullet"/>
      <w:lvlText w:val="o"/>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sz w:val="20"/>
        <w:szCs w:val="20"/>
        <w:highlight w:val="none"/>
        <w:vertAlign w:val="baseline"/>
      </w:rPr>
    </w:lvl>
    <w:lvl w:ilvl="2" w:tplc="5A6C6CE8">
      <w:start w:val="1"/>
      <w:numFmt w:val="bullet"/>
      <w:lvlText w:val="▪"/>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sz w:val="20"/>
        <w:szCs w:val="20"/>
        <w:highlight w:val="none"/>
        <w:vertAlign w:val="baseline"/>
      </w:rPr>
    </w:lvl>
    <w:lvl w:ilvl="3" w:tplc="78108520">
      <w:start w:val="1"/>
      <w:numFmt w:val="bullet"/>
      <w:lvlText w:val="▪"/>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sz w:val="20"/>
        <w:szCs w:val="20"/>
        <w:highlight w:val="none"/>
        <w:vertAlign w:val="baseline"/>
      </w:rPr>
    </w:lvl>
    <w:lvl w:ilvl="4" w:tplc="89D4187E">
      <w:start w:val="1"/>
      <w:numFmt w:val="bullet"/>
      <w:lvlText w:val="▪"/>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sz w:val="20"/>
        <w:szCs w:val="20"/>
        <w:highlight w:val="none"/>
        <w:vertAlign w:val="baseline"/>
      </w:rPr>
    </w:lvl>
    <w:lvl w:ilvl="5" w:tplc="E740486A">
      <w:start w:val="1"/>
      <w:numFmt w:val="bullet"/>
      <w:lvlText w:val="▪"/>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sz w:val="20"/>
        <w:szCs w:val="20"/>
        <w:highlight w:val="none"/>
        <w:vertAlign w:val="baseline"/>
      </w:rPr>
    </w:lvl>
    <w:lvl w:ilvl="6" w:tplc="929E5A06">
      <w:start w:val="1"/>
      <w:numFmt w:val="bullet"/>
      <w:lvlText w:val="▪"/>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sz w:val="20"/>
        <w:szCs w:val="20"/>
        <w:highlight w:val="none"/>
        <w:vertAlign w:val="baseline"/>
      </w:rPr>
    </w:lvl>
    <w:lvl w:ilvl="7" w:tplc="133AEBC6">
      <w:start w:val="1"/>
      <w:numFmt w:val="bullet"/>
      <w:lvlText w:val="▪"/>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sz w:val="20"/>
        <w:szCs w:val="20"/>
        <w:highlight w:val="none"/>
        <w:vertAlign w:val="baseline"/>
      </w:rPr>
    </w:lvl>
    <w:lvl w:ilvl="8" w:tplc="A3DA88F4">
      <w:start w:val="1"/>
      <w:numFmt w:val="bullet"/>
      <w:lvlText w:val="▪"/>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sz w:val="20"/>
        <w:szCs w:val="20"/>
        <w:highlight w:val="none"/>
        <w:vertAlign w:val="baseline"/>
      </w:rPr>
    </w:lvl>
  </w:abstractNum>
  <w:abstractNum w:abstractNumId="21">
    <w:nsid w:val="02995831"/>
    <w:multiLevelType w:val="hybridMultilevel"/>
    <w:tmpl w:val="43B875DA"/>
    <w:styleLink w:val="Zaimportowanystyl25"/>
    <w:lvl w:ilvl="0" w:tplc="96642526">
      <w:start w:val="1"/>
      <w:numFmt w:val="decimal"/>
      <w:lvlText w:val="%1."/>
      <w:lvlJc w:val="left"/>
      <w:rPr>
        <w:rFonts w:hAnsi="Arial Unicode MS"/>
        <w:caps w:val="0"/>
        <w:smallCaps w:val="0"/>
        <w:strike w:val="0"/>
        <w:dstrike w:val="0"/>
        <w:color w:val="000000"/>
        <w:spacing w:val="0"/>
        <w:w w:val="100"/>
        <w:kern w:val="0"/>
        <w:position w:val="0"/>
        <w:highlight w:val="none"/>
        <w:vertAlign w:val="baseline"/>
      </w:rPr>
    </w:lvl>
    <w:lvl w:ilvl="1" w:tplc="6FF447B8">
      <w:start w:val="1"/>
      <w:numFmt w:val="decimal"/>
      <w:lvlText w:val="%2)"/>
      <w:lvlJc w:val="left"/>
      <w:rPr>
        <w:rFonts w:hAnsi="Arial Unicode MS"/>
        <w:caps w:val="0"/>
        <w:smallCaps w:val="0"/>
        <w:strike w:val="0"/>
        <w:dstrike w:val="0"/>
        <w:color w:val="000000"/>
        <w:spacing w:val="0"/>
        <w:w w:val="100"/>
        <w:kern w:val="0"/>
        <w:position w:val="0"/>
        <w:highlight w:val="none"/>
        <w:vertAlign w:val="baseline"/>
      </w:rPr>
    </w:lvl>
    <w:lvl w:ilvl="2" w:tplc="D8665466">
      <w:start w:val="1"/>
      <w:numFmt w:val="lowerRoman"/>
      <w:suff w:val="nothing"/>
      <w:lvlText w:val="%3."/>
      <w:lvlJc w:val="left"/>
      <w:rPr>
        <w:rFonts w:hAnsi="Arial Unicode MS"/>
        <w:caps w:val="0"/>
        <w:smallCaps w:val="0"/>
        <w:strike w:val="0"/>
        <w:dstrike w:val="0"/>
        <w:color w:val="000000"/>
        <w:spacing w:val="0"/>
        <w:w w:val="100"/>
        <w:kern w:val="0"/>
        <w:position w:val="0"/>
        <w:highlight w:val="none"/>
        <w:vertAlign w:val="baseline"/>
      </w:rPr>
    </w:lvl>
    <w:lvl w:ilvl="3" w:tplc="571C1DC0">
      <w:start w:val="1"/>
      <w:numFmt w:val="decimal"/>
      <w:lvlText w:val="%4."/>
      <w:lvlJc w:val="left"/>
      <w:rPr>
        <w:rFonts w:hAnsi="Arial Unicode MS"/>
        <w:caps w:val="0"/>
        <w:smallCaps w:val="0"/>
        <w:strike w:val="0"/>
        <w:dstrike w:val="0"/>
        <w:color w:val="000000"/>
        <w:spacing w:val="0"/>
        <w:w w:val="100"/>
        <w:kern w:val="0"/>
        <w:position w:val="0"/>
        <w:highlight w:val="none"/>
        <w:vertAlign w:val="baseline"/>
      </w:rPr>
    </w:lvl>
    <w:lvl w:ilvl="4" w:tplc="CF604B92">
      <w:start w:val="1"/>
      <w:numFmt w:val="lowerLetter"/>
      <w:lvlText w:val="%5."/>
      <w:lvlJc w:val="left"/>
      <w:rPr>
        <w:rFonts w:hAnsi="Arial Unicode MS"/>
        <w:caps w:val="0"/>
        <w:smallCaps w:val="0"/>
        <w:strike w:val="0"/>
        <w:dstrike w:val="0"/>
        <w:color w:val="000000"/>
        <w:spacing w:val="0"/>
        <w:w w:val="100"/>
        <w:kern w:val="0"/>
        <w:position w:val="0"/>
        <w:highlight w:val="none"/>
        <w:vertAlign w:val="baseline"/>
      </w:rPr>
    </w:lvl>
    <w:lvl w:ilvl="5" w:tplc="8D9E7F06">
      <w:start w:val="1"/>
      <w:numFmt w:val="lowerRoman"/>
      <w:lvlText w:val="%6."/>
      <w:lvlJc w:val="left"/>
      <w:rPr>
        <w:rFonts w:hAnsi="Arial Unicode MS"/>
        <w:caps w:val="0"/>
        <w:smallCaps w:val="0"/>
        <w:strike w:val="0"/>
        <w:dstrike w:val="0"/>
        <w:color w:val="000000"/>
        <w:spacing w:val="0"/>
        <w:w w:val="100"/>
        <w:kern w:val="0"/>
        <w:position w:val="0"/>
        <w:highlight w:val="none"/>
        <w:vertAlign w:val="baseline"/>
      </w:rPr>
    </w:lvl>
    <w:lvl w:ilvl="6" w:tplc="93F46B96">
      <w:start w:val="1"/>
      <w:numFmt w:val="decimal"/>
      <w:lvlText w:val="%7."/>
      <w:lvlJc w:val="left"/>
      <w:rPr>
        <w:rFonts w:hAnsi="Arial Unicode MS"/>
        <w:caps w:val="0"/>
        <w:smallCaps w:val="0"/>
        <w:strike w:val="0"/>
        <w:dstrike w:val="0"/>
        <w:color w:val="000000"/>
        <w:spacing w:val="0"/>
        <w:w w:val="100"/>
        <w:kern w:val="0"/>
        <w:position w:val="0"/>
        <w:highlight w:val="none"/>
        <w:vertAlign w:val="baseline"/>
      </w:rPr>
    </w:lvl>
    <w:lvl w:ilvl="7" w:tplc="C0422036">
      <w:start w:val="1"/>
      <w:numFmt w:val="lowerLetter"/>
      <w:lvlText w:val="%8."/>
      <w:lvlJc w:val="left"/>
      <w:rPr>
        <w:rFonts w:hAnsi="Arial Unicode MS"/>
        <w:caps w:val="0"/>
        <w:smallCaps w:val="0"/>
        <w:strike w:val="0"/>
        <w:dstrike w:val="0"/>
        <w:color w:val="000000"/>
        <w:spacing w:val="0"/>
        <w:w w:val="100"/>
        <w:kern w:val="0"/>
        <w:position w:val="0"/>
        <w:highlight w:val="none"/>
        <w:vertAlign w:val="baseline"/>
      </w:rPr>
    </w:lvl>
    <w:lvl w:ilvl="8" w:tplc="05866412">
      <w:start w:val="1"/>
      <w:numFmt w:val="lowerRoman"/>
      <w:lvlText w:val="%9."/>
      <w:lvlJc w:val="left"/>
      <w:rPr>
        <w:rFonts w:hAnsi="Arial Unicode MS"/>
        <w:caps w:val="0"/>
        <w:smallCaps w:val="0"/>
        <w:strike w:val="0"/>
        <w:dstrike w:val="0"/>
        <w:color w:val="000000"/>
        <w:spacing w:val="0"/>
        <w:w w:val="100"/>
        <w:kern w:val="0"/>
        <w:position w:val="0"/>
        <w:highlight w:val="none"/>
        <w:vertAlign w:val="baseline"/>
      </w:rPr>
    </w:lvl>
  </w:abstractNum>
  <w:abstractNum w:abstractNumId="22">
    <w:nsid w:val="02A2392E"/>
    <w:multiLevelType w:val="hybridMultilevel"/>
    <w:tmpl w:val="C9F2DDAA"/>
    <w:styleLink w:val="Zaimportowanystyl27"/>
    <w:lvl w:ilvl="0" w:tplc="72C8E0A0">
      <w:start w:val="1"/>
      <w:numFmt w:val="decimal"/>
      <w:lvlText w:val="%1."/>
      <w:lvlJc w:val="left"/>
      <w:rPr>
        <w:rFonts w:ascii="Times New Roman" w:eastAsia="Times New Roman" w:hAnsi="Times New Roman" w:cs="Times New Roman"/>
        <w:b/>
        <w:bCs/>
        <w:i w:val="0"/>
        <w:iCs w:val="0"/>
        <w:caps w:val="0"/>
        <w:smallCaps w:val="0"/>
        <w:strike w:val="0"/>
        <w:dstrike w:val="0"/>
        <w:color w:val="000000"/>
        <w:spacing w:val="0"/>
        <w:w w:val="100"/>
        <w:kern w:val="0"/>
        <w:position w:val="0"/>
        <w:highlight w:val="none"/>
        <w:vertAlign w:val="baseline"/>
      </w:rPr>
    </w:lvl>
    <w:lvl w:ilvl="1" w:tplc="EF423D2E">
      <w:start w:val="1"/>
      <w:numFmt w:val="decimal"/>
      <w:lvlText w:val="%2."/>
      <w:lvlJc w:val="left"/>
      <w:rPr>
        <w:rFonts w:ascii="Times New Roman" w:eastAsia="Times New Roman" w:hAnsi="Times New Roman" w:cs="Times New Roman"/>
        <w:b/>
        <w:bCs/>
        <w:i w:val="0"/>
        <w:iCs w:val="0"/>
        <w:caps w:val="0"/>
        <w:smallCaps w:val="0"/>
        <w:strike w:val="0"/>
        <w:dstrike w:val="0"/>
        <w:color w:val="000000"/>
        <w:spacing w:val="0"/>
        <w:w w:val="100"/>
        <w:kern w:val="0"/>
        <w:position w:val="0"/>
        <w:highlight w:val="none"/>
        <w:vertAlign w:val="baseline"/>
      </w:rPr>
    </w:lvl>
    <w:lvl w:ilvl="2" w:tplc="64C2D57E">
      <w:start w:val="1"/>
      <w:numFmt w:val="decimal"/>
      <w:lvlText w:val="%3."/>
      <w:lvlJc w:val="left"/>
      <w:rPr>
        <w:rFonts w:ascii="Times New Roman" w:eastAsia="Times New Roman" w:hAnsi="Times New Roman" w:cs="Times New Roman"/>
        <w:b/>
        <w:bCs/>
        <w:i w:val="0"/>
        <w:iCs w:val="0"/>
        <w:caps w:val="0"/>
        <w:smallCaps w:val="0"/>
        <w:strike w:val="0"/>
        <w:dstrike w:val="0"/>
        <w:color w:val="000000"/>
        <w:spacing w:val="0"/>
        <w:w w:val="100"/>
        <w:kern w:val="0"/>
        <w:position w:val="0"/>
        <w:highlight w:val="none"/>
        <w:vertAlign w:val="baseline"/>
      </w:rPr>
    </w:lvl>
    <w:lvl w:ilvl="3" w:tplc="03C0251A">
      <w:start w:val="1"/>
      <w:numFmt w:val="decimal"/>
      <w:lvlText w:val="%4."/>
      <w:lvlJc w:val="left"/>
      <w:rPr>
        <w:rFonts w:ascii="Times New Roman" w:eastAsia="Times New Roman" w:hAnsi="Times New Roman" w:cs="Times New Roman"/>
        <w:b/>
        <w:bCs/>
        <w:i w:val="0"/>
        <w:iCs w:val="0"/>
        <w:caps w:val="0"/>
        <w:smallCaps w:val="0"/>
        <w:strike w:val="0"/>
        <w:dstrike w:val="0"/>
        <w:color w:val="000000"/>
        <w:spacing w:val="0"/>
        <w:w w:val="100"/>
        <w:kern w:val="0"/>
        <w:position w:val="0"/>
        <w:highlight w:val="none"/>
        <w:vertAlign w:val="baseline"/>
      </w:rPr>
    </w:lvl>
    <w:lvl w:ilvl="4" w:tplc="BF24451C">
      <w:start w:val="1"/>
      <w:numFmt w:val="decimal"/>
      <w:lvlText w:val="%5."/>
      <w:lvlJc w:val="left"/>
      <w:rPr>
        <w:rFonts w:ascii="Times New Roman" w:eastAsia="Times New Roman" w:hAnsi="Times New Roman" w:cs="Times New Roman"/>
        <w:b/>
        <w:bCs/>
        <w:i w:val="0"/>
        <w:iCs w:val="0"/>
        <w:caps w:val="0"/>
        <w:smallCaps w:val="0"/>
        <w:strike w:val="0"/>
        <w:dstrike w:val="0"/>
        <w:color w:val="000000"/>
        <w:spacing w:val="0"/>
        <w:w w:val="100"/>
        <w:kern w:val="0"/>
        <w:position w:val="0"/>
        <w:highlight w:val="none"/>
        <w:vertAlign w:val="baseline"/>
      </w:rPr>
    </w:lvl>
    <w:lvl w:ilvl="5" w:tplc="CAB2A254">
      <w:start w:val="1"/>
      <w:numFmt w:val="decimal"/>
      <w:lvlText w:val="%6."/>
      <w:lvlJc w:val="left"/>
      <w:rPr>
        <w:rFonts w:ascii="Times New Roman" w:eastAsia="Times New Roman" w:hAnsi="Times New Roman" w:cs="Times New Roman"/>
        <w:b/>
        <w:bCs/>
        <w:i w:val="0"/>
        <w:iCs w:val="0"/>
        <w:caps w:val="0"/>
        <w:smallCaps w:val="0"/>
        <w:strike w:val="0"/>
        <w:dstrike w:val="0"/>
        <w:color w:val="000000"/>
        <w:spacing w:val="0"/>
        <w:w w:val="100"/>
        <w:kern w:val="0"/>
        <w:position w:val="0"/>
        <w:highlight w:val="none"/>
        <w:vertAlign w:val="baseline"/>
      </w:rPr>
    </w:lvl>
    <w:lvl w:ilvl="6" w:tplc="1E482B60">
      <w:start w:val="1"/>
      <w:numFmt w:val="decimal"/>
      <w:lvlText w:val="%7."/>
      <w:lvlJc w:val="left"/>
      <w:rPr>
        <w:rFonts w:ascii="Times New Roman" w:eastAsia="Times New Roman" w:hAnsi="Times New Roman" w:cs="Times New Roman"/>
        <w:b/>
        <w:bCs/>
        <w:i w:val="0"/>
        <w:iCs w:val="0"/>
        <w:caps w:val="0"/>
        <w:smallCaps w:val="0"/>
        <w:strike w:val="0"/>
        <w:dstrike w:val="0"/>
        <w:color w:val="000000"/>
        <w:spacing w:val="0"/>
        <w:w w:val="100"/>
        <w:kern w:val="0"/>
        <w:position w:val="0"/>
        <w:highlight w:val="none"/>
        <w:vertAlign w:val="baseline"/>
      </w:rPr>
    </w:lvl>
    <w:lvl w:ilvl="7" w:tplc="8D56A3D0">
      <w:start w:val="1"/>
      <w:numFmt w:val="decimal"/>
      <w:lvlText w:val="%8."/>
      <w:lvlJc w:val="left"/>
      <w:rPr>
        <w:rFonts w:ascii="Times New Roman" w:eastAsia="Times New Roman" w:hAnsi="Times New Roman" w:cs="Times New Roman"/>
        <w:b/>
        <w:bCs/>
        <w:i w:val="0"/>
        <w:iCs w:val="0"/>
        <w:caps w:val="0"/>
        <w:smallCaps w:val="0"/>
        <w:strike w:val="0"/>
        <w:dstrike w:val="0"/>
        <w:color w:val="000000"/>
        <w:spacing w:val="0"/>
        <w:w w:val="100"/>
        <w:kern w:val="0"/>
        <w:position w:val="0"/>
        <w:highlight w:val="none"/>
        <w:vertAlign w:val="baseline"/>
      </w:rPr>
    </w:lvl>
    <w:lvl w:ilvl="8" w:tplc="06648420">
      <w:start w:val="1"/>
      <w:numFmt w:val="decimal"/>
      <w:lvlText w:val="%9."/>
      <w:lvlJc w:val="left"/>
      <w:rPr>
        <w:rFonts w:ascii="Times New Roman" w:eastAsia="Times New Roman" w:hAnsi="Times New Roman" w:cs="Times New Roman"/>
        <w:b/>
        <w:bCs/>
        <w:i w:val="0"/>
        <w:iCs w:val="0"/>
        <w:caps w:val="0"/>
        <w:smallCaps w:val="0"/>
        <w:strike w:val="0"/>
        <w:dstrike w:val="0"/>
        <w:color w:val="000000"/>
        <w:spacing w:val="0"/>
        <w:w w:val="100"/>
        <w:kern w:val="0"/>
        <w:position w:val="0"/>
        <w:highlight w:val="none"/>
        <w:vertAlign w:val="baseline"/>
      </w:rPr>
    </w:lvl>
  </w:abstractNum>
  <w:abstractNum w:abstractNumId="23">
    <w:nsid w:val="033A7DF2"/>
    <w:multiLevelType w:val="hybridMultilevel"/>
    <w:tmpl w:val="061EF2EC"/>
    <w:lvl w:ilvl="0" w:tplc="C07CEDA0">
      <w:start w:val="1"/>
      <w:numFmt w:val="decimal"/>
      <w:lvlText w:val="%1."/>
      <w:lvlJc w:val="left"/>
      <w:pPr>
        <w:tabs>
          <w:tab w:val="num" w:pos="360"/>
        </w:tabs>
        <w:ind w:left="360" w:hanging="360"/>
      </w:pPr>
      <w:rPr>
        <w:b w:val="0"/>
        <w:bCs/>
      </w:rPr>
    </w:lvl>
    <w:lvl w:ilvl="1" w:tplc="04150019">
      <w:start w:val="1"/>
      <w:numFmt w:val="decimal"/>
      <w:lvlText w:val="%2."/>
      <w:lvlJc w:val="left"/>
      <w:pPr>
        <w:tabs>
          <w:tab w:val="num" w:pos="1080"/>
        </w:tabs>
        <w:ind w:left="1080" w:hanging="360"/>
      </w:pPr>
    </w:lvl>
    <w:lvl w:ilvl="2" w:tplc="6298F208">
      <w:start w:val="1"/>
      <w:numFmt w:val="decimal"/>
      <w:lvlText w:val="%3."/>
      <w:lvlJc w:val="left"/>
      <w:pPr>
        <w:tabs>
          <w:tab w:val="num" w:pos="1800"/>
        </w:tabs>
        <w:ind w:left="1800" w:hanging="360"/>
      </w:pPr>
      <w:rPr>
        <w:b/>
      </w:rPr>
    </w:lvl>
    <w:lvl w:ilvl="3" w:tplc="04150001">
      <w:start w:val="1"/>
      <w:numFmt w:val="bullet"/>
      <w:lvlText w:val=""/>
      <w:lvlJc w:val="left"/>
      <w:pPr>
        <w:tabs>
          <w:tab w:val="num" w:pos="2520"/>
        </w:tabs>
        <w:ind w:left="2520" w:hanging="360"/>
      </w:pPr>
      <w:rPr>
        <w:rFonts w:ascii="Symbol" w:hAnsi="Symbol" w:hint="default"/>
      </w:rPr>
    </w:lvl>
    <w:lvl w:ilvl="4" w:tplc="04150019">
      <w:start w:val="1"/>
      <w:numFmt w:val="decimal"/>
      <w:lvlText w:val="%5."/>
      <w:lvlJc w:val="left"/>
      <w:pPr>
        <w:tabs>
          <w:tab w:val="num" w:pos="3240"/>
        </w:tabs>
        <w:ind w:left="3240" w:hanging="360"/>
      </w:pPr>
    </w:lvl>
    <w:lvl w:ilvl="5" w:tplc="0415001B">
      <w:start w:val="1"/>
      <w:numFmt w:val="decimal"/>
      <w:lvlText w:val="%6."/>
      <w:lvlJc w:val="left"/>
      <w:pPr>
        <w:tabs>
          <w:tab w:val="num" w:pos="3960"/>
        </w:tabs>
        <w:ind w:left="3960" w:hanging="360"/>
      </w:pPr>
    </w:lvl>
    <w:lvl w:ilvl="6" w:tplc="0415000F">
      <w:start w:val="1"/>
      <w:numFmt w:val="decimal"/>
      <w:lvlText w:val="%7."/>
      <w:lvlJc w:val="left"/>
      <w:pPr>
        <w:tabs>
          <w:tab w:val="num" w:pos="4680"/>
        </w:tabs>
        <w:ind w:left="4680" w:hanging="360"/>
      </w:pPr>
    </w:lvl>
    <w:lvl w:ilvl="7" w:tplc="04150019">
      <w:start w:val="1"/>
      <w:numFmt w:val="decimal"/>
      <w:lvlText w:val="%8."/>
      <w:lvlJc w:val="left"/>
      <w:pPr>
        <w:tabs>
          <w:tab w:val="num" w:pos="5400"/>
        </w:tabs>
        <w:ind w:left="5400" w:hanging="360"/>
      </w:pPr>
    </w:lvl>
    <w:lvl w:ilvl="8" w:tplc="0415001B">
      <w:start w:val="1"/>
      <w:numFmt w:val="decimal"/>
      <w:lvlText w:val="%9."/>
      <w:lvlJc w:val="left"/>
      <w:pPr>
        <w:tabs>
          <w:tab w:val="num" w:pos="6120"/>
        </w:tabs>
        <w:ind w:left="6120" w:hanging="360"/>
      </w:pPr>
    </w:lvl>
  </w:abstractNum>
  <w:abstractNum w:abstractNumId="24">
    <w:nsid w:val="04027DBB"/>
    <w:multiLevelType w:val="hybridMultilevel"/>
    <w:tmpl w:val="77AED270"/>
    <w:lvl w:ilvl="0" w:tplc="976C86B8">
      <w:start w:val="1"/>
      <w:numFmt w:val="decimal"/>
      <w:lvlText w:val="%1)"/>
      <w:lvlJc w:val="left"/>
      <w:pPr>
        <w:ind w:left="144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nsid w:val="04FA1B34"/>
    <w:multiLevelType w:val="hybridMultilevel"/>
    <w:tmpl w:val="DE9E1370"/>
    <w:lvl w:ilvl="0" w:tplc="F6EED288">
      <w:start w:val="1"/>
      <w:numFmt w:val="decimal"/>
      <w:lvlText w:val="%1."/>
      <w:lvlJc w:val="left"/>
      <w:pPr>
        <w:ind w:left="360" w:hanging="360"/>
      </w:pPr>
      <w:rPr>
        <w:b/>
        <w:color w:val="auto"/>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6">
    <w:nsid w:val="06E652DD"/>
    <w:multiLevelType w:val="hybridMultilevel"/>
    <w:tmpl w:val="82C689FA"/>
    <w:lvl w:ilvl="0" w:tplc="B80C2582">
      <w:start w:val="1"/>
      <w:numFmt w:val="decimal"/>
      <w:lvlText w:val="%1."/>
      <w:lvlJc w:val="left"/>
      <w:pPr>
        <w:ind w:left="720" w:hanging="360"/>
      </w:pPr>
      <w:rPr>
        <w:rFonts w:hint="default"/>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nsid w:val="07643F1B"/>
    <w:multiLevelType w:val="hybridMultilevel"/>
    <w:tmpl w:val="A524009C"/>
    <w:lvl w:ilvl="0" w:tplc="D0583A0E">
      <w:start w:val="1"/>
      <w:numFmt w:val="decimal"/>
      <w:lvlText w:val="%1."/>
      <w:lvlJc w:val="left"/>
      <w:pPr>
        <w:ind w:left="720" w:hanging="360"/>
      </w:pPr>
      <w:rPr>
        <w:rFonts w:eastAsia="Calibri"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nsid w:val="09093F92"/>
    <w:multiLevelType w:val="hybridMultilevel"/>
    <w:tmpl w:val="BB3C6058"/>
    <w:lvl w:ilvl="0" w:tplc="A45016EC">
      <w:start w:val="1"/>
      <w:numFmt w:val="decimal"/>
      <w:lvlText w:val="%1."/>
      <w:lvlJc w:val="left"/>
      <w:pPr>
        <w:ind w:left="720" w:hanging="360"/>
      </w:pPr>
      <w:rPr>
        <w:rFonts w:ascii="Calibri" w:hAnsi="Calibri" w:cs="Calibri" w:hint="default"/>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nsid w:val="0A121285"/>
    <w:multiLevelType w:val="hybridMultilevel"/>
    <w:tmpl w:val="49F83934"/>
    <w:styleLink w:val="Zaimportowanystyl55"/>
    <w:lvl w:ilvl="0" w:tplc="EE4ED6AC">
      <w:start w:val="1"/>
      <w:numFmt w:val="lowerLetter"/>
      <w:lvlText w:val="%1)"/>
      <w:lvlJc w:val="left"/>
      <w:rPr>
        <w:rFonts w:hAnsi="Arial Unicode MS"/>
        <w:caps w:val="0"/>
        <w:smallCaps w:val="0"/>
        <w:strike w:val="0"/>
        <w:dstrike w:val="0"/>
        <w:color w:val="000000"/>
        <w:spacing w:val="0"/>
        <w:w w:val="100"/>
        <w:kern w:val="0"/>
        <w:position w:val="0"/>
        <w:highlight w:val="none"/>
        <w:vertAlign w:val="baseline"/>
      </w:rPr>
    </w:lvl>
    <w:lvl w:ilvl="1" w:tplc="FEC46400">
      <w:start w:val="1"/>
      <w:numFmt w:val="decimal"/>
      <w:lvlText w:val="%2."/>
      <w:lvlJc w:val="left"/>
      <w:rPr>
        <w:rFonts w:hAnsi="Arial Unicode MS"/>
        <w:caps w:val="0"/>
        <w:smallCaps w:val="0"/>
        <w:strike w:val="0"/>
        <w:dstrike w:val="0"/>
        <w:color w:val="000000"/>
        <w:spacing w:val="0"/>
        <w:w w:val="100"/>
        <w:kern w:val="0"/>
        <w:position w:val="0"/>
        <w:highlight w:val="none"/>
        <w:vertAlign w:val="baseline"/>
      </w:rPr>
    </w:lvl>
    <w:lvl w:ilvl="2" w:tplc="EC0E8B44">
      <w:start w:val="1"/>
      <w:numFmt w:val="lowerRoman"/>
      <w:lvlText w:val="%3."/>
      <w:lvlJc w:val="left"/>
      <w:rPr>
        <w:rFonts w:hAnsi="Arial Unicode MS"/>
        <w:caps w:val="0"/>
        <w:smallCaps w:val="0"/>
        <w:strike w:val="0"/>
        <w:dstrike w:val="0"/>
        <w:color w:val="000000"/>
        <w:spacing w:val="0"/>
        <w:w w:val="100"/>
        <w:kern w:val="0"/>
        <w:position w:val="0"/>
        <w:highlight w:val="none"/>
        <w:vertAlign w:val="baseline"/>
      </w:rPr>
    </w:lvl>
    <w:lvl w:ilvl="3" w:tplc="1BB08FEC">
      <w:start w:val="1"/>
      <w:numFmt w:val="decimal"/>
      <w:lvlText w:val="%4."/>
      <w:lvlJc w:val="left"/>
      <w:rPr>
        <w:rFonts w:hAnsi="Arial Unicode MS"/>
        <w:caps w:val="0"/>
        <w:smallCaps w:val="0"/>
        <w:strike w:val="0"/>
        <w:dstrike w:val="0"/>
        <w:color w:val="000000"/>
        <w:spacing w:val="0"/>
        <w:w w:val="100"/>
        <w:kern w:val="0"/>
        <w:position w:val="0"/>
        <w:highlight w:val="none"/>
        <w:vertAlign w:val="baseline"/>
      </w:rPr>
    </w:lvl>
    <w:lvl w:ilvl="4" w:tplc="F6B65F26">
      <w:start w:val="1"/>
      <w:numFmt w:val="lowerLetter"/>
      <w:lvlText w:val="%5."/>
      <w:lvlJc w:val="left"/>
      <w:rPr>
        <w:rFonts w:hAnsi="Arial Unicode MS"/>
        <w:caps w:val="0"/>
        <w:smallCaps w:val="0"/>
        <w:strike w:val="0"/>
        <w:dstrike w:val="0"/>
        <w:color w:val="000000"/>
        <w:spacing w:val="0"/>
        <w:w w:val="100"/>
        <w:kern w:val="0"/>
        <w:position w:val="0"/>
        <w:highlight w:val="none"/>
        <w:vertAlign w:val="baseline"/>
      </w:rPr>
    </w:lvl>
    <w:lvl w:ilvl="5" w:tplc="C0CA9B08">
      <w:start w:val="1"/>
      <w:numFmt w:val="lowerRoman"/>
      <w:lvlText w:val="%6."/>
      <w:lvlJc w:val="left"/>
      <w:rPr>
        <w:rFonts w:hAnsi="Arial Unicode MS"/>
        <w:caps w:val="0"/>
        <w:smallCaps w:val="0"/>
        <w:strike w:val="0"/>
        <w:dstrike w:val="0"/>
        <w:color w:val="000000"/>
        <w:spacing w:val="0"/>
        <w:w w:val="100"/>
        <w:kern w:val="0"/>
        <w:position w:val="0"/>
        <w:highlight w:val="none"/>
        <w:vertAlign w:val="baseline"/>
      </w:rPr>
    </w:lvl>
    <w:lvl w:ilvl="6" w:tplc="0C28D75E">
      <w:start w:val="1"/>
      <w:numFmt w:val="decimal"/>
      <w:lvlText w:val="%7."/>
      <w:lvlJc w:val="left"/>
      <w:rPr>
        <w:rFonts w:hAnsi="Arial Unicode MS"/>
        <w:caps w:val="0"/>
        <w:smallCaps w:val="0"/>
        <w:strike w:val="0"/>
        <w:dstrike w:val="0"/>
        <w:color w:val="000000"/>
        <w:spacing w:val="0"/>
        <w:w w:val="100"/>
        <w:kern w:val="0"/>
        <w:position w:val="0"/>
        <w:highlight w:val="none"/>
        <w:vertAlign w:val="baseline"/>
      </w:rPr>
    </w:lvl>
    <w:lvl w:ilvl="7" w:tplc="E026C326">
      <w:start w:val="1"/>
      <w:numFmt w:val="lowerLetter"/>
      <w:lvlText w:val="%8."/>
      <w:lvlJc w:val="left"/>
      <w:rPr>
        <w:rFonts w:hAnsi="Arial Unicode MS"/>
        <w:caps w:val="0"/>
        <w:smallCaps w:val="0"/>
        <w:strike w:val="0"/>
        <w:dstrike w:val="0"/>
        <w:color w:val="000000"/>
        <w:spacing w:val="0"/>
        <w:w w:val="100"/>
        <w:kern w:val="0"/>
        <w:position w:val="0"/>
        <w:highlight w:val="none"/>
        <w:vertAlign w:val="baseline"/>
      </w:rPr>
    </w:lvl>
    <w:lvl w:ilvl="8" w:tplc="10783790">
      <w:start w:val="1"/>
      <w:numFmt w:val="lowerRoman"/>
      <w:lvlText w:val="%9."/>
      <w:lvlJc w:val="left"/>
      <w:rPr>
        <w:rFonts w:hAnsi="Arial Unicode MS"/>
        <w:caps w:val="0"/>
        <w:smallCaps w:val="0"/>
        <w:strike w:val="0"/>
        <w:dstrike w:val="0"/>
        <w:color w:val="000000"/>
        <w:spacing w:val="0"/>
        <w:w w:val="100"/>
        <w:kern w:val="0"/>
        <w:position w:val="0"/>
        <w:highlight w:val="none"/>
        <w:vertAlign w:val="baseline"/>
      </w:rPr>
    </w:lvl>
  </w:abstractNum>
  <w:abstractNum w:abstractNumId="30">
    <w:nsid w:val="0D1C1852"/>
    <w:multiLevelType w:val="hybridMultilevel"/>
    <w:tmpl w:val="0672A702"/>
    <w:lvl w:ilvl="0" w:tplc="C07CEDA0">
      <w:start w:val="1"/>
      <w:numFmt w:val="decimal"/>
      <w:lvlText w:val="%1."/>
      <w:lvlJc w:val="left"/>
      <w:pPr>
        <w:tabs>
          <w:tab w:val="num" w:pos="360"/>
        </w:tabs>
        <w:ind w:left="360" w:hanging="360"/>
      </w:pPr>
      <w:rPr>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nsid w:val="0D3447E0"/>
    <w:multiLevelType w:val="multilevel"/>
    <w:tmpl w:val="FFFFFFFF"/>
    <w:styleLink w:val="List13"/>
    <w:lvl w:ilvl="0">
      <w:start w:val="1"/>
      <w:numFmt w:val="decimal"/>
      <w:lvlText w:val="%1."/>
      <w:lvlJc w:val="left"/>
      <w:rPr>
        <w:position w:val="0"/>
      </w:rPr>
    </w:lvl>
    <w:lvl w:ilvl="1">
      <w:start w:val="1"/>
      <w:numFmt w:val="lowerLetter"/>
      <w:lvlText w:val="%2."/>
      <w:lvlJc w:val="left"/>
      <w:rPr>
        <w:position w:val="0"/>
      </w:rPr>
    </w:lvl>
    <w:lvl w:ilvl="2">
      <w:start w:val="1"/>
      <w:numFmt w:val="lowerRoman"/>
      <w:lvlText w:val="%3."/>
      <w:lvlJc w:val="left"/>
      <w:rPr>
        <w:position w:val="0"/>
      </w:rPr>
    </w:lvl>
    <w:lvl w:ilvl="3">
      <w:start w:val="1"/>
      <w:numFmt w:val="decimal"/>
      <w:lvlText w:val="%4."/>
      <w:lvlJc w:val="left"/>
      <w:rPr>
        <w:position w:val="0"/>
      </w:rPr>
    </w:lvl>
    <w:lvl w:ilvl="4">
      <w:start w:val="1"/>
      <w:numFmt w:val="lowerLetter"/>
      <w:lvlText w:val="%5."/>
      <w:lvlJc w:val="left"/>
      <w:rPr>
        <w:position w:val="0"/>
      </w:rPr>
    </w:lvl>
    <w:lvl w:ilvl="5">
      <w:start w:val="1"/>
      <w:numFmt w:val="lowerRoman"/>
      <w:lvlText w:val="%6."/>
      <w:lvlJc w:val="left"/>
      <w:rPr>
        <w:position w:val="0"/>
      </w:rPr>
    </w:lvl>
    <w:lvl w:ilvl="6">
      <w:start w:val="1"/>
      <w:numFmt w:val="decimal"/>
      <w:lvlText w:val="%7."/>
      <w:lvlJc w:val="left"/>
      <w:rPr>
        <w:position w:val="0"/>
      </w:rPr>
    </w:lvl>
    <w:lvl w:ilvl="7">
      <w:start w:val="1"/>
      <w:numFmt w:val="lowerLetter"/>
      <w:lvlText w:val="%8."/>
      <w:lvlJc w:val="left"/>
      <w:rPr>
        <w:position w:val="0"/>
      </w:rPr>
    </w:lvl>
    <w:lvl w:ilvl="8">
      <w:start w:val="1"/>
      <w:numFmt w:val="lowerRoman"/>
      <w:lvlText w:val="%9."/>
      <w:lvlJc w:val="left"/>
      <w:rPr>
        <w:position w:val="0"/>
      </w:rPr>
    </w:lvl>
  </w:abstractNum>
  <w:abstractNum w:abstractNumId="32">
    <w:nsid w:val="0E063077"/>
    <w:multiLevelType w:val="hybridMultilevel"/>
    <w:tmpl w:val="18EA214A"/>
    <w:styleLink w:val="Zaimportowanystyl34"/>
    <w:lvl w:ilvl="0" w:tplc="91EEEE96">
      <w:start w:val="1"/>
      <w:numFmt w:val="decimal"/>
      <w:lvlText w:val="%1."/>
      <w:lvlJc w:val="left"/>
      <w:rPr>
        <w:rFonts w:ascii="Times New Roman" w:eastAsia="Arial Unicode MS" w:hAnsi="Times New Roman" w:cs="Arial Unicode MS"/>
        <w:b w:val="0"/>
        <w:bCs w:val="0"/>
        <w:i w:val="0"/>
        <w:iCs w:val="0"/>
        <w:caps w:val="0"/>
        <w:smallCaps w:val="0"/>
        <w:strike w:val="0"/>
        <w:dstrike w:val="0"/>
        <w:color w:val="000000"/>
        <w:spacing w:val="0"/>
        <w:w w:val="100"/>
        <w:kern w:val="0"/>
        <w:position w:val="0"/>
        <w:highlight w:val="none"/>
        <w:vertAlign w:val="baseline"/>
      </w:rPr>
    </w:lvl>
    <w:lvl w:ilvl="1" w:tplc="B59CCB98">
      <w:start w:val="1"/>
      <w:numFmt w:val="decimal"/>
      <w:lvlText w:val="%2."/>
      <w:lvlJc w:val="left"/>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FA9E1B98">
      <w:start w:val="1"/>
      <w:numFmt w:val="decimal"/>
      <w:lvlText w:val="%3."/>
      <w:lvlJc w:val="left"/>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0DE0AD18">
      <w:start w:val="1"/>
      <w:numFmt w:val="decimal"/>
      <w:lvlText w:val="%4."/>
      <w:lvlJc w:val="left"/>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F704013C">
      <w:start w:val="1"/>
      <w:numFmt w:val="decimal"/>
      <w:lvlText w:val="%5."/>
      <w:lvlJc w:val="left"/>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B972B8A0">
      <w:start w:val="1"/>
      <w:numFmt w:val="decimal"/>
      <w:lvlText w:val="%6."/>
      <w:lvlJc w:val="left"/>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4FF27F2A">
      <w:start w:val="1"/>
      <w:numFmt w:val="decimal"/>
      <w:lvlText w:val="%7."/>
      <w:lvlJc w:val="left"/>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0478E7AA">
      <w:start w:val="1"/>
      <w:numFmt w:val="decimal"/>
      <w:lvlText w:val="%8."/>
      <w:lvlJc w:val="left"/>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25AC7BD6">
      <w:start w:val="1"/>
      <w:numFmt w:val="decimal"/>
      <w:lvlText w:val="%9."/>
      <w:lvlJc w:val="left"/>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33">
    <w:nsid w:val="11162F94"/>
    <w:multiLevelType w:val="hybridMultilevel"/>
    <w:tmpl w:val="EA428A02"/>
    <w:styleLink w:val="Zaimportowanystyl26"/>
    <w:lvl w:ilvl="0" w:tplc="E35E0E24">
      <w:start w:val="1"/>
      <w:numFmt w:val="lowerLetter"/>
      <w:lvlText w:val="%1)"/>
      <w:lvlJc w:val="left"/>
      <w:rPr>
        <w:rFonts w:hAnsi="Arial Unicode MS"/>
        <w:caps w:val="0"/>
        <w:smallCaps w:val="0"/>
        <w:strike w:val="0"/>
        <w:dstrike w:val="0"/>
        <w:color w:val="000000"/>
        <w:spacing w:val="0"/>
        <w:w w:val="100"/>
        <w:kern w:val="0"/>
        <w:position w:val="0"/>
        <w:highlight w:val="none"/>
        <w:vertAlign w:val="baseline"/>
      </w:rPr>
    </w:lvl>
    <w:lvl w:ilvl="1" w:tplc="B7BE994A">
      <w:start w:val="1"/>
      <w:numFmt w:val="decimal"/>
      <w:lvlText w:val="%2)"/>
      <w:lvlJc w:val="left"/>
      <w:rPr>
        <w:rFonts w:hAnsi="Arial Unicode MS"/>
        <w:caps w:val="0"/>
        <w:smallCaps w:val="0"/>
        <w:strike w:val="0"/>
        <w:dstrike w:val="0"/>
        <w:color w:val="000000"/>
        <w:spacing w:val="0"/>
        <w:w w:val="100"/>
        <w:kern w:val="0"/>
        <w:position w:val="0"/>
        <w:highlight w:val="none"/>
        <w:vertAlign w:val="baseline"/>
      </w:rPr>
    </w:lvl>
    <w:lvl w:ilvl="2" w:tplc="1D86E3F8">
      <w:start w:val="1"/>
      <w:numFmt w:val="lowerRoman"/>
      <w:lvlText w:val="%3."/>
      <w:lvlJc w:val="left"/>
      <w:rPr>
        <w:rFonts w:hAnsi="Arial Unicode MS"/>
        <w:caps w:val="0"/>
        <w:smallCaps w:val="0"/>
        <w:strike w:val="0"/>
        <w:dstrike w:val="0"/>
        <w:color w:val="000000"/>
        <w:spacing w:val="0"/>
        <w:w w:val="100"/>
        <w:kern w:val="0"/>
        <w:position w:val="0"/>
        <w:highlight w:val="none"/>
        <w:vertAlign w:val="baseline"/>
      </w:rPr>
    </w:lvl>
    <w:lvl w:ilvl="3" w:tplc="58B6D8DC">
      <w:start w:val="1"/>
      <w:numFmt w:val="decimal"/>
      <w:lvlText w:val="%4."/>
      <w:lvlJc w:val="left"/>
      <w:rPr>
        <w:rFonts w:hAnsi="Arial Unicode MS"/>
        <w:caps w:val="0"/>
        <w:smallCaps w:val="0"/>
        <w:strike w:val="0"/>
        <w:dstrike w:val="0"/>
        <w:color w:val="000000"/>
        <w:spacing w:val="0"/>
        <w:w w:val="100"/>
        <w:kern w:val="0"/>
        <w:position w:val="0"/>
        <w:highlight w:val="none"/>
        <w:vertAlign w:val="baseline"/>
      </w:rPr>
    </w:lvl>
    <w:lvl w:ilvl="4" w:tplc="30047816">
      <w:start w:val="1"/>
      <w:numFmt w:val="lowerLetter"/>
      <w:lvlText w:val="%5."/>
      <w:lvlJc w:val="left"/>
      <w:rPr>
        <w:rFonts w:hAnsi="Arial Unicode MS"/>
        <w:caps w:val="0"/>
        <w:smallCaps w:val="0"/>
        <w:strike w:val="0"/>
        <w:dstrike w:val="0"/>
        <w:color w:val="000000"/>
        <w:spacing w:val="0"/>
        <w:w w:val="100"/>
        <w:kern w:val="0"/>
        <w:position w:val="0"/>
        <w:highlight w:val="none"/>
        <w:vertAlign w:val="baseline"/>
      </w:rPr>
    </w:lvl>
    <w:lvl w:ilvl="5" w:tplc="7706B4E2">
      <w:start w:val="1"/>
      <w:numFmt w:val="lowerRoman"/>
      <w:lvlText w:val="%6."/>
      <w:lvlJc w:val="left"/>
      <w:rPr>
        <w:rFonts w:hAnsi="Arial Unicode MS"/>
        <w:caps w:val="0"/>
        <w:smallCaps w:val="0"/>
        <w:strike w:val="0"/>
        <w:dstrike w:val="0"/>
        <w:color w:val="000000"/>
        <w:spacing w:val="0"/>
        <w:w w:val="100"/>
        <w:kern w:val="0"/>
        <w:position w:val="0"/>
        <w:highlight w:val="none"/>
        <w:vertAlign w:val="baseline"/>
      </w:rPr>
    </w:lvl>
    <w:lvl w:ilvl="6" w:tplc="E4F8BBAE">
      <w:start w:val="1"/>
      <w:numFmt w:val="decimal"/>
      <w:lvlText w:val="%7."/>
      <w:lvlJc w:val="left"/>
      <w:rPr>
        <w:rFonts w:hAnsi="Arial Unicode MS"/>
        <w:caps w:val="0"/>
        <w:smallCaps w:val="0"/>
        <w:strike w:val="0"/>
        <w:dstrike w:val="0"/>
        <w:color w:val="000000"/>
        <w:spacing w:val="0"/>
        <w:w w:val="100"/>
        <w:kern w:val="0"/>
        <w:position w:val="0"/>
        <w:highlight w:val="none"/>
        <w:vertAlign w:val="baseline"/>
      </w:rPr>
    </w:lvl>
    <w:lvl w:ilvl="7" w:tplc="B59A5E32">
      <w:start w:val="1"/>
      <w:numFmt w:val="lowerLetter"/>
      <w:lvlText w:val="%8."/>
      <w:lvlJc w:val="left"/>
      <w:rPr>
        <w:rFonts w:hAnsi="Arial Unicode MS"/>
        <w:caps w:val="0"/>
        <w:smallCaps w:val="0"/>
        <w:strike w:val="0"/>
        <w:dstrike w:val="0"/>
        <w:color w:val="000000"/>
        <w:spacing w:val="0"/>
        <w:w w:val="100"/>
        <w:kern w:val="0"/>
        <w:position w:val="0"/>
        <w:highlight w:val="none"/>
        <w:vertAlign w:val="baseline"/>
      </w:rPr>
    </w:lvl>
    <w:lvl w:ilvl="8" w:tplc="2390C060">
      <w:start w:val="1"/>
      <w:numFmt w:val="lowerRoman"/>
      <w:lvlText w:val="%9."/>
      <w:lvlJc w:val="left"/>
      <w:rPr>
        <w:rFonts w:hAnsi="Arial Unicode MS"/>
        <w:caps w:val="0"/>
        <w:smallCaps w:val="0"/>
        <w:strike w:val="0"/>
        <w:dstrike w:val="0"/>
        <w:color w:val="000000"/>
        <w:spacing w:val="0"/>
        <w:w w:val="100"/>
        <w:kern w:val="0"/>
        <w:position w:val="0"/>
        <w:highlight w:val="none"/>
        <w:vertAlign w:val="baseline"/>
      </w:rPr>
    </w:lvl>
  </w:abstractNum>
  <w:abstractNum w:abstractNumId="34">
    <w:nsid w:val="118C4A9A"/>
    <w:multiLevelType w:val="hybridMultilevel"/>
    <w:tmpl w:val="795A142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5">
    <w:nsid w:val="12550159"/>
    <w:multiLevelType w:val="multilevel"/>
    <w:tmpl w:val="A2426214"/>
    <w:styleLink w:val="WW8Num14"/>
    <w:lvl w:ilvl="0">
      <w:numFmt w:val="bullet"/>
      <w:lvlText w:val=""/>
      <w:lvlJc w:val="left"/>
      <w:pPr>
        <w:ind w:left="1080" w:hanging="360"/>
      </w:pPr>
      <w:rPr>
        <w:rFonts w:ascii="Symbol" w:hAnsi="Symbol" w:cs="Symbol"/>
        <w:sz w:val="22"/>
        <w:szCs w:val="22"/>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6">
    <w:nsid w:val="12D53BAD"/>
    <w:multiLevelType w:val="hybridMultilevel"/>
    <w:tmpl w:val="2C4CAF9E"/>
    <w:lvl w:ilvl="0" w:tplc="9974799A">
      <w:start w:val="1"/>
      <w:numFmt w:val="lowerLetter"/>
      <w:lvlText w:val="%1)"/>
      <w:lvlJc w:val="left"/>
      <w:pPr>
        <w:ind w:left="862" w:hanging="360"/>
      </w:pPr>
      <w:rPr>
        <w:rFonts w:hint="default"/>
      </w:rPr>
    </w:lvl>
    <w:lvl w:ilvl="1" w:tplc="04150019" w:tentative="1">
      <w:start w:val="1"/>
      <w:numFmt w:val="lowerLetter"/>
      <w:lvlText w:val="%2."/>
      <w:lvlJc w:val="left"/>
      <w:pPr>
        <w:ind w:left="1582" w:hanging="360"/>
      </w:pPr>
    </w:lvl>
    <w:lvl w:ilvl="2" w:tplc="0415001B" w:tentative="1">
      <w:start w:val="1"/>
      <w:numFmt w:val="lowerRoman"/>
      <w:lvlText w:val="%3."/>
      <w:lvlJc w:val="right"/>
      <w:pPr>
        <w:ind w:left="2302" w:hanging="180"/>
      </w:pPr>
    </w:lvl>
    <w:lvl w:ilvl="3" w:tplc="0415000F" w:tentative="1">
      <w:start w:val="1"/>
      <w:numFmt w:val="decimal"/>
      <w:lvlText w:val="%4."/>
      <w:lvlJc w:val="left"/>
      <w:pPr>
        <w:ind w:left="3022" w:hanging="360"/>
      </w:pPr>
    </w:lvl>
    <w:lvl w:ilvl="4" w:tplc="04150019" w:tentative="1">
      <w:start w:val="1"/>
      <w:numFmt w:val="lowerLetter"/>
      <w:lvlText w:val="%5."/>
      <w:lvlJc w:val="left"/>
      <w:pPr>
        <w:ind w:left="3742" w:hanging="360"/>
      </w:pPr>
    </w:lvl>
    <w:lvl w:ilvl="5" w:tplc="0415001B" w:tentative="1">
      <w:start w:val="1"/>
      <w:numFmt w:val="lowerRoman"/>
      <w:lvlText w:val="%6."/>
      <w:lvlJc w:val="right"/>
      <w:pPr>
        <w:ind w:left="4462" w:hanging="180"/>
      </w:pPr>
    </w:lvl>
    <w:lvl w:ilvl="6" w:tplc="0415000F" w:tentative="1">
      <w:start w:val="1"/>
      <w:numFmt w:val="decimal"/>
      <w:lvlText w:val="%7."/>
      <w:lvlJc w:val="left"/>
      <w:pPr>
        <w:ind w:left="5182" w:hanging="360"/>
      </w:pPr>
    </w:lvl>
    <w:lvl w:ilvl="7" w:tplc="04150019" w:tentative="1">
      <w:start w:val="1"/>
      <w:numFmt w:val="lowerLetter"/>
      <w:lvlText w:val="%8."/>
      <w:lvlJc w:val="left"/>
      <w:pPr>
        <w:ind w:left="5902" w:hanging="360"/>
      </w:pPr>
    </w:lvl>
    <w:lvl w:ilvl="8" w:tplc="0415001B" w:tentative="1">
      <w:start w:val="1"/>
      <w:numFmt w:val="lowerRoman"/>
      <w:lvlText w:val="%9."/>
      <w:lvlJc w:val="right"/>
      <w:pPr>
        <w:ind w:left="6622" w:hanging="180"/>
      </w:pPr>
    </w:lvl>
  </w:abstractNum>
  <w:abstractNum w:abstractNumId="37">
    <w:nsid w:val="12DA560F"/>
    <w:multiLevelType w:val="hybridMultilevel"/>
    <w:tmpl w:val="8C263962"/>
    <w:styleLink w:val="Zaimportowanystyl35"/>
    <w:lvl w:ilvl="0" w:tplc="CD282EFE">
      <w:start w:val="1"/>
      <w:numFmt w:val="decimal"/>
      <w:lvlText w:val="%1)"/>
      <w:lvlJc w:val="left"/>
      <w:rPr>
        <w:rFonts w:hAnsi="Arial Unicode MS"/>
        <w:caps w:val="0"/>
        <w:smallCaps w:val="0"/>
        <w:strike w:val="0"/>
        <w:dstrike w:val="0"/>
        <w:color w:val="000000"/>
        <w:spacing w:val="0"/>
        <w:w w:val="100"/>
        <w:kern w:val="0"/>
        <w:position w:val="0"/>
        <w:highlight w:val="none"/>
        <w:vertAlign w:val="baseline"/>
      </w:rPr>
    </w:lvl>
    <w:lvl w:ilvl="1" w:tplc="3D961BFC">
      <w:start w:val="1"/>
      <w:numFmt w:val="lowerLetter"/>
      <w:lvlText w:val="%2."/>
      <w:lvlJc w:val="left"/>
      <w:rPr>
        <w:rFonts w:hAnsi="Arial Unicode MS"/>
        <w:caps w:val="0"/>
        <w:smallCaps w:val="0"/>
        <w:strike w:val="0"/>
        <w:dstrike w:val="0"/>
        <w:color w:val="000000"/>
        <w:spacing w:val="0"/>
        <w:w w:val="100"/>
        <w:kern w:val="0"/>
        <w:position w:val="0"/>
        <w:highlight w:val="none"/>
        <w:vertAlign w:val="baseline"/>
      </w:rPr>
    </w:lvl>
    <w:lvl w:ilvl="2" w:tplc="F78C62D6">
      <w:start w:val="1"/>
      <w:numFmt w:val="lowerRoman"/>
      <w:lvlText w:val="%3."/>
      <w:lvlJc w:val="left"/>
      <w:rPr>
        <w:rFonts w:hAnsi="Arial Unicode MS"/>
        <w:caps w:val="0"/>
        <w:smallCaps w:val="0"/>
        <w:strike w:val="0"/>
        <w:dstrike w:val="0"/>
        <w:color w:val="000000"/>
        <w:spacing w:val="0"/>
        <w:w w:val="100"/>
        <w:kern w:val="0"/>
        <w:position w:val="0"/>
        <w:highlight w:val="none"/>
        <w:vertAlign w:val="baseline"/>
      </w:rPr>
    </w:lvl>
    <w:lvl w:ilvl="3" w:tplc="27F2CE8C">
      <w:start w:val="1"/>
      <w:numFmt w:val="decimal"/>
      <w:lvlText w:val="%4."/>
      <w:lvlJc w:val="left"/>
      <w:rPr>
        <w:rFonts w:hAnsi="Arial Unicode MS"/>
        <w:caps w:val="0"/>
        <w:smallCaps w:val="0"/>
        <w:strike w:val="0"/>
        <w:dstrike w:val="0"/>
        <w:color w:val="000000"/>
        <w:spacing w:val="0"/>
        <w:w w:val="100"/>
        <w:kern w:val="0"/>
        <w:position w:val="0"/>
        <w:highlight w:val="none"/>
        <w:vertAlign w:val="baseline"/>
      </w:rPr>
    </w:lvl>
    <w:lvl w:ilvl="4" w:tplc="593E0ED6">
      <w:start w:val="1"/>
      <w:numFmt w:val="lowerLetter"/>
      <w:lvlText w:val="%5."/>
      <w:lvlJc w:val="left"/>
      <w:rPr>
        <w:rFonts w:hAnsi="Arial Unicode MS"/>
        <w:caps w:val="0"/>
        <w:smallCaps w:val="0"/>
        <w:strike w:val="0"/>
        <w:dstrike w:val="0"/>
        <w:color w:val="000000"/>
        <w:spacing w:val="0"/>
        <w:w w:val="100"/>
        <w:kern w:val="0"/>
        <w:position w:val="0"/>
        <w:highlight w:val="none"/>
        <w:vertAlign w:val="baseline"/>
      </w:rPr>
    </w:lvl>
    <w:lvl w:ilvl="5" w:tplc="8F2E6720">
      <w:start w:val="1"/>
      <w:numFmt w:val="lowerRoman"/>
      <w:lvlText w:val="%6."/>
      <w:lvlJc w:val="left"/>
      <w:rPr>
        <w:rFonts w:hAnsi="Arial Unicode MS"/>
        <w:caps w:val="0"/>
        <w:smallCaps w:val="0"/>
        <w:strike w:val="0"/>
        <w:dstrike w:val="0"/>
        <w:color w:val="000000"/>
        <w:spacing w:val="0"/>
        <w:w w:val="100"/>
        <w:kern w:val="0"/>
        <w:position w:val="0"/>
        <w:highlight w:val="none"/>
        <w:vertAlign w:val="baseline"/>
      </w:rPr>
    </w:lvl>
    <w:lvl w:ilvl="6" w:tplc="C8445006">
      <w:start w:val="1"/>
      <w:numFmt w:val="decimal"/>
      <w:lvlText w:val="%7."/>
      <w:lvlJc w:val="left"/>
      <w:rPr>
        <w:rFonts w:hAnsi="Arial Unicode MS"/>
        <w:caps w:val="0"/>
        <w:smallCaps w:val="0"/>
        <w:strike w:val="0"/>
        <w:dstrike w:val="0"/>
        <w:color w:val="000000"/>
        <w:spacing w:val="0"/>
        <w:w w:val="100"/>
        <w:kern w:val="0"/>
        <w:position w:val="0"/>
        <w:highlight w:val="none"/>
        <w:vertAlign w:val="baseline"/>
      </w:rPr>
    </w:lvl>
    <w:lvl w:ilvl="7" w:tplc="5ECE60B6">
      <w:start w:val="1"/>
      <w:numFmt w:val="lowerLetter"/>
      <w:lvlText w:val="%8."/>
      <w:lvlJc w:val="left"/>
      <w:rPr>
        <w:rFonts w:hAnsi="Arial Unicode MS"/>
        <w:caps w:val="0"/>
        <w:smallCaps w:val="0"/>
        <w:strike w:val="0"/>
        <w:dstrike w:val="0"/>
        <w:color w:val="000000"/>
        <w:spacing w:val="0"/>
        <w:w w:val="100"/>
        <w:kern w:val="0"/>
        <w:position w:val="0"/>
        <w:highlight w:val="none"/>
        <w:vertAlign w:val="baseline"/>
      </w:rPr>
    </w:lvl>
    <w:lvl w:ilvl="8" w:tplc="82AECB0E">
      <w:start w:val="1"/>
      <w:numFmt w:val="lowerRoman"/>
      <w:lvlText w:val="%9."/>
      <w:lvlJc w:val="left"/>
      <w:rPr>
        <w:rFonts w:hAnsi="Arial Unicode MS"/>
        <w:caps w:val="0"/>
        <w:smallCaps w:val="0"/>
        <w:strike w:val="0"/>
        <w:dstrike w:val="0"/>
        <w:color w:val="000000"/>
        <w:spacing w:val="0"/>
        <w:w w:val="100"/>
        <w:kern w:val="0"/>
        <w:position w:val="0"/>
        <w:highlight w:val="none"/>
        <w:vertAlign w:val="baseline"/>
      </w:rPr>
    </w:lvl>
  </w:abstractNum>
  <w:abstractNum w:abstractNumId="38">
    <w:nsid w:val="13085BE2"/>
    <w:multiLevelType w:val="multilevel"/>
    <w:tmpl w:val="FFFFFFFF"/>
    <w:styleLink w:val="List32"/>
    <w:lvl w:ilvl="0">
      <w:start w:val="1"/>
      <w:numFmt w:val="decimal"/>
      <w:lvlText w:val="%1."/>
      <w:lvlJc w:val="left"/>
      <w:rPr>
        <w:position w:val="0"/>
      </w:rPr>
    </w:lvl>
    <w:lvl w:ilvl="1">
      <w:start w:val="1"/>
      <w:numFmt w:val="lowerLetter"/>
      <w:lvlText w:val="%2."/>
      <w:lvlJc w:val="left"/>
      <w:rPr>
        <w:position w:val="0"/>
      </w:rPr>
    </w:lvl>
    <w:lvl w:ilvl="2">
      <w:start w:val="1"/>
      <w:numFmt w:val="lowerRoman"/>
      <w:lvlText w:val="%3."/>
      <w:lvlJc w:val="left"/>
      <w:rPr>
        <w:position w:val="0"/>
      </w:rPr>
    </w:lvl>
    <w:lvl w:ilvl="3">
      <w:start w:val="1"/>
      <w:numFmt w:val="decimal"/>
      <w:lvlText w:val="%4."/>
      <w:lvlJc w:val="left"/>
      <w:rPr>
        <w:position w:val="0"/>
      </w:rPr>
    </w:lvl>
    <w:lvl w:ilvl="4">
      <w:start w:val="1"/>
      <w:numFmt w:val="lowerLetter"/>
      <w:lvlText w:val="%5."/>
      <w:lvlJc w:val="left"/>
      <w:rPr>
        <w:position w:val="0"/>
      </w:rPr>
    </w:lvl>
    <w:lvl w:ilvl="5">
      <w:start w:val="1"/>
      <w:numFmt w:val="lowerRoman"/>
      <w:lvlText w:val="%6."/>
      <w:lvlJc w:val="left"/>
      <w:rPr>
        <w:position w:val="0"/>
      </w:rPr>
    </w:lvl>
    <w:lvl w:ilvl="6">
      <w:start w:val="1"/>
      <w:numFmt w:val="decimal"/>
      <w:lvlText w:val="%7."/>
      <w:lvlJc w:val="left"/>
      <w:rPr>
        <w:position w:val="0"/>
      </w:rPr>
    </w:lvl>
    <w:lvl w:ilvl="7">
      <w:start w:val="1"/>
      <w:numFmt w:val="lowerLetter"/>
      <w:lvlText w:val="%8."/>
      <w:lvlJc w:val="left"/>
      <w:rPr>
        <w:position w:val="0"/>
      </w:rPr>
    </w:lvl>
    <w:lvl w:ilvl="8">
      <w:start w:val="1"/>
      <w:numFmt w:val="lowerRoman"/>
      <w:lvlText w:val="%9."/>
      <w:lvlJc w:val="left"/>
      <w:rPr>
        <w:position w:val="0"/>
      </w:rPr>
    </w:lvl>
  </w:abstractNum>
  <w:abstractNum w:abstractNumId="39">
    <w:nsid w:val="13E979B9"/>
    <w:multiLevelType w:val="multilevel"/>
    <w:tmpl w:val="27B6E902"/>
    <w:lvl w:ilvl="0">
      <w:start w:val="1"/>
      <w:numFmt w:val="decimal"/>
      <w:lvlText w:val="%1."/>
      <w:lvlJc w:val="left"/>
      <w:pPr>
        <w:tabs>
          <w:tab w:val="num" w:pos="720"/>
        </w:tabs>
        <w:ind w:left="720" w:hanging="360"/>
      </w:pPr>
    </w:lvl>
    <w:lvl w:ilvl="1" w:tentative="1">
      <w:numFmt w:val="decimal"/>
      <w:lvlText w:val="%2."/>
      <w:lvlJc w:val="left"/>
      <w:pPr>
        <w:tabs>
          <w:tab w:val="num" w:pos="1440"/>
        </w:tabs>
        <w:ind w:left="1440" w:hanging="360"/>
      </w:pPr>
    </w:lvl>
    <w:lvl w:ilvl="2" w:tentative="1">
      <w:numFmt w:val="decimal"/>
      <w:lvlText w:val="%3."/>
      <w:lvlJc w:val="left"/>
      <w:pPr>
        <w:tabs>
          <w:tab w:val="num" w:pos="2160"/>
        </w:tabs>
        <w:ind w:left="2160" w:hanging="360"/>
      </w:pPr>
    </w:lvl>
    <w:lvl w:ilvl="3" w:tentative="1">
      <w:numFmt w:val="decimal"/>
      <w:lvlText w:val="%4."/>
      <w:lvlJc w:val="left"/>
      <w:pPr>
        <w:tabs>
          <w:tab w:val="num" w:pos="2880"/>
        </w:tabs>
        <w:ind w:left="2880" w:hanging="360"/>
      </w:pPr>
    </w:lvl>
    <w:lvl w:ilvl="4" w:tentative="1">
      <w:numFmt w:val="decimal"/>
      <w:lvlText w:val="%5."/>
      <w:lvlJc w:val="left"/>
      <w:pPr>
        <w:tabs>
          <w:tab w:val="num" w:pos="3600"/>
        </w:tabs>
        <w:ind w:left="3600" w:hanging="360"/>
      </w:pPr>
    </w:lvl>
    <w:lvl w:ilvl="5" w:tentative="1">
      <w:numFmt w:val="decimal"/>
      <w:lvlText w:val="%6."/>
      <w:lvlJc w:val="left"/>
      <w:pPr>
        <w:tabs>
          <w:tab w:val="num" w:pos="4320"/>
        </w:tabs>
        <w:ind w:left="4320" w:hanging="360"/>
      </w:pPr>
    </w:lvl>
    <w:lvl w:ilvl="6" w:tentative="1">
      <w:numFmt w:val="decimal"/>
      <w:lvlText w:val="%7."/>
      <w:lvlJc w:val="left"/>
      <w:pPr>
        <w:tabs>
          <w:tab w:val="num" w:pos="5040"/>
        </w:tabs>
        <w:ind w:left="5040" w:hanging="360"/>
      </w:pPr>
    </w:lvl>
    <w:lvl w:ilvl="7" w:tentative="1">
      <w:numFmt w:val="decimal"/>
      <w:lvlText w:val="%8."/>
      <w:lvlJc w:val="left"/>
      <w:pPr>
        <w:tabs>
          <w:tab w:val="num" w:pos="5760"/>
        </w:tabs>
        <w:ind w:left="5760" w:hanging="360"/>
      </w:pPr>
    </w:lvl>
    <w:lvl w:ilvl="8" w:tentative="1">
      <w:numFmt w:val="decimal"/>
      <w:lvlText w:val="%9."/>
      <w:lvlJc w:val="left"/>
      <w:pPr>
        <w:tabs>
          <w:tab w:val="num" w:pos="6480"/>
        </w:tabs>
        <w:ind w:left="6480" w:hanging="360"/>
      </w:pPr>
    </w:lvl>
  </w:abstractNum>
  <w:abstractNum w:abstractNumId="40">
    <w:nsid w:val="145235F1"/>
    <w:multiLevelType w:val="hybridMultilevel"/>
    <w:tmpl w:val="59103A6A"/>
    <w:styleLink w:val="Zaimportowanystyl22"/>
    <w:lvl w:ilvl="0" w:tplc="85520CFC">
      <w:start w:val="1"/>
      <w:numFmt w:val="decimal"/>
      <w:lvlText w:val="%1."/>
      <w:lvlJc w:val="left"/>
      <w:pPr>
        <w:ind w:left="360" w:hanging="360"/>
      </w:pPr>
      <w:rPr>
        <w:rFonts w:hAnsi="Arial Unicode MS"/>
        <w:caps w:val="0"/>
        <w:smallCaps w:val="0"/>
        <w:strike w:val="0"/>
        <w:dstrike w:val="0"/>
        <w:color w:val="000000"/>
        <w:spacing w:val="0"/>
        <w:w w:val="100"/>
        <w:kern w:val="0"/>
        <w:position w:val="0"/>
        <w:highlight w:val="none"/>
        <w:vertAlign w:val="baseline"/>
      </w:rPr>
    </w:lvl>
    <w:lvl w:ilvl="1" w:tplc="673E3746">
      <w:start w:val="1"/>
      <w:numFmt w:val="lowerLetter"/>
      <w:lvlText w:val="%2."/>
      <w:lvlJc w:val="left"/>
      <w:pPr>
        <w:ind w:left="1080" w:hanging="360"/>
      </w:pPr>
      <w:rPr>
        <w:rFonts w:hAnsi="Arial Unicode MS"/>
        <w:caps w:val="0"/>
        <w:smallCaps w:val="0"/>
        <w:strike w:val="0"/>
        <w:dstrike w:val="0"/>
        <w:color w:val="000000"/>
        <w:spacing w:val="0"/>
        <w:w w:val="100"/>
        <w:kern w:val="0"/>
        <w:position w:val="0"/>
        <w:highlight w:val="none"/>
        <w:vertAlign w:val="baseline"/>
      </w:rPr>
    </w:lvl>
    <w:lvl w:ilvl="2" w:tplc="BF605F6A">
      <w:start w:val="1"/>
      <w:numFmt w:val="lowerRoman"/>
      <w:lvlText w:val="%3."/>
      <w:lvlJc w:val="left"/>
      <w:pPr>
        <w:ind w:left="1800" w:hanging="300"/>
      </w:pPr>
      <w:rPr>
        <w:rFonts w:hAnsi="Arial Unicode MS"/>
        <w:caps w:val="0"/>
        <w:smallCaps w:val="0"/>
        <w:strike w:val="0"/>
        <w:dstrike w:val="0"/>
        <w:color w:val="000000"/>
        <w:spacing w:val="0"/>
        <w:w w:val="100"/>
        <w:kern w:val="0"/>
        <w:position w:val="0"/>
        <w:highlight w:val="none"/>
        <w:vertAlign w:val="baseline"/>
      </w:rPr>
    </w:lvl>
    <w:lvl w:ilvl="3" w:tplc="F24AC290">
      <w:start w:val="1"/>
      <w:numFmt w:val="decimal"/>
      <w:lvlText w:val="%4."/>
      <w:lvlJc w:val="left"/>
      <w:pPr>
        <w:ind w:left="2520" w:hanging="360"/>
      </w:pPr>
      <w:rPr>
        <w:rFonts w:hAnsi="Arial Unicode MS"/>
        <w:caps w:val="0"/>
        <w:smallCaps w:val="0"/>
        <w:strike w:val="0"/>
        <w:dstrike w:val="0"/>
        <w:color w:val="000000"/>
        <w:spacing w:val="0"/>
        <w:w w:val="100"/>
        <w:kern w:val="0"/>
        <w:position w:val="0"/>
        <w:highlight w:val="none"/>
        <w:vertAlign w:val="baseline"/>
      </w:rPr>
    </w:lvl>
    <w:lvl w:ilvl="4" w:tplc="A8845AB8">
      <w:start w:val="1"/>
      <w:numFmt w:val="lowerLetter"/>
      <w:lvlText w:val="%5."/>
      <w:lvlJc w:val="left"/>
      <w:pPr>
        <w:ind w:left="3240" w:hanging="360"/>
      </w:pPr>
      <w:rPr>
        <w:rFonts w:hAnsi="Arial Unicode MS"/>
        <w:caps w:val="0"/>
        <w:smallCaps w:val="0"/>
        <w:strike w:val="0"/>
        <w:dstrike w:val="0"/>
        <w:color w:val="000000"/>
        <w:spacing w:val="0"/>
        <w:w w:val="100"/>
        <w:kern w:val="0"/>
        <w:position w:val="0"/>
        <w:highlight w:val="none"/>
        <w:vertAlign w:val="baseline"/>
      </w:rPr>
    </w:lvl>
    <w:lvl w:ilvl="5" w:tplc="C9FA1964">
      <w:start w:val="1"/>
      <w:numFmt w:val="lowerRoman"/>
      <w:lvlText w:val="%6."/>
      <w:lvlJc w:val="left"/>
      <w:pPr>
        <w:ind w:left="3960" w:hanging="300"/>
      </w:pPr>
      <w:rPr>
        <w:rFonts w:hAnsi="Arial Unicode MS"/>
        <w:caps w:val="0"/>
        <w:smallCaps w:val="0"/>
        <w:strike w:val="0"/>
        <w:dstrike w:val="0"/>
        <w:color w:val="000000"/>
        <w:spacing w:val="0"/>
        <w:w w:val="100"/>
        <w:kern w:val="0"/>
        <w:position w:val="0"/>
        <w:highlight w:val="none"/>
        <w:vertAlign w:val="baseline"/>
      </w:rPr>
    </w:lvl>
    <w:lvl w:ilvl="6" w:tplc="638EB000">
      <w:start w:val="1"/>
      <w:numFmt w:val="decimal"/>
      <w:lvlText w:val="%7."/>
      <w:lvlJc w:val="left"/>
      <w:pPr>
        <w:ind w:left="4680" w:hanging="360"/>
      </w:pPr>
      <w:rPr>
        <w:rFonts w:hAnsi="Arial Unicode MS"/>
        <w:caps w:val="0"/>
        <w:smallCaps w:val="0"/>
        <w:strike w:val="0"/>
        <w:dstrike w:val="0"/>
        <w:color w:val="000000"/>
        <w:spacing w:val="0"/>
        <w:w w:val="100"/>
        <w:kern w:val="0"/>
        <w:position w:val="0"/>
        <w:highlight w:val="none"/>
        <w:vertAlign w:val="baseline"/>
      </w:rPr>
    </w:lvl>
    <w:lvl w:ilvl="7" w:tplc="5B72BCD0">
      <w:start w:val="1"/>
      <w:numFmt w:val="lowerLetter"/>
      <w:lvlText w:val="%8."/>
      <w:lvlJc w:val="left"/>
      <w:pPr>
        <w:ind w:left="5400" w:hanging="360"/>
      </w:pPr>
      <w:rPr>
        <w:rFonts w:hAnsi="Arial Unicode MS"/>
        <w:caps w:val="0"/>
        <w:smallCaps w:val="0"/>
        <w:strike w:val="0"/>
        <w:dstrike w:val="0"/>
        <w:color w:val="000000"/>
        <w:spacing w:val="0"/>
        <w:w w:val="100"/>
        <w:kern w:val="0"/>
        <w:position w:val="0"/>
        <w:highlight w:val="none"/>
        <w:vertAlign w:val="baseline"/>
      </w:rPr>
    </w:lvl>
    <w:lvl w:ilvl="8" w:tplc="FEA244DA">
      <w:start w:val="1"/>
      <w:numFmt w:val="lowerRoman"/>
      <w:lvlText w:val="%9."/>
      <w:lvlJc w:val="left"/>
      <w:pPr>
        <w:ind w:left="6120" w:hanging="300"/>
      </w:pPr>
      <w:rPr>
        <w:rFonts w:hAnsi="Arial Unicode MS"/>
        <w:caps w:val="0"/>
        <w:smallCaps w:val="0"/>
        <w:strike w:val="0"/>
        <w:dstrike w:val="0"/>
        <w:color w:val="000000"/>
        <w:spacing w:val="0"/>
        <w:w w:val="100"/>
        <w:kern w:val="0"/>
        <w:position w:val="0"/>
        <w:highlight w:val="none"/>
        <w:vertAlign w:val="baseline"/>
      </w:rPr>
    </w:lvl>
  </w:abstractNum>
  <w:abstractNum w:abstractNumId="41">
    <w:nsid w:val="16660E25"/>
    <w:multiLevelType w:val="hybridMultilevel"/>
    <w:tmpl w:val="97309D9C"/>
    <w:lvl w:ilvl="0" w:tplc="04150001">
      <w:start w:val="1"/>
      <w:numFmt w:val="bullet"/>
      <w:lvlText w:val=""/>
      <w:lvlJc w:val="left"/>
      <w:pPr>
        <w:ind w:left="862" w:hanging="360"/>
      </w:pPr>
      <w:rPr>
        <w:rFonts w:ascii="Symbol" w:hAnsi="Symbol" w:hint="default"/>
      </w:rPr>
    </w:lvl>
    <w:lvl w:ilvl="1" w:tplc="04150003" w:tentative="1">
      <w:start w:val="1"/>
      <w:numFmt w:val="bullet"/>
      <w:lvlText w:val="o"/>
      <w:lvlJc w:val="left"/>
      <w:pPr>
        <w:ind w:left="1582" w:hanging="360"/>
      </w:pPr>
      <w:rPr>
        <w:rFonts w:ascii="Courier New" w:hAnsi="Courier New" w:cs="Courier New" w:hint="default"/>
      </w:rPr>
    </w:lvl>
    <w:lvl w:ilvl="2" w:tplc="04150005" w:tentative="1">
      <w:start w:val="1"/>
      <w:numFmt w:val="bullet"/>
      <w:lvlText w:val=""/>
      <w:lvlJc w:val="left"/>
      <w:pPr>
        <w:ind w:left="2302" w:hanging="360"/>
      </w:pPr>
      <w:rPr>
        <w:rFonts w:ascii="Wingdings" w:hAnsi="Wingdings" w:hint="default"/>
      </w:rPr>
    </w:lvl>
    <w:lvl w:ilvl="3" w:tplc="04150001" w:tentative="1">
      <w:start w:val="1"/>
      <w:numFmt w:val="bullet"/>
      <w:lvlText w:val=""/>
      <w:lvlJc w:val="left"/>
      <w:pPr>
        <w:ind w:left="3022" w:hanging="360"/>
      </w:pPr>
      <w:rPr>
        <w:rFonts w:ascii="Symbol" w:hAnsi="Symbol" w:hint="default"/>
      </w:rPr>
    </w:lvl>
    <w:lvl w:ilvl="4" w:tplc="04150003" w:tentative="1">
      <w:start w:val="1"/>
      <w:numFmt w:val="bullet"/>
      <w:lvlText w:val="o"/>
      <w:lvlJc w:val="left"/>
      <w:pPr>
        <w:ind w:left="3742" w:hanging="360"/>
      </w:pPr>
      <w:rPr>
        <w:rFonts w:ascii="Courier New" w:hAnsi="Courier New" w:cs="Courier New" w:hint="default"/>
      </w:rPr>
    </w:lvl>
    <w:lvl w:ilvl="5" w:tplc="04150005" w:tentative="1">
      <w:start w:val="1"/>
      <w:numFmt w:val="bullet"/>
      <w:lvlText w:val=""/>
      <w:lvlJc w:val="left"/>
      <w:pPr>
        <w:ind w:left="4462" w:hanging="360"/>
      </w:pPr>
      <w:rPr>
        <w:rFonts w:ascii="Wingdings" w:hAnsi="Wingdings" w:hint="default"/>
      </w:rPr>
    </w:lvl>
    <w:lvl w:ilvl="6" w:tplc="04150001" w:tentative="1">
      <w:start w:val="1"/>
      <w:numFmt w:val="bullet"/>
      <w:lvlText w:val=""/>
      <w:lvlJc w:val="left"/>
      <w:pPr>
        <w:ind w:left="5182" w:hanging="360"/>
      </w:pPr>
      <w:rPr>
        <w:rFonts w:ascii="Symbol" w:hAnsi="Symbol" w:hint="default"/>
      </w:rPr>
    </w:lvl>
    <w:lvl w:ilvl="7" w:tplc="04150003" w:tentative="1">
      <w:start w:val="1"/>
      <w:numFmt w:val="bullet"/>
      <w:lvlText w:val="o"/>
      <w:lvlJc w:val="left"/>
      <w:pPr>
        <w:ind w:left="5902" w:hanging="360"/>
      </w:pPr>
      <w:rPr>
        <w:rFonts w:ascii="Courier New" w:hAnsi="Courier New" w:cs="Courier New" w:hint="default"/>
      </w:rPr>
    </w:lvl>
    <w:lvl w:ilvl="8" w:tplc="04150005" w:tentative="1">
      <w:start w:val="1"/>
      <w:numFmt w:val="bullet"/>
      <w:lvlText w:val=""/>
      <w:lvlJc w:val="left"/>
      <w:pPr>
        <w:ind w:left="6622" w:hanging="360"/>
      </w:pPr>
      <w:rPr>
        <w:rFonts w:ascii="Wingdings" w:hAnsi="Wingdings" w:hint="default"/>
      </w:rPr>
    </w:lvl>
  </w:abstractNum>
  <w:abstractNum w:abstractNumId="42">
    <w:nsid w:val="1719500A"/>
    <w:multiLevelType w:val="hybridMultilevel"/>
    <w:tmpl w:val="403CBA38"/>
    <w:lvl w:ilvl="0" w:tplc="B8DC401A">
      <w:start w:val="1"/>
      <w:numFmt w:val="decimal"/>
      <w:lvlText w:val="%1)"/>
      <w:lvlJc w:val="left"/>
      <w:pPr>
        <w:ind w:left="720" w:hanging="360"/>
      </w:pPr>
      <w:rPr>
        <w:rFonts w:hint="default"/>
        <w:b w:val="0"/>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nsid w:val="172B6EAB"/>
    <w:multiLevelType w:val="hybridMultilevel"/>
    <w:tmpl w:val="AF0E559C"/>
    <w:styleLink w:val="Zaimportowanystyl50"/>
    <w:lvl w:ilvl="0" w:tplc="9BB88722">
      <w:start w:val="1"/>
      <w:numFmt w:val="decimal"/>
      <w:lvlText w:val="%1."/>
      <w:lvlJc w:val="left"/>
      <w:rPr>
        <w:rFonts w:ascii="Times New Roman" w:eastAsia="Arial Unicode MS" w:hAnsi="Times New Roman" w:cs="Arial Unicode MS"/>
        <w:b w:val="0"/>
        <w:bCs w:val="0"/>
        <w:i w:val="0"/>
        <w:iCs w:val="0"/>
        <w:caps w:val="0"/>
        <w:smallCaps w:val="0"/>
        <w:strike w:val="0"/>
        <w:dstrike w:val="0"/>
        <w:color w:val="000000"/>
        <w:spacing w:val="0"/>
        <w:w w:val="100"/>
        <w:kern w:val="0"/>
        <w:position w:val="0"/>
        <w:highlight w:val="none"/>
        <w:vertAlign w:val="baseline"/>
      </w:rPr>
    </w:lvl>
    <w:lvl w:ilvl="1" w:tplc="A0F677A8">
      <w:start w:val="1"/>
      <w:numFmt w:val="decimal"/>
      <w:lvlText w:val="%2."/>
      <w:lvlJc w:val="left"/>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E49CE0EE">
      <w:start w:val="1"/>
      <w:numFmt w:val="decimal"/>
      <w:lvlText w:val="%3."/>
      <w:lvlJc w:val="left"/>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AA201326">
      <w:start w:val="1"/>
      <w:numFmt w:val="decimal"/>
      <w:lvlText w:val="%4."/>
      <w:lvlJc w:val="left"/>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EFB8F4A4">
      <w:start w:val="1"/>
      <w:numFmt w:val="decimal"/>
      <w:lvlText w:val="%5."/>
      <w:lvlJc w:val="left"/>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F8B281DC">
      <w:start w:val="1"/>
      <w:numFmt w:val="decimal"/>
      <w:lvlText w:val="%6."/>
      <w:lvlJc w:val="left"/>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681C8546">
      <w:start w:val="1"/>
      <w:numFmt w:val="decimal"/>
      <w:lvlText w:val="%7."/>
      <w:lvlJc w:val="left"/>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75082D5E">
      <w:start w:val="1"/>
      <w:numFmt w:val="decimal"/>
      <w:lvlText w:val="%8."/>
      <w:lvlJc w:val="left"/>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CCC0901C">
      <w:start w:val="1"/>
      <w:numFmt w:val="decimal"/>
      <w:lvlText w:val="%9."/>
      <w:lvlJc w:val="left"/>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44">
    <w:nsid w:val="17DD1DBE"/>
    <w:multiLevelType w:val="hybridMultilevel"/>
    <w:tmpl w:val="5066C236"/>
    <w:styleLink w:val="Zaimportowanystyl20"/>
    <w:lvl w:ilvl="0" w:tplc="242294AA">
      <w:start w:val="1"/>
      <w:numFmt w:val="bullet"/>
      <w:lvlText w:val="·"/>
      <w:lvlJc w:val="left"/>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B1F81FCA">
      <w:start w:val="1"/>
      <w:numFmt w:val="bullet"/>
      <w:lvlText w:val="o"/>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D1729B3E">
      <w:start w:val="1"/>
      <w:numFmt w:val="bullet"/>
      <w:lvlText w:val="▪"/>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1E5CF402">
      <w:start w:val="1"/>
      <w:numFmt w:val="bullet"/>
      <w:lvlText w:val="·"/>
      <w:lvlJc w:val="left"/>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79C4EA54">
      <w:start w:val="1"/>
      <w:numFmt w:val="bullet"/>
      <w:lvlText w:val="o"/>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3AF08986">
      <w:start w:val="1"/>
      <w:numFmt w:val="bullet"/>
      <w:lvlText w:val="▪"/>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412465D2">
      <w:start w:val="1"/>
      <w:numFmt w:val="bullet"/>
      <w:lvlText w:val="·"/>
      <w:lvlJc w:val="left"/>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A2564722">
      <w:start w:val="1"/>
      <w:numFmt w:val="bullet"/>
      <w:lvlText w:val="o"/>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4394D6E6">
      <w:start w:val="1"/>
      <w:numFmt w:val="bullet"/>
      <w:lvlText w:val="▪"/>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45">
    <w:nsid w:val="19076649"/>
    <w:multiLevelType w:val="hybridMultilevel"/>
    <w:tmpl w:val="1928585E"/>
    <w:lvl w:ilvl="0" w:tplc="7680883A">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nsid w:val="19CE2170"/>
    <w:multiLevelType w:val="hybridMultilevel"/>
    <w:tmpl w:val="EDCAE9F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nsid w:val="1B166113"/>
    <w:multiLevelType w:val="multilevel"/>
    <w:tmpl w:val="A9FEE8E2"/>
    <w:styleLink w:val="WW8Num5"/>
    <w:lvl w:ilvl="0">
      <w:start w:val="1"/>
      <w:numFmt w:val="lowerLetter"/>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48">
    <w:nsid w:val="1BA77C16"/>
    <w:multiLevelType w:val="hybridMultilevel"/>
    <w:tmpl w:val="6DFAB20C"/>
    <w:styleLink w:val="Zaimportowanystyl56"/>
    <w:lvl w:ilvl="0" w:tplc="1388A652">
      <w:start w:val="1"/>
      <w:numFmt w:val="decimal"/>
      <w:lvlText w:val="%1)"/>
      <w:lvlJc w:val="left"/>
      <w:rPr>
        <w:rFonts w:hAnsi="Arial Unicode MS"/>
        <w:caps w:val="0"/>
        <w:smallCaps w:val="0"/>
        <w:strike w:val="0"/>
        <w:dstrike w:val="0"/>
        <w:color w:val="000000"/>
        <w:spacing w:val="0"/>
        <w:w w:val="100"/>
        <w:kern w:val="0"/>
        <w:position w:val="0"/>
        <w:highlight w:val="none"/>
        <w:vertAlign w:val="baseline"/>
      </w:rPr>
    </w:lvl>
    <w:lvl w:ilvl="1" w:tplc="308CC51E">
      <w:start w:val="1"/>
      <w:numFmt w:val="decimal"/>
      <w:lvlText w:val="%2)"/>
      <w:lvlJc w:val="left"/>
      <w:rPr>
        <w:rFonts w:hAnsi="Arial Unicode MS"/>
        <w:caps w:val="0"/>
        <w:smallCaps w:val="0"/>
        <w:strike w:val="0"/>
        <w:dstrike w:val="0"/>
        <w:color w:val="000000"/>
        <w:spacing w:val="0"/>
        <w:w w:val="100"/>
        <w:kern w:val="0"/>
        <w:position w:val="0"/>
        <w:highlight w:val="none"/>
        <w:vertAlign w:val="baseline"/>
      </w:rPr>
    </w:lvl>
    <w:lvl w:ilvl="2" w:tplc="AA283FC6">
      <w:start w:val="1"/>
      <w:numFmt w:val="decimal"/>
      <w:lvlText w:val="%3)"/>
      <w:lvlJc w:val="left"/>
      <w:rPr>
        <w:rFonts w:hAnsi="Arial Unicode MS"/>
        <w:caps w:val="0"/>
        <w:smallCaps w:val="0"/>
        <w:strike w:val="0"/>
        <w:dstrike w:val="0"/>
        <w:color w:val="000000"/>
        <w:spacing w:val="0"/>
        <w:w w:val="100"/>
        <w:kern w:val="0"/>
        <w:position w:val="0"/>
        <w:highlight w:val="none"/>
        <w:vertAlign w:val="baseline"/>
      </w:rPr>
    </w:lvl>
    <w:lvl w:ilvl="3" w:tplc="04E65422">
      <w:start w:val="1"/>
      <w:numFmt w:val="decimal"/>
      <w:lvlText w:val="%4)"/>
      <w:lvlJc w:val="left"/>
      <w:rPr>
        <w:rFonts w:hAnsi="Arial Unicode MS"/>
        <w:caps w:val="0"/>
        <w:smallCaps w:val="0"/>
        <w:strike w:val="0"/>
        <w:dstrike w:val="0"/>
        <w:color w:val="000000"/>
        <w:spacing w:val="0"/>
        <w:w w:val="100"/>
        <w:kern w:val="0"/>
        <w:position w:val="0"/>
        <w:highlight w:val="none"/>
        <w:vertAlign w:val="baseline"/>
      </w:rPr>
    </w:lvl>
    <w:lvl w:ilvl="4" w:tplc="EC9488EA">
      <w:start w:val="1"/>
      <w:numFmt w:val="decimal"/>
      <w:lvlText w:val="%5)"/>
      <w:lvlJc w:val="left"/>
      <w:rPr>
        <w:rFonts w:hAnsi="Arial Unicode MS"/>
        <w:caps w:val="0"/>
        <w:smallCaps w:val="0"/>
        <w:strike w:val="0"/>
        <w:dstrike w:val="0"/>
        <w:color w:val="000000"/>
        <w:spacing w:val="0"/>
        <w:w w:val="100"/>
        <w:kern w:val="0"/>
        <w:position w:val="0"/>
        <w:highlight w:val="none"/>
        <w:vertAlign w:val="baseline"/>
      </w:rPr>
    </w:lvl>
    <w:lvl w:ilvl="5" w:tplc="0DF4890A">
      <w:start w:val="1"/>
      <w:numFmt w:val="decimal"/>
      <w:lvlText w:val="%6)"/>
      <w:lvlJc w:val="left"/>
      <w:rPr>
        <w:rFonts w:hAnsi="Arial Unicode MS"/>
        <w:caps w:val="0"/>
        <w:smallCaps w:val="0"/>
        <w:strike w:val="0"/>
        <w:dstrike w:val="0"/>
        <w:color w:val="000000"/>
        <w:spacing w:val="0"/>
        <w:w w:val="100"/>
        <w:kern w:val="0"/>
        <w:position w:val="0"/>
        <w:highlight w:val="none"/>
        <w:vertAlign w:val="baseline"/>
      </w:rPr>
    </w:lvl>
    <w:lvl w:ilvl="6" w:tplc="E0083DF8">
      <w:start w:val="1"/>
      <w:numFmt w:val="decimal"/>
      <w:lvlText w:val="%7)"/>
      <w:lvlJc w:val="left"/>
      <w:rPr>
        <w:rFonts w:hAnsi="Arial Unicode MS"/>
        <w:caps w:val="0"/>
        <w:smallCaps w:val="0"/>
        <w:strike w:val="0"/>
        <w:dstrike w:val="0"/>
        <w:color w:val="000000"/>
        <w:spacing w:val="0"/>
        <w:w w:val="100"/>
        <w:kern w:val="0"/>
        <w:position w:val="0"/>
        <w:highlight w:val="none"/>
        <w:vertAlign w:val="baseline"/>
      </w:rPr>
    </w:lvl>
    <w:lvl w:ilvl="7" w:tplc="D41A66A6">
      <w:start w:val="1"/>
      <w:numFmt w:val="decimal"/>
      <w:lvlText w:val="%8)"/>
      <w:lvlJc w:val="left"/>
      <w:rPr>
        <w:rFonts w:hAnsi="Arial Unicode MS"/>
        <w:caps w:val="0"/>
        <w:smallCaps w:val="0"/>
        <w:strike w:val="0"/>
        <w:dstrike w:val="0"/>
        <w:color w:val="000000"/>
        <w:spacing w:val="0"/>
        <w:w w:val="100"/>
        <w:kern w:val="0"/>
        <w:position w:val="0"/>
        <w:highlight w:val="none"/>
        <w:vertAlign w:val="baseline"/>
      </w:rPr>
    </w:lvl>
    <w:lvl w:ilvl="8" w:tplc="7E2E288A">
      <w:start w:val="1"/>
      <w:numFmt w:val="decimal"/>
      <w:lvlText w:val="%9)"/>
      <w:lvlJc w:val="left"/>
      <w:rPr>
        <w:rFonts w:hAnsi="Arial Unicode MS"/>
        <w:caps w:val="0"/>
        <w:smallCaps w:val="0"/>
        <w:strike w:val="0"/>
        <w:dstrike w:val="0"/>
        <w:color w:val="000000"/>
        <w:spacing w:val="0"/>
        <w:w w:val="100"/>
        <w:kern w:val="0"/>
        <w:position w:val="0"/>
        <w:highlight w:val="none"/>
        <w:vertAlign w:val="baseline"/>
      </w:rPr>
    </w:lvl>
  </w:abstractNum>
  <w:abstractNum w:abstractNumId="49">
    <w:nsid w:val="1C1917E1"/>
    <w:multiLevelType w:val="hybridMultilevel"/>
    <w:tmpl w:val="7C124F8E"/>
    <w:styleLink w:val="Zaimportowanystyl5"/>
    <w:lvl w:ilvl="0" w:tplc="92BCCC44">
      <w:start w:val="1"/>
      <w:numFmt w:val="decimal"/>
      <w:lvlText w:val="%1)"/>
      <w:lvlJc w:val="left"/>
      <w:rPr>
        <w:rFonts w:hAnsi="Arial Unicode MS"/>
        <w:caps w:val="0"/>
        <w:smallCaps w:val="0"/>
        <w:strike w:val="0"/>
        <w:dstrike w:val="0"/>
        <w:color w:val="000000"/>
        <w:spacing w:val="0"/>
        <w:w w:val="100"/>
        <w:kern w:val="0"/>
        <w:position w:val="0"/>
        <w:highlight w:val="none"/>
        <w:vertAlign w:val="baseline"/>
      </w:rPr>
    </w:lvl>
    <w:lvl w:ilvl="1" w:tplc="D66C735E">
      <w:start w:val="1"/>
      <w:numFmt w:val="lowerLetter"/>
      <w:lvlText w:val="%2."/>
      <w:lvlJc w:val="left"/>
      <w:rPr>
        <w:rFonts w:hAnsi="Arial Unicode MS"/>
        <w:caps w:val="0"/>
        <w:smallCaps w:val="0"/>
        <w:strike w:val="0"/>
        <w:dstrike w:val="0"/>
        <w:color w:val="000000"/>
        <w:spacing w:val="0"/>
        <w:w w:val="100"/>
        <w:kern w:val="0"/>
        <w:position w:val="0"/>
        <w:highlight w:val="none"/>
        <w:vertAlign w:val="baseline"/>
      </w:rPr>
    </w:lvl>
    <w:lvl w:ilvl="2" w:tplc="685E7BFE">
      <w:start w:val="1"/>
      <w:numFmt w:val="lowerRoman"/>
      <w:lvlText w:val="%3."/>
      <w:lvlJc w:val="left"/>
      <w:rPr>
        <w:rFonts w:hAnsi="Arial Unicode MS"/>
        <w:caps w:val="0"/>
        <w:smallCaps w:val="0"/>
        <w:strike w:val="0"/>
        <w:dstrike w:val="0"/>
        <w:color w:val="000000"/>
        <w:spacing w:val="0"/>
        <w:w w:val="100"/>
        <w:kern w:val="0"/>
        <w:position w:val="0"/>
        <w:highlight w:val="none"/>
        <w:vertAlign w:val="baseline"/>
      </w:rPr>
    </w:lvl>
    <w:lvl w:ilvl="3" w:tplc="3386FFA6">
      <w:start w:val="1"/>
      <w:numFmt w:val="decimal"/>
      <w:lvlText w:val="%4."/>
      <w:lvlJc w:val="left"/>
      <w:rPr>
        <w:rFonts w:hAnsi="Arial Unicode MS"/>
        <w:caps w:val="0"/>
        <w:smallCaps w:val="0"/>
        <w:strike w:val="0"/>
        <w:dstrike w:val="0"/>
        <w:color w:val="000000"/>
        <w:spacing w:val="0"/>
        <w:w w:val="100"/>
        <w:kern w:val="0"/>
        <w:position w:val="0"/>
        <w:highlight w:val="none"/>
        <w:vertAlign w:val="baseline"/>
      </w:rPr>
    </w:lvl>
    <w:lvl w:ilvl="4" w:tplc="1C3C954C">
      <w:start w:val="1"/>
      <w:numFmt w:val="lowerLetter"/>
      <w:lvlText w:val="%5."/>
      <w:lvlJc w:val="left"/>
      <w:rPr>
        <w:rFonts w:hAnsi="Arial Unicode MS"/>
        <w:caps w:val="0"/>
        <w:smallCaps w:val="0"/>
        <w:strike w:val="0"/>
        <w:dstrike w:val="0"/>
        <w:color w:val="000000"/>
        <w:spacing w:val="0"/>
        <w:w w:val="100"/>
        <w:kern w:val="0"/>
        <w:position w:val="0"/>
        <w:highlight w:val="none"/>
        <w:vertAlign w:val="baseline"/>
      </w:rPr>
    </w:lvl>
    <w:lvl w:ilvl="5" w:tplc="20105AFA">
      <w:start w:val="1"/>
      <w:numFmt w:val="lowerRoman"/>
      <w:lvlText w:val="%6."/>
      <w:lvlJc w:val="left"/>
      <w:rPr>
        <w:rFonts w:hAnsi="Arial Unicode MS"/>
        <w:caps w:val="0"/>
        <w:smallCaps w:val="0"/>
        <w:strike w:val="0"/>
        <w:dstrike w:val="0"/>
        <w:color w:val="000000"/>
        <w:spacing w:val="0"/>
        <w:w w:val="100"/>
        <w:kern w:val="0"/>
        <w:position w:val="0"/>
        <w:highlight w:val="none"/>
        <w:vertAlign w:val="baseline"/>
      </w:rPr>
    </w:lvl>
    <w:lvl w:ilvl="6" w:tplc="8194A2BC">
      <w:start w:val="1"/>
      <w:numFmt w:val="decimal"/>
      <w:lvlText w:val="%7."/>
      <w:lvlJc w:val="left"/>
      <w:rPr>
        <w:rFonts w:hAnsi="Arial Unicode MS"/>
        <w:caps w:val="0"/>
        <w:smallCaps w:val="0"/>
        <w:strike w:val="0"/>
        <w:dstrike w:val="0"/>
        <w:color w:val="000000"/>
        <w:spacing w:val="0"/>
        <w:w w:val="100"/>
        <w:kern w:val="0"/>
        <w:position w:val="0"/>
        <w:highlight w:val="none"/>
        <w:vertAlign w:val="baseline"/>
      </w:rPr>
    </w:lvl>
    <w:lvl w:ilvl="7" w:tplc="B114DE04">
      <w:start w:val="1"/>
      <w:numFmt w:val="lowerLetter"/>
      <w:lvlText w:val="%8."/>
      <w:lvlJc w:val="left"/>
      <w:rPr>
        <w:rFonts w:hAnsi="Arial Unicode MS"/>
        <w:caps w:val="0"/>
        <w:smallCaps w:val="0"/>
        <w:strike w:val="0"/>
        <w:dstrike w:val="0"/>
        <w:color w:val="000000"/>
        <w:spacing w:val="0"/>
        <w:w w:val="100"/>
        <w:kern w:val="0"/>
        <w:position w:val="0"/>
        <w:highlight w:val="none"/>
        <w:vertAlign w:val="baseline"/>
      </w:rPr>
    </w:lvl>
    <w:lvl w:ilvl="8" w:tplc="D08AE0C8">
      <w:start w:val="1"/>
      <w:numFmt w:val="lowerRoman"/>
      <w:lvlText w:val="%9."/>
      <w:lvlJc w:val="left"/>
      <w:rPr>
        <w:rFonts w:hAnsi="Arial Unicode MS"/>
        <w:caps w:val="0"/>
        <w:smallCaps w:val="0"/>
        <w:strike w:val="0"/>
        <w:dstrike w:val="0"/>
        <w:color w:val="000000"/>
        <w:spacing w:val="0"/>
        <w:w w:val="100"/>
        <w:kern w:val="0"/>
        <w:position w:val="0"/>
        <w:highlight w:val="none"/>
        <w:vertAlign w:val="baseline"/>
      </w:rPr>
    </w:lvl>
  </w:abstractNum>
  <w:abstractNum w:abstractNumId="50">
    <w:nsid w:val="1C3A12A8"/>
    <w:multiLevelType w:val="hybridMultilevel"/>
    <w:tmpl w:val="4CE2F7FE"/>
    <w:lvl w:ilvl="0" w:tplc="AD96D636">
      <w:start w:val="1"/>
      <w:numFmt w:val="lowerLetter"/>
      <w:lvlText w:val="%1."/>
      <w:lvlJc w:val="left"/>
      <w:pPr>
        <w:ind w:left="706" w:hanging="420"/>
      </w:pPr>
      <w:rPr>
        <w:rFonts w:hint="default"/>
      </w:rPr>
    </w:lvl>
    <w:lvl w:ilvl="1" w:tplc="04150019" w:tentative="1">
      <w:start w:val="1"/>
      <w:numFmt w:val="lowerLetter"/>
      <w:lvlText w:val="%2."/>
      <w:lvlJc w:val="left"/>
      <w:pPr>
        <w:ind w:left="1366" w:hanging="360"/>
      </w:pPr>
    </w:lvl>
    <w:lvl w:ilvl="2" w:tplc="0415001B" w:tentative="1">
      <w:start w:val="1"/>
      <w:numFmt w:val="lowerRoman"/>
      <w:lvlText w:val="%3."/>
      <w:lvlJc w:val="right"/>
      <w:pPr>
        <w:ind w:left="2086" w:hanging="180"/>
      </w:pPr>
    </w:lvl>
    <w:lvl w:ilvl="3" w:tplc="0415000F" w:tentative="1">
      <w:start w:val="1"/>
      <w:numFmt w:val="decimal"/>
      <w:lvlText w:val="%4."/>
      <w:lvlJc w:val="left"/>
      <w:pPr>
        <w:ind w:left="2806" w:hanging="360"/>
      </w:pPr>
    </w:lvl>
    <w:lvl w:ilvl="4" w:tplc="04150019" w:tentative="1">
      <w:start w:val="1"/>
      <w:numFmt w:val="lowerLetter"/>
      <w:lvlText w:val="%5."/>
      <w:lvlJc w:val="left"/>
      <w:pPr>
        <w:ind w:left="3526" w:hanging="360"/>
      </w:pPr>
    </w:lvl>
    <w:lvl w:ilvl="5" w:tplc="0415001B" w:tentative="1">
      <w:start w:val="1"/>
      <w:numFmt w:val="lowerRoman"/>
      <w:lvlText w:val="%6."/>
      <w:lvlJc w:val="right"/>
      <w:pPr>
        <w:ind w:left="4246" w:hanging="180"/>
      </w:pPr>
    </w:lvl>
    <w:lvl w:ilvl="6" w:tplc="0415000F" w:tentative="1">
      <w:start w:val="1"/>
      <w:numFmt w:val="decimal"/>
      <w:lvlText w:val="%7."/>
      <w:lvlJc w:val="left"/>
      <w:pPr>
        <w:ind w:left="4966" w:hanging="360"/>
      </w:pPr>
    </w:lvl>
    <w:lvl w:ilvl="7" w:tplc="04150019" w:tentative="1">
      <w:start w:val="1"/>
      <w:numFmt w:val="lowerLetter"/>
      <w:lvlText w:val="%8."/>
      <w:lvlJc w:val="left"/>
      <w:pPr>
        <w:ind w:left="5686" w:hanging="360"/>
      </w:pPr>
    </w:lvl>
    <w:lvl w:ilvl="8" w:tplc="0415001B" w:tentative="1">
      <w:start w:val="1"/>
      <w:numFmt w:val="lowerRoman"/>
      <w:lvlText w:val="%9."/>
      <w:lvlJc w:val="right"/>
      <w:pPr>
        <w:ind w:left="6406" w:hanging="180"/>
      </w:pPr>
    </w:lvl>
  </w:abstractNum>
  <w:abstractNum w:abstractNumId="51">
    <w:nsid w:val="1C8C516D"/>
    <w:multiLevelType w:val="hybridMultilevel"/>
    <w:tmpl w:val="2E90CC78"/>
    <w:styleLink w:val="Zaimportowanystyl43"/>
    <w:lvl w:ilvl="0" w:tplc="B2BA17F2">
      <w:start w:val="1"/>
      <w:numFmt w:val="decimal"/>
      <w:lvlText w:val="%1)"/>
      <w:lvlJc w:val="left"/>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FFA2A6D0">
      <w:start w:val="1"/>
      <w:numFmt w:val="decimal"/>
      <w:lvlText w:val="%2)"/>
      <w:lvlJc w:val="left"/>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24A07BE4">
      <w:start w:val="1"/>
      <w:numFmt w:val="decimal"/>
      <w:lvlText w:val="%3)"/>
      <w:lvlJc w:val="left"/>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351E2A86">
      <w:start w:val="1"/>
      <w:numFmt w:val="decimal"/>
      <w:lvlText w:val="%4)"/>
      <w:lvlJc w:val="left"/>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AECEB2F4">
      <w:start w:val="1"/>
      <w:numFmt w:val="decimal"/>
      <w:lvlText w:val="%5)"/>
      <w:lvlJc w:val="left"/>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C250F9F8">
      <w:start w:val="1"/>
      <w:numFmt w:val="decimal"/>
      <w:lvlText w:val="%6)"/>
      <w:lvlJc w:val="left"/>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234A2820">
      <w:start w:val="1"/>
      <w:numFmt w:val="decimal"/>
      <w:lvlText w:val="%7)"/>
      <w:lvlJc w:val="left"/>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C3540C28">
      <w:start w:val="1"/>
      <w:numFmt w:val="decimal"/>
      <w:lvlText w:val="%8)"/>
      <w:lvlJc w:val="left"/>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C0669EA8">
      <w:start w:val="1"/>
      <w:numFmt w:val="decimal"/>
      <w:lvlText w:val="%9)"/>
      <w:lvlJc w:val="left"/>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52">
    <w:nsid w:val="1D034124"/>
    <w:multiLevelType w:val="hybridMultilevel"/>
    <w:tmpl w:val="6A50E36E"/>
    <w:lvl w:ilvl="0" w:tplc="FFFFFFFF">
      <w:start w:val="1"/>
      <w:numFmt w:val="lowerLetter"/>
      <w:lvlText w:val="%1)"/>
      <w:lvlJc w:val="left"/>
      <w:pPr>
        <w:ind w:left="360" w:hanging="360"/>
      </w:pPr>
      <w:rPr>
        <w:rFonts w:ascii="Times New Roman" w:hAnsi="Times New Roman" w:cs="Times New Roman" w:hint="default"/>
        <w:b/>
        <w:sz w:val="24"/>
        <w:szCs w:val="24"/>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3">
    <w:nsid w:val="1D45060E"/>
    <w:multiLevelType w:val="hybridMultilevel"/>
    <w:tmpl w:val="D92AB4CA"/>
    <w:styleLink w:val="Zaimportowanystyl37"/>
    <w:lvl w:ilvl="0" w:tplc="39C83846">
      <w:start w:val="1"/>
      <w:numFmt w:val="decimal"/>
      <w:lvlText w:val="%1."/>
      <w:lvlJc w:val="left"/>
      <w:rPr>
        <w:rFonts w:hAnsi="Arial Unicode MS"/>
        <w:caps w:val="0"/>
        <w:smallCaps w:val="0"/>
        <w:strike w:val="0"/>
        <w:dstrike w:val="0"/>
        <w:color w:val="000000"/>
        <w:spacing w:val="0"/>
        <w:w w:val="100"/>
        <w:kern w:val="0"/>
        <w:position w:val="0"/>
        <w:highlight w:val="none"/>
        <w:vertAlign w:val="baseline"/>
      </w:rPr>
    </w:lvl>
    <w:lvl w:ilvl="1" w:tplc="645800DA">
      <w:start w:val="1"/>
      <w:numFmt w:val="decimal"/>
      <w:lvlText w:val="%2."/>
      <w:lvlJc w:val="left"/>
      <w:rPr>
        <w:rFonts w:hAnsi="Arial Unicode MS"/>
        <w:caps w:val="0"/>
        <w:smallCaps w:val="0"/>
        <w:strike w:val="0"/>
        <w:dstrike w:val="0"/>
        <w:color w:val="000000"/>
        <w:spacing w:val="0"/>
        <w:w w:val="100"/>
        <w:kern w:val="0"/>
        <w:position w:val="0"/>
        <w:highlight w:val="none"/>
        <w:vertAlign w:val="baseline"/>
      </w:rPr>
    </w:lvl>
    <w:lvl w:ilvl="2" w:tplc="ED3E1C28">
      <w:start w:val="1"/>
      <w:numFmt w:val="decimal"/>
      <w:lvlText w:val="%3."/>
      <w:lvlJc w:val="left"/>
      <w:rPr>
        <w:rFonts w:hAnsi="Arial Unicode MS"/>
        <w:caps w:val="0"/>
        <w:smallCaps w:val="0"/>
        <w:strike w:val="0"/>
        <w:dstrike w:val="0"/>
        <w:color w:val="000000"/>
        <w:spacing w:val="0"/>
        <w:w w:val="100"/>
        <w:kern w:val="0"/>
        <w:position w:val="0"/>
        <w:highlight w:val="none"/>
        <w:vertAlign w:val="baseline"/>
      </w:rPr>
    </w:lvl>
    <w:lvl w:ilvl="3" w:tplc="90EE91BC">
      <w:start w:val="1"/>
      <w:numFmt w:val="decimal"/>
      <w:lvlText w:val="%4."/>
      <w:lvlJc w:val="left"/>
      <w:rPr>
        <w:rFonts w:hAnsi="Arial Unicode MS"/>
        <w:caps w:val="0"/>
        <w:smallCaps w:val="0"/>
        <w:strike w:val="0"/>
        <w:dstrike w:val="0"/>
        <w:color w:val="000000"/>
        <w:spacing w:val="0"/>
        <w:w w:val="100"/>
        <w:kern w:val="0"/>
        <w:position w:val="0"/>
        <w:highlight w:val="none"/>
        <w:vertAlign w:val="baseline"/>
      </w:rPr>
    </w:lvl>
    <w:lvl w:ilvl="4" w:tplc="4E9ABDAE">
      <w:start w:val="1"/>
      <w:numFmt w:val="decimal"/>
      <w:lvlText w:val="%5."/>
      <w:lvlJc w:val="left"/>
      <w:rPr>
        <w:rFonts w:hAnsi="Arial Unicode MS"/>
        <w:caps w:val="0"/>
        <w:smallCaps w:val="0"/>
        <w:strike w:val="0"/>
        <w:dstrike w:val="0"/>
        <w:color w:val="000000"/>
        <w:spacing w:val="0"/>
        <w:w w:val="100"/>
        <w:kern w:val="0"/>
        <w:position w:val="0"/>
        <w:highlight w:val="none"/>
        <w:vertAlign w:val="baseline"/>
      </w:rPr>
    </w:lvl>
    <w:lvl w:ilvl="5" w:tplc="36E8AB24">
      <w:start w:val="1"/>
      <w:numFmt w:val="decimal"/>
      <w:lvlText w:val="%6."/>
      <w:lvlJc w:val="left"/>
      <w:rPr>
        <w:rFonts w:hAnsi="Arial Unicode MS"/>
        <w:caps w:val="0"/>
        <w:smallCaps w:val="0"/>
        <w:strike w:val="0"/>
        <w:dstrike w:val="0"/>
        <w:color w:val="000000"/>
        <w:spacing w:val="0"/>
        <w:w w:val="100"/>
        <w:kern w:val="0"/>
        <w:position w:val="0"/>
        <w:highlight w:val="none"/>
        <w:vertAlign w:val="baseline"/>
      </w:rPr>
    </w:lvl>
    <w:lvl w:ilvl="6" w:tplc="0336898E">
      <w:start w:val="1"/>
      <w:numFmt w:val="decimal"/>
      <w:lvlText w:val="%7."/>
      <w:lvlJc w:val="left"/>
      <w:rPr>
        <w:rFonts w:hAnsi="Arial Unicode MS"/>
        <w:caps w:val="0"/>
        <w:smallCaps w:val="0"/>
        <w:strike w:val="0"/>
        <w:dstrike w:val="0"/>
        <w:color w:val="000000"/>
        <w:spacing w:val="0"/>
        <w:w w:val="100"/>
        <w:kern w:val="0"/>
        <w:position w:val="0"/>
        <w:highlight w:val="none"/>
        <w:vertAlign w:val="baseline"/>
      </w:rPr>
    </w:lvl>
    <w:lvl w:ilvl="7" w:tplc="8A06A32C">
      <w:start w:val="1"/>
      <w:numFmt w:val="decimal"/>
      <w:lvlText w:val="%8."/>
      <w:lvlJc w:val="left"/>
      <w:rPr>
        <w:rFonts w:hAnsi="Arial Unicode MS"/>
        <w:caps w:val="0"/>
        <w:smallCaps w:val="0"/>
        <w:strike w:val="0"/>
        <w:dstrike w:val="0"/>
        <w:color w:val="000000"/>
        <w:spacing w:val="0"/>
        <w:w w:val="100"/>
        <w:kern w:val="0"/>
        <w:position w:val="0"/>
        <w:highlight w:val="none"/>
        <w:vertAlign w:val="baseline"/>
      </w:rPr>
    </w:lvl>
    <w:lvl w:ilvl="8" w:tplc="445CE824">
      <w:start w:val="1"/>
      <w:numFmt w:val="decimal"/>
      <w:lvlText w:val="%9."/>
      <w:lvlJc w:val="left"/>
      <w:rPr>
        <w:rFonts w:hAnsi="Arial Unicode MS"/>
        <w:caps w:val="0"/>
        <w:smallCaps w:val="0"/>
        <w:strike w:val="0"/>
        <w:dstrike w:val="0"/>
        <w:color w:val="000000"/>
        <w:spacing w:val="0"/>
        <w:w w:val="100"/>
        <w:kern w:val="0"/>
        <w:position w:val="0"/>
        <w:highlight w:val="none"/>
        <w:vertAlign w:val="baseline"/>
      </w:rPr>
    </w:lvl>
  </w:abstractNum>
  <w:abstractNum w:abstractNumId="54">
    <w:nsid w:val="201163A5"/>
    <w:multiLevelType w:val="hybridMultilevel"/>
    <w:tmpl w:val="D57CA0C6"/>
    <w:lvl w:ilvl="0" w:tplc="3E2EE224">
      <w:start w:val="1"/>
      <w:numFmt w:val="decimal"/>
      <w:lvlText w:val="%1."/>
      <w:lvlJc w:val="left"/>
      <w:pPr>
        <w:ind w:left="360" w:hanging="360"/>
      </w:pPr>
      <w:rPr>
        <w:b/>
      </w:r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55">
    <w:nsid w:val="20674595"/>
    <w:multiLevelType w:val="hybridMultilevel"/>
    <w:tmpl w:val="6F3CE5A6"/>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56">
    <w:nsid w:val="20A92CA3"/>
    <w:multiLevelType w:val="multilevel"/>
    <w:tmpl w:val="27B6E902"/>
    <w:lvl w:ilvl="0">
      <w:start w:val="1"/>
      <w:numFmt w:val="decimal"/>
      <w:lvlText w:val="%1."/>
      <w:lvlJc w:val="left"/>
      <w:pPr>
        <w:tabs>
          <w:tab w:val="num" w:pos="720"/>
        </w:tabs>
        <w:ind w:left="720" w:hanging="360"/>
      </w:pPr>
    </w:lvl>
    <w:lvl w:ilvl="1" w:tentative="1">
      <w:numFmt w:val="decimal"/>
      <w:lvlText w:val="%2."/>
      <w:lvlJc w:val="left"/>
      <w:pPr>
        <w:tabs>
          <w:tab w:val="num" w:pos="1440"/>
        </w:tabs>
        <w:ind w:left="1440" w:hanging="360"/>
      </w:pPr>
    </w:lvl>
    <w:lvl w:ilvl="2" w:tentative="1">
      <w:numFmt w:val="decimal"/>
      <w:lvlText w:val="%3."/>
      <w:lvlJc w:val="left"/>
      <w:pPr>
        <w:tabs>
          <w:tab w:val="num" w:pos="2160"/>
        </w:tabs>
        <w:ind w:left="2160" w:hanging="360"/>
      </w:pPr>
    </w:lvl>
    <w:lvl w:ilvl="3" w:tentative="1">
      <w:numFmt w:val="decimal"/>
      <w:lvlText w:val="%4."/>
      <w:lvlJc w:val="left"/>
      <w:pPr>
        <w:tabs>
          <w:tab w:val="num" w:pos="2880"/>
        </w:tabs>
        <w:ind w:left="2880" w:hanging="360"/>
      </w:pPr>
    </w:lvl>
    <w:lvl w:ilvl="4" w:tentative="1">
      <w:numFmt w:val="decimal"/>
      <w:lvlText w:val="%5."/>
      <w:lvlJc w:val="left"/>
      <w:pPr>
        <w:tabs>
          <w:tab w:val="num" w:pos="3600"/>
        </w:tabs>
        <w:ind w:left="3600" w:hanging="360"/>
      </w:pPr>
    </w:lvl>
    <w:lvl w:ilvl="5" w:tentative="1">
      <w:numFmt w:val="decimal"/>
      <w:lvlText w:val="%6."/>
      <w:lvlJc w:val="left"/>
      <w:pPr>
        <w:tabs>
          <w:tab w:val="num" w:pos="4320"/>
        </w:tabs>
        <w:ind w:left="4320" w:hanging="360"/>
      </w:pPr>
    </w:lvl>
    <w:lvl w:ilvl="6" w:tentative="1">
      <w:numFmt w:val="decimal"/>
      <w:lvlText w:val="%7."/>
      <w:lvlJc w:val="left"/>
      <w:pPr>
        <w:tabs>
          <w:tab w:val="num" w:pos="5040"/>
        </w:tabs>
        <w:ind w:left="5040" w:hanging="360"/>
      </w:pPr>
    </w:lvl>
    <w:lvl w:ilvl="7" w:tentative="1">
      <w:numFmt w:val="decimal"/>
      <w:lvlText w:val="%8."/>
      <w:lvlJc w:val="left"/>
      <w:pPr>
        <w:tabs>
          <w:tab w:val="num" w:pos="5760"/>
        </w:tabs>
        <w:ind w:left="5760" w:hanging="360"/>
      </w:pPr>
    </w:lvl>
    <w:lvl w:ilvl="8" w:tentative="1">
      <w:numFmt w:val="decimal"/>
      <w:lvlText w:val="%9."/>
      <w:lvlJc w:val="left"/>
      <w:pPr>
        <w:tabs>
          <w:tab w:val="num" w:pos="6480"/>
        </w:tabs>
        <w:ind w:left="6480" w:hanging="360"/>
      </w:pPr>
    </w:lvl>
  </w:abstractNum>
  <w:abstractNum w:abstractNumId="57">
    <w:nsid w:val="20F518BA"/>
    <w:multiLevelType w:val="hybridMultilevel"/>
    <w:tmpl w:val="95D6B8B4"/>
    <w:styleLink w:val="Zaimportowanystyl46"/>
    <w:lvl w:ilvl="0" w:tplc="5DD41DFE">
      <w:start w:val="1"/>
      <w:numFmt w:val="lowerLetter"/>
      <w:lvlText w:val="%1)"/>
      <w:lvlJc w:val="left"/>
      <w:rPr>
        <w:rFonts w:hAnsi="Arial Unicode MS"/>
        <w:caps w:val="0"/>
        <w:smallCaps w:val="0"/>
        <w:strike w:val="0"/>
        <w:dstrike w:val="0"/>
        <w:color w:val="000000"/>
        <w:spacing w:val="0"/>
        <w:w w:val="100"/>
        <w:kern w:val="0"/>
        <w:position w:val="0"/>
        <w:highlight w:val="none"/>
        <w:vertAlign w:val="baseline"/>
      </w:rPr>
    </w:lvl>
    <w:lvl w:ilvl="1" w:tplc="EB8283C4">
      <w:start w:val="1"/>
      <w:numFmt w:val="decimal"/>
      <w:lvlText w:val="%2."/>
      <w:lvlJc w:val="left"/>
      <w:rPr>
        <w:rFonts w:hAnsi="Arial Unicode MS"/>
        <w:caps w:val="0"/>
        <w:smallCaps w:val="0"/>
        <w:strike w:val="0"/>
        <w:dstrike w:val="0"/>
        <w:color w:val="000000"/>
        <w:spacing w:val="0"/>
        <w:w w:val="100"/>
        <w:kern w:val="0"/>
        <w:position w:val="0"/>
        <w:highlight w:val="none"/>
        <w:vertAlign w:val="baseline"/>
      </w:rPr>
    </w:lvl>
    <w:lvl w:ilvl="2" w:tplc="88E2E3B0">
      <w:start w:val="1"/>
      <w:numFmt w:val="lowerRoman"/>
      <w:lvlText w:val="%3."/>
      <w:lvlJc w:val="left"/>
      <w:rPr>
        <w:rFonts w:hAnsi="Arial Unicode MS"/>
        <w:caps w:val="0"/>
        <w:smallCaps w:val="0"/>
        <w:strike w:val="0"/>
        <w:dstrike w:val="0"/>
        <w:color w:val="000000"/>
        <w:spacing w:val="0"/>
        <w:w w:val="100"/>
        <w:kern w:val="0"/>
        <w:position w:val="0"/>
        <w:highlight w:val="none"/>
        <w:vertAlign w:val="baseline"/>
      </w:rPr>
    </w:lvl>
    <w:lvl w:ilvl="3" w:tplc="6C321B7A">
      <w:start w:val="1"/>
      <w:numFmt w:val="decimal"/>
      <w:lvlText w:val="%4."/>
      <w:lvlJc w:val="left"/>
      <w:rPr>
        <w:rFonts w:hAnsi="Arial Unicode MS"/>
        <w:caps w:val="0"/>
        <w:smallCaps w:val="0"/>
        <w:strike w:val="0"/>
        <w:dstrike w:val="0"/>
        <w:color w:val="000000"/>
        <w:spacing w:val="0"/>
        <w:w w:val="100"/>
        <w:kern w:val="0"/>
        <w:position w:val="0"/>
        <w:highlight w:val="none"/>
        <w:vertAlign w:val="baseline"/>
      </w:rPr>
    </w:lvl>
    <w:lvl w:ilvl="4" w:tplc="88581F2E">
      <w:start w:val="1"/>
      <w:numFmt w:val="lowerLetter"/>
      <w:lvlText w:val="%5."/>
      <w:lvlJc w:val="left"/>
      <w:rPr>
        <w:rFonts w:hAnsi="Arial Unicode MS"/>
        <w:caps w:val="0"/>
        <w:smallCaps w:val="0"/>
        <w:strike w:val="0"/>
        <w:dstrike w:val="0"/>
        <w:color w:val="000000"/>
        <w:spacing w:val="0"/>
        <w:w w:val="100"/>
        <w:kern w:val="0"/>
        <w:position w:val="0"/>
        <w:highlight w:val="none"/>
        <w:vertAlign w:val="baseline"/>
      </w:rPr>
    </w:lvl>
    <w:lvl w:ilvl="5" w:tplc="6DA846C6">
      <w:start w:val="1"/>
      <w:numFmt w:val="lowerRoman"/>
      <w:lvlText w:val="%6."/>
      <w:lvlJc w:val="left"/>
      <w:rPr>
        <w:rFonts w:hAnsi="Arial Unicode MS"/>
        <w:caps w:val="0"/>
        <w:smallCaps w:val="0"/>
        <w:strike w:val="0"/>
        <w:dstrike w:val="0"/>
        <w:color w:val="000000"/>
        <w:spacing w:val="0"/>
        <w:w w:val="100"/>
        <w:kern w:val="0"/>
        <w:position w:val="0"/>
        <w:highlight w:val="none"/>
        <w:vertAlign w:val="baseline"/>
      </w:rPr>
    </w:lvl>
    <w:lvl w:ilvl="6" w:tplc="AF2CB2A8">
      <w:start w:val="1"/>
      <w:numFmt w:val="decimal"/>
      <w:lvlText w:val="%7."/>
      <w:lvlJc w:val="left"/>
      <w:rPr>
        <w:rFonts w:hAnsi="Arial Unicode MS"/>
        <w:caps w:val="0"/>
        <w:smallCaps w:val="0"/>
        <w:strike w:val="0"/>
        <w:dstrike w:val="0"/>
        <w:color w:val="000000"/>
        <w:spacing w:val="0"/>
        <w:w w:val="100"/>
        <w:kern w:val="0"/>
        <w:position w:val="0"/>
        <w:highlight w:val="none"/>
        <w:vertAlign w:val="baseline"/>
      </w:rPr>
    </w:lvl>
    <w:lvl w:ilvl="7" w:tplc="5874F412">
      <w:start w:val="1"/>
      <w:numFmt w:val="lowerLetter"/>
      <w:lvlText w:val="%8."/>
      <w:lvlJc w:val="left"/>
      <w:rPr>
        <w:rFonts w:hAnsi="Arial Unicode MS"/>
        <w:caps w:val="0"/>
        <w:smallCaps w:val="0"/>
        <w:strike w:val="0"/>
        <w:dstrike w:val="0"/>
        <w:color w:val="000000"/>
        <w:spacing w:val="0"/>
        <w:w w:val="100"/>
        <w:kern w:val="0"/>
        <w:position w:val="0"/>
        <w:highlight w:val="none"/>
        <w:vertAlign w:val="baseline"/>
      </w:rPr>
    </w:lvl>
    <w:lvl w:ilvl="8" w:tplc="E67EF836">
      <w:start w:val="1"/>
      <w:numFmt w:val="lowerRoman"/>
      <w:lvlText w:val="%9."/>
      <w:lvlJc w:val="left"/>
      <w:rPr>
        <w:rFonts w:hAnsi="Arial Unicode MS"/>
        <w:caps w:val="0"/>
        <w:smallCaps w:val="0"/>
        <w:strike w:val="0"/>
        <w:dstrike w:val="0"/>
        <w:color w:val="000000"/>
        <w:spacing w:val="0"/>
        <w:w w:val="100"/>
        <w:kern w:val="0"/>
        <w:position w:val="0"/>
        <w:highlight w:val="none"/>
        <w:vertAlign w:val="baseline"/>
      </w:rPr>
    </w:lvl>
  </w:abstractNum>
  <w:abstractNum w:abstractNumId="58">
    <w:nsid w:val="224022FC"/>
    <w:multiLevelType w:val="multilevel"/>
    <w:tmpl w:val="8C02CA98"/>
    <w:styleLink w:val="WW8Num1"/>
    <w:lvl w:ilvl="0">
      <w:start w:val="1"/>
      <w:numFmt w:val="lowerLetter"/>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59">
    <w:nsid w:val="227B140E"/>
    <w:multiLevelType w:val="hybridMultilevel"/>
    <w:tmpl w:val="1928585E"/>
    <w:lvl w:ilvl="0" w:tplc="7680883A">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0">
    <w:nsid w:val="22E44180"/>
    <w:multiLevelType w:val="multilevel"/>
    <w:tmpl w:val="7B3E5EE4"/>
    <w:lvl w:ilvl="0">
      <w:start w:val="1"/>
      <w:numFmt w:val="decimal"/>
      <w:lvlRestart w:val="0"/>
      <w:pStyle w:val="NumPar1"/>
      <w:lvlText w:val="%1."/>
      <w:lvlJc w:val="left"/>
      <w:pPr>
        <w:tabs>
          <w:tab w:val="num" w:pos="850"/>
        </w:tabs>
        <w:ind w:left="850" w:hanging="850"/>
      </w:pPr>
      <w:rPr>
        <w:b/>
        <w:i w:val="0"/>
      </w:rPr>
    </w:lvl>
    <w:lvl w:ilvl="1">
      <w:start w:val="1"/>
      <w:numFmt w:val="decimal"/>
      <w:pStyle w:val="NumPar2"/>
      <w:lvlText w:val="%1.%2."/>
      <w:lvlJc w:val="left"/>
      <w:pPr>
        <w:tabs>
          <w:tab w:val="num" w:pos="850"/>
        </w:tabs>
        <w:ind w:left="850" w:hanging="850"/>
      </w:pPr>
    </w:lvl>
    <w:lvl w:ilvl="2">
      <w:start w:val="1"/>
      <w:numFmt w:val="decimal"/>
      <w:pStyle w:val="NumPar3"/>
      <w:lvlText w:val="%1.%2.%3."/>
      <w:lvlJc w:val="left"/>
      <w:pPr>
        <w:tabs>
          <w:tab w:val="num" w:pos="850"/>
        </w:tabs>
        <w:ind w:left="850" w:hanging="850"/>
      </w:pPr>
    </w:lvl>
    <w:lvl w:ilvl="3">
      <w:start w:val="1"/>
      <w:numFmt w:val="decimal"/>
      <w:pStyle w:val="NumPar4"/>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rPr>
        <w:b/>
      </w:r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1">
    <w:nsid w:val="242276B3"/>
    <w:multiLevelType w:val="hybridMultilevel"/>
    <w:tmpl w:val="11A2F8E0"/>
    <w:styleLink w:val="Zaimportowanystyl9"/>
    <w:lvl w:ilvl="0" w:tplc="4F9EE9C4">
      <w:start w:val="1"/>
      <w:numFmt w:val="decimal"/>
      <w:lvlText w:val="%1)"/>
      <w:lvlJc w:val="left"/>
      <w:rPr>
        <w:rFonts w:hAnsi="Arial Unicode MS"/>
        <w:caps w:val="0"/>
        <w:smallCaps w:val="0"/>
        <w:strike w:val="0"/>
        <w:dstrike w:val="0"/>
        <w:color w:val="000000"/>
        <w:spacing w:val="0"/>
        <w:w w:val="100"/>
        <w:kern w:val="0"/>
        <w:position w:val="0"/>
        <w:highlight w:val="none"/>
        <w:vertAlign w:val="baseline"/>
      </w:rPr>
    </w:lvl>
    <w:lvl w:ilvl="1" w:tplc="A7E457D8">
      <w:start w:val="1"/>
      <w:numFmt w:val="lowerLetter"/>
      <w:lvlText w:val="%2."/>
      <w:lvlJc w:val="left"/>
      <w:rPr>
        <w:rFonts w:hAnsi="Arial Unicode MS"/>
        <w:caps w:val="0"/>
        <w:smallCaps w:val="0"/>
        <w:strike w:val="0"/>
        <w:dstrike w:val="0"/>
        <w:color w:val="000000"/>
        <w:spacing w:val="0"/>
        <w:w w:val="100"/>
        <w:kern w:val="0"/>
        <w:position w:val="0"/>
        <w:highlight w:val="none"/>
        <w:vertAlign w:val="baseline"/>
      </w:rPr>
    </w:lvl>
    <w:lvl w:ilvl="2" w:tplc="557E59C8">
      <w:start w:val="1"/>
      <w:numFmt w:val="lowerRoman"/>
      <w:lvlText w:val="%3."/>
      <w:lvlJc w:val="left"/>
      <w:rPr>
        <w:rFonts w:hAnsi="Arial Unicode MS"/>
        <w:caps w:val="0"/>
        <w:smallCaps w:val="0"/>
        <w:strike w:val="0"/>
        <w:dstrike w:val="0"/>
        <w:color w:val="000000"/>
        <w:spacing w:val="0"/>
        <w:w w:val="100"/>
        <w:kern w:val="0"/>
        <w:position w:val="0"/>
        <w:highlight w:val="none"/>
        <w:vertAlign w:val="baseline"/>
      </w:rPr>
    </w:lvl>
    <w:lvl w:ilvl="3" w:tplc="D65884A8">
      <w:start w:val="1"/>
      <w:numFmt w:val="decimal"/>
      <w:lvlText w:val="%4."/>
      <w:lvlJc w:val="left"/>
      <w:rPr>
        <w:rFonts w:hAnsi="Arial Unicode MS"/>
        <w:caps w:val="0"/>
        <w:smallCaps w:val="0"/>
        <w:strike w:val="0"/>
        <w:dstrike w:val="0"/>
        <w:color w:val="000000"/>
        <w:spacing w:val="0"/>
        <w:w w:val="100"/>
        <w:kern w:val="0"/>
        <w:position w:val="0"/>
        <w:highlight w:val="none"/>
        <w:vertAlign w:val="baseline"/>
      </w:rPr>
    </w:lvl>
    <w:lvl w:ilvl="4" w:tplc="BC48B468">
      <w:start w:val="1"/>
      <w:numFmt w:val="lowerLetter"/>
      <w:lvlText w:val="%5."/>
      <w:lvlJc w:val="left"/>
      <w:rPr>
        <w:rFonts w:hAnsi="Arial Unicode MS"/>
        <w:caps w:val="0"/>
        <w:smallCaps w:val="0"/>
        <w:strike w:val="0"/>
        <w:dstrike w:val="0"/>
        <w:color w:val="000000"/>
        <w:spacing w:val="0"/>
        <w:w w:val="100"/>
        <w:kern w:val="0"/>
        <w:position w:val="0"/>
        <w:highlight w:val="none"/>
        <w:vertAlign w:val="baseline"/>
      </w:rPr>
    </w:lvl>
    <w:lvl w:ilvl="5" w:tplc="6DEA0E0C">
      <w:start w:val="1"/>
      <w:numFmt w:val="lowerRoman"/>
      <w:lvlText w:val="%6."/>
      <w:lvlJc w:val="left"/>
      <w:rPr>
        <w:rFonts w:hAnsi="Arial Unicode MS"/>
        <w:caps w:val="0"/>
        <w:smallCaps w:val="0"/>
        <w:strike w:val="0"/>
        <w:dstrike w:val="0"/>
        <w:color w:val="000000"/>
        <w:spacing w:val="0"/>
        <w:w w:val="100"/>
        <w:kern w:val="0"/>
        <w:position w:val="0"/>
        <w:highlight w:val="none"/>
        <w:vertAlign w:val="baseline"/>
      </w:rPr>
    </w:lvl>
    <w:lvl w:ilvl="6" w:tplc="5F8CDD18">
      <w:start w:val="1"/>
      <w:numFmt w:val="decimal"/>
      <w:lvlText w:val="%7."/>
      <w:lvlJc w:val="left"/>
      <w:rPr>
        <w:rFonts w:hAnsi="Arial Unicode MS"/>
        <w:caps w:val="0"/>
        <w:smallCaps w:val="0"/>
        <w:strike w:val="0"/>
        <w:dstrike w:val="0"/>
        <w:color w:val="000000"/>
        <w:spacing w:val="0"/>
        <w:w w:val="100"/>
        <w:kern w:val="0"/>
        <w:position w:val="0"/>
        <w:highlight w:val="none"/>
        <w:vertAlign w:val="baseline"/>
      </w:rPr>
    </w:lvl>
    <w:lvl w:ilvl="7" w:tplc="7FDA537C">
      <w:start w:val="1"/>
      <w:numFmt w:val="lowerLetter"/>
      <w:lvlText w:val="%8."/>
      <w:lvlJc w:val="left"/>
      <w:rPr>
        <w:rFonts w:hAnsi="Arial Unicode MS"/>
        <w:caps w:val="0"/>
        <w:smallCaps w:val="0"/>
        <w:strike w:val="0"/>
        <w:dstrike w:val="0"/>
        <w:color w:val="000000"/>
        <w:spacing w:val="0"/>
        <w:w w:val="100"/>
        <w:kern w:val="0"/>
        <w:position w:val="0"/>
        <w:highlight w:val="none"/>
        <w:vertAlign w:val="baseline"/>
      </w:rPr>
    </w:lvl>
    <w:lvl w:ilvl="8" w:tplc="2A02E4DE">
      <w:start w:val="1"/>
      <w:numFmt w:val="lowerRoman"/>
      <w:lvlText w:val="%9."/>
      <w:lvlJc w:val="left"/>
      <w:rPr>
        <w:rFonts w:hAnsi="Arial Unicode MS"/>
        <w:caps w:val="0"/>
        <w:smallCaps w:val="0"/>
        <w:strike w:val="0"/>
        <w:dstrike w:val="0"/>
        <w:color w:val="000000"/>
        <w:spacing w:val="0"/>
        <w:w w:val="100"/>
        <w:kern w:val="0"/>
        <w:position w:val="0"/>
        <w:highlight w:val="none"/>
        <w:vertAlign w:val="baseline"/>
      </w:rPr>
    </w:lvl>
  </w:abstractNum>
  <w:abstractNum w:abstractNumId="62">
    <w:nsid w:val="242556F8"/>
    <w:multiLevelType w:val="hybridMultilevel"/>
    <w:tmpl w:val="403CBA38"/>
    <w:lvl w:ilvl="0" w:tplc="B8DC401A">
      <w:start w:val="1"/>
      <w:numFmt w:val="decimal"/>
      <w:lvlText w:val="%1)"/>
      <w:lvlJc w:val="left"/>
      <w:pPr>
        <w:ind w:left="1637" w:hanging="360"/>
      </w:pPr>
      <w:rPr>
        <w:rFonts w:hint="default"/>
        <w:b w:val="0"/>
        <w:i w:val="0"/>
      </w:rPr>
    </w:lvl>
    <w:lvl w:ilvl="1" w:tplc="04150019" w:tentative="1">
      <w:start w:val="1"/>
      <w:numFmt w:val="lowerLetter"/>
      <w:lvlText w:val="%2."/>
      <w:lvlJc w:val="left"/>
      <w:pPr>
        <w:ind w:left="2357" w:hanging="360"/>
      </w:pPr>
    </w:lvl>
    <w:lvl w:ilvl="2" w:tplc="0415001B" w:tentative="1">
      <w:start w:val="1"/>
      <w:numFmt w:val="lowerRoman"/>
      <w:lvlText w:val="%3."/>
      <w:lvlJc w:val="right"/>
      <w:pPr>
        <w:ind w:left="3077" w:hanging="180"/>
      </w:pPr>
    </w:lvl>
    <w:lvl w:ilvl="3" w:tplc="0415000F" w:tentative="1">
      <w:start w:val="1"/>
      <w:numFmt w:val="decimal"/>
      <w:lvlText w:val="%4."/>
      <w:lvlJc w:val="left"/>
      <w:pPr>
        <w:ind w:left="3797" w:hanging="360"/>
      </w:pPr>
    </w:lvl>
    <w:lvl w:ilvl="4" w:tplc="04150019" w:tentative="1">
      <w:start w:val="1"/>
      <w:numFmt w:val="lowerLetter"/>
      <w:lvlText w:val="%5."/>
      <w:lvlJc w:val="left"/>
      <w:pPr>
        <w:ind w:left="4517" w:hanging="360"/>
      </w:pPr>
    </w:lvl>
    <w:lvl w:ilvl="5" w:tplc="0415001B" w:tentative="1">
      <w:start w:val="1"/>
      <w:numFmt w:val="lowerRoman"/>
      <w:lvlText w:val="%6."/>
      <w:lvlJc w:val="right"/>
      <w:pPr>
        <w:ind w:left="5237" w:hanging="180"/>
      </w:pPr>
    </w:lvl>
    <w:lvl w:ilvl="6" w:tplc="0415000F" w:tentative="1">
      <w:start w:val="1"/>
      <w:numFmt w:val="decimal"/>
      <w:lvlText w:val="%7."/>
      <w:lvlJc w:val="left"/>
      <w:pPr>
        <w:ind w:left="5957" w:hanging="360"/>
      </w:pPr>
    </w:lvl>
    <w:lvl w:ilvl="7" w:tplc="04150019" w:tentative="1">
      <w:start w:val="1"/>
      <w:numFmt w:val="lowerLetter"/>
      <w:lvlText w:val="%8."/>
      <w:lvlJc w:val="left"/>
      <w:pPr>
        <w:ind w:left="6677" w:hanging="360"/>
      </w:pPr>
    </w:lvl>
    <w:lvl w:ilvl="8" w:tplc="0415001B" w:tentative="1">
      <w:start w:val="1"/>
      <w:numFmt w:val="lowerRoman"/>
      <w:lvlText w:val="%9."/>
      <w:lvlJc w:val="right"/>
      <w:pPr>
        <w:ind w:left="7397" w:hanging="180"/>
      </w:pPr>
    </w:lvl>
  </w:abstractNum>
  <w:abstractNum w:abstractNumId="63">
    <w:nsid w:val="259169FD"/>
    <w:multiLevelType w:val="hybridMultilevel"/>
    <w:tmpl w:val="FC1ECFEC"/>
    <w:lvl w:ilvl="0" w:tplc="2D428C0C">
      <w:start w:val="1"/>
      <w:numFmt w:val="decimal"/>
      <w:lvlText w:val="%1."/>
      <w:lvlJc w:val="left"/>
      <w:pPr>
        <w:ind w:left="720" w:hanging="360"/>
      </w:pPr>
      <w:rPr>
        <w:rFonts w:ascii="Calibri" w:eastAsia="Times New Roman" w:hAnsi="Calibri" w:cs="Calibri" w:hint="default"/>
        <w:b w:val="0"/>
        <w:bCs w:val="0"/>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4">
    <w:nsid w:val="26665B15"/>
    <w:multiLevelType w:val="hybridMultilevel"/>
    <w:tmpl w:val="FFEA539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5">
    <w:nsid w:val="26C91912"/>
    <w:multiLevelType w:val="hybridMultilevel"/>
    <w:tmpl w:val="1928585E"/>
    <w:lvl w:ilvl="0" w:tplc="7680883A">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6">
    <w:nsid w:val="26EB468E"/>
    <w:multiLevelType w:val="hybridMultilevel"/>
    <w:tmpl w:val="1928585E"/>
    <w:lvl w:ilvl="0" w:tplc="7680883A">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7">
    <w:nsid w:val="27B033DA"/>
    <w:multiLevelType w:val="hybridMultilevel"/>
    <w:tmpl w:val="F210FF8A"/>
    <w:styleLink w:val="Zaimportowanystyl59"/>
    <w:lvl w:ilvl="0" w:tplc="EC841CFE">
      <w:start w:val="1"/>
      <w:numFmt w:val="bullet"/>
      <w:lvlText w:val="·"/>
      <w:lvlJc w:val="left"/>
      <w:rPr>
        <w:rFonts w:ascii="Symbol" w:eastAsia="Symbol" w:hAnsi="Symbol" w:cs="Symbol"/>
        <w:b w:val="0"/>
        <w:bCs w:val="0"/>
        <w:i w:val="0"/>
        <w:iCs w:val="0"/>
        <w:caps w:val="0"/>
        <w:smallCaps w:val="0"/>
        <w:strike w:val="0"/>
        <w:dstrike w:val="0"/>
        <w:color w:val="000000"/>
        <w:spacing w:val="0"/>
        <w:w w:val="100"/>
        <w:kern w:val="0"/>
        <w:position w:val="0"/>
        <w:sz w:val="20"/>
        <w:szCs w:val="20"/>
        <w:highlight w:val="none"/>
        <w:vertAlign w:val="baseline"/>
      </w:rPr>
    </w:lvl>
    <w:lvl w:ilvl="1" w:tplc="8C02C128">
      <w:start w:val="1"/>
      <w:numFmt w:val="bullet"/>
      <w:lvlText w:val="o"/>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sz w:val="20"/>
        <w:szCs w:val="20"/>
        <w:highlight w:val="none"/>
        <w:vertAlign w:val="baseline"/>
      </w:rPr>
    </w:lvl>
    <w:lvl w:ilvl="2" w:tplc="AAA2BA5C">
      <w:start w:val="1"/>
      <w:numFmt w:val="bullet"/>
      <w:lvlText w:val="▪"/>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sz w:val="20"/>
        <w:szCs w:val="20"/>
        <w:highlight w:val="none"/>
        <w:vertAlign w:val="baseline"/>
      </w:rPr>
    </w:lvl>
    <w:lvl w:ilvl="3" w:tplc="CEBEFB28">
      <w:start w:val="1"/>
      <w:numFmt w:val="bullet"/>
      <w:lvlText w:val="▪"/>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sz w:val="20"/>
        <w:szCs w:val="20"/>
        <w:highlight w:val="none"/>
        <w:vertAlign w:val="baseline"/>
      </w:rPr>
    </w:lvl>
    <w:lvl w:ilvl="4" w:tplc="C8002298">
      <w:start w:val="1"/>
      <w:numFmt w:val="bullet"/>
      <w:lvlText w:val="▪"/>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sz w:val="20"/>
        <w:szCs w:val="20"/>
        <w:highlight w:val="none"/>
        <w:vertAlign w:val="baseline"/>
      </w:rPr>
    </w:lvl>
    <w:lvl w:ilvl="5" w:tplc="6778E576">
      <w:start w:val="1"/>
      <w:numFmt w:val="bullet"/>
      <w:lvlText w:val="▪"/>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sz w:val="20"/>
        <w:szCs w:val="20"/>
        <w:highlight w:val="none"/>
        <w:vertAlign w:val="baseline"/>
      </w:rPr>
    </w:lvl>
    <w:lvl w:ilvl="6" w:tplc="86A04A40">
      <w:start w:val="1"/>
      <w:numFmt w:val="bullet"/>
      <w:lvlText w:val="▪"/>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sz w:val="20"/>
        <w:szCs w:val="20"/>
        <w:highlight w:val="none"/>
        <w:vertAlign w:val="baseline"/>
      </w:rPr>
    </w:lvl>
    <w:lvl w:ilvl="7" w:tplc="0BD2BC62">
      <w:start w:val="1"/>
      <w:numFmt w:val="bullet"/>
      <w:lvlText w:val="▪"/>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sz w:val="20"/>
        <w:szCs w:val="20"/>
        <w:highlight w:val="none"/>
        <w:vertAlign w:val="baseline"/>
      </w:rPr>
    </w:lvl>
    <w:lvl w:ilvl="8" w:tplc="7FF209C6">
      <w:start w:val="1"/>
      <w:numFmt w:val="bullet"/>
      <w:lvlText w:val="▪"/>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sz w:val="20"/>
        <w:szCs w:val="20"/>
        <w:highlight w:val="none"/>
        <w:vertAlign w:val="baseline"/>
      </w:rPr>
    </w:lvl>
  </w:abstractNum>
  <w:abstractNum w:abstractNumId="68">
    <w:nsid w:val="28AF7785"/>
    <w:multiLevelType w:val="hybridMultilevel"/>
    <w:tmpl w:val="403CBA38"/>
    <w:lvl w:ilvl="0" w:tplc="B8DC401A">
      <w:start w:val="1"/>
      <w:numFmt w:val="decimal"/>
      <w:lvlText w:val="%1)"/>
      <w:lvlJc w:val="left"/>
      <w:pPr>
        <w:ind w:left="1637" w:hanging="360"/>
      </w:pPr>
      <w:rPr>
        <w:rFonts w:hint="default"/>
        <w:b w:val="0"/>
        <w:i w:val="0"/>
      </w:rPr>
    </w:lvl>
    <w:lvl w:ilvl="1" w:tplc="04150019" w:tentative="1">
      <w:start w:val="1"/>
      <w:numFmt w:val="lowerLetter"/>
      <w:lvlText w:val="%2."/>
      <w:lvlJc w:val="left"/>
      <w:pPr>
        <w:ind w:left="2357" w:hanging="360"/>
      </w:pPr>
    </w:lvl>
    <w:lvl w:ilvl="2" w:tplc="0415001B" w:tentative="1">
      <w:start w:val="1"/>
      <w:numFmt w:val="lowerRoman"/>
      <w:lvlText w:val="%3."/>
      <w:lvlJc w:val="right"/>
      <w:pPr>
        <w:ind w:left="3077" w:hanging="180"/>
      </w:pPr>
    </w:lvl>
    <w:lvl w:ilvl="3" w:tplc="0415000F" w:tentative="1">
      <w:start w:val="1"/>
      <w:numFmt w:val="decimal"/>
      <w:lvlText w:val="%4."/>
      <w:lvlJc w:val="left"/>
      <w:pPr>
        <w:ind w:left="3797" w:hanging="360"/>
      </w:pPr>
    </w:lvl>
    <w:lvl w:ilvl="4" w:tplc="04150019" w:tentative="1">
      <w:start w:val="1"/>
      <w:numFmt w:val="lowerLetter"/>
      <w:lvlText w:val="%5."/>
      <w:lvlJc w:val="left"/>
      <w:pPr>
        <w:ind w:left="4517" w:hanging="360"/>
      </w:pPr>
    </w:lvl>
    <w:lvl w:ilvl="5" w:tplc="0415001B" w:tentative="1">
      <w:start w:val="1"/>
      <w:numFmt w:val="lowerRoman"/>
      <w:lvlText w:val="%6."/>
      <w:lvlJc w:val="right"/>
      <w:pPr>
        <w:ind w:left="5237" w:hanging="180"/>
      </w:pPr>
    </w:lvl>
    <w:lvl w:ilvl="6" w:tplc="0415000F" w:tentative="1">
      <w:start w:val="1"/>
      <w:numFmt w:val="decimal"/>
      <w:lvlText w:val="%7."/>
      <w:lvlJc w:val="left"/>
      <w:pPr>
        <w:ind w:left="5957" w:hanging="360"/>
      </w:pPr>
    </w:lvl>
    <w:lvl w:ilvl="7" w:tplc="04150019" w:tentative="1">
      <w:start w:val="1"/>
      <w:numFmt w:val="lowerLetter"/>
      <w:lvlText w:val="%8."/>
      <w:lvlJc w:val="left"/>
      <w:pPr>
        <w:ind w:left="6677" w:hanging="360"/>
      </w:pPr>
    </w:lvl>
    <w:lvl w:ilvl="8" w:tplc="0415001B" w:tentative="1">
      <w:start w:val="1"/>
      <w:numFmt w:val="lowerRoman"/>
      <w:lvlText w:val="%9."/>
      <w:lvlJc w:val="right"/>
      <w:pPr>
        <w:ind w:left="7397" w:hanging="180"/>
      </w:pPr>
    </w:lvl>
  </w:abstractNum>
  <w:abstractNum w:abstractNumId="69">
    <w:nsid w:val="29AE38FA"/>
    <w:multiLevelType w:val="multilevel"/>
    <w:tmpl w:val="AAAAEB72"/>
    <w:lvl w:ilvl="0">
      <w:start w:val="1"/>
      <w:numFmt w:val="decimal"/>
      <w:lvlText w:val="%1."/>
      <w:lvlJc w:val="left"/>
      <w:pPr>
        <w:tabs>
          <w:tab w:val="num" w:pos="360"/>
        </w:tabs>
        <w:ind w:left="360" w:hanging="360"/>
      </w:pPr>
      <w:rPr>
        <w:rFonts w:ascii="Times New Roman" w:eastAsia="Times New Roman" w:hAnsi="Times New Roman" w:cs="Calibri"/>
        <w:b/>
        <w:sz w:val="24"/>
        <w:szCs w:val="20"/>
        <w:lang w:eastAsia="zh-CN"/>
      </w:rPr>
    </w:lvl>
    <w:lvl w:ilvl="1">
      <w:start w:val="1"/>
      <w:numFmt w:val="bullet"/>
      <w:lvlText w:val=""/>
      <w:lvlJc w:val="left"/>
      <w:pPr>
        <w:tabs>
          <w:tab w:val="num" w:pos="1440"/>
        </w:tabs>
        <w:ind w:left="1440" w:hanging="360"/>
      </w:pPr>
      <w:rPr>
        <w:rFonts w:ascii="Symbol" w:hAnsi="Symbol" w:cs="Symbol"/>
      </w:rPr>
    </w:lvl>
    <w:lvl w:ilvl="2">
      <w:start w:val="1"/>
      <w:numFmt w:val="lowerRoman"/>
      <w:lvlText w:val="%2.%3."/>
      <w:lvlJc w:val="left"/>
      <w:pPr>
        <w:tabs>
          <w:tab w:val="num" w:pos="2160"/>
        </w:tabs>
        <w:ind w:left="2160" w:hanging="180"/>
      </w:pPr>
    </w:lvl>
    <w:lvl w:ilvl="3">
      <w:start w:val="1"/>
      <w:numFmt w:val="decimal"/>
      <w:lvlText w:val="%2.%3.%4."/>
      <w:lvlJc w:val="left"/>
      <w:pPr>
        <w:tabs>
          <w:tab w:val="num" w:pos="2880"/>
        </w:tabs>
        <w:ind w:left="2880" w:hanging="360"/>
      </w:pPr>
    </w:lvl>
    <w:lvl w:ilvl="4">
      <w:start w:val="1"/>
      <w:numFmt w:val="lowerLetter"/>
      <w:lvlText w:val="%2.%3.%4.%5."/>
      <w:lvlJc w:val="left"/>
      <w:pPr>
        <w:tabs>
          <w:tab w:val="num" w:pos="3600"/>
        </w:tabs>
        <w:ind w:left="3600" w:hanging="360"/>
      </w:pPr>
    </w:lvl>
    <w:lvl w:ilvl="5">
      <w:start w:val="1"/>
      <w:numFmt w:val="lowerRoman"/>
      <w:lvlText w:val="%2.%3.%4.%5.%6."/>
      <w:lvlJc w:val="left"/>
      <w:pPr>
        <w:tabs>
          <w:tab w:val="num" w:pos="4320"/>
        </w:tabs>
        <w:ind w:left="4320" w:hanging="180"/>
      </w:pPr>
    </w:lvl>
    <w:lvl w:ilvl="6">
      <w:start w:val="1"/>
      <w:numFmt w:val="decimal"/>
      <w:lvlText w:val="%2.%3.%4.%5.%6.%7."/>
      <w:lvlJc w:val="left"/>
      <w:pPr>
        <w:tabs>
          <w:tab w:val="num" w:pos="5040"/>
        </w:tabs>
        <w:ind w:left="5040" w:hanging="360"/>
      </w:pPr>
    </w:lvl>
    <w:lvl w:ilvl="7">
      <w:start w:val="1"/>
      <w:numFmt w:val="lowerLetter"/>
      <w:lvlText w:val="%2.%3.%4.%5.%6.%7.%8."/>
      <w:lvlJc w:val="left"/>
      <w:pPr>
        <w:tabs>
          <w:tab w:val="num" w:pos="5760"/>
        </w:tabs>
        <w:ind w:left="5760" w:hanging="360"/>
      </w:pPr>
    </w:lvl>
    <w:lvl w:ilvl="8">
      <w:start w:val="1"/>
      <w:numFmt w:val="lowerRoman"/>
      <w:lvlText w:val="%2.%3.%4.%5.%6.%7.%8.%9."/>
      <w:lvlJc w:val="left"/>
      <w:pPr>
        <w:tabs>
          <w:tab w:val="num" w:pos="6480"/>
        </w:tabs>
        <w:ind w:left="6480" w:hanging="180"/>
      </w:pPr>
    </w:lvl>
  </w:abstractNum>
  <w:abstractNum w:abstractNumId="70">
    <w:nsid w:val="29FC6EFE"/>
    <w:multiLevelType w:val="hybridMultilevel"/>
    <w:tmpl w:val="6C243CF6"/>
    <w:lvl w:ilvl="0" w:tplc="FFFFFFFF">
      <w:start w:val="1"/>
      <w:numFmt w:val="decimal"/>
      <w:lvlText w:val="%1)"/>
      <w:lvlJc w:val="left"/>
      <w:pPr>
        <w:ind w:left="1866" w:hanging="360"/>
      </w:pPr>
    </w:lvl>
    <w:lvl w:ilvl="1" w:tplc="FFFFFFFF" w:tentative="1">
      <w:start w:val="1"/>
      <w:numFmt w:val="lowerLetter"/>
      <w:lvlText w:val="%2."/>
      <w:lvlJc w:val="left"/>
      <w:pPr>
        <w:ind w:left="2586" w:hanging="360"/>
      </w:pPr>
    </w:lvl>
    <w:lvl w:ilvl="2" w:tplc="FFFFFFFF" w:tentative="1">
      <w:start w:val="1"/>
      <w:numFmt w:val="lowerRoman"/>
      <w:lvlText w:val="%3."/>
      <w:lvlJc w:val="right"/>
      <w:pPr>
        <w:ind w:left="3306" w:hanging="180"/>
      </w:pPr>
    </w:lvl>
    <w:lvl w:ilvl="3" w:tplc="FFFFFFFF" w:tentative="1">
      <w:start w:val="1"/>
      <w:numFmt w:val="decimal"/>
      <w:lvlText w:val="%4."/>
      <w:lvlJc w:val="left"/>
      <w:pPr>
        <w:ind w:left="4026" w:hanging="360"/>
      </w:pPr>
    </w:lvl>
    <w:lvl w:ilvl="4" w:tplc="FFFFFFFF" w:tentative="1">
      <w:start w:val="1"/>
      <w:numFmt w:val="lowerLetter"/>
      <w:lvlText w:val="%5."/>
      <w:lvlJc w:val="left"/>
      <w:pPr>
        <w:ind w:left="4746" w:hanging="360"/>
      </w:pPr>
    </w:lvl>
    <w:lvl w:ilvl="5" w:tplc="FFFFFFFF" w:tentative="1">
      <w:start w:val="1"/>
      <w:numFmt w:val="lowerRoman"/>
      <w:lvlText w:val="%6."/>
      <w:lvlJc w:val="right"/>
      <w:pPr>
        <w:ind w:left="5466" w:hanging="180"/>
      </w:pPr>
    </w:lvl>
    <w:lvl w:ilvl="6" w:tplc="FFFFFFFF" w:tentative="1">
      <w:start w:val="1"/>
      <w:numFmt w:val="decimal"/>
      <w:lvlText w:val="%7."/>
      <w:lvlJc w:val="left"/>
      <w:pPr>
        <w:ind w:left="6186" w:hanging="360"/>
      </w:pPr>
    </w:lvl>
    <w:lvl w:ilvl="7" w:tplc="FFFFFFFF" w:tentative="1">
      <w:start w:val="1"/>
      <w:numFmt w:val="lowerLetter"/>
      <w:lvlText w:val="%8."/>
      <w:lvlJc w:val="left"/>
      <w:pPr>
        <w:ind w:left="6906" w:hanging="360"/>
      </w:pPr>
    </w:lvl>
    <w:lvl w:ilvl="8" w:tplc="FFFFFFFF" w:tentative="1">
      <w:start w:val="1"/>
      <w:numFmt w:val="lowerRoman"/>
      <w:lvlText w:val="%9."/>
      <w:lvlJc w:val="right"/>
      <w:pPr>
        <w:ind w:left="7626" w:hanging="180"/>
      </w:pPr>
    </w:lvl>
  </w:abstractNum>
  <w:abstractNum w:abstractNumId="71">
    <w:nsid w:val="2A2A4CC9"/>
    <w:multiLevelType w:val="hybridMultilevel"/>
    <w:tmpl w:val="1102B960"/>
    <w:styleLink w:val="Zaimportowanystyl1"/>
    <w:lvl w:ilvl="0" w:tplc="336E88CA">
      <w:start w:val="1"/>
      <w:numFmt w:val="decimal"/>
      <w:lvlText w:val="%1."/>
      <w:lvlJc w:val="left"/>
      <w:rPr>
        <w:rFonts w:hAnsi="Arial Unicode MS"/>
        <w:caps w:val="0"/>
        <w:smallCaps w:val="0"/>
        <w:strike w:val="0"/>
        <w:dstrike w:val="0"/>
        <w:color w:val="000000"/>
        <w:spacing w:val="0"/>
        <w:w w:val="100"/>
        <w:kern w:val="0"/>
        <w:position w:val="0"/>
        <w:highlight w:val="none"/>
        <w:vertAlign w:val="baseline"/>
      </w:rPr>
    </w:lvl>
    <w:lvl w:ilvl="1" w:tplc="339669BE">
      <w:start w:val="1"/>
      <w:numFmt w:val="lowerLetter"/>
      <w:lvlText w:val="%2."/>
      <w:lvlJc w:val="left"/>
      <w:rPr>
        <w:rFonts w:hAnsi="Arial Unicode MS"/>
        <w:caps w:val="0"/>
        <w:smallCaps w:val="0"/>
        <w:strike w:val="0"/>
        <w:dstrike w:val="0"/>
        <w:color w:val="000000"/>
        <w:spacing w:val="0"/>
        <w:w w:val="100"/>
        <w:kern w:val="0"/>
        <w:position w:val="0"/>
        <w:highlight w:val="none"/>
        <w:vertAlign w:val="baseline"/>
      </w:rPr>
    </w:lvl>
    <w:lvl w:ilvl="2" w:tplc="0284F3E8">
      <w:start w:val="1"/>
      <w:numFmt w:val="lowerRoman"/>
      <w:lvlText w:val="%3."/>
      <w:lvlJc w:val="left"/>
      <w:rPr>
        <w:rFonts w:hAnsi="Arial Unicode MS"/>
        <w:caps w:val="0"/>
        <w:smallCaps w:val="0"/>
        <w:strike w:val="0"/>
        <w:dstrike w:val="0"/>
        <w:color w:val="000000"/>
        <w:spacing w:val="0"/>
        <w:w w:val="100"/>
        <w:kern w:val="0"/>
        <w:position w:val="0"/>
        <w:highlight w:val="none"/>
        <w:vertAlign w:val="baseline"/>
      </w:rPr>
    </w:lvl>
    <w:lvl w:ilvl="3" w:tplc="CBF07422">
      <w:start w:val="1"/>
      <w:numFmt w:val="decimal"/>
      <w:lvlText w:val="%4."/>
      <w:lvlJc w:val="left"/>
      <w:rPr>
        <w:rFonts w:hAnsi="Arial Unicode MS"/>
        <w:caps w:val="0"/>
        <w:smallCaps w:val="0"/>
        <w:strike w:val="0"/>
        <w:dstrike w:val="0"/>
        <w:color w:val="000000"/>
        <w:spacing w:val="0"/>
        <w:w w:val="100"/>
        <w:kern w:val="0"/>
        <w:position w:val="0"/>
        <w:highlight w:val="none"/>
        <w:vertAlign w:val="baseline"/>
      </w:rPr>
    </w:lvl>
    <w:lvl w:ilvl="4" w:tplc="D820D73E">
      <w:start w:val="1"/>
      <w:numFmt w:val="lowerLetter"/>
      <w:lvlText w:val="%5."/>
      <w:lvlJc w:val="left"/>
      <w:rPr>
        <w:rFonts w:hAnsi="Arial Unicode MS"/>
        <w:caps w:val="0"/>
        <w:smallCaps w:val="0"/>
        <w:strike w:val="0"/>
        <w:dstrike w:val="0"/>
        <w:color w:val="000000"/>
        <w:spacing w:val="0"/>
        <w:w w:val="100"/>
        <w:kern w:val="0"/>
        <w:position w:val="0"/>
        <w:highlight w:val="none"/>
        <w:vertAlign w:val="baseline"/>
      </w:rPr>
    </w:lvl>
    <w:lvl w:ilvl="5" w:tplc="1114B374">
      <w:start w:val="1"/>
      <w:numFmt w:val="lowerRoman"/>
      <w:lvlText w:val="%6."/>
      <w:lvlJc w:val="left"/>
      <w:rPr>
        <w:rFonts w:hAnsi="Arial Unicode MS"/>
        <w:caps w:val="0"/>
        <w:smallCaps w:val="0"/>
        <w:strike w:val="0"/>
        <w:dstrike w:val="0"/>
        <w:color w:val="000000"/>
        <w:spacing w:val="0"/>
        <w:w w:val="100"/>
        <w:kern w:val="0"/>
        <w:position w:val="0"/>
        <w:highlight w:val="none"/>
        <w:vertAlign w:val="baseline"/>
      </w:rPr>
    </w:lvl>
    <w:lvl w:ilvl="6" w:tplc="E63C1AEC">
      <w:start w:val="1"/>
      <w:numFmt w:val="decimal"/>
      <w:lvlText w:val="%7."/>
      <w:lvlJc w:val="left"/>
      <w:rPr>
        <w:rFonts w:hAnsi="Arial Unicode MS"/>
        <w:caps w:val="0"/>
        <w:smallCaps w:val="0"/>
        <w:strike w:val="0"/>
        <w:dstrike w:val="0"/>
        <w:color w:val="000000"/>
        <w:spacing w:val="0"/>
        <w:w w:val="100"/>
        <w:kern w:val="0"/>
        <w:position w:val="0"/>
        <w:highlight w:val="none"/>
        <w:vertAlign w:val="baseline"/>
      </w:rPr>
    </w:lvl>
    <w:lvl w:ilvl="7" w:tplc="21E6BF00">
      <w:start w:val="1"/>
      <w:numFmt w:val="lowerLetter"/>
      <w:lvlText w:val="%8."/>
      <w:lvlJc w:val="left"/>
      <w:rPr>
        <w:rFonts w:hAnsi="Arial Unicode MS"/>
        <w:caps w:val="0"/>
        <w:smallCaps w:val="0"/>
        <w:strike w:val="0"/>
        <w:dstrike w:val="0"/>
        <w:color w:val="000000"/>
        <w:spacing w:val="0"/>
        <w:w w:val="100"/>
        <w:kern w:val="0"/>
        <w:position w:val="0"/>
        <w:highlight w:val="none"/>
        <w:vertAlign w:val="baseline"/>
      </w:rPr>
    </w:lvl>
    <w:lvl w:ilvl="8" w:tplc="DC9ABA92">
      <w:start w:val="1"/>
      <w:numFmt w:val="lowerRoman"/>
      <w:lvlText w:val="%9."/>
      <w:lvlJc w:val="left"/>
      <w:rPr>
        <w:rFonts w:hAnsi="Arial Unicode MS"/>
        <w:caps w:val="0"/>
        <w:smallCaps w:val="0"/>
        <w:strike w:val="0"/>
        <w:dstrike w:val="0"/>
        <w:color w:val="000000"/>
        <w:spacing w:val="0"/>
        <w:w w:val="100"/>
        <w:kern w:val="0"/>
        <w:position w:val="0"/>
        <w:highlight w:val="none"/>
        <w:vertAlign w:val="baseline"/>
      </w:rPr>
    </w:lvl>
  </w:abstractNum>
  <w:abstractNum w:abstractNumId="72">
    <w:nsid w:val="2A91403A"/>
    <w:multiLevelType w:val="hybridMultilevel"/>
    <w:tmpl w:val="800A8E74"/>
    <w:lvl w:ilvl="0" w:tplc="93FEE0DA">
      <w:start w:val="1"/>
      <w:numFmt w:val="decimal"/>
      <w:lvlText w:val="%1."/>
      <w:lvlJc w:val="left"/>
      <w:pPr>
        <w:ind w:left="720" w:hanging="360"/>
      </w:pPr>
      <w:rPr>
        <w:rFonts w:eastAsia="Times New Roman" w:hint="default"/>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3">
    <w:nsid w:val="2B673ADF"/>
    <w:multiLevelType w:val="hybridMultilevel"/>
    <w:tmpl w:val="7B480E3C"/>
    <w:styleLink w:val="Zaimportowanystyl23"/>
    <w:lvl w:ilvl="0" w:tplc="5582CFD2">
      <w:start w:val="1"/>
      <w:numFmt w:val="decimal"/>
      <w:lvlText w:val="%1)"/>
      <w:lvlJc w:val="left"/>
      <w:rPr>
        <w:rFonts w:hAnsi="Arial Unicode MS"/>
        <w:caps w:val="0"/>
        <w:smallCaps w:val="0"/>
        <w:strike w:val="0"/>
        <w:dstrike w:val="0"/>
        <w:color w:val="000000"/>
        <w:spacing w:val="0"/>
        <w:w w:val="100"/>
        <w:kern w:val="0"/>
        <w:position w:val="0"/>
        <w:highlight w:val="none"/>
        <w:vertAlign w:val="baseline"/>
      </w:rPr>
    </w:lvl>
    <w:lvl w:ilvl="1" w:tplc="267842CC">
      <w:start w:val="1"/>
      <w:numFmt w:val="decimal"/>
      <w:lvlText w:val="%2."/>
      <w:lvlJc w:val="left"/>
      <w:rPr>
        <w:rFonts w:hAnsi="Arial Unicode MS"/>
        <w:caps w:val="0"/>
        <w:smallCaps w:val="0"/>
        <w:strike w:val="0"/>
        <w:dstrike w:val="0"/>
        <w:color w:val="000000"/>
        <w:spacing w:val="0"/>
        <w:w w:val="100"/>
        <w:kern w:val="0"/>
        <w:position w:val="0"/>
        <w:highlight w:val="none"/>
        <w:vertAlign w:val="baseline"/>
      </w:rPr>
    </w:lvl>
    <w:lvl w:ilvl="2" w:tplc="16CE6080">
      <w:start w:val="1"/>
      <w:numFmt w:val="decimal"/>
      <w:lvlText w:val="%3."/>
      <w:lvlJc w:val="left"/>
      <w:rPr>
        <w:rFonts w:hAnsi="Arial Unicode MS"/>
        <w:caps w:val="0"/>
        <w:smallCaps w:val="0"/>
        <w:strike w:val="0"/>
        <w:dstrike w:val="0"/>
        <w:color w:val="000000"/>
        <w:spacing w:val="0"/>
        <w:w w:val="100"/>
        <w:kern w:val="0"/>
        <w:position w:val="0"/>
        <w:highlight w:val="none"/>
        <w:vertAlign w:val="baseline"/>
      </w:rPr>
    </w:lvl>
    <w:lvl w:ilvl="3" w:tplc="81425282">
      <w:start w:val="1"/>
      <w:numFmt w:val="decimal"/>
      <w:lvlText w:val="%4."/>
      <w:lvlJc w:val="left"/>
      <w:rPr>
        <w:rFonts w:hAnsi="Arial Unicode MS"/>
        <w:caps w:val="0"/>
        <w:smallCaps w:val="0"/>
        <w:strike w:val="0"/>
        <w:dstrike w:val="0"/>
        <w:color w:val="000000"/>
        <w:spacing w:val="0"/>
        <w:w w:val="100"/>
        <w:kern w:val="0"/>
        <w:position w:val="0"/>
        <w:highlight w:val="none"/>
        <w:vertAlign w:val="baseline"/>
      </w:rPr>
    </w:lvl>
    <w:lvl w:ilvl="4" w:tplc="AF5E51DC">
      <w:start w:val="1"/>
      <w:numFmt w:val="decimal"/>
      <w:lvlText w:val="%5."/>
      <w:lvlJc w:val="left"/>
      <w:rPr>
        <w:rFonts w:hAnsi="Arial Unicode MS"/>
        <w:caps w:val="0"/>
        <w:smallCaps w:val="0"/>
        <w:strike w:val="0"/>
        <w:dstrike w:val="0"/>
        <w:color w:val="000000"/>
        <w:spacing w:val="0"/>
        <w:w w:val="100"/>
        <w:kern w:val="0"/>
        <w:position w:val="0"/>
        <w:highlight w:val="none"/>
        <w:vertAlign w:val="baseline"/>
      </w:rPr>
    </w:lvl>
    <w:lvl w:ilvl="5" w:tplc="CF2C5E2C">
      <w:start w:val="1"/>
      <w:numFmt w:val="decimal"/>
      <w:lvlText w:val="%6."/>
      <w:lvlJc w:val="left"/>
      <w:rPr>
        <w:rFonts w:hAnsi="Arial Unicode MS"/>
        <w:caps w:val="0"/>
        <w:smallCaps w:val="0"/>
        <w:strike w:val="0"/>
        <w:dstrike w:val="0"/>
        <w:color w:val="000000"/>
        <w:spacing w:val="0"/>
        <w:w w:val="100"/>
        <w:kern w:val="0"/>
        <w:position w:val="0"/>
        <w:highlight w:val="none"/>
        <w:vertAlign w:val="baseline"/>
      </w:rPr>
    </w:lvl>
    <w:lvl w:ilvl="6" w:tplc="2DA0D2D0">
      <w:start w:val="1"/>
      <w:numFmt w:val="decimal"/>
      <w:lvlText w:val="%7."/>
      <w:lvlJc w:val="left"/>
      <w:rPr>
        <w:rFonts w:hAnsi="Arial Unicode MS"/>
        <w:caps w:val="0"/>
        <w:smallCaps w:val="0"/>
        <w:strike w:val="0"/>
        <w:dstrike w:val="0"/>
        <w:color w:val="000000"/>
        <w:spacing w:val="0"/>
        <w:w w:val="100"/>
        <w:kern w:val="0"/>
        <w:position w:val="0"/>
        <w:highlight w:val="none"/>
        <w:vertAlign w:val="baseline"/>
      </w:rPr>
    </w:lvl>
    <w:lvl w:ilvl="7" w:tplc="F886CB06">
      <w:start w:val="1"/>
      <w:numFmt w:val="decimal"/>
      <w:lvlText w:val="%8."/>
      <w:lvlJc w:val="left"/>
      <w:rPr>
        <w:rFonts w:hAnsi="Arial Unicode MS"/>
        <w:caps w:val="0"/>
        <w:smallCaps w:val="0"/>
        <w:strike w:val="0"/>
        <w:dstrike w:val="0"/>
        <w:color w:val="000000"/>
        <w:spacing w:val="0"/>
        <w:w w:val="100"/>
        <w:kern w:val="0"/>
        <w:position w:val="0"/>
        <w:highlight w:val="none"/>
        <w:vertAlign w:val="baseline"/>
      </w:rPr>
    </w:lvl>
    <w:lvl w:ilvl="8" w:tplc="5BD8FB0A">
      <w:start w:val="1"/>
      <w:numFmt w:val="decimal"/>
      <w:lvlText w:val="%9."/>
      <w:lvlJc w:val="left"/>
      <w:rPr>
        <w:rFonts w:hAnsi="Arial Unicode MS"/>
        <w:caps w:val="0"/>
        <w:smallCaps w:val="0"/>
        <w:strike w:val="0"/>
        <w:dstrike w:val="0"/>
        <w:color w:val="000000"/>
        <w:spacing w:val="0"/>
        <w:w w:val="100"/>
        <w:kern w:val="0"/>
        <w:position w:val="0"/>
        <w:highlight w:val="none"/>
        <w:vertAlign w:val="baseline"/>
      </w:rPr>
    </w:lvl>
  </w:abstractNum>
  <w:abstractNum w:abstractNumId="74">
    <w:nsid w:val="2DD63742"/>
    <w:multiLevelType w:val="multilevel"/>
    <w:tmpl w:val="AAAAEB72"/>
    <w:lvl w:ilvl="0">
      <w:start w:val="1"/>
      <w:numFmt w:val="decimal"/>
      <w:lvlText w:val="%1."/>
      <w:lvlJc w:val="left"/>
      <w:pPr>
        <w:tabs>
          <w:tab w:val="num" w:pos="360"/>
        </w:tabs>
        <w:ind w:left="360" w:hanging="360"/>
      </w:pPr>
      <w:rPr>
        <w:rFonts w:ascii="Times New Roman" w:eastAsia="Times New Roman" w:hAnsi="Times New Roman" w:cs="Calibri"/>
        <w:b/>
        <w:sz w:val="24"/>
        <w:szCs w:val="20"/>
        <w:lang w:eastAsia="zh-CN"/>
      </w:rPr>
    </w:lvl>
    <w:lvl w:ilvl="1">
      <w:start w:val="1"/>
      <w:numFmt w:val="bullet"/>
      <w:lvlText w:val=""/>
      <w:lvlJc w:val="left"/>
      <w:pPr>
        <w:tabs>
          <w:tab w:val="num" w:pos="1440"/>
        </w:tabs>
        <w:ind w:left="1440" w:hanging="360"/>
      </w:pPr>
      <w:rPr>
        <w:rFonts w:ascii="Symbol" w:hAnsi="Symbol" w:cs="Symbol"/>
      </w:rPr>
    </w:lvl>
    <w:lvl w:ilvl="2">
      <w:start w:val="1"/>
      <w:numFmt w:val="lowerRoman"/>
      <w:lvlText w:val="%2.%3."/>
      <w:lvlJc w:val="left"/>
      <w:pPr>
        <w:tabs>
          <w:tab w:val="num" w:pos="2160"/>
        </w:tabs>
        <w:ind w:left="2160" w:hanging="180"/>
      </w:pPr>
    </w:lvl>
    <w:lvl w:ilvl="3">
      <w:start w:val="1"/>
      <w:numFmt w:val="decimal"/>
      <w:lvlText w:val="%2.%3.%4."/>
      <w:lvlJc w:val="left"/>
      <w:pPr>
        <w:tabs>
          <w:tab w:val="num" w:pos="2880"/>
        </w:tabs>
        <w:ind w:left="2880" w:hanging="360"/>
      </w:pPr>
    </w:lvl>
    <w:lvl w:ilvl="4">
      <w:start w:val="1"/>
      <w:numFmt w:val="lowerLetter"/>
      <w:lvlText w:val="%2.%3.%4.%5."/>
      <w:lvlJc w:val="left"/>
      <w:pPr>
        <w:tabs>
          <w:tab w:val="num" w:pos="3600"/>
        </w:tabs>
        <w:ind w:left="3600" w:hanging="360"/>
      </w:pPr>
    </w:lvl>
    <w:lvl w:ilvl="5">
      <w:start w:val="1"/>
      <w:numFmt w:val="lowerRoman"/>
      <w:lvlText w:val="%2.%3.%4.%5.%6."/>
      <w:lvlJc w:val="left"/>
      <w:pPr>
        <w:tabs>
          <w:tab w:val="num" w:pos="4320"/>
        </w:tabs>
        <w:ind w:left="4320" w:hanging="180"/>
      </w:pPr>
    </w:lvl>
    <w:lvl w:ilvl="6">
      <w:start w:val="1"/>
      <w:numFmt w:val="decimal"/>
      <w:lvlText w:val="%2.%3.%4.%5.%6.%7."/>
      <w:lvlJc w:val="left"/>
      <w:pPr>
        <w:tabs>
          <w:tab w:val="num" w:pos="5040"/>
        </w:tabs>
        <w:ind w:left="5040" w:hanging="360"/>
      </w:pPr>
    </w:lvl>
    <w:lvl w:ilvl="7">
      <w:start w:val="1"/>
      <w:numFmt w:val="lowerLetter"/>
      <w:lvlText w:val="%2.%3.%4.%5.%6.%7.%8."/>
      <w:lvlJc w:val="left"/>
      <w:pPr>
        <w:tabs>
          <w:tab w:val="num" w:pos="5760"/>
        </w:tabs>
        <w:ind w:left="5760" w:hanging="360"/>
      </w:pPr>
    </w:lvl>
    <w:lvl w:ilvl="8">
      <w:start w:val="1"/>
      <w:numFmt w:val="lowerRoman"/>
      <w:lvlText w:val="%2.%3.%4.%5.%6.%7.%8.%9."/>
      <w:lvlJc w:val="left"/>
      <w:pPr>
        <w:tabs>
          <w:tab w:val="num" w:pos="6480"/>
        </w:tabs>
        <w:ind w:left="6480" w:hanging="180"/>
      </w:pPr>
    </w:lvl>
  </w:abstractNum>
  <w:abstractNum w:abstractNumId="75">
    <w:nsid w:val="2E245BB0"/>
    <w:multiLevelType w:val="hybridMultilevel"/>
    <w:tmpl w:val="7480AEB0"/>
    <w:lvl w:ilvl="0" w:tplc="28C8E0E6">
      <w:start w:val="1"/>
      <w:numFmt w:val="bullet"/>
      <w:lvlText w:val=""/>
      <w:lvlJc w:val="left"/>
      <w:pPr>
        <w:tabs>
          <w:tab w:val="num" w:pos="720"/>
        </w:tabs>
        <w:ind w:left="720" w:hanging="360"/>
      </w:pPr>
      <w:rPr>
        <w:rFonts w:ascii="Symbol" w:hAnsi="Symbol" w:hint="default"/>
        <w:sz w:val="20"/>
      </w:rPr>
    </w:lvl>
    <w:lvl w:ilvl="1" w:tplc="6D826BEA" w:tentative="1">
      <w:start w:val="1"/>
      <w:numFmt w:val="bullet"/>
      <w:lvlText w:val="o"/>
      <w:lvlJc w:val="left"/>
      <w:pPr>
        <w:tabs>
          <w:tab w:val="num" w:pos="1440"/>
        </w:tabs>
        <w:ind w:left="1440" w:hanging="360"/>
      </w:pPr>
      <w:rPr>
        <w:rFonts w:ascii="Courier New" w:hAnsi="Courier New" w:hint="default"/>
        <w:sz w:val="20"/>
      </w:rPr>
    </w:lvl>
    <w:lvl w:ilvl="2" w:tplc="85B85F9E" w:tentative="1">
      <w:start w:val="1"/>
      <w:numFmt w:val="bullet"/>
      <w:lvlText w:val=""/>
      <w:lvlJc w:val="left"/>
      <w:pPr>
        <w:tabs>
          <w:tab w:val="num" w:pos="2160"/>
        </w:tabs>
        <w:ind w:left="2160" w:hanging="360"/>
      </w:pPr>
      <w:rPr>
        <w:rFonts w:ascii="Wingdings" w:hAnsi="Wingdings" w:hint="default"/>
        <w:sz w:val="20"/>
      </w:rPr>
    </w:lvl>
    <w:lvl w:ilvl="3" w:tplc="883E1C9A" w:tentative="1">
      <w:start w:val="1"/>
      <w:numFmt w:val="bullet"/>
      <w:lvlText w:val=""/>
      <w:lvlJc w:val="left"/>
      <w:pPr>
        <w:tabs>
          <w:tab w:val="num" w:pos="2880"/>
        </w:tabs>
        <w:ind w:left="2880" w:hanging="360"/>
      </w:pPr>
      <w:rPr>
        <w:rFonts w:ascii="Wingdings" w:hAnsi="Wingdings" w:hint="default"/>
        <w:sz w:val="20"/>
      </w:rPr>
    </w:lvl>
    <w:lvl w:ilvl="4" w:tplc="AF2E1010" w:tentative="1">
      <w:start w:val="1"/>
      <w:numFmt w:val="bullet"/>
      <w:lvlText w:val=""/>
      <w:lvlJc w:val="left"/>
      <w:pPr>
        <w:tabs>
          <w:tab w:val="num" w:pos="3600"/>
        </w:tabs>
        <w:ind w:left="3600" w:hanging="360"/>
      </w:pPr>
      <w:rPr>
        <w:rFonts w:ascii="Wingdings" w:hAnsi="Wingdings" w:hint="default"/>
        <w:sz w:val="20"/>
      </w:rPr>
    </w:lvl>
    <w:lvl w:ilvl="5" w:tplc="AB1E1336" w:tentative="1">
      <w:start w:val="1"/>
      <w:numFmt w:val="bullet"/>
      <w:lvlText w:val=""/>
      <w:lvlJc w:val="left"/>
      <w:pPr>
        <w:tabs>
          <w:tab w:val="num" w:pos="4320"/>
        </w:tabs>
        <w:ind w:left="4320" w:hanging="360"/>
      </w:pPr>
      <w:rPr>
        <w:rFonts w:ascii="Wingdings" w:hAnsi="Wingdings" w:hint="default"/>
        <w:sz w:val="20"/>
      </w:rPr>
    </w:lvl>
    <w:lvl w:ilvl="6" w:tplc="48F41F0A" w:tentative="1">
      <w:start w:val="1"/>
      <w:numFmt w:val="bullet"/>
      <w:lvlText w:val=""/>
      <w:lvlJc w:val="left"/>
      <w:pPr>
        <w:tabs>
          <w:tab w:val="num" w:pos="5040"/>
        </w:tabs>
        <w:ind w:left="5040" w:hanging="360"/>
      </w:pPr>
      <w:rPr>
        <w:rFonts w:ascii="Wingdings" w:hAnsi="Wingdings" w:hint="default"/>
        <w:sz w:val="20"/>
      </w:rPr>
    </w:lvl>
    <w:lvl w:ilvl="7" w:tplc="118EBA22" w:tentative="1">
      <w:start w:val="1"/>
      <w:numFmt w:val="bullet"/>
      <w:lvlText w:val=""/>
      <w:lvlJc w:val="left"/>
      <w:pPr>
        <w:tabs>
          <w:tab w:val="num" w:pos="5760"/>
        </w:tabs>
        <w:ind w:left="5760" w:hanging="360"/>
      </w:pPr>
      <w:rPr>
        <w:rFonts w:ascii="Wingdings" w:hAnsi="Wingdings" w:hint="default"/>
        <w:sz w:val="20"/>
      </w:rPr>
    </w:lvl>
    <w:lvl w:ilvl="8" w:tplc="5F48A714" w:tentative="1">
      <w:start w:val="1"/>
      <w:numFmt w:val="bullet"/>
      <w:lvlText w:val=""/>
      <w:lvlJc w:val="left"/>
      <w:pPr>
        <w:tabs>
          <w:tab w:val="num" w:pos="6480"/>
        </w:tabs>
        <w:ind w:left="6480" w:hanging="360"/>
      </w:pPr>
      <w:rPr>
        <w:rFonts w:ascii="Wingdings" w:hAnsi="Wingdings" w:hint="default"/>
        <w:sz w:val="20"/>
      </w:rPr>
    </w:lvl>
  </w:abstractNum>
  <w:abstractNum w:abstractNumId="76">
    <w:nsid w:val="2E7E4C67"/>
    <w:multiLevelType w:val="hybridMultilevel"/>
    <w:tmpl w:val="99246FF2"/>
    <w:styleLink w:val="Zaimportowanystyl31"/>
    <w:lvl w:ilvl="0" w:tplc="28B28F54">
      <w:start w:val="1"/>
      <w:numFmt w:val="decimal"/>
      <w:lvlText w:val="%1."/>
      <w:lvlJc w:val="left"/>
      <w:rPr>
        <w:rFonts w:ascii="Times New Roman" w:eastAsia="Helvetica" w:hAnsi="Times New Roman" w:cs="Times New Roman"/>
        <w:caps w:val="0"/>
        <w:smallCaps w:val="0"/>
        <w:strike w:val="0"/>
        <w:dstrike w:val="0"/>
        <w:color w:val="000000"/>
        <w:spacing w:val="0"/>
        <w:w w:val="100"/>
        <w:kern w:val="0"/>
        <w:position w:val="0"/>
        <w:highlight w:val="none"/>
        <w:vertAlign w:val="baseline"/>
      </w:rPr>
    </w:lvl>
    <w:lvl w:ilvl="1" w:tplc="27F8CCF6">
      <w:start w:val="1"/>
      <w:numFmt w:val="decimal"/>
      <w:lvlText w:val="%2."/>
      <w:lvlJc w:val="left"/>
      <w:rPr>
        <w:rFonts w:hAnsi="Arial Unicode MS"/>
        <w:caps w:val="0"/>
        <w:smallCaps w:val="0"/>
        <w:strike w:val="0"/>
        <w:dstrike w:val="0"/>
        <w:color w:val="000000"/>
        <w:spacing w:val="0"/>
        <w:w w:val="100"/>
        <w:kern w:val="0"/>
        <w:position w:val="0"/>
        <w:highlight w:val="none"/>
        <w:vertAlign w:val="baseline"/>
      </w:rPr>
    </w:lvl>
    <w:lvl w:ilvl="2" w:tplc="73AAA8BC">
      <w:start w:val="1"/>
      <w:numFmt w:val="decimal"/>
      <w:lvlText w:val="%3."/>
      <w:lvlJc w:val="left"/>
      <w:rPr>
        <w:rFonts w:hAnsi="Arial Unicode MS"/>
        <w:caps w:val="0"/>
        <w:smallCaps w:val="0"/>
        <w:strike w:val="0"/>
        <w:dstrike w:val="0"/>
        <w:color w:val="000000"/>
        <w:spacing w:val="0"/>
        <w:w w:val="100"/>
        <w:kern w:val="0"/>
        <w:position w:val="0"/>
        <w:highlight w:val="none"/>
        <w:vertAlign w:val="baseline"/>
      </w:rPr>
    </w:lvl>
    <w:lvl w:ilvl="3" w:tplc="AFA6FA04">
      <w:start w:val="1"/>
      <w:numFmt w:val="decimal"/>
      <w:lvlText w:val="%4."/>
      <w:lvlJc w:val="left"/>
      <w:rPr>
        <w:rFonts w:hAnsi="Arial Unicode MS"/>
        <w:caps w:val="0"/>
        <w:smallCaps w:val="0"/>
        <w:strike w:val="0"/>
        <w:dstrike w:val="0"/>
        <w:color w:val="000000"/>
        <w:spacing w:val="0"/>
        <w:w w:val="100"/>
        <w:kern w:val="0"/>
        <w:position w:val="0"/>
        <w:highlight w:val="none"/>
        <w:vertAlign w:val="baseline"/>
      </w:rPr>
    </w:lvl>
    <w:lvl w:ilvl="4" w:tplc="374CDBA4">
      <w:start w:val="1"/>
      <w:numFmt w:val="decimal"/>
      <w:lvlText w:val="%5."/>
      <w:lvlJc w:val="left"/>
      <w:rPr>
        <w:rFonts w:hAnsi="Arial Unicode MS"/>
        <w:caps w:val="0"/>
        <w:smallCaps w:val="0"/>
        <w:strike w:val="0"/>
        <w:dstrike w:val="0"/>
        <w:color w:val="000000"/>
        <w:spacing w:val="0"/>
        <w:w w:val="100"/>
        <w:kern w:val="0"/>
        <w:position w:val="0"/>
        <w:highlight w:val="none"/>
        <w:vertAlign w:val="baseline"/>
      </w:rPr>
    </w:lvl>
    <w:lvl w:ilvl="5" w:tplc="A4AABDFC">
      <w:start w:val="1"/>
      <w:numFmt w:val="decimal"/>
      <w:lvlText w:val="%6."/>
      <w:lvlJc w:val="left"/>
      <w:rPr>
        <w:rFonts w:hAnsi="Arial Unicode MS"/>
        <w:caps w:val="0"/>
        <w:smallCaps w:val="0"/>
        <w:strike w:val="0"/>
        <w:dstrike w:val="0"/>
        <w:color w:val="000000"/>
        <w:spacing w:val="0"/>
        <w:w w:val="100"/>
        <w:kern w:val="0"/>
        <w:position w:val="0"/>
        <w:highlight w:val="none"/>
        <w:vertAlign w:val="baseline"/>
      </w:rPr>
    </w:lvl>
    <w:lvl w:ilvl="6" w:tplc="12B4F96A">
      <w:start w:val="1"/>
      <w:numFmt w:val="decimal"/>
      <w:lvlText w:val="%7."/>
      <w:lvlJc w:val="left"/>
      <w:rPr>
        <w:rFonts w:hAnsi="Arial Unicode MS"/>
        <w:caps w:val="0"/>
        <w:smallCaps w:val="0"/>
        <w:strike w:val="0"/>
        <w:dstrike w:val="0"/>
        <w:color w:val="000000"/>
        <w:spacing w:val="0"/>
        <w:w w:val="100"/>
        <w:kern w:val="0"/>
        <w:position w:val="0"/>
        <w:highlight w:val="none"/>
        <w:vertAlign w:val="baseline"/>
      </w:rPr>
    </w:lvl>
    <w:lvl w:ilvl="7" w:tplc="F5183E62">
      <w:start w:val="1"/>
      <w:numFmt w:val="decimal"/>
      <w:lvlText w:val="%8."/>
      <w:lvlJc w:val="left"/>
      <w:rPr>
        <w:rFonts w:hAnsi="Arial Unicode MS"/>
        <w:caps w:val="0"/>
        <w:smallCaps w:val="0"/>
        <w:strike w:val="0"/>
        <w:dstrike w:val="0"/>
        <w:color w:val="000000"/>
        <w:spacing w:val="0"/>
        <w:w w:val="100"/>
        <w:kern w:val="0"/>
        <w:position w:val="0"/>
        <w:highlight w:val="none"/>
        <w:vertAlign w:val="baseline"/>
      </w:rPr>
    </w:lvl>
    <w:lvl w:ilvl="8" w:tplc="8F80CC5E">
      <w:start w:val="1"/>
      <w:numFmt w:val="decimal"/>
      <w:lvlText w:val="%9."/>
      <w:lvlJc w:val="left"/>
      <w:rPr>
        <w:rFonts w:hAnsi="Arial Unicode MS"/>
        <w:caps w:val="0"/>
        <w:smallCaps w:val="0"/>
        <w:strike w:val="0"/>
        <w:dstrike w:val="0"/>
        <w:color w:val="000000"/>
        <w:spacing w:val="0"/>
        <w:w w:val="100"/>
        <w:kern w:val="0"/>
        <w:position w:val="0"/>
        <w:highlight w:val="none"/>
        <w:vertAlign w:val="baseline"/>
      </w:rPr>
    </w:lvl>
  </w:abstractNum>
  <w:abstractNum w:abstractNumId="77">
    <w:nsid w:val="30AC04B7"/>
    <w:multiLevelType w:val="hybridMultilevel"/>
    <w:tmpl w:val="43965648"/>
    <w:styleLink w:val="WW8Num162"/>
    <w:lvl w:ilvl="0" w:tplc="88905FCA">
      <w:start w:val="1"/>
      <w:numFmt w:val="decimal"/>
      <w:lvlText w:val="%1)"/>
      <w:lvlJc w:val="left"/>
      <w:rPr>
        <w:rFonts w:hAnsi="Arial Unicode MS"/>
        <w:b/>
        <w:bCs/>
        <w:caps w:val="0"/>
        <w:smallCaps w:val="0"/>
        <w:strike w:val="0"/>
        <w:dstrike w:val="0"/>
        <w:color w:val="000000"/>
        <w:spacing w:val="0"/>
        <w:w w:val="100"/>
        <w:kern w:val="0"/>
        <w:position w:val="0"/>
        <w:highlight w:val="none"/>
        <w:vertAlign w:val="baseline"/>
      </w:rPr>
    </w:lvl>
    <w:lvl w:ilvl="1" w:tplc="30661822">
      <w:start w:val="1"/>
      <w:numFmt w:val="lowerLetter"/>
      <w:lvlText w:val="%2."/>
      <w:lvlJc w:val="left"/>
      <w:rPr>
        <w:rFonts w:hAnsi="Arial Unicode MS"/>
        <w:b/>
        <w:bCs/>
        <w:caps w:val="0"/>
        <w:smallCaps w:val="0"/>
        <w:strike w:val="0"/>
        <w:dstrike w:val="0"/>
        <w:color w:val="000000"/>
        <w:spacing w:val="0"/>
        <w:w w:val="100"/>
        <w:kern w:val="0"/>
        <w:position w:val="0"/>
        <w:highlight w:val="none"/>
        <w:vertAlign w:val="baseline"/>
      </w:rPr>
    </w:lvl>
    <w:lvl w:ilvl="2" w:tplc="578897A6">
      <w:start w:val="1"/>
      <w:numFmt w:val="lowerRoman"/>
      <w:lvlText w:val="%3."/>
      <w:lvlJc w:val="left"/>
      <w:rPr>
        <w:rFonts w:hAnsi="Arial Unicode MS"/>
        <w:b/>
        <w:bCs/>
        <w:caps w:val="0"/>
        <w:smallCaps w:val="0"/>
        <w:strike w:val="0"/>
        <w:dstrike w:val="0"/>
        <w:color w:val="000000"/>
        <w:spacing w:val="0"/>
        <w:w w:val="100"/>
        <w:kern w:val="0"/>
        <w:position w:val="0"/>
        <w:highlight w:val="none"/>
        <w:vertAlign w:val="baseline"/>
      </w:rPr>
    </w:lvl>
    <w:lvl w:ilvl="3" w:tplc="614615D0">
      <w:start w:val="1"/>
      <w:numFmt w:val="decimal"/>
      <w:lvlText w:val="%4."/>
      <w:lvlJc w:val="left"/>
      <w:rPr>
        <w:rFonts w:hAnsi="Arial Unicode MS"/>
        <w:b/>
        <w:bCs/>
        <w:caps w:val="0"/>
        <w:smallCaps w:val="0"/>
        <w:strike w:val="0"/>
        <w:dstrike w:val="0"/>
        <w:color w:val="000000"/>
        <w:spacing w:val="0"/>
        <w:w w:val="100"/>
        <w:kern w:val="0"/>
        <w:position w:val="0"/>
        <w:highlight w:val="none"/>
        <w:vertAlign w:val="baseline"/>
      </w:rPr>
    </w:lvl>
    <w:lvl w:ilvl="4" w:tplc="28D0F778">
      <w:start w:val="1"/>
      <w:numFmt w:val="lowerLetter"/>
      <w:lvlText w:val="%5."/>
      <w:lvlJc w:val="left"/>
      <w:rPr>
        <w:rFonts w:hAnsi="Arial Unicode MS"/>
        <w:b/>
        <w:bCs/>
        <w:caps w:val="0"/>
        <w:smallCaps w:val="0"/>
        <w:strike w:val="0"/>
        <w:dstrike w:val="0"/>
        <w:color w:val="000000"/>
        <w:spacing w:val="0"/>
        <w:w w:val="100"/>
        <w:kern w:val="0"/>
        <w:position w:val="0"/>
        <w:highlight w:val="none"/>
        <w:vertAlign w:val="baseline"/>
      </w:rPr>
    </w:lvl>
    <w:lvl w:ilvl="5" w:tplc="4DE6040E">
      <w:start w:val="1"/>
      <w:numFmt w:val="lowerRoman"/>
      <w:lvlText w:val="%6."/>
      <w:lvlJc w:val="left"/>
      <w:rPr>
        <w:rFonts w:hAnsi="Arial Unicode MS"/>
        <w:b/>
        <w:bCs/>
        <w:caps w:val="0"/>
        <w:smallCaps w:val="0"/>
        <w:strike w:val="0"/>
        <w:dstrike w:val="0"/>
        <w:color w:val="000000"/>
        <w:spacing w:val="0"/>
        <w:w w:val="100"/>
        <w:kern w:val="0"/>
        <w:position w:val="0"/>
        <w:highlight w:val="none"/>
        <w:vertAlign w:val="baseline"/>
      </w:rPr>
    </w:lvl>
    <w:lvl w:ilvl="6" w:tplc="E40A17A4">
      <w:start w:val="1"/>
      <w:numFmt w:val="decimal"/>
      <w:lvlText w:val="%7."/>
      <w:lvlJc w:val="left"/>
      <w:rPr>
        <w:rFonts w:hAnsi="Arial Unicode MS"/>
        <w:b/>
        <w:bCs/>
        <w:caps w:val="0"/>
        <w:smallCaps w:val="0"/>
        <w:strike w:val="0"/>
        <w:dstrike w:val="0"/>
        <w:color w:val="000000"/>
        <w:spacing w:val="0"/>
        <w:w w:val="100"/>
        <w:kern w:val="0"/>
        <w:position w:val="0"/>
        <w:highlight w:val="none"/>
        <w:vertAlign w:val="baseline"/>
      </w:rPr>
    </w:lvl>
    <w:lvl w:ilvl="7" w:tplc="49E8C360">
      <w:start w:val="1"/>
      <w:numFmt w:val="lowerLetter"/>
      <w:lvlText w:val="%8."/>
      <w:lvlJc w:val="left"/>
      <w:rPr>
        <w:rFonts w:hAnsi="Arial Unicode MS"/>
        <w:b/>
        <w:bCs/>
        <w:caps w:val="0"/>
        <w:smallCaps w:val="0"/>
        <w:strike w:val="0"/>
        <w:dstrike w:val="0"/>
        <w:color w:val="000000"/>
        <w:spacing w:val="0"/>
        <w:w w:val="100"/>
        <w:kern w:val="0"/>
        <w:position w:val="0"/>
        <w:highlight w:val="none"/>
        <w:vertAlign w:val="baseline"/>
      </w:rPr>
    </w:lvl>
    <w:lvl w:ilvl="8" w:tplc="BA0C0654">
      <w:start w:val="1"/>
      <w:numFmt w:val="lowerRoman"/>
      <w:lvlText w:val="%9."/>
      <w:lvlJc w:val="left"/>
      <w:rPr>
        <w:rFonts w:hAnsi="Arial Unicode MS"/>
        <w:b/>
        <w:bCs/>
        <w:caps w:val="0"/>
        <w:smallCaps w:val="0"/>
        <w:strike w:val="0"/>
        <w:dstrike w:val="0"/>
        <w:color w:val="000000"/>
        <w:spacing w:val="0"/>
        <w:w w:val="100"/>
        <w:kern w:val="0"/>
        <w:position w:val="0"/>
        <w:highlight w:val="none"/>
        <w:vertAlign w:val="baseline"/>
      </w:rPr>
    </w:lvl>
  </w:abstractNum>
  <w:abstractNum w:abstractNumId="78">
    <w:nsid w:val="30B01B6C"/>
    <w:multiLevelType w:val="hybridMultilevel"/>
    <w:tmpl w:val="8D4C09DE"/>
    <w:lvl w:ilvl="0" w:tplc="C55610C6">
      <w:start w:val="1"/>
      <w:numFmt w:val="decimal"/>
      <w:lvlText w:val="%1."/>
      <w:lvlJc w:val="left"/>
      <w:pPr>
        <w:ind w:left="422"/>
      </w:pPr>
      <w:rPr>
        <w:rFonts w:ascii="Times New Roman" w:eastAsia="Calibri" w:hAnsi="Times New Roman" w:cs="Times New Roman" w:hint="default"/>
        <w:b/>
        <w:bCs/>
        <w:i w:val="0"/>
        <w:strike w:val="0"/>
        <w:dstrike w:val="0"/>
        <w:color w:val="auto"/>
        <w:sz w:val="24"/>
        <w:szCs w:val="24"/>
        <w:u w:val="none" w:color="000000"/>
        <w:bdr w:val="none" w:sz="0" w:space="0" w:color="auto"/>
        <w:shd w:val="clear" w:color="auto" w:fill="auto"/>
        <w:vertAlign w:val="baseline"/>
      </w:rPr>
    </w:lvl>
    <w:lvl w:ilvl="1" w:tplc="C1AEEB3A">
      <w:start w:val="1"/>
      <w:numFmt w:val="lowerLetter"/>
      <w:lvlText w:val="%2"/>
      <w:lvlJc w:val="left"/>
      <w:pPr>
        <w:ind w:left="108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8E34F794">
      <w:start w:val="1"/>
      <w:numFmt w:val="lowerRoman"/>
      <w:lvlText w:val="%3"/>
      <w:lvlJc w:val="left"/>
      <w:pPr>
        <w:ind w:left="180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92FAF20C">
      <w:start w:val="1"/>
      <w:numFmt w:val="decimal"/>
      <w:lvlText w:val="%4"/>
      <w:lvlJc w:val="left"/>
      <w:pPr>
        <w:ind w:left="252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590A4B00">
      <w:start w:val="1"/>
      <w:numFmt w:val="lowerLetter"/>
      <w:lvlText w:val="%5"/>
      <w:lvlJc w:val="left"/>
      <w:pPr>
        <w:ind w:left="324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BAE4666A">
      <w:start w:val="1"/>
      <w:numFmt w:val="lowerRoman"/>
      <w:lvlText w:val="%6"/>
      <w:lvlJc w:val="left"/>
      <w:pPr>
        <w:ind w:left="396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65CE01A8">
      <w:start w:val="1"/>
      <w:numFmt w:val="decimal"/>
      <w:lvlText w:val="%7"/>
      <w:lvlJc w:val="left"/>
      <w:pPr>
        <w:ind w:left="468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EBBACAE4">
      <w:start w:val="1"/>
      <w:numFmt w:val="lowerLetter"/>
      <w:lvlText w:val="%8"/>
      <w:lvlJc w:val="left"/>
      <w:pPr>
        <w:ind w:left="540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2266E6AC">
      <w:start w:val="1"/>
      <w:numFmt w:val="lowerRoman"/>
      <w:lvlText w:val="%9"/>
      <w:lvlJc w:val="left"/>
      <w:pPr>
        <w:ind w:left="612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79">
    <w:nsid w:val="31C05436"/>
    <w:multiLevelType w:val="hybridMultilevel"/>
    <w:tmpl w:val="D492810E"/>
    <w:lvl w:ilvl="0" w:tplc="93FEE214">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0">
    <w:nsid w:val="326C2061"/>
    <w:multiLevelType w:val="multilevel"/>
    <w:tmpl w:val="07E67B32"/>
    <w:lvl w:ilvl="0">
      <w:start w:val="1"/>
      <w:numFmt w:val="decimal"/>
      <w:lvlText w:val="%1."/>
      <w:lvlJc w:val="left"/>
      <w:pPr>
        <w:tabs>
          <w:tab w:val="num" w:pos="345"/>
        </w:tabs>
        <w:ind w:left="345" w:hanging="450"/>
      </w:pPr>
      <w:rPr>
        <w:rFonts w:ascii="Tahoma" w:hAnsi="Tahoma" w:cs="Tahoma"/>
      </w:rPr>
    </w:lvl>
    <w:lvl w:ilvl="1">
      <w:start w:val="1"/>
      <w:numFmt w:val="decimal"/>
      <w:lvlText w:val="%2."/>
      <w:lvlJc w:val="left"/>
      <w:pPr>
        <w:tabs>
          <w:tab w:val="num" w:pos="795"/>
        </w:tabs>
        <w:ind w:left="795" w:hanging="450"/>
      </w:pPr>
    </w:lvl>
    <w:lvl w:ilvl="2">
      <w:start w:val="1"/>
      <w:numFmt w:val="decimal"/>
      <w:lvlText w:val="%3."/>
      <w:lvlJc w:val="left"/>
      <w:pPr>
        <w:tabs>
          <w:tab w:val="num" w:pos="1245"/>
        </w:tabs>
        <w:ind w:left="1245" w:hanging="450"/>
      </w:pPr>
      <w:rPr>
        <w:rFonts w:ascii="Times New Roman" w:hAnsi="Times New Roman" w:cs="Times New Roman"/>
      </w:rPr>
    </w:lvl>
    <w:lvl w:ilvl="3">
      <w:start w:val="1"/>
      <w:numFmt w:val="lowerLetter"/>
      <w:lvlText w:val="%4)"/>
      <w:lvlJc w:val="left"/>
      <w:pPr>
        <w:tabs>
          <w:tab w:val="num" w:pos="1695"/>
        </w:tabs>
        <w:ind w:left="1695" w:hanging="450"/>
      </w:pPr>
      <w:rPr>
        <w:rFonts w:ascii="Times New Roman" w:hAnsi="Times New Roman" w:cs="Times New Roman"/>
        <w:b w:val="0"/>
        <w:bCs w:val="0"/>
        <w:i w:val="0"/>
        <w:iCs w:val="0"/>
        <w:color w:val="auto"/>
      </w:rPr>
    </w:lvl>
    <w:lvl w:ilvl="4">
      <w:start w:val="1"/>
      <w:numFmt w:val="decimal"/>
      <w:lvlText w:val="%5."/>
      <w:lvlJc w:val="left"/>
      <w:pPr>
        <w:tabs>
          <w:tab w:val="num" w:pos="2145"/>
        </w:tabs>
        <w:ind w:left="2145" w:hanging="450"/>
      </w:pPr>
    </w:lvl>
    <w:lvl w:ilvl="5">
      <w:start w:val="1"/>
      <w:numFmt w:val="decimal"/>
      <w:lvlText w:val="%6."/>
      <w:lvlJc w:val="right"/>
      <w:pPr>
        <w:tabs>
          <w:tab w:val="num" w:pos="2595"/>
        </w:tabs>
        <w:ind w:left="2595" w:hanging="450"/>
      </w:pPr>
    </w:lvl>
    <w:lvl w:ilvl="6">
      <w:start w:val="1"/>
      <w:numFmt w:val="decimal"/>
      <w:lvlText w:val="%7."/>
      <w:lvlJc w:val="left"/>
      <w:pPr>
        <w:tabs>
          <w:tab w:val="num" w:pos="3045"/>
        </w:tabs>
        <w:ind w:left="3045" w:hanging="450"/>
      </w:pPr>
    </w:lvl>
    <w:lvl w:ilvl="7">
      <w:start w:val="1"/>
      <w:numFmt w:val="decimal"/>
      <w:lvlText w:val="%8."/>
      <w:lvlJc w:val="left"/>
      <w:pPr>
        <w:tabs>
          <w:tab w:val="num" w:pos="3495"/>
        </w:tabs>
        <w:ind w:left="3495" w:hanging="450"/>
      </w:pPr>
    </w:lvl>
    <w:lvl w:ilvl="8">
      <w:start w:val="1"/>
      <w:numFmt w:val="decimal"/>
      <w:lvlText w:val="%9."/>
      <w:lvlJc w:val="right"/>
      <w:pPr>
        <w:tabs>
          <w:tab w:val="num" w:pos="3945"/>
        </w:tabs>
        <w:ind w:left="3945" w:hanging="450"/>
      </w:pPr>
    </w:lvl>
  </w:abstractNum>
  <w:abstractNum w:abstractNumId="81">
    <w:nsid w:val="335324A5"/>
    <w:multiLevelType w:val="multilevel"/>
    <w:tmpl w:val="FFFFFFFF"/>
    <w:styleLink w:val="List19"/>
    <w:lvl w:ilvl="0">
      <w:start w:val="7"/>
      <w:numFmt w:val="decimal"/>
      <w:lvlText w:val="%1."/>
      <w:lvlJc w:val="left"/>
      <w:rPr>
        <w:position w:val="0"/>
      </w:rPr>
    </w:lvl>
    <w:lvl w:ilvl="1">
      <w:start w:val="1"/>
      <w:numFmt w:val="lowerLetter"/>
      <w:lvlText w:val="%2."/>
      <w:lvlJc w:val="left"/>
      <w:rPr>
        <w:position w:val="0"/>
      </w:rPr>
    </w:lvl>
    <w:lvl w:ilvl="2">
      <w:start w:val="1"/>
      <w:numFmt w:val="lowerRoman"/>
      <w:lvlText w:val="%3."/>
      <w:lvlJc w:val="left"/>
      <w:rPr>
        <w:position w:val="0"/>
      </w:rPr>
    </w:lvl>
    <w:lvl w:ilvl="3">
      <w:start w:val="1"/>
      <w:numFmt w:val="decimal"/>
      <w:lvlText w:val="%4."/>
      <w:lvlJc w:val="left"/>
      <w:rPr>
        <w:position w:val="0"/>
      </w:rPr>
    </w:lvl>
    <w:lvl w:ilvl="4">
      <w:start w:val="1"/>
      <w:numFmt w:val="lowerLetter"/>
      <w:lvlText w:val="%5."/>
      <w:lvlJc w:val="left"/>
      <w:rPr>
        <w:position w:val="0"/>
      </w:rPr>
    </w:lvl>
    <w:lvl w:ilvl="5">
      <w:start w:val="1"/>
      <w:numFmt w:val="lowerRoman"/>
      <w:lvlText w:val="%6."/>
      <w:lvlJc w:val="left"/>
      <w:rPr>
        <w:position w:val="0"/>
      </w:rPr>
    </w:lvl>
    <w:lvl w:ilvl="6">
      <w:start w:val="1"/>
      <w:numFmt w:val="decimal"/>
      <w:lvlText w:val="%7."/>
      <w:lvlJc w:val="left"/>
      <w:rPr>
        <w:position w:val="0"/>
      </w:rPr>
    </w:lvl>
    <w:lvl w:ilvl="7">
      <w:start w:val="1"/>
      <w:numFmt w:val="lowerLetter"/>
      <w:lvlText w:val="%8."/>
      <w:lvlJc w:val="left"/>
      <w:rPr>
        <w:position w:val="0"/>
      </w:rPr>
    </w:lvl>
    <w:lvl w:ilvl="8">
      <w:start w:val="1"/>
      <w:numFmt w:val="lowerRoman"/>
      <w:lvlText w:val="%9."/>
      <w:lvlJc w:val="left"/>
      <w:rPr>
        <w:position w:val="0"/>
      </w:rPr>
    </w:lvl>
  </w:abstractNum>
  <w:abstractNum w:abstractNumId="82">
    <w:nsid w:val="33CB1EED"/>
    <w:multiLevelType w:val="hybridMultilevel"/>
    <w:tmpl w:val="A836A368"/>
    <w:lvl w:ilvl="0" w:tplc="6B807A38">
      <w:start w:val="1"/>
      <w:numFmt w:val="decimal"/>
      <w:lvlText w:val="%1."/>
      <w:lvlJc w:val="left"/>
      <w:pPr>
        <w:ind w:left="720" w:hanging="360"/>
      </w:pPr>
      <w:rPr>
        <w:rFonts w:hint="default"/>
        <w:b/>
      </w:rPr>
    </w:lvl>
    <w:lvl w:ilvl="1" w:tplc="976C86B8">
      <w:start w:val="1"/>
      <w:numFmt w:val="decimal"/>
      <w:lvlText w:val="%2)"/>
      <w:lvlJc w:val="left"/>
      <w:pPr>
        <w:ind w:left="1440" w:hanging="360"/>
      </w:pPr>
      <w:rPr>
        <w:rFonts w:hint="default"/>
        <w:b/>
      </w:r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3">
    <w:nsid w:val="353D2CD3"/>
    <w:multiLevelType w:val="hybridMultilevel"/>
    <w:tmpl w:val="B434CF10"/>
    <w:styleLink w:val="Zaimportowanystyl45"/>
    <w:lvl w:ilvl="0" w:tplc="1DBAD852">
      <w:start w:val="1"/>
      <w:numFmt w:val="decimal"/>
      <w:lvlText w:val="%1."/>
      <w:lvlJc w:val="left"/>
      <w:rPr>
        <w:rFonts w:hAnsi="Arial Unicode MS"/>
        <w:caps w:val="0"/>
        <w:smallCaps w:val="0"/>
        <w:strike w:val="0"/>
        <w:dstrike w:val="0"/>
        <w:color w:val="000000"/>
        <w:spacing w:val="0"/>
        <w:w w:val="100"/>
        <w:kern w:val="0"/>
        <w:position w:val="0"/>
        <w:highlight w:val="none"/>
        <w:vertAlign w:val="baseline"/>
      </w:rPr>
    </w:lvl>
    <w:lvl w:ilvl="1" w:tplc="391E925A">
      <w:start w:val="1"/>
      <w:numFmt w:val="decimal"/>
      <w:lvlText w:val="%2."/>
      <w:lvlJc w:val="left"/>
      <w:rPr>
        <w:rFonts w:hAnsi="Arial Unicode MS"/>
        <w:caps w:val="0"/>
        <w:smallCaps w:val="0"/>
        <w:strike w:val="0"/>
        <w:dstrike w:val="0"/>
        <w:color w:val="000000"/>
        <w:spacing w:val="0"/>
        <w:w w:val="100"/>
        <w:kern w:val="0"/>
        <w:position w:val="0"/>
        <w:highlight w:val="none"/>
        <w:vertAlign w:val="baseline"/>
      </w:rPr>
    </w:lvl>
    <w:lvl w:ilvl="2" w:tplc="2F8C5858">
      <w:start w:val="1"/>
      <w:numFmt w:val="decimal"/>
      <w:lvlText w:val="%3."/>
      <w:lvlJc w:val="left"/>
      <w:rPr>
        <w:rFonts w:hAnsi="Arial Unicode MS"/>
        <w:caps w:val="0"/>
        <w:smallCaps w:val="0"/>
        <w:strike w:val="0"/>
        <w:dstrike w:val="0"/>
        <w:color w:val="000000"/>
        <w:spacing w:val="0"/>
        <w:w w:val="100"/>
        <w:kern w:val="0"/>
        <w:position w:val="0"/>
        <w:highlight w:val="none"/>
        <w:vertAlign w:val="baseline"/>
      </w:rPr>
    </w:lvl>
    <w:lvl w:ilvl="3" w:tplc="79B2074C">
      <w:start w:val="1"/>
      <w:numFmt w:val="decimal"/>
      <w:lvlText w:val="%4."/>
      <w:lvlJc w:val="left"/>
      <w:rPr>
        <w:rFonts w:hAnsi="Arial Unicode MS"/>
        <w:caps w:val="0"/>
        <w:smallCaps w:val="0"/>
        <w:strike w:val="0"/>
        <w:dstrike w:val="0"/>
        <w:color w:val="000000"/>
        <w:spacing w:val="0"/>
        <w:w w:val="100"/>
        <w:kern w:val="0"/>
        <w:position w:val="0"/>
        <w:highlight w:val="none"/>
        <w:vertAlign w:val="baseline"/>
      </w:rPr>
    </w:lvl>
    <w:lvl w:ilvl="4" w:tplc="6204A540">
      <w:start w:val="1"/>
      <w:numFmt w:val="lowerLetter"/>
      <w:lvlText w:val="%5."/>
      <w:lvlJc w:val="left"/>
      <w:rPr>
        <w:rFonts w:hAnsi="Arial Unicode MS"/>
        <w:caps w:val="0"/>
        <w:smallCaps w:val="0"/>
        <w:strike w:val="0"/>
        <w:dstrike w:val="0"/>
        <w:color w:val="000000"/>
        <w:spacing w:val="0"/>
        <w:w w:val="100"/>
        <w:kern w:val="0"/>
        <w:position w:val="0"/>
        <w:highlight w:val="none"/>
        <w:vertAlign w:val="baseline"/>
      </w:rPr>
    </w:lvl>
    <w:lvl w:ilvl="5" w:tplc="322AF27E">
      <w:start w:val="1"/>
      <w:numFmt w:val="lowerRoman"/>
      <w:lvlText w:val="%6."/>
      <w:lvlJc w:val="left"/>
      <w:rPr>
        <w:rFonts w:hAnsi="Arial Unicode MS"/>
        <w:caps w:val="0"/>
        <w:smallCaps w:val="0"/>
        <w:strike w:val="0"/>
        <w:dstrike w:val="0"/>
        <w:color w:val="000000"/>
        <w:spacing w:val="0"/>
        <w:w w:val="100"/>
        <w:kern w:val="0"/>
        <w:position w:val="0"/>
        <w:highlight w:val="none"/>
        <w:vertAlign w:val="baseline"/>
      </w:rPr>
    </w:lvl>
    <w:lvl w:ilvl="6" w:tplc="86D2CA74">
      <w:start w:val="1"/>
      <w:numFmt w:val="decimal"/>
      <w:lvlText w:val="%7."/>
      <w:lvlJc w:val="left"/>
      <w:rPr>
        <w:rFonts w:hAnsi="Arial Unicode MS"/>
        <w:caps w:val="0"/>
        <w:smallCaps w:val="0"/>
        <w:strike w:val="0"/>
        <w:dstrike w:val="0"/>
        <w:color w:val="000000"/>
        <w:spacing w:val="0"/>
        <w:w w:val="100"/>
        <w:kern w:val="0"/>
        <w:position w:val="0"/>
        <w:highlight w:val="none"/>
        <w:vertAlign w:val="baseline"/>
      </w:rPr>
    </w:lvl>
    <w:lvl w:ilvl="7" w:tplc="6D549B76">
      <w:start w:val="1"/>
      <w:numFmt w:val="lowerLetter"/>
      <w:lvlText w:val="%8."/>
      <w:lvlJc w:val="left"/>
      <w:rPr>
        <w:rFonts w:hAnsi="Arial Unicode MS"/>
        <w:caps w:val="0"/>
        <w:smallCaps w:val="0"/>
        <w:strike w:val="0"/>
        <w:dstrike w:val="0"/>
        <w:color w:val="000000"/>
        <w:spacing w:val="0"/>
        <w:w w:val="100"/>
        <w:kern w:val="0"/>
        <w:position w:val="0"/>
        <w:highlight w:val="none"/>
        <w:vertAlign w:val="baseline"/>
      </w:rPr>
    </w:lvl>
    <w:lvl w:ilvl="8" w:tplc="783620A2">
      <w:start w:val="1"/>
      <w:numFmt w:val="lowerRoman"/>
      <w:lvlText w:val="%9."/>
      <w:lvlJc w:val="left"/>
      <w:rPr>
        <w:rFonts w:hAnsi="Arial Unicode MS"/>
        <w:caps w:val="0"/>
        <w:smallCaps w:val="0"/>
        <w:strike w:val="0"/>
        <w:dstrike w:val="0"/>
        <w:color w:val="000000"/>
        <w:spacing w:val="0"/>
        <w:w w:val="100"/>
        <w:kern w:val="0"/>
        <w:position w:val="0"/>
        <w:highlight w:val="none"/>
        <w:vertAlign w:val="baseline"/>
      </w:rPr>
    </w:lvl>
  </w:abstractNum>
  <w:abstractNum w:abstractNumId="84">
    <w:nsid w:val="36DF53AD"/>
    <w:multiLevelType w:val="hybridMultilevel"/>
    <w:tmpl w:val="BC2C9384"/>
    <w:styleLink w:val="Zaimportowanystyl30"/>
    <w:lvl w:ilvl="0" w:tplc="9D44CC18">
      <w:start w:val="1"/>
      <w:numFmt w:val="decimal"/>
      <w:lvlText w:val="%1."/>
      <w:lvlJc w:val="left"/>
      <w:rPr>
        <w:rFonts w:hAnsi="Arial Unicode MS"/>
        <w:b/>
        <w:bCs/>
        <w:caps w:val="0"/>
        <w:smallCaps w:val="0"/>
        <w:strike w:val="0"/>
        <w:dstrike w:val="0"/>
        <w:color w:val="000000"/>
        <w:spacing w:val="0"/>
        <w:w w:val="100"/>
        <w:kern w:val="0"/>
        <w:position w:val="0"/>
        <w:highlight w:val="none"/>
        <w:vertAlign w:val="baseline"/>
      </w:rPr>
    </w:lvl>
    <w:lvl w:ilvl="1" w:tplc="678285D4">
      <w:start w:val="1"/>
      <w:numFmt w:val="decimal"/>
      <w:lvlText w:val="%2."/>
      <w:lvlJc w:val="left"/>
      <w:rPr>
        <w:rFonts w:hAnsi="Arial Unicode MS"/>
        <w:b/>
        <w:bCs/>
        <w:caps w:val="0"/>
        <w:smallCaps w:val="0"/>
        <w:strike w:val="0"/>
        <w:dstrike w:val="0"/>
        <w:color w:val="000000"/>
        <w:spacing w:val="0"/>
        <w:w w:val="100"/>
        <w:kern w:val="0"/>
        <w:position w:val="0"/>
        <w:highlight w:val="none"/>
        <w:vertAlign w:val="baseline"/>
      </w:rPr>
    </w:lvl>
    <w:lvl w:ilvl="2" w:tplc="8410DDAA">
      <w:start w:val="1"/>
      <w:numFmt w:val="decimal"/>
      <w:lvlText w:val="%3."/>
      <w:lvlJc w:val="left"/>
      <w:rPr>
        <w:rFonts w:hAnsi="Arial Unicode MS"/>
        <w:b/>
        <w:bCs/>
        <w:caps w:val="0"/>
        <w:smallCaps w:val="0"/>
        <w:strike w:val="0"/>
        <w:dstrike w:val="0"/>
        <w:color w:val="000000"/>
        <w:spacing w:val="0"/>
        <w:w w:val="100"/>
        <w:kern w:val="0"/>
        <w:position w:val="0"/>
        <w:highlight w:val="none"/>
        <w:vertAlign w:val="baseline"/>
      </w:rPr>
    </w:lvl>
    <w:lvl w:ilvl="3" w:tplc="5008B61A">
      <w:start w:val="1"/>
      <w:numFmt w:val="decimal"/>
      <w:lvlText w:val="%4."/>
      <w:lvlJc w:val="left"/>
      <w:rPr>
        <w:rFonts w:hAnsi="Arial Unicode MS"/>
        <w:b/>
        <w:bCs/>
        <w:caps w:val="0"/>
        <w:smallCaps w:val="0"/>
        <w:strike w:val="0"/>
        <w:dstrike w:val="0"/>
        <w:color w:val="000000"/>
        <w:spacing w:val="0"/>
        <w:w w:val="100"/>
        <w:kern w:val="0"/>
        <w:position w:val="0"/>
        <w:highlight w:val="none"/>
        <w:vertAlign w:val="baseline"/>
      </w:rPr>
    </w:lvl>
    <w:lvl w:ilvl="4" w:tplc="A9603C68">
      <w:start w:val="1"/>
      <w:numFmt w:val="decimal"/>
      <w:lvlText w:val="%5."/>
      <w:lvlJc w:val="left"/>
      <w:rPr>
        <w:rFonts w:hAnsi="Arial Unicode MS"/>
        <w:b/>
        <w:bCs/>
        <w:caps w:val="0"/>
        <w:smallCaps w:val="0"/>
        <w:strike w:val="0"/>
        <w:dstrike w:val="0"/>
        <w:color w:val="000000"/>
        <w:spacing w:val="0"/>
        <w:w w:val="100"/>
        <w:kern w:val="0"/>
        <w:position w:val="0"/>
        <w:highlight w:val="none"/>
        <w:vertAlign w:val="baseline"/>
      </w:rPr>
    </w:lvl>
    <w:lvl w:ilvl="5" w:tplc="DFB83112">
      <w:start w:val="1"/>
      <w:numFmt w:val="decimal"/>
      <w:lvlText w:val="%6."/>
      <w:lvlJc w:val="left"/>
      <w:rPr>
        <w:rFonts w:hAnsi="Arial Unicode MS"/>
        <w:b/>
        <w:bCs/>
        <w:caps w:val="0"/>
        <w:smallCaps w:val="0"/>
        <w:strike w:val="0"/>
        <w:dstrike w:val="0"/>
        <w:color w:val="000000"/>
        <w:spacing w:val="0"/>
        <w:w w:val="100"/>
        <w:kern w:val="0"/>
        <w:position w:val="0"/>
        <w:highlight w:val="none"/>
        <w:vertAlign w:val="baseline"/>
      </w:rPr>
    </w:lvl>
    <w:lvl w:ilvl="6" w:tplc="10A03C4C">
      <w:start w:val="1"/>
      <w:numFmt w:val="decimal"/>
      <w:lvlText w:val="%7."/>
      <w:lvlJc w:val="left"/>
      <w:rPr>
        <w:rFonts w:hAnsi="Arial Unicode MS"/>
        <w:b/>
        <w:bCs/>
        <w:caps w:val="0"/>
        <w:smallCaps w:val="0"/>
        <w:strike w:val="0"/>
        <w:dstrike w:val="0"/>
        <w:color w:val="000000"/>
        <w:spacing w:val="0"/>
        <w:w w:val="100"/>
        <w:kern w:val="0"/>
        <w:position w:val="0"/>
        <w:highlight w:val="none"/>
        <w:vertAlign w:val="baseline"/>
      </w:rPr>
    </w:lvl>
    <w:lvl w:ilvl="7" w:tplc="7E4453BC">
      <w:start w:val="1"/>
      <w:numFmt w:val="decimal"/>
      <w:lvlText w:val="%8."/>
      <w:lvlJc w:val="left"/>
      <w:rPr>
        <w:rFonts w:hAnsi="Arial Unicode MS"/>
        <w:b/>
        <w:bCs/>
        <w:caps w:val="0"/>
        <w:smallCaps w:val="0"/>
        <w:strike w:val="0"/>
        <w:dstrike w:val="0"/>
        <w:color w:val="000000"/>
        <w:spacing w:val="0"/>
        <w:w w:val="100"/>
        <w:kern w:val="0"/>
        <w:position w:val="0"/>
        <w:highlight w:val="none"/>
        <w:vertAlign w:val="baseline"/>
      </w:rPr>
    </w:lvl>
    <w:lvl w:ilvl="8" w:tplc="BDDAE44A">
      <w:start w:val="1"/>
      <w:numFmt w:val="decimal"/>
      <w:lvlText w:val="%9."/>
      <w:lvlJc w:val="left"/>
      <w:rPr>
        <w:rFonts w:hAnsi="Arial Unicode MS"/>
        <w:b/>
        <w:bCs/>
        <w:caps w:val="0"/>
        <w:smallCaps w:val="0"/>
        <w:strike w:val="0"/>
        <w:dstrike w:val="0"/>
        <w:color w:val="000000"/>
        <w:spacing w:val="0"/>
        <w:w w:val="100"/>
        <w:kern w:val="0"/>
        <w:position w:val="0"/>
        <w:highlight w:val="none"/>
        <w:vertAlign w:val="baseline"/>
      </w:rPr>
    </w:lvl>
  </w:abstractNum>
  <w:abstractNum w:abstractNumId="85">
    <w:nsid w:val="370F6A2F"/>
    <w:multiLevelType w:val="hybridMultilevel"/>
    <w:tmpl w:val="89FE3A8E"/>
    <w:lvl w:ilvl="0" w:tplc="2C7C02B8">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6">
    <w:nsid w:val="372C4961"/>
    <w:multiLevelType w:val="hybridMultilevel"/>
    <w:tmpl w:val="AACE4CC2"/>
    <w:styleLink w:val="Zaimportowanystyl16"/>
    <w:lvl w:ilvl="0" w:tplc="481857C6">
      <w:start w:val="1"/>
      <w:numFmt w:val="decimal"/>
      <w:lvlText w:val="%1)"/>
      <w:lvlJc w:val="left"/>
      <w:rPr>
        <w:rFonts w:hAnsi="Arial Unicode MS"/>
        <w:caps w:val="0"/>
        <w:smallCaps w:val="0"/>
        <w:strike w:val="0"/>
        <w:dstrike w:val="0"/>
        <w:color w:val="000000"/>
        <w:spacing w:val="0"/>
        <w:w w:val="100"/>
        <w:kern w:val="0"/>
        <w:position w:val="0"/>
        <w:highlight w:val="none"/>
        <w:vertAlign w:val="baseline"/>
      </w:rPr>
    </w:lvl>
    <w:lvl w:ilvl="1" w:tplc="9FD09FAC">
      <w:start w:val="1"/>
      <w:numFmt w:val="decimal"/>
      <w:lvlText w:val="%2."/>
      <w:lvlJc w:val="left"/>
      <w:rPr>
        <w:rFonts w:hAnsi="Arial Unicode MS"/>
        <w:caps w:val="0"/>
        <w:smallCaps w:val="0"/>
        <w:strike w:val="0"/>
        <w:dstrike w:val="0"/>
        <w:color w:val="000000"/>
        <w:spacing w:val="0"/>
        <w:w w:val="100"/>
        <w:kern w:val="0"/>
        <w:position w:val="0"/>
        <w:highlight w:val="none"/>
        <w:vertAlign w:val="baseline"/>
      </w:rPr>
    </w:lvl>
    <w:lvl w:ilvl="2" w:tplc="1CC2B572">
      <w:start w:val="1"/>
      <w:numFmt w:val="decimal"/>
      <w:lvlText w:val="%3."/>
      <w:lvlJc w:val="left"/>
      <w:rPr>
        <w:rFonts w:hAnsi="Arial Unicode MS"/>
        <w:caps w:val="0"/>
        <w:smallCaps w:val="0"/>
        <w:strike w:val="0"/>
        <w:dstrike w:val="0"/>
        <w:color w:val="000000"/>
        <w:spacing w:val="0"/>
        <w:w w:val="100"/>
        <w:kern w:val="0"/>
        <w:position w:val="0"/>
        <w:highlight w:val="none"/>
        <w:vertAlign w:val="baseline"/>
      </w:rPr>
    </w:lvl>
    <w:lvl w:ilvl="3" w:tplc="674E7848">
      <w:start w:val="1"/>
      <w:numFmt w:val="decimal"/>
      <w:lvlText w:val="%4."/>
      <w:lvlJc w:val="left"/>
      <w:rPr>
        <w:rFonts w:hAnsi="Arial Unicode MS"/>
        <w:caps w:val="0"/>
        <w:smallCaps w:val="0"/>
        <w:strike w:val="0"/>
        <w:dstrike w:val="0"/>
        <w:color w:val="000000"/>
        <w:spacing w:val="0"/>
        <w:w w:val="100"/>
        <w:kern w:val="0"/>
        <w:position w:val="0"/>
        <w:highlight w:val="none"/>
        <w:vertAlign w:val="baseline"/>
      </w:rPr>
    </w:lvl>
    <w:lvl w:ilvl="4" w:tplc="E0F0D67A">
      <w:start w:val="1"/>
      <w:numFmt w:val="decimal"/>
      <w:lvlText w:val="%5."/>
      <w:lvlJc w:val="left"/>
      <w:rPr>
        <w:rFonts w:hAnsi="Arial Unicode MS"/>
        <w:caps w:val="0"/>
        <w:smallCaps w:val="0"/>
        <w:strike w:val="0"/>
        <w:dstrike w:val="0"/>
        <w:color w:val="000000"/>
        <w:spacing w:val="0"/>
        <w:w w:val="100"/>
        <w:kern w:val="0"/>
        <w:position w:val="0"/>
        <w:highlight w:val="none"/>
        <w:vertAlign w:val="baseline"/>
      </w:rPr>
    </w:lvl>
    <w:lvl w:ilvl="5" w:tplc="C520CF36">
      <w:start w:val="1"/>
      <w:numFmt w:val="decimal"/>
      <w:lvlText w:val="%6."/>
      <w:lvlJc w:val="left"/>
      <w:rPr>
        <w:rFonts w:hAnsi="Arial Unicode MS"/>
        <w:caps w:val="0"/>
        <w:smallCaps w:val="0"/>
        <w:strike w:val="0"/>
        <w:dstrike w:val="0"/>
        <w:color w:val="000000"/>
        <w:spacing w:val="0"/>
        <w:w w:val="100"/>
        <w:kern w:val="0"/>
        <w:position w:val="0"/>
        <w:highlight w:val="none"/>
        <w:vertAlign w:val="baseline"/>
      </w:rPr>
    </w:lvl>
    <w:lvl w:ilvl="6" w:tplc="E3667B6C">
      <w:start w:val="1"/>
      <w:numFmt w:val="decimal"/>
      <w:lvlText w:val="%7."/>
      <w:lvlJc w:val="left"/>
      <w:rPr>
        <w:rFonts w:hAnsi="Arial Unicode MS"/>
        <w:caps w:val="0"/>
        <w:smallCaps w:val="0"/>
        <w:strike w:val="0"/>
        <w:dstrike w:val="0"/>
        <w:color w:val="000000"/>
        <w:spacing w:val="0"/>
        <w:w w:val="100"/>
        <w:kern w:val="0"/>
        <w:position w:val="0"/>
        <w:highlight w:val="none"/>
        <w:vertAlign w:val="baseline"/>
      </w:rPr>
    </w:lvl>
    <w:lvl w:ilvl="7" w:tplc="6FDCE2EA">
      <w:start w:val="1"/>
      <w:numFmt w:val="decimal"/>
      <w:lvlText w:val="%8."/>
      <w:lvlJc w:val="left"/>
      <w:rPr>
        <w:rFonts w:hAnsi="Arial Unicode MS"/>
        <w:caps w:val="0"/>
        <w:smallCaps w:val="0"/>
        <w:strike w:val="0"/>
        <w:dstrike w:val="0"/>
        <w:color w:val="000000"/>
        <w:spacing w:val="0"/>
        <w:w w:val="100"/>
        <w:kern w:val="0"/>
        <w:position w:val="0"/>
        <w:highlight w:val="none"/>
        <w:vertAlign w:val="baseline"/>
      </w:rPr>
    </w:lvl>
    <w:lvl w:ilvl="8" w:tplc="DDD0F466">
      <w:start w:val="1"/>
      <w:numFmt w:val="decimal"/>
      <w:lvlText w:val="%9."/>
      <w:lvlJc w:val="left"/>
      <w:rPr>
        <w:rFonts w:hAnsi="Arial Unicode MS"/>
        <w:caps w:val="0"/>
        <w:smallCaps w:val="0"/>
        <w:strike w:val="0"/>
        <w:dstrike w:val="0"/>
        <w:color w:val="000000"/>
        <w:spacing w:val="0"/>
        <w:w w:val="100"/>
        <w:kern w:val="0"/>
        <w:position w:val="0"/>
        <w:highlight w:val="none"/>
        <w:vertAlign w:val="baseline"/>
      </w:rPr>
    </w:lvl>
  </w:abstractNum>
  <w:abstractNum w:abstractNumId="87">
    <w:nsid w:val="37CE0FE7"/>
    <w:multiLevelType w:val="hybridMultilevel"/>
    <w:tmpl w:val="C644BBB4"/>
    <w:lvl w:ilvl="0" w:tplc="FFFFFFFF">
      <w:start w:val="1"/>
      <w:numFmt w:val="lowerLetter"/>
      <w:lvlText w:val="%1)"/>
      <w:lvlJc w:val="left"/>
      <w:pPr>
        <w:ind w:left="1287" w:hanging="360"/>
      </w:pPr>
    </w:lvl>
    <w:lvl w:ilvl="1" w:tplc="FFFFFFFF">
      <w:start w:val="1"/>
      <w:numFmt w:val="lowerLetter"/>
      <w:lvlText w:val="%2."/>
      <w:lvlJc w:val="left"/>
      <w:pPr>
        <w:ind w:left="2007" w:hanging="360"/>
      </w:pPr>
    </w:lvl>
    <w:lvl w:ilvl="2" w:tplc="FFFFFFFF" w:tentative="1">
      <w:start w:val="1"/>
      <w:numFmt w:val="lowerRoman"/>
      <w:lvlText w:val="%3."/>
      <w:lvlJc w:val="right"/>
      <w:pPr>
        <w:ind w:left="2727" w:hanging="180"/>
      </w:pPr>
    </w:lvl>
    <w:lvl w:ilvl="3" w:tplc="FFFFFFFF" w:tentative="1">
      <w:start w:val="1"/>
      <w:numFmt w:val="decimal"/>
      <w:lvlText w:val="%4."/>
      <w:lvlJc w:val="left"/>
      <w:pPr>
        <w:ind w:left="3447" w:hanging="360"/>
      </w:pPr>
    </w:lvl>
    <w:lvl w:ilvl="4" w:tplc="FFFFFFFF" w:tentative="1">
      <w:start w:val="1"/>
      <w:numFmt w:val="lowerLetter"/>
      <w:lvlText w:val="%5."/>
      <w:lvlJc w:val="left"/>
      <w:pPr>
        <w:ind w:left="4167" w:hanging="360"/>
      </w:pPr>
    </w:lvl>
    <w:lvl w:ilvl="5" w:tplc="FFFFFFFF" w:tentative="1">
      <w:start w:val="1"/>
      <w:numFmt w:val="lowerRoman"/>
      <w:lvlText w:val="%6."/>
      <w:lvlJc w:val="right"/>
      <w:pPr>
        <w:ind w:left="4887" w:hanging="180"/>
      </w:pPr>
    </w:lvl>
    <w:lvl w:ilvl="6" w:tplc="FFFFFFFF" w:tentative="1">
      <w:start w:val="1"/>
      <w:numFmt w:val="decimal"/>
      <w:lvlText w:val="%7."/>
      <w:lvlJc w:val="left"/>
      <w:pPr>
        <w:ind w:left="5607" w:hanging="360"/>
      </w:pPr>
    </w:lvl>
    <w:lvl w:ilvl="7" w:tplc="FFFFFFFF" w:tentative="1">
      <w:start w:val="1"/>
      <w:numFmt w:val="lowerLetter"/>
      <w:lvlText w:val="%8."/>
      <w:lvlJc w:val="left"/>
      <w:pPr>
        <w:ind w:left="6327" w:hanging="360"/>
      </w:pPr>
    </w:lvl>
    <w:lvl w:ilvl="8" w:tplc="FFFFFFFF" w:tentative="1">
      <w:start w:val="1"/>
      <w:numFmt w:val="lowerRoman"/>
      <w:lvlText w:val="%9."/>
      <w:lvlJc w:val="right"/>
      <w:pPr>
        <w:ind w:left="7047" w:hanging="180"/>
      </w:pPr>
    </w:lvl>
  </w:abstractNum>
  <w:abstractNum w:abstractNumId="88">
    <w:nsid w:val="37EB7CFE"/>
    <w:multiLevelType w:val="hybridMultilevel"/>
    <w:tmpl w:val="0672A702"/>
    <w:lvl w:ilvl="0" w:tplc="C07CEDA0">
      <w:start w:val="1"/>
      <w:numFmt w:val="decimal"/>
      <w:lvlText w:val="%1."/>
      <w:lvlJc w:val="left"/>
      <w:pPr>
        <w:tabs>
          <w:tab w:val="num" w:pos="360"/>
        </w:tabs>
        <w:ind w:left="360" w:hanging="360"/>
      </w:pPr>
      <w:rPr>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9">
    <w:nsid w:val="3AEE0728"/>
    <w:multiLevelType w:val="hybridMultilevel"/>
    <w:tmpl w:val="74D2057A"/>
    <w:styleLink w:val="Zaimportowanystyl42"/>
    <w:lvl w:ilvl="0" w:tplc="60D2C32C">
      <w:start w:val="1"/>
      <w:numFmt w:val="decimal"/>
      <w:lvlText w:val="%1."/>
      <w:lvlJc w:val="left"/>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F27AE606">
      <w:start w:val="1"/>
      <w:numFmt w:val="lowerLetter"/>
      <w:lvlText w:val="%2."/>
      <w:lvlJc w:val="left"/>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367E0320">
      <w:start w:val="1"/>
      <w:numFmt w:val="lowerRoman"/>
      <w:lvlText w:val="%3."/>
      <w:lvlJc w:val="left"/>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60A2C4CA">
      <w:start w:val="1"/>
      <w:numFmt w:val="decimal"/>
      <w:lvlText w:val="%4."/>
      <w:lvlJc w:val="left"/>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F000EC8E">
      <w:start w:val="1"/>
      <w:numFmt w:val="lowerLetter"/>
      <w:lvlText w:val="%5."/>
      <w:lvlJc w:val="left"/>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86E2F1F4">
      <w:start w:val="1"/>
      <w:numFmt w:val="lowerRoman"/>
      <w:lvlText w:val="%6."/>
      <w:lvlJc w:val="left"/>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9EDCEB72">
      <w:start w:val="1"/>
      <w:numFmt w:val="decimal"/>
      <w:lvlText w:val="%7."/>
      <w:lvlJc w:val="left"/>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104ED7D6">
      <w:start w:val="1"/>
      <w:numFmt w:val="lowerLetter"/>
      <w:lvlText w:val="%8."/>
      <w:lvlJc w:val="left"/>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D5768B5A">
      <w:start w:val="1"/>
      <w:numFmt w:val="lowerRoman"/>
      <w:lvlText w:val="%9."/>
      <w:lvlJc w:val="left"/>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90">
    <w:nsid w:val="3D2C0E3B"/>
    <w:multiLevelType w:val="hybridMultilevel"/>
    <w:tmpl w:val="B392680C"/>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1">
    <w:nsid w:val="3D5B1221"/>
    <w:multiLevelType w:val="hybridMultilevel"/>
    <w:tmpl w:val="C75EDDB2"/>
    <w:lvl w:ilvl="0" w:tplc="23468A64">
      <w:start w:val="1"/>
      <w:numFmt w:val="lowerLetter"/>
      <w:lvlText w:val="%1)"/>
      <w:lvlJc w:val="left"/>
      <w:pPr>
        <w:ind w:left="420" w:hanging="360"/>
      </w:pPr>
      <w:rPr>
        <w:rFonts w:eastAsia="Arial Unicode MS" w:cs="Arial Unicode MS" w:hint="default"/>
        <w:color w:val="000000"/>
      </w:rPr>
    </w:lvl>
    <w:lvl w:ilvl="1" w:tplc="04150019" w:tentative="1">
      <w:start w:val="1"/>
      <w:numFmt w:val="lowerLetter"/>
      <w:lvlText w:val="%2."/>
      <w:lvlJc w:val="left"/>
      <w:pPr>
        <w:ind w:left="1140" w:hanging="360"/>
      </w:pPr>
    </w:lvl>
    <w:lvl w:ilvl="2" w:tplc="0415001B" w:tentative="1">
      <w:start w:val="1"/>
      <w:numFmt w:val="lowerRoman"/>
      <w:lvlText w:val="%3."/>
      <w:lvlJc w:val="right"/>
      <w:pPr>
        <w:ind w:left="1860" w:hanging="180"/>
      </w:pPr>
    </w:lvl>
    <w:lvl w:ilvl="3" w:tplc="0415000F" w:tentative="1">
      <w:start w:val="1"/>
      <w:numFmt w:val="decimal"/>
      <w:lvlText w:val="%4."/>
      <w:lvlJc w:val="left"/>
      <w:pPr>
        <w:ind w:left="2580" w:hanging="360"/>
      </w:pPr>
    </w:lvl>
    <w:lvl w:ilvl="4" w:tplc="04150019" w:tentative="1">
      <w:start w:val="1"/>
      <w:numFmt w:val="lowerLetter"/>
      <w:lvlText w:val="%5."/>
      <w:lvlJc w:val="left"/>
      <w:pPr>
        <w:ind w:left="3300" w:hanging="360"/>
      </w:pPr>
    </w:lvl>
    <w:lvl w:ilvl="5" w:tplc="0415001B" w:tentative="1">
      <w:start w:val="1"/>
      <w:numFmt w:val="lowerRoman"/>
      <w:lvlText w:val="%6."/>
      <w:lvlJc w:val="right"/>
      <w:pPr>
        <w:ind w:left="4020" w:hanging="180"/>
      </w:pPr>
    </w:lvl>
    <w:lvl w:ilvl="6" w:tplc="0415000F" w:tentative="1">
      <w:start w:val="1"/>
      <w:numFmt w:val="decimal"/>
      <w:lvlText w:val="%7."/>
      <w:lvlJc w:val="left"/>
      <w:pPr>
        <w:ind w:left="4740" w:hanging="360"/>
      </w:pPr>
    </w:lvl>
    <w:lvl w:ilvl="7" w:tplc="04150019" w:tentative="1">
      <w:start w:val="1"/>
      <w:numFmt w:val="lowerLetter"/>
      <w:lvlText w:val="%8."/>
      <w:lvlJc w:val="left"/>
      <w:pPr>
        <w:ind w:left="5460" w:hanging="360"/>
      </w:pPr>
    </w:lvl>
    <w:lvl w:ilvl="8" w:tplc="0415001B" w:tentative="1">
      <w:start w:val="1"/>
      <w:numFmt w:val="lowerRoman"/>
      <w:lvlText w:val="%9."/>
      <w:lvlJc w:val="right"/>
      <w:pPr>
        <w:ind w:left="6180" w:hanging="180"/>
      </w:pPr>
    </w:lvl>
  </w:abstractNum>
  <w:abstractNum w:abstractNumId="92">
    <w:nsid w:val="3D9B1AFF"/>
    <w:multiLevelType w:val="multilevel"/>
    <w:tmpl w:val="27B6E902"/>
    <w:lvl w:ilvl="0">
      <w:start w:val="1"/>
      <w:numFmt w:val="decimal"/>
      <w:lvlText w:val="%1."/>
      <w:lvlJc w:val="left"/>
      <w:pPr>
        <w:tabs>
          <w:tab w:val="num" w:pos="720"/>
        </w:tabs>
        <w:ind w:left="720" w:hanging="360"/>
      </w:pPr>
    </w:lvl>
    <w:lvl w:ilvl="1" w:tentative="1">
      <w:numFmt w:val="decimal"/>
      <w:lvlText w:val="%2."/>
      <w:lvlJc w:val="left"/>
      <w:pPr>
        <w:tabs>
          <w:tab w:val="num" w:pos="1440"/>
        </w:tabs>
        <w:ind w:left="1440" w:hanging="360"/>
      </w:pPr>
    </w:lvl>
    <w:lvl w:ilvl="2" w:tentative="1">
      <w:numFmt w:val="decimal"/>
      <w:lvlText w:val="%3."/>
      <w:lvlJc w:val="left"/>
      <w:pPr>
        <w:tabs>
          <w:tab w:val="num" w:pos="2160"/>
        </w:tabs>
        <w:ind w:left="2160" w:hanging="360"/>
      </w:pPr>
    </w:lvl>
    <w:lvl w:ilvl="3" w:tentative="1">
      <w:numFmt w:val="decimal"/>
      <w:lvlText w:val="%4."/>
      <w:lvlJc w:val="left"/>
      <w:pPr>
        <w:tabs>
          <w:tab w:val="num" w:pos="2880"/>
        </w:tabs>
        <w:ind w:left="2880" w:hanging="360"/>
      </w:pPr>
    </w:lvl>
    <w:lvl w:ilvl="4" w:tentative="1">
      <w:numFmt w:val="decimal"/>
      <w:lvlText w:val="%5."/>
      <w:lvlJc w:val="left"/>
      <w:pPr>
        <w:tabs>
          <w:tab w:val="num" w:pos="3600"/>
        </w:tabs>
        <w:ind w:left="3600" w:hanging="360"/>
      </w:pPr>
    </w:lvl>
    <w:lvl w:ilvl="5" w:tentative="1">
      <w:numFmt w:val="decimal"/>
      <w:lvlText w:val="%6."/>
      <w:lvlJc w:val="left"/>
      <w:pPr>
        <w:tabs>
          <w:tab w:val="num" w:pos="4320"/>
        </w:tabs>
        <w:ind w:left="4320" w:hanging="360"/>
      </w:pPr>
    </w:lvl>
    <w:lvl w:ilvl="6" w:tentative="1">
      <w:numFmt w:val="decimal"/>
      <w:lvlText w:val="%7."/>
      <w:lvlJc w:val="left"/>
      <w:pPr>
        <w:tabs>
          <w:tab w:val="num" w:pos="5040"/>
        </w:tabs>
        <w:ind w:left="5040" w:hanging="360"/>
      </w:pPr>
    </w:lvl>
    <w:lvl w:ilvl="7" w:tentative="1">
      <w:numFmt w:val="decimal"/>
      <w:lvlText w:val="%8."/>
      <w:lvlJc w:val="left"/>
      <w:pPr>
        <w:tabs>
          <w:tab w:val="num" w:pos="5760"/>
        </w:tabs>
        <w:ind w:left="5760" w:hanging="360"/>
      </w:pPr>
    </w:lvl>
    <w:lvl w:ilvl="8" w:tentative="1">
      <w:numFmt w:val="decimal"/>
      <w:lvlText w:val="%9."/>
      <w:lvlJc w:val="left"/>
      <w:pPr>
        <w:tabs>
          <w:tab w:val="num" w:pos="6480"/>
        </w:tabs>
        <w:ind w:left="6480" w:hanging="360"/>
      </w:pPr>
    </w:lvl>
  </w:abstractNum>
  <w:abstractNum w:abstractNumId="93">
    <w:nsid w:val="3E7087F2"/>
    <w:multiLevelType w:val="multilevel"/>
    <w:tmpl w:val="72661BB0"/>
    <w:lvl w:ilvl="0">
      <w:start w:val="1"/>
      <w:numFmt w:val="decimal"/>
      <w:lvlText w:val="%1."/>
      <w:lvlJc w:val="left"/>
      <w:pPr>
        <w:tabs>
          <w:tab w:val="num" w:pos="360"/>
        </w:tabs>
        <w:ind w:left="360" w:hanging="450"/>
      </w:pPr>
      <w:rPr>
        <w:rFonts w:ascii="Times New Roman" w:hAnsi="Times New Roman" w:cs="Times New Roman"/>
      </w:rPr>
    </w:lvl>
    <w:lvl w:ilvl="1">
      <w:start w:val="1"/>
      <w:numFmt w:val="decimal"/>
      <w:lvlText w:val="%2."/>
      <w:lvlJc w:val="left"/>
      <w:pPr>
        <w:tabs>
          <w:tab w:val="num" w:pos="810"/>
        </w:tabs>
        <w:ind w:left="810" w:hanging="450"/>
      </w:pPr>
    </w:lvl>
    <w:lvl w:ilvl="2">
      <w:start w:val="1"/>
      <w:numFmt w:val="decimal"/>
      <w:lvlText w:val="%3."/>
      <w:lvlJc w:val="left"/>
      <w:pPr>
        <w:tabs>
          <w:tab w:val="num" w:pos="1260"/>
        </w:tabs>
        <w:ind w:left="1260" w:hanging="450"/>
      </w:pPr>
    </w:lvl>
    <w:lvl w:ilvl="3">
      <w:start w:val="1"/>
      <w:numFmt w:val="decimal"/>
      <w:lvlText w:val="%4."/>
      <w:lvlJc w:val="left"/>
      <w:pPr>
        <w:tabs>
          <w:tab w:val="num" w:pos="1710"/>
        </w:tabs>
        <w:ind w:left="1710" w:hanging="450"/>
      </w:pPr>
    </w:lvl>
    <w:lvl w:ilvl="4">
      <w:start w:val="1"/>
      <w:numFmt w:val="decimal"/>
      <w:lvlText w:val="%5."/>
      <w:lvlJc w:val="left"/>
      <w:pPr>
        <w:tabs>
          <w:tab w:val="num" w:pos="2160"/>
        </w:tabs>
        <w:ind w:left="2160" w:hanging="450"/>
      </w:pPr>
    </w:lvl>
    <w:lvl w:ilvl="5">
      <w:start w:val="1"/>
      <w:numFmt w:val="decimal"/>
      <w:lvlText w:val="%6."/>
      <w:lvlJc w:val="left"/>
      <w:pPr>
        <w:tabs>
          <w:tab w:val="num" w:pos="2610"/>
        </w:tabs>
        <w:ind w:left="2610" w:hanging="450"/>
      </w:pPr>
    </w:lvl>
    <w:lvl w:ilvl="6">
      <w:start w:val="1"/>
      <w:numFmt w:val="decimal"/>
      <w:lvlText w:val="%7."/>
      <w:lvlJc w:val="left"/>
      <w:pPr>
        <w:tabs>
          <w:tab w:val="num" w:pos="3060"/>
        </w:tabs>
        <w:ind w:left="3060" w:hanging="450"/>
      </w:pPr>
    </w:lvl>
    <w:lvl w:ilvl="7">
      <w:start w:val="1"/>
      <w:numFmt w:val="decimal"/>
      <w:lvlText w:val="%8."/>
      <w:lvlJc w:val="left"/>
      <w:pPr>
        <w:tabs>
          <w:tab w:val="num" w:pos="3510"/>
        </w:tabs>
        <w:ind w:left="3510" w:hanging="450"/>
      </w:pPr>
    </w:lvl>
    <w:lvl w:ilvl="8">
      <w:start w:val="1"/>
      <w:numFmt w:val="decimal"/>
      <w:lvlText w:val="%9."/>
      <w:lvlJc w:val="left"/>
      <w:pPr>
        <w:tabs>
          <w:tab w:val="num" w:pos="3960"/>
        </w:tabs>
        <w:ind w:left="3960" w:hanging="450"/>
      </w:pPr>
    </w:lvl>
  </w:abstractNum>
  <w:abstractNum w:abstractNumId="94">
    <w:nsid w:val="3E9B1062"/>
    <w:multiLevelType w:val="hybridMultilevel"/>
    <w:tmpl w:val="1928585E"/>
    <w:lvl w:ilvl="0" w:tplc="7680883A">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5">
    <w:nsid w:val="3F6F46EB"/>
    <w:multiLevelType w:val="hybridMultilevel"/>
    <w:tmpl w:val="1928585E"/>
    <w:lvl w:ilvl="0" w:tplc="7680883A">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6">
    <w:nsid w:val="42020398"/>
    <w:multiLevelType w:val="hybridMultilevel"/>
    <w:tmpl w:val="352C55DA"/>
    <w:styleLink w:val="Zaimportowanystyl52"/>
    <w:lvl w:ilvl="0" w:tplc="DF961E1A">
      <w:start w:val="1"/>
      <w:numFmt w:val="lowerLetter"/>
      <w:lvlText w:val="%1)"/>
      <w:lvlJc w:val="left"/>
      <w:rPr>
        <w:rFonts w:hAnsi="Arial Unicode MS"/>
        <w:caps w:val="0"/>
        <w:smallCaps w:val="0"/>
        <w:strike w:val="0"/>
        <w:dstrike w:val="0"/>
        <w:color w:val="000000"/>
        <w:spacing w:val="0"/>
        <w:w w:val="100"/>
        <w:kern w:val="0"/>
        <w:position w:val="0"/>
        <w:highlight w:val="none"/>
        <w:vertAlign w:val="baseline"/>
      </w:rPr>
    </w:lvl>
    <w:lvl w:ilvl="1" w:tplc="2E76B67A">
      <w:start w:val="1"/>
      <w:numFmt w:val="lowerLetter"/>
      <w:lvlText w:val="%2)"/>
      <w:lvlJc w:val="left"/>
      <w:rPr>
        <w:rFonts w:hAnsi="Arial Unicode MS"/>
        <w:caps w:val="0"/>
        <w:smallCaps w:val="0"/>
        <w:strike w:val="0"/>
        <w:dstrike w:val="0"/>
        <w:color w:val="000000"/>
        <w:spacing w:val="0"/>
        <w:w w:val="100"/>
        <w:kern w:val="0"/>
        <w:position w:val="0"/>
        <w:highlight w:val="none"/>
        <w:vertAlign w:val="baseline"/>
      </w:rPr>
    </w:lvl>
    <w:lvl w:ilvl="2" w:tplc="E8E64548">
      <w:start w:val="1"/>
      <w:numFmt w:val="lowerLetter"/>
      <w:lvlText w:val="%3)"/>
      <w:lvlJc w:val="left"/>
      <w:rPr>
        <w:rFonts w:hAnsi="Arial Unicode MS"/>
        <w:caps w:val="0"/>
        <w:smallCaps w:val="0"/>
        <w:strike w:val="0"/>
        <w:dstrike w:val="0"/>
        <w:color w:val="000000"/>
        <w:spacing w:val="0"/>
        <w:w w:val="100"/>
        <w:kern w:val="0"/>
        <w:position w:val="0"/>
        <w:highlight w:val="none"/>
        <w:vertAlign w:val="baseline"/>
      </w:rPr>
    </w:lvl>
    <w:lvl w:ilvl="3" w:tplc="3BB8599E">
      <w:start w:val="1"/>
      <w:numFmt w:val="lowerLetter"/>
      <w:lvlText w:val="%4)"/>
      <w:lvlJc w:val="left"/>
      <w:rPr>
        <w:rFonts w:hAnsi="Arial Unicode MS"/>
        <w:caps w:val="0"/>
        <w:smallCaps w:val="0"/>
        <w:strike w:val="0"/>
        <w:dstrike w:val="0"/>
        <w:color w:val="000000"/>
        <w:spacing w:val="0"/>
        <w:w w:val="100"/>
        <w:kern w:val="0"/>
        <w:position w:val="0"/>
        <w:highlight w:val="none"/>
        <w:vertAlign w:val="baseline"/>
      </w:rPr>
    </w:lvl>
    <w:lvl w:ilvl="4" w:tplc="8AA45342">
      <w:start w:val="1"/>
      <w:numFmt w:val="lowerLetter"/>
      <w:lvlText w:val="%5)"/>
      <w:lvlJc w:val="left"/>
      <w:rPr>
        <w:rFonts w:hAnsi="Arial Unicode MS"/>
        <w:caps w:val="0"/>
        <w:smallCaps w:val="0"/>
        <w:strike w:val="0"/>
        <w:dstrike w:val="0"/>
        <w:color w:val="000000"/>
        <w:spacing w:val="0"/>
        <w:w w:val="100"/>
        <w:kern w:val="0"/>
        <w:position w:val="0"/>
        <w:highlight w:val="none"/>
        <w:vertAlign w:val="baseline"/>
      </w:rPr>
    </w:lvl>
    <w:lvl w:ilvl="5" w:tplc="8780C86A">
      <w:start w:val="1"/>
      <w:numFmt w:val="lowerLetter"/>
      <w:lvlText w:val="%6)"/>
      <w:lvlJc w:val="left"/>
      <w:rPr>
        <w:rFonts w:hAnsi="Arial Unicode MS"/>
        <w:caps w:val="0"/>
        <w:smallCaps w:val="0"/>
        <w:strike w:val="0"/>
        <w:dstrike w:val="0"/>
        <w:color w:val="000000"/>
        <w:spacing w:val="0"/>
        <w:w w:val="100"/>
        <w:kern w:val="0"/>
        <w:position w:val="0"/>
        <w:highlight w:val="none"/>
        <w:vertAlign w:val="baseline"/>
      </w:rPr>
    </w:lvl>
    <w:lvl w:ilvl="6" w:tplc="0CCC69F4">
      <w:start w:val="1"/>
      <w:numFmt w:val="lowerLetter"/>
      <w:lvlText w:val="%7)"/>
      <w:lvlJc w:val="left"/>
      <w:rPr>
        <w:rFonts w:hAnsi="Arial Unicode MS"/>
        <w:caps w:val="0"/>
        <w:smallCaps w:val="0"/>
        <w:strike w:val="0"/>
        <w:dstrike w:val="0"/>
        <w:color w:val="000000"/>
        <w:spacing w:val="0"/>
        <w:w w:val="100"/>
        <w:kern w:val="0"/>
        <w:position w:val="0"/>
        <w:highlight w:val="none"/>
        <w:vertAlign w:val="baseline"/>
      </w:rPr>
    </w:lvl>
    <w:lvl w:ilvl="7" w:tplc="5630FC74">
      <w:start w:val="1"/>
      <w:numFmt w:val="lowerLetter"/>
      <w:lvlText w:val="%8)"/>
      <w:lvlJc w:val="left"/>
      <w:rPr>
        <w:rFonts w:hAnsi="Arial Unicode MS"/>
        <w:caps w:val="0"/>
        <w:smallCaps w:val="0"/>
        <w:strike w:val="0"/>
        <w:dstrike w:val="0"/>
        <w:color w:val="000000"/>
        <w:spacing w:val="0"/>
        <w:w w:val="100"/>
        <w:kern w:val="0"/>
        <w:position w:val="0"/>
        <w:highlight w:val="none"/>
        <w:vertAlign w:val="baseline"/>
      </w:rPr>
    </w:lvl>
    <w:lvl w:ilvl="8" w:tplc="BB7AC4B4">
      <w:start w:val="1"/>
      <w:numFmt w:val="lowerLetter"/>
      <w:lvlText w:val="%9)"/>
      <w:lvlJc w:val="left"/>
      <w:rPr>
        <w:rFonts w:hAnsi="Arial Unicode MS"/>
        <w:caps w:val="0"/>
        <w:smallCaps w:val="0"/>
        <w:strike w:val="0"/>
        <w:dstrike w:val="0"/>
        <w:color w:val="000000"/>
        <w:spacing w:val="0"/>
        <w:w w:val="100"/>
        <w:kern w:val="0"/>
        <w:position w:val="0"/>
        <w:highlight w:val="none"/>
        <w:vertAlign w:val="baseline"/>
      </w:rPr>
    </w:lvl>
  </w:abstractNum>
  <w:abstractNum w:abstractNumId="97">
    <w:nsid w:val="424F1225"/>
    <w:multiLevelType w:val="hybridMultilevel"/>
    <w:tmpl w:val="7682EB0C"/>
    <w:styleLink w:val="Zaimportowanystyl10"/>
    <w:lvl w:ilvl="0" w:tplc="CF58125A">
      <w:start w:val="1"/>
      <w:numFmt w:val="lowerLetter"/>
      <w:lvlText w:val="%1)"/>
      <w:lvlJc w:val="left"/>
      <w:rPr>
        <w:rFonts w:hAnsi="Arial Unicode MS"/>
        <w:caps w:val="0"/>
        <w:smallCaps w:val="0"/>
        <w:strike w:val="0"/>
        <w:dstrike w:val="0"/>
        <w:color w:val="000000"/>
        <w:spacing w:val="0"/>
        <w:w w:val="100"/>
        <w:kern w:val="0"/>
        <w:position w:val="0"/>
        <w:highlight w:val="none"/>
        <w:vertAlign w:val="baseline"/>
      </w:rPr>
    </w:lvl>
    <w:lvl w:ilvl="1" w:tplc="63FAD442">
      <w:start w:val="1"/>
      <w:numFmt w:val="lowerLetter"/>
      <w:lvlText w:val="%2."/>
      <w:lvlJc w:val="left"/>
      <w:rPr>
        <w:rFonts w:hAnsi="Arial Unicode MS"/>
        <w:caps w:val="0"/>
        <w:smallCaps w:val="0"/>
        <w:strike w:val="0"/>
        <w:dstrike w:val="0"/>
        <w:color w:val="000000"/>
        <w:spacing w:val="0"/>
        <w:w w:val="100"/>
        <w:kern w:val="0"/>
        <w:position w:val="0"/>
        <w:highlight w:val="none"/>
        <w:vertAlign w:val="baseline"/>
      </w:rPr>
    </w:lvl>
    <w:lvl w:ilvl="2" w:tplc="93C0C16A">
      <w:start w:val="1"/>
      <w:numFmt w:val="lowerRoman"/>
      <w:lvlText w:val="%3."/>
      <w:lvlJc w:val="left"/>
      <w:rPr>
        <w:rFonts w:hAnsi="Arial Unicode MS"/>
        <w:caps w:val="0"/>
        <w:smallCaps w:val="0"/>
        <w:strike w:val="0"/>
        <w:dstrike w:val="0"/>
        <w:color w:val="000000"/>
        <w:spacing w:val="0"/>
        <w:w w:val="100"/>
        <w:kern w:val="0"/>
        <w:position w:val="0"/>
        <w:highlight w:val="none"/>
        <w:vertAlign w:val="baseline"/>
      </w:rPr>
    </w:lvl>
    <w:lvl w:ilvl="3" w:tplc="8F4CD198">
      <w:start w:val="1"/>
      <w:numFmt w:val="decimal"/>
      <w:lvlText w:val="%4."/>
      <w:lvlJc w:val="left"/>
      <w:rPr>
        <w:rFonts w:hAnsi="Arial Unicode MS"/>
        <w:caps w:val="0"/>
        <w:smallCaps w:val="0"/>
        <w:strike w:val="0"/>
        <w:dstrike w:val="0"/>
        <w:color w:val="000000"/>
        <w:spacing w:val="0"/>
        <w:w w:val="100"/>
        <w:kern w:val="0"/>
        <w:position w:val="0"/>
        <w:highlight w:val="none"/>
        <w:vertAlign w:val="baseline"/>
      </w:rPr>
    </w:lvl>
    <w:lvl w:ilvl="4" w:tplc="37F622D8">
      <w:start w:val="1"/>
      <w:numFmt w:val="lowerLetter"/>
      <w:lvlText w:val="%5."/>
      <w:lvlJc w:val="left"/>
      <w:rPr>
        <w:rFonts w:hAnsi="Arial Unicode MS"/>
        <w:caps w:val="0"/>
        <w:smallCaps w:val="0"/>
        <w:strike w:val="0"/>
        <w:dstrike w:val="0"/>
        <w:color w:val="000000"/>
        <w:spacing w:val="0"/>
        <w:w w:val="100"/>
        <w:kern w:val="0"/>
        <w:position w:val="0"/>
        <w:highlight w:val="none"/>
        <w:vertAlign w:val="baseline"/>
      </w:rPr>
    </w:lvl>
    <w:lvl w:ilvl="5" w:tplc="08809064">
      <w:start w:val="1"/>
      <w:numFmt w:val="lowerRoman"/>
      <w:lvlText w:val="%6."/>
      <w:lvlJc w:val="left"/>
      <w:rPr>
        <w:rFonts w:hAnsi="Arial Unicode MS"/>
        <w:caps w:val="0"/>
        <w:smallCaps w:val="0"/>
        <w:strike w:val="0"/>
        <w:dstrike w:val="0"/>
        <w:color w:val="000000"/>
        <w:spacing w:val="0"/>
        <w:w w:val="100"/>
        <w:kern w:val="0"/>
        <w:position w:val="0"/>
        <w:highlight w:val="none"/>
        <w:vertAlign w:val="baseline"/>
      </w:rPr>
    </w:lvl>
    <w:lvl w:ilvl="6" w:tplc="ECA07370">
      <w:start w:val="1"/>
      <w:numFmt w:val="decimal"/>
      <w:lvlText w:val="%7."/>
      <w:lvlJc w:val="left"/>
      <w:rPr>
        <w:rFonts w:hAnsi="Arial Unicode MS"/>
        <w:caps w:val="0"/>
        <w:smallCaps w:val="0"/>
        <w:strike w:val="0"/>
        <w:dstrike w:val="0"/>
        <w:color w:val="000000"/>
        <w:spacing w:val="0"/>
        <w:w w:val="100"/>
        <w:kern w:val="0"/>
        <w:position w:val="0"/>
        <w:highlight w:val="none"/>
        <w:vertAlign w:val="baseline"/>
      </w:rPr>
    </w:lvl>
    <w:lvl w:ilvl="7" w:tplc="FEB28B1C">
      <w:start w:val="1"/>
      <w:numFmt w:val="lowerLetter"/>
      <w:lvlText w:val="%8."/>
      <w:lvlJc w:val="left"/>
      <w:rPr>
        <w:rFonts w:hAnsi="Arial Unicode MS"/>
        <w:caps w:val="0"/>
        <w:smallCaps w:val="0"/>
        <w:strike w:val="0"/>
        <w:dstrike w:val="0"/>
        <w:color w:val="000000"/>
        <w:spacing w:val="0"/>
        <w:w w:val="100"/>
        <w:kern w:val="0"/>
        <w:position w:val="0"/>
        <w:highlight w:val="none"/>
        <w:vertAlign w:val="baseline"/>
      </w:rPr>
    </w:lvl>
    <w:lvl w:ilvl="8" w:tplc="5A643674">
      <w:start w:val="1"/>
      <w:numFmt w:val="lowerRoman"/>
      <w:lvlText w:val="%9."/>
      <w:lvlJc w:val="left"/>
      <w:rPr>
        <w:rFonts w:hAnsi="Arial Unicode MS"/>
        <w:caps w:val="0"/>
        <w:smallCaps w:val="0"/>
        <w:strike w:val="0"/>
        <w:dstrike w:val="0"/>
        <w:color w:val="000000"/>
        <w:spacing w:val="0"/>
        <w:w w:val="100"/>
        <w:kern w:val="0"/>
        <w:position w:val="0"/>
        <w:highlight w:val="none"/>
        <w:vertAlign w:val="baseline"/>
      </w:rPr>
    </w:lvl>
  </w:abstractNum>
  <w:abstractNum w:abstractNumId="98">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99">
    <w:nsid w:val="42AD1922"/>
    <w:multiLevelType w:val="hybridMultilevel"/>
    <w:tmpl w:val="403CBA38"/>
    <w:lvl w:ilvl="0" w:tplc="B8DC401A">
      <w:start w:val="1"/>
      <w:numFmt w:val="decimal"/>
      <w:lvlText w:val="%1)"/>
      <w:lvlJc w:val="left"/>
      <w:pPr>
        <w:ind w:left="1069" w:hanging="360"/>
      </w:pPr>
      <w:rPr>
        <w:rFonts w:hint="default"/>
        <w:b w:val="0"/>
        <w:i w:val="0"/>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100">
    <w:nsid w:val="430C6E9A"/>
    <w:multiLevelType w:val="hybridMultilevel"/>
    <w:tmpl w:val="9D9289E2"/>
    <w:styleLink w:val="Zaimportowanystyl19"/>
    <w:lvl w:ilvl="0" w:tplc="457635B6">
      <w:start w:val="1"/>
      <w:numFmt w:val="decimal"/>
      <w:lvlText w:val="%1)"/>
      <w:lvlJc w:val="left"/>
      <w:rPr>
        <w:rFonts w:hAnsi="Arial Unicode MS"/>
        <w:caps w:val="0"/>
        <w:smallCaps w:val="0"/>
        <w:strike w:val="0"/>
        <w:dstrike w:val="0"/>
        <w:color w:val="000000"/>
        <w:spacing w:val="0"/>
        <w:w w:val="100"/>
        <w:kern w:val="0"/>
        <w:position w:val="0"/>
        <w:highlight w:val="none"/>
        <w:vertAlign w:val="baseline"/>
      </w:rPr>
    </w:lvl>
    <w:lvl w:ilvl="1" w:tplc="F1E6C35A">
      <w:start w:val="1"/>
      <w:numFmt w:val="decimal"/>
      <w:lvlText w:val="%2."/>
      <w:lvlJc w:val="left"/>
      <w:rPr>
        <w:rFonts w:hAnsi="Arial Unicode MS"/>
        <w:caps w:val="0"/>
        <w:smallCaps w:val="0"/>
        <w:strike w:val="0"/>
        <w:dstrike w:val="0"/>
        <w:color w:val="000000"/>
        <w:spacing w:val="0"/>
        <w:w w:val="100"/>
        <w:kern w:val="0"/>
        <w:position w:val="0"/>
        <w:highlight w:val="none"/>
        <w:vertAlign w:val="baseline"/>
      </w:rPr>
    </w:lvl>
    <w:lvl w:ilvl="2" w:tplc="FEE2DF9E">
      <w:start w:val="1"/>
      <w:numFmt w:val="decimal"/>
      <w:lvlText w:val="%3."/>
      <w:lvlJc w:val="left"/>
      <w:rPr>
        <w:rFonts w:hAnsi="Arial Unicode MS"/>
        <w:caps w:val="0"/>
        <w:smallCaps w:val="0"/>
        <w:strike w:val="0"/>
        <w:dstrike w:val="0"/>
        <w:color w:val="000000"/>
        <w:spacing w:val="0"/>
        <w:w w:val="100"/>
        <w:kern w:val="0"/>
        <w:position w:val="0"/>
        <w:highlight w:val="none"/>
        <w:vertAlign w:val="baseline"/>
      </w:rPr>
    </w:lvl>
    <w:lvl w:ilvl="3" w:tplc="3C68BD00">
      <w:start w:val="1"/>
      <w:numFmt w:val="decimal"/>
      <w:lvlText w:val="%4."/>
      <w:lvlJc w:val="left"/>
      <w:rPr>
        <w:rFonts w:hAnsi="Arial Unicode MS"/>
        <w:caps w:val="0"/>
        <w:smallCaps w:val="0"/>
        <w:strike w:val="0"/>
        <w:dstrike w:val="0"/>
        <w:color w:val="000000"/>
        <w:spacing w:val="0"/>
        <w:w w:val="100"/>
        <w:kern w:val="0"/>
        <w:position w:val="0"/>
        <w:highlight w:val="none"/>
        <w:vertAlign w:val="baseline"/>
      </w:rPr>
    </w:lvl>
    <w:lvl w:ilvl="4" w:tplc="3DBEED9C">
      <w:start w:val="1"/>
      <w:numFmt w:val="decimal"/>
      <w:lvlText w:val="%5."/>
      <w:lvlJc w:val="left"/>
      <w:rPr>
        <w:rFonts w:hAnsi="Arial Unicode MS"/>
        <w:caps w:val="0"/>
        <w:smallCaps w:val="0"/>
        <w:strike w:val="0"/>
        <w:dstrike w:val="0"/>
        <w:color w:val="000000"/>
        <w:spacing w:val="0"/>
        <w:w w:val="100"/>
        <w:kern w:val="0"/>
        <w:position w:val="0"/>
        <w:highlight w:val="none"/>
        <w:vertAlign w:val="baseline"/>
      </w:rPr>
    </w:lvl>
    <w:lvl w:ilvl="5" w:tplc="001EBA3E">
      <w:start w:val="1"/>
      <w:numFmt w:val="decimal"/>
      <w:lvlText w:val="%6."/>
      <w:lvlJc w:val="left"/>
      <w:rPr>
        <w:rFonts w:hAnsi="Arial Unicode MS"/>
        <w:caps w:val="0"/>
        <w:smallCaps w:val="0"/>
        <w:strike w:val="0"/>
        <w:dstrike w:val="0"/>
        <w:color w:val="000000"/>
        <w:spacing w:val="0"/>
        <w:w w:val="100"/>
        <w:kern w:val="0"/>
        <w:position w:val="0"/>
        <w:highlight w:val="none"/>
        <w:vertAlign w:val="baseline"/>
      </w:rPr>
    </w:lvl>
    <w:lvl w:ilvl="6" w:tplc="4AF0453C">
      <w:start w:val="1"/>
      <w:numFmt w:val="decimal"/>
      <w:lvlText w:val="%7."/>
      <w:lvlJc w:val="left"/>
      <w:rPr>
        <w:rFonts w:hAnsi="Arial Unicode MS"/>
        <w:caps w:val="0"/>
        <w:smallCaps w:val="0"/>
        <w:strike w:val="0"/>
        <w:dstrike w:val="0"/>
        <w:color w:val="000000"/>
        <w:spacing w:val="0"/>
        <w:w w:val="100"/>
        <w:kern w:val="0"/>
        <w:position w:val="0"/>
        <w:highlight w:val="none"/>
        <w:vertAlign w:val="baseline"/>
      </w:rPr>
    </w:lvl>
    <w:lvl w:ilvl="7" w:tplc="732E3434">
      <w:start w:val="1"/>
      <w:numFmt w:val="decimal"/>
      <w:lvlText w:val="%8."/>
      <w:lvlJc w:val="left"/>
      <w:rPr>
        <w:rFonts w:hAnsi="Arial Unicode MS"/>
        <w:caps w:val="0"/>
        <w:smallCaps w:val="0"/>
        <w:strike w:val="0"/>
        <w:dstrike w:val="0"/>
        <w:color w:val="000000"/>
        <w:spacing w:val="0"/>
        <w:w w:val="100"/>
        <w:kern w:val="0"/>
        <w:position w:val="0"/>
        <w:highlight w:val="none"/>
        <w:vertAlign w:val="baseline"/>
      </w:rPr>
    </w:lvl>
    <w:lvl w:ilvl="8" w:tplc="3878BAAA">
      <w:start w:val="1"/>
      <w:numFmt w:val="decimal"/>
      <w:lvlText w:val="%9."/>
      <w:lvlJc w:val="left"/>
      <w:rPr>
        <w:rFonts w:hAnsi="Arial Unicode MS"/>
        <w:caps w:val="0"/>
        <w:smallCaps w:val="0"/>
        <w:strike w:val="0"/>
        <w:dstrike w:val="0"/>
        <w:color w:val="000000"/>
        <w:spacing w:val="0"/>
        <w:w w:val="100"/>
        <w:kern w:val="0"/>
        <w:position w:val="0"/>
        <w:highlight w:val="none"/>
        <w:vertAlign w:val="baseline"/>
      </w:rPr>
    </w:lvl>
  </w:abstractNum>
  <w:abstractNum w:abstractNumId="101">
    <w:nsid w:val="431B372A"/>
    <w:multiLevelType w:val="hybridMultilevel"/>
    <w:tmpl w:val="911C64BA"/>
    <w:lvl w:ilvl="0" w:tplc="04150015">
      <w:start w:val="1"/>
      <w:numFmt w:val="upp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2">
    <w:nsid w:val="434732A0"/>
    <w:multiLevelType w:val="multilevel"/>
    <w:tmpl w:val="BC325D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3">
    <w:nsid w:val="43555422"/>
    <w:multiLevelType w:val="hybridMultilevel"/>
    <w:tmpl w:val="BBB0DBA4"/>
    <w:styleLink w:val="Zaimportowanystyl8"/>
    <w:lvl w:ilvl="0" w:tplc="9D52C528">
      <w:start w:val="1"/>
      <w:numFmt w:val="lowerLetter"/>
      <w:lvlText w:val="%1)"/>
      <w:lvlJc w:val="left"/>
      <w:rPr>
        <w:rFonts w:hAnsi="Arial Unicode MS"/>
        <w:caps w:val="0"/>
        <w:smallCaps w:val="0"/>
        <w:strike w:val="0"/>
        <w:dstrike w:val="0"/>
        <w:color w:val="000000"/>
        <w:spacing w:val="0"/>
        <w:w w:val="100"/>
        <w:kern w:val="0"/>
        <w:position w:val="0"/>
        <w:highlight w:val="none"/>
        <w:vertAlign w:val="baseline"/>
      </w:rPr>
    </w:lvl>
    <w:lvl w:ilvl="1" w:tplc="1ED2A9C4">
      <w:start w:val="1"/>
      <w:numFmt w:val="lowerLetter"/>
      <w:lvlText w:val="%2."/>
      <w:lvlJc w:val="left"/>
      <w:rPr>
        <w:rFonts w:hAnsi="Arial Unicode MS"/>
        <w:caps w:val="0"/>
        <w:smallCaps w:val="0"/>
        <w:strike w:val="0"/>
        <w:dstrike w:val="0"/>
        <w:color w:val="000000"/>
        <w:spacing w:val="0"/>
        <w:w w:val="100"/>
        <w:kern w:val="0"/>
        <w:position w:val="0"/>
        <w:highlight w:val="none"/>
        <w:vertAlign w:val="baseline"/>
      </w:rPr>
    </w:lvl>
    <w:lvl w:ilvl="2" w:tplc="3740FBA4">
      <w:start w:val="1"/>
      <w:numFmt w:val="lowerRoman"/>
      <w:lvlText w:val="%3."/>
      <w:lvlJc w:val="left"/>
      <w:rPr>
        <w:rFonts w:hAnsi="Arial Unicode MS"/>
        <w:caps w:val="0"/>
        <w:smallCaps w:val="0"/>
        <w:strike w:val="0"/>
        <w:dstrike w:val="0"/>
        <w:color w:val="000000"/>
        <w:spacing w:val="0"/>
        <w:w w:val="100"/>
        <w:kern w:val="0"/>
        <w:position w:val="0"/>
        <w:highlight w:val="none"/>
        <w:vertAlign w:val="baseline"/>
      </w:rPr>
    </w:lvl>
    <w:lvl w:ilvl="3" w:tplc="5FD4AEB0">
      <w:start w:val="1"/>
      <w:numFmt w:val="decimal"/>
      <w:lvlText w:val="%4."/>
      <w:lvlJc w:val="left"/>
      <w:rPr>
        <w:rFonts w:hAnsi="Arial Unicode MS"/>
        <w:caps w:val="0"/>
        <w:smallCaps w:val="0"/>
        <w:strike w:val="0"/>
        <w:dstrike w:val="0"/>
        <w:color w:val="000000"/>
        <w:spacing w:val="0"/>
        <w:w w:val="100"/>
        <w:kern w:val="0"/>
        <w:position w:val="0"/>
        <w:highlight w:val="none"/>
        <w:vertAlign w:val="baseline"/>
      </w:rPr>
    </w:lvl>
    <w:lvl w:ilvl="4" w:tplc="320A1D86">
      <w:start w:val="1"/>
      <w:numFmt w:val="lowerLetter"/>
      <w:lvlText w:val="%5."/>
      <w:lvlJc w:val="left"/>
      <w:rPr>
        <w:rFonts w:hAnsi="Arial Unicode MS"/>
        <w:caps w:val="0"/>
        <w:smallCaps w:val="0"/>
        <w:strike w:val="0"/>
        <w:dstrike w:val="0"/>
        <w:color w:val="000000"/>
        <w:spacing w:val="0"/>
        <w:w w:val="100"/>
        <w:kern w:val="0"/>
        <w:position w:val="0"/>
        <w:highlight w:val="none"/>
        <w:vertAlign w:val="baseline"/>
      </w:rPr>
    </w:lvl>
    <w:lvl w:ilvl="5" w:tplc="E730A180">
      <w:start w:val="1"/>
      <w:numFmt w:val="lowerRoman"/>
      <w:lvlText w:val="%6."/>
      <w:lvlJc w:val="left"/>
      <w:rPr>
        <w:rFonts w:hAnsi="Arial Unicode MS"/>
        <w:caps w:val="0"/>
        <w:smallCaps w:val="0"/>
        <w:strike w:val="0"/>
        <w:dstrike w:val="0"/>
        <w:color w:val="000000"/>
        <w:spacing w:val="0"/>
        <w:w w:val="100"/>
        <w:kern w:val="0"/>
        <w:position w:val="0"/>
        <w:highlight w:val="none"/>
        <w:vertAlign w:val="baseline"/>
      </w:rPr>
    </w:lvl>
    <w:lvl w:ilvl="6" w:tplc="21FAF8F4">
      <w:start w:val="1"/>
      <w:numFmt w:val="decimal"/>
      <w:lvlText w:val="%7."/>
      <w:lvlJc w:val="left"/>
      <w:rPr>
        <w:rFonts w:hAnsi="Arial Unicode MS"/>
        <w:caps w:val="0"/>
        <w:smallCaps w:val="0"/>
        <w:strike w:val="0"/>
        <w:dstrike w:val="0"/>
        <w:color w:val="000000"/>
        <w:spacing w:val="0"/>
        <w:w w:val="100"/>
        <w:kern w:val="0"/>
        <w:position w:val="0"/>
        <w:highlight w:val="none"/>
        <w:vertAlign w:val="baseline"/>
      </w:rPr>
    </w:lvl>
    <w:lvl w:ilvl="7" w:tplc="5C0E1B1A">
      <w:start w:val="1"/>
      <w:numFmt w:val="lowerLetter"/>
      <w:lvlText w:val="%8."/>
      <w:lvlJc w:val="left"/>
      <w:rPr>
        <w:rFonts w:hAnsi="Arial Unicode MS"/>
        <w:caps w:val="0"/>
        <w:smallCaps w:val="0"/>
        <w:strike w:val="0"/>
        <w:dstrike w:val="0"/>
        <w:color w:val="000000"/>
        <w:spacing w:val="0"/>
        <w:w w:val="100"/>
        <w:kern w:val="0"/>
        <w:position w:val="0"/>
        <w:highlight w:val="none"/>
        <w:vertAlign w:val="baseline"/>
      </w:rPr>
    </w:lvl>
    <w:lvl w:ilvl="8" w:tplc="FD008ABE">
      <w:start w:val="1"/>
      <w:numFmt w:val="lowerRoman"/>
      <w:lvlText w:val="%9."/>
      <w:lvlJc w:val="left"/>
      <w:rPr>
        <w:rFonts w:hAnsi="Arial Unicode MS"/>
        <w:caps w:val="0"/>
        <w:smallCaps w:val="0"/>
        <w:strike w:val="0"/>
        <w:dstrike w:val="0"/>
        <w:color w:val="000000"/>
        <w:spacing w:val="0"/>
        <w:w w:val="100"/>
        <w:kern w:val="0"/>
        <w:position w:val="0"/>
        <w:highlight w:val="none"/>
        <w:vertAlign w:val="baseline"/>
      </w:rPr>
    </w:lvl>
  </w:abstractNum>
  <w:abstractNum w:abstractNumId="104">
    <w:nsid w:val="44065EA7"/>
    <w:multiLevelType w:val="hybridMultilevel"/>
    <w:tmpl w:val="D6F8651A"/>
    <w:styleLink w:val="Zaimportowanystyl36"/>
    <w:lvl w:ilvl="0" w:tplc="30A20812">
      <w:start w:val="1"/>
      <w:numFmt w:val="decimal"/>
      <w:lvlText w:val="%1)"/>
      <w:lvlJc w:val="left"/>
      <w:rPr>
        <w:rFonts w:hAnsi="Arial Unicode MS"/>
        <w:caps w:val="0"/>
        <w:smallCaps w:val="0"/>
        <w:strike w:val="0"/>
        <w:dstrike w:val="0"/>
        <w:color w:val="000000"/>
        <w:spacing w:val="0"/>
        <w:w w:val="100"/>
        <w:kern w:val="0"/>
        <w:position w:val="0"/>
        <w:highlight w:val="none"/>
        <w:vertAlign w:val="baseline"/>
      </w:rPr>
    </w:lvl>
    <w:lvl w:ilvl="1" w:tplc="E5DE382E">
      <w:start w:val="1"/>
      <w:numFmt w:val="lowerLetter"/>
      <w:lvlText w:val="%2."/>
      <w:lvlJc w:val="left"/>
      <w:rPr>
        <w:rFonts w:hAnsi="Arial Unicode MS"/>
        <w:caps w:val="0"/>
        <w:smallCaps w:val="0"/>
        <w:strike w:val="0"/>
        <w:dstrike w:val="0"/>
        <w:color w:val="000000"/>
        <w:spacing w:val="0"/>
        <w:w w:val="100"/>
        <w:kern w:val="0"/>
        <w:position w:val="0"/>
        <w:highlight w:val="none"/>
        <w:vertAlign w:val="baseline"/>
      </w:rPr>
    </w:lvl>
    <w:lvl w:ilvl="2" w:tplc="A68E1CDA">
      <w:start w:val="1"/>
      <w:numFmt w:val="lowerRoman"/>
      <w:lvlText w:val="%3."/>
      <w:lvlJc w:val="left"/>
      <w:rPr>
        <w:rFonts w:hAnsi="Arial Unicode MS"/>
        <w:caps w:val="0"/>
        <w:smallCaps w:val="0"/>
        <w:strike w:val="0"/>
        <w:dstrike w:val="0"/>
        <w:color w:val="000000"/>
        <w:spacing w:val="0"/>
        <w:w w:val="100"/>
        <w:kern w:val="0"/>
        <w:position w:val="0"/>
        <w:highlight w:val="none"/>
        <w:vertAlign w:val="baseline"/>
      </w:rPr>
    </w:lvl>
    <w:lvl w:ilvl="3" w:tplc="5B8C6EEC">
      <w:start w:val="1"/>
      <w:numFmt w:val="decimal"/>
      <w:lvlText w:val="%4."/>
      <w:lvlJc w:val="left"/>
      <w:rPr>
        <w:rFonts w:hAnsi="Arial Unicode MS"/>
        <w:caps w:val="0"/>
        <w:smallCaps w:val="0"/>
        <w:strike w:val="0"/>
        <w:dstrike w:val="0"/>
        <w:color w:val="000000"/>
        <w:spacing w:val="0"/>
        <w:w w:val="100"/>
        <w:kern w:val="0"/>
        <w:position w:val="0"/>
        <w:highlight w:val="none"/>
        <w:vertAlign w:val="baseline"/>
      </w:rPr>
    </w:lvl>
    <w:lvl w:ilvl="4" w:tplc="E8C0AEDA">
      <w:start w:val="1"/>
      <w:numFmt w:val="lowerLetter"/>
      <w:lvlText w:val="%5."/>
      <w:lvlJc w:val="left"/>
      <w:rPr>
        <w:rFonts w:hAnsi="Arial Unicode MS"/>
        <w:caps w:val="0"/>
        <w:smallCaps w:val="0"/>
        <w:strike w:val="0"/>
        <w:dstrike w:val="0"/>
        <w:color w:val="000000"/>
        <w:spacing w:val="0"/>
        <w:w w:val="100"/>
        <w:kern w:val="0"/>
        <w:position w:val="0"/>
        <w:highlight w:val="none"/>
        <w:vertAlign w:val="baseline"/>
      </w:rPr>
    </w:lvl>
    <w:lvl w:ilvl="5" w:tplc="6AD03A30">
      <w:start w:val="1"/>
      <w:numFmt w:val="lowerRoman"/>
      <w:lvlText w:val="%6."/>
      <w:lvlJc w:val="left"/>
      <w:rPr>
        <w:rFonts w:hAnsi="Arial Unicode MS"/>
        <w:caps w:val="0"/>
        <w:smallCaps w:val="0"/>
        <w:strike w:val="0"/>
        <w:dstrike w:val="0"/>
        <w:color w:val="000000"/>
        <w:spacing w:val="0"/>
        <w:w w:val="100"/>
        <w:kern w:val="0"/>
        <w:position w:val="0"/>
        <w:highlight w:val="none"/>
        <w:vertAlign w:val="baseline"/>
      </w:rPr>
    </w:lvl>
    <w:lvl w:ilvl="6" w:tplc="8EC0D404">
      <w:start w:val="1"/>
      <w:numFmt w:val="decimal"/>
      <w:lvlText w:val="%7."/>
      <w:lvlJc w:val="left"/>
      <w:rPr>
        <w:rFonts w:hAnsi="Arial Unicode MS"/>
        <w:caps w:val="0"/>
        <w:smallCaps w:val="0"/>
        <w:strike w:val="0"/>
        <w:dstrike w:val="0"/>
        <w:color w:val="000000"/>
        <w:spacing w:val="0"/>
        <w:w w:val="100"/>
        <w:kern w:val="0"/>
        <w:position w:val="0"/>
        <w:highlight w:val="none"/>
        <w:vertAlign w:val="baseline"/>
      </w:rPr>
    </w:lvl>
    <w:lvl w:ilvl="7" w:tplc="3710D3E6">
      <w:start w:val="1"/>
      <w:numFmt w:val="lowerLetter"/>
      <w:lvlText w:val="%8."/>
      <w:lvlJc w:val="left"/>
      <w:rPr>
        <w:rFonts w:hAnsi="Arial Unicode MS"/>
        <w:caps w:val="0"/>
        <w:smallCaps w:val="0"/>
        <w:strike w:val="0"/>
        <w:dstrike w:val="0"/>
        <w:color w:val="000000"/>
        <w:spacing w:val="0"/>
        <w:w w:val="100"/>
        <w:kern w:val="0"/>
        <w:position w:val="0"/>
        <w:highlight w:val="none"/>
        <w:vertAlign w:val="baseline"/>
      </w:rPr>
    </w:lvl>
    <w:lvl w:ilvl="8" w:tplc="B3AC4ED6">
      <w:start w:val="1"/>
      <w:numFmt w:val="lowerRoman"/>
      <w:lvlText w:val="%9."/>
      <w:lvlJc w:val="left"/>
      <w:rPr>
        <w:rFonts w:hAnsi="Arial Unicode MS"/>
        <w:caps w:val="0"/>
        <w:smallCaps w:val="0"/>
        <w:strike w:val="0"/>
        <w:dstrike w:val="0"/>
        <w:color w:val="000000"/>
        <w:spacing w:val="0"/>
        <w:w w:val="100"/>
        <w:kern w:val="0"/>
        <w:position w:val="0"/>
        <w:highlight w:val="none"/>
        <w:vertAlign w:val="baseline"/>
      </w:rPr>
    </w:lvl>
  </w:abstractNum>
  <w:abstractNum w:abstractNumId="105">
    <w:nsid w:val="4431611C"/>
    <w:multiLevelType w:val="hybridMultilevel"/>
    <w:tmpl w:val="6C243CF6"/>
    <w:lvl w:ilvl="0" w:tplc="FFFFFFFF">
      <w:start w:val="1"/>
      <w:numFmt w:val="decimal"/>
      <w:lvlText w:val="%1)"/>
      <w:lvlJc w:val="left"/>
      <w:pPr>
        <w:ind w:left="1866" w:hanging="360"/>
      </w:pPr>
    </w:lvl>
    <w:lvl w:ilvl="1" w:tplc="FFFFFFFF" w:tentative="1">
      <w:start w:val="1"/>
      <w:numFmt w:val="lowerLetter"/>
      <w:lvlText w:val="%2."/>
      <w:lvlJc w:val="left"/>
      <w:pPr>
        <w:ind w:left="2586" w:hanging="360"/>
      </w:pPr>
    </w:lvl>
    <w:lvl w:ilvl="2" w:tplc="FFFFFFFF" w:tentative="1">
      <w:start w:val="1"/>
      <w:numFmt w:val="lowerRoman"/>
      <w:lvlText w:val="%3."/>
      <w:lvlJc w:val="right"/>
      <w:pPr>
        <w:ind w:left="3306" w:hanging="180"/>
      </w:pPr>
    </w:lvl>
    <w:lvl w:ilvl="3" w:tplc="FFFFFFFF" w:tentative="1">
      <w:start w:val="1"/>
      <w:numFmt w:val="decimal"/>
      <w:lvlText w:val="%4."/>
      <w:lvlJc w:val="left"/>
      <w:pPr>
        <w:ind w:left="4026" w:hanging="360"/>
      </w:pPr>
    </w:lvl>
    <w:lvl w:ilvl="4" w:tplc="FFFFFFFF" w:tentative="1">
      <w:start w:val="1"/>
      <w:numFmt w:val="lowerLetter"/>
      <w:lvlText w:val="%5."/>
      <w:lvlJc w:val="left"/>
      <w:pPr>
        <w:ind w:left="4746" w:hanging="360"/>
      </w:pPr>
    </w:lvl>
    <w:lvl w:ilvl="5" w:tplc="FFFFFFFF" w:tentative="1">
      <w:start w:val="1"/>
      <w:numFmt w:val="lowerRoman"/>
      <w:lvlText w:val="%6."/>
      <w:lvlJc w:val="right"/>
      <w:pPr>
        <w:ind w:left="5466" w:hanging="180"/>
      </w:pPr>
    </w:lvl>
    <w:lvl w:ilvl="6" w:tplc="FFFFFFFF" w:tentative="1">
      <w:start w:val="1"/>
      <w:numFmt w:val="decimal"/>
      <w:lvlText w:val="%7."/>
      <w:lvlJc w:val="left"/>
      <w:pPr>
        <w:ind w:left="6186" w:hanging="360"/>
      </w:pPr>
    </w:lvl>
    <w:lvl w:ilvl="7" w:tplc="FFFFFFFF" w:tentative="1">
      <w:start w:val="1"/>
      <w:numFmt w:val="lowerLetter"/>
      <w:lvlText w:val="%8."/>
      <w:lvlJc w:val="left"/>
      <w:pPr>
        <w:ind w:left="6906" w:hanging="360"/>
      </w:pPr>
    </w:lvl>
    <w:lvl w:ilvl="8" w:tplc="FFFFFFFF" w:tentative="1">
      <w:start w:val="1"/>
      <w:numFmt w:val="lowerRoman"/>
      <w:lvlText w:val="%9."/>
      <w:lvlJc w:val="right"/>
      <w:pPr>
        <w:ind w:left="7626" w:hanging="180"/>
      </w:pPr>
    </w:lvl>
  </w:abstractNum>
  <w:abstractNum w:abstractNumId="106">
    <w:nsid w:val="4432009B"/>
    <w:multiLevelType w:val="hybridMultilevel"/>
    <w:tmpl w:val="F60A84D0"/>
    <w:styleLink w:val="Zaimportowanystyl41"/>
    <w:lvl w:ilvl="0" w:tplc="ABD47362">
      <w:start w:val="1"/>
      <w:numFmt w:val="decimal"/>
      <w:lvlText w:val="%1."/>
      <w:lvlJc w:val="left"/>
      <w:rPr>
        <w:rFonts w:hAnsi="Arial Unicode MS"/>
        <w:caps w:val="0"/>
        <w:smallCaps w:val="0"/>
        <w:strike w:val="0"/>
        <w:dstrike w:val="0"/>
        <w:color w:val="000000"/>
        <w:spacing w:val="0"/>
        <w:w w:val="100"/>
        <w:kern w:val="0"/>
        <w:position w:val="0"/>
        <w:highlight w:val="none"/>
        <w:vertAlign w:val="baseline"/>
      </w:rPr>
    </w:lvl>
    <w:lvl w:ilvl="1" w:tplc="1474FD56">
      <w:start w:val="1"/>
      <w:numFmt w:val="decimal"/>
      <w:lvlText w:val="%2)"/>
      <w:lvlJc w:val="left"/>
      <w:rPr>
        <w:rFonts w:hAnsi="Arial Unicode MS"/>
        <w:caps w:val="0"/>
        <w:smallCaps w:val="0"/>
        <w:strike w:val="0"/>
        <w:dstrike w:val="0"/>
        <w:color w:val="000000"/>
        <w:spacing w:val="0"/>
        <w:w w:val="100"/>
        <w:kern w:val="0"/>
        <w:position w:val="0"/>
        <w:highlight w:val="none"/>
        <w:vertAlign w:val="baseline"/>
      </w:rPr>
    </w:lvl>
    <w:lvl w:ilvl="2" w:tplc="5A9C6A3A">
      <w:start w:val="1"/>
      <w:numFmt w:val="lowerRoman"/>
      <w:lvlText w:val="%3."/>
      <w:lvlJc w:val="left"/>
      <w:rPr>
        <w:rFonts w:hAnsi="Arial Unicode MS"/>
        <w:caps w:val="0"/>
        <w:smallCaps w:val="0"/>
        <w:strike w:val="0"/>
        <w:dstrike w:val="0"/>
        <w:color w:val="000000"/>
        <w:spacing w:val="0"/>
        <w:w w:val="100"/>
        <w:kern w:val="0"/>
        <w:position w:val="0"/>
        <w:highlight w:val="none"/>
        <w:vertAlign w:val="baseline"/>
      </w:rPr>
    </w:lvl>
    <w:lvl w:ilvl="3" w:tplc="A7BA2014">
      <w:start w:val="1"/>
      <w:numFmt w:val="decimal"/>
      <w:lvlText w:val="%4."/>
      <w:lvlJc w:val="left"/>
      <w:rPr>
        <w:rFonts w:hAnsi="Arial Unicode MS"/>
        <w:caps w:val="0"/>
        <w:smallCaps w:val="0"/>
        <w:strike w:val="0"/>
        <w:dstrike w:val="0"/>
        <w:color w:val="000000"/>
        <w:spacing w:val="0"/>
        <w:w w:val="100"/>
        <w:kern w:val="0"/>
        <w:position w:val="0"/>
        <w:highlight w:val="none"/>
        <w:vertAlign w:val="baseline"/>
      </w:rPr>
    </w:lvl>
    <w:lvl w:ilvl="4" w:tplc="1284CBC0">
      <w:start w:val="1"/>
      <w:numFmt w:val="lowerLetter"/>
      <w:lvlText w:val="%5."/>
      <w:lvlJc w:val="left"/>
      <w:rPr>
        <w:rFonts w:hAnsi="Arial Unicode MS"/>
        <w:caps w:val="0"/>
        <w:smallCaps w:val="0"/>
        <w:strike w:val="0"/>
        <w:dstrike w:val="0"/>
        <w:color w:val="000000"/>
        <w:spacing w:val="0"/>
        <w:w w:val="100"/>
        <w:kern w:val="0"/>
        <w:position w:val="0"/>
        <w:highlight w:val="none"/>
        <w:vertAlign w:val="baseline"/>
      </w:rPr>
    </w:lvl>
    <w:lvl w:ilvl="5" w:tplc="FC0626A8">
      <w:start w:val="1"/>
      <w:numFmt w:val="lowerRoman"/>
      <w:lvlText w:val="%6."/>
      <w:lvlJc w:val="left"/>
      <w:rPr>
        <w:rFonts w:hAnsi="Arial Unicode MS"/>
        <w:caps w:val="0"/>
        <w:smallCaps w:val="0"/>
        <w:strike w:val="0"/>
        <w:dstrike w:val="0"/>
        <w:color w:val="000000"/>
        <w:spacing w:val="0"/>
        <w:w w:val="100"/>
        <w:kern w:val="0"/>
        <w:position w:val="0"/>
        <w:highlight w:val="none"/>
        <w:vertAlign w:val="baseline"/>
      </w:rPr>
    </w:lvl>
    <w:lvl w:ilvl="6" w:tplc="4F3412D8">
      <w:start w:val="1"/>
      <w:numFmt w:val="decimal"/>
      <w:lvlText w:val="%7."/>
      <w:lvlJc w:val="left"/>
      <w:rPr>
        <w:rFonts w:hAnsi="Arial Unicode MS"/>
        <w:caps w:val="0"/>
        <w:smallCaps w:val="0"/>
        <w:strike w:val="0"/>
        <w:dstrike w:val="0"/>
        <w:color w:val="000000"/>
        <w:spacing w:val="0"/>
        <w:w w:val="100"/>
        <w:kern w:val="0"/>
        <w:position w:val="0"/>
        <w:highlight w:val="none"/>
        <w:vertAlign w:val="baseline"/>
      </w:rPr>
    </w:lvl>
    <w:lvl w:ilvl="7" w:tplc="4E600A14">
      <w:start w:val="1"/>
      <w:numFmt w:val="lowerLetter"/>
      <w:lvlText w:val="%8."/>
      <w:lvlJc w:val="left"/>
      <w:rPr>
        <w:rFonts w:hAnsi="Arial Unicode MS"/>
        <w:caps w:val="0"/>
        <w:smallCaps w:val="0"/>
        <w:strike w:val="0"/>
        <w:dstrike w:val="0"/>
        <w:color w:val="000000"/>
        <w:spacing w:val="0"/>
        <w:w w:val="100"/>
        <w:kern w:val="0"/>
        <w:position w:val="0"/>
        <w:highlight w:val="none"/>
        <w:vertAlign w:val="baseline"/>
      </w:rPr>
    </w:lvl>
    <w:lvl w:ilvl="8" w:tplc="1B7A7216">
      <w:start w:val="1"/>
      <w:numFmt w:val="lowerRoman"/>
      <w:lvlText w:val="%9."/>
      <w:lvlJc w:val="left"/>
      <w:rPr>
        <w:rFonts w:hAnsi="Arial Unicode MS"/>
        <w:caps w:val="0"/>
        <w:smallCaps w:val="0"/>
        <w:strike w:val="0"/>
        <w:dstrike w:val="0"/>
        <w:color w:val="000000"/>
        <w:spacing w:val="0"/>
        <w:w w:val="100"/>
        <w:kern w:val="0"/>
        <w:position w:val="0"/>
        <w:highlight w:val="none"/>
        <w:vertAlign w:val="baseline"/>
      </w:rPr>
    </w:lvl>
  </w:abstractNum>
  <w:abstractNum w:abstractNumId="107">
    <w:nsid w:val="447045CB"/>
    <w:multiLevelType w:val="hybridMultilevel"/>
    <w:tmpl w:val="9C28286E"/>
    <w:styleLink w:val="Zaimportowanystyl18"/>
    <w:lvl w:ilvl="0" w:tplc="5BF41EE4">
      <w:start w:val="1"/>
      <w:numFmt w:val="decimal"/>
      <w:lvlText w:val="%1)"/>
      <w:lvlJc w:val="left"/>
      <w:rPr>
        <w:rFonts w:hAnsi="Arial Unicode MS"/>
        <w:caps w:val="0"/>
        <w:smallCaps w:val="0"/>
        <w:strike w:val="0"/>
        <w:dstrike w:val="0"/>
        <w:color w:val="000000"/>
        <w:spacing w:val="0"/>
        <w:w w:val="100"/>
        <w:kern w:val="0"/>
        <w:position w:val="0"/>
        <w:highlight w:val="none"/>
        <w:vertAlign w:val="baseline"/>
      </w:rPr>
    </w:lvl>
    <w:lvl w:ilvl="1" w:tplc="582A9E40">
      <w:start w:val="1"/>
      <w:numFmt w:val="decimal"/>
      <w:lvlText w:val="%2."/>
      <w:lvlJc w:val="left"/>
      <w:rPr>
        <w:rFonts w:hAnsi="Arial Unicode MS"/>
        <w:caps w:val="0"/>
        <w:smallCaps w:val="0"/>
        <w:strike w:val="0"/>
        <w:dstrike w:val="0"/>
        <w:color w:val="000000"/>
        <w:spacing w:val="0"/>
        <w:w w:val="100"/>
        <w:kern w:val="0"/>
        <w:position w:val="0"/>
        <w:highlight w:val="none"/>
        <w:vertAlign w:val="baseline"/>
      </w:rPr>
    </w:lvl>
    <w:lvl w:ilvl="2" w:tplc="AF085696">
      <w:start w:val="1"/>
      <w:numFmt w:val="decimal"/>
      <w:lvlText w:val="%3."/>
      <w:lvlJc w:val="left"/>
      <w:rPr>
        <w:rFonts w:hAnsi="Arial Unicode MS"/>
        <w:caps w:val="0"/>
        <w:smallCaps w:val="0"/>
        <w:strike w:val="0"/>
        <w:dstrike w:val="0"/>
        <w:color w:val="000000"/>
        <w:spacing w:val="0"/>
        <w:w w:val="100"/>
        <w:kern w:val="0"/>
        <w:position w:val="0"/>
        <w:highlight w:val="none"/>
        <w:vertAlign w:val="baseline"/>
      </w:rPr>
    </w:lvl>
    <w:lvl w:ilvl="3" w:tplc="12861722">
      <w:start w:val="1"/>
      <w:numFmt w:val="decimal"/>
      <w:lvlText w:val="%4."/>
      <w:lvlJc w:val="left"/>
      <w:rPr>
        <w:rFonts w:hAnsi="Arial Unicode MS"/>
        <w:caps w:val="0"/>
        <w:smallCaps w:val="0"/>
        <w:strike w:val="0"/>
        <w:dstrike w:val="0"/>
        <w:color w:val="000000"/>
        <w:spacing w:val="0"/>
        <w:w w:val="100"/>
        <w:kern w:val="0"/>
        <w:position w:val="0"/>
        <w:highlight w:val="none"/>
        <w:vertAlign w:val="baseline"/>
      </w:rPr>
    </w:lvl>
    <w:lvl w:ilvl="4" w:tplc="B4665556">
      <w:start w:val="1"/>
      <w:numFmt w:val="decimal"/>
      <w:lvlText w:val="%5."/>
      <w:lvlJc w:val="left"/>
      <w:rPr>
        <w:rFonts w:hAnsi="Arial Unicode MS"/>
        <w:caps w:val="0"/>
        <w:smallCaps w:val="0"/>
        <w:strike w:val="0"/>
        <w:dstrike w:val="0"/>
        <w:color w:val="000000"/>
        <w:spacing w:val="0"/>
        <w:w w:val="100"/>
        <w:kern w:val="0"/>
        <w:position w:val="0"/>
        <w:highlight w:val="none"/>
        <w:vertAlign w:val="baseline"/>
      </w:rPr>
    </w:lvl>
    <w:lvl w:ilvl="5" w:tplc="2486AAE8">
      <w:start w:val="1"/>
      <w:numFmt w:val="decimal"/>
      <w:lvlText w:val="%6."/>
      <w:lvlJc w:val="left"/>
      <w:rPr>
        <w:rFonts w:hAnsi="Arial Unicode MS"/>
        <w:caps w:val="0"/>
        <w:smallCaps w:val="0"/>
        <w:strike w:val="0"/>
        <w:dstrike w:val="0"/>
        <w:color w:val="000000"/>
        <w:spacing w:val="0"/>
        <w:w w:val="100"/>
        <w:kern w:val="0"/>
        <w:position w:val="0"/>
        <w:highlight w:val="none"/>
        <w:vertAlign w:val="baseline"/>
      </w:rPr>
    </w:lvl>
    <w:lvl w:ilvl="6" w:tplc="392A92FC">
      <w:start w:val="1"/>
      <w:numFmt w:val="decimal"/>
      <w:lvlText w:val="%7."/>
      <w:lvlJc w:val="left"/>
      <w:rPr>
        <w:rFonts w:hAnsi="Arial Unicode MS"/>
        <w:caps w:val="0"/>
        <w:smallCaps w:val="0"/>
        <w:strike w:val="0"/>
        <w:dstrike w:val="0"/>
        <w:color w:val="000000"/>
        <w:spacing w:val="0"/>
        <w:w w:val="100"/>
        <w:kern w:val="0"/>
        <w:position w:val="0"/>
        <w:highlight w:val="none"/>
        <w:vertAlign w:val="baseline"/>
      </w:rPr>
    </w:lvl>
    <w:lvl w:ilvl="7" w:tplc="54BC175E">
      <w:start w:val="1"/>
      <w:numFmt w:val="decimal"/>
      <w:lvlText w:val="%8."/>
      <w:lvlJc w:val="left"/>
      <w:rPr>
        <w:rFonts w:hAnsi="Arial Unicode MS"/>
        <w:caps w:val="0"/>
        <w:smallCaps w:val="0"/>
        <w:strike w:val="0"/>
        <w:dstrike w:val="0"/>
        <w:color w:val="000000"/>
        <w:spacing w:val="0"/>
        <w:w w:val="100"/>
        <w:kern w:val="0"/>
        <w:position w:val="0"/>
        <w:highlight w:val="none"/>
        <w:vertAlign w:val="baseline"/>
      </w:rPr>
    </w:lvl>
    <w:lvl w:ilvl="8" w:tplc="BCCA416E">
      <w:start w:val="1"/>
      <w:numFmt w:val="decimal"/>
      <w:lvlText w:val="%9."/>
      <w:lvlJc w:val="left"/>
      <w:rPr>
        <w:rFonts w:hAnsi="Arial Unicode MS"/>
        <w:caps w:val="0"/>
        <w:smallCaps w:val="0"/>
        <w:strike w:val="0"/>
        <w:dstrike w:val="0"/>
        <w:color w:val="000000"/>
        <w:spacing w:val="0"/>
        <w:w w:val="100"/>
        <w:kern w:val="0"/>
        <w:position w:val="0"/>
        <w:highlight w:val="none"/>
        <w:vertAlign w:val="baseline"/>
      </w:rPr>
    </w:lvl>
  </w:abstractNum>
  <w:abstractNum w:abstractNumId="108">
    <w:nsid w:val="45E22708"/>
    <w:multiLevelType w:val="hybridMultilevel"/>
    <w:tmpl w:val="44304FEA"/>
    <w:lvl w:ilvl="0" w:tplc="35DCAE02">
      <w:start w:val="1"/>
      <w:numFmt w:val="decimal"/>
      <w:lvlText w:val="%1."/>
      <w:lvlJc w:val="left"/>
      <w:pPr>
        <w:ind w:left="360" w:hanging="360"/>
      </w:pPr>
      <w:rPr>
        <w:b w:val="0"/>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109">
    <w:nsid w:val="45F05B08"/>
    <w:multiLevelType w:val="hybridMultilevel"/>
    <w:tmpl w:val="1928585E"/>
    <w:lvl w:ilvl="0" w:tplc="7680883A">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0">
    <w:nsid w:val="46B841DD"/>
    <w:multiLevelType w:val="hybridMultilevel"/>
    <w:tmpl w:val="D4D21E92"/>
    <w:styleLink w:val="Zaimportowanystyl28"/>
    <w:lvl w:ilvl="0" w:tplc="39B2BF8A">
      <w:start w:val="1"/>
      <w:numFmt w:val="decimal"/>
      <w:lvlText w:val="%1."/>
      <w:lvlJc w:val="left"/>
      <w:rPr>
        <w:rFonts w:hAnsi="Arial Unicode MS"/>
        <w:caps w:val="0"/>
        <w:smallCaps w:val="0"/>
        <w:strike w:val="0"/>
        <w:dstrike w:val="0"/>
        <w:color w:val="000000"/>
        <w:spacing w:val="0"/>
        <w:w w:val="100"/>
        <w:kern w:val="0"/>
        <w:position w:val="0"/>
        <w:highlight w:val="none"/>
        <w:vertAlign w:val="baseline"/>
      </w:rPr>
    </w:lvl>
    <w:lvl w:ilvl="1" w:tplc="82F20896">
      <w:start w:val="1"/>
      <w:numFmt w:val="decimal"/>
      <w:lvlText w:val="%2."/>
      <w:lvlJc w:val="left"/>
      <w:rPr>
        <w:rFonts w:hAnsi="Arial Unicode MS"/>
        <w:caps w:val="0"/>
        <w:smallCaps w:val="0"/>
        <w:strike w:val="0"/>
        <w:dstrike w:val="0"/>
        <w:color w:val="000000"/>
        <w:spacing w:val="0"/>
        <w:w w:val="100"/>
        <w:kern w:val="0"/>
        <w:position w:val="0"/>
        <w:highlight w:val="none"/>
        <w:vertAlign w:val="baseline"/>
      </w:rPr>
    </w:lvl>
    <w:lvl w:ilvl="2" w:tplc="DFCA03BC">
      <w:start w:val="1"/>
      <w:numFmt w:val="decimal"/>
      <w:lvlText w:val="%3."/>
      <w:lvlJc w:val="left"/>
      <w:rPr>
        <w:rFonts w:hAnsi="Arial Unicode MS"/>
        <w:caps w:val="0"/>
        <w:smallCaps w:val="0"/>
        <w:strike w:val="0"/>
        <w:dstrike w:val="0"/>
        <w:color w:val="000000"/>
        <w:spacing w:val="0"/>
        <w:w w:val="100"/>
        <w:kern w:val="0"/>
        <w:position w:val="0"/>
        <w:highlight w:val="none"/>
        <w:vertAlign w:val="baseline"/>
      </w:rPr>
    </w:lvl>
    <w:lvl w:ilvl="3" w:tplc="95C88B12">
      <w:start w:val="1"/>
      <w:numFmt w:val="decimal"/>
      <w:lvlText w:val="%4."/>
      <w:lvlJc w:val="left"/>
      <w:rPr>
        <w:rFonts w:hAnsi="Arial Unicode MS"/>
        <w:caps w:val="0"/>
        <w:smallCaps w:val="0"/>
        <w:strike w:val="0"/>
        <w:dstrike w:val="0"/>
        <w:color w:val="000000"/>
        <w:spacing w:val="0"/>
        <w:w w:val="100"/>
        <w:kern w:val="0"/>
        <w:position w:val="0"/>
        <w:highlight w:val="none"/>
        <w:vertAlign w:val="baseline"/>
      </w:rPr>
    </w:lvl>
    <w:lvl w:ilvl="4" w:tplc="C69499A2">
      <w:start w:val="1"/>
      <w:numFmt w:val="decimal"/>
      <w:lvlText w:val="%5."/>
      <w:lvlJc w:val="left"/>
      <w:rPr>
        <w:rFonts w:hAnsi="Arial Unicode MS"/>
        <w:caps w:val="0"/>
        <w:smallCaps w:val="0"/>
        <w:strike w:val="0"/>
        <w:dstrike w:val="0"/>
        <w:color w:val="000000"/>
        <w:spacing w:val="0"/>
        <w:w w:val="100"/>
        <w:kern w:val="0"/>
        <w:position w:val="0"/>
        <w:highlight w:val="none"/>
        <w:vertAlign w:val="baseline"/>
      </w:rPr>
    </w:lvl>
    <w:lvl w:ilvl="5" w:tplc="8B082CC2">
      <w:start w:val="1"/>
      <w:numFmt w:val="decimal"/>
      <w:lvlText w:val="%6."/>
      <w:lvlJc w:val="left"/>
      <w:rPr>
        <w:rFonts w:hAnsi="Arial Unicode MS"/>
        <w:caps w:val="0"/>
        <w:smallCaps w:val="0"/>
        <w:strike w:val="0"/>
        <w:dstrike w:val="0"/>
        <w:color w:val="000000"/>
        <w:spacing w:val="0"/>
        <w:w w:val="100"/>
        <w:kern w:val="0"/>
        <w:position w:val="0"/>
        <w:highlight w:val="none"/>
        <w:vertAlign w:val="baseline"/>
      </w:rPr>
    </w:lvl>
    <w:lvl w:ilvl="6" w:tplc="55228DEE">
      <w:start w:val="1"/>
      <w:numFmt w:val="decimal"/>
      <w:lvlText w:val="%7."/>
      <w:lvlJc w:val="left"/>
      <w:rPr>
        <w:rFonts w:hAnsi="Arial Unicode MS"/>
        <w:caps w:val="0"/>
        <w:smallCaps w:val="0"/>
        <w:strike w:val="0"/>
        <w:dstrike w:val="0"/>
        <w:color w:val="000000"/>
        <w:spacing w:val="0"/>
        <w:w w:val="100"/>
        <w:kern w:val="0"/>
        <w:position w:val="0"/>
        <w:highlight w:val="none"/>
        <w:vertAlign w:val="baseline"/>
      </w:rPr>
    </w:lvl>
    <w:lvl w:ilvl="7" w:tplc="8AFA2352">
      <w:start w:val="1"/>
      <w:numFmt w:val="decimal"/>
      <w:lvlText w:val="%8."/>
      <w:lvlJc w:val="left"/>
      <w:rPr>
        <w:rFonts w:hAnsi="Arial Unicode MS"/>
        <w:caps w:val="0"/>
        <w:smallCaps w:val="0"/>
        <w:strike w:val="0"/>
        <w:dstrike w:val="0"/>
        <w:color w:val="000000"/>
        <w:spacing w:val="0"/>
        <w:w w:val="100"/>
        <w:kern w:val="0"/>
        <w:position w:val="0"/>
        <w:highlight w:val="none"/>
        <w:vertAlign w:val="baseline"/>
      </w:rPr>
    </w:lvl>
    <w:lvl w:ilvl="8" w:tplc="6240B0FE">
      <w:start w:val="1"/>
      <w:numFmt w:val="decimal"/>
      <w:lvlText w:val="%9."/>
      <w:lvlJc w:val="left"/>
      <w:rPr>
        <w:rFonts w:hAnsi="Arial Unicode MS"/>
        <w:caps w:val="0"/>
        <w:smallCaps w:val="0"/>
        <w:strike w:val="0"/>
        <w:dstrike w:val="0"/>
        <w:color w:val="000000"/>
        <w:spacing w:val="0"/>
        <w:w w:val="100"/>
        <w:kern w:val="0"/>
        <w:position w:val="0"/>
        <w:highlight w:val="none"/>
        <w:vertAlign w:val="baseline"/>
      </w:rPr>
    </w:lvl>
  </w:abstractNum>
  <w:abstractNum w:abstractNumId="111">
    <w:nsid w:val="476477CA"/>
    <w:multiLevelType w:val="hybridMultilevel"/>
    <w:tmpl w:val="90C8C48C"/>
    <w:styleLink w:val="Zaimportowanystyl13"/>
    <w:lvl w:ilvl="0" w:tplc="E67A7686">
      <w:start w:val="1"/>
      <w:numFmt w:val="lowerLetter"/>
      <w:lvlText w:val="%1)"/>
      <w:lvlJc w:val="left"/>
      <w:rPr>
        <w:rFonts w:hAnsi="Arial Unicode MS"/>
        <w:caps w:val="0"/>
        <w:smallCaps w:val="0"/>
        <w:strike w:val="0"/>
        <w:dstrike w:val="0"/>
        <w:color w:val="000000"/>
        <w:spacing w:val="0"/>
        <w:w w:val="100"/>
        <w:kern w:val="0"/>
        <w:position w:val="0"/>
        <w:highlight w:val="none"/>
        <w:vertAlign w:val="baseline"/>
      </w:rPr>
    </w:lvl>
    <w:lvl w:ilvl="1" w:tplc="8C8EC344">
      <w:start w:val="1"/>
      <w:numFmt w:val="decimal"/>
      <w:lvlText w:val="%2."/>
      <w:lvlJc w:val="left"/>
      <w:rPr>
        <w:rFonts w:hAnsi="Arial Unicode MS"/>
        <w:caps w:val="0"/>
        <w:smallCaps w:val="0"/>
        <w:strike w:val="0"/>
        <w:dstrike w:val="0"/>
        <w:color w:val="000000"/>
        <w:spacing w:val="0"/>
        <w:w w:val="100"/>
        <w:kern w:val="0"/>
        <w:position w:val="0"/>
        <w:highlight w:val="none"/>
        <w:vertAlign w:val="baseline"/>
      </w:rPr>
    </w:lvl>
    <w:lvl w:ilvl="2" w:tplc="7B4C95B6">
      <w:start w:val="1"/>
      <w:numFmt w:val="lowerRoman"/>
      <w:lvlText w:val="%3."/>
      <w:lvlJc w:val="left"/>
      <w:rPr>
        <w:rFonts w:hAnsi="Arial Unicode MS"/>
        <w:caps w:val="0"/>
        <w:smallCaps w:val="0"/>
        <w:strike w:val="0"/>
        <w:dstrike w:val="0"/>
        <w:color w:val="000000"/>
        <w:spacing w:val="0"/>
        <w:w w:val="100"/>
        <w:kern w:val="0"/>
        <w:position w:val="0"/>
        <w:highlight w:val="none"/>
        <w:vertAlign w:val="baseline"/>
      </w:rPr>
    </w:lvl>
    <w:lvl w:ilvl="3" w:tplc="15C8D8A4">
      <w:start w:val="1"/>
      <w:numFmt w:val="decimal"/>
      <w:lvlText w:val="%4."/>
      <w:lvlJc w:val="left"/>
      <w:rPr>
        <w:rFonts w:hAnsi="Arial Unicode MS"/>
        <w:caps w:val="0"/>
        <w:smallCaps w:val="0"/>
        <w:strike w:val="0"/>
        <w:dstrike w:val="0"/>
        <w:color w:val="000000"/>
        <w:spacing w:val="0"/>
        <w:w w:val="100"/>
        <w:kern w:val="0"/>
        <w:position w:val="0"/>
        <w:highlight w:val="none"/>
        <w:vertAlign w:val="baseline"/>
      </w:rPr>
    </w:lvl>
    <w:lvl w:ilvl="4" w:tplc="BCAC8338">
      <w:start w:val="1"/>
      <w:numFmt w:val="lowerLetter"/>
      <w:lvlText w:val="%5."/>
      <w:lvlJc w:val="left"/>
      <w:rPr>
        <w:rFonts w:hAnsi="Arial Unicode MS"/>
        <w:caps w:val="0"/>
        <w:smallCaps w:val="0"/>
        <w:strike w:val="0"/>
        <w:dstrike w:val="0"/>
        <w:color w:val="000000"/>
        <w:spacing w:val="0"/>
        <w:w w:val="100"/>
        <w:kern w:val="0"/>
        <w:position w:val="0"/>
        <w:highlight w:val="none"/>
        <w:vertAlign w:val="baseline"/>
      </w:rPr>
    </w:lvl>
    <w:lvl w:ilvl="5" w:tplc="A0AA442A">
      <w:start w:val="1"/>
      <w:numFmt w:val="lowerRoman"/>
      <w:lvlText w:val="%6."/>
      <w:lvlJc w:val="left"/>
      <w:rPr>
        <w:rFonts w:hAnsi="Arial Unicode MS"/>
        <w:caps w:val="0"/>
        <w:smallCaps w:val="0"/>
        <w:strike w:val="0"/>
        <w:dstrike w:val="0"/>
        <w:color w:val="000000"/>
        <w:spacing w:val="0"/>
        <w:w w:val="100"/>
        <w:kern w:val="0"/>
        <w:position w:val="0"/>
        <w:highlight w:val="none"/>
        <w:vertAlign w:val="baseline"/>
      </w:rPr>
    </w:lvl>
    <w:lvl w:ilvl="6" w:tplc="5060EB2A">
      <w:start w:val="1"/>
      <w:numFmt w:val="decimal"/>
      <w:lvlText w:val="%7."/>
      <w:lvlJc w:val="left"/>
      <w:rPr>
        <w:rFonts w:hAnsi="Arial Unicode MS"/>
        <w:caps w:val="0"/>
        <w:smallCaps w:val="0"/>
        <w:strike w:val="0"/>
        <w:dstrike w:val="0"/>
        <w:color w:val="000000"/>
        <w:spacing w:val="0"/>
        <w:w w:val="100"/>
        <w:kern w:val="0"/>
        <w:position w:val="0"/>
        <w:highlight w:val="none"/>
        <w:vertAlign w:val="baseline"/>
      </w:rPr>
    </w:lvl>
    <w:lvl w:ilvl="7" w:tplc="2D9E7576">
      <w:start w:val="1"/>
      <w:numFmt w:val="lowerLetter"/>
      <w:lvlText w:val="%8."/>
      <w:lvlJc w:val="left"/>
      <w:rPr>
        <w:rFonts w:hAnsi="Arial Unicode MS"/>
        <w:caps w:val="0"/>
        <w:smallCaps w:val="0"/>
        <w:strike w:val="0"/>
        <w:dstrike w:val="0"/>
        <w:color w:val="000000"/>
        <w:spacing w:val="0"/>
        <w:w w:val="100"/>
        <w:kern w:val="0"/>
        <w:position w:val="0"/>
        <w:highlight w:val="none"/>
        <w:vertAlign w:val="baseline"/>
      </w:rPr>
    </w:lvl>
    <w:lvl w:ilvl="8" w:tplc="B9883FAC">
      <w:start w:val="1"/>
      <w:numFmt w:val="lowerRoman"/>
      <w:lvlText w:val="%9."/>
      <w:lvlJc w:val="left"/>
      <w:rPr>
        <w:rFonts w:hAnsi="Arial Unicode MS"/>
        <w:caps w:val="0"/>
        <w:smallCaps w:val="0"/>
        <w:strike w:val="0"/>
        <w:dstrike w:val="0"/>
        <w:color w:val="000000"/>
        <w:spacing w:val="0"/>
        <w:w w:val="100"/>
        <w:kern w:val="0"/>
        <w:position w:val="0"/>
        <w:highlight w:val="none"/>
        <w:vertAlign w:val="baseline"/>
      </w:rPr>
    </w:lvl>
  </w:abstractNum>
  <w:abstractNum w:abstractNumId="112">
    <w:nsid w:val="47E13BBA"/>
    <w:multiLevelType w:val="hybridMultilevel"/>
    <w:tmpl w:val="7A987EBA"/>
    <w:lvl w:ilvl="0" w:tplc="9DD43E90">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3">
    <w:nsid w:val="480473D5"/>
    <w:multiLevelType w:val="hybridMultilevel"/>
    <w:tmpl w:val="3B162E22"/>
    <w:lvl w:ilvl="0" w:tplc="26A4B0FC">
      <w:start w:val="1"/>
      <w:numFmt w:val="decimal"/>
      <w:lvlText w:val="%1."/>
      <w:lvlJc w:val="left"/>
      <w:pPr>
        <w:ind w:left="720" w:hanging="360"/>
      </w:pPr>
      <w:rPr>
        <w:rFonts w:hint="default"/>
        <w:i w:val="0"/>
        <w:color w:val="auto"/>
      </w:rPr>
    </w:lvl>
    <w:lvl w:ilvl="1" w:tplc="04150011">
      <w:start w:val="1"/>
      <w:numFmt w:val="decimal"/>
      <w:lvlText w:val="%2)"/>
      <w:lvlJc w:val="left"/>
      <w:pPr>
        <w:ind w:left="1440" w:hanging="360"/>
      </w:pPr>
    </w:lvl>
    <w:lvl w:ilvl="2" w:tplc="04150001">
      <w:start w:val="1"/>
      <w:numFmt w:val="bullet"/>
      <w:lvlText w:val=""/>
      <w:lvlJc w:val="left"/>
      <w:pPr>
        <w:ind w:left="2160" w:hanging="180"/>
      </w:pPr>
      <w:rPr>
        <w:rFonts w:ascii="Symbol" w:hAnsi="Symbol"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4">
    <w:nsid w:val="485C47FE"/>
    <w:multiLevelType w:val="multilevel"/>
    <w:tmpl w:val="372CF108"/>
    <w:lvl w:ilvl="0">
      <w:start w:val="1"/>
      <w:numFmt w:val="bullet"/>
      <w:lvlText w:val=""/>
      <w:lvlJc w:val="left"/>
      <w:pPr>
        <w:tabs>
          <w:tab w:val="num" w:pos="720"/>
        </w:tabs>
        <w:ind w:left="720" w:hanging="360"/>
      </w:pPr>
      <w:rPr>
        <w:rFonts w:ascii="Symbol" w:hAnsi="Symbol" w:hint="default"/>
      </w:rPr>
    </w:lvl>
    <w:lvl w:ilvl="1" w:tentative="1">
      <w:numFmt w:val="decimal"/>
      <w:lvlText w:val="%2."/>
      <w:lvlJc w:val="left"/>
      <w:pPr>
        <w:tabs>
          <w:tab w:val="num" w:pos="1440"/>
        </w:tabs>
        <w:ind w:left="1440" w:hanging="360"/>
      </w:pPr>
    </w:lvl>
    <w:lvl w:ilvl="2" w:tentative="1">
      <w:numFmt w:val="decimal"/>
      <w:lvlText w:val="%3."/>
      <w:lvlJc w:val="left"/>
      <w:pPr>
        <w:tabs>
          <w:tab w:val="num" w:pos="2160"/>
        </w:tabs>
        <w:ind w:left="2160" w:hanging="360"/>
      </w:pPr>
    </w:lvl>
    <w:lvl w:ilvl="3" w:tentative="1">
      <w:numFmt w:val="decimal"/>
      <w:lvlText w:val="%4."/>
      <w:lvlJc w:val="left"/>
      <w:pPr>
        <w:tabs>
          <w:tab w:val="num" w:pos="2880"/>
        </w:tabs>
        <w:ind w:left="2880" w:hanging="360"/>
      </w:pPr>
    </w:lvl>
    <w:lvl w:ilvl="4" w:tentative="1">
      <w:numFmt w:val="decimal"/>
      <w:lvlText w:val="%5."/>
      <w:lvlJc w:val="left"/>
      <w:pPr>
        <w:tabs>
          <w:tab w:val="num" w:pos="3600"/>
        </w:tabs>
        <w:ind w:left="3600" w:hanging="360"/>
      </w:pPr>
    </w:lvl>
    <w:lvl w:ilvl="5" w:tentative="1">
      <w:numFmt w:val="decimal"/>
      <w:lvlText w:val="%6."/>
      <w:lvlJc w:val="left"/>
      <w:pPr>
        <w:tabs>
          <w:tab w:val="num" w:pos="4320"/>
        </w:tabs>
        <w:ind w:left="4320" w:hanging="360"/>
      </w:pPr>
    </w:lvl>
    <w:lvl w:ilvl="6" w:tentative="1">
      <w:numFmt w:val="decimal"/>
      <w:lvlText w:val="%7."/>
      <w:lvlJc w:val="left"/>
      <w:pPr>
        <w:tabs>
          <w:tab w:val="num" w:pos="5040"/>
        </w:tabs>
        <w:ind w:left="5040" w:hanging="360"/>
      </w:pPr>
    </w:lvl>
    <w:lvl w:ilvl="7" w:tentative="1">
      <w:numFmt w:val="decimal"/>
      <w:lvlText w:val="%8."/>
      <w:lvlJc w:val="left"/>
      <w:pPr>
        <w:tabs>
          <w:tab w:val="num" w:pos="5760"/>
        </w:tabs>
        <w:ind w:left="5760" w:hanging="360"/>
      </w:pPr>
    </w:lvl>
    <w:lvl w:ilvl="8" w:tentative="1">
      <w:numFmt w:val="decimal"/>
      <w:lvlText w:val="%9."/>
      <w:lvlJc w:val="left"/>
      <w:pPr>
        <w:tabs>
          <w:tab w:val="num" w:pos="6480"/>
        </w:tabs>
        <w:ind w:left="6480" w:hanging="360"/>
      </w:pPr>
    </w:lvl>
  </w:abstractNum>
  <w:abstractNum w:abstractNumId="115">
    <w:nsid w:val="488E24D4"/>
    <w:multiLevelType w:val="multilevel"/>
    <w:tmpl w:val="AAAAEB72"/>
    <w:lvl w:ilvl="0">
      <w:start w:val="1"/>
      <w:numFmt w:val="decimal"/>
      <w:lvlText w:val="%1."/>
      <w:lvlJc w:val="left"/>
      <w:pPr>
        <w:tabs>
          <w:tab w:val="num" w:pos="360"/>
        </w:tabs>
        <w:ind w:left="360" w:hanging="360"/>
      </w:pPr>
      <w:rPr>
        <w:rFonts w:ascii="Times New Roman" w:eastAsia="Times New Roman" w:hAnsi="Times New Roman" w:cs="Calibri"/>
        <w:b/>
        <w:sz w:val="24"/>
        <w:szCs w:val="20"/>
        <w:lang w:eastAsia="zh-CN"/>
      </w:rPr>
    </w:lvl>
    <w:lvl w:ilvl="1">
      <w:start w:val="1"/>
      <w:numFmt w:val="bullet"/>
      <w:lvlText w:val=""/>
      <w:lvlJc w:val="left"/>
      <w:pPr>
        <w:tabs>
          <w:tab w:val="num" w:pos="1440"/>
        </w:tabs>
        <w:ind w:left="1440" w:hanging="360"/>
      </w:pPr>
      <w:rPr>
        <w:rFonts w:ascii="Symbol" w:hAnsi="Symbol" w:cs="Symbol"/>
      </w:rPr>
    </w:lvl>
    <w:lvl w:ilvl="2">
      <w:start w:val="1"/>
      <w:numFmt w:val="lowerRoman"/>
      <w:lvlText w:val="%2.%3."/>
      <w:lvlJc w:val="left"/>
      <w:pPr>
        <w:tabs>
          <w:tab w:val="num" w:pos="2160"/>
        </w:tabs>
        <w:ind w:left="2160" w:hanging="180"/>
      </w:pPr>
    </w:lvl>
    <w:lvl w:ilvl="3">
      <w:start w:val="1"/>
      <w:numFmt w:val="decimal"/>
      <w:lvlText w:val="%2.%3.%4."/>
      <w:lvlJc w:val="left"/>
      <w:pPr>
        <w:tabs>
          <w:tab w:val="num" w:pos="2880"/>
        </w:tabs>
        <w:ind w:left="2880" w:hanging="360"/>
      </w:pPr>
    </w:lvl>
    <w:lvl w:ilvl="4">
      <w:start w:val="1"/>
      <w:numFmt w:val="lowerLetter"/>
      <w:lvlText w:val="%2.%3.%4.%5."/>
      <w:lvlJc w:val="left"/>
      <w:pPr>
        <w:tabs>
          <w:tab w:val="num" w:pos="3600"/>
        </w:tabs>
        <w:ind w:left="3600" w:hanging="360"/>
      </w:pPr>
    </w:lvl>
    <w:lvl w:ilvl="5">
      <w:start w:val="1"/>
      <w:numFmt w:val="lowerRoman"/>
      <w:lvlText w:val="%2.%3.%4.%5.%6."/>
      <w:lvlJc w:val="left"/>
      <w:pPr>
        <w:tabs>
          <w:tab w:val="num" w:pos="4320"/>
        </w:tabs>
        <w:ind w:left="4320" w:hanging="180"/>
      </w:pPr>
    </w:lvl>
    <w:lvl w:ilvl="6">
      <w:start w:val="1"/>
      <w:numFmt w:val="decimal"/>
      <w:lvlText w:val="%2.%3.%4.%5.%6.%7."/>
      <w:lvlJc w:val="left"/>
      <w:pPr>
        <w:tabs>
          <w:tab w:val="num" w:pos="5040"/>
        </w:tabs>
        <w:ind w:left="5040" w:hanging="360"/>
      </w:pPr>
    </w:lvl>
    <w:lvl w:ilvl="7">
      <w:start w:val="1"/>
      <w:numFmt w:val="lowerLetter"/>
      <w:lvlText w:val="%2.%3.%4.%5.%6.%7.%8."/>
      <w:lvlJc w:val="left"/>
      <w:pPr>
        <w:tabs>
          <w:tab w:val="num" w:pos="5760"/>
        </w:tabs>
        <w:ind w:left="5760" w:hanging="360"/>
      </w:pPr>
    </w:lvl>
    <w:lvl w:ilvl="8">
      <w:start w:val="1"/>
      <w:numFmt w:val="lowerRoman"/>
      <w:lvlText w:val="%2.%3.%4.%5.%6.%7.%8.%9."/>
      <w:lvlJc w:val="left"/>
      <w:pPr>
        <w:tabs>
          <w:tab w:val="num" w:pos="6480"/>
        </w:tabs>
        <w:ind w:left="6480" w:hanging="180"/>
      </w:pPr>
    </w:lvl>
  </w:abstractNum>
  <w:abstractNum w:abstractNumId="116">
    <w:nsid w:val="49A4551E"/>
    <w:multiLevelType w:val="hybridMultilevel"/>
    <w:tmpl w:val="3D0EBF78"/>
    <w:styleLink w:val="Zaimportowanystyl47"/>
    <w:lvl w:ilvl="0" w:tplc="12D00BD8">
      <w:start w:val="1"/>
      <w:numFmt w:val="lowerLetter"/>
      <w:lvlText w:val="%1)"/>
      <w:lvlJc w:val="left"/>
      <w:rPr>
        <w:rFonts w:hAnsi="Arial Unicode MS"/>
        <w:caps w:val="0"/>
        <w:smallCaps w:val="0"/>
        <w:strike w:val="0"/>
        <w:dstrike w:val="0"/>
        <w:color w:val="000000"/>
        <w:spacing w:val="0"/>
        <w:w w:val="100"/>
        <w:kern w:val="0"/>
        <w:position w:val="0"/>
        <w:highlight w:val="none"/>
        <w:vertAlign w:val="baseline"/>
      </w:rPr>
    </w:lvl>
    <w:lvl w:ilvl="1" w:tplc="D8582FDA">
      <w:start w:val="1"/>
      <w:numFmt w:val="decimal"/>
      <w:lvlText w:val="%2."/>
      <w:lvlJc w:val="left"/>
      <w:rPr>
        <w:rFonts w:hAnsi="Arial Unicode MS"/>
        <w:caps w:val="0"/>
        <w:smallCaps w:val="0"/>
        <w:strike w:val="0"/>
        <w:dstrike w:val="0"/>
        <w:color w:val="000000"/>
        <w:spacing w:val="0"/>
        <w:w w:val="100"/>
        <w:kern w:val="0"/>
        <w:position w:val="0"/>
        <w:highlight w:val="none"/>
        <w:vertAlign w:val="baseline"/>
      </w:rPr>
    </w:lvl>
    <w:lvl w:ilvl="2" w:tplc="0E1A5338">
      <w:start w:val="1"/>
      <w:numFmt w:val="lowerRoman"/>
      <w:lvlText w:val="%3."/>
      <w:lvlJc w:val="left"/>
      <w:rPr>
        <w:rFonts w:hAnsi="Arial Unicode MS"/>
        <w:caps w:val="0"/>
        <w:smallCaps w:val="0"/>
        <w:strike w:val="0"/>
        <w:dstrike w:val="0"/>
        <w:color w:val="000000"/>
        <w:spacing w:val="0"/>
        <w:w w:val="100"/>
        <w:kern w:val="0"/>
        <w:position w:val="0"/>
        <w:highlight w:val="none"/>
        <w:vertAlign w:val="baseline"/>
      </w:rPr>
    </w:lvl>
    <w:lvl w:ilvl="3" w:tplc="05F030B6">
      <w:start w:val="1"/>
      <w:numFmt w:val="decimal"/>
      <w:lvlText w:val="%4."/>
      <w:lvlJc w:val="left"/>
      <w:rPr>
        <w:rFonts w:hAnsi="Arial Unicode MS"/>
        <w:caps w:val="0"/>
        <w:smallCaps w:val="0"/>
        <w:strike w:val="0"/>
        <w:dstrike w:val="0"/>
        <w:color w:val="000000"/>
        <w:spacing w:val="0"/>
        <w:w w:val="100"/>
        <w:kern w:val="0"/>
        <w:position w:val="0"/>
        <w:highlight w:val="none"/>
        <w:vertAlign w:val="baseline"/>
      </w:rPr>
    </w:lvl>
    <w:lvl w:ilvl="4" w:tplc="0D060926">
      <w:start w:val="1"/>
      <w:numFmt w:val="lowerLetter"/>
      <w:lvlText w:val="%5."/>
      <w:lvlJc w:val="left"/>
      <w:rPr>
        <w:rFonts w:hAnsi="Arial Unicode MS"/>
        <w:caps w:val="0"/>
        <w:smallCaps w:val="0"/>
        <w:strike w:val="0"/>
        <w:dstrike w:val="0"/>
        <w:color w:val="000000"/>
        <w:spacing w:val="0"/>
        <w:w w:val="100"/>
        <w:kern w:val="0"/>
        <w:position w:val="0"/>
        <w:highlight w:val="none"/>
        <w:vertAlign w:val="baseline"/>
      </w:rPr>
    </w:lvl>
    <w:lvl w:ilvl="5" w:tplc="5986C450">
      <w:start w:val="1"/>
      <w:numFmt w:val="lowerRoman"/>
      <w:lvlText w:val="%6."/>
      <w:lvlJc w:val="left"/>
      <w:rPr>
        <w:rFonts w:hAnsi="Arial Unicode MS"/>
        <w:caps w:val="0"/>
        <w:smallCaps w:val="0"/>
        <w:strike w:val="0"/>
        <w:dstrike w:val="0"/>
        <w:color w:val="000000"/>
        <w:spacing w:val="0"/>
        <w:w w:val="100"/>
        <w:kern w:val="0"/>
        <w:position w:val="0"/>
        <w:highlight w:val="none"/>
        <w:vertAlign w:val="baseline"/>
      </w:rPr>
    </w:lvl>
    <w:lvl w:ilvl="6" w:tplc="B46412D2">
      <w:start w:val="1"/>
      <w:numFmt w:val="decimal"/>
      <w:lvlText w:val="%7."/>
      <w:lvlJc w:val="left"/>
      <w:rPr>
        <w:rFonts w:hAnsi="Arial Unicode MS"/>
        <w:caps w:val="0"/>
        <w:smallCaps w:val="0"/>
        <w:strike w:val="0"/>
        <w:dstrike w:val="0"/>
        <w:color w:val="000000"/>
        <w:spacing w:val="0"/>
        <w:w w:val="100"/>
        <w:kern w:val="0"/>
        <w:position w:val="0"/>
        <w:highlight w:val="none"/>
        <w:vertAlign w:val="baseline"/>
      </w:rPr>
    </w:lvl>
    <w:lvl w:ilvl="7" w:tplc="5CE652BE">
      <w:start w:val="1"/>
      <w:numFmt w:val="lowerLetter"/>
      <w:lvlText w:val="%8."/>
      <w:lvlJc w:val="left"/>
      <w:rPr>
        <w:rFonts w:hAnsi="Arial Unicode MS"/>
        <w:caps w:val="0"/>
        <w:smallCaps w:val="0"/>
        <w:strike w:val="0"/>
        <w:dstrike w:val="0"/>
        <w:color w:val="000000"/>
        <w:spacing w:val="0"/>
        <w:w w:val="100"/>
        <w:kern w:val="0"/>
        <w:position w:val="0"/>
        <w:highlight w:val="none"/>
        <w:vertAlign w:val="baseline"/>
      </w:rPr>
    </w:lvl>
    <w:lvl w:ilvl="8" w:tplc="A9440022">
      <w:start w:val="1"/>
      <w:numFmt w:val="lowerRoman"/>
      <w:lvlText w:val="%9."/>
      <w:lvlJc w:val="left"/>
      <w:rPr>
        <w:rFonts w:hAnsi="Arial Unicode MS"/>
        <w:caps w:val="0"/>
        <w:smallCaps w:val="0"/>
        <w:strike w:val="0"/>
        <w:dstrike w:val="0"/>
        <w:color w:val="000000"/>
        <w:spacing w:val="0"/>
        <w:w w:val="100"/>
        <w:kern w:val="0"/>
        <w:position w:val="0"/>
        <w:highlight w:val="none"/>
        <w:vertAlign w:val="baseline"/>
      </w:rPr>
    </w:lvl>
  </w:abstractNum>
  <w:abstractNum w:abstractNumId="117">
    <w:nsid w:val="49CD083B"/>
    <w:multiLevelType w:val="hybridMultilevel"/>
    <w:tmpl w:val="CA26B7A6"/>
    <w:styleLink w:val="Zaimportowanystyl21"/>
    <w:lvl w:ilvl="0" w:tplc="DBE0CA08">
      <w:start w:val="1"/>
      <w:numFmt w:val="decimal"/>
      <w:lvlText w:val="%1)"/>
      <w:lvlJc w:val="left"/>
      <w:rPr>
        <w:rFonts w:hAnsi="Arial Unicode MS"/>
        <w:caps w:val="0"/>
        <w:smallCaps w:val="0"/>
        <w:strike w:val="0"/>
        <w:dstrike w:val="0"/>
        <w:color w:val="000000"/>
        <w:spacing w:val="0"/>
        <w:w w:val="100"/>
        <w:kern w:val="0"/>
        <w:position w:val="0"/>
        <w:highlight w:val="none"/>
        <w:vertAlign w:val="baseline"/>
      </w:rPr>
    </w:lvl>
    <w:lvl w:ilvl="1" w:tplc="43E8A392">
      <w:start w:val="1"/>
      <w:numFmt w:val="decimal"/>
      <w:lvlText w:val="%2)"/>
      <w:lvlJc w:val="left"/>
      <w:rPr>
        <w:rFonts w:hAnsi="Arial Unicode MS"/>
        <w:caps w:val="0"/>
        <w:smallCaps w:val="0"/>
        <w:strike w:val="0"/>
        <w:dstrike w:val="0"/>
        <w:color w:val="000000"/>
        <w:spacing w:val="0"/>
        <w:w w:val="100"/>
        <w:kern w:val="0"/>
        <w:position w:val="0"/>
        <w:highlight w:val="none"/>
        <w:vertAlign w:val="baseline"/>
      </w:rPr>
    </w:lvl>
    <w:lvl w:ilvl="2" w:tplc="C02AC3EE">
      <w:start w:val="1"/>
      <w:numFmt w:val="lowerRoman"/>
      <w:lvlText w:val="%3."/>
      <w:lvlJc w:val="left"/>
      <w:rPr>
        <w:rFonts w:hAnsi="Arial Unicode MS"/>
        <w:caps w:val="0"/>
        <w:smallCaps w:val="0"/>
        <w:strike w:val="0"/>
        <w:dstrike w:val="0"/>
        <w:color w:val="000000"/>
        <w:spacing w:val="0"/>
        <w:w w:val="100"/>
        <w:kern w:val="0"/>
        <w:position w:val="0"/>
        <w:highlight w:val="none"/>
        <w:vertAlign w:val="baseline"/>
      </w:rPr>
    </w:lvl>
    <w:lvl w:ilvl="3" w:tplc="061EEF58">
      <w:start w:val="1"/>
      <w:numFmt w:val="decimal"/>
      <w:lvlText w:val="%4."/>
      <w:lvlJc w:val="left"/>
      <w:rPr>
        <w:rFonts w:hAnsi="Arial Unicode MS"/>
        <w:caps w:val="0"/>
        <w:smallCaps w:val="0"/>
        <w:strike w:val="0"/>
        <w:dstrike w:val="0"/>
        <w:color w:val="000000"/>
        <w:spacing w:val="0"/>
        <w:w w:val="100"/>
        <w:kern w:val="0"/>
        <w:position w:val="0"/>
        <w:highlight w:val="none"/>
        <w:vertAlign w:val="baseline"/>
      </w:rPr>
    </w:lvl>
    <w:lvl w:ilvl="4" w:tplc="A87AB8FA">
      <w:start w:val="1"/>
      <w:numFmt w:val="lowerLetter"/>
      <w:lvlText w:val="%5."/>
      <w:lvlJc w:val="left"/>
      <w:rPr>
        <w:rFonts w:hAnsi="Arial Unicode MS"/>
        <w:caps w:val="0"/>
        <w:smallCaps w:val="0"/>
        <w:strike w:val="0"/>
        <w:dstrike w:val="0"/>
        <w:color w:val="000000"/>
        <w:spacing w:val="0"/>
        <w:w w:val="100"/>
        <w:kern w:val="0"/>
        <w:position w:val="0"/>
        <w:highlight w:val="none"/>
        <w:vertAlign w:val="baseline"/>
      </w:rPr>
    </w:lvl>
    <w:lvl w:ilvl="5" w:tplc="015EEE1C">
      <w:start w:val="1"/>
      <w:numFmt w:val="lowerRoman"/>
      <w:lvlText w:val="%6."/>
      <w:lvlJc w:val="left"/>
      <w:rPr>
        <w:rFonts w:hAnsi="Arial Unicode MS"/>
        <w:caps w:val="0"/>
        <w:smallCaps w:val="0"/>
        <w:strike w:val="0"/>
        <w:dstrike w:val="0"/>
        <w:color w:val="000000"/>
        <w:spacing w:val="0"/>
        <w:w w:val="100"/>
        <w:kern w:val="0"/>
        <w:position w:val="0"/>
        <w:highlight w:val="none"/>
        <w:vertAlign w:val="baseline"/>
      </w:rPr>
    </w:lvl>
    <w:lvl w:ilvl="6" w:tplc="42B81D82">
      <w:start w:val="1"/>
      <w:numFmt w:val="decimal"/>
      <w:lvlText w:val="%7."/>
      <w:lvlJc w:val="left"/>
      <w:rPr>
        <w:rFonts w:hAnsi="Arial Unicode MS"/>
        <w:caps w:val="0"/>
        <w:smallCaps w:val="0"/>
        <w:strike w:val="0"/>
        <w:dstrike w:val="0"/>
        <w:color w:val="000000"/>
        <w:spacing w:val="0"/>
        <w:w w:val="100"/>
        <w:kern w:val="0"/>
        <w:position w:val="0"/>
        <w:highlight w:val="none"/>
        <w:vertAlign w:val="baseline"/>
      </w:rPr>
    </w:lvl>
    <w:lvl w:ilvl="7" w:tplc="7D5EE494">
      <w:start w:val="1"/>
      <w:numFmt w:val="lowerLetter"/>
      <w:lvlText w:val="%8."/>
      <w:lvlJc w:val="left"/>
      <w:rPr>
        <w:rFonts w:hAnsi="Arial Unicode MS"/>
        <w:caps w:val="0"/>
        <w:smallCaps w:val="0"/>
        <w:strike w:val="0"/>
        <w:dstrike w:val="0"/>
        <w:color w:val="000000"/>
        <w:spacing w:val="0"/>
        <w:w w:val="100"/>
        <w:kern w:val="0"/>
        <w:position w:val="0"/>
        <w:highlight w:val="none"/>
        <w:vertAlign w:val="baseline"/>
      </w:rPr>
    </w:lvl>
    <w:lvl w:ilvl="8" w:tplc="B7003178">
      <w:start w:val="1"/>
      <w:numFmt w:val="lowerRoman"/>
      <w:lvlText w:val="%9."/>
      <w:lvlJc w:val="left"/>
      <w:rPr>
        <w:rFonts w:hAnsi="Arial Unicode MS"/>
        <w:caps w:val="0"/>
        <w:smallCaps w:val="0"/>
        <w:strike w:val="0"/>
        <w:dstrike w:val="0"/>
        <w:color w:val="000000"/>
        <w:spacing w:val="0"/>
        <w:w w:val="100"/>
        <w:kern w:val="0"/>
        <w:position w:val="0"/>
        <w:highlight w:val="none"/>
        <w:vertAlign w:val="baseline"/>
      </w:rPr>
    </w:lvl>
  </w:abstractNum>
  <w:abstractNum w:abstractNumId="118">
    <w:nsid w:val="4A2D63B6"/>
    <w:multiLevelType w:val="singleLevel"/>
    <w:tmpl w:val="04150011"/>
    <w:lvl w:ilvl="0">
      <w:start w:val="1"/>
      <w:numFmt w:val="decimal"/>
      <w:lvlText w:val="%1)"/>
      <w:lvlJc w:val="left"/>
      <w:pPr>
        <w:ind w:left="360" w:hanging="360"/>
      </w:pPr>
      <w:rPr>
        <w:caps w:val="0"/>
        <w:smallCaps w:val="0"/>
        <w:strike w:val="0"/>
        <w:dstrike w:val="0"/>
        <w:color w:val="000000"/>
        <w:spacing w:val="0"/>
        <w:w w:val="100"/>
        <w:kern w:val="0"/>
        <w:position w:val="0"/>
        <w:highlight w:val="none"/>
        <w:vertAlign w:val="baseline"/>
      </w:rPr>
    </w:lvl>
  </w:abstractNum>
  <w:abstractNum w:abstractNumId="119">
    <w:nsid w:val="4B3F6E3A"/>
    <w:multiLevelType w:val="multilevel"/>
    <w:tmpl w:val="FFFFFFFF"/>
    <w:styleLink w:val="List24"/>
    <w:lvl w:ilvl="0">
      <w:start w:val="1"/>
      <w:numFmt w:val="lowerLetter"/>
      <w:lvlText w:val="%1)"/>
      <w:lvlJc w:val="left"/>
      <w:rPr>
        <w:position w:val="0"/>
      </w:rPr>
    </w:lvl>
    <w:lvl w:ilvl="1">
      <w:start w:val="1"/>
      <w:numFmt w:val="lowerLetter"/>
      <w:lvlText w:val="%2."/>
      <w:lvlJc w:val="left"/>
      <w:rPr>
        <w:position w:val="0"/>
      </w:rPr>
    </w:lvl>
    <w:lvl w:ilvl="2">
      <w:start w:val="1"/>
      <w:numFmt w:val="lowerRoman"/>
      <w:lvlText w:val="%3."/>
      <w:lvlJc w:val="left"/>
      <w:rPr>
        <w:position w:val="0"/>
      </w:rPr>
    </w:lvl>
    <w:lvl w:ilvl="3">
      <w:start w:val="1"/>
      <w:numFmt w:val="decimal"/>
      <w:lvlText w:val="%4."/>
      <w:lvlJc w:val="left"/>
      <w:rPr>
        <w:position w:val="0"/>
      </w:rPr>
    </w:lvl>
    <w:lvl w:ilvl="4">
      <w:start w:val="1"/>
      <w:numFmt w:val="lowerLetter"/>
      <w:lvlText w:val="%5."/>
      <w:lvlJc w:val="left"/>
      <w:rPr>
        <w:position w:val="0"/>
      </w:rPr>
    </w:lvl>
    <w:lvl w:ilvl="5">
      <w:start w:val="1"/>
      <w:numFmt w:val="lowerRoman"/>
      <w:lvlText w:val="%6."/>
      <w:lvlJc w:val="left"/>
      <w:rPr>
        <w:position w:val="0"/>
      </w:rPr>
    </w:lvl>
    <w:lvl w:ilvl="6">
      <w:start w:val="1"/>
      <w:numFmt w:val="decimal"/>
      <w:lvlText w:val="%7."/>
      <w:lvlJc w:val="left"/>
      <w:rPr>
        <w:position w:val="0"/>
      </w:rPr>
    </w:lvl>
    <w:lvl w:ilvl="7">
      <w:start w:val="1"/>
      <w:numFmt w:val="lowerLetter"/>
      <w:lvlText w:val="%8."/>
      <w:lvlJc w:val="left"/>
      <w:rPr>
        <w:position w:val="0"/>
      </w:rPr>
    </w:lvl>
    <w:lvl w:ilvl="8">
      <w:start w:val="1"/>
      <w:numFmt w:val="lowerRoman"/>
      <w:lvlText w:val="%9."/>
      <w:lvlJc w:val="left"/>
      <w:rPr>
        <w:position w:val="0"/>
      </w:rPr>
    </w:lvl>
  </w:abstractNum>
  <w:abstractNum w:abstractNumId="120">
    <w:nsid w:val="4B68087A"/>
    <w:multiLevelType w:val="hybridMultilevel"/>
    <w:tmpl w:val="AA287308"/>
    <w:styleLink w:val="Zaimportowanystyl38"/>
    <w:lvl w:ilvl="0" w:tplc="83B4230E">
      <w:start w:val="1"/>
      <w:numFmt w:val="decimal"/>
      <w:lvlText w:val="%1)"/>
      <w:lvlJc w:val="left"/>
      <w:rPr>
        <w:rFonts w:hAnsi="Arial Unicode MS"/>
        <w:caps w:val="0"/>
        <w:smallCaps w:val="0"/>
        <w:strike w:val="0"/>
        <w:dstrike w:val="0"/>
        <w:color w:val="000000"/>
        <w:spacing w:val="0"/>
        <w:w w:val="100"/>
        <w:kern w:val="0"/>
        <w:position w:val="0"/>
        <w:highlight w:val="none"/>
        <w:vertAlign w:val="baseline"/>
      </w:rPr>
    </w:lvl>
    <w:lvl w:ilvl="1" w:tplc="581A345A">
      <w:start w:val="1"/>
      <w:numFmt w:val="lowerLetter"/>
      <w:lvlText w:val="%2."/>
      <w:lvlJc w:val="left"/>
      <w:rPr>
        <w:rFonts w:hAnsi="Arial Unicode MS"/>
        <w:caps w:val="0"/>
        <w:smallCaps w:val="0"/>
        <w:strike w:val="0"/>
        <w:dstrike w:val="0"/>
        <w:color w:val="000000"/>
        <w:spacing w:val="0"/>
        <w:w w:val="100"/>
        <w:kern w:val="0"/>
        <w:position w:val="0"/>
        <w:highlight w:val="none"/>
        <w:vertAlign w:val="baseline"/>
      </w:rPr>
    </w:lvl>
    <w:lvl w:ilvl="2" w:tplc="CBA61FCA">
      <w:start w:val="1"/>
      <w:numFmt w:val="lowerRoman"/>
      <w:lvlText w:val="%3."/>
      <w:lvlJc w:val="left"/>
      <w:rPr>
        <w:rFonts w:hAnsi="Arial Unicode MS"/>
        <w:caps w:val="0"/>
        <w:smallCaps w:val="0"/>
        <w:strike w:val="0"/>
        <w:dstrike w:val="0"/>
        <w:color w:val="000000"/>
        <w:spacing w:val="0"/>
        <w:w w:val="100"/>
        <w:kern w:val="0"/>
        <w:position w:val="0"/>
        <w:highlight w:val="none"/>
        <w:vertAlign w:val="baseline"/>
      </w:rPr>
    </w:lvl>
    <w:lvl w:ilvl="3" w:tplc="CE4CFA3A">
      <w:start w:val="1"/>
      <w:numFmt w:val="decimal"/>
      <w:lvlText w:val="%4."/>
      <w:lvlJc w:val="left"/>
      <w:rPr>
        <w:rFonts w:hAnsi="Arial Unicode MS"/>
        <w:caps w:val="0"/>
        <w:smallCaps w:val="0"/>
        <w:strike w:val="0"/>
        <w:dstrike w:val="0"/>
        <w:color w:val="000000"/>
        <w:spacing w:val="0"/>
        <w:w w:val="100"/>
        <w:kern w:val="0"/>
        <w:position w:val="0"/>
        <w:highlight w:val="none"/>
        <w:vertAlign w:val="baseline"/>
      </w:rPr>
    </w:lvl>
    <w:lvl w:ilvl="4" w:tplc="28F81DF8">
      <w:start w:val="1"/>
      <w:numFmt w:val="lowerLetter"/>
      <w:lvlText w:val="%5."/>
      <w:lvlJc w:val="left"/>
      <w:rPr>
        <w:rFonts w:hAnsi="Arial Unicode MS"/>
        <w:caps w:val="0"/>
        <w:smallCaps w:val="0"/>
        <w:strike w:val="0"/>
        <w:dstrike w:val="0"/>
        <w:color w:val="000000"/>
        <w:spacing w:val="0"/>
        <w:w w:val="100"/>
        <w:kern w:val="0"/>
        <w:position w:val="0"/>
        <w:highlight w:val="none"/>
        <w:vertAlign w:val="baseline"/>
      </w:rPr>
    </w:lvl>
    <w:lvl w:ilvl="5" w:tplc="124C5688">
      <w:start w:val="1"/>
      <w:numFmt w:val="lowerRoman"/>
      <w:lvlText w:val="%6."/>
      <w:lvlJc w:val="left"/>
      <w:rPr>
        <w:rFonts w:hAnsi="Arial Unicode MS"/>
        <w:caps w:val="0"/>
        <w:smallCaps w:val="0"/>
        <w:strike w:val="0"/>
        <w:dstrike w:val="0"/>
        <w:color w:val="000000"/>
        <w:spacing w:val="0"/>
        <w:w w:val="100"/>
        <w:kern w:val="0"/>
        <w:position w:val="0"/>
        <w:highlight w:val="none"/>
        <w:vertAlign w:val="baseline"/>
      </w:rPr>
    </w:lvl>
    <w:lvl w:ilvl="6" w:tplc="0616E386">
      <w:start w:val="1"/>
      <w:numFmt w:val="decimal"/>
      <w:lvlText w:val="%7."/>
      <w:lvlJc w:val="left"/>
      <w:rPr>
        <w:rFonts w:hAnsi="Arial Unicode MS"/>
        <w:caps w:val="0"/>
        <w:smallCaps w:val="0"/>
        <w:strike w:val="0"/>
        <w:dstrike w:val="0"/>
        <w:color w:val="000000"/>
        <w:spacing w:val="0"/>
        <w:w w:val="100"/>
        <w:kern w:val="0"/>
        <w:position w:val="0"/>
        <w:highlight w:val="none"/>
        <w:vertAlign w:val="baseline"/>
      </w:rPr>
    </w:lvl>
    <w:lvl w:ilvl="7" w:tplc="3BE8C0B6">
      <w:start w:val="1"/>
      <w:numFmt w:val="lowerLetter"/>
      <w:lvlText w:val="%8."/>
      <w:lvlJc w:val="left"/>
      <w:rPr>
        <w:rFonts w:hAnsi="Arial Unicode MS"/>
        <w:caps w:val="0"/>
        <w:smallCaps w:val="0"/>
        <w:strike w:val="0"/>
        <w:dstrike w:val="0"/>
        <w:color w:val="000000"/>
        <w:spacing w:val="0"/>
        <w:w w:val="100"/>
        <w:kern w:val="0"/>
        <w:position w:val="0"/>
        <w:highlight w:val="none"/>
        <w:vertAlign w:val="baseline"/>
      </w:rPr>
    </w:lvl>
    <w:lvl w:ilvl="8" w:tplc="90F6C5BA">
      <w:start w:val="1"/>
      <w:numFmt w:val="lowerRoman"/>
      <w:lvlText w:val="%9."/>
      <w:lvlJc w:val="left"/>
      <w:rPr>
        <w:rFonts w:hAnsi="Arial Unicode MS"/>
        <w:caps w:val="0"/>
        <w:smallCaps w:val="0"/>
        <w:strike w:val="0"/>
        <w:dstrike w:val="0"/>
        <w:color w:val="000000"/>
        <w:spacing w:val="0"/>
        <w:w w:val="100"/>
        <w:kern w:val="0"/>
        <w:position w:val="0"/>
        <w:highlight w:val="none"/>
        <w:vertAlign w:val="baseline"/>
      </w:rPr>
    </w:lvl>
  </w:abstractNum>
  <w:abstractNum w:abstractNumId="121">
    <w:nsid w:val="4BB941E8"/>
    <w:multiLevelType w:val="hybridMultilevel"/>
    <w:tmpl w:val="403CBA38"/>
    <w:lvl w:ilvl="0" w:tplc="B8DC401A">
      <w:start w:val="1"/>
      <w:numFmt w:val="decimal"/>
      <w:lvlText w:val="%1)"/>
      <w:lvlJc w:val="left"/>
      <w:pPr>
        <w:ind w:left="720" w:hanging="360"/>
      </w:pPr>
      <w:rPr>
        <w:rFonts w:hint="default"/>
        <w:b w:val="0"/>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2">
    <w:nsid w:val="4BC043DD"/>
    <w:multiLevelType w:val="multilevel"/>
    <w:tmpl w:val="AAAAEB72"/>
    <w:lvl w:ilvl="0">
      <w:start w:val="1"/>
      <w:numFmt w:val="decimal"/>
      <w:lvlText w:val="%1."/>
      <w:lvlJc w:val="left"/>
      <w:pPr>
        <w:tabs>
          <w:tab w:val="num" w:pos="360"/>
        </w:tabs>
        <w:ind w:left="360" w:hanging="360"/>
      </w:pPr>
      <w:rPr>
        <w:rFonts w:ascii="Times New Roman" w:eastAsia="Times New Roman" w:hAnsi="Times New Roman" w:cs="Calibri"/>
        <w:b/>
        <w:sz w:val="24"/>
        <w:szCs w:val="20"/>
        <w:lang w:eastAsia="zh-CN"/>
      </w:rPr>
    </w:lvl>
    <w:lvl w:ilvl="1">
      <w:start w:val="1"/>
      <w:numFmt w:val="bullet"/>
      <w:lvlText w:val=""/>
      <w:lvlJc w:val="left"/>
      <w:pPr>
        <w:tabs>
          <w:tab w:val="num" w:pos="1440"/>
        </w:tabs>
        <w:ind w:left="1440" w:hanging="360"/>
      </w:pPr>
      <w:rPr>
        <w:rFonts w:ascii="Symbol" w:hAnsi="Symbol" w:cs="Symbol"/>
      </w:rPr>
    </w:lvl>
    <w:lvl w:ilvl="2">
      <w:start w:val="1"/>
      <w:numFmt w:val="lowerRoman"/>
      <w:lvlText w:val="%2.%3."/>
      <w:lvlJc w:val="left"/>
      <w:pPr>
        <w:tabs>
          <w:tab w:val="num" w:pos="2160"/>
        </w:tabs>
        <w:ind w:left="2160" w:hanging="180"/>
      </w:pPr>
    </w:lvl>
    <w:lvl w:ilvl="3">
      <w:start w:val="1"/>
      <w:numFmt w:val="decimal"/>
      <w:lvlText w:val="%2.%3.%4."/>
      <w:lvlJc w:val="left"/>
      <w:pPr>
        <w:tabs>
          <w:tab w:val="num" w:pos="2880"/>
        </w:tabs>
        <w:ind w:left="2880" w:hanging="360"/>
      </w:pPr>
    </w:lvl>
    <w:lvl w:ilvl="4">
      <w:start w:val="1"/>
      <w:numFmt w:val="lowerLetter"/>
      <w:lvlText w:val="%2.%3.%4.%5."/>
      <w:lvlJc w:val="left"/>
      <w:pPr>
        <w:tabs>
          <w:tab w:val="num" w:pos="3600"/>
        </w:tabs>
        <w:ind w:left="3600" w:hanging="360"/>
      </w:pPr>
    </w:lvl>
    <w:lvl w:ilvl="5">
      <w:start w:val="1"/>
      <w:numFmt w:val="lowerRoman"/>
      <w:lvlText w:val="%2.%3.%4.%5.%6."/>
      <w:lvlJc w:val="left"/>
      <w:pPr>
        <w:tabs>
          <w:tab w:val="num" w:pos="4320"/>
        </w:tabs>
        <w:ind w:left="4320" w:hanging="180"/>
      </w:pPr>
    </w:lvl>
    <w:lvl w:ilvl="6">
      <w:start w:val="1"/>
      <w:numFmt w:val="decimal"/>
      <w:lvlText w:val="%2.%3.%4.%5.%6.%7."/>
      <w:lvlJc w:val="left"/>
      <w:pPr>
        <w:tabs>
          <w:tab w:val="num" w:pos="5040"/>
        </w:tabs>
        <w:ind w:left="5040" w:hanging="360"/>
      </w:pPr>
    </w:lvl>
    <w:lvl w:ilvl="7">
      <w:start w:val="1"/>
      <w:numFmt w:val="lowerLetter"/>
      <w:lvlText w:val="%2.%3.%4.%5.%6.%7.%8."/>
      <w:lvlJc w:val="left"/>
      <w:pPr>
        <w:tabs>
          <w:tab w:val="num" w:pos="5760"/>
        </w:tabs>
        <w:ind w:left="5760" w:hanging="360"/>
      </w:pPr>
    </w:lvl>
    <w:lvl w:ilvl="8">
      <w:start w:val="1"/>
      <w:numFmt w:val="lowerRoman"/>
      <w:lvlText w:val="%2.%3.%4.%5.%6.%7.%8.%9."/>
      <w:lvlJc w:val="left"/>
      <w:pPr>
        <w:tabs>
          <w:tab w:val="num" w:pos="6480"/>
        </w:tabs>
        <w:ind w:left="6480" w:hanging="180"/>
      </w:pPr>
    </w:lvl>
  </w:abstractNum>
  <w:abstractNum w:abstractNumId="123">
    <w:nsid w:val="4D1313AB"/>
    <w:multiLevelType w:val="hybridMultilevel"/>
    <w:tmpl w:val="859C38B6"/>
    <w:styleLink w:val="Zaimportowanystyl54"/>
    <w:lvl w:ilvl="0" w:tplc="0A1877AE">
      <w:start w:val="1"/>
      <w:numFmt w:val="decimal"/>
      <w:lvlText w:val="%1."/>
      <w:lvlJc w:val="left"/>
      <w:rPr>
        <w:rFonts w:hAnsi="Arial Unicode MS"/>
        <w:caps w:val="0"/>
        <w:smallCaps w:val="0"/>
        <w:strike w:val="0"/>
        <w:dstrike w:val="0"/>
        <w:color w:val="000000"/>
        <w:spacing w:val="0"/>
        <w:w w:val="100"/>
        <w:kern w:val="0"/>
        <w:position w:val="0"/>
        <w:highlight w:val="none"/>
        <w:vertAlign w:val="baseline"/>
      </w:rPr>
    </w:lvl>
    <w:lvl w:ilvl="1" w:tplc="B3DC77B6">
      <w:start w:val="1"/>
      <w:numFmt w:val="decimal"/>
      <w:lvlText w:val="%2."/>
      <w:lvlJc w:val="left"/>
      <w:rPr>
        <w:rFonts w:hAnsi="Arial Unicode MS"/>
        <w:caps w:val="0"/>
        <w:smallCaps w:val="0"/>
        <w:strike w:val="0"/>
        <w:dstrike w:val="0"/>
        <w:color w:val="000000"/>
        <w:spacing w:val="0"/>
        <w:w w:val="100"/>
        <w:kern w:val="0"/>
        <w:position w:val="0"/>
        <w:highlight w:val="none"/>
        <w:vertAlign w:val="baseline"/>
      </w:rPr>
    </w:lvl>
    <w:lvl w:ilvl="2" w:tplc="0A162FCE">
      <w:start w:val="1"/>
      <w:numFmt w:val="decimal"/>
      <w:lvlText w:val="%3."/>
      <w:lvlJc w:val="left"/>
      <w:rPr>
        <w:rFonts w:hAnsi="Arial Unicode MS"/>
        <w:caps w:val="0"/>
        <w:smallCaps w:val="0"/>
        <w:strike w:val="0"/>
        <w:dstrike w:val="0"/>
        <w:color w:val="000000"/>
        <w:spacing w:val="0"/>
        <w:w w:val="100"/>
        <w:kern w:val="0"/>
        <w:position w:val="0"/>
        <w:highlight w:val="none"/>
        <w:vertAlign w:val="baseline"/>
      </w:rPr>
    </w:lvl>
    <w:lvl w:ilvl="3" w:tplc="6888B72C">
      <w:start w:val="1"/>
      <w:numFmt w:val="decimal"/>
      <w:lvlText w:val="%4."/>
      <w:lvlJc w:val="left"/>
      <w:rPr>
        <w:rFonts w:hAnsi="Arial Unicode MS"/>
        <w:caps w:val="0"/>
        <w:smallCaps w:val="0"/>
        <w:strike w:val="0"/>
        <w:dstrike w:val="0"/>
        <w:color w:val="000000"/>
        <w:spacing w:val="0"/>
        <w:w w:val="100"/>
        <w:kern w:val="0"/>
        <w:position w:val="0"/>
        <w:highlight w:val="none"/>
        <w:vertAlign w:val="baseline"/>
      </w:rPr>
    </w:lvl>
    <w:lvl w:ilvl="4" w:tplc="94C280F6">
      <w:start w:val="1"/>
      <w:numFmt w:val="decimal"/>
      <w:lvlText w:val="%5."/>
      <w:lvlJc w:val="left"/>
      <w:rPr>
        <w:rFonts w:hAnsi="Arial Unicode MS"/>
        <w:caps w:val="0"/>
        <w:smallCaps w:val="0"/>
        <w:strike w:val="0"/>
        <w:dstrike w:val="0"/>
        <w:color w:val="000000"/>
        <w:spacing w:val="0"/>
        <w:w w:val="100"/>
        <w:kern w:val="0"/>
        <w:position w:val="0"/>
        <w:highlight w:val="none"/>
        <w:vertAlign w:val="baseline"/>
      </w:rPr>
    </w:lvl>
    <w:lvl w:ilvl="5" w:tplc="C3BA42FA">
      <w:start w:val="1"/>
      <w:numFmt w:val="decimal"/>
      <w:lvlText w:val="%6."/>
      <w:lvlJc w:val="left"/>
      <w:rPr>
        <w:rFonts w:hAnsi="Arial Unicode MS"/>
        <w:caps w:val="0"/>
        <w:smallCaps w:val="0"/>
        <w:strike w:val="0"/>
        <w:dstrike w:val="0"/>
        <w:color w:val="000000"/>
        <w:spacing w:val="0"/>
        <w:w w:val="100"/>
        <w:kern w:val="0"/>
        <w:position w:val="0"/>
        <w:highlight w:val="none"/>
        <w:vertAlign w:val="baseline"/>
      </w:rPr>
    </w:lvl>
    <w:lvl w:ilvl="6" w:tplc="D2E64876">
      <w:start w:val="1"/>
      <w:numFmt w:val="decimal"/>
      <w:lvlText w:val="%7."/>
      <w:lvlJc w:val="left"/>
      <w:rPr>
        <w:rFonts w:hAnsi="Arial Unicode MS"/>
        <w:caps w:val="0"/>
        <w:smallCaps w:val="0"/>
        <w:strike w:val="0"/>
        <w:dstrike w:val="0"/>
        <w:color w:val="000000"/>
        <w:spacing w:val="0"/>
        <w:w w:val="100"/>
        <w:kern w:val="0"/>
        <w:position w:val="0"/>
        <w:highlight w:val="none"/>
        <w:vertAlign w:val="baseline"/>
      </w:rPr>
    </w:lvl>
    <w:lvl w:ilvl="7" w:tplc="2368A0B0">
      <w:start w:val="1"/>
      <w:numFmt w:val="decimal"/>
      <w:lvlText w:val="%8."/>
      <w:lvlJc w:val="left"/>
      <w:rPr>
        <w:rFonts w:hAnsi="Arial Unicode MS"/>
        <w:caps w:val="0"/>
        <w:smallCaps w:val="0"/>
        <w:strike w:val="0"/>
        <w:dstrike w:val="0"/>
        <w:color w:val="000000"/>
        <w:spacing w:val="0"/>
        <w:w w:val="100"/>
        <w:kern w:val="0"/>
        <w:position w:val="0"/>
        <w:highlight w:val="none"/>
        <w:vertAlign w:val="baseline"/>
      </w:rPr>
    </w:lvl>
    <w:lvl w:ilvl="8" w:tplc="F03E2DC6">
      <w:start w:val="1"/>
      <w:numFmt w:val="decimal"/>
      <w:lvlText w:val="%9."/>
      <w:lvlJc w:val="left"/>
      <w:rPr>
        <w:rFonts w:hAnsi="Arial Unicode MS"/>
        <w:caps w:val="0"/>
        <w:smallCaps w:val="0"/>
        <w:strike w:val="0"/>
        <w:dstrike w:val="0"/>
        <w:color w:val="000000"/>
        <w:spacing w:val="0"/>
        <w:w w:val="100"/>
        <w:kern w:val="0"/>
        <w:position w:val="0"/>
        <w:highlight w:val="none"/>
        <w:vertAlign w:val="baseline"/>
      </w:rPr>
    </w:lvl>
  </w:abstractNum>
  <w:abstractNum w:abstractNumId="124">
    <w:nsid w:val="4D272437"/>
    <w:multiLevelType w:val="multilevel"/>
    <w:tmpl w:val="AAAAEB72"/>
    <w:lvl w:ilvl="0">
      <w:start w:val="1"/>
      <w:numFmt w:val="decimal"/>
      <w:lvlText w:val="%1."/>
      <w:lvlJc w:val="left"/>
      <w:pPr>
        <w:tabs>
          <w:tab w:val="num" w:pos="360"/>
        </w:tabs>
        <w:ind w:left="360" w:hanging="360"/>
      </w:pPr>
      <w:rPr>
        <w:rFonts w:ascii="Times New Roman" w:eastAsia="Times New Roman" w:hAnsi="Times New Roman" w:cs="Calibri"/>
        <w:b/>
        <w:sz w:val="24"/>
        <w:szCs w:val="20"/>
        <w:lang w:eastAsia="zh-CN"/>
      </w:rPr>
    </w:lvl>
    <w:lvl w:ilvl="1">
      <w:start w:val="1"/>
      <w:numFmt w:val="bullet"/>
      <w:lvlText w:val=""/>
      <w:lvlJc w:val="left"/>
      <w:pPr>
        <w:tabs>
          <w:tab w:val="num" w:pos="1440"/>
        </w:tabs>
        <w:ind w:left="1440" w:hanging="360"/>
      </w:pPr>
      <w:rPr>
        <w:rFonts w:ascii="Symbol" w:hAnsi="Symbol" w:cs="Symbol"/>
      </w:rPr>
    </w:lvl>
    <w:lvl w:ilvl="2">
      <w:start w:val="1"/>
      <w:numFmt w:val="lowerRoman"/>
      <w:lvlText w:val="%2.%3."/>
      <w:lvlJc w:val="left"/>
      <w:pPr>
        <w:tabs>
          <w:tab w:val="num" w:pos="2160"/>
        </w:tabs>
        <w:ind w:left="2160" w:hanging="180"/>
      </w:pPr>
    </w:lvl>
    <w:lvl w:ilvl="3">
      <w:start w:val="1"/>
      <w:numFmt w:val="decimal"/>
      <w:lvlText w:val="%2.%3.%4."/>
      <w:lvlJc w:val="left"/>
      <w:pPr>
        <w:tabs>
          <w:tab w:val="num" w:pos="2880"/>
        </w:tabs>
        <w:ind w:left="2880" w:hanging="360"/>
      </w:pPr>
    </w:lvl>
    <w:lvl w:ilvl="4">
      <w:start w:val="1"/>
      <w:numFmt w:val="lowerLetter"/>
      <w:lvlText w:val="%2.%3.%4.%5."/>
      <w:lvlJc w:val="left"/>
      <w:pPr>
        <w:tabs>
          <w:tab w:val="num" w:pos="3600"/>
        </w:tabs>
        <w:ind w:left="3600" w:hanging="360"/>
      </w:pPr>
    </w:lvl>
    <w:lvl w:ilvl="5">
      <w:start w:val="1"/>
      <w:numFmt w:val="lowerRoman"/>
      <w:lvlText w:val="%2.%3.%4.%5.%6."/>
      <w:lvlJc w:val="left"/>
      <w:pPr>
        <w:tabs>
          <w:tab w:val="num" w:pos="4320"/>
        </w:tabs>
        <w:ind w:left="4320" w:hanging="180"/>
      </w:pPr>
    </w:lvl>
    <w:lvl w:ilvl="6">
      <w:start w:val="1"/>
      <w:numFmt w:val="decimal"/>
      <w:lvlText w:val="%2.%3.%4.%5.%6.%7."/>
      <w:lvlJc w:val="left"/>
      <w:pPr>
        <w:tabs>
          <w:tab w:val="num" w:pos="5040"/>
        </w:tabs>
        <w:ind w:left="5040" w:hanging="360"/>
      </w:pPr>
    </w:lvl>
    <w:lvl w:ilvl="7">
      <w:start w:val="1"/>
      <w:numFmt w:val="lowerLetter"/>
      <w:lvlText w:val="%2.%3.%4.%5.%6.%7.%8."/>
      <w:lvlJc w:val="left"/>
      <w:pPr>
        <w:tabs>
          <w:tab w:val="num" w:pos="5760"/>
        </w:tabs>
        <w:ind w:left="5760" w:hanging="360"/>
      </w:pPr>
    </w:lvl>
    <w:lvl w:ilvl="8">
      <w:start w:val="1"/>
      <w:numFmt w:val="lowerRoman"/>
      <w:lvlText w:val="%2.%3.%4.%5.%6.%7.%8.%9."/>
      <w:lvlJc w:val="left"/>
      <w:pPr>
        <w:tabs>
          <w:tab w:val="num" w:pos="6480"/>
        </w:tabs>
        <w:ind w:left="6480" w:hanging="180"/>
      </w:pPr>
    </w:lvl>
  </w:abstractNum>
  <w:abstractNum w:abstractNumId="125">
    <w:nsid w:val="4ECE01A4"/>
    <w:multiLevelType w:val="hybridMultilevel"/>
    <w:tmpl w:val="D0B6897A"/>
    <w:lvl w:ilvl="0" w:tplc="AA38B2F4">
      <w:start w:val="1"/>
      <w:numFmt w:val="decimal"/>
      <w:lvlText w:val="%1."/>
      <w:lvlJc w:val="left"/>
      <w:pPr>
        <w:ind w:left="720" w:hanging="360"/>
      </w:pPr>
      <w:rPr>
        <w:rFonts w:ascii="Calibri" w:hAnsi="Calibri" w:cs="Calibri"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6">
    <w:nsid w:val="4EDF74EF"/>
    <w:multiLevelType w:val="multilevel"/>
    <w:tmpl w:val="FFFFFFFF"/>
    <w:styleLink w:val="List20"/>
    <w:lvl w:ilvl="0">
      <w:start w:val="6"/>
      <w:numFmt w:val="decimal"/>
      <w:lvlText w:val="%1."/>
      <w:lvlJc w:val="left"/>
      <w:rPr>
        <w:position w:val="0"/>
      </w:rPr>
    </w:lvl>
    <w:lvl w:ilvl="1">
      <w:start w:val="1"/>
      <w:numFmt w:val="lowerLetter"/>
      <w:lvlText w:val="%2."/>
      <w:lvlJc w:val="left"/>
      <w:rPr>
        <w:position w:val="0"/>
      </w:rPr>
    </w:lvl>
    <w:lvl w:ilvl="2">
      <w:start w:val="1"/>
      <w:numFmt w:val="lowerRoman"/>
      <w:lvlText w:val="%3."/>
      <w:lvlJc w:val="left"/>
      <w:rPr>
        <w:position w:val="0"/>
      </w:rPr>
    </w:lvl>
    <w:lvl w:ilvl="3">
      <w:start w:val="1"/>
      <w:numFmt w:val="decimal"/>
      <w:lvlText w:val="%4."/>
      <w:lvlJc w:val="left"/>
      <w:rPr>
        <w:position w:val="0"/>
      </w:rPr>
    </w:lvl>
    <w:lvl w:ilvl="4">
      <w:start w:val="1"/>
      <w:numFmt w:val="lowerLetter"/>
      <w:lvlText w:val="%5."/>
      <w:lvlJc w:val="left"/>
      <w:rPr>
        <w:position w:val="0"/>
      </w:rPr>
    </w:lvl>
    <w:lvl w:ilvl="5">
      <w:start w:val="1"/>
      <w:numFmt w:val="lowerRoman"/>
      <w:lvlText w:val="%6."/>
      <w:lvlJc w:val="left"/>
      <w:rPr>
        <w:position w:val="0"/>
      </w:rPr>
    </w:lvl>
    <w:lvl w:ilvl="6">
      <w:start w:val="1"/>
      <w:numFmt w:val="decimal"/>
      <w:lvlText w:val="%7."/>
      <w:lvlJc w:val="left"/>
      <w:rPr>
        <w:position w:val="0"/>
      </w:rPr>
    </w:lvl>
    <w:lvl w:ilvl="7">
      <w:start w:val="1"/>
      <w:numFmt w:val="lowerLetter"/>
      <w:lvlText w:val="%8."/>
      <w:lvlJc w:val="left"/>
      <w:rPr>
        <w:position w:val="0"/>
      </w:rPr>
    </w:lvl>
    <w:lvl w:ilvl="8">
      <w:start w:val="1"/>
      <w:numFmt w:val="lowerRoman"/>
      <w:lvlText w:val="%9."/>
      <w:lvlJc w:val="left"/>
      <w:rPr>
        <w:position w:val="0"/>
      </w:rPr>
    </w:lvl>
  </w:abstractNum>
  <w:abstractNum w:abstractNumId="127">
    <w:nsid w:val="4EE60222"/>
    <w:multiLevelType w:val="hybridMultilevel"/>
    <w:tmpl w:val="1716F072"/>
    <w:styleLink w:val="Zaimportowanystyl14"/>
    <w:lvl w:ilvl="0" w:tplc="0D189BF2">
      <w:start w:val="1"/>
      <w:numFmt w:val="lowerLetter"/>
      <w:lvlText w:val="%1)"/>
      <w:lvlJc w:val="left"/>
      <w:rPr>
        <w:rFonts w:hAnsi="Arial Unicode MS"/>
        <w:caps w:val="0"/>
        <w:smallCaps w:val="0"/>
        <w:strike w:val="0"/>
        <w:dstrike w:val="0"/>
        <w:color w:val="000000"/>
        <w:spacing w:val="0"/>
        <w:w w:val="100"/>
        <w:kern w:val="0"/>
        <w:position w:val="0"/>
        <w:highlight w:val="none"/>
        <w:vertAlign w:val="baseline"/>
      </w:rPr>
    </w:lvl>
    <w:lvl w:ilvl="1" w:tplc="3A821B3A">
      <w:start w:val="1"/>
      <w:numFmt w:val="lowerLetter"/>
      <w:lvlText w:val="%2."/>
      <w:lvlJc w:val="left"/>
      <w:rPr>
        <w:rFonts w:hAnsi="Arial Unicode MS"/>
        <w:caps w:val="0"/>
        <w:smallCaps w:val="0"/>
        <w:strike w:val="0"/>
        <w:dstrike w:val="0"/>
        <w:color w:val="000000"/>
        <w:spacing w:val="0"/>
        <w:w w:val="100"/>
        <w:kern w:val="0"/>
        <w:position w:val="0"/>
        <w:highlight w:val="none"/>
        <w:vertAlign w:val="baseline"/>
      </w:rPr>
    </w:lvl>
    <w:lvl w:ilvl="2" w:tplc="011618F6">
      <w:start w:val="1"/>
      <w:numFmt w:val="lowerRoman"/>
      <w:lvlText w:val="%3."/>
      <w:lvlJc w:val="left"/>
      <w:rPr>
        <w:rFonts w:hAnsi="Arial Unicode MS"/>
        <w:caps w:val="0"/>
        <w:smallCaps w:val="0"/>
        <w:strike w:val="0"/>
        <w:dstrike w:val="0"/>
        <w:color w:val="000000"/>
        <w:spacing w:val="0"/>
        <w:w w:val="100"/>
        <w:kern w:val="0"/>
        <w:position w:val="0"/>
        <w:highlight w:val="none"/>
        <w:vertAlign w:val="baseline"/>
      </w:rPr>
    </w:lvl>
    <w:lvl w:ilvl="3" w:tplc="E79E30DE">
      <w:start w:val="1"/>
      <w:numFmt w:val="decimal"/>
      <w:lvlText w:val="%4."/>
      <w:lvlJc w:val="left"/>
      <w:rPr>
        <w:rFonts w:hAnsi="Arial Unicode MS"/>
        <w:caps w:val="0"/>
        <w:smallCaps w:val="0"/>
        <w:strike w:val="0"/>
        <w:dstrike w:val="0"/>
        <w:color w:val="000000"/>
        <w:spacing w:val="0"/>
        <w:w w:val="100"/>
        <w:kern w:val="0"/>
        <w:position w:val="0"/>
        <w:highlight w:val="none"/>
        <w:vertAlign w:val="baseline"/>
      </w:rPr>
    </w:lvl>
    <w:lvl w:ilvl="4" w:tplc="3BFA494C">
      <w:start w:val="1"/>
      <w:numFmt w:val="lowerLetter"/>
      <w:lvlText w:val="%5."/>
      <w:lvlJc w:val="left"/>
      <w:rPr>
        <w:rFonts w:hAnsi="Arial Unicode MS"/>
        <w:caps w:val="0"/>
        <w:smallCaps w:val="0"/>
        <w:strike w:val="0"/>
        <w:dstrike w:val="0"/>
        <w:color w:val="000000"/>
        <w:spacing w:val="0"/>
        <w:w w:val="100"/>
        <w:kern w:val="0"/>
        <w:position w:val="0"/>
        <w:highlight w:val="none"/>
        <w:vertAlign w:val="baseline"/>
      </w:rPr>
    </w:lvl>
    <w:lvl w:ilvl="5" w:tplc="6532911A">
      <w:start w:val="1"/>
      <w:numFmt w:val="lowerRoman"/>
      <w:lvlText w:val="%6."/>
      <w:lvlJc w:val="left"/>
      <w:rPr>
        <w:rFonts w:hAnsi="Arial Unicode MS"/>
        <w:caps w:val="0"/>
        <w:smallCaps w:val="0"/>
        <w:strike w:val="0"/>
        <w:dstrike w:val="0"/>
        <w:color w:val="000000"/>
        <w:spacing w:val="0"/>
        <w:w w:val="100"/>
        <w:kern w:val="0"/>
        <w:position w:val="0"/>
        <w:highlight w:val="none"/>
        <w:vertAlign w:val="baseline"/>
      </w:rPr>
    </w:lvl>
    <w:lvl w:ilvl="6" w:tplc="1132F7CE">
      <w:start w:val="1"/>
      <w:numFmt w:val="decimal"/>
      <w:lvlText w:val="%7."/>
      <w:lvlJc w:val="left"/>
      <w:rPr>
        <w:rFonts w:hAnsi="Arial Unicode MS"/>
        <w:caps w:val="0"/>
        <w:smallCaps w:val="0"/>
        <w:strike w:val="0"/>
        <w:dstrike w:val="0"/>
        <w:color w:val="000000"/>
        <w:spacing w:val="0"/>
        <w:w w:val="100"/>
        <w:kern w:val="0"/>
        <w:position w:val="0"/>
        <w:highlight w:val="none"/>
        <w:vertAlign w:val="baseline"/>
      </w:rPr>
    </w:lvl>
    <w:lvl w:ilvl="7" w:tplc="226E5000">
      <w:start w:val="1"/>
      <w:numFmt w:val="lowerLetter"/>
      <w:lvlText w:val="%8."/>
      <w:lvlJc w:val="left"/>
      <w:rPr>
        <w:rFonts w:hAnsi="Arial Unicode MS"/>
        <w:caps w:val="0"/>
        <w:smallCaps w:val="0"/>
        <w:strike w:val="0"/>
        <w:dstrike w:val="0"/>
        <w:color w:val="000000"/>
        <w:spacing w:val="0"/>
        <w:w w:val="100"/>
        <w:kern w:val="0"/>
        <w:position w:val="0"/>
        <w:highlight w:val="none"/>
        <w:vertAlign w:val="baseline"/>
      </w:rPr>
    </w:lvl>
    <w:lvl w:ilvl="8" w:tplc="96ACB794">
      <w:start w:val="1"/>
      <w:numFmt w:val="lowerRoman"/>
      <w:lvlText w:val="%9."/>
      <w:lvlJc w:val="left"/>
      <w:rPr>
        <w:rFonts w:hAnsi="Arial Unicode MS"/>
        <w:caps w:val="0"/>
        <w:smallCaps w:val="0"/>
        <w:strike w:val="0"/>
        <w:dstrike w:val="0"/>
        <w:color w:val="000000"/>
        <w:spacing w:val="0"/>
        <w:w w:val="100"/>
        <w:kern w:val="0"/>
        <w:position w:val="0"/>
        <w:highlight w:val="none"/>
        <w:vertAlign w:val="baseline"/>
      </w:rPr>
    </w:lvl>
  </w:abstractNum>
  <w:abstractNum w:abstractNumId="128">
    <w:nsid w:val="4F38593E"/>
    <w:multiLevelType w:val="hybridMultilevel"/>
    <w:tmpl w:val="F5F44988"/>
    <w:styleLink w:val="Zaimportowanystyl44"/>
    <w:lvl w:ilvl="0" w:tplc="5C70B4CC">
      <w:start w:val="1"/>
      <w:numFmt w:val="decimal"/>
      <w:lvlText w:val="%1."/>
      <w:lvlJc w:val="left"/>
      <w:rPr>
        <w:rFonts w:hAnsi="Arial Unicode MS"/>
        <w:caps w:val="0"/>
        <w:smallCaps w:val="0"/>
        <w:strike w:val="0"/>
        <w:dstrike w:val="0"/>
        <w:color w:val="000000"/>
        <w:spacing w:val="0"/>
        <w:w w:val="100"/>
        <w:kern w:val="0"/>
        <w:position w:val="0"/>
        <w:highlight w:val="none"/>
        <w:vertAlign w:val="baseline"/>
      </w:rPr>
    </w:lvl>
    <w:lvl w:ilvl="1" w:tplc="95F2D4FA">
      <w:start w:val="1"/>
      <w:numFmt w:val="decimal"/>
      <w:lvlText w:val="%2."/>
      <w:lvlJc w:val="left"/>
      <w:rPr>
        <w:rFonts w:hAnsi="Arial Unicode MS"/>
        <w:caps w:val="0"/>
        <w:smallCaps w:val="0"/>
        <w:strike w:val="0"/>
        <w:dstrike w:val="0"/>
        <w:color w:val="000000"/>
        <w:spacing w:val="0"/>
        <w:w w:val="100"/>
        <w:kern w:val="0"/>
        <w:position w:val="0"/>
        <w:highlight w:val="none"/>
        <w:vertAlign w:val="baseline"/>
      </w:rPr>
    </w:lvl>
    <w:lvl w:ilvl="2" w:tplc="3270822A">
      <w:start w:val="1"/>
      <w:numFmt w:val="decimal"/>
      <w:lvlText w:val="%3."/>
      <w:lvlJc w:val="left"/>
      <w:rPr>
        <w:rFonts w:hAnsi="Arial Unicode MS"/>
        <w:caps w:val="0"/>
        <w:smallCaps w:val="0"/>
        <w:strike w:val="0"/>
        <w:dstrike w:val="0"/>
        <w:color w:val="000000"/>
        <w:spacing w:val="0"/>
        <w:w w:val="100"/>
        <w:kern w:val="0"/>
        <w:position w:val="0"/>
        <w:highlight w:val="none"/>
        <w:vertAlign w:val="baseline"/>
      </w:rPr>
    </w:lvl>
    <w:lvl w:ilvl="3" w:tplc="F8E03CE2">
      <w:start w:val="1"/>
      <w:numFmt w:val="decimal"/>
      <w:lvlText w:val="%4."/>
      <w:lvlJc w:val="left"/>
      <w:rPr>
        <w:rFonts w:hAnsi="Arial Unicode MS"/>
        <w:caps w:val="0"/>
        <w:smallCaps w:val="0"/>
        <w:strike w:val="0"/>
        <w:dstrike w:val="0"/>
        <w:color w:val="000000"/>
        <w:spacing w:val="0"/>
        <w:w w:val="100"/>
        <w:kern w:val="0"/>
        <w:position w:val="0"/>
        <w:highlight w:val="none"/>
        <w:vertAlign w:val="baseline"/>
      </w:rPr>
    </w:lvl>
    <w:lvl w:ilvl="4" w:tplc="087026B8">
      <w:start w:val="1"/>
      <w:numFmt w:val="decimal"/>
      <w:lvlText w:val="%5."/>
      <w:lvlJc w:val="left"/>
      <w:rPr>
        <w:rFonts w:hAnsi="Arial Unicode MS"/>
        <w:caps w:val="0"/>
        <w:smallCaps w:val="0"/>
        <w:strike w:val="0"/>
        <w:dstrike w:val="0"/>
        <w:color w:val="000000"/>
        <w:spacing w:val="0"/>
        <w:w w:val="100"/>
        <w:kern w:val="0"/>
        <w:position w:val="0"/>
        <w:highlight w:val="none"/>
        <w:vertAlign w:val="baseline"/>
      </w:rPr>
    </w:lvl>
    <w:lvl w:ilvl="5" w:tplc="ADDE98FC">
      <w:start w:val="1"/>
      <w:numFmt w:val="decimal"/>
      <w:lvlText w:val="%6."/>
      <w:lvlJc w:val="left"/>
      <w:rPr>
        <w:rFonts w:hAnsi="Arial Unicode MS"/>
        <w:caps w:val="0"/>
        <w:smallCaps w:val="0"/>
        <w:strike w:val="0"/>
        <w:dstrike w:val="0"/>
        <w:color w:val="000000"/>
        <w:spacing w:val="0"/>
        <w:w w:val="100"/>
        <w:kern w:val="0"/>
        <w:position w:val="0"/>
        <w:highlight w:val="none"/>
        <w:vertAlign w:val="baseline"/>
      </w:rPr>
    </w:lvl>
    <w:lvl w:ilvl="6" w:tplc="6A0A8084">
      <w:start w:val="1"/>
      <w:numFmt w:val="decimal"/>
      <w:lvlText w:val="%7."/>
      <w:lvlJc w:val="left"/>
      <w:rPr>
        <w:rFonts w:hAnsi="Arial Unicode MS"/>
        <w:caps w:val="0"/>
        <w:smallCaps w:val="0"/>
        <w:strike w:val="0"/>
        <w:dstrike w:val="0"/>
        <w:color w:val="000000"/>
        <w:spacing w:val="0"/>
        <w:w w:val="100"/>
        <w:kern w:val="0"/>
        <w:position w:val="0"/>
        <w:highlight w:val="none"/>
        <w:vertAlign w:val="baseline"/>
      </w:rPr>
    </w:lvl>
    <w:lvl w:ilvl="7" w:tplc="DD48A718">
      <w:start w:val="1"/>
      <w:numFmt w:val="decimal"/>
      <w:lvlText w:val="%8."/>
      <w:lvlJc w:val="left"/>
      <w:rPr>
        <w:rFonts w:hAnsi="Arial Unicode MS"/>
        <w:caps w:val="0"/>
        <w:smallCaps w:val="0"/>
        <w:strike w:val="0"/>
        <w:dstrike w:val="0"/>
        <w:color w:val="000000"/>
        <w:spacing w:val="0"/>
        <w:w w:val="100"/>
        <w:kern w:val="0"/>
        <w:position w:val="0"/>
        <w:highlight w:val="none"/>
        <w:vertAlign w:val="baseline"/>
      </w:rPr>
    </w:lvl>
    <w:lvl w:ilvl="8" w:tplc="F42CFC9A">
      <w:start w:val="1"/>
      <w:numFmt w:val="decimal"/>
      <w:lvlText w:val="%9."/>
      <w:lvlJc w:val="left"/>
      <w:rPr>
        <w:rFonts w:hAnsi="Arial Unicode MS"/>
        <w:caps w:val="0"/>
        <w:smallCaps w:val="0"/>
        <w:strike w:val="0"/>
        <w:dstrike w:val="0"/>
        <w:color w:val="000000"/>
        <w:spacing w:val="0"/>
        <w:w w:val="100"/>
        <w:kern w:val="0"/>
        <w:position w:val="0"/>
        <w:highlight w:val="none"/>
        <w:vertAlign w:val="baseline"/>
      </w:rPr>
    </w:lvl>
  </w:abstractNum>
  <w:abstractNum w:abstractNumId="129">
    <w:nsid w:val="4F8D1F38"/>
    <w:multiLevelType w:val="hybridMultilevel"/>
    <w:tmpl w:val="F03A9DD8"/>
    <w:lvl w:ilvl="0" w:tplc="13609398">
      <w:start w:val="1"/>
      <w:numFmt w:val="upperRoman"/>
      <w:lvlText w:val="%1."/>
      <w:lvlJc w:val="left"/>
      <w:pPr>
        <w:ind w:left="720" w:hanging="72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0">
    <w:nsid w:val="502D0637"/>
    <w:multiLevelType w:val="hybridMultilevel"/>
    <w:tmpl w:val="AAB8F36A"/>
    <w:lvl w:ilvl="0" w:tplc="DBC82BDA">
      <w:start w:val="1"/>
      <w:numFmt w:val="decimal"/>
      <w:lvlText w:val="%1)"/>
      <w:lvlJc w:val="left"/>
      <w:pPr>
        <w:ind w:left="360" w:hanging="360"/>
      </w:pPr>
      <w:rPr>
        <w:b w:val="0"/>
      </w:rPr>
    </w:lvl>
    <w:lvl w:ilvl="1" w:tplc="04150003">
      <w:start w:val="1"/>
      <w:numFmt w:val="decimal"/>
      <w:lvlText w:val="%2."/>
      <w:lvlJc w:val="left"/>
      <w:pPr>
        <w:tabs>
          <w:tab w:val="num" w:pos="1440"/>
        </w:tabs>
        <w:ind w:left="1440" w:hanging="360"/>
      </w:pPr>
    </w:lvl>
    <w:lvl w:ilvl="2" w:tplc="04150005">
      <w:start w:val="1"/>
      <w:numFmt w:val="decimal"/>
      <w:lvlText w:val="%3."/>
      <w:lvlJc w:val="left"/>
      <w:pPr>
        <w:tabs>
          <w:tab w:val="num" w:pos="2160"/>
        </w:tabs>
        <w:ind w:left="2160" w:hanging="360"/>
      </w:pPr>
    </w:lvl>
    <w:lvl w:ilvl="3" w:tplc="04150001">
      <w:start w:val="1"/>
      <w:numFmt w:val="decimal"/>
      <w:lvlText w:val="%4."/>
      <w:lvlJc w:val="left"/>
      <w:pPr>
        <w:tabs>
          <w:tab w:val="num" w:pos="2880"/>
        </w:tabs>
        <w:ind w:left="2880" w:hanging="360"/>
      </w:pPr>
    </w:lvl>
    <w:lvl w:ilvl="4" w:tplc="04150003">
      <w:start w:val="1"/>
      <w:numFmt w:val="decimal"/>
      <w:lvlText w:val="%5."/>
      <w:lvlJc w:val="left"/>
      <w:pPr>
        <w:tabs>
          <w:tab w:val="num" w:pos="3600"/>
        </w:tabs>
        <w:ind w:left="3600" w:hanging="360"/>
      </w:pPr>
    </w:lvl>
    <w:lvl w:ilvl="5" w:tplc="04150005">
      <w:start w:val="1"/>
      <w:numFmt w:val="decimal"/>
      <w:lvlText w:val="%6."/>
      <w:lvlJc w:val="left"/>
      <w:pPr>
        <w:tabs>
          <w:tab w:val="num" w:pos="4320"/>
        </w:tabs>
        <w:ind w:left="4320" w:hanging="360"/>
      </w:pPr>
    </w:lvl>
    <w:lvl w:ilvl="6" w:tplc="04150001">
      <w:start w:val="1"/>
      <w:numFmt w:val="decimal"/>
      <w:lvlText w:val="%7."/>
      <w:lvlJc w:val="left"/>
      <w:pPr>
        <w:tabs>
          <w:tab w:val="num" w:pos="5040"/>
        </w:tabs>
        <w:ind w:left="5040" w:hanging="360"/>
      </w:pPr>
    </w:lvl>
    <w:lvl w:ilvl="7" w:tplc="04150003">
      <w:start w:val="1"/>
      <w:numFmt w:val="decimal"/>
      <w:lvlText w:val="%8."/>
      <w:lvlJc w:val="left"/>
      <w:pPr>
        <w:tabs>
          <w:tab w:val="num" w:pos="5760"/>
        </w:tabs>
        <w:ind w:left="5760" w:hanging="360"/>
      </w:pPr>
    </w:lvl>
    <w:lvl w:ilvl="8" w:tplc="04150005">
      <w:start w:val="1"/>
      <w:numFmt w:val="decimal"/>
      <w:lvlText w:val="%9."/>
      <w:lvlJc w:val="left"/>
      <w:pPr>
        <w:tabs>
          <w:tab w:val="num" w:pos="6480"/>
        </w:tabs>
        <w:ind w:left="6480" w:hanging="360"/>
      </w:pPr>
    </w:lvl>
  </w:abstractNum>
  <w:abstractNum w:abstractNumId="131">
    <w:nsid w:val="51171EBA"/>
    <w:multiLevelType w:val="hybridMultilevel"/>
    <w:tmpl w:val="1B70107A"/>
    <w:lvl w:ilvl="0" w:tplc="04150017">
      <w:start w:val="1"/>
      <w:numFmt w:val="lowerLetter"/>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32">
    <w:nsid w:val="511E3F92"/>
    <w:multiLevelType w:val="hybridMultilevel"/>
    <w:tmpl w:val="2AE84EC8"/>
    <w:styleLink w:val="Zaimportowanystyl51"/>
    <w:lvl w:ilvl="0" w:tplc="D32A88A4">
      <w:start w:val="1"/>
      <w:numFmt w:val="decimal"/>
      <w:lvlText w:val="%1)"/>
      <w:lvlJc w:val="left"/>
      <w:rPr>
        <w:rFonts w:ascii="Calibri Light" w:eastAsia="Arial Unicode MS" w:hAnsi="Calibri Light" w:cs="Calibri Light"/>
        <w:caps w:val="0"/>
        <w:smallCaps w:val="0"/>
        <w:strike w:val="0"/>
        <w:dstrike w:val="0"/>
        <w:color w:val="000000"/>
        <w:spacing w:val="0"/>
        <w:w w:val="100"/>
        <w:kern w:val="0"/>
        <w:position w:val="0"/>
        <w:highlight w:val="none"/>
        <w:vertAlign w:val="baseline"/>
      </w:rPr>
    </w:lvl>
    <w:lvl w:ilvl="1" w:tplc="605074C8">
      <w:start w:val="1"/>
      <w:numFmt w:val="decimal"/>
      <w:lvlText w:val="%2)"/>
      <w:lvlJc w:val="left"/>
      <w:rPr>
        <w:rFonts w:hAnsi="Arial Unicode MS"/>
        <w:caps w:val="0"/>
        <w:smallCaps w:val="0"/>
        <w:strike w:val="0"/>
        <w:dstrike w:val="0"/>
        <w:color w:val="000000"/>
        <w:spacing w:val="0"/>
        <w:w w:val="100"/>
        <w:kern w:val="0"/>
        <w:position w:val="0"/>
        <w:highlight w:val="none"/>
        <w:vertAlign w:val="baseline"/>
      </w:rPr>
    </w:lvl>
    <w:lvl w:ilvl="2" w:tplc="9BB29462">
      <w:start w:val="1"/>
      <w:numFmt w:val="decimal"/>
      <w:lvlText w:val="%3)"/>
      <w:lvlJc w:val="left"/>
      <w:rPr>
        <w:rFonts w:hAnsi="Arial Unicode MS"/>
        <w:caps w:val="0"/>
        <w:smallCaps w:val="0"/>
        <w:strike w:val="0"/>
        <w:dstrike w:val="0"/>
        <w:color w:val="000000"/>
        <w:spacing w:val="0"/>
        <w:w w:val="100"/>
        <w:kern w:val="0"/>
        <w:position w:val="0"/>
        <w:highlight w:val="none"/>
        <w:vertAlign w:val="baseline"/>
      </w:rPr>
    </w:lvl>
    <w:lvl w:ilvl="3" w:tplc="09C2BAB2">
      <w:start w:val="1"/>
      <w:numFmt w:val="decimal"/>
      <w:lvlText w:val="%4)"/>
      <w:lvlJc w:val="left"/>
      <w:rPr>
        <w:rFonts w:hAnsi="Arial Unicode MS"/>
        <w:caps w:val="0"/>
        <w:smallCaps w:val="0"/>
        <w:strike w:val="0"/>
        <w:dstrike w:val="0"/>
        <w:color w:val="000000"/>
        <w:spacing w:val="0"/>
        <w:w w:val="100"/>
        <w:kern w:val="0"/>
        <w:position w:val="0"/>
        <w:highlight w:val="none"/>
        <w:vertAlign w:val="baseline"/>
      </w:rPr>
    </w:lvl>
    <w:lvl w:ilvl="4" w:tplc="C05C2C06">
      <w:start w:val="1"/>
      <w:numFmt w:val="decimal"/>
      <w:lvlText w:val="%5)"/>
      <w:lvlJc w:val="left"/>
      <w:rPr>
        <w:rFonts w:hAnsi="Arial Unicode MS"/>
        <w:caps w:val="0"/>
        <w:smallCaps w:val="0"/>
        <w:strike w:val="0"/>
        <w:dstrike w:val="0"/>
        <w:color w:val="000000"/>
        <w:spacing w:val="0"/>
        <w:w w:val="100"/>
        <w:kern w:val="0"/>
        <w:position w:val="0"/>
        <w:highlight w:val="none"/>
        <w:vertAlign w:val="baseline"/>
      </w:rPr>
    </w:lvl>
    <w:lvl w:ilvl="5" w:tplc="4D52AC6A">
      <w:start w:val="1"/>
      <w:numFmt w:val="decimal"/>
      <w:lvlText w:val="%6)"/>
      <w:lvlJc w:val="left"/>
      <w:rPr>
        <w:rFonts w:hAnsi="Arial Unicode MS"/>
        <w:caps w:val="0"/>
        <w:smallCaps w:val="0"/>
        <w:strike w:val="0"/>
        <w:dstrike w:val="0"/>
        <w:color w:val="000000"/>
        <w:spacing w:val="0"/>
        <w:w w:val="100"/>
        <w:kern w:val="0"/>
        <w:position w:val="0"/>
        <w:highlight w:val="none"/>
        <w:vertAlign w:val="baseline"/>
      </w:rPr>
    </w:lvl>
    <w:lvl w:ilvl="6" w:tplc="14D8F854">
      <w:start w:val="1"/>
      <w:numFmt w:val="decimal"/>
      <w:lvlText w:val="%7)"/>
      <w:lvlJc w:val="left"/>
      <w:rPr>
        <w:rFonts w:hAnsi="Arial Unicode MS"/>
        <w:caps w:val="0"/>
        <w:smallCaps w:val="0"/>
        <w:strike w:val="0"/>
        <w:dstrike w:val="0"/>
        <w:color w:val="000000"/>
        <w:spacing w:val="0"/>
        <w:w w:val="100"/>
        <w:kern w:val="0"/>
        <w:position w:val="0"/>
        <w:highlight w:val="none"/>
        <w:vertAlign w:val="baseline"/>
      </w:rPr>
    </w:lvl>
    <w:lvl w:ilvl="7" w:tplc="3DB496D8">
      <w:start w:val="1"/>
      <w:numFmt w:val="decimal"/>
      <w:lvlText w:val="%8)"/>
      <w:lvlJc w:val="left"/>
      <w:rPr>
        <w:rFonts w:hAnsi="Arial Unicode MS"/>
        <w:caps w:val="0"/>
        <w:smallCaps w:val="0"/>
        <w:strike w:val="0"/>
        <w:dstrike w:val="0"/>
        <w:color w:val="000000"/>
        <w:spacing w:val="0"/>
        <w:w w:val="100"/>
        <w:kern w:val="0"/>
        <w:position w:val="0"/>
        <w:highlight w:val="none"/>
        <w:vertAlign w:val="baseline"/>
      </w:rPr>
    </w:lvl>
    <w:lvl w:ilvl="8" w:tplc="6D8AE876">
      <w:start w:val="1"/>
      <w:numFmt w:val="decimal"/>
      <w:lvlText w:val="%9)"/>
      <w:lvlJc w:val="left"/>
      <w:rPr>
        <w:rFonts w:hAnsi="Arial Unicode MS"/>
        <w:caps w:val="0"/>
        <w:smallCaps w:val="0"/>
        <w:strike w:val="0"/>
        <w:dstrike w:val="0"/>
        <w:color w:val="000000"/>
        <w:spacing w:val="0"/>
        <w:w w:val="100"/>
        <w:kern w:val="0"/>
        <w:position w:val="0"/>
        <w:highlight w:val="none"/>
        <w:vertAlign w:val="baseline"/>
      </w:rPr>
    </w:lvl>
  </w:abstractNum>
  <w:abstractNum w:abstractNumId="133">
    <w:nsid w:val="52C16B39"/>
    <w:multiLevelType w:val="hybridMultilevel"/>
    <w:tmpl w:val="786A1A5A"/>
    <w:styleLink w:val="Zaimportowanystyl39"/>
    <w:lvl w:ilvl="0" w:tplc="368291E6">
      <w:start w:val="1"/>
      <w:numFmt w:val="decimal"/>
      <w:lvlText w:val="%1."/>
      <w:lvlJc w:val="left"/>
      <w:rPr>
        <w:rFonts w:hAnsi="Arial Unicode MS"/>
        <w:caps w:val="0"/>
        <w:smallCaps w:val="0"/>
        <w:strike w:val="0"/>
        <w:dstrike w:val="0"/>
        <w:color w:val="000000"/>
        <w:spacing w:val="0"/>
        <w:w w:val="100"/>
        <w:kern w:val="0"/>
        <w:position w:val="0"/>
        <w:highlight w:val="none"/>
        <w:vertAlign w:val="baseline"/>
      </w:rPr>
    </w:lvl>
    <w:lvl w:ilvl="1" w:tplc="A06032D4">
      <w:start w:val="1"/>
      <w:numFmt w:val="decimal"/>
      <w:lvlText w:val="%2)"/>
      <w:lvlJc w:val="left"/>
      <w:rPr>
        <w:rFonts w:hAnsi="Arial Unicode MS"/>
        <w:caps w:val="0"/>
        <w:smallCaps w:val="0"/>
        <w:strike w:val="0"/>
        <w:dstrike w:val="0"/>
        <w:color w:val="000000"/>
        <w:spacing w:val="0"/>
        <w:w w:val="100"/>
        <w:kern w:val="0"/>
        <w:position w:val="0"/>
        <w:highlight w:val="none"/>
        <w:vertAlign w:val="baseline"/>
      </w:rPr>
    </w:lvl>
    <w:lvl w:ilvl="2" w:tplc="48C06DAC">
      <w:start w:val="1"/>
      <w:numFmt w:val="lowerRoman"/>
      <w:lvlText w:val="%3."/>
      <w:lvlJc w:val="left"/>
      <w:rPr>
        <w:rFonts w:hAnsi="Arial Unicode MS"/>
        <w:caps w:val="0"/>
        <w:smallCaps w:val="0"/>
        <w:strike w:val="0"/>
        <w:dstrike w:val="0"/>
        <w:color w:val="000000"/>
        <w:spacing w:val="0"/>
        <w:w w:val="100"/>
        <w:kern w:val="0"/>
        <w:position w:val="0"/>
        <w:highlight w:val="none"/>
        <w:vertAlign w:val="baseline"/>
      </w:rPr>
    </w:lvl>
    <w:lvl w:ilvl="3" w:tplc="D3EA638E">
      <w:start w:val="1"/>
      <w:numFmt w:val="decimal"/>
      <w:suff w:val="nothing"/>
      <w:lvlText w:val="%4."/>
      <w:lvlJc w:val="left"/>
      <w:rPr>
        <w:rFonts w:hAnsi="Arial Unicode MS"/>
        <w:caps w:val="0"/>
        <w:smallCaps w:val="0"/>
        <w:strike w:val="0"/>
        <w:dstrike w:val="0"/>
        <w:color w:val="000000"/>
        <w:spacing w:val="0"/>
        <w:w w:val="100"/>
        <w:kern w:val="0"/>
        <w:position w:val="0"/>
        <w:highlight w:val="none"/>
        <w:vertAlign w:val="baseline"/>
      </w:rPr>
    </w:lvl>
    <w:lvl w:ilvl="4" w:tplc="B64ACAD6">
      <w:start w:val="1"/>
      <w:numFmt w:val="lowerLetter"/>
      <w:lvlText w:val="%5."/>
      <w:lvlJc w:val="left"/>
      <w:rPr>
        <w:rFonts w:hAnsi="Arial Unicode MS"/>
        <w:caps w:val="0"/>
        <w:smallCaps w:val="0"/>
        <w:strike w:val="0"/>
        <w:dstrike w:val="0"/>
        <w:color w:val="000000"/>
        <w:spacing w:val="0"/>
        <w:w w:val="100"/>
        <w:kern w:val="0"/>
        <w:position w:val="0"/>
        <w:highlight w:val="none"/>
        <w:vertAlign w:val="baseline"/>
      </w:rPr>
    </w:lvl>
    <w:lvl w:ilvl="5" w:tplc="EECCB70A">
      <w:start w:val="1"/>
      <w:numFmt w:val="lowerRoman"/>
      <w:lvlText w:val="%6."/>
      <w:lvlJc w:val="left"/>
      <w:rPr>
        <w:rFonts w:hAnsi="Arial Unicode MS"/>
        <w:caps w:val="0"/>
        <w:smallCaps w:val="0"/>
        <w:strike w:val="0"/>
        <w:dstrike w:val="0"/>
        <w:color w:val="000000"/>
        <w:spacing w:val="0"/>
        <w:w w:val="100"/>
        <w:kern w:val="0"/>
        <w:position w:val="0"/>
        <w:highlight w:val="none"/>
        <w:vertAlign w:val="baseline"/>
      </w:rPr>
    </w:lvl>
    <w:lvl w:ilvl="6" w:tplc="AE2A07C0">
      <w:start w:val="1"/>
      <w:numFmt w:val="decimal"/>
      <w:lvlText w:val="%7."/>
      <w:lvlJc w:val="left"/>
      <w:rPr>
        <w:rFonts w:hAnsi="Arial Unicode MS"/>
        <w:caps w:val="0"/>
        <w:smallCaps w:val="0"/>
        <w:strike w:val="0"/>
        <w:dstrike w:val="0"/>
        <w:color w:val="000000"/>
        <w:spacing w:val="0"/>
        <w:w w:val="100"/>
        <w:kern w:val="0"/>
        <w:position w:val="0"/>
        <w:highlight w:val="none"/>
        <w:vertAlign w:val="baseline"/>
      </w:rPr>
    </w:lvl>
    <w:lvl w:ilvl="7" w:tplc="CFB26AB6">
      <w:start w:val="1"/>
      <w:numFmt w:val="lowerLetter"/>
      <w:lvlText w:val="%8."/>
      <w:lvlJc w:val="left"/>
      <w:rPr>
        <w:rFonts w:hAnsi="Arial Unicode MS"/>
        <w:caps w:val="0"/>
        <w:smallCaps w:val="0"/>
        <w:strike w:val="0"/>
        <w:dstrike w:val="0"/>
        <w:color w:val="000000"/>
        <w:spacing w:val="0"/>
        <w:w w:val="100"/>
        <w:kern w:val="0"/>
        <w:position w:val="0"/>
        <w:highlight w:val="none"/>
        <w:vertAlign w:val="baseline"/>
      </w:rPr>
    </w:lvl>
    <w:lvl w:ilvl="8" w:tplc="5FC46894">
      <w:start w:val="1"/>
      <w:numFmt w:val="lowerRoman"/>
      <w:lvlText w:val="%9."/>
      <w:lvlJc w:val="left"/>
      <w:rPr>
        <w:rFonts w:hAnsi="Arial Unicode MS"/>
        <w:caps w:val="0"/>
        <w:smallCaps w:val="0"/>
        <w:strike w:val="0"/>
        <w:dstrike w:val="0"/>
        <w:color w:val="000000"/>
        <w:spacing w:val="0"/>
        <w:w w:val="100"/>
        <w:kern w:val="0"/>
        <w:position w:val="0"/>
        <w:highlight w:val="none"/>
        <w:vertAlign w:val="baseline"/>
      </w:rPr>
    </w:lvl>
  </w:abstractNum>
  <w:abstractNum w:abstractNumId="134">
    <w:nsid w:val="5308211C"/>
    <w:multiLevelType w:val="multilevel"/>
    <w:tmpl w:val="B8123E2C"/>
    <w:styleLink w:val="WW8Num15"/>
    <w:lvl w:ilvl="0">
      <w:start w:val="1"/>
      <w:numFmt w:val="lowerLetter"/>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35">
    <w:nsid w:val="537459AC"/>
    <w:multiLevelType w:val="hybridMultilevel"/>
    <w:tmpl w:val="EEE43DC6"/>
    <w:styleLink w:val="Zaimportowanystyl49"/>
    <w:lvl w:ilvl="0" w:tplc="22D25AE8">
      <w:start w:val="1"/>
      <w:numFmt w:val="decimal"/>
      <w:lvlText w:val="%1)"/>
      <w:lvlJc w:val="left"/>
      <w:rPr>
        <w:rFonts w:hAnsi="Arial Unicode MS"/>
        <w:caps w:val="0"/>
        <w:smallCaps w:val="0"/>
        <w:strike w:val="0"/>
        <w:dstrike w:val="0"/>
        <w:color w:val="000000"/>
        <w:spacing w:val="0"/>
        <w:w w:val="100"/>
        <w:kern w:val="0"/>
        <w:position w:val="0"/>
        <w:highlight w:val="none"/>
        <w:vertAlign w:val="baseline"/>
      </w:rPr>
    </w:lvl>
    <w:lvl w:ilvl="1" w:tplc="DA78E910">
      <w:start w:val="1"/>
      <w:numFmt w:val="lowerLetter"/>
      <w:lvlText w:val="%2."/>
      <w:lvlJc w:val="left"/>
      <w:rPr>
        <w:rFonts w:hAnsi="Arial Unicode MS"/>
        <w:caps w:val="0"/>
        <w:smallCaps w:val="0"/>
        <w:strike w:val="0"/>
        <w:dstrike w:val="0"/>
        <w:color w:val="000000"/>
        <w:spacing w:val="0"/>
        <w:w w:val="100"/>
        <w:kern w:val="0"/>
        <w:position w:val="0"/>
        <w:highlight w:val="none"/>
        <w:vertAlign w:val="baseline"/>
      </w:rPr>
    </w:lvl>
    <w:lvl w:ilvl="2" w:tplc="9E38473E">
      <w:start w:val="1"/>
      <w:numFmt w:val="lowerRoman"/>
      <w:lvlText w:val="%3."/>
      <w:lvlJc w:val="left"/>
      <w:rPr>
        <w:rFonts w:hAnsi="Arial Unicode MS"/>
        <w:caps w:val="0"/>
        <w:smallCaps w:val="0"/>
        <w:strike w:val="0"/>
        <w:dstrike w:val="0"/>
        <w:color w:val="000000"/>
        <w:spacing w:val="0"/>
        <w:w w:val="100"/>
        <w:kern w:val="0"/>
        <w:position w:val="0"/>
        <w:highlight w:val="none"/>
        <w:vertAlign w:val="baseline"/>
      </w:rPr>
    </w:lvl>
    <w:lvl w:ilvl="3" w:tplc="6ECAD936">
      <w:start w:val="1"/>
      <w:numFmt w:val="decimal"/>
      <w:lvlText w:val="%4."/>
      <w:lvlJc w:val="left"/>
      <w:rPr>
        <w:rFonts w:hAnsi="Arial Unicode MS"/>
        <w:caps w:val="0"/>
        <w:smallCaps w:val="0"/>
        <w:strike w:val="0"/>
        <w:dstrike w:val="0"/>
        <w:color w:val="000000"/>
        <w:spacing w:val="0"/>
        <w:w w:val="100"/>
        <w:kern w:val="0"/>
        <w:position w:val="0"/>
        <w:highlight w:val="none"/>
        <w:vertAlign w:val="baseline"/>
      </w:rPr>
    </w:lvl>
    <w:lvl w:ilvl="4" w:tplc="A518041C">
      <w:start w:val="1"/>
      <w:numFmt w:val="lowerLetter"/>
      <w:lvlText w:val="%5."/>
      <w:lvlJc w:val="left"/>
      <w:rPr>
        <w:rFonts w:hAnsi="Arial Unicode MS"/>
        <w:caps w:val="0"/>
        <w:smallCaps w:val="0"/>
        <w:strike w:val="0"/>
        <w:dstrike w:val="0"/>
        <w:color w:val="000000"/>
        <w:spacing w:val="0"/>
        <w:w w:val="100"/>
        <w:kern w:val="0"/>
        <w:position w:val="0"/>
        <w:highlight w:val="none"/>
        <w:vertAlign w:val="baseline"/>
      </w:rPr>
    </w:lvl>
    <w:lvl w:ilvl="5" w:tplc="05D65298">
      <w:start w:val="1"/>
      <w:numFmt w:val="lowerRoman"/>
      <w:lvlText w:val="%6."/>
      <w:lvlJc w:val="left"/>
      <w:rPr>
        <w:rFonts w:hAnsi="Arial Unicode MS"/>
        <w:caps w:val="0"/>
        <w:smallCaps w:val="0"/>
        <w:strike w:val="0"/>
        <w:dstrike w:val="0"/>
        <w:color w:val="000000"/>
        <w:spacing w:val="0"/>
        <w:w w:val="100"/>
        <w:kern w:val="0"/>
        <w:position w:val="0"/>
        <w:highlight w:val="none"/>
        <w:vertAlign w:val="baseline"/>
      </w:rPr>
    </w:lvl>
    <w:lvl w:ilvl="6" w:tplc="F8B036F4">
      <w:start w:val="1"/>
      <w:numFmt w:val="decimal"/>
      <w:lvlText w:val="%7."/>
      <w:lvlJc w:val="left"/>
      <w:rPr>
        <w:rFonts w:hAnsi="Arial Unicode MS"/>
        <w:caps w:val="0"/>
        <w:smallCaps w:val="0"/>
        <w:strike w:val="0"/>
        <w:dstrike w:val="0"/>
        <w:color w:val="000000"/>
        <w:spacing w:val="0"/>
        <w:w w:val="100"/>
        <w:kern w:val="0"/>
        <w:position w:val="0"/>
        <w:highlight w:val="none"/>
        <w:vertAlign w:val="baseline"/>
      </w:rPr>
    </w:lvl>
    <w:lvl w:ilvl="7" w:tplc="A13E7536">
      <w:start w:val="1"/>
      <w:numFmt w:val="lowerLetter"/>
      <w:lvlText w:val="%8."/>
      <w:lvlJc w:val="left"/>
      <w:rPr>
        <w:rFonts w:hAnsi="Arial Unicode MS"/>
        <w:caps w:val="0"/>
        <w:smallCaps w:val="0"/>
        <w:strike w:val="0"/>
        <w:dstrike w:val="0"/>
        <w:color w:val="000000"/>
        <w:spacing w:val="0"/>
        <w:w w:val="100"/>
        <w:kern w:val="0"/>
        <w:position w:val="0"/>
        <w:highlight w:val="none"/>
        <w:vertAlign w:val="baseline"/>
      </w:rPr>
    </w:lvl>
    <w:lvl w:ilvl="8" w:tplc="3398B6D0">
      <w:start w:val="1"/>
      <w:numFmt w:val="lowerRoman"/>
      <w:lvlText w:val="%9."/>
      <w:lvlJc w:val="left"/>
      <w:rPr>
        <w:rFonts w:hAnsi="Arial Unicode MS"/>
        <w:caps w:val="0"/>
        <w:smallCaps w:val="0"/>
        <w:strike w:val="0"/>
        <w:dstrike w:val="0"/>
        <w:color w:val="000000"/>
        <w:spacing w:val="0"/>
        <w:w w:val="100"/>
        <w:kern w:val="0"/>
        <w:position w:val="0"/>
        <w:highlight w:val="none"/>
        <w:vertAlign w:val="baseline"/>
      </w:rPr>
    </w:lvl>
  </w:abstractNum>
  <w:abstractNum w:abstractNumId="136">
    <w:nsid w:val="559173DF"/>
    <w:multiLevelType w:val="hybridMultilevel"/>
    <w:tmpl w:val="FC82A856"/>
    <w:styleLink w:val="Zaimportowanystyl57"/>
    <w:lvl w:ilvl="0" w:tplc="8A9CF52A">
      <w:start w:val="1"/>
      <w:numFmt w:val="decimal"/>
      <w:lvlText w:val="%1."/>
      <w:lvlJc w:val="left"/>
      <w:rPr>
        <w:rFonts w:hAnsi="Arial Unicode MS"/>
        <w:caps w:val="0"/>
        <w:smallCaps w:val="0"/>
        <w:strike w:val="0"/>
        <w:dstrike w:val="0"/>
        <w:color w:val="000000"/>
        <w:spacing w:val="0"/>
        <w:w w:val="100"/>
        <w:kern w:val="0"/>
        <w:position w:val="0"/>
        <w:highlight w:val="none"/>
        <w:vertAlign w:val="baseline"/>
      </w:rPr>
    </w:lvl>
    <w:lvl w:ilvl="1" w:tplc="DDE8A218">
      <w:start w:val="1"/>
      <w:numFmt w:val="lowerLetter"/>
      <w:lvlText w:val="%2."/>
      <w:lvlJc w:val="left"/>
      <w:rPr>
        <w:rFonts w:hAnsi="Arial Unicode MS"/>
        <w:caps w:val="0"/>
        <w:smallCaps w:val="0"/>
        <w:strike w:val="0"/>
        <w:dstrike w:val="0"/>
        <w:color w:val="000000"/>
        <w:spacing w:val="0"/>
        <w:w w:val="100"/>
        <w:kern w:val="0"/>
        <w:position w:val="0"/>
        <w:highlight w:val="none"/>
        <w:vertAlign w:val="baseline"/>
      </w:rPr>
    </w:lvl>
    <w:lvl w:ilvl="2" w:tplc="F7041976">
      <w:start w:val="1"/>
      <w:numFmt w:val="lowerRoman"/>
      <w:lvlText w:val="%3."/>
      <w:lvlJc w:val="left"/>
      <w:rPr>
        <w:rFonts w:hAnsi="Arial Unicode MS"/>
        <w:caps w:val="0"/>
        <w:smallCaps w:val="0"/>
        <w:strike w:val="0"/>
        <w:dstrike w:val="0"/>
        <w:color w:val="000000"/>
        <w:spacing w:val="0"/>
        <w:w w:val="100"/>
        <w:kern w:val="0"/>
        <w:position w:val="0"/>
        <w:highlight w:val="none"/>
        <w:vertAlign w:val="baseline"/>
      </w:rPr>
    </w:lvl>
    <w:lvl w:ilvl="3" w:tplc="2CAC40C4">
      <w:start w:val="1"/>
      <w:numFmt w:val="decimal"/>
      <w:lvlText w:val="%4."/>
      <w:lvlJc w:val="left"/>
      <w:rPr>
        <w:rFonts w:hAnsi="Arial Unicode MS"/>
        <w:caps w:val="0"/>
        <w:smallCaps w:val="0"/>
        <w:strike w:val="0"/>
        <w:dstrike w:val="0"/>
        <w:color w:val="000000"/>
        <w:spacing w:val="0"/>
        <w:w w:val="100"/>
        <w:kern w:val="0"/>
        <w:position w:val="0"/>
        <w:highlight w:val="none"/>
        <w:vertAlign w:val="baseline"/>
      </w:rPr>
    </w:lvl>
    <w:lvl w:ilvl="4" w:tplc="111A8F44">
      <w:start w:val="1"/>
      <w:numFmt w:val="lowerLetter"/>
      <w:lvlText w:val="%5."/>
      <w:lvlJc w:val="left"/>
      <w:rPr>
        <w:rFonts w:hAnsi="Arial Unicode MS"/>
        <w:caps w:val="0"/>
        <w:smallCaps w:val="0"/>
        <w:strike w:val="0"/>
        <w:dstrike w:val="0"/>
        <w:color w:val="000000"/>
        <w:spacing w:val="0"/>
        <w:w w:val="100"/>
        <w:kern w:val="0"/>
        <w:position w:val="0"/>
        <w:highlight w:val="none"/>
        <w:vertAlign w:val="baseline"/>
      </w:rPr>
    </w:lvl>
    <w:lvl w:ilvl="5" w:tplc="CD2A5520">
      <w:start w:val="1"/>
      <w:numFmt w:val="lowerRoman"/>
      <w:lvlText w:val="%6."/>
      <w:lvlJc w:val="left"/>
      <w:rPr>
        <w:rFonts w:hAnsi="Arial Unicode MS"/>
        <w:caps w:val="0"/>
        <w:smallCaps w:val="0"/>
        <w:strike w:val="0"/>
        <w:dstrike w:val="0"/>
        <w:color w:val="000000"/>
        <w:spacing w:val="0"/>
        <w:w w:val="100"/>
        <w:kern w:val="0"/>
        <w:position w:val="0"/>
        <w:highlight w:val="none"/>
        <w:vertAlign w:val="baseline"/>
      </w:rPr>
    </w:lvl>
    <w:lvl w:ilvl="6" w:tplc="0AF00680">
      <w:start w:val="1"/>
      <w:numFmt w:val="decimal"/>
      <w:lvlText w:val="%7."/>
      <w:lvlJc w:val="left"/>
      <w:rPr>
        <w:rFonts w:hAnsi="Arial Unicode MS"/>
        <w:caps w:val="0"/>
        <w:smallCaps w:val="0"/>
        <w:strike w:val="0"/>
        <w:dstrike w:val="0"/>
        <w:color w:val="000000"/>
        <w:spacing w:val="0"/>
        <w:w w:val="100"/>
        <w:kern w:val="0"/>
        <w:position w:val="0"/>
        <w:highlight w:val="none"/>
        <w:vertAlign w:val="baseline"/>
      </w:rPr>
    </w:lvl>
    <w:lvl w:ilvl="7" w:tplc="B30A3B40">
      <w:start w:val="1"/>
      <w:numFmt w:val="lowerLetter"/>
      <w:lvlText w:val="%8."/>
      <w:lvlJc w:val="left"/>
      <w:rPr>
        <w:rFonts w:hAnsi="Arial Unicode MS"/>
        <w:caps w:val="0"/>
        <w:smallCaps w:val="0"/>
        <w:strike w:val="0"/>
        <w:dstrike w:val="0"/>
        <w:color w:val="000000"/>
        <w:spacing w:val="0"/>
        <w:w w:val="100"/>
        <w:kern w:val="0"/>
        <w:position w:val="0"/>
        <w:highlight w:val="none"/>
        <w:vertAlign w:val="baseline"/>
      </w:rPr>
    </w:lvl>
    <w:lvl w:ilvl="8" w:tplc="84043298">
      <w:start w:val="1"/>
      <w:numFmt w:val="lowerRoman"/>
      <w:lvlText w:val="%9."/>
      <w:lvlJc w:val="left"/>
      <w:rPr>
        <w:rFonts w:hAnsi="Arial Unicode MS"/>
        <w:caps w:val="0"/>
        <w:smallCaps w:val="0"/>
        <w:strike w:val="0"/>
        <w:dstrike w:val="0"/>
        <w:color w:val="000000"/>
        <w:spacing w:val="0"/>
        <w:w w:val="100"/>
        <w:kern w:val="0"/>
        <w:position w:val="0"/>
        <w:highlight w:val="none"/>
        <w:vertAlign w:val="baseline"/>
      </w:rPr>
    </w:lvl>
  </w:abstractNum>
  <w:abstractNum w:abstractNumId="137">
    <w:nsid w:val="561E0FFF"/>
    <w:multiLevelType w:val="hybridMultilevel"/>
    <w:tmpl w:val="9AF422C8"/>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38">
    <w:nsid w:val="568276A4"/>
    <w:multiLevelType w:val="singleLevel"/>
    <w:tmpl w:val="04150011"/>
    <w:lvl w:ilvl="0">
      <w:start w:val="1"/>
      <w:numFmt w:val="decimal"/>
      <w:lvlText w:val="%1)"/>
      <w:lvlJc w:val="left"/>
      <w:pPr>
        <w:ind w:left="360" w:hanging="360"/>
      </w:pPr>
      <w:rPr>
        <w:caps w:val="0"/>
        <w:smallCaps w:val="0"/>
        <w:strike w:val="0"/>
        <w:dstrike w:val="0"/>
        <w:color w:val="000000"/>
        <w:spacing w:val="0"/>
        <w:w w:val="100"/>
        <w:kern w:val="0"/>
        <w:position w:val="0"/>
        <w:highlight w:val="none"/>
        <w:vertAlign w:val="baseline"/>
      </w:rPr>
    </w:lvl>
  </w:abstractNum>
  <w:abstractNum w:abstractNumId="139">
    <w:nsid w:val="58156BF2"/>
    <w:multiLevelType w:val="multilevel"/>
    <w:tmpl w:val="AAAAEB72"/>
    <w:lvl w:ilvl="0">
      <w:start w:val="1"/>
      <w:numFmt w:val="decimal"/>
      <w:lvlText w:val="%1."/>
      <w:lvlJc w:val="left"/>
      <w:pPr>
        <w:tabs>
          <w:tab w:val="num" w:pos="360"/>
        </w:tabs>
        <w:ind w:left="360" w:hanging="360"/>
      </w:pPr>
      <w:rPr>
        <w:rFonts w:ascii="Times New Roman" w:eastAsia="Times New Roman" w:hAnsi="Times New Roman" w:cs="Calibri"/>
        <w:b/>
        <w:sz w:val="24"/>
        <w:szCs w:val="20"/>
        <w:lang w:eastAsia="zh-CN"/>
      </w:rPr>
    </w:lvl>
    <w:lvl w:ilvl="1">
      <w:start w:val="1"/>
      <w:numFmt w:val="bullet"/>
      <w:lvlText w:val=""/>
      <w:lvlJc w:val="left"/>
      <w:pPr>
        <w:tabs>
          <w:tab w:val="num" w:pos="1440"/>
        </w:tabs>
        <w:ind w:left="1440" w:hanging="360"/>
      </w:pPr>
      <w:rPr>
        <w:rFonts w:ascii="Symbol" w:hAnsi="Symbol" w:cs="Symbol"/>
      </w:rPr>
    </w:lvl>
    <w:lvl w:ilvl="2">
      <w:start w:val="1"/>
      <w:numFmt w:val="lowerRoman"/>
      <w:lvlText w:val="%2.%3."/>
      <w:lvlJc w:val="left"/>
      <w:pPr>
        <w:tabs>
          <w:tab w:val="num" w:pos="2160"/>
        </w:tabs>
        <w:ind w:left="2160" w:hanging="180"/>
      </w:pPr>
    </w:lvl>
    <w:lvl w:ilvl="3">
      <w:start w:val="1"/>
      <w:numFmt w:val="decimal"/>
      <w:lvlText w:val="%2.%3.%4."/>
      <w:lvlJc w:val="left"/>
      <w:pPr>
        <w:tabs>
          <w:tab w:val="num" w:pos="2880"/>
        </w:tabs>
        <w:ind w:left="2880" w:hanging="360"/>
      </w:pPr>
    </w:lvl>
    <w:lvl w:ilvl="4">
      <w:start w:val="1"/>
      <w:numFmt w:val="lowerLetter"/>
      <w:lvlText w:val="%2.%3.%4.%5."/>
      <w:lvlJc w:val="left"/>
      <w:pPr>
        <w:tabs>
          <w:tab w:val="num" w:pos="3600"/>
        </w:tabs>
        <w:ind w:left="3600" w:hanging="360"/>
      </w:pPr>
    </w:lvl>
    <w:lvl w:ilvl="5">
      <w:start w:val="1"/>
      <w:numFmt w:val="lowerRoman"/>
      <w:lvlText w:val="%2.%3.%4.%5.%6."/>
      <w:lvlJc w:val="left"/>
      <w:pPr>
        <w:tabs>
          <w:tab w:val="num" w:pos="4320"/>
        </w:tabs>
        <w:ind w:left="4320" w:hanging="180"/>
      </w:pPr>
    </w:lvl>
    <w:lvl w:ilvl="6">
      <w:start w:val="1"/>
      <w:numFmt w:val="decimal"/>
      <w:lvlText w:val="%2.%3.%4.%5.%6.%7."/>
      <w:lvlJc w:val="left"/>
      <w:pPr>
        <w:tabs>
          <w:tab w:val="num" w:pos="5040"/>
        </w:tabs>
        <w:ind w:left="5040" w:hanging="360"/>
      </w:pPr>
    </w:lvl>
    <w:lvl w:ilvl="7">
      <w:start w:val="1"/>
      <w:numFmt w:val="lowerLetter"/>
      <w:lvlText w:val="%2.%3.%4.%5.%6.%7.%8."/>
      <w:lvlJc w:val="left"/>
      <w:pPr>
        <w:tabs>
          <w:tab w:val="num" w:pos="5760"/>
        </w:tabs>
        <w:ind w:left="5760" w:hanging="360"/>
      </w:pPr>
    </w:lvl>
    <w:lvl w:ilvl="8">
      <w:start w:val="1"/>
      <w:numFmt w:val="lowerRoman"/>
      <w:lvlText w:val="%2.%3.%4.%5.%6.%7.%8.%9."/>
      <w:lvlJc w:val="left"/>
      <w:pPr>
        <w:tabs>
          <w:tab w:val="num" w:pos="6480"/>
        </w:tabs>
        <w:ind w:left="6480" w:hanging="180"/>
      </w:pPr>
    </w:lvl>
  </w:abstractNum>
  <w:abstractNum w:abstractNumId="140">
    <w:nsid w:val="58341B2C"/>
    <w:multiLevelType w:val="hybridMultilevel"/>
    <w:tmpl w:val="4D9E0B0C"/>
    <w:styleLink w:val="Zaimportowanystyl48"/>
    <w:lvl w:ilvl="0" w:tplc="3E828E5A">
      <w:start w:val="1"/>
      <w:numFmt w:val="decimal"/>
      <w:lvlText w:val="%1."/>
      <w:lvlJc w:val="left"/>
      <w:rPr>
        <w:rFonts w:hAnsi="Arial Unicode MS"/>
        <w:caps w:val="0"/>
        <w:smallCaps w:val="0"/>
        <w:strike w:val="0"/>
        <w:dstrike w:val="0"/>
        <w:color w:val="000000"/>
        <w:spacing w:val="0"/>
        <w:w w:val="100"/>
        <w:kern w:val="0"/>
        <w:position w:val="0"/>
        <w:highlight w:val="none"/>
        <w:vertAlign w:val="baseline"/>
      </w:rPr>
    </w:lvl>
    <w:lvl w:ilvl="1" w:tplc="A6FC81BC">
      <w:start w:val="1"/>
      <w:numFmt w:val="decimal"/>
      <w:lvlText w:val="%2)"/>
      <w:lvlJc w:val="left"/>
      <w:rPr>
        <w:rFonts w:hAnsi="Arial Unicode MS"/>
        <w:caps w:val="0"/>
        <w:smallCaps w:val="0"/>
        <w:strike w:val="0"/>
        <w:dstrike w:val="0"/>
        <w:color w:val="000000"/>
        <w:spacing w:val="0"/>
        <w:w w:val="100"/>
        <w:kern w:val="0"/>
        <w:position w:val="0"/>
        <w:highlight w:val="none"/>
        <w:vertAlign w:val="baseline"/>
      </w:rPr>
    </w:lvl>
    <w:lvl w:ilvl="2" w:tplc="88C8E836">
      <w:start w:val="1"/>
      <w:numFmt w:val="decimal"/>
      <w:lvlText w:val="%3."/>
      <w:lvlJc w:val="left"/>
      <w:rPr>
        <w:rFonts w:hAnsi="Arial Unicode MS"/>
        <w:caps w:val="0"/>
        <w:smallCaps w:val="0"/>
        <w:strike w:val="0"/>
        <w:dstrike w:val="0"/>
        <w:color w:val="000000"/>
        <w:spacing w:val="0"/>
        <w:w w:val="100"/>
        <w:kern w:val="0"/>
        <w:position w:val="0"/>
        <w:highlight w:val="none"/>
        <w:vertAlign w:val="baseline"/>
      </w:rPr>
    </w:lvl>
    <w:lvl w:ilvl="3" w:tplc="094AB180">
      <w:start w:val="1"/>
      <w:numFmt w:val="decimal"/>
      <w:lvlText w:val="%4."/>
      <w:lvlJc w:val="left"/>
      <w:rPr>
        <w:rFonts w:hAnsi="Arial Unicode MS"/>
        <w:caps w:val="0"/>
        <w:smallCaps w:val="0"/>
        <w:strike w:val="0"/>
        <w:dstrike w:val="0"/>
        <w:color w:val="000000"/>
        <w:spacing w:val="0"/>
        <w:w w:val="100"/>
        <w:kern w:val="0"/>
        <w:position w:val="0"/>
        <w:highlight w:val="none"/>
        <w:vertAlign w:val="baseline"/>
      </w:rPr>
    </w:lvl>
    <w:lvl w:ilvl="4" w:tplc="FEBACBE2">
      <w:start w:val="1"/>
      <w:numFmt w:val="decimal"/>
      <w:lvlText w:val="%5."/>
      <w:lvlJc w:val="left"/>
      <w:rPr>
        <w:rFonts w:hAnsi="Arial Unicode MS"/>
        <w:caps w:val="0"/>
        <w:smallCaps w:val="0"/>
        <w:strike w:val="0"/>
        <w:dstrike w:val="0"/>
        <w:color w:val="000000"/>
        <w:spacing w:val="0"/>
        <w:w w:val="100"/>
        <w:kern w:val="0"/>
        <w:position w:val="0"/>
        <w:highlight w:val="none"/>
        <w:vertAlign w:val="baseline"/>
      </w:rPr>
    </w:lvl>
    <w:lvl w:ilvl="5" w:tplc="1B26DF18">
      <w:start w:val="1"/>
      <w:numFmt w:val="decimal"/>
      <w:lvlText w:val="%6."/>
      <w:lvlJc w:val="left"/>
      <w:rPr>
        <w:rFonts w:hAnsi="Arial Unicode MS"/>
        <w:caps w:val="0"/>
        <w:smallCaps w:val="0"/>
        <w:strike w:val="0"/>
        <w:dstrike w:val="0"/>
        <w:color w:val="000000"/>
        <w:spacing w:val="0"/>
        <w:w w:val="100"/>
        <w:kern w:val="0"/>
        <w:position w:val="0"/>
        <w:highlight w:val="none"/>
        <w:vertAlign w:val="baseline"/>
      </w:rPr>
    </w:lvl>
    <w:lvl w:ilvl="6" w:tplc="464402B6">
      <w:start w:val="1"/>
      <w:numFmt w:val="decimal"/>
      <w:lvlText w:val="%7."/>
      <w:lvlJc w:val="left"/>
      <w:rPr>
        <w:rFonts w:hAnsi="Arial Unicode MS"/>
        <w:caps w:val="0"/>
        <w:smallCaps w:val="0"/>
        <w:strike w:val="0"/>
        <w:dstrike w:val="0"/>
        <w:color w:val="000000"/>
        <w:spacing w:val="0"/>
        <w:w w:val="100"/>
        <w:kern w:val="0"/>
        <w:position w:val="0"/>
        <w:highlight w:val="none"/>
        <w:vertAlign w:val="baseline"/>
      </w:rPr>
    </w:lvl>
    <w:lvl w:ilvl="7" w:tplc="78FA8AEE">
      <w:start w:val="1"/>
      <w:numFmt w:val="decimal"/>
      <w:lvlText w:val="%8."/>
      <w:lvlJc w:val="left"/>
      <w:rPr>
        <w:rFonts w:hAnsi="Arial Unicode MS"/>
        <w:caps w:val="0"/>
        <w:smallCaps w:val="0"/>
        <w:strike w:val="0"/>
        <w:dstrike w:val="0"/>
        <w:color w:val="000000"/>
        <w:spacing w:val="0"/>
        <w:w w:val="100"/>
        <w:kern w:val="0"/>
        <w:position w:val="0"/>
        <w:highlight w:val="none"/>
        <w:vertAlign w:val="baseline"/>
      </w:rPr>
    </w:lvl>
    <w:lvl w:ilvl="8" w:tplc="3EA00F68">
      <w:start w:val="1"/>
      <w:numFmt w:val="decimal"/>
      <w:lvlText w:val="%9."/>
      <w:lvlJc w:val="left"/>
      <w:rPr>
        <w:rFonts w:hAnsi="Arial Unicode MS"/>
        <w:caps w:val="0"/>
        <w:smallCaps w:val="0"/>
        <w:strike w:val="0"/>
        <w:dstrike w:val="0"/>
        <w:color w:val="000000"/>
        <w:spacing w:val="0"/>
        <w:w w:val="100"/>
        <w:kern w:val="0"/>
        <w:position w:val="0"/>
        <w:highlight w:val="none"/>
        <w:vertAlign w:val="baseline"/>
      </w:rPr>
    </w:lvl>
  </w:abstractNum>
  <w:abstractNum w:abstractNumId="141">
    <w:nsid w:val="583E7C66"/>
    <w:multiLevelType w:val="hybridMultilevel"/>
    <w:tmpl w:val="403CBA38"/>
    <w:lvl w:ilvl="0" w:tplc="B8DC401A">
      <w:start w:val="1"/>
      <w:numFmt w:val="decimal"/>
      <w:lvlText w:val="%1)"/>
      <w:lvlJc w:val="left"/>
      <w:pPr>
        <w:ind w:left="720" w:hanging="360"/>
      </w:pPr>
      <w:rPr>
        <w:rFonts w:hint="default"/>
        <w:b w:val="0"/>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2">
    <w:nsid w:val="595901EF"/>
    <w:multiLevelType w:val="hybridMultilevel"/>
    <w:tmpl w:val="3844F0E2"/>
    <w:lvl w:ilvl="0" w:tplc="EEE2FEEE">
      <w:start w:val="1"/>
      <w:numFmt w:val="decimal"/>
      <w:lvlText w:val="%1)"/>
      <w:lvlJc w:val="left"/>
      <w:pPr>
        <w:tabs>
          <w:tab w:val="num" w:pos="720"/>
        </w:tabs>
        <w:ind w:left="720" w:hanging="360"/>
      </w:pPr>
      <w:rPr>
        <w:rFonts w:ascii="Times New Roman" w:eastAsia="Helvetica" w:hAnsi="Times New Roman" w:cs="Times New Roman"/>
        <w:b/>
        <w:strike w:val="0"/>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43">
    <w:nsid w:val="5A454E1A"/>
    <w:multiLevelType w:val="hybridMultilevel"/>
    <w:tmpl w:val="6A50E36E"/>
    <w:lvl w:ilvl="0" w:tplc="96F824DC">
      <w:start w:val="1"/>
      <w:numFmt w:val="lowerLetter"/>
      <w:lvlText w:val="%1)"/>
      <w:lvlJc w:val="left"/>
      <w:pPr>
        <w:ind w:left="360" w:hanging="360"/>
      </w:pPr>
      <w:rPr>
        <w:rFonts w:ascii="Times New Roman" w:hAnsi="Times New Roman" w:cs="Times New Roman" w:hint="default"/>
        <w:b/>
        <w:sz w:val="24"/>
        <w:szCs w:val="24"/>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44">
    <w:nsid w:val="5C101C2D"/>
    <w:multiLevelType w:val="hybridMultilevel"/>
    <w:tmpl w:val="5436F4B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5">
    <w:nsid w:val="5C6B2CF0"/>
    <w:multiLevelType w:val="multilevel"/>
    <w:tmpl w:val="FFFFFFFF"/>
    <w:styleLink w:val="List7"/>
    <w:lvl w:ilvl="0">
      <w:numFmt w:val="bullet"/>
      <w:lvlText w:val="•"/>
      <w:lvlJc w:val="left"/>
      <w:rPr>
        <w:position w:val="0"/>
      </w:rPr>
    </w:lvl>
    <w:lvl w:ilvl="1">
      <w:start w:val="1"/>
      <w:numFmt w:val="bullet"/>
      <w:lvlText w:val="o"/>
      <w:lvlJc w:val="left"/>
      <w:rPr>
        <w:position w:val="0"/>
      </w:rPr>
    </w:lvl>
    <w:lvl w:ilvl="2">
      <w:start w:val="1"/>
      <w:numFmt w:val="bullet"/>
      <w:lvlText w:val="▪"/>
      <w:lvlJc w:val="left"/>
      <w:rPr>
        <w:position w:val="0"/>
      </w:rPr>
    </w:lvl>
    <w:lvl w:ilvl="3">
      <w:start w:val="1"/>
      <w:numFmt w:val="bullet"/>
      <w:lvlText w:val="•"/>
      <w:lvlJc w:val="left"/>
      <w:rPr>
        <w:position w:val="0"/>
      </w:rPr>
    </w:lvl>
    <w:lvl w:ilvl="4">
      <w:start w:val="1"/>
      <w:numFmt w:val="bullet"/>
      <w:lvlText w:val="o"/>
      <w:lvlJc w:val="left"/>
      <w:rPr>
        <w:position w:val="0"/>
      </w:rPr>
    </w:lvl>
    <w:lvl w:ilvl="5">
      <w:start w:val="1"/>
      <w:numFmt w:val="bullet"/>
      <w:lvlText w:val="▪"/>
      <w:lvlJc w:val="left"/>
      <w:rPr>
        <w:position w:val="0"/>
      </w:rPr>
    </w:lvl>
    <w:lvl w:ilvl="6">
      <w:start w:val="1"/>
      <w:numFmt w:val="bullet"/>
      <w:lvlText w:val="•"/>
      <w:lvlJc w:val="left"/>
      <w:rPr>
        <w:position w:val="0"/>
      </w:rPr>
    </w:lvl>
    <w:lvl w:ilvl="7">
      <w:start w:val="1"/>
      <w:numFmt w:val="bullet"/>
      <w:lvlText w:val="o"/>
      <w:lvlJc w:val="left"/>
      <w:rPr>
        <w:position w:val="0"/>
      </w:rPr>
    </w:lvl>
    <w:lvl w:ilvl="8">
      <w:start w:val="1"/>
      <w:numFmt w:val="bullet"/>
      <w:lvlText w:val="▪"/>
      <w:lvlJc w:val="left"/>
      <w:rPr>
        <w:position w:val="0"/>
      </w:rPr>
    </w:lvl>
  </w:abstractNum>
  <w:abstractNum w:abstractNumId="146">
    <w:nsid w:val="5CA31A15"/>
    <w:multiLevelType w:val="singleLevel"/>
    <w:tmpl w:val="CB981644"/>
    <w:name w:val="Tiret 0"/>
    <w:lvl w:ilvl="0">
      <w:start w:val="1"/>
      <w:numFmt w:val="bullet"/>
      <w:lvlRestart w:val="0"/>
      <w:pStyle w:val="Tiret0"/>
      <w:lvlText w:val="–"/>
      <w:lvlJc w:val="left"/>
      <w:pPr>
        <w:tabs>
          <w:tab w:val="num" w:pos="850"/>
        </w:tabs>
        <w:ind w:left="850" w:hanging="850"/>
      </w:pPr>
    </w:lvl>
  </w:abstractNum>
  <w:abstractNum w:abstractNumId="147">
    <w:nsid w:val="5CC37F97"/>
    <w:multiLevelType w:val="hybridMultilevel"/>
    <w:tmpl w:val="C1A0A694"/>
    <w:lvl w:ilvl="0" w:tplc="FFFFFFFF">
      <w:start w:val="1"/>
      <w:numFmt w:val="decimal"/>
      <w:lvlText w:val="%1)"/>
      <w:lvlJc w:val="left"/>
      <w:pPr>
        <w:ind w:left="1866" w:hanging="360"/>
      </w:pPr>
    </w:lvl>
    <w:lvl w:ilvl="1" w:tplc="E534A876">
      <w:start w:val="1"/>
      <w:numFmt w:val="lowerLetter"/>
      <w:lvlText w:val="%2)"/>
      <w:lvlJc w:val="left"/>
      <w:pPr>
        <w:ind w:left="2586" w:hanging="360"/>
      </w:pPr>
      <w:rPr>
        <w:rFonts w:hint="default"/>
      </w:rPr>
    </w:lvl>
    <w:lvl w:ilvl="2" w:tplc="FFFFFFFF" w:tentative="1">
      <w:start w:val="1"/>
      <w:numFmt w:val="lowerRoman"/>
      <w:lvlText w:val="%3."/>
      <w:lvlJc w:val="right"/>
      <w:pPr>
        <w:ind w:left="3306" w:hanging="180"/>
      </w:pPr>
    </w:lvl>
    <w:lvl w:ilvl="3" w:tplc="FFFFFFFF" w:tentative="1">
      <w:start w:val="1"/>
      <w:numFmt w:val="decimal"/>
      <w:lvlText w:val="%4."/>
      <w:lvlJc w:val="left"/>
      <w:pPr>
        <w:ind w:left="4026" w:hanging="360"/>
      </w:pPr>
    </w:lvl>
    <w:lvl w:ilvl="4" w:tplc="FFFFFFFF" w:tentative="1">
      <w:start w:val="1"/>
      <w:numFmt w:val="lowerLetter"/>
      <w:lvlText w:val="%5."/>
      <w:lvlJc w:val="left"/>
      <w:pPr>
        <w:ind w:left="4746" w:hanging="360"/>
      </w:pPr>
    </w:lvl>
    <w:lvl w:ilvl="5" w:tplc="FFFFFFFF" w:tentative="1">
      <w:start w:val="1"/>
      <w:numFmt w:val="lowerRoman"/>
      <w:lvlText w:val="%6."/>
      <w:lvlJc w:val="right"/>
      <w:pPr>
        <w:ind w:left="5466" w:hanging="180"/>
      </w:pPr>
    </w:lvl>
    <w:lvl w:ilvl="6" w:tplc="FFFFFFFF" w:tentative="1">
      <w:start w:val="1"/>
      <w:numFmt w:val="decimal"/>
      <w:lvlText w:val="%7."/>
      <w:lvlJc w:val="left"/>
      <w:pPr>
        <w:ind w:left="6186" w:hanging="360"/>
      </w:pPr>
    </w:lvl>
    <w:lvl w:ilvl="7" w:tplc="FFFFFFFF" w:tentative="1">
      <w:start w:val="1"/>
      <w:numFmt w:val="lowerLetter"/>
      <w:lvlText w:val="%8."/>
      <w:lvlJc w:val="left"/>
      <w:pPr>
        <w:ind w:left="6906" w:hanging="360"/>
      </w:pPr>
    </w:lvl>
    <w:lvl w:ilvl="8" w:tplc="FFFFFFFF" w:tentative="1">
      <w:start w:val="1"/>
      <w:numFmt w:val="lowerRoman"/>
      <w:lvlText w:val="%9."/>
      <w:lvlJc w:val="right"/>
      <w:pPr>
        <w:ind w:left="7626" w:hanging="180"/>
      </w:pPr>
    </w:lvl>
  </w:abstractNum>
  <w:abstractNum w:abstractNumId="148">
    <w:nsid w:val="5D9B5662"/>
    <w:multiLevelType w:val="hybridMultilevel"/>
    <w:tmpl w:val="0672A702"/>
    <w:lvl w:ilvl="0" w:tplc="C07CEDA0">
      <w:start w:val="1"/>
      <w:numFmt w:val="decimal"/>
      <w:lvlText w:val="%1."/>
      <w:lvlJc w:val="left"/>
      <w:pPr>
        <w:tabs>
          <w:tab w:val="num" w:pos="360"/>
        </w:tabs>
        <w:ind w:left="360" w:hanging="360"/>
      </w:pPr>
      <w:rPr>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9">
    <w:nsid w:val="5F592BB7"/>
    <w:multiLevelType w:val="hybridMultilevel"/>
    <w:tmpl w:val="B2C233E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0">
    <w:nsid w:val="61AA7D80"/>
    <w:multiLevelType w:val="hybridMultilevel"/>
    <w:tmpl w:val="E716F7A4"/>
    <w:styleLink w:val="Zaimportowanystyl7"/>
    <w:lvl w:ilvl="0" w:tplc="1564FE24">
      <w:start w:val="1"/>
      <w:numFmt w:val="decimal"/>
      <w:lvlText w:val="%1)"/>
      <w:lvlJc w:val="left"/>
      <w:rPr>
        <w:rFonts w:hAnsi="Arial Unicode MS"/>
        <w:caps w:val="0"/>
        <w:smallCaps w:val="0"/>
        <w:strike w:val="0"/>
        <w:dstrike w:val="0"/>
        <w:color w:val="000000"/>
        <w:spacing w:val="0"/>
        <w:w w:val="100"/>
        <w:kern w:val="0"/>
        <w:position w:val="0"/>
        <w:highlight w:val="none"/>
        <w:vertAlign w:val="baseline"/>
      </w:rPr>
    </w:lvl>
    <w:lvl w:ilvl="1" w:tplc="5766620A">
      <w:start w:val="1"/>
      <w:numFmt w:val="decimal"/>
      <w:lvlText w:val="%2."/>
      <w:lvlJc w:val="left"/>
      <w:rPr>
        <w:rFonts w:hAnsi="Arial Unicode MS"/>
        <w:caps w:val="0"/>
        <w:smallCaps w:val="0"/>
        <w:strike w:val="0"/>
        <w:dstrike w:val="0"/>
        <w:color w:val="000000"/>
        <w:spacing w:val="0"/>
        <w:w w:val="100"/>
        <w:kern w:val="0"/>
        <w:position w:val="0"/>
        <w:highlight w:val="none"/>
        <w:vertAlign w:val="baseline"/>
      </w:rPr>
    </w:lvl>
    <w:lvl w:ilvl="2" w:tplc="91BAFBD8">
      <w:start w:val="1"/>
      <w:numFmt w:val="decimal"/>
      <w:lvlText w:val="%3."/>
      <w:lvlJc w:val="left"/>
      <w:rPr>
        <w:rFonts w:hAnsi="Arial Unicode MS"/>
        <w:caps w:val="0"/>
        <w:smallCaps w:val="0"/>
        <w:strike w:val="0"/>
        <w:dstrike w:val="0"/>
        <w:color w:val="000000"/>
        <w:spacing w:val="0"/>
        <w:w w:val="100"/>
        <w:kern w:val="0"/>
        <w:position w:val="0"/>
        <w:highlight w:val="none"/>
        <w:vertAlign w:val="baseline"/>
      </w:rPr>
    </w:lvl>
    <w:lvl w:ilvl="3" w:tplc="5AA4AC10">
      <w:start w:val="1"/>
      <w:numFmt w:val="decimal"/>
      <w:lvlText w:val="%4."/>
      <w:lvlJc w:val="left"/>
      <w:rPr>
        <w:rFonts w:hAnsi="Arial Unicode MS"/>
        <w:caps w:val="0"/>
        <w:smallCaps w:val="0"/>
        <w:strike w:val="0"/>
        <w:dstrike w:val="0"/>
        <w:color w:val="000000"/>
        <w:spacing w:val="0"/>
        <w:w w:val="100"/>
        <w:kern w:val="0"/>
        <w:position w:val="0"/>
        <w:highlight w:val="none"/>
        <w:vertAlign w:val="baseline"/>
      </w:rPr>
    </w:lvl>
    <w:lvl w:ilvl="4" w:tplc="576EA110">
      <w:start w:val="1"/>
      <w:numFmt w:val="decimal"/>
      <w:lvlText w:val="%5."/>
      <w:lvlJc w:val="left"/>
      <w:rPr>
        <w:rFonts w:hAnsi="Arial Unicode MS"/>
        <w:caps w:val="0"/>
        <w:smallCaps w:val="0"/>
        <w:strike w:val="0"/>
        <w:dstrike w:val="0"/>
        <w:color w:val="000000"/>
        <w:spacing w:val="0"/>
        <w:w w:val="100"/>
        <w:kern w:val="0"/>
        <w:position w:val="0"/>
        <w:highlight w:val="none"/>
        <w:vertAlign w:val="baseline"/>
      </w:rPr>
    </w:lvl>
    <w:lvl w:ilvl="5" w:tplc="661CADDC">
      <w:start w:val="1"/>
      <w:numFmt w:val="decimal"/>
      <w:lvlText w:val="%6."/>
      <w:lvlJc w:val="left"/>
      <w:rPr>
        <w:rFonts w:hAnsi="Arial Unicode MS"/>
        <w:caps w:val="0"/>
        <w:smallCaps w:val="0"/>
        <w:strike w:val="0"/>
        <w:dstrike w:val="0"/>
        <w:color w:val="000000"/>
        <w:spacing w:val="0"/>
        <w:w w:val="100"/>
        <w:kern w:val="0"/>
        <w:position w:val="0"/>
        <w:highlight w:val="none"/>
        <w:vertAlign w:val="baseline"/>
      </w:rPr>
    </w:lvl>
    <w:lvl w:ilvl="6" w:tplc="615EB91A">
      <w:start w:val="1"/>
      <w:numFmt w:val="decimal"/>
      <w:lvlText w:val="%7."/>
      <w:lvlJc w:val="left"/>
      <w:rPr>
        <w:rFonts w:hAnsi="Arial Unicode MS"/>
        <w:caps w:val="0"/>
        <w:smallCaps w:val="0"/>
        <w:strike w:val="0"/>
        <w:dstrike w:val="0"/>
        <w:color w:val="000000"/>
        <w:spacing w:val="0"/>
        <w:w w:val="100"/>
        <w:kern w:val="0"/>
        <w:position w:val="0"/>
        <w:highlight w:val="none"/>
        <w:vertAlign w:val="baseline"/>
      </w:rPr>
    </w:lvl>
    <w:lvl w:ilvl="7" w:tplc="B08EB900">
      <w:start w:val="1"/>
      <w:numFmt w:val="decimal"/>
      <w:lvlText w:val="%8."/>
      <w:lvlJc w:val="left"/>
      <w:rPr>
        <w:rFonts w:hAnsi="Arial Unicode MS"/>
        <w:caps w:val="0"/>
        <w:smallCaps w:val="0"/>
        <w:strike w:val="0"/>
        <w:dstrike w:val="0"/>
        <w:color w:val="000000"/>
        <w:spacing w:val="0"/>
        <w:w w:val="100"/>
        <w:kern w:val="0"/>
        <w:position w:val="0"/>
        <w:highlight w:val="none"/>
        <w:vertAlign w:val="baseline"/>
      </w:rPr>
    </w:lvl>
    <w:lvl w:ilvl="8" w:tplc="BAAAA012">
      <w:start w:val="1"/>
      <w:numFmt w:val="decimal"/>
      <w:lvlText w:val="%9."/>
      <w:lvlJc w:val="left"/>
      <w:rPr>
        <w:rFonts w:hAnsi="Arial Unicode MS"/>
        <w:caps w:val="0"/>
        <w:smallCaps w:val="0"/>
        <w:strike w:val="0"/>
        <w:dstrike w:val="0"/>
        <w:color w:val="000000"/>
        <w:spacing w:val="0"/>
        <w:w w:val="100"/>
        <w:kern w:val="0"/>
        <w:position w:val="0"/>
        <w:highlight w:val="none"/>
        <w:vertAlign w:val="baseline"/>
      </w:rPr>
    </w:lvl>
  </w:abstractNum>
  <w:abstractNum w:abstractNumId="151">
    <w:nsid w:val="61E732EE"/>
    <w:multiLevelType w:val="hybridMultilevel"/>
    <w:tmpl w:val="0672A702"/>
    <w:lvl w:ilvl="0" w:tplc="C07CEDA0">
      <w:start w:val="1"/>
      <w:numFmt w:val="decimal"/>
      <w:lvlText w:val="%1."/>
      <w:lvlJc w:val="left"/>
      <w:pPr>
        <w:tabs>
          <w:tab w:val="num" w:pos="360"/>
        </w:tabs>
        <w:ind w:left="360" w:hanging="360"/>
      </w:pPr>
      <w:rPr>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2">
    <w:nsid w:val="6207041A"/>
    <w:multiLevelType w:val="hybridMultilevel"/>
    <w:tmpl w:val="1928585E"/>
    <w:lvl w:ilvl="0" w:tplc="7680883A">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3">
    <w:nsid w:val="627F674F"/>
    <w:multiLevelType w:val="multilevel"/>
    <w:tmpl w:val="FFFFFFFF"/>
    <w:styleLink w:val="List15"/>
    <w:lvl w:ilvl="0">
      <w:start w:val="1"/>
      <w:numFmt w:val="lowerLetter"/>
      <w:lvlText w:val="%1)"/>
      <w:lvlJc w:val="left"/>
      <w:rPr>
        <w:position w:val="0"/>
      </w:rPr>
    </w:lvl>
    <w:lvl w:ilvl="1">
      <w:start w:val="1"/>
      <w:numFmt w:val="lowerLetter"/>
      <w:lvlText w:val="%2."/>
      <w:lvlJc w:val="left"/>
      <w:rPr>
        <w:position w:val="0"/>
      </w:rPr>
    </w:lvl>
    <w:lvl w:ilvl="2">
      <w:start w:val="1"/>
      <w:numFmt w:val="lowerRoman"/>
      <w:lvlText w:val="%3."/>
      <w:lvlJc w:val="left"/>
      <w:rPr>
        <w:position w:val="0"/>
      </w:rPr>
    </w:lvl>
    <w:lvl w:ilvl="3">
      <w:start w:val="1"/>
      <w:numFmt w:val="decimal"/>
      <w:lvlText w:val="%4."/>
      <w:lvlJc w:val="left"/>
      <w:rPr>
        <w:position w:val="0"/>
      </w:rPr>
    </w:lvl>
    <w:lvl w:ilvl="4">
      <w:start w:val="1"/>
      <w:numFmt w:val="lowerLetter"/>
      <w:lvlText w:val="%5."/>
      <w:lvlJc w:val="left"/>
      <w:rPr>
        <w:position w:val="0"/>
      </w:rPr>
    </w:lvl>
    <w:lvl w:ilvl="5">
      <w:start w:val="1"/>
      <w:numFmt w:val="lowerRoman"/>
      <w:lvlText w:val="%6."/>
      <w:lvlJc w:val="left"/>
      <w:rPr>
        <w:position w:val="0"/>
      </w:rPr>
    </w:lvl>
    <w:lvl w:ilvl="6">
      <w:start w:val="1"/>
      <w:numFmt w:val="decimal"/>
      <w:lvlText w:val="%7."/>
      <w:lvlJc w:val="left"/>
      <w:rPr>
        <w:position w:val="0"/>
      </w:rPr>
    </w:lvl>
    <w:lvl w:ilvl="7">
      <w:start w:val="1"/>
      <w:numFmt w:val="lowerLetter"/>
      <w:lvlText w:val="%8."/>
      <w:lvlJc w:val="left"/>
      <w:rPr>
        <w:position w:val="0"/>
      </w:rPr>
    </w:lvl>
    <w:lvl w:ilvl="8">
      <w:start w:val="1"/>
      <w:numFmt w:val="lowerRoman"/>
      <w:lvlText w:val="%9."/>
      <w:lvlJc w:val="left"/>
      <w:rPr>
        <w:position w:val="0"/>
      </w:rPr>
    </w:lvl>
  </w:abstractNum>
  <w:abstractNum w:abstractNumId="154">
    <w:nsid w:val="62994F13"/>
    <w:multiLevelType w:val="multilevel"/>
    <w:tmpl w:val="7C180378"/>
    <w:styleLink w:val="List10"/>
    <w:lvl w:ilvl="0">
      <w:start w:val="1"/>
      <w:numFmt w:val="lowerLetter"/>
      <w:lvlText w:val="%1)"/>
      <w:lvlJc w:val="left"/>
      <w:rPr>
        <w:position w:val="0"/>
      </w:rPr>
    </w:lvl>
    <w:lvl w:ilvl="1">
      <w:start w:val="1"/>
      <w:numFmt w:val="decimal"/>
      <w:lvlText w:val="%2."/>
      <w:lvlJc w:val="left"/>
      <w:rPr>
        <w:position w:val="0"/>
      </w:rPr>
    </w:lvl>
    <w:lvl w:ilvl="2">
      <w:start w:val="1"/>
      <w:numFmt w:val="lowerRoman"/>
      <w:lvlText w:val="%3."/>
      <w:lvlJc w:val="left"/>
      <w:rPr>
        <w:position w:val="0"/>
      </w:rPr>
    </w:lvl>
    <w:lvl w:ilvl="3">
      <w:start w:val="1"/>
      <w:numFmt w:val="decimal"/>
      <w:lvlText w:val="%4."/>
      <w:lvlJc w:val="left"/>
      <w:rPr>
        <w:position w:val="0"/>
      </w:rPr>
    </w:lvl>
    <w:lvl w:ilvl="4">
      <w:start w:val="1"/>
      <w:numFmt w:val="lowerLetter"/>
      <w:lvlText w:val="%5."/>
      <w:lvlJc w:val="left"/>
      <w:rPr>
        <w:position w:val="0"/>
      </w:rPr>
    </w:lvl>
    <w:lvl w:ilvl="5">
      <w:start w:val="1"/>
      <w:numFmt w:val="lowerRoman"/>
      <w:lvlText w:val="%6."/>
      <w:lvlJc w:val="left"/>
      <w:rPr>
        <w:position w:val="0"/>
      </w:rPr>
    </w:lvl>
    <w:lvl w:ilvl="6">
      <w:start w:val="1"/>
      <w:numFmt w:val="decimal"/>
      <w:lvlText w:val="%7."/>
      <w:lvlJc w:val="left"/>
      <w:rPr>
        <w:position w:val="0"/>
      </w:rPr>
    </w:lvl>
    <w:lvl w:ilvl="7">
      <w:start w:val="1"/>
      <w:numFmt w:val="lowerLetter"/>
      <w:lvlText w:val="%8."/>
      <w:lvlJc w:val="left"/>
      <w:rPr>
        <w:position w:val="0"/>
      </w:rPr>
    </w:lvl>
    <w:lvl w:ilvl="8">
      <w:start w:val="1"/>
      <w:numFmt w:val="lowerRoman"/>
      <w:lvlText w:val="%9."/>
      <w:lvlJc w:val="left"/>
      <w:rPr>
        <w:position w:val="0"/>
      </w:rPr>
    </w:lvl>
  </w:abstractNum>
  <w:abstractNum w:abstractNumId="155">
    <w:nsid w:val="62FD4FD1"/>
    <w:multiLevelType w:val="hybridMultilevel"/>
    <w:tmpl w:val="83F27580"/>
    <w:styleLink w:val="Zaimportowanystyl40"/>
    <w:lvl w:ilvl="0" w:tplc="29E45EDA">
      <w:start w:val="1"/>
      <w:numFmt w:val="decimal"/>
      <w:lvlText w:val="%1)"/>
      <w:lvlJc w:val="left"/>
      <w:rPr>
        <w:rFonts w:hAnsi="Arial Unicode MS"/>
        <w:caps w:val="0"/>
        <w:smallCaps w:val="0"/>
        <w:strike w:val="0"/>
        <w:dstrike w:val="0"/>
        <w:color w:val="000000"/>
        <w:spacing w:val="0"/>
        <w:w w:val="100"/>
        <w:kern w:val="0"/>
        <w:position w:val="0"/>
        <w:highlight w:val="none"/>
        <w:vertAlign w:val="baseline"/>
      </w:rPr>
    </w:lvl>
    <w:lvl w:ilvl="1" w:tplc="40FEDDD0">
      <w:start w:val="1"/>
      <w:numFmt w:val="decimal"/>
      <w:lvlText w:val="%2)"/>
      <w:lvlJc w:val="left"/>
      <w:rPr>
        <w:rFonts w:hAnsi="Arial Unicode MS"/>
        <w:caps w:val="0"/>
        <w:smallCaps w:val="0"/>
        <w:strike w:val="0"/>
        <w:dstrike w:val="0"/>
        <w:color w:val="000000"/>
        <w:spacing w:val="0"/>
        <w:w w:val="100"/>
        <w:kern w:val="0"/>
        <w:position w:val="0"/>
        <w:highlight w:val="none"/>
        <w:vertAlign w:val="baseline"/>
      </w:rPr>
    </w:lvl>
    <w:lvl w:ilvl="2" w:tplc="2138EC4E">
      <w:start w:val="1"/>
      <w:numFmt w:val="lowerRoman"/>
      <w:lvlText w:val="%3."/>
      <w:lvlJc w:val="left"/>
      <w:rPr>
        <w:rFonts w:hAnsi="Arial Unicode MS"/>
        <w:caps w:val="0"/>
        <w:smallCaps w:val="0"/>
        <w:strike w:val="0"/>
        <w:dstrike w:val="0"/>
        <w:color w:val="000000"/>
        <w:spacing w:val="0"/>
        <w:w w:val="100"/>
        <w:kern w:val="0"/>
        <w:position w:val="0"/>
        <w:highlight w:val="none"/>
        <w:vertAlign w:val="baseline"/>
      </w:rPr>
    </w:lvl>
    <w:lvl w:ilvl="3" w:tplc="306621A6">
      <w:start w:val="1"/>
      <w:numFmt w:val="decimal"/>
      <w:suff w:val="nothing"/>
      <w:lvlText w:val="%4."/>
      <w:lvlJc w:val="left"/>
      <w:rPr>
        <w:rFonts w:hAnsi="Arial Unicode MS"/>
        <w:caps w:val="0"/>
        <w:smallCaps w:val="0"/>
        <w:strike w:val="0"/>
        <w:dstrike w:val="0"/>
        <w:color w:val="000000"/>
        <w:spacing w:val="0"/>
        <w:w w:val="100"/>
        <w:kern w:val="0"/>
        <w:position w:val="0"/>
        <w:highlight w:val="none"/>
        <w:vertAlign w:val="baseline"/>
      </w:rPr>
    </w:lvl>
    <w:lvl w:ilvl="4" w:tplc="635086CC">
      <w:start w:val="1"/>
      <w:numFmt w:val="lowerLetter"/>
      <w:lvlText w:val="%5."/>
      <w:lvlJc w:val="left"/>
      <w:rPr>
        <w:rFonts w:hAnsi="Arial Unicode MS"/>
        <w:caps w:val="0"/>
        <w:smallCaps w:val="0"/>
        <w:strike w:val="0"/>
        <w:dstrike w:val="0"/>
        <w:color w:val="000000"/>
        <w:spacing w:val="0"/>
        <w:w w:val="100"/>
        <w:kern w:val="0"/>
        <w:position w:val="0"/>
        <w:highlight w:val="none"/>
        <w:vertAlign w:val="baseline"/>
      </w:rPr>
    </w:lvl>
    <w:lvl w:ilvl="5" w:tplc="D0422D50">
      <w:start w:val="1"/>
      <w:numFmt w:val="lowerRoman"/>
      <w:lvlText w:val="%6."/>
      <w:lvlJc w:val="left"/>
      <w:rPr>
        <w:rFonts w:hAnsi="Arial Unicode MS"/>
        <w:caps w:val="0"/>
        <w:smallCaps w:val="0"/>
        <w:strike w:val="0"/>
        <w:dstrike w:val="0"/>
        <w:color w:val="000000"/>
        <w:spacing w:val="0"/>
        <w:w w:val="100"/>
        <w:kern w:val="0"/>
        <w:position w:val="0"/>
        <w:highlight w:val="none"/>
        <w:vertAlign w:val="baseline"/>
      </w:rPr>
    </w:lvl>
    <w:lvl w:ilvl="6" w:tplc="C2E8C9B0">
      <w:start w:val="1"/>
      <w:numFmt w:val="decimal"/>
      <w:lvlText w:val="%7."/>
      <w:lvlJc w:val="left"/>
      <w:rPr>
        <w:rFonts w:hAnsi="Arial Unicode MS"/>
        <w:caps w:val="0"/>
        <w:smallCaps w:val="0"/>
        <w:strike w:val="0"/>
        <w:dstrike w:val="0"/>
        <w:color w:val="000000"/>
        <w:spacing w:val="0"/>
        <w:w w:val="100"/>
        <w:kern w:val="0"/>
        <w:position w:val="0"/>
        <w:highlight w:val="none"/>
        <w:vertAlign w:val="baseline"/>
      </w:rPr>
    </w:lvl>
    <w:lvl w:ilvl="7" w:tplc="FC70D9B8">
      <w:start w:val="1"/>
      <w:numFmt w:val="lowerLetter"/>
      <w:lvlText w:val="%8."/>
      <w:lvlJc w:val="left"/>
      <w:rPr>
        <w:rFonts w:hAnsi="Arial Unicode MS"/>
        <w:caps w:val="0"/>
        <w:smallCaps w:val="0"/>
        <w:strike w:val="0"/>
        <w:dstrike w:val="0"/>
        <w:color w:val="000000"/>
        <w:spacing w:val="0"/>
        <w:w w:val="100"/>
        <w:kern w:val="0"/>
        <w:position w:val="0"/>
        <w:highlight w:val="none"/>
        <w:vertAlign w:val="baseline"/>
      </w:rPr>
    </w:lvl>
    <w:lvl w:ilvl="8" w:tplc="FC32A118">
      <w:start w:val="1"/>
      <w:numFmt w:val="lowerRoman"/>
      <w:lvlText w:val="%9."/>
      <w:lvlJc w:val="left"/>
      <w:rPr>
        <w:rFonts w:hAnsi="Arial Unicode MS"/>
        <w:caps w:val="0"/>
        <w:smallCaps w:val="0"/>
        <w:strike w:val="0"/>
        <w:dstrike w:val="0"/>
        <w:color w:val="000000"/>
        <w:spacing w:val="0"/>
        <w:w w:val="100"/>
        <w:kern w:val="0"/>
        <w:position w:val="0"/>
        <w:highlight w:val="none"/>
        <w:vertAlign w:val="baseline"/>
      </w:rPr>
    </w:lvl>
  </w:abstractNum>
  <w:abstractNum w:abstractNumId="156">
    <w:nsid w:val="63700B97"/>
    <w:multiLevelType w:val="hybridMultilevel"/>
    <w:tmpl w:val="403CBA38"/>
    <w:lvl w:ilvl="0" w:tplc="B8DC401A">
      <w:start w:val="1"/>
      <w:numFmt w:val="decimal"/>
      <w:lvlText w:val="%1)"/>
      <w:lvlJc w:val="left"/>
      <w:pPr>
        <w:ind w:left="1069" w:hanging="360"/>
      </w:pPr>
      <w:rPr>
        <w:rFonts w:hint="default"/>
        <w:b w:val="0"/>
        <w:i w:val="0"/>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157">
    <w:nsid w:val="65443CCF"/>
    <w:multiLevelType w:val="multilevel"/>
    <w:tmpl w:val="AAAAEB72"/>
    <w:lvl w:ilvl="0">
      <w:start w:val="1"/>
      <w:numFmt w:val="decimal"/>
      <w:lvlText w:val="%1."/>
      <w:lvlJc w:val="left"/>
      <w:pPr>
        <w:tabs>
          <w:tab w:val="num" w:pos="360"/>
        </w:tabs>
        <w:ind w:left="360" w:hanging="360"/>
      </w:pPr>
      <w:rPr>
        <w:rFonts w:ascii="Times New Roman" w:eastAsia="Times New Roman" w:hAnsi="Times New Roman" w:cs="Calibri"/>
        <w:b/>
        <w:sz w:val="24"/>
        <w:szCs w:val="20"/>
        <w:lang w:eastAsia="zh-CN"/>
      </w:rPr>
    </w:lvl>
    <w:lvl w:ilvl="1">
      <w:start w:val="1"/>
      <w:numFmt w:val="bullet"/>
      <w:lvlText w:val=""/>
      <w:lvlJc w:val="left"/>
      <w:pPr>
        <w:tabs>
          <w:tab w:val="num" w:pos="1440"/>
        </w:tabs>
        <w:ind w:left="1440" w:hanging="360"/>
      </w:pPr>
      <w:rPr>
        <w:rFonts w:ascii="Symbol" w:hAnsi="Symbol" w:cs="Symbol"/>
      </w:rPr>
    </w:lvl>
    <w:lvl w:ilvl="2">
      <w:start w:val="1"/>
      <w:numFmt w:val="lowerRoman"/>
      <w:lvlText w:val="%2.%3."/>
      <w:lvlJc w:val="left"/>
      <w:pPr>
        <w:tabs>
          <w:tab w:val="num" w:pos="2160"/>
        </w:tabs>
        <w:ind w:left="2160" w:hanging="180"/>
      </w:pPr>
    </w:lvl>
    <w:lvl w:ilvl="3">
      <w:start w:val="1"/>
      <w:numFmt w:val="decimal"/>
      <w:lvlText w:val="%2.%3.%4."/>
      <w:lvlJc w:val="left"/>
      <w:pPr>
        <w:tabs>
          <w:tab w:val="num" w:pos="2880"/>
        </w:tabs>
        <w:ind w:left="2880" w:hanging="360"/>
      </w:pPr>
    </w:lvl>
    <w:lvl w:ilvl="4">
      <w:start w:val="1"/>
      <w:numFmt w:val="lowerLetter"/>
      <w:lvlText w:val="%2.%3.%4.%5."/>
      <w:lvlJc w:val="left"/>
      <w:pPr>
        <w:tabs>
          <w:tab w:val="num" w:pos="3600"/>
        </w:tabs>
        <w:ind w:left="3600" w:hanging="360"/>
      </w:pPr>
    </w:lvl>
    <w:lvl w:ilvl="5">
      <w:start w:val="1"/>
      <w:numFmt w:val="lowerRoman"/>
      <w:lvlText w:val="%2.%3.%4.%5.%6."/>
      <w:lvlJc w:val="left"/>
      <w:pPr>
        <w:tabs>
          <w:tab w:val="num" w:pos="4320"/>
        </w:tabs>
        <w:ind w:left="4320" w:hanging="180"/>
      </w:pPr>
    </w:lvl>
    <w:lvl w:ilvl="6">
      <w:start w:val="1"/>
      <w:numFmt w:val="decimal"/>
      <w:lvlText w:val="%2.%3.%4.%5.%6.%7."/>
      <w:lvlJc w:val="left"/>
      <w:pPr>
        <w:tabs>
          <w:tab w:val="num" w:pos="5040"/>
        </w:tabs>
        <w:ind w:left="5040" w:hanging="360"/>
      </w:pPr>
    </w:lvl>
    <w:lvl w:ilvl="7">
      <w:start w:val="1"/>
      <w:numFmt w:val="lowerLetter"/>
      <w:lvlText w:val="%2.%3.%4.%5.%6.%7.%8."/>
      <w:lvlJc w:val="left"/>
      <w:pPr>
        <w:tabs>
          <w:tab w:val="num" w:pos="5760"/>
        </w:tabs>
        <w:ind w:left="5760" w:hanging="360"/>
      </w:pPr>
    </w:lvl>
    <w:lvl w:ilvl="8">
      <w:start w:val="1"/>
      <w:numFmt w:val="lowerRoman"/>
      <w:lvlText w:val="%2.%3.%4.%5.%6.%7.%8.%9."/>
      <w:lvlJc w:val="left"/>
      <w:pPr>
        <w:tabs>
          <w:tab w:val="num" w:pos="6480"/>
        </w:tabs>
        <w:ind w:left="6480" w:hanging="180"/>
      </w:pPr>
    </w:lvl>
  </w:abstractNum>
  <w:abstractNum w:abstractNumId="158">
    <w:nsid w:val="65884EA3"/>
    <w:multiLevelType w:val="multilevel"/>
    <w:tmpl w:val="AAAAEB72"/>
    <w:lvl w:ilvl="0">
      <w:start w:val="1"/>
      <w:numFmt w:val="decimal"/>
      <w:lvlText w:val="%1."/>
      <w:lvlJc w:val="left"/>
      <w:pPr>
        <w:tabs>
          <w:tab w:val="num" w:pos="360"/>
        </w:tabs>
        <w:ind w:left="360" w:hanging="360"/>
      </w:pPr>
      <w:rPr>
        <w:rFonts w:ascii="Times New Roman" w:eastAsia="Times New Roman" w:hAnsi="Times New Roman" w:cs="Calibri"/>
        <w:b/>
        <w:sz w:val="24"/>
        <w:szCs w:val="20"/>
        <w:lang w:eastAsia="zh-CN"/>
      </w:rPr>
    </w:lvl>
    <w:lvl w:ilvl="1">
      <w:start w:val="1"/>
      <w:numFmt w:val="bullet"/>
      <w:lvlText w:val=""/>
      <w:lvlJc w:val="left"/>
      <w:pPr>
        <w:tabs>
          <w:tab w:val="num" w:pos="1440"/>
        </w:tabs>
        <w:ind w:left="1440" w:hanging="360"/>
      </w:pPr>
      <w:rPr>
        <w:rFonts w:ascii="Symbol" w:hAnsi="Symbol" w:cs="Symbol"/>
      </w:rPr>
    </w:lvl>
    <w:lvl w:ilvl="2">
      <w:start w:val="1"/>
      <w:numFmt w:val="lowerRoman"/>
      <w:lvlText w:val="%2.%3."/>
      <w:lvlJc w:val="left"/>
      <w:pPr>
        <w:tabs>
          <w:tab w:val="num" w:pos="2160"/>
        </w:tabs>
        <w:ind w:left="2160" w:hanging="180"/>
      </w:pPr>
    </w:lvl>
    <w:lvl w:ilvl="3">
      <w:start w:val="1"/>
      <w:numFmt w:val="decimal"/>
      <w:lvlText w:val="%2.%3.%4."/>
      <w:lvlJc w:val="left"/>
      <w:pPr>
        <w:tabs>
          <w:tab w:val="num" w:pos="2880"/>
        </w:tabs>
        <w:ind w:left="2880" w:hanging="360"/>
      </w:pPr>
    </w:lvl>
    <w:lvl w:ilvl="4">
      <w:start w:val="1"/>
      <w:numFmt w:val="lowerLetter"/>
      <w:lvlText w:val="%2.%3.%4.%5."/>
      <w:lvlJc w:val="left"/>
      <w:pPr>
        <w:tabs>
          <w:tab w:val="num" w:pos="3600"/>
        </w:tabs>
        <w:ind w:left="3600" w:hanging="360"/>
      </w:pPr>
    </w:lvl>
    <w:lvl w:ilvl="5">
      <w:start w:val="1"/>
      <w:numFmt w:val="lowerRoman"/>
      <w:lvlText w:val="%2.%3.%4.%5.%6."/>
      <w:lvlJc w:val="left"/>
      <w:pPr>
        <w:tabs>
          <w:tab w:val="num" w:pos="4320"/>
        </w:tabs>
        <w:ind w:left="4320" w:hanging="180"/>
      </w:pPr>
    </w:lvl>
    <w:lvl w:ilvl="6">
      <w:start w:val="1"/>
      <w:numFmt w:val="decimal"/>
      <w:lvlText w:val="%2.%3.%4.%5.%6.%7."/>
      <w:lvlJc w:val="left"/>
      <w:pPr>
        <w:tabs>
          <w:tab w:val="num" w:pos="5040"/>
        </w:tabs>
        <w:ind w:left="5040" w:hanging="360"/>
      </w:pPr>
    </w:lvl>
    <w:lvl w:ilvl="7">
      <w:start w:val="1"/>
      <w:numFmt w:val="lowerLetter"/>
      <w:lvlText w:val="%2.%3.%4.%5.%6.%7.%8."/>
      <w:lvlJc w:val="left"/>
      <w:pPr>
        <w:tabs>
          <w:tab w:val="num" w:pos="5760"/>
        </w:tabs>
        <w:ind w:left="5760" w:hanging="360"/>
      </w:pPr>
    </w:lvl>
    <w:lvl w:ilvl="8">
      <w:start w:val="1"/>
      <w:numFmt w:val="lowerRoman"/>
      <w:lvlText w:val="%2.%3.%4.%5.%6.%7.%8.%9."/>
      <w:lvlJc w:val="left"/>
      <w:pPr>
        <w:tabs>
          <w:tab w:val="num" w:pos="6480"/>
        </w:tabs>
        <w:ind w:left="6480" w:hanging="180"/>
      </w:pPr>
    </w:lvl>
  </w:abstractNum>
  <w:abstractNum w:abstractNumId="159">
    <w:nsid w:val="67946BFB"/>
    <w:multiLevelType w:val="hybridMultilevel"/>
    <w:tmpl w:val="7CA89E90"/>
    <w:styleLink w:val="Zaimportowanystyl32"/>
    <w:lvl w:ilvl="0" w:tplc="7FD0D5EA">
      <w:start w:val="1"/>
      <w:numFmt w:val="decimal"/>
      <w:lvlText w:val="%1."/>
      <w:lvlJc w:val="left"/>
      <w:rPr>
        <w:rFonts w:hAnsi="Arial Unicode MS"/>
        <w:caps w:val="0"/>
        <w:smallCaps w:val="0"/>
        <w:strike w:val="0"/>
        <w:dstrike w:val="0"/>
        <w:color w:val="000000"/>
        <w:spacing w:val="0"/>
        <w:w w:val="100"/>
        <w:kern w:val="0"/>
        <w:position w:val="0"/>
        <w:highlight w:val="none"/>
        <w:vertAlign w:val="baseline"/>
      </w:rPr>
    </w:lvl>
    <w:lvl w:ilvl="1" w:tplc="EAD2111E">
      <w:start w:val="1"/>
      <w:numFmt w:val="decimal"/>
      <w:lvlText w:val="%2."/>
      <w:lvlJc w:val="left"/>
      <w:rPr>
        <w:rFonts w:hAnsi="Arial Unicode MS"/>
        <w:caps w:val="0"/>
        <w:smallCaps w:val="0"/>
        <w:strike w:val="0"/>
        <w:dstrike w:val="0"/>
        <w:color w:val="000000"/>
        <w:spacing w:val="0"/>
        <w:w w:val="100"/>
        <w:kern w:val="0"/>
        <w:position w:val="0"/>
        <w:highlight w:val="none"/>
        <w:vertAlign w:val="baseline"/>
      </w:rPr>
    </w:lvl>
    <w:lvl w:ilvl="2" w:tplc="F82091F6">
      <w:start w:val="1"/>
      <w:numFmt w:val="decimal"/>
      <w:lvlText w:val="%3."/>
      <w:lvlJc w:val="left"/>
      <w:rPr>
        <w:rFonts w:hAnsi="Arial Unicode MS"/>
        <w:caps w:val="0"/>
        <w:smallCaps w:val="0"/>
        <w:strike w:val="0"/>
        <w:dstrike w:val="0"/>
        <w:color w:val="000000"/>
        <w:spacing w:val="0"/>
        <w:w w:val="100"/>
        <w:kern w:val="0"/>
        <w:position w:val="0"/>
        <w:highlight w:val="none"/>
        <w:vertAlign w:val="baseline"/>
      </w:rPr>
    </w:lvl>
    <w:lvl w:ilvl="3" w:tplc="2B0E031E">
      <w:start w:val="1"/>
      <w:numFmt w:val="decimal"/>
      <w:lvlText w:val="%4."/>
      <w:lvlJc w:val="left"/>
      <w:rPr>
        <w:rFonts w:hAnsi="Arial Unicode MS"/>
        <w:caps w:val="0"/>
        <w:smallCaps w:val="0"/>
        <w:strike w:val="0"/>
        <w:dstrike w:val="0"/>
        <w:color w:val="000000"/>
        <w:spacing w:val="0"/>
        <w:w w:val="100"/>
        <w:kern w:val="0"/>
        <w:position w:val="0"/>
        <w:highlight w:val="none"/>
        <w:vertAlign w:val="baseline"/>
      </w:rPr>
    </w:lvl>
    <w:lvl w:ilvl="4" w:tplc="E9C01DAC">
      <w:start w:val="1"/>
      <w:numFmt w:val="decimal"/>
      <w:lvlText w:val="%5."/>
      <w:lvlJc w:val="left"/>
      <w:rPr>
        <w:rFonts w:hAnsi="Arial Unicode MS"/>
        <w:caps w:val="0"/>
        <w:smallCaps w:val="0"/>
        <w:strike w:val="0"/>
        <w:dstrike w:val="0"/>
        <w:color w:val="000000"/>
        <w:spacing w:val="0"/>
        <w:w w:val="100"/>
        <w:kern w:val="0"/>
        <w:position w:val="0"/>
        <w:highlight w:val="none"/>
        <w:vertAlign w:val="baseline"/>
      </w:rPr>
    </w:lvl>
    <w:lvl w:ilvl="5" w:tplc="CF9887D8">
      <w:start w:val="1"/>
      <w:numFmt w:val="decimal"/>
      <w:lvlText w:val="%6."/>
      <w:lvlJc w:val="left"/>
      <w:rPr>
        <w:rFonts w:hAnsi="Arial Unicode MS"/>
        <w:caps w:val="0"/>
        <w:smallCaps w:val="0"/>
        <w:strike w:val="0"/>
        <w:dstrike w:val="0"/>
        <w:color w:val="000000"/>
        <w:spacing w:val="0"/>
        <w:w w:val="100"/>
        <w:kern w:val="0"/>
        <w:position w:val="0"/>
        <w:highlight w:val="none"/>
        <w:vertAlign w:val="baseline"/>
      </w:rPr>
    </w:lvl>
    <w:lvl w:ilvl="6" w:tplc="C90432E8">
      <w:start w:val="1"/>
      <w:numFmt w:val="decimal"/>
      <w:lvlText w:val="%7."/>
      <w:lvlJc w:val="left"/>
      <w:rPr>
        <w:rFonts w:hAnsi="Arial Unicode MS"/>
        <w:caps w:val="0"/>
        <w:smallCaps w:val="0"/>
        <w:strike w:val="0"/>
        <w:dstrike w:val="0"/>
        <w:color w:val="000000"/>
        <w:spacing w:val="0"/>
        <w:w w:val="100"/>
        <w:kern w:val="0"/>
        <w:position w:val="0"/>
        <w:highlight w:val="none"/>
        <w:vertAlign w:val="baseline"/>
      </w:rPr>
    </w:lvl>
    <w:lvl w:ilvl="7" w:tplc="77A2DFD0">
      <w:start w:val="1"/>
      <w:numFmt w:val="decimal"/>
      <w:lvlText w:val="%8."/>
      <w:lvlJc w:val="left"/>
      <w:rPr>
        <w:rFonts w:hAnsi="Arial Unicode MS"/>
        <w:caps w:val="0"/>
        <w:smallCaps w:val="0"/>
        <w:strike w:val="0"/>
        <w:dstrike w:val="0"/>
        <w:color w:val="000000"/>
        <w:spacing w:val="0"/>
        <w:w w:val="100"/>
        <w:kern w:val="0"/>
        <w:position w:val="0"/>
        <w:highlight w:val="none"/>
        <w:vertAlign w:val="baseline"/>
      </w:rPr>
    </w:lvl>
    <w:lvl w:ilvl="8" w:tplc="C55499DA">
      <w:start w:val="1"/>
      <w:numFmt w:val="decimal"/>
      <w:lvlText w:val="%9."/>
      <w:lvlJc w:val="left"/>
      <w:rPr>
        <w:rFonts w:hAnsi="Arial Unicode MS"/>
        <w:caps w:val="0"/>
        <w:smallCaps w:val="0"/>
        <w:strike w:val="0"/>
        <w:dstrike w:val="0"/>
        <w:color w:val="000000"/>
        <w:spacing w:val="0"/>
        <w:w w:val="100"/>
        <w:kern w:val="0"/>
        <w:position w:val="0"/>
        <w:highlight w:val="none"/>
        <w:vertAlign w:val="baseline"/>
      </w:rPr>
    </w:lvl>
  </w:abstractNum>
  <w:abstractNum w:abstractNumId="160">
    <w:nsid w:val="683D2CF5"/>
    <w:multiLevelType w:val="hybridMultilevel"/>
    <w:tmpl w:val="C4A69012"/>
    <w:styleLink w:val="Zaimportowanystyl60"/>
    <w:lvl w:ilvl="0" w:tplc="83E468AE">
      <w:start w:val="1"/>
      <w:numFmt w:val="bullet"/>
      <w:lvlText w:val="·"/>
      <w:lvlJc w:val="left"/>
      <w:rPr>
        <w:rFonts w:ascii="Symbol" w:eastAsia="Symbol" w:hAnsi="Symbol" w:cs="Symbol"/>
        <w:b w:val="0"/>
        <w:bCs w:val="0"/>
        <w:i w:val="0"/>
        <w:iCs w:val="0"/>
        <w:caps w:val="0"/>
        <w:smallCaps w:val="0"/>
        <w:strike w:val="0"/>
        <w:dstrike w:val="0"/>
        <w:color w:val="000000"/>
        <w:spacing w:val="0"/>
        <w:w w:val="100"/>
        <w:kern w:val="0"/>
        <w:position w:val="0"/>
        <w:sz w:val="20"/>
        <w:szCs w:val="20"/>
        <w:highlight w:val="none"/>
        <w:vertAlign w:val="baseline"/>
      </w:rPr>
    </w:lvl>
    <w:lvl w:ilvl="1" w:tplc="6AA6E816">
      <w:start w:val="1"/>
      <w:numFmt w:val="bullet"/>
      <w:lvlText w:val="o"/>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sz w:val="20"/>
        <w:szCs w:val="20"/>
        <w:highlight w:val="none"/>
        <w:vertAlign w:val="baseline"/>
      </w:rPr>
    </w:lvl>
    <w:lvl w:ilvl="2" w:tplc="4BA8F088">
      <w:start w:val="1"/>
      <w:numFmt w:val="bullet"/>
      <w:lvlText w:val="▪"/>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sz w:val="20"/>
        <w:szCs w:val="20"/>
        <w:highlight w:val="none"/>
        <w:vertAlign w:val="baseline"/>
      </w:rPr>
    </w:lvl>
    <w:lvl w:ilvl="3" w:tplc="2C9CB740">
      <w:start w:val="1"/>
      <w:numFmt w:val="bullet"/>
      <w:lvlText w:val="▪"/>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sz w:val="20"/>
        <w:szCs w:val="20"/>
        <w:highlight w:val="none"/>
        <w:vertAlign w:val="baseline"/>
      </w:rPr>
    </w:lvl>
    <w:lvl w:ilvl="4" w:tplc="86AE20A2">
      <w:start w:val="1"/>
      <w:numFmt w:val="bullet"/>
      <w:lvlText w:val="▪"/>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sz w:val="20"/>
        <w:szCs w:val="20"/>
        <w:highlight w:val="none"/>
        <w:vertAlign w:val="baseline"/>
      </w:rPr>
    </w:lvl>
    <w:lvl w:ilvl="5" w:tplc="35520F8E">
      <w:start w:val="1"/>
      <w:numFmt w:val="bullet"/>
      <w:lvlText w:val="▪"/>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sz w:val="20"/>
        <w:szCs w:val="20"/>
        <w:highlight w:val="none"/>
        <w:vertAlign w:val="baseline"/>
      </w:rPr>
    </w:lvl>
    <w:lvl w:ilvl="6" w:tplc="310AB22A">
      <w:start w:val="1"/>
      <w:numFmt w:val="bullet"/>
      <w:lvlText w:val="▪"/>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sz w:val="20"/>
        <w:szCs w:val="20"/>
        <w:highlight w:val="none"/>
        <w:vertAlign w:val="baseline"/>
      </w:rPr>
    </w:lvl>
    <w:lvl w:ilvl="7" w:tplc="A9BC3AA6">
      <w:start w:val="1"/>
      <w:numFmt w:val="bullet"/>
      <w:lvlText w:val="▪"/>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sz w:val="20"/>
        <w:szCs w:val="20"/>
        <w:highlight w:val="none"/>
        <w:vertAlign w:val="baseline"/>
      </w:rPr>
    </w:lvl>
    <w:lvl w:ilvl="8" w:tplc="84145C96">
      <w:start w:val="1"/>
      <w:numFmt w:val="bullet"/>
      <w:lvlText w:val="▪"/>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sz w:val="20"/>
        <w:szCs w:val="20"/>
        <w:highlight w:val="none"/>
        <w:vertAlign w:val="baseline"/>
      </w:rPr>
    </w:lvl>
  </w:abstractNum>
  <w:abstractNum w:abstractNumId="161">
    <w:nsid w:val="68FA09ED"/>
    <w:multiLevelType w:val="multilevel"/>
    <w:tmpl w:val="0A98A350"/>
    <w:lvl w:ilvl="0">
      <w:start w:val="1"/>
      <w:numFmt w:val="decimal"/>
      <w:lvlText w:val="%1."/>
      <w:lvlJc w:val="left"/>
      <w:pPr>
        <w:tabs>
          <w:tab w:val="num" w:pos="345"/>
        </w:tabs>
        <w:ind w:left="345" w:hanging="450"/>
      </w:pPr>
      <w:rPr>
        <w:rFonts w:ascii="Times New Roman" w:hAnsi="Times New Roman" w:cs="Times New Roman"/>
      </w:rPr>
    </w:lvl>
    <w:lvl w:ilvl="1">
      <w:start w:val="1"/>
      <w:numFmt w:val="decimal"/>
      <w:lvlText w:val="%2)"/>
      <w:lvlJc w:val="left"/>
      <w:pPr>
        <w:tabs>
          <w:tab w:val="num" w:pos="795"/>
        </w:tabs>
        <w:ind w:left="795" w:hanging="450"/>
      </w:pPr>
      <w:rPr>
        <w:rFonts w:ascii="Times New Roman" w:hAnsi="Times New Roman" w:cs="Times New Roman"/>
      </w:rPr>
    </w:lvl>
    <w:lvl w:ilvl="2">
      <w:start w:val="1"/>
      <w:numFmt w:val="bullet"/>
      <w:lvlText w:val=""/>
      <w:lvlJc w:val="left"/>
      <w:pPr>
        <w:tabs>
          <w:tab w:val="num" w:pos="1245"/>
        </w:tabs>
        <w:ind w:left="1245" w:hanging="450"/>
      </w:pPr>
      <w:rPr>
        <w:rFonts w:ascii="Symbol" w:hAnsi="Symbol" w:hint="default"/>
      </w:rPr>
    </w:lvl>
    <w:lvl w:ilvl="3">
      <w:start w:val="1"/>
      <w:numFmt w:val="decimal"/>
      <w:lvlText w:val="%4."/>
      <w:lvlJc w:val="left"/>
      <w:pPr>
        <w:tabs>
          <w:tab w:val="num" w:pos="1695"/>
        </w:tabs>
        <w:ind w:left="1695" w:hanging="450"/>
      </w:pPr>
    </w:lvl>
    <w:lvl w:ilvl="4">
      <w:start w:val="1"/>
      <w:numFmt w:val="decimal"/>
      <w:lvlText w:val="%5."/>
      <w:lvlJc w:val="left"/>
      <w:pPr>
        <w:tabs>
          <w:tab w:val="num" w:pos="2145"/>
        </w:tabs>
        <w:ind w:left="2145" w:hanging="450"/>
      </w:pPr>
    </w:lvl>
    <w:lvl w:ilvl="5">
      <w:start w:val="1"/>
      <w:numFmt w:val="decimal"/>
      <w:lvlText w:val="%6."/>
      <w:lvlJc w:val="right"/>
      <w:pPr>
        <w:tabs>
          <w:tab w:val="num" w:pos="2595"/>
        </w:tabs>
        <w:ind w:left="2595" w:hanging="450"/>
      </w:pPr>
    </w:lvl>
    <w:lvl w:ilvl="6">
      <w:start w:val="1"/>
      <w:numFmt w:val="decimal"/>
      <w:lvlText w:val="%7."/>
      <w:lvlJc w:val="left"/>
      <w:pPr>
        <w:tabs>
          <w:tab w:val="num" w:pos="3045"/>
        </w:tabs>
        <w:ind w:left="3045" w:hanging="450"/>
      </w:pPr>
    </w:lvl>
    <w:lvl w:ilvl="7">
      <w:start w:val="1"/>
      <w:numFmt w:val="decimal"/>
      <w:lvlText w:val="%8."/>
      <w:lvlJc w:val="left"/>
      <w:pPr>
        <w:tabs>
          <w:tab w:val="num" w:pos="3495"/>
        </w:tabs>
        <w:ind w:left="3495" w:hanging="450"/>
      </w:pPr>
    </w:lvl>
    <w:lvl w:ilvl="8">
      <w:start w:val="1"/>
      <w:numFmt w:val="decimal"/>
      <w:lvlText w:val="%9."/>
      <w:lvlJc w:val="right"/>
      <w:pPr>
        <w:tabs>
          <w:tab w:val="num" w:pos="3945"/>
        </w:tabs>
        <w:ind w:left="3945" w:hanging="450"/>
      </w:pPr>
    </w:lvl>
  </w:abstractNum>
  <w:abstractNum w:abstractNumId="162">
    <w:nsid w:val="691C2AA6"/>
    <w:multiLevelType w:val="hybridMultilevel"/>
    <w:tmpl w:val="CFD489D8"/>
    <w:styleLink w:val="Zaimportowanystyl17"/>
    <w:lvl w:ilvl="0" w:tplc="A2DC6BFE">
      <w:start w:val="1"/>
      <w:numFmt w:val="decimal"/>
      <w:lvlText w:val="%1)"/>
      <w:lvlJc w:val="left"/>
      <w:rPr>
        <w:rFonts w:hAnsi="Arial Unicode MS"/>
        <w:caps w:val="0"/>
        <w:smallCaps w:val="0"/>
        <w:strike w:val="0"/>
        <w:dstrike w:val="0"/>
        <w:color w:val="000000"/>
        <w:spacing w:val="0"/>
        <w:w w:val="100"/>
        <w:kern w:val="0"/>
        <w:position w:val="0"/>
        <w:highlight w:val="none"/>
        <w:vertAlign w:val="baseline"/>
      </w:rPr>
    </w:lvl>
    <w:lvl w:ilvl="1" w:tplc="594E6A20">
      <w:start w:val="1"/>
      <w:numFmt w:val="lowerLetter"/>
      <w:lvlText w:val="%2."/>
      <w:lvlJc w:val="left"/>
      <w:rPr>
        <w:rFonts w:hAnsi="Arial Unicode MS"/>
        <w:caps w:val="0"/>
        <w:smallCaps w:val="0"/>
        <w:strike w:val="0"/>
        <w:dstrike w:val="0"/>
        <w:color w:val="000000"/>
        <w:spacing w:val="0"/>
        <w:w w:val="100"/>
        <w:kern w:val="0"/>
        <w:position w:val="0"/>
        <w:highlight w:val="none"/>
        <w:vertAlign w:val="baseline"/>
      </w:rPr>
    </w:lvl>
    <w:lvl w:ilvl="2" w:tplc="A9D4A994">
      <w:start w:val="1"/>
      <w:numFmt w:val="decimal"/>
      <w:lvlText w:val="%3."/>
      <w:lvlJc w:val="left"/>
      <w:rPr>
        <w:rFonts w:hAnsi="Arial Unicode MS"/>
        <w:caps w:val="0"/>
        <w:smallCaps w:val="0"/>
        <w:strike w:val="0"/>
        <w:dstrike w:val="0"/>
        <w:color w:val="000000"/>
        <w:spacing w:val="0"/>
        <w:w w:val="100"/>
        <w:kern w:val="0"/>
        <w:position w:val="0"/>
        <w:highlight w:val="none"/>
        <w:vertAlign w:val="baseline"/>
      </w:rPr>
    </w:lvl>
    <w:lvl w:ilvl="3" w:tplc="47EA496A">
      <w:start w:val="1"/>
      <w:numFmt w:val="decimal"/>
      <w:lvlText w:val="%4."/>
      <w:lvlJc w:val="left"/>
      <w:rPr>
        <w:rFonts w:hAnsi="Arial Unicode MS"/>
        <w:caps w:val="0"/>
        <w:smallCaps w:val="0"/>
        <w:strike w:val="0"/>
        <w:dstrike w:val="0"/>
        <w:color w:val="000000"/>
        <w:spacing w:val="0"/>
        <w:w w:val="100"/>
        <w:kern w:val="0"/>
        <w:position w:val="0"/>
        <w:highlight w:val="none"/>
        <w:vertAlign w:val="baseline"/>
      </w:rPr>
    </w:lvl>
    <w:lvl w:ilvl="4" w:tplc="B91017D4">
      <w:start w:val="1"/>
      <w:numFmt w:val="decimal"/>
      <w:lvlText w:val="%5."/>
      <w:lvlJc w:val="left"/>
      <w:rPr>
        <w:rFonts w:hAnsi="Arial Unicode MS"/>
        <w:caps w:val="0"/>
        <w:smallCaps w:val="0"/>
        <w:strike w:val="0"/>
        <w:dstrike w:val="0"/>
        <w:color w:val="000000"/>
        <w:spacing w:val="0"/>
        <w:w w:val="100"/>
        <w:kern w:val="0"/>
        <w:position w:val="0"/>
        <w:highlight w:val="none"/>
        <w:vertAlign w:val="baseline"/>
      </w:rPr>
    </w:lvl>
    <w:lvl w:ilvl="5" w:tplc="8F44CA66">
      <w:start w:val="1"/>
      <w:numFmt w:val="decimal"/>
      <w:lvlText w:val="%6."/>
      <w:lvlJc w:val="left"/>
      <w:rPr>
        <w:rFonts w:hAnsi="Arial Unicode MS"/>
        <w:caps w:val="0"/>
        <w:smallCaps w:val="0"/>
        <w:strike w:val="0"/>
        <w:dstrike w:val="0"/>
        <w:color w:val="000000"/>
        <w:spacing w:val="0"/>
        <w:w w:val="100"/>
        <w:kern w:val="0"/>
        <w:position w:val="0"/>
        <w:highlight w:val="none"/>
        <w:vertAlign w:val="baseline"/>
      </w:rPr>
    </w:lvl>
    <w:lvl w:ilvl="6" w:tplc="31A60A5A">
      <w:start w:val="1"/>
      <w:numFmt w:val="decimal"/>
      <w:lvlText w:val="%7."/>
      <w:lvlJc w:val="left"/>
      <w:rPr>
        <w:rFonts w:hAnsi="Arial Unicode MS"/>
        <w:caps w:val="0"/>
        <w:smallCaps w:val="0"/>
        <w:strike w:val="0"/>
        <w:dstrike w:val="0"/>
        <w:color w:val="000000"/>
        <w:spacing w:val="0"/>
        <w:w w:val="100"/>
        <w:kern w:val="0"/>
        <w:position w:val="0"/>
        <w:highlight w:val="none"/>
        <w:vertAlign w:val="baseline"/>
      </w:rPr>
    </w:lvl>
    <w:lvl w:ilvl="7" w:tplc="62C21936">
      <w:start w:val="1"/>
      <w:numFmt w:val="decimal"/>
      <w:lvlText w:val="%8."/>
      <w:lvlJc w:val="left"/>
      <w:rPr>
        <w:rFonts w:hAnsi="Arial Unicode MS"/>
        <w:caps w:val="0"/>
        <w:smallCaps w:val="0"/>
        <w:strike w:val="0"/>
        <w:dstrike w:val="0"/>
        <w:color w:val="000000"/>
        <w:spacing w:val="0"/>
        <w:w w:val="100"/>
        <w:kern w:val="0"/>
        <w:position w:val="0"/>
        <w:highlight w:val="none"/>
        <w:vertAlign w:val="baseline"/>
      </w:rPr>
    </w:lvl>
    <w:lvl w:ilvl="8" w:tplc="6EA05CAC">
      <w:start w:val="1"/>
      <w:numFmt w:val="decimal"/>
      <w:lvlText w:val="%9."/>
      <w:lvlJc w:val="left"/>
      <w:rPr>
        <w:rFonts w:hAnsi="Arial Unicode MS"/>
        <w:caps w:val="0"/>
        <w:smallCaps w:val="0"/>
        <w:strike w:val="0"/>
        <w:dstrike w:val="0"/>
        <w:color w:val="000000"/>
        <w:spacing w:val="0"/>
        <w:w w:val="100"/>
        <w:kern w:val="0"/>
        <w:position w:val="0"/>
        <w:highlight w:val="none"/>
        <w:vertAlign w:val="baseline"/>
      </w:rPr>
    </w:lvl>
  </w:abstractNum>
  <w:abstractNum w:abstractNumId="163">
    <w:nsid w:val="696A6852"/>
    <w:multiLevelType w:val="hybridMultilevel"/>
    <w:tmpl w:val="13ECC9E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4">
    <w:nsid w:val="699B31DD"/>
    <w:multiLevelType w:val="multilevel"/>
    <w:tmpl w:val="AAAAEB72"/>
    <w:lvl w:ilvl="0">
      <w:start w:val="1"/>
      <w:numFmt w:val="decimal"/>
      <w:lvlText w:val="%1."/>
      <w:lvlJc w:val="left"/>
      <w:pPr>
        <w:tabs>
          <w:tab w:val="num" w:pos="360"/>
        </w:tabs>
        <w:ind w:left="360" w:hanging="360"/>
      </w:pPr>
      <w:rPr>
        <w:rFonts w:ascii="Times New Roman" w:eastAsia="Times New Roman" w:hAnsi="Times New Roman" w:cs="Calibri"/>
        <w:b/>
        <w:sz w:val="24"/>
        <w:szCs w:val="20"/>
        <w:lang w:eastAsia="zh-CN"/>
      </w:rPr>
    </w:lvl>
    <w:lvl w:ilvl="1">
      <w:start w:val="1"/>
      <w:numFmt w:val="bullet"/>
      <w:lvlText w:val=""/>
      <w:lvlJc w:val="left"/>
      <w:pPr>
        <w:tabs>
          <w:tab w:val="num" w:pos="1440"/>
        </w:tabs>
        <w:ind w:left="1440" w:hanging="360"/>
      </w:pPr>
      <w:rPr>
        <w:rFonts w:ascii="Symbol" w:hAnsi="Symbol" w:cs="Symbol"/>
      </w:rPr>
    </w:lvl>
    <w:lvl w:ilvl="2">
      <w:start w:val="1"/>
      <w:numFmt w:val="lowerRoman"/>
      <w:lvlText w:val="%2.%3."/>
      <w:lvlJc w:val="left"/>
      <w:pPr>
        <w:tabs>
          <w:tab w:val="num" w:pos="2160"/>
        </w:tabs>
        <w:ind w:left="2160" w:hanging="180"/>
      </w:pPr>
    </w:lvl>
    <w:lvl w:ilvl="3">
      <w:start w:val="1"/>
      <w:numFmt w:val="decimal"/>
      <w:lvlText w:val="%2.%3.%4."/>
      <w:lvlJc w:val="left"/>
      <w:pPr>
        <w:tabs>
          <w:tab w:val="num" w:pos="2880"/>
        </w:tabs>
        <w:ind w:left="2880" w:hanging="360"/>
      </w:pPr>
    </w:lvl>
    <w:lvl w:ilvl="4">
      <w:start w:val="1"/>
      <w:numFmt w:val="lowerLetter"/>
      <w:lvlText w:val="%2.%3.%4.%5."/>
      <w:lvlJc w:val="left"/>
      <w:pPr>
        <w:tabs>
          <w:tab w:val="num" w:pos="3600"/>
        </w:tabs>
        <w:ind w:left="3600" w:hanging="360"/>
      </w:pPr>
    </w:lvl>
    <w:lvl w:ilvl="5">
      <w:start w:val="1"/>
      <w:numFmt w:val="lowerRoman"/>
      <w:lvlText w:val="%2.%3.%4.%5.%6."/>
      <w:lvlJc w:val="left"/>
      <w:pPr>
        <w:tabs>
          <w:tab w:val="num" w:pos="4320"/>
        </w:tabs>
        <w:ind w:left="4320" w:hanging="180"/>
      </w:pPr>
    </w:lvl>
    <w:lvl w:ilvl="6">
      <w:start w:val="1"/>
      <w:numFmt w:val="decimal"/>
      <w:lvlText w:val="%2.%3.%4.%5.%6.%7."/>
      <w:lvlJc w:val="left"/>
      <w:pPr>
        <w:tabs>
          <w:tab w:val="num" w:pos="5040"/>
        </w:tabs>
        <w:ind w:left="5040" w:hanging="360"/>
      </w:pPr>
    </w:lvl>
    <w:lvl w:ilvl="7">
      <w:start w:val="1"/>
      <w:numFmt w:val="lowerLetter"/>
      <w:lvlText w:val="%2.%3.%4.%5.%6.%7.%8."/>
      <w:lvlJc w:val="left"/>
      <w:pPr>
        <w:tabs>
          <w:tab w:val="num" w:pos="5760"/>
        </w:tabs>
        <w:ind w:left="5760" w:hanging="360"/>
      </w:pPr>
    </w:lvl>
    <w:lvl w:ilvl="8">
      <w:start w:val="1"/>
      <w:numFmt w:val="lowerRoman"/>
      <w:lvlText w:val="%2.%3.%4.%5.%6.%7.%8.%9."/>
      <w:lvlJc w:val="left"/>
      <w:pPr>
        <w:tabs>
          <w:tab w:val="num" w:pos="6480"/>
        </w:tabs>
        <w:ind w:left="6480" w:hanging="180"/>
      </w:pPr>
    </w:lvl>
  </w:abstractNum>
  <w:abstractNum w:abstractNumId="165">
    <w:nsid w:val="69BC234F"/>
    <w:multiLevelType w:val="hybridMultilevel"/>
    <w:tmpl w:val="6F3CE5A6"/>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66">
    <w:nsid w:val="6AE64108"/>
    <w:multiLevelType w:val="hybridMultilevel"/>
    <w:tmpl w:val="36CE0E22"/>
    <w:styleLink w:val="Zaimportowanystyl58"/>
    <w:lvl w:ilvl="0" w:tplc="9F52AC00">
      <w:start w:val="1"/>
      <w:numFmt w:val="bullet"/>
      <w:lvlText w:val="-"/>
      <w:lvlJc w:val="left"/>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2EA84A9C">
      <w:start w:val="1"/>
      <w:numFmt w:val="bullet"/>
      <w:lvlText w:val="-"/>
      <w:lvlJc w:val="left"/>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2" w:tplc="9BCA2836">
      <w:start w:val="1"/>
      <w:numFmt w:val="bullet"/>
      <w:lvlText w:val="-"/>
      <w:lvlJc w:val="left"/>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3" w:tplc="166C77C6">
      <w:start w:val="1"/>
      <w:numFmt w:val="bullet"/>
      <w:lvlText w:val="-"/>
      <w:lvlJc w:val="left"/>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8D047CC4">
      <w:start w:val="1"/>
      <w:numFmt w:val="bullet"/>
      <w:lvlText w:val="-"/>
      <w:lvlJc w:val="left"/>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5" w:tplc="0778E3C2">
      <w:start w:val="1"/>
      <w:numFmt w:val="bullet"/>
      <w:lvlText w:val="-"/>
      <w:lvlJc w:val="left"/>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6" w:tplc="2A788F0E">
      <w:start w:val="1"/>
      <w:numFmt w:val="bullet"/>
      <w:lvlText w:val="-"/>
      <w:lvlJc w:val="left"/>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9CB0866A">
      <w:start w:val="1"/>
      <w:numFmt w:val="bullet"/>
      <w:lvlText w:val="-"/>
      <w:lvlJc w:val="left"/>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8" w:tplc="3B36E91E">
      <w:start w:val="1"/>
      <w:numFmt w:val="bullet"/>
      <w:lvlText w:val="-"/>
      <w:lvlJc w:val="left"/>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abstractNum>
  <w:abstractNum w:abstractNumId="167">
    <w:nsid w:val="6BCE1AAE"/>
    <w:multiLevelType w:val="hybridMultilevel"/>
    <w:tmpl w:val="59884B62"/>
    <w:styleLink w:val="Zaimportowanystyl53"/>
    <w:lvl w:ilvl="0" w:tplc="503ECBCA">
      <w:start w:val="1"/>
      <w:numFmt w:val="decimal"/>
      <w:lvlText w:val="%1)"/>
      <w:lvlJc w:val="left"/>
      <w:rPr>
        <w:rFonts w:hAnsi="Arial Unicode MS"/>
        <w:caps w:val="0"/>
        <w:smallCaps w:val="0"/>
        <w:strike w:val="0"/>
        <w:dstrike w:val="0"/>
        <w:color w:val="000000"/>
        <w:spacing w:val="0"/>
        <w:w w:val="100"/>
        <w:kern w:val="0"/>
        <w:position w:val="0"/>
        <w:highlight w:val="none"/>
        <w:vertAlign w:val="baseline"/>
      </w:rPr>
    </w:lvl>
    <w:lvl w:ilvl="1" w:tplc="8BCCA2F8">
      <w:start w:val="1"/>
      <w:numFmt w:val="lowerLetter"/>
      <w:lvlText w:val="%2."/>
      <w:lvlJc w:val="left"/>
      <w:rPr>
        <w:rFonts w:hAnsi="Arial Unicode MS"/>
        <w:caps w:val="0"/>
        <w:smallCaps w:val="0"/>
        <w:strike w:val="0"/>
        <w:dstrike w:val="0"/>
        <w:color w:val="000000"/>
        <w:spacing w:val="0"/>
        <w:w w:val="100"/>
        <w:kern w:val="0"/>
        <w:position w:val="0"/>
        <w:highlight w:val="none"/>
        <w:vertAlign w:val="baseline"/>
      </w:rPr>
    </w:lvl>
    <w:lvl w:ilvl="2" w:tplc="7E6C95D0">
      <w:start w:val="1"/>
      <w:numFmt w:val="lowerRoman"/>
      <w:lvlText w:val="%3."/>
      <w:lvlJc w:val="left"/>
      <w:rPr>
        <w:rFonts w:hAnsi="Arial Unicode MS"/>
        <w:caps w:val="0"/>
        <w:smallCaps w:val="0"/>
        <w:strike w:val="0"/>
        <w:dstrike w:val="0"/>
        <w:color w:val="000000"/>
        <w:spacing w:val="0"/>
        <w:w w:val="100"/>
        <w:kern w:val="0"/>
        <w:position w:val="0"/>
        <w:highlight w:val="none"/>
        <w:vertAlign w:val="baseline"/>
      </w:rPr>
    </w:lvl>
    <w:lvl w:ilvl="3" w:tplc="EA42944E">
      <w:start w:val="1"/>
      <w:numFmt w:val="decimal"/>
      <w:lvlText w:val="%4."/>
      <w:lvlJc w:val="left"/>
      <w:rPr>
        <w:rFonts w:hAnsi="Arial Unicode MS"/>
        <w:caps w:val="0"/>
        <w:smallCaps w:val="0"/>
        <w:strike w:val="0"/>
        <w:dstrike w:val="0"/>
        <w:color w:val="000000"/>
        <w:spacing w:val="0"/>
        <w:w w:val="100"/>
        <w:kern w:val="0"/>
        <w:position w:val="0"/>
        <w:highlight w:val="none"/>
        <w:vertAlign w:val="baseline"/>
      </w:rPr>
    </w:lvl>
    <w:lvl w:ilvl="4" w:tplc="074A15F4">
      <w:start w:val="1"/>
      <w:numFmt w:val="lowerLetter"/>
      <w:lvlText w:val="%5."/>
      <w:lvlJc w:val="left"/>
      <w:rPr>
        <w:rFonts w:hAnsi="Arial Unicode MS"/>
        <w:caps w:val="0"/>
        <w:smallCaps w:val="0"/>
        <w:strike w:val="0"/>
        <w:dstrike w:val="0"/>
        <w:color w:val="000000"/>
        <w:spacing w:val="0"/>
        <w:w w:val="100"/>
        <w:kern w:val="0"/>
        <w:position w:val="0"/>
        <w:highlight w:val="none"/>
        <w:vertAlign w:val="baseline"/>
      </w:rPr>
    </w:lvl>
    <w:lvl w:ilvl="5" w:tplc="7C08A9AC">
      <w:start w:val="1"/>
      <w:numFmt w:val="lowerRoman"/>
      <w:lvlText w:val="%6."/>
      <w:lvlJc w:val="left"/>
      <w:rPr>
        <w:rFonts w:hAnsi="Arial Unicode MS"/>
        <w:caps w:val="0"/>
        <w:smallCaps w:val="0"/>
        <w:strike w:val="0"/>
        <w:dstrike w:val="0"/>
        <w:color w:val="000000"/>
        <w:spacing w:val="0"/>
        <w:w w:val="100"/>
        <w:kern w:val="0"/>
        <w:position w:val="0"/>
        <w:highlight w:val="none"/>
        <w:vertAlign w:val="baseline"/>
      </w:rPr>
    </w:lvl>
    <w:lvl w:ilvl="6" w:tplc="C2E0AA2C">
      <w:start w:val="1"/>
      <w:numFmt w:val="decimal"/>
      <w:lvlText w:val="%7."/>
      <w:lvlJc w:val="left"/>
      <w:rPr>
        <w:rFonts w:hAnsi="Arial Unicode MS"/>
        <w:caps w:val="0"/>
        <w:smallCaps w:val="0"/>
        <w:strike w:val="0"/>
        <w:dstrike w:val="0"/>
        <w:color w:val="000000"/>
        <w:spacing w:val="0"/>
        <w:w w:val="100"/>
        <w:kern w:val="0"/>
        <w:position w:val="0"/>
        <w:highlight w:val="none"/>
        <w:vertAlign w:val="baseline"/>
      </w:rPr>
    </w:lvl>
    <w:lvl w:ilvl="7" w:tplc="FE64FA52">
      <w:start w:val="1"/>
      <w:numFmt w:val="lowerLetter"/>
      <w:lvlText w:val="%8."/>
      <w:lvlJc w:val="left"/>
      <w:rPr>
        <w:rFonts w:hAnsi="Arial Unicode MS"/>
        <w:caps w:val="0"/>
        <w:smallCaps w:val="0"/>
        <w:strike w:val="0"/>
        <w:dstrike w:val="0"/>
        <w:color w:val="000000"/>
        <w:spacing w:val="0"/>
        <w:w w:val="100"/>
        <w:kern w:val="0"/>
        <w:position w:val="0"/>
        <w:highlight w:val="none"/>
        <w:vertAlign w:val="baseline"/>
      </w:rPr>
    </w:lvl>
    <w:lvl w:ilvl="8" w:tplc="A74691D8">
      <w:start w:val="1"/>
      <w:numFmt w:val="lowerRoman"/>
      <w:lvlText w:val="%9."/>
      <w:lvlJc w:val="left"/>
      <w:rPr>
        <w:rFonts w:hAnsi="Arial Unicode MS"/>
        <w:caps w:val="0"/>
        <w:smallCaps w:val="0"/>
        <w:strike w:val="0"/>
        <w:dstrike w:val="0"/>
        <w:color w:val="000000"/>
        <w:spacing w:val="0"/>
        <w:w w:val="100"/>
        <w:kern w:val="0"/>
        <w:position w:val="0"/>
        <w:highlight w:val="none"/>
        <w:vertAlign w:val="baseline"/>
      </w:rPr>
    </w:lvl>
  </w:abstractNum>
  <w:abstractNum w:abstractNumId="168">
    <w:nsid w:val="6D327507"/>
    <w:multiLevelType w:val="hybridMultilevel"/>
    <w:tmpl w:val="D23490F8"/>
    <w:styleLink w:val="Zaimportowanystyl24"/>
    <w:lvl w:ilvl="0" w:tplc="1F9CF5E2">
      <w:start w:val="1"/>
      <w:numFmt w:val="decimal"/>
      <w:lvlText w:val="%1)"/>
      <w:lvlJc w:val="left"/>
      <w:rPr>
        <w:rFonts w:hAnsi="Arial Unicode MS"/>
        <w:caps w:val="0"/>
        <w:smallCaps w:val="0"/>
        <w:strike w:val="0"/>
        <w:dstrike w:val="0"/>
        <w:color w:val="000000"/>
        <w:spacing w:val="0"/>
        <w:w w:val="100"/>
        <w:kern w:val="0"/>
        <w:position w:val="0"/>
        <w:highlight w:val="none"/>
        <w:vertAlign w:val="baseline"/>
      </w:rPr>
    </w:lvl>
    <w:lvl w:ilvl="1" w:tplc="70340BDE">
      <w:start w:val="1"/>
      <w:numFmt w:val="decimal"/>
      <w:lvlText w:val="%2."/>
      <w:lvlJc w:val="left"/>
      <w:rPr>
        <w:rFonts w:hAnsi="Arial Unicode MS"/>
        <w:caps w:val="0"/>
        <w:smallCaps w:val="0"/>
        <w:strike w:val="0"/>
        <w:dstrike w:val="0"/>
        <w:color w:val="000000"/>
        <w:spacing w:val="0"/>
        <w:w w:val="100"/>
        <w:kern w:val="0"/>
        <w:position w:val="0"/>
        <w:highlight w:val="none"/>
        <w:vertAlign w:val="baseline"/>
      </w:rPr>
    </w:lvl>
    <w:lvl w:ilvl="2" w:tplc="A3F21B5A">
      <w:start w:val="1"/>
      <w:numFmt w:val="decimal"/>
      <w:lvlText w:val="%3."/>
      <w:lvlJc w:val="left"/>
      <w:rPr>
        <w:rFonts w:hAnsi="Arial Unicode MS"/>
        <w:caps w:val="0"/>
        <w:smallCaps w:val="0"/>
        <w:strike w:val="0"/>
        <w:dstrike w:val="0"/>
        <w:color w:val="000000"/>
        <w:spacing w:val="0"/>
        <w:w w:val="100"/>
        <w:kern w:val="0"/>
        <w:position w:val="0"/>
        <w:highlight w:val="none"/>
        <w:vertAlign w:val="baseline"/>
      </w:rPr>
    </w:lvl>
    <w:lvl w:ilvl="3" w:tplc="949807BA">
      <w:start w:val="1"/>
      <w:numFmt w:val="decimal"/>
      <w:lvlText w:val="%4."/>
      <w:lvlJc w:val="left"/>
      <w:rPr>
        <w:rFonts w:hAnsi="Arial Unicode MS"/>
        <w:caps w:val="0"/>
        <w:smallCaps w:val="0"/>
        <w:strike w:val="0"/>
        <w:dstrike w:val="0"/>
        <w:color w:val="000000"/>
        <w:spacing w:val="0"/>
        <w:w w:val="100"/>
        <w:kern w:val="0"/>
        <w:position w:val="0"/>
        <w:highlight w:val="none"/>
        <w:vertAlign w:val="baseline"/>
      </w:rPr>
    </w:lvl>
    <w:lvl w:ilvl="4" w:tplc="ACE21030">
      <w:start w:val="1"/>
      <w:numFmt w:val="decimal"/>
      <w:lvlText w:val="%5."/>
      <w:lvlJc w:val="left"/>
      <w:rPr>
        <w:rFonts w:hAnsi="Arial Unicode MS"/>
        <w:caps w:val="0"/>
        <w:smallCaps w:val="0"/>
        <w:strike w:val="0"/>
        <w:dstrike w:val="0"/>
        <w:color w:val="000000"/>
        <w:spacing w:val="0"/>
        <w:w w:val="100"/>
        <w:kern w:val="0"/>
        <w:position w:val="0"/>
        <w:highlight w:val="none"/>
        <w:vertAlign w:val="baseline"/>
      </w:rPr>
    </w:lvl>
    <w:lvl w:ilvl="5" w:tplc="67B8827A">
      <w:start w:val="1"/>
      <w:numFmt w:val="decimal"/>
      <w:lvlText w:val="%6."/>
      <w:lvlJc w:val="left"/>
      <w:rPr>
        <w:rFonts w:hAnsi="Arial Unicode MS"/>
        <w:caps w:val="0"/>
        <w:smallCaps w:val="0"/>
        <w:strike w:val="0"/>
        <w:dstrike w:val="0"/>
        <w:color w:val="000000"/>
        <w:spacing w:val="0"/>
        <w:w w:val="100"/>
        <w:kern w:val="0"/>
        <w:position w:val="0"/>
        <w:highlight w:val="none"/>
        <w:vertAlign w:val="baseline"/>
      </w:rPr>
    </w:lvl>
    <w:lvl w:ilvl="6" w:tplc="05C24CD6">
      <w:start w:val="1"/>
      <w:numFmt w:val="decimal"/>
      <w:lvlText w:val="%7."/>
      <w:lvlJc w:val="left"/>
      <w:rPr>
        <w:rFonts w:hAnsi="Arial Unicode MS"/>
        <w:caps w:val="0"/>
        <w:smallCaps w:val="0"/>
        <w:strike w:val="0"/>
        <w:dstrike w:val="0"/>
        <w:color w:val="000000"/>
        <w:spacing w:val="0"/>
        <w:w w:val="100"/>
        <w:kern w:val="0"/>
        <w:position w:val="0"/>
        <w:highlight w:val="none"/>
        <w:vertAlign w:val="baseline"/>
      </w:rPr>
    </w:lvl>
    <w:lvl w:ilvl="7" w:tplc="2D440922">
      <w:start w:val="1"/>
      <w:numFmt w:val="decimal"/>
      <w:lvlText w:val="%8."/>
      <w:lvlJc w:val="left"/>
      <w:rPr>
        <w:rFonts w:hAnsi="Arial Unicode MS"/>
        <w:caps w:val="0"/>
        <w:smallCaps w:val="0"/>
        <w:strike w:val="0"/>
        <w:dstrike w:val="0"/>
        <w:color w:val="000000"/>
        <w:spacing w:val="0"/>
        <w:w w:val="100"/>
        <w:kern w:val="0"/>
        <w:position w:val="0"/>
        <w:highlight w:val="none"/>
        <w:vertAlign w:val="baseline"/>
      </w:rPr>
    </w:lvl>
    <w:lvl w:ilvl="8" w:tplc="E2044BA2">
      <w:start w:val="1"/>
      <w:numFmt w:val="decimal"/>
      <w:lvlText w:val="%9."/>
      <w:lvlJc w:val="left"/>
      <w:rPr>
        <w:rFonts w:hAnsi="Arial Unicode MS"/>
        <w:caps w:val="0"/>
        <w:smallCaps w:val="0"/>
        <w:strike w:val="0"/>
        <w:dstrike w:val="0"/>
        <w:color w:val="000000"/>
        <w:spacing w:val="0"/>
        <w:w w:val="100"/>
        <w:kern w:val="0"/>
        <w:position w:val="0"/>
        <w:highlight w:val="none"/>
        <w:vertAlign w:val="baseline"/>
      </w:rPr>
    </w:lvl>
  </w:abstractNum>
  <w:abstractNum w:abstractNumId="169">
    <w:nsid w:val="6D732B9A"/>
    <w:multiLevelType w:val="hybridMultilevel"/>
    <w:tmpl w:val="C84C7FEA"/>
    <w:lvl w:ilvl="0" w:tplc="97AE8AF4">
      <w:start w:val="1"/>
      <w:numFmt w:val="bullet"/>
      <w:lvlText w:val=""/>
      <w:lvlJc w:val="left"/>
      <w:pPr>
        <w:tabs>
          <w:tab w:val="num" w:pos="720"/>
        </w:tabs>
        <w:ind w:left="720" w:hanging="360"/>
      </w:pPr>
      <w:rPr>
        <w:rFonts w:ascii="Symbol" w:hAnsi="Symbol" w:hint="default"/>
        <w:sz w:val="20"/>
      </w:rPr>
    </w:lvl>
    <w:lvl w:ilvl="1" w:tplc="27E4D418" w:tentative="1">
      <w:start w:val="1"/>
      <w:numFmt w:val="bullet"/>
      <w:lvlText w:val="o"/>
      <w:lvlJc w:val="left"/>
      <w:pPr>
        <w:tabs>
          <w:tab w:val="num" w:pos="1440"/>
        </w:tabs>
        <w:ind w:left="1440" w:hanging="360"/>
      </w:pPr>
      <w:rPr>
        <w:rFonts w:ascii="Courier New" w:hAnsi="Courier New" w:hint="default"/>
        <w:sz w:val="20"/>
      </w:rPr>
    </w:lvl>
    <w:lvl w:ilvl="2" w:tplc="5A8C3C66" w:tentative="1">
      <w:start w:val="1"/>
      <w:numFmt w:val="bullet"/>
      <w:lvlText w:val=""/>
      <w:lvlJc w:val="left"/>
      <w:pPr>
        <w:tabs>
          <w:tab w:val="num" w:pos="2160"/>
        </w:tabs>
        <w:ind w:left="2160" w:hanging="360"/>
      </w:pPr>
      <w:rPr>
        <w:rFonts w:ascii="Wingdings" w:hAnsi="Wingdings" w:hint="default"/>
        <w:sz w:val="20"/>
      </w:rPr>
    </w:lvl>
    <w:lvl w:ilvl="3" w:tplc="7BD04648" w:tentative="1">
      <w:start w:val="1"/>
      <w:numFmt w:val="bullet"/>
      <w:lvlText w:val=""/>
      <w:lvlJc w:val="left"/>
      <w:pPr>
        <w:tabs>
          <w:tab w:val="num" w:pos="2880"/>
        </w:tabs>
        <w:ind w:left="2880" w:hanging="360"/>
      </w:pPr>
      <w:rPr>
        <w:rFonts w:ascii="Wingdings" w:hAnsi="Wingdings" w:hint="default"/>
        <w:sz w:val="20"/>
      </w:rPr>
    </w:lvl>
    <w:lvl w:ilvl="4" w:tplc="8D8A9278" w:tentative="1">
      <w:start w:val="1"/>
      <w:numFmt w:val="bullet"/>
      <w:lvlText w:val=""/>
      <w:lvlJc w:val="left"/>
      <w:pPr>
        <w:tabs>
          <w:tab w:val="num" w:pos="3600"/>
        </w:tabs>
        <w:ind w:left="3600" w:hanging="360"/>
      </w:pPr>
      <w:rPr>
        <w:rFonts w:ascii="Wingdings" w:hAnsi="Wingdings" w:hint="default"/>
        <w:sz w:val="20"/>
      </w:rPr>
    </w:lvl>
    <w:lvl w:ilvl="5" w:tplc="A2841C44" w:tentative="1">
      <w:start w:val="1"/>
      <w:numFmt w:val="bullet"/>
      <w:lvlText w:val=""/>
      <w:lvlJc w:val="left"/>
      <w:pPr>
        <w:tabs>
          <w:tab w:val="num" w:pos="4320"/>
        </w:tabs>
        <w:ind w:left="4320" w:hanging="360"/>
      </w:pPr>
      <w:rPr>
        <w:rFonts w:ascii="Wingdings" w:hAnsi="Wingdings" w:hint="default"/>
        <w:sz w:val="20"/>
      </w:rPr>
    </w:lvl>
    <w:lvl w:ilvl="6" w:tplc="A64AF200" w:tentative="1">
      <w:start w:val="1"/>
      <w:numFmt w:val="bullet"/>
      <w:lvlText w:val=""/>
      <w:lvlJc w:val="left"/>
      <w:pPr>
        <w:tabs>
          <w:tab w:val="num" w:pos="5040"/>
        </w:tabs>
        <w:ind w:left="5040" w:hanging="360"/>
      </w:pPr>
      <w:rPr>
        <w:rFonts w:ascii="Wingdings" w:hAnsi="Wingdings" w:hint="default"/>
        <w:sz w:val="20"/>
      </w:rPr>
    </w:lvl>
    <w:lvl w:ilvl="7" w:tplc="A81EF9C6" w:tentative="1">
      <w:start w:val="1"/>
      <w:numFmt w:val="bullet"/>
      <w:lvlText w:val=""/>
      <w:lvlJc w:val="left"/>
      <w:pPr>
        <w:tabs>
          <w:tab w:val="num" w:pos="5760"/>
        </w:tabs>
        <w:ind w:left="5760" w:hanging="360"/>
      </w:pPr>
      <w:rPr>
        <w:rFonts w:ascii="Wingdings" w:hAnsi="Wingdings" w:hint="default"/>
        <w:sz w:val="20"/>
      </w:rPr>
    </w:lvl>
    <w:lvl w:ilvl="8" w:tplc="B0984036" w:tentative="1">
      <w:start w:val="1"/>
      <w:numFmt w:val="bullet"/>
      <w:lvlText w:val=""/>
      <w:lvlJc w:val="left"/>
      <w:pPr>
        <w:tabs>
          <w:tab w:val="num" w:pos="6480"/>
        </w:tabs>
        <w:ind w:left="6480" w:hanging="360"/>
      </w:pPr>
      <w:rPr>
        <w:rFonts w:ascii="Wingdings" w:hAnsi="Wingdings" w:hint="default"/>
        <w:sz w:val="20"/>
      </w:rPr>
    </w:lvl>
  </w:abstractNum>
  <w:abstractNum w:abstractNumId="170">
    <w:nsid w:val="6DBE53AE"/>
    <w:multiLevelType w:val="hybridMultilevel"/>
    <w:tmpl w:val="D0B6897A"/>
    <w:lvl w:ilvl="0" w:tplc="FFFFFFFF">
      <w:start w:val="1"/>
      <w:numFmt w:val="decimal"/>
      <w:lvlText w:val="%1."/>
      <w:lvlJc w:val="left"/>
      <w:pPr>
        <w:ind w:left="720" w:hanging="360"/>
      </w:pPr>
      <w:rPr>
        <w:rFonts w:ascii="Calibri" w:hAnsi="Calibri" w:cs="Calibri" w:hint="default"/>
        <w:b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1">
    <w:nsid w:val="6E4B71F0"/>
    <w:multiLevelType w:val="hybridMultilevel"/>
    <w:tmpl w:val="D57CA0C6"/>
    <w:lvl w:ilvl="0" w:tplc="FFFFFFFF">
      <w:start w:val="1"/>
      <w:numFmt w:val="decimal"/>
      <w:lvlText w:val="%1."/>
      <w:lvlJc w:val="left"/>
      <w:pPr>
        <w:ind w:left="360" w:hanging="360"/>
      </w:pPr>
      <w:rPr>
        <w:b/>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72">
    <w:nsid w:val="70A37348"/>
    <w:multiLevelType w:val="hybridMultilevel"/>
    <w:tmpl w:val="1928585E"/>
    <w:lvl w:ilvl="0" w:tplc="7680883A">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3">
    <w:nsid w:val="71EA630C"/>
    <w:multiLevelType w:val="hybridMultilevel"/>
    <w:tmpl w:val="403CBA38"/>
    <w:lvl w:ilvl="0" w:tplc="B8DC401A">
      <w:start w:val="1"/>
      <w:numFmt w:val="decimal"/>
      <w:lvlText w:val="%1)"/>
      <w:lvlJc w:val="left"/>
      <w:pPr>
        <w:ind w:left="1069" w:hanging="360"/>
      </w:pPr>
      <w:rPr>
        <w:rFonts w:hint="default"/>
        <w:b w:val="0"/>
        <w:i w:val="0"/>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174">
    <w:nsid w:val="720E4C10"/>
    <w:multiLevelType w:val="hybridMultilevel"/>
    <w:tmpl w:val="6C243CF6"/>
    <w:lvl w:ilvl="0" w:tplc="04150011">
      <w:start w:val="1"/>
      <w:numFmt w:val="decimal"/>
      <w:lvlText w:val="%1)"/>
      <w:lvlJc w:val="left"/>
      <w:pPr>
        <w:ind w:left="1866" w:hanging="360"/>
      </w:pPr>
    </w:lvl>
    <w:lvl w:ilvl="1" w:tplc="04150019" w:tentative="1">
      <w:start w:val="1"/>
      <w:numFmt w:val="lowerLetter"/>
      <w:lvlText w:val="%2."/>
      <w:lvlJc w:val="left"/>
      <w:pPr>
        <w:ind w:left="2586" w:hanging="360"/>
      </w:pPr>
    </w:lvl>
    <w:lvl w:ilvl="2" w:tplc="0415001B" w:tentative="1">
      <w:start w:val="1"/>
      <w:numFmt w:val="lowerRoman"/>
      <w:lvlText w:val="%3."/>
      <w:lvlJc w:val="right"/>
      <w:pPr>
        <w:ind w:left="3306" w:hanging="180"/>
      </w:pPr>
    </w:lvl>
    <w:lvl w:ilvl="3" w:tplc="0415000F" w:tentative="1">
      <w:start w:val="1"/>
      <w:numFmt w:val="decimal"/>
      <w:lvlText w:val="%4."/>
      <w:lvlJc w:val="left"/>
      <w:pPr>
        <w:ind w:left="4026" w:hanging="360"/>
      </w:pPr>
    </w:lvl>
    <w:lvl w:ilvl="4" w:tplc="04150019" w:tentative="1">
      <w:start w:val="1"/>
      <w:numFmt w:val="lowerLetter"/>
      <w:lvlText w:val="%5."/>
      <w:lvlJc w:val="left"/>
      <w:pPr>
        <w:ind w:left="4746" w:hanging="360"/>
      </w:pPr>
    </w:lvl>
    <w:lvl w:ilvl="5" w:tplc="0415001B" w:tentative="1">
      <w:start w:val="1"/>
      <w:numFmt w:val="lowerRoman"/>
      <w:lvlText w:val="%6."/>
      <w:lvlJc w:val="right"/>
      <w:pPr>
        <w:ind w:left="5466" w:hanging="180"/>
      </w:pPr>
    </w:lvl>
    <w:lvl w:ilvl="6" w:tplc="0415000F" w:tentative="1">
      <w:start w:val="1"/>
      <w:numFmt w:val="decimal"/>
      <w:lvlText w:val="%7."/>
      <w:lvlJc w:val="left"/>
      <w:pPr>
        <w:ind w:left="6186" w:hanging="360"/>
      </w:pPr>
    </w:lvl>
    <w:lvl w:ilvl="7" w:tplc="04150019" w:tentative="1">
      <w:start w:val="1"/>
      <w:numFmt w:val="lowerLetter"/>
      <w:lvlText w:val="%8."/>
      <w:lvlJc w:val="left"/>
      <w:pPr>
        <w:ind w:left="6906" w:hanging="360"/>
      </w:pPr>
    </w:lvl>
    <w:lvl w:ilvl="8" w:tplc="0415001B" w:tentative="1">
      <w:start w:val="1"/>
      <w:numFmt w:val="lowerRoman"/>
      <w:lvlText w:val="%9."/>
      <w:lvlJc w:val="right"/>
      <w:pPr>
        <w:ind w:left="7626" w:hanging="180"/>
      </w:pPr>
    </w:lvl>
  </w:abstractNum>
  <w:abstractNum w:abstractNumId="175">
    <w:nsid w:val="72434024"/>
    <w:multiLevelType w:val="multilevel"/>
    <w:tmpl w:val="B6BCF0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6">
    <w:nsid w:val="727B28DA"/>
    <w:multiLevelType w:val="hybridMultilevel"/>
    <w:tmpl w:val="EBE43C02"/>
    <w:styleLink w:val="Zaimportowanystyl29"/>
    <w:lvl w:ilvl="0" w:tplc="7794F07E">
      <w:start w:val="1"/>
      <w:numFmt w:val="decimal"/>
      <w:lvlText w:val="%1."/>
      <w:lvlJc w:val="left"/>
      <w:rPr>
        <w:rFonts w:hAnsi="Arial Unicode MS"/>
        <w:caps w:val="0"/>
        <w:smallCaps w:val="0"/>
        <w:strike w:val="0"/>
        <w:dstrike w:val="0"/>
        <w:color w:val="000000"/>
        <w:spacing w:val="0"/>
        <w:w w:val="100"/>
        <w:kern w:val="0"/>
        <w:position w:val="0"/>
        <w:highlight w:val="none"/>
        <w:vertAlign w:val="baseline"/>
      </w:rPr>
    </w:lvl>
    <w:lvl w:ilvl="1" w:tplc="B9CC4816">
      <w:start w:val="1"/>
      <w:numFmt w:val="decimal"/>
      <w:lvlText w:val="%2."/>
      <w:lvlJc w:val="left"/>
      <w:rPr>
        <w:rFonts w:hAnsi="Arial Unicode MS"/>
        <w:caps w:val="0"/>
        <w:smallCaps w:val="0"/>
        <w:strike w:val="0"/>
        <w:dstrike w:val="0"/>
        <w:color w:val="000000"/>
        <w:spacing w:val="0"/>
        <w:w w:val="100"/>
        <w:kern w:val="0"/>
        <w:position w:val="0"/>
        <w:highlight w:val="none"/>
        <w:vertAlign w:val="baseline"/>
      </w:rPr>
    </w:lvl>
    <w:lvl w:ilvl="2" w:tplc="E0F2354A">
      <w:start w:val="1"/>
      <w:numFmt w:val="decimal"/>
      <w:lvlText w:val="%3."/>
      <w:lvlJc w:val="left"/>
      <w:rPr>
        <w:rFonts w:hAnsi="Arial Unicode MS"/>
        <w:caps w:val="0"/>
        <w:smallCaps w:val="0"/>
        <w:strike w:val="0"/>
        <w:dstrike w:val="0"/>
        <w:color w:val="000000"/>
        <w:spacing w:val="0"/>
        <w:w w:val="100"/>
        <w:kern w:val="0"/>
        <w:position w:val="0"/>
        <w:highlight w:val="none"/>
        <w:vertAlign w:val="baseline"/>
      </w:rPr>
    </w:lvl>
    <w:lvl w:ilvl="3" w:tplc="C554AF4E">
      <w:start w:val="1"/>
      <w:numFmt w:val="decimal"/>
      <w:lvlText w:val="%4."/>
      <w:lvlJc w:val="left"/>
      <w:rPr>
        <w:rFonts w:hAnsi="Arial Unicode MS"/>
        <w:caps w:val="0"/>
        <w:smallCaps w:val="0"/>
        <w:strike w:val="0"/>
        <w:dstrike w:val="0"/>
        <w:color w:val="000000"/>
        <w:spacing w:val="0"/>
        <w:w w:val="100"/>
        <w:kern w:val="0"/>
        <w:position w:val="0"/>
        <w:highlight w:val="none"/>
        <w:vertAlign w:val="baseline"/>
      </w:rPr>
    </w:lvl>
    <w:lvl w:ilvl="4" w:tplc="B8AE5F4E">
      <w:start w:val="1"/>
      <w:numFmt w:val="decimal"/>
      <w:lvlText w:val="%5."/>
      <w:lvlJc w:val="left"/>
      <w:rPr>
        <w:rFonts w:hAnsi="Arial Unicode MS"/>
        <w:caps w:val="0"/>
        <w:smallCaps w:val="0"/>
        <w:strike w:val="0"/>
        <w:dstrike w:val="0"/>
        <w:color w:val="000000"/>
        <w:spacing w:val="0"/>
        <w:w w:val="100"/>
        <w:kern w:val="0"/>
        <w:position w:val="0"/>
        <w:highlight w:val="none"/>
        <w:vertAlign w:val="baseline"/>
      </w:rPr>
    </w:lvl>
    <w:lvl w:ilvl="5" w:tplc="B8ECD94C">
      <w:start w:val="1"/>
      <w:numFmt w:val="decimal"/>
      <w:lvlText w:val="%6."/>
      <w:lvlJc w:val="left"/>
      <w:rPr>
        <w:rFonts w:hAnsi="Arial Unicode MS"/>
        <w:caps w:val="0"/>
        <w:smallCaps w:val="0"/>
        <w:strike w:val="0"/>
        <w:dstrike w:val="0"/>
        <w:color w:val="000000"/>
        <w:spacing w:val="0"/>
        <w:w w:val="100"/>
        <w:kern w:val="0"/>
        <w:position w:val="0"/>
        <w:highlight w:val="none"/>
        <w:vertAlign w:val="baseline"/>
      </w:rPr>
    </w:lvl>
    <w:lvl w:ilvl="6" w:tplc="D81E9BF2">
      <w:start w:val="1"/>
      <w:numFmt w:val="decimal"/>
      <w:lvlText w:val="%7."/>
      <w:lvlJc w:val="left"/>
      <w:rPr>
        <w:rFonts w:hAnsi="Arial Unicode MS"/>
        <w:caps w:val="0"/>
        <w:smallCaps w:val="0"/>
        <w:strike w:val="0"/>
        <w:dstrike w:val="0"/>
        <w:color w:val="000000"/>
        <w:spacing w:val="0"/>
        <w:w w:val="100"/>
        <w:kern w:val="0"/>
        <w:position w:val="0"/>
        <w:highlight w:val="none"/>
        <w:vertAlign w:val="baseline"/>
      </w:rPr>
    </w:lvl>
    <w:lvl w:ilvl="7" w:tplc="28080D1A">
      <w:start w:val="1"/>
      <w:numFmt w:val="decimal"/>
      <w:lvlText w:val="%8."/>
      <w:lvlJc w:val="left"/>
      <w:rPr>
        <w:rFonts w:hAnsi="Arial Unicode MS"/>
        <w:caps w:val="0"/>
        <w:smallCaps w:val="0"/>
        <w:strike w:val="0"/>
        <w:dstrike w:val="0"/>
        <w:color w:val="000000"/>
        <w:spacing w:val="0"/>
        <w:w w:val="100"/>
        <w:kern w:val="0"/>
        <w:position w:val="0"/>
        <w:highlight w:val="none"/>
        <w:vertAlign w:val="baseline"/>
      </w:rPr>
    </w:lvl>
    <w:lvl w:ilvl="8" w:tplc="08644BB6">
      <w:start w:val="1"/>
      <w:numFmt w:val="decimal"/>
      <w:lvlText w:val="%9."/>
      <w:lvlJc w:val="left"/>
      <w:rPr>
        <w:rFonts w:hAnsi="Arial Unicode MS"/>
        <w:caps w:val="0"/>
        <w:smallCaps w:val="0"/>
        <w:strike w:val="0"/>
        <w:dstrike w:val="0"/>
        <w:color w:val="000000"/>
        <w:spacing w:val="0"/>
        <w:w w:val="100"/>
        <w:kern w:val="0"/>
        <w:position w:val="0"/>
        <w:highlight w:val="none"/>
        <w:vertAlign w:val="baseline"/>
      </w:rPr>
    </w:lvl>
  </w:abstractNum>
  <w:abstractNum w:abstractNumId="177">
    <w:nsid w:val="73B5420F"/>
    <w:multiLevelType w:val="hybridMultilevel"/>
    <w:tmpl w:val="F9A4D098"/>
    <w:styleLink w:val="Zaimportowanystyl33"/>
    <w:lvl w:ilvl="0" w:tplc="E23820EC">
      <w:start w:val="1"/>
      <w:numFmt w:val="lowerLetter"/>
      <w:lvlText w:val="%1)"/>
      <w:lvlJc w:val="left"/>
      <w:rPr>
        <w:rFonts w:hAnsi="Arial Unicode MS"/>
        <w:caps w:val="0"/>
        <w:smallCaps w:val="0"/>
        <w:strike w:val="0"/>
        <w:dstrike w:val="0"/>
        <w:color w:val="000000"/>
        <w:spacing w:val="0"/>
        <w:w w:val="100"/>
        <w:kern w:val="0"/>
        <w:position w:val="0"/>
        <w:highlight w:val="none"/>
        <w:vertAlign w:val="baseline"/>
      </w:rPr>
    </w:lvl>
    <w:lvl w:ilvl="1" w:tplc="6FCAF09A">
      <w:start w:val="1"/>
      <w:numFmt w:val="lowerLetter"/>
      <w:lvlText w:val="%2."/>
      <w:lvlJc w:val="left"/>
      <w:rPr>
        <w:rFonts w:hAnsi="Arial Unicode MS"/>
        <w:caps w:val="0"/>
        <w:smallCaps w:val="0"/>
        <w:strike w:val="0"/>
        <w:dstrike w:val="0"/>
        <w:color w:val="000000"/>
        <w:spacing w:val="0"/>
        <w:w w:val="100"/>
        <w:kern w:val="0"/>
        <w:position w:val="0"/>
        <w:highlight w:val="none"/>
        <w:vertAlign w:val="baseline"/>
      </w:rPr>
    </w:lvl>
    <w:lvl w:ilvl="2" w:tplc="CB26195A">
      <w:start w:val="1"/>
      <w:numFmt w:val="lowerRoman"/>
      <w:lvlText w:val="%3."/>
      <w:lvlJc w:val="left"/>
      <w:rPr>
        <w:rFonts w:hAnsi="Arial Unicode MS"/>
        <w:caps w:val="0"/>
        <w:smallCaps w:val="0"/>
        <w:strike w:val="0"/>
        <w:dstrike w:val="0"/>
        <w:color w:val="000000"/>
        <w:spacing w:val="0"/>
        <w:w w:val="100"/>
        <w:kern w:val="0"/>
        <w:position w:val="0"/>
        <w:highlight w:val="none"/>
        <w:vertAlign w:val="baseline"/>
      </w:rPr>
    </w:lvl>
    <w:lvl w:ilvl="3" w:tplc="FFE2504E">
      <w:start w:val="1"/>
      <w:numFmt w:val="decimal"/>
      <w:lvlText w:val="%4."/>
      <w:lvlJc w:val="left"/>
      <w:rPr>
        <w:rFonts w:hAnsi="Arial Unicode MS"/>
        <w:caps w:val="0"/>
        <w:smallCaps w:val="0"/>
        <w:strike w:val="0"/>
        <w:dstrike w:val="0"/>
        <w:color w:val="000000"/>
        <w:spacing w:val="0"/>
        <w:w w:val="100"/>
        <w:kern w:val="0"/>
        <w:position w:val="0"/>
        <w:highlight w:val="none"/>
        <w:vertAlign w:val="baseline"/>
      </w:rPr>
    </w:lvl>
    <w:lvl w:ilvl="4" w:tplc="26421E54">
      <w:start w:val="1"/>
      <w:numFmt w:val="lowerLetter"/>
      <w:lvlText w:val="%5."/>
      <w:lvlJc w:val="left"/>
      <w:rPr>
        <w:rFonts w:hAnsi="Arial Unicode MS"/>
        <w:caps w:val="0"/>
        <w:smallCaps w:val="0"/>
        <w:strike w:val="0"/>
        <w:dstrike w:val="0"/>
        <w:color w:val="000000"/>
        <w:spacing w:val="0"/>
        <w:w w:val="100"/>
        <w:kern w:val="0"/>
        <w:position w:val="0"/>
        <w:highlight w:val="none"/>
        <w:vertAlign w:val="baseline"/>
      </w:rPr>
    </w:lvl>
    <w:lvl w:ilvl="5" w:tplc="DEBC500A">
      <w:start w:val="1"/>
      <w:numFmt w:val="lowerRoman"/>
      <w:lvlText w:val="%6."/>
      <w:lvlJc w:val="left"/>
      <w:rPr>
        <w:rFonts w:hAnsi="Arial Unicode MS"/>
        <w:caps w:val="0"/>
        <w:smallCaps w:val="0"/>
        <w:strike w:val="0"/>
        <w:dstrike w:val="0"/>
        <w:color w:val="000000"/>
        <w:spacing w:val="0"/>
        <w:w w:val="100"/>
        <w:kern w:val="0"/>
        <w:position w:val="0"/>
        <w:highlight w:val="none"/>
        <w:vertAlign w:val="baseline"/>
      </w:rPr>
    </w:lvl>
    <w:lvl w:ilvl="6" w:tplc="16B8037A">
      <w:start w:val="1"/>
      <w:numFmt w:val="decimal"/>
      <w:lvlText w:val="%7."/>
      <w:lvlJc w:val="left"/>
      <w:rPr>
        <w:rFonts w:hAnsi="Arial Unicode MS"/>
        <w:caps w:val="0"/>
        <w:smallCaps w:val="0"/>
        <w:strike w:val="0"/>
        <w:dstrike w:val="0"/>
        <w:color w:val="000000"/>
        <w:spacing w:val="0"/>
        <w:w w:val="100"/>
        <w:kern w:val="0"/>
        <w:position w:val="0"/>
        <w:highlight w:val="none"/>
        <w:vertAlign w:val="baseline"/>
      </w:rPr>
    </w:lvl>
    <w:lvl w:ilvl="7" w:tplc="9BD61032">
      <w:start w:val="1"/>
      <w:numFmt w:val="lowerLetter"/>
      <w:lvlText w:val="%8."/>
      <w:lvlJc w:val="left"/>
      <w:rPr>
        <w:rFonts w:hAnsi="Arial Unicode MS"/>
        <w:caps w:val="0"/>
        <w:smallCaps w:val="0"/>
        <w:strike w:val="0"/>
        <w:dstrike w:val="0"/>
        <w:color w:val="000000"/>
        <w:spacing w:val="0"/>
        <w:w w:val="100"/>
        <w:kern w:val="0"/>
        <w:position w:val="0"/>
        <w:highlight w:val="none"/>
        <w:vertAlign w:val="baseline"/>
      </w:rPr>
    </w:lvl>
    <w:lvl w:ilvl="8" w:tplc="8B3ADBFC">
      <w:start w:val="1"/>
      <w:numFmt w:val="lowerRoman"/>
      <w:lvlText w:val="%9."/>
      <w:lvlJc w:val="left"/>
      <w:rPr>
        <w:rFonts w:hAnsi="Arial Unicode MS"/>
        <w:caps w:val="0"/>
        <w:smallCaps w:val="0"/>
        <w:strike w:val="0"/>
        <w:dstrike w:val="0"/>
        <w:color w:val="000000"/>
        <w:spacing w:val="0"/>
        <w:w w:val="100"/>
        <w:kern w:val="0"/>
        <w:position w:val="0"/>
        <w:highlight w:val="none"/>
        <w:vertAlign w:val="baseline"/>
      </w:rPr>
    </w:lvl>
  </w:abstractNum>
  <w:abstractNum w:abstractNumId="178">
    <w:nsid w:val="7648A485"/>
    <w:multiLevelType w:val="multilevel"/>
    <w:tmpl w:val="EC1E0166"/>
    <w:lvl w:ilvl="0">
      <w:start w:val="1"/>
      <w:numFmt w:val="decimal"/>
      <w:lvlText w:val="%1)"/>
      <w:lvlJc w:val="left"/>
      <w:pPr>
        <w:tabs>
          <w:tab w:val="num" w:pos="720"/>
        </w:tabs>
        <w:ind w:left="720" w:hanging="450"/>
      </w:pPr>
      <w:rPr>
        <w:rFonts w:ascii="Times New Roman" w:hAnsi="Times New Roman" w:cs="Times New Roman"/>
      </w:rPr>
    </w:lvl>
    <w:lvl w:ilvl="1">
      <w:start w:val="1"/>
      <w:numFmt w:val="decimal"/>
      <w:lvlText w:val="%2."/>
      <w:lvlJc w:val="left"/>
      <w:pPr>
        <w:tabs>
          <w:tab w:val="num" w:pos="1170"/>
        </w:tabs>
        <w:ind w:left="1170" w:hanging="450"/>
      </w:pPr>
    </w:lvl>
    <w:lvl w:ilvl="2">
      <w:start w:val="1"/>
      <w:numFmt w:val="decimal"/>
      <w:lvlText w:val="%3."/>
      <w:lvlJc w:val="left"/>
      <w:pPr>
        <w:tabs>
          <w:tab w:val="num" w:pos="1620"/>
        </w:tabs>
        <w:ind w:left="1620" w:hanging="450"/>
      </w:pPr>
    </w:lvl>
    <w:lvl w:ilvl="3">
      <w:start w:val="1"/>
      <w:numFmt w:val="decimal"/>
      <w:lvlText w:val="%4."/>
      <w:lvlJc w:val="left"/>
      <w:pPr>
        <w:tabs>
          <w:tab w:val="num" w:pos="2070"/>
        </w:tabs>
        <w:ind w:left="2070" w:hanging="450"/>
      </w:pPr>
    </w:lvl>
    <w:lvl w:ilvl="4">
      <w:start w:val="1"/>
      <w:numFmt w:val="decimal"/>
      <w:lvlText w:val="%5."/>
      <w:lvlJc w:val="left"/>
      <w:pPr>
        <w:tabs>
          <w:tab w:val="num" w:pos="2520"/>
        </w:tabs>
        <w:ind w:left="2520" w:hanging="450"/>
      </w:pPr>
    </w:lvl>
    <w:lvl w:ilvl="5">
      <w:start w:val="1"/>
      <w:numFmt w:val="decimal"/>
      <w:lvlText w:val="%6."/>
      <w:lvlJc w:val="left"/>
      <w:pPr>
        <w:tabs>
          <w:tab w:val="num" w:pos="2970"/>
        </w:tabs>
        <w:ind w:left="2970" w:hanging="450"/>
      </w:pPr>
    </w:lvl>
    <w:lvl w:ilvl="6">
      <w:start w:val="1"/>
      <w:numFmt w:val="decimal"/>
      <w:lvlText w:val="%7."/>
      <w:lvlJc w:val="left"/>
      <w:pPr>
        <w:tabs>
          <w:tab w:val="num" w:pos="3420"/>
        </w:tabs>
        <w:ind w:left="3420" w:hanging="450"/>
      </w:pPr>
    </w:lvl>
    <w:lvl w:ilvl="7">
      <w:start w:val="1"/>
      <w:numFmt w:val="decimal"/>
      <w:lvlText w:val="%8."/>
      <w:lvlJc w:val="left"/>
      <w:pPr>
        <w:tabs>
          <w:tab w:val="num" w:pos="3870"/>
        </w:tabs>
        <w:ind w:left="3870" w:hanging="450"/>
      </w:pPr>
    </w:lvl>
    <w:lvl w:ilvl="8">
      <w:start w:val="1"/>
      <w:numFmt w:val="decimal"/>
      <w:lvlText w:val="%9."/>
      <w:lvlJc w:val="left"/>
      <w:pPr>
        <w:tabs>
          <w:tab w:val="num" w:pos="4320"/>
        </w:tabs>
        <w:ind w:left="4320" w:hanging="450"/>
      </w:pPr>
    </w:lvl>
  </w:abstractNum>
  <w:abstractNum w:abstractNumId="179">
    <w:nsid w:val="767831EC"/>
    <w:multiLevelType w:val="hybridMultilevel"/>
    <w:tmpl w:val="1928585E"/>
    <w:lvl w:ilvl="0" w:tplc="7680883A">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0">
    <w:nsid w:val="77055CB6"/>
    <w:multiLevelType w:val="hybridMultilevel"/>
    <w:tmpl w:val="DE1EC942"/>
    <w:styleLink w:val="Zaimportowanystyl6"/>
    <w:lvl w:ilvl="0" w:tplc="63E60220">
      <w:start w:val="1"/>
      <w:numFmt w:val="lowerLetter"/>
      <w:suff w:val="nothing"/>
      <w:lvlText w:val="%1)"/>
      <w:lvlJc w:val="left"/>
      <w:rPr>
        <w:rFonts w:hAnsi="Arial Unicode MS"/>
        <w:caps w:val="0"/>
        <w:smallCaps w:val="0"/>
        <w:strike w:val="0"/>
        <w:dstrike w:val="0"/>
        <w:color w:val="000000"/>
        <w:spacing w:val="0"/>
        <w:w w:val="100"/>
        <w:kern w:val="0"/>
        <w:position w:val="0"/>
        <w:highlight w:val="none"/>
        <w:vertAlign w:val="baseline"/>
      </w:rPr>
    </w:lvl>
    <w:lvl w:ilvl="1" w:tplc="CC6838CA">
      <w:start w:val="1"/>
      <w:numFmt w:val="decimal"/>
      <w:lvlText w:val="%2."/>
      <w:lvlJc w:val="left"/>
      <w:rPr>
        <w:rFonts w:hAnsi="Arial Unicode MS"/>
        <w:caps w:val="0"/>
        <w:smallCaps w:val="0"/>
        <w:strike w:val="0"/>
        <w:dstrike w:val="0"/>
        <w:color w:val="000000"/>
        <w:spacing w:val="0"/>
        <w:w w:val="100"/>
        <w:kern w:val="0"/>
        <w:position w:val="0"/>
        <w:highlight w:val="none"/>
        <w:vertAlign w:val="baseline"/>
      </w:rPr>
    </w:lvl>
    <w:lvl w:ilvl="2" w:tplc="FD1E1F8A">
      <w:start w:val="1"/>
      <w:numFmt w:val="decimal"/>
      <w:lvlText w:val="%3."/>
      <w:lvlJc w:val="left"/>
      <w:rPr>
        <w:rFonts w:hAnsi="Arial Unicode MS"/>
        <w:caps w:val="0"/>
        <w:smallCaps w:val="0"/>
        <w:strike w:val="0"/>
        <w:dstrike w:val="0"/>
        <w:color w:val="000000"/>
        <w:spacing w:val="0"/>
        <w:w w:val="100"/>
        <w:kern w:val="0"/>
        <w:position w:val="0"/>
        <w:highlight w:val="none"/>
        <w:vertAlign w:val="baseline"/>
      </w:rPr>
    </w:lvl>
    <w:lvl w:ilvl="3" w:tplc="3A02DEA8">
      <w:start w:val="1"/>
      <w:numFmt w:val="decimal"/>
      <w:lvlText w:val="%4."/>
      <w:lvlJc w:val="left"/>
      <w:rPr>
        <w:rFonts w:hAnsi="Arial Unicode MS"/>
        <w:caps w:val="0"/>
        <w:smallCaps w:val="0"/>
        <w:strike w:val="0"/>
        <w:dstrike w:val="0"/>
        <w:color w:val="000000"/>
        <w:spacing w:val="0"/>
        <w:w w:val="100"/>
        <w:kern w:val="0"/>
        <w:position w:val="0"/>
        <w:highlight w:val="none"/>
        <w:vertAlign w:val="baseline"/>
      </w:rPr>
    </w:lvl>
    <w:lvl w:ilvl="4" w:tplc="7366A190">
      <w:start w:val="1"/>
      <w:numFmt w:val="decimal"/>
      <w:lvlText w:val="%5."/>
      <w:lvlJc w:val="left"/>
      <w:rPr>
        <w:rFonts w:hAnsi="Arial Unicode MS"/>
        <w:caps w:val="0"/>
        <w:smallCaps w:val="0"/>
        <w:strike w:val="0"/>
        <w:dstrike w:val="0"/>
        <w:color w:val="000000"/>
        <w:spacing w:val="0"/>
        <w:w w:val="100"/>
        <w:kern w:val="0"/>
        <w:position w:val="0"/>
        <w:highlight w:val="none"/>
        <w:vertAlign w:val="baseline"/>
      </w:rPr>
    </w:lvl>
    <w:lvl w:ilvl="5" w:tplc="AC90B50C">
      <w:start w:val="1"/>
      <w:numFmt w:val="decimal"/>
      <w:lvlText w:val="%6."/>
      <w:lvlJc w:val="left"/>
      <w:rPr>
        <w:rFonts w:hAnsi="Arial Unicode MS"/>
        <w:caps w:val="0"/>
        <w:smallCaps w:val="0"/>
        <w:strike w:val="0"/>
        <w:dstrike w:val="0"/>
        <w:color w:val="000000"/>
        <w:spacing w:val="0"/>
        <w:w w:val="100"/>
        <w:kern w:val="0"/>
        <w:position w:val="0"/>
        <w:highlight w:val="none"/>
        <w:vertAlign w:val="baseline"/>
      </w:rPr>
    </w:lvl>
    <w:lvl w:ilvl="6" w:tplc="396C71C2">
      <w:start w:val="1"/>
      <w:numFmt w:val="decimal"/>
      <w:lvlText w:val="%7."/>
      <w:lvlJc w:val="left"/>
      <w:rPr>
        <w:rFonts w:hAnsi="Arial Unicode MS"/>
        <w:caps w:val="0"/>
        <w:smallCaps w:val="0"/>
        <w:strike w:val="0"/>
        <w:dstrike w:val="0"/>
        <w:color w:val="000000"/>
        <w:spacing w:val="0"/>
        <w:w w:val="100"/>
        <w:kern w:val="0"/>
        <w:position w:val="0"/>
        <w:highlight w:val="none"/>
        <w:vertAlign w:val="baseline"/>
      </w:rPr>
    </w:lvl>
    <w:lvl w:ilvl="7" w:tplc="797AA6A4">
      <w:start w:val="1"/>
      <w:numFmt w:val="decimal"/>
      <w:lvlText w:val="%8."/>
      <w:lvlJc w:val="left"/>
      <w:rPr>
        <w:rFonts w:hAnsi="Arial Unicode MS"/>
        <w:caps w:val="0"/>
        <w:smallCaps w:val="0"/>
        <w:strike w:val="0"/>
        <w:dstrike w:val="0"/>
        <w:color w:val="000000"/>
        <w:spacing w:val="0"/>
        <w:w w:val="100"/>
        <w:kern w:val="0"/>
        <w:position w:val="0"/>
        <w:highlight w:val="none"/>
        <w:vertAlign w:val="baseline"/>
      </w:rPr>
    </w:lvl>
    <w:lvl w:ilvl="8" w:tplc="5BBCBAC8">
      <w:start w:val="1"/>
      <w:numFmt w:val="decimal"/>
      <w:lvlText w:val="%9."/>
      <w:lvlJc w:val="left"/>
      <w:rPr>
        <w:rFonts w:hAnsi="Arial Unicode MS"/>
        <w:caps w:val="0"/>
        <w:smallCaps w:val="0"/>
        <w:strike w:val="0"/>
        <w:dstrike w:val="0"/>
        <w:color w:val="000000"/>
        <w:spacing w:val="0"/>
        <w:w w:val="100"/>
        <w:kern w:val="0"/>
        <w:position w:val="0"/>
        <w:highlight w:val="none"/>
        <w:vertAlign w:val="baseline"/>
      </w:rPr>
    </w:lvl>
  </w:abstractNum>
  <w:abstractNum w:abstractNumId="181">
    <w:nsid w:val="77276EC3"/>
    <w:multiLevelType w:val="hybridMultilevel"/>
    <w:tmpl w:val="F0407350"/>
    <w:styleLink w:val="Zaimportowanystyl11"/>
    <w:lvl w:ilvl="0" w:tplc="2694700E">
      <w:start w:val="1"/>
      <w:numFmt w:val="decimal"/>
      <w:lvlText w:val="%1)"/>
      <w:lvlJc w:val="left"/>
      <w:rPr>
        <w:rFonts w:hAnsi="Arial Unicode MS"/>
        <w:b/>
        <w:bCs/>
        <w:caps w:val="0"/>
        <w:smallCaps w:val="0"/>
        <w:strike w:val="0"/>
        <w:dstrike w:val="0"/>
        <w:color w:val="000000"/>
        <w:spacing w:val="0"/>
        <w:w w:val="100"/>
        <w:kern w:val="0"/>
        <w:position w:val="0"/>
        <w:highlight w:val="none"/>
        <w:vertAlign w:val="baseline"/>
      </w:rPr>
    </w:lvl>
    <w:lvl w:ilvl="1" w:tplc="6CEC3722">
      <w:start w:val="1"/>
      <w:numFmt w:val="lowerLetter"/>
      <w:lvlText w:val="%2."/>
      <w:lvlJc w:val="left"/>
      <w:rPr>
        <w:rFonts w:hAnsi="Arial Unicode MS"/>
        <w:b/>
        <w:bCs/>
        <w:caps w:val="0"/>
        <w:smallCaps w:val="0"/>
        <w:strike w:val="0"/>
        <w:dstrike w:val="0"/>
        <w:color w:val="000000"/>
        <w:spacing w:val="0"/>
        <w:w w:val="100"/>
        <w:kern w:val="0"/>
        <w:position w:val="0"/>
        <w:highlight w:val="none"/>
        <w:vertAlign w:val="baseline"/>
      </w:rPr>
    </w:lvl>
    <w:lvl w:ilvl="2" w:tplc="A63018A0">
      <w:start w:val="1"/>
      <w:numFmt w:val="lowerRoman"/>
      <w:lvlText w:val="%3."/>
      <w:lvlJc w:val="left"/>
      <w:rPr>
        <w:rFonts w:hAnsi="Arial Unicode MS"/>
        <w:b/>
        <w:bCs/>
        <w:caps w:val="0"/>
        <w:smallCaps w:val="0"/>
        <w:strike w:val="0"/>
        <w:dstrike w:val="0"/>
        <w:color w:val="000000"/>
        <w:spacing w:val="0"/>
        <w:w w:val="100"/>
        <w:kern w:val="0"/>
        <w:position w:val="0"/>
        <w:highlight w:val="none"/>
        <w:vertAlign w:val="baseline"/>
      </w:rPr>
    </w:lvl>
    <w:lvl w:ilvl="3" w:tplc="2716FBBC">
      <w:start w:val="1"/>
      <w:numFmt w:val="decimal"/>
      <w:lvlText w:val="%4."/>
      <w:lvlJc w:val="left"/>
      <w:rPr>
        <w:rFonts w:hAnsi="Arial Unicode MS"/>
        <w:b/>
        <w:bCs/>
        <w:caps w:val="0"/>
        <w:smallCaps w:val="0"/>
        <w:strike w:val="0"/>
        <w:dstrike w:val="0"/>
        <w:color w:val="000000"/>
        <w:spacing w:val="0"/>
        <w:w w:val="100"/>
        <w:kern w:val="0"/>
        <w:position w:val="0"/>
        <w:highlight w:val="none"/>
        <w:vertAlign w:val="baseline"/>
      </w:rPr>
    </w:lvl>
    <w:lvl w:ilvl="4" w:tplc="F02C49CE">
      <w:start w:val="1"/>
      <w:numFmt w:val="lowerLetter"/>
      <w:lvlText w:val="%5."/>
      <w:lvlJc w:val="left"/>
      <w:rPr>
        <w:rFonts w:hAnsi="Arial Unicode MS"/>
        <w:b/>
        <w:bCs/>
        <w:caps w:val="0"/>
        <w:smallCaps w:val="0"/>
        <w:strike w:val="0"/>
        <w:dstrike w:val="0"/>
        <w:color w:val="000000"/>
        <w:spacing w:val="0"/>
        <w:w w:val="100"/>
        <w:kern w:val="0"/>
        <w:position w:val="0"/>
        <w:highlight w:val="none"/>
        <w:vertAlign w:val="baseline"/>
      </w:rPr>
    </w:lvl>
    <w:lvl w:ilvl="5" w:tplc="B5983C78">
      <w:start w:val="1"/>
      <w:numFmt w:val="lowerRoman"/>
      <w:lvlText w:val="%6."/>
      <w:lvlJc w:val="left"/>
      <w:rPr>
        <w:rFonts w:hAnsi="Arial Unicode MS"/>
        <w:b/>
        <w:bCs/>
        <w:caps w:val="0"/>
        <w:smallCaps w:val="0"/>
        <w:strike w:val="0"/>
        <w:dstrike w:val="0"/>
        <w:color w:val="000000"/>
        <w:spacing w:val="0"/>
        <w:w w:val="100"/>
        <w:kern w:val="0"/>
        <w:position w:val="0"/>
        <w:highlight w:val="none"/>
        <w:vertAlign w:val="baseline"/>
      </w:rPr>
    </w:lvl>
    <w:lvl w:ilvl="6" w:tplc="11009584">
      <w:start w:val="1"/>
      <w:numFmt w:val="decimal"/>
      <w:lvlText w:val="%7."/>
      <w:lvlJc w:val="left"/>
      <w:rPr>
        <w:rFonts w:hAnsi="Arial Unicode MS"/>
        <w:b/>
        <w:bCs/>
        <w:caps w:val="0"/>
        <w:smallCaps w:val="0"/>
        <w:strike w:val="0"/>
        <w:dstrike w:val="0"/>
        <w:color w:val="000000"/>
        <w:spacing w:val="0"/>
        <w:w w:val="100"/>
        <w:kern w:val="0"/>
        <w:position w:val="0"/>
        <w:highlight w:val="none"/>
        <w:vertAlign w:val="baseline"/>
      </w:rPr>
    </w:lvl>
    <w:lvl w:ilvl="7" w:tplc="5BFC6A06">
      <w:start w:val="1"/>
      <w:numFmt w:val="lowerLetter"/>
      <w:lvlText w:val="%8."/>
      <w:lvlJc w:val="left"/>
      <w:rPr>
        <w:rFonts w:hAnsi="Arial Unicode MS"/>
        <w:b/>
        <w:bCs/>
        <w:caps w:val="0"/>
        <w:smallCaps w:val="0"/>
        <w:strike w:val="0"/>
        <w:dstrike w:val="0"/>
        <w:color w:val="000000"/>
        <w:spacing w:val="0"/>
        <w:w w:val="100"/>
        <w:kern w:val="0"/>
        <w:position w:val="0"/>
        <w:highlight w:val="none"/>
        <w:vertAlign w:val="baseline"/>
      </w:rPr>
    </w:lvl>
    <w:lvl w:ilvl="8" w:tplc="08863606">
      <w:start w:val="1"/>
      <w:numFmt w:val="lowerRoman"/>
      <w:lvlText w:val="%9."/>
      <w:lvlJc w:val="left"/>
      <w:rPr>
        <w:rFonts w:hAnsi="Arial Unicode MS"/>
        <w:b/>
        <w:bCs/>
        <w:caps w:val="0"/>
        <w:smallCaps w:val="0"/>
        <w:strike w:val="0"/>
        <w:dstrike w:val="0"/>
        <w:color w:val="000000"/>
        <w:spacing w:val="0"/>
        <w:w w:val="100"/>
        <w:kern w:val="0"/>
        <w:position w:val="0"/>
        <w:highlight w:val="none"/>
        <w:vertAlign w:val="baseline"/>
      </w:rPr>
    </w:lvl>
  </w:abstractNum>
  <w:abstractNum w:abstractNumId="182">
    <w:nsid w:val="780406E4"/>
    <w:multiLevelType w:val="multilevel"/>
    <w:tmpl w:val="09B23318"/>
    <w:styleLink w:val="WW8Num7"/>
    <w:lvl w:ilvl="0">
      <w:start w:val="1"/>
      <w:numFmt w:val="lowerLetter"/>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83">
    <w:nsid w:val="780C4835"/>
    <w:multiLevelType w:val="multilevel"/>
    <w:tmpl w:val="FFFFFFFF"/>
    <w:styleLink w:val="List23"/>
    <w:lvl w:ilvl="0">
      <w:start w:val="1"/>
      <w:numFmt w:val="decimal"/>
      <w:lvlText w:val="%1."/>
      <w:lvlJc w:val="left"/>
      <w:rPr>
        <w:position w:val="0"/>
      </w:rPr>
    </w:lvl>
    <w:lvl w:ilvl="1">
      <w:start w:val="1"/>
      <w:numFmt w:val="lowerLetter"/>
      <w:lvlText w:val="%2."/>
      <w:lvlJc w:val="left"/>
      <w:rPr>
        <w:position w:val="0"/>
      </w:rPr>
    </w:lvl>
    <w:lvl w:ilvl="2">
      <w:start w:val="1"/>
      <w:numFmt w:val="lowerRoman"/>
      <w:lvlText w:val="%3."/>
      <w:lvlJc w:val="left"/>
      <w:rPr>
        <w:position w:val="0"/>
      </w:rPr>
    </w:lvl>
    <w:lvl w:ilvl="3">
      <w:start w:val="1"/>
      <w:numFmt w:val="decimal"/>
      <w:lvlText w:val="%4."/>
      <w:lvlJc w:val="left"/>
      <w:rPr>
        <w:position w:val="0"/>
      </w:rPr>
    </w:lvl>
    <w:lvl w:ilvl="4">
      <w:start w:val="1"/>
      <w:numFmt w:val="lowerLetter"/>
      <w:lvlText w:val="%5."/>
      <w:lvlJc w:val="left"/>
      <w:rPr>
        <w:position w:val="0"/>
      </w:rPr>
    </w:lvl>
    <w:lvl w:ilvl="5">
      <w:start w:val="1"/>
      <w:numFmt w:val="lowerRoman"/>
      <w:lvlText w:val="%6."/>
      <w:lvlJc w:val="left"/>
      <w:rPr>
        <w:position w:val="0"/>
      </w:rPr>
    </w:lvl>
    <w:lvl w:ilvl="6">
      <w:start w:val="1"/>
      <w:numFmt w:val="decimal"/>
      <w:lvlText w:val="%7."/>
      <w:lvlJc w:val="left"/>
      <w:rPr>
        <w:position w:val="0"/>
      </w:rPr>
    </w:lvl>
    <w:lvl w:ilvl="7">
      <w:start w:val="1"/>
      <w:numFmt w:val="lowerLetter"/>
      <w:lvlText w:val="%8."/>
      <w:lvlJc w:val="left"/>
      <w:rPr>
        <w:position w:val="0"/>
      </w:rPr>
    </w:lvl>
    <w:lvl w:ilvl="8">
      <w:start w:val="1"/>
      <w:numFmt w:val="lowerRoman"/>
      <w:lvlText w:val="%9."/>
      <w:lvlJc w:val="left"/>
      <w:rPr>
        <w:position w:val="0"/>
      </w:rPr>
    </w:lvl>
  </w:abstractNum>
  <w:abstractNum w:abstractNumId="184">
    <w:nsid w:val="78FF1807"/>
    <w:multiLevelType w:val="hybridMultilevel"/>
    <w:tmpl w:val="18EA37B0"/>
    <w:lvl w:ilvl="0" w:tplc="04150011">
      <w:start w:val="1"/>
      <w:numFmt w:val="decimal"/>
      <w:lvlText w:val="%1)"/>
      <w:lvlJc w:val="left"/>
      <w:pPr>
        <w:ind w:left="1146" w:hanging="360"/>
      </w:pPr>
    </w:lvl>
    <w:lvl w:ilvl="1" w:tplc="04150011">
      <w:start w:val="1"/>
      <w:numFmt w:val="decimal"/>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185">
    <w:nsid w:val="798E10DF"/>
    <w:multiLevelType w:val="hybridMultilevel"/>
    <w:tmpl w:val="D2245FE8"/>
    <w:lvl w:ilvl="0" w:tplc="D646EA90">
      <w:start w:val="1"/>
      <w:numFmt w:val="bullet"/>
      <w:lvlText w:val=""/>
      <w:lvlJc w:val="left"/>
      <w:pPr>
        <w:tabs>
          <w:tab w:val="num" w:pos="720"/>
        </w:tabs>
        <w:ind w:left="720" w:hanging="360"/>
      </w:pPr>
      <w:rPr>
        <w:rFonts w:ascii="Symbol" w:hAnsi="Symbol" w:hint="default"/>
        <w:sz w:val="20"/>
      </w:rPr>
    </w:lvl>
    <w:lvl w:ilvl="1" w:tplc="2D7EA564" w:tentative="1">
      <w:start w:val="1"/>
      <w:numFmt w:val="bullet"/>
      <w:lvlText w:val="o"/>
      <w:lvlJc w:val="left"/>
      <w:pPr>
        <w:tabs>
          <w:tab w:val="num" w:pos="1440"/>
        </w:tabs>
        <w:ind w:left="1440" w:hanging="360"/>
      </w:pPr>
      <w:rPr>
        <w:rFonts w:ascii="Courier New" w:hAnsi="Courier New" w:hint="default"/>
        <w:sz w:val="20"/>
      </w:rPr>
    </w:lvl>
    <w:lvl w:ilvl="2" w:tplc="5A32C56A" w:tentative="1">
      <w:start w:val="1"/>
      <w:numFmt w:val="bullet"/>
      <w:lvlText w:val=""/>
      <w:lvlJc w:val="left"/>
      <w:pPr>
        <w:tabs>
          <w:tab w:val="num" w:pos="2160"/>
        </w:tabs>
        <w:ind w:left="2160" w:hanging="360"/>
      </w:pPr>
      <w:rPr>
        <w:rFonts w:ascii="Wingdings" w:hAnsi="Wingdings" w:hint="default"/>
        <w:sz w:val="20"/>
      </w:rPr>
    </w:lvl>
    <w:lvl w:ilvl="3" w:tplc="EC5E5236" w:tentative="1">
      <w:start w:val="1"/>
      <w:numFmt w:val="bullet"/>
      <w:lvlText w:val=""/>
      <w:lvlJc w:val="left"/>
      <w:pPr>
        <w:tabs>
          <w:tab w:val="num" w:pos="2880"/>
        </w:tabs>
        <w:ind w:left="2880" w:hanging="360"/>
      </w:pPr>
      <w:rPr>
        <w:rFonts w:ascii="Wingdings" w:hAnsi="Wingdings" w:hint="default"/>
        <w:sz w:val="20"/>
      </w:rPr>
    </w:lvl>
    <w:lvl w:ilvl="4" w:tplc="4CF6F5DE" w:tentative="1">
      <w:start w:val="1"/>
      <w:numFmt w:val="bullet"/>
      <w:lvlText w:val=""/>
      <w:lvlJc w:val="left"/>
      <w:pPr>
        <w:tabs>
          <w:tab w:val="num" w:pos="3600"/>
        </w:tabs>
        <w:ind w:left="3600" w:hanging="360"/>
      </w:pPr>
      <w:rPr>
        <w:rFonts w:ascii="Wingdings" w:hAnsi="Wingdings" w:hint="default"/>
        <w:sz w:val="20"/>
      </w:rPr>
    </w:lvl>
    <w:lvl w:ilvl="5" w:tplc="E4EEFBBE" w:tentative="1">
      <w:start w:val="1"/>
      <w:numFmt w:val="bullet"/>
      <w:lvlText w:val=""/>
      <w:lvlJc w:val="left"/>
      <w:pPr>
        <w:tabs>
          <w:tab w:val="num" w:pos="4320"/>
        </w:tabs>
        <w:ind w:left="4320" w:hanging="360"/>
      </w:pPr>
      <w:rPr>
        <w:rFonts w:ascii="Wingdings" w:hAnsi="Wingdings" w:hint="default"/>
        <w:sz w:val="20"/>
      </w:rPr>
    </w:lvl>
    <w:lvl w:ilvl="6" w:tplc="5F8A8694" w:tentative="1">
      <w:start w:val="1"/>
      <w:numFmt w:val="bullet"/>
      <w:lvlText w:val=""/>
      <w:lvlJc w:val="left"/>
      <w:pPr>
        <w:tabs>
          <w:tab w:val="num" w:pos="5040"/>
        </w:tabs>
        <w:ind w:left="5040" w:hanging="360"/>
      </w:pPr>
      <w:rPr>
        <w:rFonts w:ascii="Wingdings" w:hAnsi="Wingdings" w:hint="default"/>
        <w:sz w:val="20"/>
      </w:rPr>
    </w:lvl>
    <w:lvl w:ilvl="7" w:tplc="3BB89628" w:tentative="1">
      <w:start w:val="1"/>
      <w:numFmt w:val="bullet"/>
      <w:lvlText w:val=""/>
      <w:lvlJc w:val="left"/>
      <w:pPr>
        <w:tabs>
          <w:tab w:val="num" w:pos="5760"/>
        </w:tabs>
        <w:ind w:left="5760" w:hanging="360"/>
      </w:pPr>
      <w:rPr>
        <w:rFonts w:ascii="Wingdings" w:hAnsi="Wingdings" w:hint="default"/>
        <w:sz w:val="20"/>
      </w:rPr>
    </w:lvl>
    <w:lvl w:ilvl="8" w:tplc="0F940FFA" w:tentative="1">
      <w:start w:val="1"/>
      <w:numFmt w:val="bullet"/>
      <w:lvlText w:val=""/>
      <w:lvlJc w:val="left"/>
      <w:pPr>
        <w:tabs>
          <w:tab w:val="num" w:pos="6480"/>
        </w:tabs>
        <w:ind w:left="6480" w:hanging="360"/>
      </w:pPr>
      <w:rPr>
        <w:rFonts w:ascii="Wingdings" w:hAnsi="Wingdings" w:hint="default"/>
        <w:sz w:val="20"/>
      </w:rPr>
    </w:lvl>
  </w:abstractNum>
  <w:abstractNum w:abstractNumId="186">
    <w:nsid w:val="7B251C47"/>
    <w:multiLevelType w:val="multilevel"/>
    <w:tmpl w:val="AC98CA6E"/>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7">
    <w:nsid w:val="7B8E3E24"/>
    <w:multiLevelType w:val="hybridMultilevel"/>
    <w:tmpl w:val="54B8840E"/>
    <w:styleLink w:val="Zaimportowanystyl2"/>
    <w:lvl w:ilvl="0" w:tplc="A4586408">
      <w:start w:val="1"/>
      <w:numFmt w:val="decimal"/>
      <w:lvlText w:val="%1)"/>
      <w:lvlJc w:val="left"/>
      <w:rPr>
        <w:rFonts w:hAnsi="Arial Unicode MS"/>
        <w:caps w:val="0"/>
        <w:smallCaps w:val="0"/>
        <w:strike w:val="0"/>
        <w:dstrike w:val="0"/>
        <w:color w:val="000000"/>
        <w:spacing w:val="0"/>
        <w:w w:val="100"/>
        <w:kern w:val="0"/>
        <w:position w:val="0"/>
        <w:highlight w:val="none"/>
        <w:vertAlign w:val="baseline"/>
      </w:rPr>
    </w:lvl>
    <w:lvl w:ilvl="1" w:tplc="09D6935E">
      <w:start w:val="1"/>
      <w:numFmt w:val="decimal"/>
      <w:lvlText w:val="%2)"/>
      <w:lvlJc w:val="left"/>
      <w:rPr>
        <w:rFonts w:hAnsi="Arial Unicode MS"/>
        <w:caps w:val="0"/>
        <w:smallCaps w:val="0"/>
        <w:strike w:val="0"/>
        <w:dstrike w:val="0"/>
        <w:color w:val="000000"/>
        <w:spacing w:val="0"/>
        <w:w w:val="100"/>
        <w:kern w:val="0"/>
        <w:position w:val="0"/>
        <w:highlight w:val="none"/>
        <w:vertAlign w:val="baseline"/>
      </w:rPr>
    </w:lvl>
    <w:lvl w:ilvl="2" w:tplc="0220CF78">
      <w:start w:val="1"/>
      <w:numFmt w:val="decimal"/>
      <w:lvlText w:val="%3)"/>
      <w:lvlJc w:val="left"/>
      <w:rPr>
        <w:rFonts w:hAnsi="Arial Unicode MS"/>
        <w:caps w:val="0"/>
        <w:smallCaps w:val="0"/>
        <w:strike w:val="0"/>
        <w:dstrike w:val="0"/>
        <w:color w:val="000000"/>
        <w:spacing w:val="0"/>
        <w:w w:val="100"/>
        <w:kern w:val="0"/>
        <w:position w:val="0"/>
        <w:highlight w:val="none"/>
        <w:vertAlign w:val="baseline"/>
      </w:rPr>
    </w:lvl>
    <w:lvl w:ilvl="3" w:tplc="C61EFF84">
      <w:start w:val="1"/>
      <w:numFmt w:val="decimal"/>
      <w:lvlText w:val="%4)"/>
      <w:lvlJc w:val="left"/>
      <w:rPr>
        <w:rFonts w:hAnsi="Arial Unicode MS"/>
        <w:caps w:val="0"/>
        <w:smallCaps w:val="0"/>
        <w:strike w:val="0"/>
        <w:dstrike w:val="0"/>
        <w:color w:val="000000"/>
        <w:spacing w:val="0"/>
        <w:w w:val="100"/>
        <w:kern w:val="0"/>
        <w:position w:val="0"/>
        <w:highlight w:val="none"/>
        <w:vertAlign w:val="baseline"/>
      </w:rPr>
    </w:lvl>
    <w:lvl w:ilvl="4" w:tplc="33F2533E">
      <w:start w:val="1"/>
      <w:numFmt w:val="decimal"/>
      <w:lvlText w:val="%5)"/>
      <w:lvlJc w:val="left"/>
      <w:rPr>
        <w:rFonts w:hAnsi="Arial Unicode MS"/>
        <w:caps w:val="0"/>
        <w:smallCaps w:val="0"/>
        <w:strike w:val="0"/>
        <w:dstrike w:val="0"/>
        <w:color w:val="000000"/>
        <w:spacing w:val="0"/>
        <w:w w:val="100"/>
        <w:kern w:val="0"/>
        <w:position w:val="0"/>
        <w:highlight w:val="none"/>
        <w:vertAlign w:val="baseline"/>
      </w:rPr>
    </w:lvl>
    <w:lvl w:ilvl="5" w:tplc="059479CC">
      <w:start w:val="1"/>
      <w:numFmt w:val="decimal"/>
      <w:lvlText w:val="%6)"/>
      <w:lvlJc w:val="left"/>
      <w:rPr>
        <w:rFonts w:hAnsi="Arial Unicode MS"/>
        <w:caps w:val="0"/>
        <w:smallCaps w:val="0"/>
        <w:strike w:val="0"/>
        <w:dstrike w:val="0"/>
        <w:color w:val="000000"/>
        <w:spacing w:val="0"/>
        <w:w w:val="100"/>
        <w:kern w:val="0"/>
        <w:position w:val="0"/>
        <w:highlight w:val="none"/>
        <w:vertAlign w:val="baseline"/>
      </w:rPr>
    </w:lvl>
    <w:lvl w:ilvl="6" w:tplc="261ED342">
      <w:start w:val="1"/>
      <w:numFmt w:val="decimal"/>
      <w:lvlText w:val="%7)"/>
      <w:lvlJc w:val="left"/>
      <w:rPr>
        <w:rFonts w:hAnsi="Arial Unicode MS"/>
        <w:caps w:val="0"/>
        <w:smallCaps w:val="0"/>
        <w:strike w:val="0"/>
        <w:dstrike w:val="0"/>
        <w:color w:val="000000"/>
        <w:spacing w:val="0"/>
        <w:w w:val="100"/>
        <w:kern w:val="0"/>
        <w:position w:val="0"/>
        <w:highlight w:val="none"/>
        <w:vertAlign w:val="baseline"/>
      </w:rPr>
    </w:lvl>
    <w:lvl w:ilvl="7" w:tplc="1604DB26">
      <w:start w:val="1"/>
      <w:numFmt w:val="decimal"/>
      <w:lvlText w:val="%8)"/>
      <w:lvlJc w:val="left"/>
      <w:rPr>
        <w:rFonts w:hAnsi="Arial Unicode MS"/>
        <w:caps w:val="0"/>
        <w:smallCaps w:val="0"/>
        <w:strike w:val="0"/>
        <w:dstrike w:val="0"/>
        <w:color w:val="000000"/>
        <w:spacing w:val="0"/>
        <w:w w:val="100"/>
        <w:kern w:val="0"/>
        <w:position w:val="0"/>
        <w:highlight w:val="none"/>
        <w:vertAlign w:val="baseline"/>
      </w:rPr>
    </w:lvl>
    <w:lvl w:ilvl="8" w:tplc="C660D140">
      <w:start w:val="1"/>
      <w:numFmt w:val="decimal"/>
      <w:lvlText w:val="%9)"/>
      <w:lvlJc w:val="left"/>
      <w:rPr>
        <w:rFonts w:hAnsi="Arial Unicode MS"/>
        <w:caps w:val="0"/>
        <w:smallCaps w:val="0"/>
        <w:strike w:val="0"/>
        <w:dstrike w:val="0"/>
        <w:color w:val="000000"/>
        <w:spacing w:val="0"/>
        <w:w w:val="100"/>
        <w:kern w:val="0"/>
        <w:position w:val="0"/>
        <w:highlight w:val="none"/>
        <w:vertAlign w:val="baseline"/>
      </w:rPr>
    </w:lvl>
  </w:abstractNum>
  <w:abstractNum w:abstractNumId="188">
    <w:nsid w:val="7B967941"/>
    <w:multiLevelType w:val="hybridMultilevel"/>
    <w:tmpl w:val="403CBA38"/>
    <w:lvl w:ilvl="0" w:tplc="B8DC401A">
      <w:start w:val="1"/>
      <w:numFmt w:val="decimal"/>
      <w:lvlText w:val="%1)"/>
      <w:lvlJc w:val="left"/>
      <w:pPr>
        <w:ind w:left="720" w:hanging="360"/>
      </w:pPr>
      <w:rPr>
        <w:rFonts w:hint="default"/>
        <w:b w:val="0"/>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9">
    <w:nsid w:val="7D1448B0"/>
    <w:multiLevelType w:val="hybridMultilevel"/>
    <w:tmpl w:val="799A78A8"/>
    <w:styleLink w:val="Zaimportowanystyl3"/>
    <w:lvl w:ilvl="0" w:tplc="300ED6CC">
      <w:start w:val="1"/>
      <w:numFmt w:val="lowerLetter"/>
      <w:lvlText w:val="%1)"/>
      <w:lvlJc w:val="left"/>
      <w:rPr>
        <w:rFonts w:hAnsi="Arial Unicode MS"/>
        <w:b/>
        <w:bCs/>
        <w:caps w:val="0"/>
        <w:smallCaps w:val="0"/>
        <w:strike w:val="0"/>
        <w:dstrike w:val="0"/>
        <w:color w:val="000000"/>
        <w:spacing w:val="0"/>
        <w:w w:val="100"/>
        <w:kern w:val="0"/>
        <w:position w:val="0"/>
        <w:highlight w:val="none"/>
        <w:vertAlign w:val="baseline"/>
      </w:rPr>
    </w:lvl>
    <w:lvl w:ilvl="1" w:tplc="07D02EFC">
      <w:start w:val="1"/>
      <w:numFmt w:val="lowerLetter"/>
      <w:lvlText w:val="%2."/>
      <w:lvlJc w:val="left"/>
      <w:rPr>
        <w:rFonts w:hAnsi="Arial Unicode MS"/>
        <w:b/>
        <w:bCs/>
        <w:caps w:val="0"/>
        <w:smallCaps w:val="0"/>
        <w:strike w:val="0"/>
        <w:dstrike w:val="0"/>
        <w:color w:val="000000"/>
        <w:spacing w:val="0"/>
        <w:w w:val="100"/>
        <w:kern w:val="0"/>
        <w:position w:val="0"/>
        <w:highlight w:val="none"/>
        <w:vertAlign w:val="baseline"/>
      </w:rPr>
    </w:lvl>
    <w:lvl w:ilvl="2" w:tplc="EFB2FE78">
      <w:start w:val="1"/>
      <w:numFmt w:val="lowerRoman"/>
      <w:lvlText w:val="%3."/>
      <w:lvlJc w:val="left"/>
      <w:rPr>
        <w:rFonts w:hAnsi="Arial Unicode MS"/>
        <w:b/>
        <w:bCs/>
        <w:caps w:val="0"/>
        <w:smallCaps w:val="0"/>
        <w:strike w:val="0"/>
        <w:dstrike w:val="0"/>
        <w:color w:val="000000"/>
        <w:spacing w:val="0"/>
        <w:w w:val="100"/>
        <w:kern w:val="0"/>
        <w:position w:val="0"/>
        <w:highlight w:val="none"/>
        <w:vertAlign w:val="baseline"/>
      </w:rPr>
    </w:lvl>
    <w:lvl w:ilvl="3" w:tplc="F5B6D6A8">
      <w:start w:val="1"/>
      <w:numFmt w:val="decimal"/>
      <w:lvlText w:val="%4."/>
      <w:lvlJc w:val="left"/>
      <w:rPr>
        <w:rFonts w:hAnsi="Arial Unicode MS"/>
        <w:b/>
        <w:bCs/>
        <w:caps w:val="0"/>
        <w:smallCaps w:val="0"/>
        <w:strike w:val="0"/>
        <w:dstrike w:val="0"/>
        <w:color w:val="000000"/>
        <w:spacing w:val="0"/>
        <w:w w:val="100"/>
        <w:kern w:val="0"/>
        <w:position w:val="0"/>
        <w:highlight w:val="none"/>
        <w:vertAlign w:val="baseline"/>
      </w:rPr>
    </w:lvl>
    <w:lvl w:ilvl="4" w:tplc="849CBF02">
      <w:start w:val="1"/>
      <w:numFmt w:val="lowerLetter"/>
      <w:lvlText w:val="%5."/>
      <w:lvlJc w:val="left"/>
      <w:rPr>
        <w:rFonts w:hAnsi="Arial Unicode MS"/>
        <w:b/>
        <w:bCs/>
        <w:caps w:val="0"/>
        <w:smallCaps w:val="0"/>
        <w:strike w:val="0"/>
        <w:dstrike w:val="0"/>
        <w:color w:val="000000"/>
        <w:spacing w:val="0"/>
        <w:w w:val="100"/>
        <w:kern w:val="0"/>
        <w:position w:val="0"/>
        <w:highlight w:val="none"/>
        <w:vertAlign w:val="baseline"/>
      </w:rPr>
    </w:lvl>
    <w:lvl w:ilvl="5" w:tplc="4C9A2320">
      <w:start w:val="1"/>
      <w:numFmt w:val="lowerRoman"/>
      <w:lvlText w:val="%6."/>
      <w:lvlJc w:val="left"/>
      <w:rPr>
        <w:rFonts w:hAnsi="Arial Unicode MS"/>
        <w:b/>
        <w:bCs/>
        <w:caps w:val="0"/>
        <w:smallCaps w:val="0"/>
        <w:strike w:val="0"/>
        <w:dstrike w:val="0"/>
        <w:color w:val="000000"/>
        <w:spacing w:val="0"/>
        <w:w w:val="100"/>
        <w:kern w:val="0"/>
        <w:position w:val="0"/>
        <w:highlight w:val="none"/>
        <w:vertAlign w:val="baseline"/>
      </w:rPr>
    </w:lvl>
    <w:lvl w:ilvl="6" w:tplc="FD6A73A0">
      <w:start w:val="1"/>
      <w:numFmt w:val="decimal"/>
      <w:lvlText w:val="%7."/>
      <w:lvlJc w:val="left"/>
      <w:rPr>
        <w:rFonts w:hAnsi="Arial Unicode MS"/>
        <w:b/>
        <w:bCs/>
        <w:caps w:val="0"/>
        <w:smallCaps w:val="0"/>
        <w:strike w:val="0"/>
        <w:dstrike w:val="0"/>
        <w:color w:val="000000"/>
        <w:spacing w:val="0"/>
        <w:w w:val="100"/>
        <w:kern w:val="0"/>
        <w:position w:val="0"/>
        <w:highlight w:val="none"/>
        <w:vertAlign w:val="baseline"/>
      </w:rPr>
    </w:lvl>
    <w:lvl w:ilvl="7" w:tplc="41CEEC38">
      <w:start w:val="1"/>
      <w:numFmt w:val="lowerLetter"/>
      <w:lvlText w:val="%8."/>
      <w:lvlJc w:val="left"/>
      <w:rPr>
        <w:rFonts w:hAnsi="Arial Unicode MS"/>
        <w:b/>
        <w:bCs/>
        <w:caps w:val="0"/>
        <w:smallCaps w:val="0"/>
        <w:strike w:val="0"/>
        <w:dstrike w:val="0"/>
        <w:color w:val="000000"/>
        <w:spacing w:val="0"/>
        <w:w w:val="100"/>
        <w:kern w:val="0"/>
        <w:position w:val="0"/>
        <w:highlight w:val="none"/>
        <w:vertAlign w:val="baseline"/>
      </w:rPr>
    </w:lvl>
    <w:lvl w:ilvl="8" w:tplc="C5B671B2">
      <w:start w:val="1"/>
      <w:numFmt w:val="lowerRoman"/>
      <w:lvlText w:val="%9."/>
      <w:lvlJc w:val="left"/>
      <w:rPr>
        <w:rFonts w:hAnsi="Arial Unicode MS"/>
        <w:b/>
        <w:bCs/>
        <w:caps w:val="0"/>
        <w:smallCaps w:val="0"/>
        <w:strike w:val="0"/>
        <w:dstrike w:val="0"/>
        <w:color w:val="000000"/>
        <w:spacing w:val="0"/>
        <w:w w:val="100"/>
        <w:kern w:val="0"/>
        <w:position w:val="0"/>
        <w:highlight w:val="none"/>
        <w:vertAlign w:val="baseline"/>
      </w:rPr>
    </w:lvl>
  </w:abstractNum>
  <w:abstractNum w:abstractNumId="190">
    <w:nsid w:val="7E7240E9"/>
    <w:multiLevelType w:val="hybridMultilevel"/>
    <w:tmpl w:val="C5F4C350"/>
    <w:styleLink w:val="Zaimportowanystyl4"/>
    <w:lvl w:ilvl="0" w:tplc="610210BE">
      <w:start w:val="1"/>
      <w:numFmt w:val="decimal"/>
      <w:lvlText w:val="%1)"/>
      <w:lvlJc w:val="left"/>
      <w:rPr>
        <w:rFonts w:hAnsi="Arial Unicode MS"/>
        <w:caps w:val="0"/>
        <w:smallCaps w:val="0"/>
        <w:strike w:val="0"/>
        <w:dstrike w:val="0"/>
        <w:color w:val="000000"/>
        <w:spacing w:val="0"/>
        <w:w w:val="100"/>
        <w:kern w:val="0"/>
        <w:position w:val="0"/>
        <w:highlight w:val="none"/>
        <w:vertAlign w:val="baseline"/>
      </w:rPr>
    </w:lvl>
    <w:lvl w:ilvl="1" w:tplc="9C2CD634">
      <w:start w:val="1"/>
      <w:numFmt w:val="lowerLetter"/>
      <w:lvlText w:val="%2."/>
      <w:lvlJc w:val="left"/>
      <w:rPr>
        <w:rFonts w:hAnsi="Arial Unicode MS"/>
        <w:caps w:val="0"/>
        <w:smallCaps w:val="0"/>
        <w:strike w:val="0"/>
        <w:dstrike w:val="0"/>
        <w:color w:val="000000"/>
        <w:spacing w:val="0"/>
        <w:w w:val="100"/>
        <w:kern w:val="0"/>
        <w:position w:val="0"/>
        <w:highlight w:val="none"/>
        <w:vertAlign w:val="baseline"/>
      </w:rPr>
    </w:lvl>
    <w:lvl w:ilvl="2" w:tplc="48507CC2">
      <w:start w:val="1"/>
      <w:numFmt w:val="lowerRoman"/>
      <w:lvlText w:val="%3."/>
      <w:lvlJc w:val="left"/>
      <w:rPr>
        <w:rFonts w:hAnsi="Arial Unicode MS"/>
        <w:caps w:val="0"/>
        <w:smallCaps w:val="0"/>
        <w:strike w:val="0"/>
        <w:dstrike w:val="0"/>
        <w:color w:val="000000"/>
        <w:spacing w:val="0"/>
        <w:w w:val="100"/>
        <w:kern w:val="0"/>
        <w:position w:val="0"/>
        <w:highlight w:val="none"/>
        <w:vertAlign w:val="baseline"/>
      </w:rPr>
    </w:lvl>
    <w:lvl w:ilvl="3" w:tplc="B75CE2EA">
      <w:start w:val="1"/>
      <w:numFmt w:val="decimal"/>
      <w:lvlText w:val="%4."/>
      <w:lvlJc w:val="left"/>
      <w:rPr>
        <w:rFonts w:hAnsi="Arial Unicode MS"/>
        <w:caps w:val="0"/>
        <w:smallCaps w:val="0"/>
        <w:strike w:val="0"/>
        <w:dstrike w:val="0"/>
        <w:color w:val="000000"/>
        <w:spacing w:val="0"/>
        <w:w w:val="100"/>
        <w:kern w:val="0"/>
        <w:position w:val="0"/>
        <w:highlight w:val="none"/>
        <w:vertAlign w:val="baseline"/>
      </w:rPr>
    </w:lvl>
    <w:lvl w:ilvl="4" w:tplc="B9B03432">
      <w:start w:val="1"/>
      <w:numFmt w:val="lowerLetter"/>
      <w:lvlText w:val="%5."/>
      <w:lvlJc w:val="left"/>
      <w:rPr>
        <w:rFonts w:hAnsi="Arial Unicode MS"/>
        <w:caps w:val="0"/>
        <w:smallCaps w:val="0"/>
        <w:strike w:val="0"/>
        <w:dstrike w:val="0"/>
        <w:color w:val="000000"/>
        <w:spacing w:val="0"/>
        <w:w w:val="100"/>
        <w:kern w:val="0"/>
        <w:position w:val="0"/>
        <w:highlight w:val="none"/>
        <w:vertAlign w:val="baseline"/>
      </w:rPr>
    </w:lvl>
    <w:lvl w:ilvl="5" w:tplc="E7E492DC">
      <w:start w:val="1"/>
      <w:numFmt w:val="lowerRoman"/>
      <w:lvlText w:val="%6."/>
      <w:lvlJc w:val="left"/>
      <w:rPr>
        <w:rFonts w:hAnsi="Arial Unicode MS"/>
        <w:caps w:val="0"/>
        <w:smallCaps w:val="0"/>
        <w:strike w:val="0"/>
        <w:dstrike w:val="0"/>
        <w:color w:val="000000"/>
        <w:spacing w:val="0"/>
        <w:w w:val="100"/>
        <w:kern w:val="0"/>
        <w:position w:val="0"/>
        <w:highlight w:val="none"/>
        <w:vertAlign w:val="baseline"/>
      </w:rPr>
    </w:lvl>
    <w:lvl w:ilvl="6" w:tplc="9B988A98">
      <w:start w:val="1"/>
      <w:numFmt w:val="decimal"/>
      <w:lvlText w:val="%7."/>
      <w:lvlJc w:val="left"/>
      <w:rPr>
        <w:rFonts w:hAnsi="Arial Unicode MS"/>
        <w:caps w:val="0"/>
        <w:smallCaps w:val="0"/>
        <w:strike w:val="0"/>
        <w:dstrike w:val="0"/>
        <w:color w:val="000000"/>
        <w:spacing w:val="0"/>
        <w:w w:val="100"/>
        <w:kern w:val="0"/>
        <w:position w:val="0"/>
        <w:highlight w:val="none"/>
        <w:vertAlign w:val="baseline"/>
      </w:rPr>
    </w:lvl>
    <w:lvl w:ilvl="7" w:tplc="5150C308">
      <w:start w:val="1"/>
      <w:numFmt w:val="lowerLetter"/>
      <w:lvlText w:val="%8."/>
      <w:lvlJc w:val="left"/>
      <w:rPr>
        <w:rFonts w:hAnsi="Arial Unicode MS"/>
        <w:caps w:val="0"/>
        <w:smallCaps w:val="0"/>
        <w:strike w:val="0"/>
        <w:dstrike w:val="0"/>
        <w:color w:val="000000"/>
        <w:spacing w:val="0"/>
        <w:w w:val="100"/>
        <w:kern w:val="0"/>
        <w:position w:val="0"/>
        <w:highlight w:val="none"/>
        <w:vertAlign w:val="baseline"/>
      </w:rPr>
    </w:lvl>
    <w:lvl w:ilvl="8" w:tplc="9ADEBF5A">
      <w:start w:val="1"/>
      <w:numFmt w:val="lowerRoman"/>
      <w:lvlText w:val="%9."/>
      <w:lvlJc w:val="left"/>
      <w:rPr>
        <w:rFonts w:hAnsi="Arial Unicode MS"/>
        <w:caps w:val="0"/>
        <w:smallCaps w:val="0"/>
        <w:strike w:val="0"/>
        <w:dstrike w:val="0"/>
        <w:color w:val="000000"/>
        <w:spacing w:val="0"/>
        <w:w w:val="100"/>
        <w:kern w:val="0"/>
        <w:position w:val="0"/>
        <w:highlight w:val="none"/>
        <w:vertAlign w:val="baseline"/>
      </w:rPr>
    </w:lvl>
  </w:abstractNum>
  <w:abstractNum w:abstractNumId="191">
    <w:nsid w:val="7F7E4A98"/>
    <w:multiLevelType w:val="hybridMultilevel"/>
    <w:tmpl w:val="645CAF10"/>
    <w:lvl w:ilvl="0" w:tplc="2BF47B5E">
      <w:start w:val="1"/>
      <w:numFmt w:val="decimal"/>
      <w:lvlText w:val="%1)"/>
      <w:lvlJc w:val="left"/>
      <w:pPr>
        <w:ind w:left="1147" w:hanging="360"/>
      </w:pPr>
      <w:rPr>
        <w:rFonts w:hint="default"/>
      </w:rPr>
    </w:lvl>
    <w:lvl w:ilvl="1" w:tplc="04150019">
      <w:start w:val="1"/>
      <w:numFmt w:val="lowerLetter"/>
      <w:lvlText w:val="%2."/>
      <w:lvlJc w:val="left"/>
      <w:pPr>
        <w:ind w:left="1867" w:hanging="360"/>
      </w:pPr>
    </w:lvl>
    <w:lvl w:ilvl="2" w:tplc="0415001B" w:tentative="1">
      <w:start w:val="1"/>
      <w:numFmt w:val="lowerRoman"/>
      <w:lvlText w:val="%3."/>
      <w:lvlJc w:val="right"/>
      <w:pPr>
        <w:ind w:left="2587" w:hanging="180"/>
      </w:pPr>
    </w:lvl>
    <w:lvl w:ilvl="3" w:tplc="0415000F" w:tentative="1">
      <w:start w:val="1"/>
      <w:numFmt w:val="decimal"/>
      <w:lvlText w:val="%4."/>
      <w:lvlJc w:val="left"/>
      <w:pPr>
        <w:ind w:left="3307" w:hanging="360"/>
      </w:pPr>
    </w:lvl>
    <w:lvl w:ilvl="4" w:tplc="04150019" w:tentative="1">
      <w:start w:val="1"/>
      <w:numFmt w:val="lowerLetter"/>
      <w:lvlText w:val="%5."/>
      <w:lvlJc w:val="left"/>
      <w:pPr>
        <w:ind w:left="4027" w:hanging="360"/>
      </w:pPr>
    </w:lvl>
    <w:lvl w:ilvl="5" w:tplc="0415001B" w:tentative="1">
      <w:start w:val="1"/>
      <w:numFmt w:val="lowerRoman"/>
      <w:lvlText w:val="%6."/>
      <w:lvlJc w:val="right"/>
      <w:pPr>
        <w:ind w:left="4747" w:hanging="180"/>
      </w:pPr>
    </w:lvl>
    <w:lvl w:ilvl="6" w:tplc="0415000F" w:tentative="1">
      <w:start w:val="1"/>
      <w:numFmt w:val="decimal"/>
      <w:lvlText w:val="%7."/>
      <w:lvlJc w:val="left"/>
      <w:pPr>
        <w:ind w:left="5467" w:hanging="360"/>
      </w:pPr>
    </w:lvl>
    <w:lvl w:ilvl="7" w:tplc="04150019" w:tentative="1">
      <w:start w:val="1"/>
      <w:numFmt w:val="lowerLetter"/>
      <w:lvlText w:val="%8."/>
      <w:lvlJc w:val="left"/>
      <w:pPr>
        <w:ind w:left="6187" w:hanging="360"/>
      </w:pPr>
    </w:lvl>
    <w:lvl w:ilvl="8" w:tplc="0415001B" w:tentative="1">
      <w:start w:val="1"/>
      <w:numFmt w:val="lowerRoman"/>
      <w:lvlText w:val="%9."/>
      <w:lvlJc w:val="right"/>
      <w:pPr>
        <w:ind w:left="6907" w:hanging="180"/>
      </w:pPr>
    </w:lvl>
  </w:abstractNum>
  <w:abstractNum w:abstractNumId="192">
    <w:nsid w:val="7FC8755B"/>
    <w:multiLevelType w:val="hybridMultilevel"/>
    <w:tmpl w:val="DC88081E"/>
    <w:styleLink w:val="Zaimportowanystyl15"/>
    <w:lvl w:ilvl="0" w:tplc="CFFA39D2">
      <w:start w:val="1"/>
      <w:numFmt w:val="decimal"/>
      <w:lvlText w:val="%1)"/>
      <w:lvlJc w:val="left"/>
      <w:rPr>
        <w:rFonts w:hAnsi="Arial Unicode MS"/>
        <w:caps w:val="0"/>
        <w:smallCaps w:val="0"/>
        <w:strike w:val="0"/>
        <w:dstrike w:val="0"/>
        <w:color w:val="000000"/>
        <w:spacing w:val="0"/>
        <w:w w:val="100"/>
        <w:kern w:val="0"/>
        <w:position w:val="0"/>
        <w:highlight w:val="none"/>
        <w:vertAlign w:val="baseline"/>
      </w:rPr>
    </w:lvl>
    <w:lvl w:ilvl="1" w:tplc="9AB47EBA">
      <w:start w:val="1"/>
      <w:numFmt w:val="decimal"/>
      <w:lvlText w:val="%2."/>
      <w:lvlJc w:val="left"/>
      <w:rPr>
        <w:rFonts w:hAnsi="Arial Unicode MS"/>
        <w:caps w:val="0"/>
        <w:smallCaps w:val="0"/>
        <w:strike w:val="0"/>
        <w:dstrike w:val="0"/>
        <w:color w:val="000000"/>
        <w:spacing w:val="0"/>
        <w:w w:val="100"/>
        <w:kern w:val="0"/>
        <w:position w:val="0"/>
        <w:highlight w:val="none"/>
        <w:vertAlign w:val="baseline"/>
      </w:rPr>
    </w:lvl>
    <w:lvl w:ilvl="2" w:tplc="4C56E924">
      <w:start w:val="1"/>
      <w:numFmt w:val="decimal"/>
      <w:lvlText w:val="%3."/>
      <w:lvlJc w:val="left"/>
      <w:rPr>
        <w:rFonts w:hAnsi="Arial Unicode MS"/>
        <w:caps w:val="0"/>
        <w:smallCaps w:val="0"/>
        <w:strike w:val="0"/>
        <w:dstrike w:val="0"/>
        <w:color w:val="000000"/>
        <w:spacing w:val="0"/>
        <w:w w:val="100"/>
        <w:kern w:val="0"/>
        <w:position w:val="0"/>
        <w:highlight w:val="none"/>
        <w:vertAlign w:val="baseline"/>
      </w:rPr>
    </w:lvl>
    <w:lvl w:ilvl="3" w:tplc="BC64BF3A">
      <w:start w:val="1"/>
      <w:numFmt w:val="decimal"/>
      <w:lvlText w:val="%4."/>
      <w:lvlJc w:val="left"/>
      <w:rPr>
        <w:rFonts w:hAnsi="Arial Unicode MS"/>
        <w:caps w:val="0"/>
        <w:smallCaps w:val="0"/>
        <w:strike w:val="0"/>
        <w:dstrike w:val="0"/>
        <w:color w:val="000000"/>
        <w:spacing w:val="0"/>
        <w:w w:val="100"/>
        <w:kern w:val="0"/>
        <w:position w:val="0"/>
        <w:highlight w:val="none"/>
        <w:vertAlign w:val="baseline"/>
      </w:rPr>
    </w:lvl>
    <w:lvl w:ilvl="4" w:tplc="9B2C8760">
      <w:start w:val="1"/>
      <w:numFmt w:val="decimal"/>
      <w:lvlText w:val="%5."/>
      <w:lvlJc w:val="left"/>
      <w:rPr>
        <w:rFonts w:hAnsi="Arial Unicode MS"/>
        <w:caps w:val="0"/>
        <w:smallCaps w:val="0"/>
        <w:strike w:val="0"/>
        <w:dstrike w:val="0"/>
        <w:color w:val="000000"/>
        <w:spacing w:val="0"/>
        <w:w w:val="100"/>
        <w:kern w:val="0"/>
        <w:position w:val="0"/>
        <w:highlight w:val="none"/>
        <w:vertAlign w:val="baseline"/>
      </w:rPr>
    </w:lvl>
    <w:lvl w:ilvl="5" w:tplc="DBC6B93E">
      <w:start w:val="1"/>
      <w:numFmt w:val="decimal"/>
      <w:lvlText w:val="%6."/>
      <w:lvlJc w:val="left"/>
      <w:rPr>
        <w:rFonts w:hAnsi="Arial Unicode MS"/>
        <w:caps w:val="0"/>
        <w:smallCaps w:val="0"/>
        <w:strike w:val="0"/>
        <w:dstrike w:val="0"/>
        <w:color w:val="000000"/>
        <w:spacing w:val="0"/>
        <w:w w:val="100"/>
        <w:kern w:val="0"/>
        <w:position w:val="0"/>
        <w:highlight w:val="none"/>
        <w:vertAlign w:val="baseline"/>
      </w:rPr>
    </w:lvl>
    <w:lvl w:ilvl="6" w:tplc="19BA5000">
      <w:start w:val="1"/>
      <w:numFmt w:val="decimal"/>
      <w:lvlText w:val="%7."/>
      <w:lvlJc w:val="left"/>
      <w:rPr>
        <w:rFonts w:hAnsi="Arial Unicode MS"/>
        <w:caps w:val="0"/>
        <w:smallCaps w:val="0"/>
        <w:strike w:val="0"/>
        <w:dstrike w:val="0"/>
        <w:color w:val="000000"/>
        <w:spacing w:val="0"/>
        <w:w w:val="100"/>
        <w:kern w:val="0"/>
        <w:position w:val="0"/>
        <w:highlight w:val="none"/>
        <w:vertAlign w:val="baseline"/>
      </w:rPr>
    </w:lvl>
    <w:lvl w:ilvl="7" w:tplc="73C02EA8">
      <w:start w:val="1"/>
      <w:numFmt w:val="decimal"/>
      <w:lvlText w:val="%8."/>
      <w:lvlJc w:val="left"/>
      <w:rPr>
        <w:rFonts w:hAnsi="Arial Unicode MS"/>
        <w:caps w:val="0"/>
        <w:smallCaps w:val="0"/>
        <w:strike w:val="0"/>
        <w:dstrike w:val="0"/>
        <w:color w:val="000000"/>
        <w:spacing w:val="0"/>
        <w:w w:val="100"/>
        <w:kern w:val="0"/>
        <w:position w:val="0"/>
        <w:highlight w:val="none"/>
        <w:vertAlign w:val="baseline"/>
      </w:rPr>
    </w:lvl>
    <w:lvl w:ilvl="8" w:tplc="61C8D2DE">
      <w:start w:val="1"/>
      <w:numFmt w:val="decimal"/>
      <w:lvlText w:val="%9."/>
      <w:lvlJc w:val="left"/>
      <w:rPr>
        <w:rFonts w:hAnsi="Arial Unicode MS"/>
        <w:caps w:val="0"/>
        <w:smallCaps w:val="0"/>
        <w:strike w:val="0"/>
        <w:dstrike w:val="0"/>
        <w:color w:val="000000"/>
        <w:spacing w:val="0"/>
        <w:w w:val="100"/>
        <w:kern w:val="0"/>
        <w:position w:val="0"/>
        <w:highlight w:val="none"/>
        <w:vertAlign w:val="baseline"/>
      </w:rPr>
    </w:lvl>
  </w:abstractNum>
  <w:num w:numId="1">
    <w:abstractNumId w:val="2"/>
  </w:num>
  <w:num w:numId="2">
    <w:abstractNumId w:val="1"/>
  </w:num>
  <w:num w:numId="3">
    <w:abstractNumId w:val="145"/>
  </w:num>
  <w:num w:numId="4">
    <w:abstractNumId w:val="154"/>
    <w:lvlOverride w:ilvl="0">
      <w:lvl w:ilvl="0">
        <w:start w:val="1"/>
        <w:numFmt w:val="lowerLetter"/>
        <w:lvlText w:val="%1)"/>
        <w:lvlJc w:val="left"/>
        <w:rPr>
          <w:b/>
          <w:bCs/>
          <w:position w:val="0"/>
        </w:rPr>
      </w:lvl>
    </w:lvlOverride>
  </w:num>
  <w:num w:numId="5">
    <w:abstractNumId w:val="31"/>
  </w:num>
  <w:num w:numId="6">
    <w:abstractNumId w:val="126"/>
  </w:num>
  <w:num w:numId="7">
    <w:abstractNumId w:val="81"/>
  </w:num>
  <w:num w:numId="8">
    <w:abstractNumId w:val="38"/>
  </w:num>
  <w:num w:numId="9">
    <w:abstractNumId w:val="183"/>
  </w:num>
  <w:num w:numId="10">
    <w:abstractNumId w:val="119"/>
  </w:num>
  <w:num w:numId="11">
    <w:abstractNumId w:val="153"/>
  </w:num>
  <w:num w:numId="12">
    <w:abstractNumId w:val="54"/>
  </w:num>
  <w:num w:numId="13">
    <w:abstractNumId w:val="40"/>
  </w:num>
  <w:num w:numId="14">
    <w:abstractNumId w:val="138"/>
  </w:num>
  <w:num w:numId="15">
    <w:abstractNumId w:val="130"/>
  </w:num>
  <w:num w:numId="16">
    <w:abstractNumId w:val="185"/>
  </w:num>
  <w:num w:numId="17">
    <w:abstractNumId w:val="75"/>
  </w:num>
  <w:num w:numId="18">
    <w:abstractNumId w:val="169"/>
  </w:num>
  <w:num w:numId="19">
    <w:abstractNumId w:val="131"/>
  </w:num>
  <w:num w:numId="20">
    <w:abstractNumId w:val="143"/>
  </w:num>
  <w:num w:numId="21">
    <w:abstractNumId w:val="191"/>
  </w:num>
  <w:num w:numId="22">
    <w:abstractNumId w:val="78"/>
  </w:num>
  <w:num w:numId="23">
    <w:abstractNumId w:val="79"/>
  </w:num>
  <w:num w:numId="24">
    <w:abstractNumId w:val="113"/>
  </w:num>
  <w:num w:numId="25">
    <w:abstractNumId w:val="56"/>
  </w:num>
  <w:num w:numId="26">
    <w:abstractNumId w:val="142"/>
  </w:num>
  <w:num w:numId="27">
    <w:abstractNumId w:val="144"/>
  </w:num>
  <w:num w:numId="28">
    <w:abstractNumId w:val="23"/>
  </w:num>
  <w:num w:numId="29">
    <w:abstractNumId w:val="71"/>
  </w:num>
  <w:num w:numId="30">
    <w:abstractNumId w:val="187"/>
  </w:num>
  <w:num w:numId="31">
    <w:abstractNumId w:val="189"/>
  </w:num>
  <w:num w:numId="32">
    <w:abstractNumId w:val="190"/>
  </w:num>
  <w:num w:numId="33">
    <w:abstractNumId w:val="49"/>
  </w:num>
  <w:num w:numId="34">
    <w:abstractNumId w:val="180"/>
  </w:num>
  <w:num w:numId="35">
    <w:abstractNumId w:val="150"/>
  </w:num>
  <w:num w:numId="36">
    <w:abstractNumId w:val="103"/>
  </w:num>
  <w:num w:numId="37">
    <w:abstractNumId w:val="61"/>
  </w:num>
  <w:num w:numId="38">
    <w:abstractNumId w:val="97"/>
  </w:num>
  <w:num w:numId="39">
    <w:abstractNumId w:val="181"/>
  </w:num>
  <w:num w:numId="40">
    <w:abstractNumId w:val="77"/>
  </w:num>
  <w:num w:numId="41">
    <w:abstractNumId w:val="111"/>
  </w:num>
  <w:num w:numId="42">
    <w:abstractNumId w:val="127"/>
  </w:num>
  <w:num w:numId="43">
    <w:abstractNumId w:val="192"/>
  </w:num>
  <w:num w:numId="44">
    <w:abstractNumId w:val="86"/>
  </w:num>
  <w:num w:numId="45">
    <w:abstractNumId w:val="162"/>
  </w:num>
  <w:num w:numId="46">
    <w:abstractNumId w:val="107"/>
  </w:num>
  <w:num w:numId="47">
    <w:abstractNumId w:val="100"/>
  </w:num>
  <w:num w:numId="48">
    <w:abstractNumId w:val="44"/>
  </w:num>
  <w:num w:numId="49">
    <w:abstractNumId w:val="117"/>
  </w:num>
  <w:num w:numId="50">
    <w:abstractNumId w:val="73"/>
  </w:num>
  <w:num w:numId="51">
    <w:abstractNumId w:val="168"/>
  </w:num>
  <w:num w:numId="52">
    <w:abstractNumId w:val="21"/>
  </w:num>
  <w:num w:numId="53">
    <w:abstractNumId w:val="33"/>
  </w:num>
  <w:num w:numId="54">
    <w:abstractNumId w:val="22"/>
  </w:num>
  <w:num w:numId="55">
    <w:abstractNumId w:val="110"/>
  </w:num>
  <w:num w:numId="56">
    <w:abstractNumId w:val="176"/>
  </w:num>
  <w:num w:numId="57">
    <w:abstractNumId w:val="84"/>
  </w:num>
  <w:num w:numId="58">
    <w:abstractNumId w:val="76"/>
  </w:num>
  <w:num w:numId="59">
    <w:abstractNumId w:val="159"/>
  </w:num>
  <w:num w:numId="60">
    <w:abstractNumId w:val="177"/>
  </w:num>
  <w:num w:numId="61">
    <w:abstractNumId w:val="32"/>
  </w:num>
  <w:num w:numId="62">
    <w:abstractNumId w:val="37"/>
  </w:num>
  <w:num w:numId="63">
    <w:abstractNumId w:val="104"/>
  </w:num>
  <w:num w:numId="64">
    <w:abstractNumId w:val="53"/>
  </w:num>
  <w:num w:numId="65">
    <w:abstractNumId w:val="120"/>
  </w:num>
  <w:num w:numId="66">
    <w:abstractNumId w:val="133"/>
  </w:num>
  <w:num w:numId="67">
    <w:abstractNumId w:val="155"/>
  </w:num>
  <w:num w:numId="68">
    <w:abstractNumId w:val="106"/>
  </w:num>
  <w:num w:numId="69">
    <w:abstractNumId w:val="89"/>
  </w:num>
  <w:num w:numId="70">
    <w:abstractNumId w:val="51"/>
  </w:num>
  <w:num w:numId="71">
    <w:abstractNumId w:val="128"/>
  </w:num>
  <w:num w:numId="72">
    <w:abstractNumId w:val="83"/>
  </w:num>
  <w:num w:numId="73">
    <w:abstractNumId w:val="57"/>
  </w:num>
  <w:num w:numId="74">
    <w:abstractNumId w:val="116"/>
  </w:num>
  <w:num w:numId="75">
    <w:abstractNumId w:val="140"/>
  </w:num>
  <w:num w:numId="76">
    <w:abstractNumId w:val="135"/>
  </w:num>
  <w:num w:numId="77">
    <w:abstractNumId w:val="43"/>
  </w:num>
  <w:num w:numId="78">
    <w:abstractNumId w:val="132"/>
  </w:num>
  <w:num w:numId="79">
    <w:abstractNumId w:val="96"/>
  </w:num>
  <w:num w:numId="80">
    <w:abstractNumId w:val="167"/>
  </w:num>
  <w:num w:numId="81">
    <w:abstractNumId w:val="123"/>
  </w:num>
  <w:num w:numId="82">
    <w:abstractNumId w:val="29"/>
  </w:num>
  <w:num w:numId="83">
    <w:abstractNumId w:val="48"/>
  </w:num>
  <w:num w:numId="84">
    <w:abstractNumId w:val="136"/>
  </w:num>
  <w:num w:numId="85">
    <w:abstractNumId w:val="166"/>
  </w:num>
  <w:num w:numId="86">
    <w:abstractNumId w:val="67"/>
  </w:num>
  <w:num w:numId="87">
    <w:abstractNumId w:val="160"/>
  </w:num>
  <w:num w:numId="88">
    <w:abstractNumId w:val="20"/>
  </w:num>
  <w:num w:numId="89">
    <w:abstractNumId w:val="17"/>
  </w:num>
  <w:num w:numId="90">
    <w:abstractNumId w:val="58"/>
  </w:num>
  <w:num w:numId="91">
    <w:abstractNumId w:val="35"/>
  </w:num>
  <w:num w:numId="92">
    <w:abstractNumId w:val="182"/>
  </w:num>
  <w:num w:numId="93">
    <w:abstractNumId w:val="134"/>
  </w:num>
  <w:num w:numId="94">
    <w:abstractNumId w:val="47"/>
  </w:num>
  <w:num w:numId="95">
    <w:abstractNumId w:val="129"/>
  </w:num>
  <w:num w:numId="96">
    <w:abstractNumId w:val="59"/>
  </w:num>
  <w:num w:numId="97">
    <w:abstractNumId w:val="25"/>
  </w:num>
  <w:num w:numId="98">
    <w:abstractNumId w:val="146"/>
    <w:lvlOverride w:ilvl="0">
      <w:startOverride w:val="1"/>
    </w:lvlOverride>
  </w:num>
  <w:num w:numId="99">
    <w:abstractNumId w:val="98"/>
    <w:lvlOverride w:ilvl="0">
      <w:startOverride w:val="1"/>
    </w:lvlOverride>
  </w:num>
  <w:num w:numId="100">
    <w:abstractNumId w:val="146"/>
  </w:num>
  <w:num w:numId="101">
    <w:abstractNumId w:val="98"/>
  </w:num>
  <w:num w:numId="102">
    <w:abstractNumId w:val="60"/>
  </w:num>
  <w:num w:numId="103">
    <w:abstractNumId w:val="39"/>
  </w:num>
  <w:num w:numId="104">
    <w:abstractNumId w:val="92"/>
  </w:num>
  <w:num w:numId="105">
    <w:abstractNumId w:val="0"/>
  </w:num>
  <w:num w:numId="106">
    <w:abstractNumId w:val="178"/>
  </w:num>
  <w:num w:numId="107">
    <w:abstractNumId w:val="93"/>
  </w:num>
  <w:num w:numId="108">
    <w:abstractNumId w:val="82"/>
  </w:num>
  <w:num w:numId="109">
    <w:abstractNumId w:val="24"/>
  </w:num>
  <w:num w:numId="110">
    <w:abstractNumId w:val="172"/>
  </w:num>
  <w:num w:numId="111">
    <w:abstractNumId w:val="95"/>
  </w:num>
  <w:num w:numId="112">
    <w:abstractNumId w:val="109"/>
  </w:num>
  <w:num w:numId="113">
    <w:abstractNumId w:val="121"/>
  </w:num>
  <w:num w:numId="114">
    <w:abstractNumId w:val="141"/>
  </w:num>
  <w:num w:numId="115">
    <w:abstractNumId w:val="41"/>
  </w:num>
  <w:num w:numId="116">
    <w:abstractNumId w:val="66"/>
  </w:num>
  <w:num w:numId="117">
    <w:abstractNumId w:val="188"/>
  </w:num>
  <w:num w:numId="118">
    <w:abstractNumId w:val="19"/>
  </w:num>
  <w:num w:numId="119">
    <w:abstractNumId w:val="42"/>
  </w:num>
  <w:num w:numId="120">
    <w:abstractNumId w:val="179"/>
  </w:num>
  <w:num w:numId="121">
    <w:abstractNumId w:val="152"/>
  </w:num>
  <w:num w:numId="122">
    <w:abstractNumId w:val="156"/>
  </w:num>
  <w:num w:numId="123">
    <w:abstractNumId w:val="18"/>
  </w:num>
  <w:num w:numId="124">
    <w:abstractNumId w:val="94"/>
  </w:num>
  <w:num w:numId="125">
    <w:abstractNumId w:val="65"/>
  </w:num>
  <w:num w:numId="126">
    <w:abstractNumId w:val="45"/>
  </w:num>
  <w:num w:numId="127">
    <w:abstractNumId w:val="99"/>
  </w:num>
  <w:num w:numId="128">
    <w:abstractNumId w:val="173"/>
  </w:num>
  <w:num w:numId="129">
    <w:abstractNumId w:val="68"/>
  </w:num>
  <w:num w:numId="130">
    <w:abstractNumId w:val="62"/>
  </w:num>
  <w:num w:numId="131">
    <w:abstractNumId w:val="36"/>
  </w:num>
  <w:num w:numId="132">
    <w:abstractNumId w:val="118"/>
  </w:num>
  <w:num w:numId="133">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4">
    <w:abstractNumId w:val="184"/>
  </w:num>
  <w:num w:numId="135">
    <w:abstractNumId w:val="16"/>
  </w:num>
  <w:num w:numId="136">
    <w:abstractNumId w:val="124"/>
  </w:num>
  <w:num w:numId="137">
    <w:abstractNumId w:val="69"/>
  </w:num>
  <w:num w:numId="138">
    <w:abstractNumId w:val="161"/>
  </w:num>
  <w:num w:numId="139">
    <w:abstractNumId w:val="122"/>
  </w:num>
  <w:num w:numId="140">
    <w:abstractNumId w:val="139"/>
  </w:num>
  <w:num w:numId="141">
    <w:abstractNumId w:val="157"/>
  </w:num>
  <w:num w:numId="142">
    <w:abstractNumId w:val="158"/>
  </w:num>
  <w:num w:numId="143">
    <w:abstractNumId w:val="164"/>
  </w:num>
  <w:num w:numId="144">
    <w:abstractNumId w:val="74"/>
  </w:num>
  <w:num w:numId="145">
    <w:abstractNumId w:val="149"/>
  </w:num>
  <w:num w:numId="146">
    <w:abstractNumId w:val="91"/>
  </w:num>
  <w:num w:numId="147">
    <w:abstractNumId w:val="151"/>
  </w:num>
  <w:num w:numId="148">
    <w:abstractNumId w:val="88"/>
  </w:num>
  <w:num w:numId="149">
    <w:abstractNumId w:val="148"/>
  </w:num>
  <w:num w:numId="150">
    <w:abstractNumId w:val="46"/>
  </w:num>
  <w:num w:numId="151">
    <w:abstractNumId w:val="30"/>
  </w:num>
  <w:num w:numId="152">
    <w:abstractNumId w:val="114"/>
  </w:num>
  <w:num w:numId="153">
    <w:abstractNumId w:val="163"/>
  </w:num>
  <w:num w:numId="154">
    <w:abstractNumId w:val="90"/>
  </w:num>
  <w:num w:numId="155">
    <w:abstractNumId w:val="174"/>
  </w:num>
  <w:num w:numId="156">
    <w:abstractNumId w:val="105"/>
  </w:num>
  <w:num w:numId="157">
    <w:abstractNumId w:val="70"/>
  </w:num>
  <w:num w:numId="158">
    <w:abstractNumId w:val="147"/>
  </w:num>
  <w:num w:numId="159">
    <w:abstractNumId w:val="171"/>
  </w:num>
  <w:num w:numId="160">
    <w:abstractNumId w:val="137"/>
  </w:num>
  <w:num w:numId="161">
    <w:abstractNumId w:val="165"/>
  </w:num>
  <w:num w:numId="162">
    <w:abstractNumId w:val="55"/>
  </w:num>
  <w:num w:numId="163">
    <w:abstractNumId w:val="63"/>
  </w:num>
  <w:num w:numId="164">
    <w:abstractNumId w:val="50"/>
  </w:num>
  <w:num w:numId="165">
    <w:abstractNumId w:val="28"/>
  </w:num>
  <w:num w:numId="166">
    <w:abstractNumId w:val="125"/>
  </w:num>
  <w:num w:numId="167">
    <w:abstractNumId w:val="101"/>
  </w:num>
  <w:num w:numId="168">
    <w:abstractNumId w:val="26"/>
  </w:num>
  <w:num w:numId="169">
    <w:abstractNumId w:val="27"/>
  </w:num>
  <w:num w:numId="170">
    <w:abstractNumId w:val="170"/>
  </w:num>
  <w:num w:numId="171">
    <w:abstractNumId w:val="72"/>
  </w:num>
  <w:num w:numId="172">
    <w:abstractNumId w:val="85"/>
  </w:num>
  <w:num w:numId="173">
    <w:abstractNumId w:val="112"/>
  </w:num>
  <w:num w:numId="174">
    <w:abstractNumId w:val="34"/>
  </w:num>
  <w:num w:numId="175">
    <w:abstractNumId w:val="102"/>
  </w:num>
  <w:num w:numId="176">
    <w:abstractNumId w:val="64"/>
  </w:num>
  <w:num w:numId="177">
    <w:abstractNumId w:val="186"/>
  </w:num>
  <w:num w:numId="178">
    <w:abstractNumId w:val="175"/>
  </w:num>
  <w:num w:numId="179">
    <w:abstractNumId w:val="52"/>
  </w:num>
  <w:num w:numId="180">
    <w:abstractNumId w:val="87"/>
  </w:num>
  <w:num w:numId="181">
    <w:abstractNumId w:val="10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2">
    <w:abstractNumId w:val="80"/>
  </w:num>
  <w:num w:numId="183">
    <w:abstractNumId w:val="115"/>
  </w:num>
  <w:num w:numId="184">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5">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6">
    <w:abstractNumId w:val="154"/>
  </w:num>
  <w:numIdMacAtCleanup w:val="18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cumentProtection w:edit="trackedChanges" w:enforcement="0"/>
  <w:defaultTabStop w:val="709"/>
  <w:hyphenationZone w:val="425"/>
  <w:noPunctuationKerning/>
  <w:characterSpacingControl w:val="doNotCompress"/>
  <w:hdrShapeDefaults>
    <o:shapedefaults v:ext="edit" spidmax="2049" fill="f" fillcolor="white" stroke="f">
      <v:fill color="white" on="f"/>
      <v:stroke on="f"/>
    </o:shapedefaults>
  </w:hdrShapeDefaults>
  <w:footnotePr>
    <w:footnote w:id="-1"/>
    <w:footnote w:id="0"/>
  </w:footnotePr>
  <w:endnotePr>
    <w:endnote w:id="-1"/>
    <w:endnote w:id="0"/>
  </w:endnotePr>
  <w:compat>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60B3E"/>
    <w:rsid w:val="00000146"/>
    <w:rsid w:val="0000047D"/>
    <w:rsid w:val="000035E5"/>
    <w:rsid w:val="00003F84"/>
    <w:rsid w:val="00006280"/>
    <w:rsid w:val="00006291"/>
    <w:rsid w:val="0000674B"/>
    <w:rsid w:val="00006910"/>
    <w:rsid w:val="00006E0F"/>
    <w:rsid w:val="000101AC"/>
    <w:rsid w:val="00010498"/>
    <w:rsid w:val="0001154F"/>
    <w:rsid w:val="000131B4"/>
    <w:rsid w:val="000131CB"/>
    <w:rsid w:val="000134B0"/>
    <w:rsid w:val="00013FD1"/>
    <w:rsid w:val="000162C3"/>
    <w:rsid w:val="00016CD9"/>
    <w:rsid w:val="00016D84"/>
    <w:rsid w:val="0001704C"/>
    <w:rsid w:val="00017EB9"/>
    <w:rsid w:val="0002095D"/>
    <w:rsid w:val="00021222"/>
    <w:rsid w:val="00021520"/>
    <w:rsid w:val="000238B7"/>
    <w:rsid w:val="000242CD"/>
    <w:rsid w:val="000248AC"/>
    <w:rsid w:val="00026225"/>
    <w:rsid w:val="00026B28"/>
    <w:rsid w:val="000271C9"/>
    <w:rsid w:val="000303FC"/>
    <w:rsid w:val="000307AF"/>
    <w:rsid w:val="00030E80"/>
    <w:rsid w:val="00031241"/>
    <w:rsid w:val="00032122"/>
    <w:rsid w:val="000334BC"/>
    <w:rsid w:val="00033B07"/>
    <w:rsid w:val="00033F8A"/>
    <w:rsid w:val="000356E5"/>
    <w:rsid w:val="00036B6C"/>
    <w:rsid w:val="00037E80"/>
    <w:rsid w:val="000412D9"/>
    <w:rsid w:val="0004317A"/>
    <w:rsid w:val="000431FC"/>
    <w:rsid w:val="000435C6"/>
    <w:rsid w:val="0004417F"/>
    <w:rsid w:val="00044EB4"/>
    <w:rsid w:val="00045E5A"/>
    <w:rsid w:val="00046548"/>
    <w:rsid w:val="00047409"/>
    <w:rsid w:val="0005042E"/>
    <w:rsid w:val="00051E8E"/>
    <w:rsid w:val="000535B1"/>
    <w:rsid w:val="00053B47"/>
    <w:rsid w:val="00054E43"/>
    <w:rsid w:val="0005574D"/>
    <w:rsid w:val="00055A79"/>
    <w:rsid w:val="00057655"/>
    <w:rsid w:val="00061709"/>
    <w:rsid w:val="000622D4"/>
    <w:rsid w:val="00062762"/>
    <w:rsid w:val="000629B0"/>
    <w:rsid w:val="000634F5"/>
    <w:rsid w:val="0006404E"/>
    <w:rsid w:val="000649CB"/>
    <w:rsid w:val="0006518E"/>
    <w:rsid w:val="000651A6"/>
    <w:rsid w:val="00065598"/>
    <w:rsid w:val="00070AF7"/>
    <w:rsid w:val="00071737"/>
    <w:rsid w:val="00072085"/>
    <w:rsid w:val="00072D32"/>
    <w:rsid w:val="00073B23"/>
    <w:rsid w:val="0007480F"/>
    <w:rsid w:val="00075B8F"/>
    <w:rsid w:val="00075BA6"/>
    <w:rsid w:val="00076B38"/>
    <w:rsid w:val="0007729F"/>
    <w:rsid w:val="000778C4"/>
    <w:rsid w:val="00077A13"/>
    <w:rsid w:val="00080E02"/>
    <w:rsid w:val="0008150F"/>
    <w:rsid w:val="00082462"/>
    <w:rsid w:val="0008256B"/>
    <w:rsid w:val="00082AEA"/>
    <w:rsid w:val="000855AF"/>
    <w:rsid w:val="000863C0"/>
    <w:rsid w:val="00086F6D"/>
    <w:rsid w:val="0008752B"/>
    <w:rsid w:val="0008760D"/>
    <w:rsid w:val="000910F0"/>
    <w:rsid w:val="000917F7"/>
    <w:rsid w:val="000919CA"/>
    <w:rsid w:val="00091D09"/>
    <w:rsid w:val="000924CB"/>
    <w:rsid w:val="00093160"/>
    <w:rsid w:val="000945B5"/>
    <w:rsid w:val="00094782"/>
    <w:rsid w:val="00094CAE"/>
    <w:rsid w:val="0009512B"/>
    <w:rsid w:val="00095F94"/>
    <w:rsid w:val="00096D5A"/>
    <w:rsid w:val="00096D99"/>
    <w:rsid w:val="000A0DC2"/>
    <w:rsid w:val="000A121B"/>
    <w:rsid w:val="000A1235"/>
    <w:rsid w:val="000A1F2F"/>
    <w:rsid w:val="000A205E"/>
    <w:rsid w:val="000A2247"/>
    <w:rsid w:val="000A386E"/>
    <w:rsid w:val="000A3FB8"/>
    <w:rsid w:val="000A4BBE"/>
    <w:rsid w:val="000A5AEA"/>
    <w:rsid w:val="000A5F93"/>
    <w:rsid w:val="000A634A"/>
    <w:rsid w:val="000A7BF7"/>
    <w:rsid w:val="000B0071"/>
    <w:rsid w:val="000B1AF9"/>
    <w:rsid w:val="000B331C"/>
    <w:rsid w:val="000B38E2"/>
    <w:rsid w:val="000B57DB"/>
    <w:rsid w:val="000B62AC"/>
    <w:rsid w:val="000B6737"/>
    <w:rsid w:val="000B68C8"/>
    <w:rsid w:val="000B735D"/>
    <w:rsid w:val="000B7D99"/>
    <w:rsid w:val="000C074A"/>
    <w:rsid w:val="000C10FD"/>
    <w:rsid w:val="000C1872"/>
    <w:rsid w:val="000C1BE7"/>
    <w:rsid w:val="000C2C0E"/>
    <w:rsid w:val="000C30D0"/>
    <w:rsid w:val="000C3C51"/>
    <w:rsid w:val="000C4B1E"/>
    <w:rsid w:val="000C4F48"/>
    <w:rsid w:val="000C620B"/>
    <w:rsid w:val="000C6CB2"/>
    <w:rsid w:val="000C7A8A"/>
    <w:rsid w:val="000D19E6"/>
    <w:rsid w:val="000D2094"/>
    <w:rsid w:val="000D29B8"/>
    <w:rsid w:val="000D3095"/>
    <w:rsid w:val="000D37BB"/>
    <w:rsid w:val="000D6536"/>
    <w:rsid w:val="000D6998"/>
    <w:rsid w:val="000D69B5"/>
    <w:rsid w:val="000D6F7E"/>
    <w:rsid w:val="000D7652"/>
    <w:rsid w:val="000E033A"/>
    <w:rsid w:val="000E06E8"/>
    <w:rsid w:val="000E1DE0"/>
    <w:rsid w:val="000E2009"/>
    <w:rsid w:val="000E2040"/>
    <w:rsid w:val="000E26EF"/>
    <w:rsid w:val="000E31EC"/>
    <w:rsid w:val="000E3743"/>
    <w:rsid w:val="000E3A0E"/>
    <w:rsid w:val="000E4016"/>
    <w:rsid w:val="000E48FD"/>
    <w:rsid w:val="000E5625"/>
    <w:rsid w:val="000E587F"/>
    <w:rsid w:val="000E6335"/>
    <w:rsid w:val="000E6EB9"/>
    <w:rsid w:val="000E72F7"/>
    <w:rsid w:val="000E759B"/>
    <w:rsid w:val="000F0C58"/>
    <w:rsid w:val="000F1A22"/>
    <w:rsid w:val="000F2C39"/>
    <w:rsid w:val="000F30DA"/>
    <w:rsid w:val="000F34BC"/>
    <w:rsid w:val="000F3C9C"/>
    <w:rsid w:val="000F3E3C"/>
    <w:rsid w:val="000F47FA"/>
    <w:rsid w:val="000F486D"/>
    <w:rsid w:val="000F49C1"/>
    <w:rsid w:val="000F5ED7"/>
    <w:rsid w:val="000F6412"/>
    <w:rsid w:val="000F68D4"/>
    <w:rsid w:val="000F6A1B"/>
    <w:rsid w:val="000F775C"/>
    <w:rsid w:val="000F795E"/>
    <w:rsid w:val="000F7F6F"/>
    <w:rsid w:val="0010069C"/>
    <w:rsid w:val="00101752"/>
    <w:rsid w:val="00101866"/>
    <w:rsid w:val="0010374A"/>
    <w:rsid w:val="001043AF"/>
    <w:rsid w:val="00104816"/>
    <w:rsid w:val="0010551F"/>
    <w:rsid w:val="001055BE"/>
    <w:rsid w:val="001057BD"/>
    <w:rsid w:val="001059F1"/>
    <w:rsid w:val="00105E90"/>
    <w:rsid w:val="00107075"/>
    <w:rsid w:val="0010729D"/>
    <w:rsid w:val="001072A5"/>
    <w:rsid w:val="001074DB"/>
    <w:rsid w:val="00111D3D"/>
    <w:rsid w:val="00112D20"/>
    <w:rsid w:val="00112D27"/>
    <w:rsid w:val="00113F19"/>
    <w:rsid w:val="00114017"/>
    <w:rsid w:val="001159EB"/>
    <w:rsid w:val="0011627F"/>
    <w:rsid w:val="00116CA0"/>
    <w:rsid w:val="0012004A"/>
    <w:rsid w:val="001214B7"/>
    <w:rsid w:val="00121B4F"/>
    <w:rsid w:val="001220A6"/>
    <w:rsid w:val="00122660"/>
    <w:rsid w:val="00123510"/>
    <w:rsid w:val="00126439"/>
    <w:rsid w:val="00126DF2"/>
    <w:rsid w:val="00126E84"/>
    <w:rsid w:val="0013001D"/>
    <w:rsid w:val="00130FE7"/>
    <w:rsid w:val="001313BC"/>
    <w:rsid w:val="00131F72"/>
    <w:rsid w:val="00132C10"/>
    <w:rsid w:val="00133339"/>
    <w:rsid w:val="001349DB"/>
    <w:rsid w:val="00134CE5"/>
    <w:rsid w:val="00135042"/>
    <w:rsid w:val="00135C88"/>
    <w:rsid w:val="00136F80"/>
    <w:rsid w:val="001378A5"/>
    <w:rsid w:val="00137968"/>
    <w:rsid w:val="00137BF9"/>
    <w:rsid w:val="00137FB0"/>
    <w:rsid w:val="00142032"/>
    <w:rsid w:val="001426D8"/>
    <w:rsid w:val="00142BC0"/>
    <w:rsid w:val="00142D8B"/>
    <w:rsid w:val="00143B0D"/>
    <w:rsid w:val="0014475E"/>
    <w:rsid w:val="00144ABC"/>
    <w:rsid w:val="00144E33"/>
    <w:rsid w:val="00145246"/>
    <w:rsid w:val="0014612B"/>
    <w:rsid w:val="00146642"/>
    <w:rsid w:val="00146EDE"/>
    <w:rsid w:val="00146FB2"/>
    <w:rsid w:val="00147A8F"/>
    <w:rsid w:val="00147D49"/>
    <w:rsid w:val="0015093F"/>
    <w:rsid w:val="00150C8B"/>
    <w:rsid w:val="00152252"/>
    <w:rsid w:val="00152D28"/>
    <w:rsid w:val="0015513F"/>
    <w:rsid w:val="00155AE2"/>
    <w:rsid w:val="00155B82"/>
    <w:rsid w:val="0015751E"/>
    <w:rsid w:val="00157C7F"/>
    <w:rsid w:val="0016172B"/>
    <w:rsid w:val="001622A8"/>
    <w:rsid w:val="0016267C"/>
    <w:rsid w:val="001627BD"/>
    <w:rsid w:val="00162C92"/>
    <w:rsid w:val="00163468"/>
    <w:rsid w:val="001643D1"/>
    <w:rsid w:val="00165774"/>
    <w:rsid w:val="00165DBF"/>
    <w:rsid w:val="0016689A"/>
    <w:rsid w:val="001672F4"/>
    <w:rsid w:val="001675C3"/>
    <w:rsid w:val="001678BC"/>
    <w:rsid w:val="001710EF"/>
    <w:rsid w:val="0017242A"/>
    <w:rsid w:val="00174514"/>
    <w:rsid w:val="00174EB4"/>
    <w:rsid w:val="00176836"/>
    <w:rsid w:val="00176B6A"/>
    <w:rsid w:val="00177741"/>
    <w:rsid w:val="00177FCE"/>
    <w:rsid w:val="0018177F"/>
    <w:rsid w:val="00181FC0"/>
    <w:rsid w:val="001824EF"/>
    <w:rsid w:val="00184291"/>
    <w:rsid w:val="00184669"/>
    <w:rsid w:val="00186579"/>
    <w:rsid w:val="00186CA4"/>
    <w:rsid w:val="00186F4A"/>
    <w:rsid w:val="001905E9"/>
    <w:rsid w:val="00190FAC"/>
    <w:rsid w:val="001915DC"/>
    <w:rsid w:val="00191E1C"/>
    <w:rsid w:val="0019206D"/>
    <w:rsid w:val="00193337"/>
    <w:rsid w:val="00193A77"/>
    <w:rsid w:val="0019491D"/>
    <w:rsid w:val="001A0A14"/>
    <w:rsid w:val="001A352F"/>
    <w:rsid w:val="001A6D97"/>
    <w:rsid w:val="001A6ED3"/>
    <w:rsid w:val="001A7083"/>
    <w:rsid w:val="001A7338"/>
    <w:rsid w:val="001B1B7B"/>
    <w:rsid w:val="001B1CD8"/>
    <w:rsid w:val="001B1E53"/>
    <w:rsid w:val="001B283C"/>
    <w:rsid w:val="001B2CBB"/>
    <w:rsid w:val="001B3426"/>
    <w:rsid w:val="001B4046"/>
    <w:rsid w:val="001B4083"/>
    <w:rsid w:val="001B437B"/>
    <w:rsid w:val="001B5280"/>
    <w:rsid w:val="001B5BE6"/>
    <w:rsid w:val="001B6D56"/>
    <w:rsid w:val="001B7311"/>
    <w:rsid w:val="001B75BB"/>
    <w:rsid w:val="001B7BFA"/>
    <w:rsid w:val="001B7CCF"/>
    <w:rsid w:val="001C022D"/>
    <w:rsid w:val="001C04EB"/>
    <w:rsid w:val="001C0C27"/>
    <w:rsid w:val="001C2086"/>
    <w:rsid w:val="001C2960"/>
    <w:rsid w:val="001C3FB9"/>
    <w:rsid w:val="001C5E13"/>
    <w:rsid w:val="001C5F5C"/>
    <w:rsid w:val="001C6919"/>
    <w:rsid w:val="001D06D6"/>
    <w:rsid w:val="001D108C"/>
    <w:rsid w:val="001D2B18"/>
    <w:rsid w:val="001D37D7"/>
    <w:rsid w:val="001D458E"/>
    <w:rsid w:val="001D534F"/>
    <w:rsid w:val="001D5437"/>
    <w:rsid w:val="001D6198"/>
    <w:rsid w:val="001D7878"/>
    <w:rsid w:val="001D795C"/>
    <w:rsid w:val="001D7EBA"/>
    <w:rsid w:val="001D7F05"/>
    <w:rsid w:val="001D7FBE"/>
    <w:rsid w:val="001E19B5"/>
    <w:rsid w:val="001E1DC5"/>
    <w:rsid w:val="001E384A"/>
    <w:rsid w:val="001E3BDD"/>
    <w:rsid w:val="001E4651"/>
    <w:rsid w:val="001E4790"/>
    <w:rsid w:val="001E5AE6"/>
    <w:rsid w:val="001E6045"/>
    <w:rsid w:val="001E6893"/>
    <w:rsid w:val="001E6C1D"/>
    <w:rsid w:val="001E6D46"/>
    <w:rsid w:val="001F0F66"/>
    <w:rsid w:val="001F0FD7"/>
    <w:rsid w:val="001F2185"/>
    <w:rsid w:val="001F5356"/>
    <w:rsid w:val="001F5795"/>
    <w:rsid w:val="001F5848"/>
    <w:rsid w:val="001F68DC"/>
    <w:rsid w:val="001F6B63"/>
    <w:rsid w:val="001F7915"/>
    <w:rsid w:val="001F7968"/>
    <w:rsid w:val="001F799C"/>
    <w:rsid w:val="00200BFE"/>
    <w:rsid w:val="00201A98"/>
    <w:rsid w:val="00201C16"/>
    <w:rsid w:val="0020210B"/>
    <w:rsid w:val="0020261D"/>
    <w:rsid w:val="00202CE0"/>
    <w:rsid w:val="00203987"/>
    <w:rsid w:val="002050E0"/>
    <w:rsid w:val="0020611A"/>
    <w:rsid w:val="00207731"/>
    <w:rsid w:val="00207816"/>
    <w:rsid w:val="00207849"/>
    <w:rsid w:val="002106A6"/>
    <w:rsid w:val="00212DF4"/>
    <w:rsid w:val="00212F6F"/>
    <w:rsid w:val="00213CFD"/>
    <w:rsid w:val="00214215"/>
    <w:rsid w:val="0021446E"/>
    <w:rsid w:val="00214C54"/>
    <w:rsid w:val="00215600"/>
    <w:rsid w:val="002158D3"/>
    <w:rsid w:val="00215AAA"/>
    <w:rsid w:val="00216490"/>
    <w:rsid w:val="00216AEC"/>
    <w:rsid w:val="00217A30"/>
    <w:rsid w:val="0022021A"/>
    <w:rsid w:val="0022094F"/>
    <w:rsid w:val="00221FA1"/>
    <w:rsid w:val="002233A5"/>
    <w:rsid w:val="00223EB1"/>
    <w:rsid w:val="00225F0E"/>
    <w:rsid w:val="00227C46"/>
    <w:rsid w:val="00230285"/>
    <w:rsid w:val="0023029E"/>
    <w:rsid w:val="0023034B"/>
    <w:rsid w:val="002308FB"/>
    <w:rsid w:val="00230AB5"/>
    <w:rsid w:val="00230D67"/>
    <w:rsid w:val="00231103"/>
    <w:rsid w:val="00231CB1"/>
    <w:rsid w:val="00232383"/>
    <w:rsid w:val="00232637"/>
    <w:rsid w:val="00233086"/>
    <w:rsid w:val="002348AF"/>
    <w:rsid w:val="00234CFC"/>
    <w:rsid w:val="0023526D"/>
    <w:rsid w:val="002357A4"/>
    <w:rsid w:val="00235D15"/>
    <w:rsid w:val="0023629A"/>
    <w:rsid w:val="0023645A"/>
    <w:rsid w:val="00237848"/>
    <w:rsid w:val="00240A99"/>
    <w:rsid w:val="00241955"/>
    <w:rsid w:val="0024222A"/>
    <w:rsid w:val="00243835"/>
    <w:rsid w:val="00245D30"/>
    <w:rsid w:val="00245F75"/>
    <w:rsid w:val="0024751D"/>
    <w:rsid w:val="00247DA2"/>
    <w:rsid w:val="00250C26"/>
    <w:rsid w:val="00250E2C"/>
    <w:rsid w:val="00251271"/>
    <w:rsid w:val="00253DB1"/>
    <w:rsid w:val="00254022"/>
    <w:rsid w:val="002562F1"/>
    <w:rsid w:val="00257627"/>
    <w:rsid w:val="002576C2"/>
    <w:rsid w:val="002579C9"/>
    <w:rsid w:val="00257C0B"/>
    <w:rsid w:val="0026120A"/>
    <w:rsid w:val="00261C0F"/>
    <w:rsid w:val="00261E68"/>
    <w:rsid w:val="00261FA8"/>
    <w:rsid w:val="00262E4E"/>
    <w:rsid w:val="00264B93"/>
    <w:rsid w:val="00266AFF"/>
    <w:rsid w:val="00266D92"/>
    <w:rsid w:val="00267987"/>
    <w:rsid w:val="0027012A"/>
    <w:rsid w:val="00270213"/>
    <w:rsid w:val="00270694"/>
    <w:rsid w:val="00270F27"/>
    <w:rsid w:val="00270F5C"/>
    <w:rsid w:val="00273090"/>
    <w:rsid w:val="00273184"/>
    <w:rsid w:val="0027368B"/>
    <w:rsid w:val="00273D78"/>
    <w:rsid w:val="0027561E"/>
    <w:rsid w:val="00277107"/>
    <w:rsid w:val="002802C3"/>
    <w:rsid w:val="00280D57"/>
    <w:rsid w:val="00280E2A"/>
    <w:rsid w:val="00281CA5"/>
    <w:rsid w:val="00282199"/>
    <w:rsid w:val="00282251"/>
    <w:rsid w:val="00282810"/>
    <w:rsid w:val="002828E3"/>
    <w:rsid w:val="002829F1"/>
    <w:rsid w:val="00282C48"/>
    <w:rsid w:val="0028593C"/>
    <w:rsid w:val="00285B55"/>
    <w:rsid w:val="002862E5"/>
    <w:rsid w:val="00287122"/>
    <w:rsid w:val="00287A7E"/>
    <w:rsid w:val="00290C04"/>
    <w:rsid w:val="00291A7F"/>
    <w:rsid w:val="0029217F"/>
    <w:rsid w:val="0029226D"/>
    <w:rsid w:val="002929BC"/>
    <w:rsid w:val="00292C12"/>
    <w:rsid w:val="00293115"/>
    <w:rsid w:val="002949C4"/>
    <w:rsid w:val="002949FC"/>
    <w:rsid w:val="00296914"/>
    <w:rsid w:val="002973C7"/>
    <w:rsid w:val="002A0491"/>
    <w:rsid w:val="002A16EC"/>
    <w:rsid w:val="002A1E62"/>
    <w:rsid w:val="002A2203"/>
    <w:rsid w:val="002A30AD"/>
    <w:rsid w:val="002A32C0"/>
    <w:rsid w:val="002A4DDC"/>
    <w:rsid w:val="002A4E72"/>
    <w:rsid w:val="002A51FB"/>
    <w:rsid w:val="002A6530"/>
    <w:rsid w:val="002A6B71"/>
    <w:rsid w:val="002A7AA2"/>
    <w:rsid w:val="002A7AAE"/>
    <w:rsid w:val="002B0038"/>
    <w:rsid w:val="002B0C35"/>
    <w:rsid w:val="002B16CD"/>
    <w:rsid w:val="002B293B"/>
    <w:rsid w:val="002B2F65"/>
    <w:rsid w:val="002B3831"/>
    <w:rsid w:val="002B50FE"/>
    <w:rsid w:val="002B78C7"/>
    <w:rsid w:val="002B7A6A"/>
    <w:rsid w:val="002C0128"/>
    <w:rsid w:val="002C03CA"/>
    <w:rsid w:val="002C0966"/>
    <w:rsid w:val="002C4289"/>
    <w:rsid w:val="002C50C1"/>
    <w:rsid w:val="002C5A4F"/>
    <w:rsid w:val="002C5BB4"/>
    <w:rsid w:val="002C7067"/>
    <w:rsid w:val="002D045B"/>
    <w:rsid w:val="002D080D"/>
    <w:rsid w:val="002D0B4A"/>
    <w:rsid w:val="002D138F"/>
    <w:rsid w:val="002D2ACA"/>
    <w:rsid w:val="002D4136"/>
    <w:rsid w:val="002D5A37"/>
    <w:rsid w:val="002D5B09"/>
    <w:rsid w:val="002E0FE7"/>
    <w:rsid w:val="002E15B0"/>
    <w:rsid w:val="002E2709"/>
    <w:rsid w:val="002E280A"/>
    <w:rsid w:val="002E2F26"/>
    <w:rsid w:val="002E3CD1"/>
    <w:rsid w:val="002E5DFD"/>
    <w:rsid w:val="002E6BA1"/>
    <w:rsid w:val="002F07C4"/>
    <w:rsid w:val="002F1795"/>
    <w:rsid w:val="002F185D"/>
    <w:rsid w:val="002F23C7"/>
    <w:rsid w:val="002F28EC"/>
    <w:rsid w:val="002F365C"/>
    <w:rsid w:val="002F3741"/>
    <w:rsid w:val="002F4C9B"/>
    <w:rsid w:val="002F5F2D"/>
    <w:rsid w:val="002F60DC"/>
    <w:rsid w:val="002F7075"/>
    <w:rsid w:val="002F7177"/>
    <w:rsid w:val="002F7611"/>
    <w:rsid w:val="00303EAD"/>
    <w:rsid w:val="00305CDA"/>
    <w:rsid w:val="003061B9"/>
    <w:rsid w:val="00306B4D"/>
    <w:rsid w:val="00307799"/>
    <w:rsid w:val="0031029B"/>
    <w:rsid w:val="00311234"/>
    <w:rsid w:val="0031423A"/>
    <w:rsid w:val="003149C3"/>
    <w:rsid w:val="00315361"/>
    <w:rsid w:val="003165D5"/>
    <w:rsid w:val="00316A08"/>
    <w:rsid w:val="00316C40"/>
    <w:rsid w:val="003171FD"/>
    <w:rsid w:val="00317422"/>
    <w:rsid w:val="0031746D"/>
    <w:rsid w:val="003200E9"/>
    <w:rsid w:val="00320E14"/>
    <w:rsid w:val="00321693"/>
    <w:rsid w:val="00321AD7"/>
    <w:rsid w:val="00322566"/>
    <w:rsid w:val="00323AF6"/>
    <w:rsid w:val="00324A44"/>
    <w:rsid w:val="00325238"/>
    <w:rsid w:val="00325647"/>
    <w:rsid w:val="00325800"/>
    <w:rsid w:val="00326BC8"/>
    <w:rsid w:val="003306CD"/>
    <w:rsid w:val="00330A0C"/>
    <w:rsid w:val="00330B26"/>
    <w:rsid w:val="0033302C"/>
    <w:rsid w:val="003343DB"/>
    <w:rsid w:val="00336329"/>
    <w:rsid w:val="00336950"/>
    <w:rsid w:val="00337075"/>
    <w:rsid w:val="003374D9"/>
    <w:rsid w:val="00337D51"/>
    <w:rsid w:val="0034013B"/>
    <w:rsid w:val="00340210"/>
    <w:rsid w:val="00341673"/>
    <w:rsid w:val="00341A63"/>
    <w:rsid w:val="00342CAA"/>
    <w:rsid w:val="003430C6"/>
    <w:rsid w:val="0034362A"/>
    <w:rsid w:val="0034381A"/>
    <w:rsid w:val="003439EA"/>
    <w:rsid w:val="00343A3F"/>
    <w:rsid w:val="00344105"/>
    <w:rsid w:val="003444BD"/>
    <w:rsid w:val="00344956"/>
    <w:rsid w:val="0034596E"/>
    <w:rsid w:val="00345A2E"/>
    <w:rsid w:val="00346E76"/>
    <w:rsid w:val="0034713D"/>
    <w:rsid w:val="00347C96"/>
    <w:rsid w:val="0035131C"/>
    <w:rsid w:val="003516FD"/>
    <w:rsid w:val="003522A6"/>
    <w:rsid w:val="00352CCB"/>
    <w:rsid w:val="00353B97"/>
    <w:rsid w:val="0035513A"/>
    <w:rsid w:val="00355648"/>
    <w:rsid w:val="0035575D"/>
    <w:rsid w:val="00355AE1"/>
    <w:rsid w:val="0035672F"/>
    <w:rsid w:val="003569EE"/>
    <w:rsid w:val="00356FB6"/>
    <w:rsid w:val="0035718D"/>
    <w:rsid w:val="00357D72"/>
    <w:rsid w:val="003602BE"/>
    <w:rsid w:val="003637EF"/>
    <w:rsid w:val="0036384C"/>
    <w:rsid w:val="00363DC1"/>
    <w:rsid w:val="0036497F"/>
    <w:rsid w:val="00364C05"/>
    <w:rsid w:val="00366566"/>
    <w:rsid w:val="00366BDF"/>
    <w:rsid w:val="00370057"/>
    <w:rsid w:val="003716BF"/>
    <w:rsid w:val="00373296"/>
    <w:rsid w:val="00373E45"/>
    <w:rsid w:val="00374339"/>
    <w:rsid w:val="00374A8A"/>
    <w:rsid w:val="00374AEC"/>
    <w:rsid w:val="00375632"/>
    <w:rsid w:val="00375F52"/>
    <w:rsid w:val="003764C8"/>
    <w:rsid w:val="00380C41"/>
    <w:rsid w:val="00381D0C"/>
    <w:rsid w:val="00382A50"/>
    <w:rsid w:val="00382DFB"/>
    <w:rsid w:val="00383C9D"/>
    <w:rsid w:val="00384420"/>
    <w:rsid w:val="0038454C"/>
    <w:rsid w:val="003849E2"/>
    <w:rsid w:val="00384C85"/>
    <w:rsid w:val="00384EC9"/>
    <w:rsid w:val="0038565A"/>
    <w:rsid w:val="003877E7"/>
    <w:rsid w:val="003902F1"/>
    <w:rsid w:val="00390C7A"/>
    <w:rsid w:val="003922A3"/>
    <w:rsid w:val="003924FD"/>
    <w:rsid w:val="0039291B"/>
    <w:rsid w:val="003945CC"/>
    <w:rsid w:val="00394B37"/>
    <w:rsid w:val="00394BD8"/>
    <w:rsid w:val="00396715"/>
    <w:rsid w:val="0039678C"/>
    <w:rsid w:val="003A0FA4"/>
    <w:rsid w:val="003A22F9"/>
    <w:rsid w:val="003A23BD"/>
    <w:rsid w:val="003A2D72"/>
    <w:rsid w:val="003A344E"/>
    <w:rsid w:val="003A3EB6"/>
    <w:rsid w:val="003A53E3"/>
    <w:rsid w:val="003A54C6"/>
    <w:rsid w:val="003A742B"/>
    <w:rsid w:val="003A7512"/>
    <w:rsid w:val="003B0480"/>
    <w:rsid w:val="003B070E"/>
    <w:rsid w:val="003B0CB3"/>
    <w:rsid w:val="003B172D"/>
    <w:rsid w:val="003B17A9"/>
    <w:rsid w:val="003B2090"/>
    <w:rsid w:val="003B2826"/>
    <w:rsid w:val="003B2D16"/>
    <w:rsid w:val="003B32ED"/>
    <w:rsid w:val="003B33D7"/>
    <w:rsid w:val="003B4011"/>
    <w:rsid w:val="003B41F1"/>
    <w:rsid w:val="003B5060"/>
    <w:rsid w:val="003B5DCB"/>
    <w:rsid w:val="003B7B3F"/>
    <w:rsid w:val="003C0AE4"/>
    <w:rsid w:val="003C185D"/>
    <w:rsid w:val="003C1FFA"/>
    <w:rsid w:val="003C2293"/>
    <w:rsid w:val="003C2715"/>
    <w:rsid w:val="003C2A4F"/>
    <w:rsid w:val="003C3AAD"/>
    <w:rsid w:val="003C5046"/>
    <w:rsid w:val="003C5413"/>
    <w:rsid w:val="003C7285"/>
    <w:rsid w:val="003C7499"/>
    <w:rsid w:val="003C79CB"/>
    <w:rsid w:val="003C7E31"/>
    <w:rsid w:val="003D1364"/>
    <w:rsid w:val="003D1973"/>
    <w:rsid w:val="003D6498"/>
    <w:rsid w:val="003D6697"/>
    <w:rsid w:val="003D7A28"/>
    <w:rsid w:val="003E0B1B"/>
    <w:rsid w:val="003E1AE0"/>
    <w:rsid w:val="003E21D6"/>
    <w:rsid w:val="003E246D"/>
    <w:rsid w:val="003E30AC"/>
    <w:rsid w:val="003E4948"/>
    <w:rsid w:val="003E4AE0"/>
    <w:rsid w:val="003E4D95"/>
    <w:rsid w:val="003E501A"/>
    <w:rsid w:val="003E5BBF"/>
    <w:rsid w:val="003E66D0"/>
    <w:rsid w:val="003E6D0C"/>
    <w:rsid w:val="003E703E"/>
    <w:rsid w:val="003E7CEB"/>
    <w:rsid w:val="003F01DD"/>
    <w:rsid w:val="003F090E"/>
    <w:rsid w:val="003F1849"/>
    <w:rsid w:val="003F185E"/>
    <w:rsid w:val="003F1980"/>
    <w:rsid w:val="003F1D7E"/>
    <w:rsid w:val="003F1DEB"/>
    <w:rsid w:val="003F2AA6"/>
    <w:rsid w:val="003F33E7"/>
    <w:rsid w:val="003F36B0"/>
    <w:rsid w:val="003F3ABC"/>
    <w:rsid w:val="003F3B16"/>
    <w:rsid w:val="003F49E5"/>
    <w:rsid w:val="003F51FD"/>
    <w:rsid w:val="003F5931"/>
    <w:rsid w:val="003F6898"/>
    <w:rsid w:val="003F6BE8"/>
    <w:rsid w:val="003F7DDC"/>
    <w:rsid w:val="00400217"/>
    <w:rsid w:val="004004E5"/>
    <w:rsid w:val="004017BD"/>
    <w:rsid w:val="0040194E"/>
    <w:rsid w:val="004025A5"/>
    <w:rsid w:val="0040484E"/>
    <w:rsid w:val="00404C00"/>
    <w:rsid w:val="0040523A"/>
    <w:rsid w:val="00406287"/>
    <w:rsid w:val="00406AAF"/>
    <w:rsid w:val="00406F69"/>
    <w:rsid w:val="004073FA"/>
    <w:rsid w:val="004075D7"/>
    <w:rsid w:val="00407C18"/>
    <w:rsid w:val="00412ADB"/>
    <w:rsid w:val="00413892"/>
    <w:rsid w:val="00414572"/>
    <w:rsid w:val="00415266"/>
    <w:rsid w:val="00416D56"/>
    <w:rsid w:val="00417FBF"/>
    <w:rsid w:val="00420067"/>
    <w:rsid w:val="004205A3"/>
    <w:rsid w:val="004209E9"/>
    <w:rsid w:val="00420B53"/>
    <w:rsid w:val="004230A3"/>
    <w:rsid w:val="004241D7"/>
    <w:rsid w:val="00424A60"/>
    <w:rsid w:val="00425429"/>
    <w:rsid w:val="00425EDA"/>
    <w:rsid w:val="00427815"/>
    <w:rsid w:val="00427A80"/>
    <w:rsid w:val="00430128"/>
    <w:rsid w:val="00430193"/>
    <w:rsid w:val="00431871"/>
    <w:rsid w:val="00432C39"/>
    <w:rsid w:val="00432F3D"/>
    <w:rsid w:val="00435021"/>
    <w:rsid w:val="004357FD"/>
    <w:rsid w:val="00435BF5"/>
    <w:rsid w:val="00440CB4"/>
    <w:rsid w:val="00441489"/>
    <w:rsid w:val="004415ED"/>
    <w:rsid w:val="00441699"/>
    <w:rsid w:val="00441848"/>
    <w:rsid w:val="00441B1D"/>
    <w:rsid w:val="00442666"/>
    <w:rsid w:val="00442997"/>
    <w:rsid w:val="00442D11"/>
    <w:rsid w:val="00443E15"/>
    <w:rsid w:val="00445D1D"/>
    <w:rsid w:val="00446800"/>
    <w:rsid w:val="00446E02"/>
    <w:rsid w:val="00447028"/>
    <w:rsid w:val="00447589"/>
    <w:rsid w:val="00450708"/>
    <w:rsid w:val="00450F47"/>
    <w:rsid w:val="004513FC"/>
    <w:rsid w:val="00451430"/>
    <w:rsid w:val="00451519"/>
    <w:rsid w:val="00451526"/>
    <w:rsid w:val="00451CF4"/>
    <w:rsid w:val="0045297D"/>
    <w:rsid w:val="0045331A"/>
    <w:rsid w:val="00453DEF"/>
    <w:rsid w:val="00455DFB"/>
    <w:rsid w:val="00456E33"/>
    <w:rsid w:val="00461468"/>
    <w:rsid w:val="00461B32"/>
    <w:rsid w:val="00462A70"/>
    <w:rsid w:val="00463979"/>
    <w:rsid w:val="0046539B"/>
    <w:rsid w:val="004667D6"/>
    <w:rsid w:val="004675F0"/>
    <w:rsid w:val="004677EF"/>
    <w:rsid w:val="00467E5B"/>
    <w:rsid w:val="004708D9"/>
    <w:rsid w:val="00470B8C"/>
    <w:rsid w:val="0047223F"/>
    <w:rsid w:val="00472778"/>
    <w:rsid w:val="004732A2"/>
    <w:rsid w:val="00474391"/>
    <w:rsid w:val="00474B9F"/>
    <w:rsid w:val="0047617D"/>
    <w:rsid w:val="00476415"/>
    <w:rsid w:val="00476CAE"/>
    <w:rsid w:val="00477A14"/>
    <w:rsid w:val="00477D84"/>
    <w:rsid w:val="00480D2F"/>
    <w:rsid w:val="004819C2"/>
    <w:rsid w:val="004841F0"/>
    <w:rsid w:val="004850FA"/>
    <w:rsid w:val="00485945"/>
    <w:rsid w:val="00486A78"/>
    <w:rsid w:val="00486ABE"/>
    <w:rsid w:val="00486E54"/>
    <w:rsid w:val="00491971"/>
    <w:rsid w:val="00492671"/>
    <w:rsid w:val="0049287C"/>
    <w:rsid w:val="004943E5"/>
    <w:rsid w:val="00494F76"/>
    <w:rsid w:val="004950E4"/>
    <w:rsid w:val="00495247"/>
    <w:rsid w:val="0049585D"/>
    <w:rsid w:val="00495C8D"/>
    <w:rsid w:val="00497065"/>
    <w:rsid w:val="00497DC9"/>
    <w:rsid w:val="004A1F05"/>
    <w:rsid w:val="004A1F69"/>
    <w:rsid w:val="004A2851"/>
    <w:rsid w:val="004A30F8"/>
    <w:rsid w:val="004A4BEA"/>
    <w:rsid w:val="004A716F"/>
    <w:rsid w:val="004A7BFE"/>
    <w:rsid w:val="004B0E23"/>
    <w:rsid w:val="004B138B"/>
    <w:rsid w:val="004B1670"/>
    <w:rsid w:val="004B1DC5"/>
    <w:rsid w:val="004B28F3"/>
    <w:rsid w:val="004B4125"/>
    <w:rsid w:val="004B460C"/>
    <w:rsid w:val="004B4652"/>
    <w:rsid w:val="004B4E7D"/>
    <w:rsid w:val="004B5900"/>
    <w:rsid w:val="004B5B24"/>
    <w:rsid w:val="004B5D34"/>
    <w:rsid w:val="004B6BD8"/>
    <w:rsid w:val="004B70CD"/>
    <w:rsid w:val="004B7980"/>
    <w:rsid w:val="004B7F08"/>
    <w:rsid w:val="004C2412"/>
    <w:rsid w:val="004C2801"/>
    <w:rsid w:val="004C36BA"/>
    <w:rsid w:val="004C3737"/>
    <w:rsid w:val="004C43CA"/>
    <w:rsid w:val="004C4F6E"/>
    <w:rsid w:val="004C52D1"/>
    <w:rsid w:val="004C5BD8"/>
    <w:rsid w:val="004C6043"/>
    <w:rsid w:val="004C7632"/>
    <w:rsid w:val="004C7864"/>
    <w:rsid w:val="004D0329"/>
    <w:rsid w:val="004D03AE"/>
    <w:rsid w:val="004D0A94"/>
    <w:rsid w:val="004D0D6D"/>
    <w:rsid w:val="004D2489"/>
    <w:rsid w:val="004D3855"/>
    <w:rsid w:val="004D3F76"/>
    <w:rsid w:val="004D4F68"/>
    <w:rsid w:val="004D4FB1"/>
    <w:rsid w:val="004D507F"/>
    <w:rsid w:val="004D58C6"/>
    <w:rsid w:val="004D7900"/>
    <w:rsid w:val="004D7BE4"/>
    <w:rsid w:val="004D7DBC"/>
    <w:rsid w:val="004E2349"/>
    <w:rsid w:val="004E2FFE"/>
    <w:rsid w:val="004E388E"/>
    <w:rsid w:val="004E40FE"/>
    <w:rsid w:val="004E4217"/>
    <w:rsid w:val="004E633B"/>
    <w:rsid w:val="004E69A7"/>
    <w:rsid w:val="004E6F08"/>
    <w:rsid w:val="004E7035"/>
    <w:rsid w:val="004E7C59"/>
    <w:rsid w:val="004F2D3F"/>
    <w:rsid w:val="004F3487"/>
    <w:rsid w:val="004F73BC"/>
    <w:rsid w:val="004F74D9"/>
    <w:rsid w:val="00500D43"/>
    <w:rsid w:val="00501103"/>
    <w:rsid w:val="005016D7"/>
    <w:rsid w:val="00502484"/>
    <w:rsid w:val="00502940"/>
    <w:rsid w:val="00502B66"/>
    <w:rsid w:val="005032C2"/>
    <w:rsid w:val="005032DD"/>
    <w:rsid w:val="00505DE5"/>
    <w:rsid w:val="0050671A"/>
    <w:rsid w:val="00510990"/>
    <w:rsid w:val="005109D7"/>
    <w:rsid w:val="00511CB7"/>
    <w:rsid w:val="00512A22"/>
    <w:rsid w:val="00512EA0"/>
    <w:rsid w:val="005130A3"/>
    <w:rsid w:val="00513100"/>
    <w:rsid w:val="00513118"/>
    <w:rsid w:val="00513173"/>
    <w:rsid w:val="005138CC"/>
    <w:rsid w:val="00513997"/>
    <w:rsid w:val="0051430C"/>
    <w:rsid w:val="005163BA"/>
    <w:rsid w:val="00516816"/>
    <w:rsid w:val="005169D1"/>
    <w:rsid w:val="00520592"/>
    <w:rsid w:val="00520D72"/>
    <w:rsid w:val="00521DD1"/>
    <w:rsid w:val="00522B21"/>
    <w:rsid w:val="00523D2E"/>
    <w:rsid w:val="00523D92"/>
    <w:rsid w:val="00524417"/>
    <w:rsid w:val="00525AE6"/>
    <w:rsid w:val="00525DBE"/>
    <w:rsid w:val="005267EF"/>
    <w:rsid w:val="00527560"/>
    <w:rsid w:val="005279D3"/>
    <w:rsid w:val="00527EB2"/>
    <w:rsid w:val="00530D78"/>
    <w:rsid w:val="00531005"/>
    <w:rsid w:val="00531149"/>
    <w:rsid w:val="00531B0C"/>
    <w:rsid w:val="00531B73"/>
    <w:rsid w:val="00531D97"/>
    <w:rsid w:val="00532801"/>
    <w:rsid w:val="0053410C"/>
    <w:rsid w:val="0053422C"/>
    <w:rsid w:val="00534451"/>
    <w:rsid w:val="005362D6"/>
    <w:rsid w:val="00536353"/>
    <w:rsid w:val="00536957"/>
    <w:rsid w:val="00537C1F"/>
    <w:rsid w:val="005401FC"/>
    <w:rsid w:val="005404E8"/>
    <w:rsid w:val="005426FD"/>
    <w:rsid w:val="0054284E"/>
    <w:rsid w:val="00542940"/>
    <w:rsid w:val="005432F3"/>
    <w:rsid w:val="00543726"/>
    <w:rsid w:val="00544C88"/>
    <w:rsid w:val="005455C4"/>
    <w:rsid w:val="00545654"/>
    <w:rsid w:val="00545948"/>
    <w:rsid w:val="00545E70"/>
    <w:rsid w:val="00545EC3"/>
    <w:rsid w:val="00546D0F"/>
    <w:rsid w:val="0054789F"/>
    <w:rsid w:val="00550821"/>
    <w:rsid w:val="0055086C"/>
    <w:rsid w:val="00551686"/>
    <w:rsid w:val="00551E3F"/>
    <w:rsid w:val="00552291"/>
    <w:rsid w:val="00552964"/>
    <w:rsid w:val="005530BA"/>
    <w:rsid w:val="00555D87"/>
    <w:rsid w:val="00556097"/>
    <w:rsid w:val="005561D3"/>
    <w:rsid w:val="00556659"/>
    <w:rsid w:val="00556983"/>
    <w:rsid w:val="00557458"/>
    <w:rsid w:val="00557B01"/>
    <w:rsid w:val="00560A07"/>
    <w:rsid w:val="00560D6D"/>
    <w:rsid w:val="00561988"/>
    <w:rsid w:val="005640BB"/>
    <w:rsid w:val="00564E05"/>
    <w:rsid w:val="00566476"/>
    <w:rsid w:val="00566844"/>
    <w:rsid w:val="005669F0"/>
    <w:rsid w:val="00566F5B"/>
    <w:rsid w:val="00567943"/>
    <w:rsid w:val="005701ED"/>
    <w:rsid w:val="0057102B"/>
    <w:rsid w:val="005716C3"/>
    <w:rsid w:val="00571816"/>
    <w:rsid w:val="005721F4"/>
    <w:rsid w:val="00572405"/>
    <w:rsid w:val="00573089"/>
    <w:rsid w:val="005736D9"/>
    <w:rsid w:val="005740D5"/>
    <w:rsid w:val="005741B0"/>
    <w:rsid w:val="00575B46"/>
    <w:rsid w:val="0057676C"/>
    <w:rsid w:val="00577073"/>
    <w:rsid w:val="00577302"/>
    <w:rsid w:val="005834D3"/>
    <w:rsid w:val="005846AB"/>
    <w:rsid w:val="005847D0"/>
    <w:rsid w:val="00585555"/>
    <w:rsid w:val="0058728B"/>
    <w:rsid w:val="0058736C"/>
    <w:rsid w:val="00587486"/>
    <w:rsid w:val="00587677"/>
    <w:rsid w:val="005904FD"/>
    <w:rsid w:val="00590B46"/>
    <w:rsid w:val="0059126D"/>
    <w:rsid w:val="0059171E"/>
    <w:rsid w:val="00592EC0"/>
    <w:rsid w:val="005947D5"/>
    <w:rsid w:val="00594850"/>
    <w:rsid w:val="00596189"/>
    <w:rsid w:val="0059724A"/>
    <w:rsid w:val="005A212A"/>
    <w:rsid w:val="005A2C8C"/>
    <w:rsid w:val="005A3E82"/>
    <w:rsid w:val="005A4020"/>
    <w:rsid w:val="005A5092"/>
    <w:rsid w:val="005A6077"/>
    <w:rsid w:val="005A683D"/>
    <w:rsid w:val="005A6A17"/>
    <w:rsid w:val="005A75FD"/>
    <w:rsid w:val="005B0408"/>
    <w:rsid w:val="005B0DBE"/>
    <w:rsid w:val="005B4CCC"/>
    <w:rsid w:val="005B4FA8"/>
    <w:rsid w:val="005B638E"/>
    <w:rsid w:val="005B76DD"/>
    <w:rsid w:val="005C029F"/>
    <w:rsid w:val="005C1049"/>
    <w:rsid w:val="005C25AB"/>
    <w:rsid w:val="005C2D49"/>
    <w:rsid w:val="005C2D83"/>
    <w:rsid w:val="005C386A"/>
    <w:rsid w:val="005C5489"/>
    <w:rsid w:val="005C60E1"/>
    <w:rsid w:val="005C61AE"/>
    <w:rsid w:val="005C71C3"/>
    <w:rsid w:val="005C7601"/>
    <w:rsid w:val="005D1C17"/>
    <w:rsid w:val="005D2AF9"/>
    <w:rsid w:val="005D2C52"/>
    <w:rsid w:val="005D2D27"/>
    <w:rsid w:val="005D2D80"/>
    <w:rsid w:val="005D463D"/>
    <w:rsid w:val="005D5F8C"/>
    <w:rsid w:val="005D6078"/>
    <w:rsid w:val="005D7F17"/>
    <w:rsid w:val="005E05BF"/>
    <w:rsid w:val="005E2C88"/>
    <w:rsid w:val="005E3DB8"/>
    <w:rsid w:val="005E40D1"/>
    <w:rsid w:val="005E426D"/>
    <w:rsid w:val="005E4B17"/>
    <w:rsid w:val="005E52AF"/>
    <w:rsid w:val="005E75D7"/>
    <w:rsid w:val="005F02F8"/>
    <w:rsid w:val="005F0C5D"/>
    <w:rsid w:val="005F3B8A"/>
    <w:rsid w:val="005F3D5E"/>
    <w:rsid w:val="005F3DDF"/>
    <w:rsid w:val="005F3FAE"/>
    <w:rsid w:val="005F4073"/>
    <w:rsid w:val="005F7ADB"/>
    <w:rsid w:val="005F7D48"/>
    <w:rsid w:val="00600C91"/>
    <w:rsid w:val="00601001"/>
    <w:rsid w:val="00601423"/>
    <w:rsid w:val="0060152C"/>
    <w:rsid w:val="00601A0E"/>
    <w:rsid w:val="0060246C"/>
    <w:rsid w:val="0060384F"/>
    <w:rsid w:val="00605FEA"/>
    <w:rsid w:val="006062E2"/>
    <w:rsid w:val="00607425"/>
    <w:rsid w:val="00607862"/>
    <w:rsid w:val="00607B98"/>
    <w:rsid w:val="00607BB2"/>
    <w:rsid w:val="00607ECF"/>
    <w:rsid w:val="00607F40"/>
    <w:rsid w:val="00610092"/>
    <w:rsid w:val="006101B1"/>
    <w:rsid w:val="00611136"/>
    <w:rsid w:val="006111FE"/>
    <w:rsid w:val="00613536"/>
    <w:rsid w:val="00613B05"/>
    <w:rsid w:val="006140DF"/>
    <w:rsid w:val="00614139"/>
    <w:rsid w:val="00614F82"/>
    <w:rsid w:val="006157D6"/>
    <w:rsid w:val="00616B8F"/>
    <w:rsid w:val="0062264D"/>
    <w:rsid w:val="00623E81"/>
    <w:rsid w:val="006245FC"/>
    <w:rsid w:val="00624E3E"/>
    <w:rsid w:val="006254E4"/>
    <w:rsid w:val="00625E33"/>
    <w:rsid w:val="00626164"/>
    <w:rsid w:val="00626239"/>
    <w:rsid w:val="00630C35"/>
    <w:rsid w:val="00631715"/>
    <w:rsid w:val="00632333"/>
    <w:rsid w:val="00632398"/>
    <w:rsid w:val="006323AA"/>
    <w:rsid w:val="00632782"/>
    <w:rsid w:val="00632C7C"/>
    <w:rsid w:val="00632CD4"/>
    <w:rsid w:val="0063340F"/>
    <w:rsid w:val="00633690"/>
    <w:rsid w:val="00633900"/>
    <w:rsid w:val="00635AE1"/>
    <w:rsid w:val="0063601F"/>
    <w:rsid w:val="006403C7"/>
    <w:rsid w:val="006461E4"/>
    <w:rsid w:val="006463CF"/>
    <w:rsid w:val="00646642"/>
    <w:rsid w:val="00646962"/>
    <w:rsid w:val="00647B1A"/>
    <w:rsid w:val="0065027E"/>
    <w:rsid w:val="00651153"/>
    <w:rsid w:val="00651966"/>
    <w:rsid w:val="00651B2C"/>
    <w:rsid w:val="00652158"/>
    <w:rsid w:val="00652F16"/>
    <w:rsid w:val="00653041"/>
    <w:rsid w:val="0065465B"/>
    <w:rsid w:val="00655470"/>
    <w:rsid w:val="0065575D"/>
    <w:rsid w:val="00657771"/>
    <w:rsid w:val="006605F1"/>
    <w:rsid w:val="00661188"/>
    <w:rsid w:val="006612E9"/>
    <w:rsid w:val="0066181E"/>
    <w:rsid w:val="00661FA9"/>
    <w:rsid w:val="006631CB"/>
    <w:rsid w:val="006633F6"/>
    <w:rsid w:val="006638A8"/>
    <w:rsid w:val="0066393C"/>
    <w:rsid w:val="006648F2"/>
    <w:rsid w:val="0066588C"/>
    <w:rsid w:val="0066639B"/>
    <w:rsid w:val="00666C4D"/>
    <w:rsid w:val="006675B0"/>
    <w:rsid w:val="006678E9"/>
    <w:rsid w:val="00670F91"/>
    <w:rsid w:val="0067205E"/>
    <w:rsid w:val="00673D52"/>
    <w:rsid w:val="006744AC"/>
    <w:rsid w:val="006759F0"/>
    <w:rsid w:val="00675B66"/>
    <w:rsid w:val="00676CAD"/>
    <w:rsid w:val="006779A2"/>
    <w:rsid w:val="0068145D"/>
    <w:rsid w:val="00681E0E"/>
    <w:rsid w:val="006823DC"/>
    <w:rsid w:val="00683C26"/>
    <w:rsid w:val="00683D0C"/>
    <w:rsid w:val="00683F07"/>
    <w:rsid w:val="0068411F"/>
    <w:rsid w:val="00684258"/>
    <w:rsid w:val="0068457E"/>
    <w:rsid w:val="00684BB2"/>
    <w:rsid w:val="0068603F"/>
    <w:rsid w:val="00686760"/>
    <w:rsid w:val="006876E1"/>
    <w:rsid w:val="0068777A"/>
    <w:rsid w:val="00687D67"/>
    <w:rsid w:val="00690BC2"/>
    <w:rsid w:val="006914EB"/>
    <w:rsid w:val="0069159E"/>
    <w:rsid w:val="00691618"/>
    <w:rsid w:val="00692A02"/>
    <w:rsid w:val="00692E8B"/>
    <w:rsid w:val="006952CE"/>
    <w:rsid w:val="0069561E"/>
    <w:rsid w:val="006956E2"/>
    <w:rsid w:val="00697105"/>
    <w:rsid w:val="0069763A"/>
    <w:rsid w:val="0069786D"/>
    <w:rsid w:val="006A1749"/>
    <w:rsid w:val="006A27CA"/>
    <w:rsid w:val="006A30E4"/>
    <w:rsid w:val="006A325F"/>
    <w:rsid w:val="006A370E"/>
    <w:rsid w:val="006A43CB"/>
    <w:rsid w:val="006A4633"/>
    <w:rsid w:val="006A4B36"/>
    <w:rsid w:val="006A4F03"/>
    <w:rsid w:val="006A4FC3"/>
    <w:rsid w:val="006A582A"/>
    <w:rsid w:val="006A603C"/>
    <w:rsid w:val="006A6672"/>
    <w:rsid w:val="006A70C7"/>
    <w:rsid w:val="006A7CCC"/>
    <w:rsid w:val="006B0358"/>
    <w:rsid w:val="006B0764"/>
    <w:rsid w:val="006B09B0"/>
    <w:rsid w:val="006B141A"/>
    <w:rsid w:val="006B1831"/>
    <w:rsid w:val="006B1887"/>
    <w:rsid w:val="006B39E2"/>
    <w:rsid w:val="006B40BC"/>
    <w:rsid w:val="006B4874"/>
    <w:rsid w:val="006B6F90"/>
    <w:rsid w:val="006B7D27"/>
    <w:rsid w:val="006B7E85"/>
    <w:rsid w:val="006C096D"/>
    <w:rsid w:val="006C0AE2"/>
    <w:rsid w:val="006C148F"/>
    <w:rsid w:val="006C16EE"/>
    <w:rsid w:val="006C1C91"/>
    <w:rsid w:val="006C1DC3"/>
    <w:rsid w:val="006C32AD"/>
    <w:rsid w:val="006C39F4"/>
    <w:rsid w:val="006C5B1A"/>
    <w:rsid w:val="006C6978"/>
    <w:rsid w:val="006C7081"/>
    <w:rsid w:val="006C75EC"/>
    <w:rsid w:val="006C7749"/>
    <w:rsid w:val="006C7F9D"/>
    <w:rsid w:val="006D0BA3"/>
    <w:rsid w:val="006D0D66"/>
    <w:rsid w:val="006D2FE9"/>
    <w:rsid w:val="006D41DE"/>
    <w:rsid w:val="006D48C0"/>
    <w:rsid w:val="006D4A3C"/>
    <w:rsid w:val="006D4FB0"/>
    <w:rsid w:val="006D5C1E"/>
    <w:rsid w:val="006D694B"/>
    <w:rsid w:val="006D7252"/>
    <w:rsid w:val="006D7A0D"/>
    <w:rsid w:val="006D7E50"/>
    <w:rsid w:val="006E0357"/>
    <w:rsid w:val="006E0818"/>
    <w:rsid w:val="006E0D87"/>
    <w:rsid w:val="006E0DAA"/>
    <w:rsid w:val="006E15F5"/>
    <w:rsid w:val="006E230D"/>
    <w:rsid w:val="006E2623"/>
    <w:rsid w:val="006E2B66"/>
    <w:rsid w:val="006E3FA8"/>
    <w:rsid w:val="006E4218"/>
    <w:rsid w:val="006E43BA"/>
    <w:rsid w:val="006E5336"/>
    <w:rsid w:val="006E55B4"/>
    <w:rsid w:val="006E6BFC"/>
    <w:rsid w:val="006E74E0"/>
    <w:rsid w:val="006F02F7"/>
    <w:rsid w:val="006F0731"/>
    <w:rsid w:val="006F0B03"/>
    <w:rsid w:val="006F1166"/>
    <w:rsid w:val="006F25EF"/>
    <w:rsid w:val="006F2C80"/>
    <w:rsid w:val="006F3037"/>
    <w:rsid w:val="006F3897"/>
    <w:rsid w:val="006F4715"/>
    <w:rsid w:val="006F4E6D"/>
    <w:rsid w:val="006F4F72"/>
    <w:rsid w:val="006F60D1"/>
    <w:rsid w:val="006F6D3A"/>
    <w:rsid w:val="0070014E"/>
    <w:rsid w:val="007009C9"/>
    <w:rsid w:val="00701300"/>
    <w:rsid w:val="00701B47"/>
    <w:rsid w:val="0070250C"/>
    <w:rsid w:val="007025EB"/>
    <w:rsid w:val="007037A5"/>
    <w:rsid w:val="00703DA6"/>
    <w:rsid w:val="007042B6"/>
    <w:rsid w:val="007049AF"/>
    <w:rsid w:val="00705314"/>
    <w:rsid w:val="00705C00"/>
    <w:rsid w:val="00705E3B"/>
    <w:rsid w:val="00705FFA"/>
    <w:rsid w:val="00706472"/>
    <w:rsid w:val="00706729"/>
    <w:rsid w:val="00707423"/>
    <w:rsid w:val="00707A96"/>
    <w:rsid w:val="0071092E"/>
    <w:rsid w:val="00710FEB"/>
    <w:rsid w:val="00711295"/>
    <w:rsid w:val="007114CD"/>
    <w:rsid w:val="00712507"/>
    <w:rsid w:val="00715BCD"/>
    <w:rsid w:val="00716794"/>
    <w:rsid w:val="0071705A"/>
    <w:rsid w:val="0071792D"/>
    <w:rsid w:val="007204A4"/>
    <w:rsid w:val="00720956"/>
    <w:rsid w:val="007219C2"/>
    <w:rsid w:val="00723DA8"/>
    <w:rsid w:val="00724876"/>
    <w:rsid w:val="00725198"/>
    <w:rsid w:val="00725308"/>
    <w:rsid w:val="0072579F"/>
    <w:rsid w:val="00726F54"/>
    <w:rsid w:val="00727271"/>
    <w:rsid w:val="00730A21"/>
    <w:rsid w:val="00730EDD"/>
    <w:rsid w:val="00731112"/>
    <w:rsid w:val="007312F6"/>
    <w:rsid w:val="0073168A"/>
    <w:rsid w:val="0073231C"/>
    <w:rsid w:val="0073370E"/>
    <w:rsid w:val="0073463A"/>
    <w:rsid w:val="00734CF8"/>
    <w:rsid w:val="00735152"/>
    <w:rsid w:val="0073539C"/>
    <w:rsid w:val="00736181"/>
    <w:rsid w:val="00736445"/>
    <w:rsid w:val="00736A26"/>
    <w:rsid w:val="007379E3"/>
    <w:rsid w:val="0074059F"/>
    <w:rsid w:val="007409C6"/>
    <w:rsid w:val="00740E71"/>
    <w:rsid w:val="0074176D"/>
    <w:rsid w:val="00741CC0"/>
    <w:rsid w:val="00742535"/>
    <w:rsid w:val="00742943"/>
    <w:rsid w:val="00743E42"/>
    <w:rsid w:val="00745335"/>
    <w:rsid w:val="00745932"/>
    <w:rsid w:val="0074614B"/>
    <w:rsid w:val="00746F14"/>
    <w:rsid w:val="007475B1"/>
    <w:rsid w:val="00750508"/>
    <w:rsid w:val="007507EB"/>
    <w:rsid w:val="0075124F"/>
    <w:rsid w:val="007517CA"/>
    <w:rsid w:val="007525B7"/>
    <w:rsid w:val="00753036"/>
    <w:rsid w:val="0075407B"/>
    <w:rsid w:val="0075428B"/>
    <w:rsid w:val="007542E2"/>
    <w:rsid w:val="00756131"/>
    <w:rsid w:val="007567B1"/>
    <w:rsid w:val="00756D52"/>
    <w:rsid w:val="0075778D"/>
    <w:rsid w:val="00757BD5"/>
    <w:rsid w:val="0076012A"/>
    <w:rsid w:val="00760B3E"/>
    <w:rsid w:val="00760D06"/>
    <w:rsid w:val="00762085"/>
    <w:rsid w:val="00762713"/>
    <w:rsid w:val="0076277E"/>
    <w:rsid w:val="00764156"/>
    <w:rsid w:val="007646A3"/>
    <w:rsid w:val="00764ECC"/>
    <w:rsid w:val="007670C7"/>
    <w:rsid w:val="00767348"/>
    <w:rsid w:val="007673F5"/>
    <w:rsid w:val="00767CBB"/>
    <w:rsid w:val="007707BC"/>
    <w:rsid w:val="00772754"/>
    <w:rsid w:val="00773E53"/>
    <w:rsid w:val="00774308"/>
    <w:rsid w:val="0077483F"/>
    <w:rsid w:val="0077505E"/>
    <w:rsid w:val="007753D3"/>
    <w:rsid w:val="00777377"/>
    <w:rsid w:val="00777491"/>
    <w:rsid w:val="00777C6D"/>
    <w:rsid w:val="00780712"/>
    <w:rsid w:val="007810C2"/>
    <w:rsid w:val="0078121A"/>
    <w:rsid w:val="00782623"/>
    <w:rsid w:val="00783C5F"/>
    <w:rsid w:val="0078486D"/>
    <w:rsid w:val="00784DB8"/>
    <w:rsid w:val="007863DF"/>
    <w:rsid w:val="00786ED1"/>
    <w:rsid w:val="0078779C"/>
    <w:rsid w:val="0078792D"/>
    <w:rsid w:val="00790A35"/>
    <w:rsid w:val="00790AB2"/>
    <w:rsid w:val="00791DB6"/>
    <w:rsid w:val="0079246F"/>
    <w:rsid w:val="007957A9"/>
    <w:rsid w:val="00795A8E"/>
    <w:rsid w:val="007968A0"/>
    <w:rsid w:val="0079768A"/>
    <w:rsid w:val="00797BDB"/>
    <w:rsid w:val="00797DE6"/>
    <w:rsid w:val="00797F20"/>
    <w:rsid w:val="007A00C7"/>
    <w:rsid w:val="007A0603"/>
    <w:rsid w:val="007A0BFF"/>
    <w:rsid w:val="007A0DF5"/>
    <w:rsid w:val="007A1478"/>
    <w:rsid w:val="007A22F8"/>
    <w:rsid w:val="007A400C"/>
    <w:rsid w:val="007A40DD"/>
    <w:rsid w:val="007A44F8"/>
    <w:rsid w:val="007A4C8B"/>
    <w:rsid w:val="007A6411"/>
    <w:rsid w:val="007A6462"/>
    <w:rsid w:val="007A6CBD"/>
    <w:rsid w:val="007A6D14"/>
    <w:rsid w:val="007B1E99"/>
    <w:rsid w:val="007B248F"/>
    <w:rsid w:val="007B3DC6"/>
    <w:rsid w:val="007B52E2"/>
    <w:rsid w:val="007B6298"/>
    <w:rsid w:val="007B647A"/>
    <w:rsid w:val="007B78F7"/>
    <w:rsid w:val="007C2CDA"/>
    <w:rsid w:val="007C2FD3"/>
    <w:rsid w:val="007C30E7"/>
    <w:rsid w:val="007C37A5"/>
    <w:rsid w:val="007C3ABF"/>
    <w:rsid w:val="007C3AD1"/>
    <w:rsid w:val="007C40DA"/>
    <w:rsid w:val="007C47D2"/>
    <w:rsid w:val="007D0879"/>
    <w:rsid w:val="007D115F"/>
    <w:rsid w:val="007D3AA2"/>
    <w:rsid w:val="007D5411"/>
    <w:rsid w:val="007D5913"/>
    <w:rsid w:val="007D6D72"/>
    <w:rsid w:val="007E01EF"/>
    <w:rsid w:val="007E0C81"/>
    <w:rsid w:val="007E0EC2"/>
    <w:rsid w:val="007E114D"/>
    <w:rsid w:val="007E2561"/>
    <w:rsid w:val="007E356C"/>
    <w:rsid w:val="007E3BC6"/>
    <w:rsid w:val="007E40E8"/>
    <w:rsid w:val="007E46CD"/>
    <w:rsid w:val="007E49D6"/>
    <w:rsid w:val="007E4E51"/>
    <w:rsid w:val="007E5B82"/>
    <w:rsid w:val="007E631A"/>
    <w:rsid w:val="007E6A9D"/>
    <w:rsid w:val="007F237C"/>
    <w:rsid w:val="007F2450"/>
    <w:rsid w:val="007F2C51"/>
    <w:rsid w:val="007F3688"/>
    <w:rsid w:val="007F3CBF"/>
    <w:rsid w:val="007F3D6C"/>
    <w:rsid w:val="007F4154"/>
    <w:rsid w:val="007F4EAD"/>
    <w:rsid w:val="007F4F5C"/>
    <w:rsid w:val="007F679B"/>
    <w:rsid w:val="007F78B3"/>
    <w:rsid w:val="00800021"/>
    <w:rsid w:val="0080032A"/>
    <w:rsid w:val="0080084B"/>
    <w:rsid w:val="00800F5E"/>
    <w:rsid w:val="0080158C"/>
    <w:rsid w:val="00802117"/>
    <w:rsid w:val="00802174"/>
    <w:rsid w:val="00803412"/>
    <w:rsid w:val="008049A8"/>
    <w:rsid w:val="00805874"/>
    <w:rsid w:val="008063FC"/>
    <w:rsid w:val="008065C3"/>
    <w:rsid w:val="00807AD5"/>
    <w:rsid w:val="00807C7D"/>
    <w:rsid w:val="00811196"/>
    <w:rsid w:val="008116D1"/>
    <w:rsid w:val="008116E1"/>
    <w:rsid w:val="00811A46"/>
    <w:rsid w:val="00811DA4"/>
    <w:rsid w:val="00812013"/>
    <w:rsid w:val="008125AB"/>
    <w:rsid w:val="008127B2"/>
    <w:rsid w:val="00814917"/>
    <w:rsid w:val="00815345"/>
    <w:rsid w:val="00816391"/>
    <w:rsid w:val="008167B6"/>
    <w:rsid w:val="00816C4F"/>
    <w:rsid w:val="00817018"/>
    <w:rsid w:val="00817C21"/>
    <w:rsid w:val="00817DD1"/>
    <w:rsid w:val="00820356"/>
    <w:rsid w:val="00820633"/>
    <w:rsid w:val="00820CE9"/>
    <w:rsid w:val="0082149B"/>
    <w:rsid w:val="00822C73"/>
    <w:rsid w:val="00823AB1"/>
    <w:rsid w:val="00823C37"/>
    <w:rsid w:val="008264A3"/>
    <w:rsid w:val="00830A7B"/>
    <w:rsid w:val="00830C63"/>
    <w:rsid w:val="00831089"/>
    <w:rsid w:val="0083221B"/>
    <w:rsid w:val="008327B7"/>
    <w:rsid w:val="00832A54"/>
    <w:rsid w:val="008335E9"/>
    <w:rsid w:val="00833C6D"/>
    <w:rsid w:val="00835CE3"/>
    <w:rsid w:val="00836F45"/>
    <w:rsid w:val="00837C73"/>
    <w:rsid w:val="0084007C"/>
    <w:rsid w:val="00842419"/>
    <w:rsid w:val="0084288C"/>
    <w:rsid w:val="00844A87"/>
    <w:rsid w:val="00844C01"/>
    <w:rsid w:val="00845253"/>
    <w:rsid w:val="00846C90"/>
    <w:rsid w:val="00846EB6"/>
    <w:rsid w:val="00850303"/>
    <w:rsid w:val="00850338"/>
    <w:rsid w:val="00851735"/>
    <w:rsid w:val="008529AC"/>
    <w:rsid w:val="00853505"/>
    <w:rsid w:val="00855C1A"/>
    <w:rsid w:val="00855C71"/>
    <w:rsid w:val="00856619"/>
    <w:rsid w:val="00856A89"/>
    <w:rsid w:val="008571B1"/>
    <w:rsid w:val="00857452"/>
    <w:rsid w:val="008575EF"/>
    <w:rsid w:val="0085760D"/>
    <w:rsid w:val="00860271"/>
    <w:rsid w:val="00860DD4"/>
    <w:rsid w:val="008631D8"/>
    <w:rsid w:val="00863C2A"/>
    <w:rsid w:val="00863E58"/>
    <w:rsid w:val="00864416"/>
    <w:rsid w:val="00864BD6"/>
    <w:rsid w:val="00865036"/>
    <w:rsid w:val="0086542F"/>
    <w:rsid w:val="008655E2"/>
    <w:rsid w:val="0086568A"/>
    <w:rsid w:val="00866150"/>
    <w:rsid w:val="00867499"/>
    <w:rsid w:val="008675AB"/>
    <w:rsid w:val="00867BBA"/>
    <w:rsid w:val="008707FB"/>
    <w:rsid w:val="008709C6"/>
    <w:rsid w:val="00870EC3"/>
    <w:rsid w:val="008713F2"/>
    <w:rsid w:val="008714AE"/>
    <w:rsid w:val="00871BE7"/>
    <w:rsid w:val="008729A1"/>
    <w:rsid w:val="00873E7D"/>
    <w:rsid w:val="008746D8"/>
    <w:rsid w:val="0087617F"/>
    <w:rsid w:val="00876257"/>
    <w:rsid w:val="00876C6B"/>
    <w:rsid w:val="00877219"/>
    <w:rsid w:val="00877D2B"/>
    <w:rsid w:val="00877D82"/>
    <w:rsid w:val="00877F94"/>
    <w:rsid w:val="00880546"/>
    <w:rsid w:val="00881080"/>
    <w:rsid w:val="00881FA1"/>
    <w:rsid w:val="008826BF"/>
    <w:rsid w:val="008846BF"/>
    <w:rsid w:val="008849B1"/>
    <w:rsid w:val="0088515F"/>
    <w:rsid w:val="00885433"/>
    <w:rsid w:val="00885B9B"/>
    <w:rsid w:val="008863D0"/>
    <w:rsid w:val="00886428"/>
    <w:rsid w:val="00887F59"/>
    <w:rsid w:val="008900F4"/>
    <w:rsid w:val="00891AAC"/>
    <w:rsid w:val="00891CB7"/>
    <w:rsid w:val="00891F8B"/>
    <w:rsid w:val="00892DDA"/>
    <w:rsid w:val="0089399B"/>
    <w:rsid w:val="0089415E"/>
    <w:rsid w:val="008944AD"/>
    <w:rsid w:val="008958BD"/>
    <w:rsid w:val="008963AB"/>
    <w:rsid w:val="0089651E"/>
    <w:rsid w:val="00896663"/>
    <w:rsid w:val="008A0D41"/>
    <w:rsid w:val="008A0D5D"/>
    <w:rsid w:val="008A0FEB"/>
    <w:rsid w:val="008A2C46"/>
    <w:rsid w:val="008A4DC1"/>
    <w:rsid w:val="008A4E68"/>
    <w:rsid w:val="008A581E"/>
    <w:rsid w:val="008A5BE8"/>
    <w:rsid w:val="008A7528"/>
    <w:rsid w:val="008A7C60"/>
    <w:rsid w:val="008B29A6"/>
    <w:rsid w:val="008B3F1D"/>
    <w:rsid w:val="008B40CB"/>
    <w:rsid w:val="008B4362"/>
    <w:rsid w:val="008B49ED"/>
    <w:rsid w:val="008B4C65"/>
    <w:rsid w:val="008B4DAD"/>
    <w:rsid w:val="008C03F3"/>
    <w:rsid w:val="008C04A8"/>
    <w:rsid w:val="008C081D"/>
    <w:rsid w:val="008C1384"/>
    <w:rsid w:val="008C24A4"/>
    <w:rsid w:val="008C26C1"/>
    <w:rsid w:val="008C3E09"/>
    <w:rsid w:val="008C4062"/>
    <w:rsid w:val="008C4418"/>
    <w:rsid w:val="008C47BD"/>
    <w:rsid w:val="008C67C0"/>
    <w:rsid w:val="008C6C4D"/>
    <w:rsid w:val="008C73D1"/>
    <w:rsid w:val="008D1180"/>
    <w:rsid w:val="008D406D"/>
    <w:rsid w:val="008D4072"/>
    <w:rsid w:val="008D55DD"/>
    <w:rsid w:val="008D55FD"/>
    <w:rsid w:val="008D575A"/>
    <w:rsid w:val="008D60D4"/>
    <w:rsid w:val="008D6692"/>
    <w:rsid w:val="008D6B05"/>
    <w:rsid w:val="008D6E33"/>
    <w:rsid w:val="008D7CCF"/>
    <w:rsid w:val="008E01C1"/>
    <w:rsid w:val="008E073F"/>
    <w:rsid w:val="008E0BA3"/>
    <w:rsid w:val="008E1B27"/>
    <w:rsid w:val="008E2E57"/>
    <w:rsid w:val="008E3DC6"/>
    <w:rsid w:val="008E6443"/>
    <w:rsid w:val="008E663E"/>
    <w:rsid w:val="008E69D9"/>
    <w:rsid w:val="008E6D7A"/>
    <w:rsid w:val="008E78E7"/>
    <w:rsid w:val="008F1006"/>
    <w:rsid w:val="008F14E7"/>
    <w:rsid w:val="008F2CE3"/>
    <w:rsid w:val="008F3D8D"/>
    <w:rsid w:val="008F4765"/>
    <w:rsid w:val="008F49C2"/>
    <w:rsid w:val="008F4A24"/>
    <w:rsid w:val="008F75C8"/>
    <w:rsid w:val="00900273"/>
    <w:rsid w:val="00901693"/>
    <w:rsid w:val="00902879"/>
    <w:rsid w:val="009044AA"/>
    <w:rsid w:val="00904814"/>
    <w:rsid w:val="009048D0"/>
    <w:rsid w:val="00904956"/>
    <w:rsid w:val="00904B67"/>
    <w:rsid w:val="009061EC"/>
    <w:rsid w:val="00906526"/>
    <w:rsid w:val="00907237"/>
    <w:rsid w:val="00907F69"/>
    <w:rsid w:val="00910B1D"/>
    <w:rsid w:val="00910FDA"/>
    <w:rsid w:val="0091106C"/>
    <w:rsid w:val="00911102"/>
    <w:rsid w:val="00911CE1"/>
    <w:rsid w:val="00912DE2"/>
    <w:rsid w:val="00915400"/>
    <w:rsid w:val="00916EBD"/>
    <w:rsid w:val="009177EF"/>
    <w:rsid w:val="009203C0"/>
    <w:rsid w:val="009212B9"/>
    <w:rsid w:val="0092130E"/>
    <w:rsid w:val="00923D49"/>
    <w:rsid w:val="00924EFE"/>
    <w:rsid w:val="009272B1"/>
    <w:rsid w:val="00931017"/>
    <w:rsid w:val="009311C8"/>
    <w:rsid w:val="009314BD"/>
    <w:rsid w:val="009332CC"/>
    <w:rsid w:val="009335B5"/>
    <w:rsid w:val="00933630"/>
    <w:rsid w:val="00933CF4"/>
    <w:rsid w:val="00934897"/>
    <w:rsid w:val="0093502B"/>
    <w:rsid w:val="0093520F"/>
    <w:rsid w:val="009368D3"/>
    <w:rsid w:val="009403F1"/>
    <w:rsid w:val="00941674"/>
    <w:rsid w:val="00941C55"/>
    <w:rsid w:val="00941F5B"/>
    <w:rsid w:val="009443C5"/>
    <w:rsid w:val="00944CD0"/>
    <w:rsid w:val="009450AC"/>
    <w:rsid w:val="00945880"/>
    <w:rsid w:val="00946046"/>
    <w:rsid w:val="00946BE3"/>
    <w:rsid w:val="00947892"/>
    <w:rsid w:val="00951D98"/>
    <w:rsid w:val="00953F74"/>
    <w:rsid w:val="0095502E"/>
    <w:rsid w:val="009554FC"/>
    <w:rsid w:val="00955985"/>
    <w:rsid w:val="00955E41"/>
    <w:rsid w:val="00956987"/>
    <w:rsid w:val="00961252"/>
    <w:rsid w:val="0096155D"/>
    <w:rsid w:val="00961580"/>
    <w:rsid w:val="009619C3"/>
    <w:rsid w:val="00961DB0"/>
    <w:rsid w:val="00961F6A"/>
    <w:rsid w:val="0096298F"/>
    <w:rsid w:val="00964940"/>
    <w:rsid w:val="00964D1C"/>
    <w:rsid w:val="00964D6E"/>
    <w:rsid w:val="00965005"/>
    <w:rsid w:val="0096586A"/>
    <w:rsid w:val="00965D1C"/>
    <w:rsid w:val="009664A6"/>
    <w:rsid w:val="00966FE8"/>
    <w:rsid w:val="009673BA"/>
    <w:rsid w:val="009675A5"/>
    <w:rsid w:val="00967641"/>
    <w:rsid w:val="0096770B"/>
    <w:rsid w:val="00967B0A"/>
    <w:rsid w:val="0097124F"/>
    <w:rsid w:val="0097128B"/>
    <w:rsid w:val="00971396"/>
    <w:rsid w:val="00973180"/>
    <w:rsid w:val="009732A1"/>
    <w:rsid w:val="009769D5"/>
    <w:rsid w:val="009770D7"/>
    <w:rsid w:val="00981B8B"/>
    <w:rsid w:val="00981FC8"/>
    <w:rsid w:val="00982114"/>
    <w:rsid w:val="0098256B"/>
    <w:rsid w:val="00982621"/>
    <w:rsid w:val="009839A3"/>
    <w:rsid w:val="009841B4"/>
    <w:rsid w:val="0098421A"/>
    <w:rsid w:val="00985BE7"/>
    <w:rsid w:val="009901F5"/>
    <w:rsid w:val="00990590"/>
    <w:rsid w:val="00991175"/>
    <w:rsid w:val="00991945"/>
    <w:rsid w:val="00991BC1"/>
    <w:rsid w:val="00992BCD"/>
    <w:rsid w:val="00993E8F"/>
    <w:rsid w:val="009944B0"/>
    <w:rsid w:val="00994580"/>
    <w:rsid w:val="00996D4F"/>
    <w:rsid w:val="00996E30"/>
    <w:rsid w:val="00996EBC"/>
    <w:rsid w:val="00997276"/>
    <w:rsid w:val="0099788C"/>
    <w:rsid w:val="00997F30"/>
    <w:rsid w:val="009A06FA"/>
    <w:rsid w:val="009A079A"/>
    <w:rsid w:val="009A1915"/>
    <w:rsid w:val="009A21C1"/>
    <w:rsid w:val="009A2222"/>
    <w:rsid w:val="009A2793"/>
    <w:rsid w:val="009A44BF"/>
    <w:rsid w:val="009A5DAA"/>
    <w:rsid w:val="009A615E"/>
    <w:rsid w:val="009A7515"/>
    <w:rsid w:val="009A7779"/>
    <w:rsid w:val="009A7840"/>
    <w:rsid w:val="009A79E9"/>
    <w:rsid w:val="009B0594"/>
    <w:rsid w:val="009B094F"/>
    <w:rsid w:val="009B34E6"/>
    <w:rsid w:val="009B37CB"/>
    <w:rsid w:val="009B3BC2"/>
    <w:rsid w:val="009B4852"/>
    <w:rsid w:val="009B4983"/>
    <w:rsid w:val="009B5136"/>
    <w:rsid w:val="009B57D1"/>
    <w:rsid w:val="009B59E7"/>
    <w:rsid w:val="009B5B6B"/>
    <w:rsid w:val="009B6364"/>
    <w:rsid w:val="009B6577"/>
    <w:rsid w:val="009B668C"/>
    <w:rsid w:val="009B6C03"/>
    <w:rsid w:val="009B6EE1"/>
    <w:rsid w:val="009B769D"/>
    <w:rsid w:val="009B7A18"/>
    <w:rsid w:val="009C0CFC"/>
    <w:rsid w:val="009C183A"/>
    <w:rsid w:val="009C2EB1"/>
    <w:rsid w:val="009C3CEB"/>
    <w:rsid w:val="009C495A"/>
    <w:rsid w:val="009C5294"/>
    <w:rsid w:val="009C52CF"/>
    <w:rsid w:val="009C6FE8"/>
    <w:rsid w:val="009C788B"/>
    <w:rsid w:val="009D0772"/>
    <w:rsid w:val="009D09CF"/>
    <w:rsid w:val="009D11A4"/>
    <w:rsid w:val="009D169F"/>
    <w:rsid w:val="009D35DA"/>
    <w:rsid w:val="009D4178"/>
    <w:rsid w:val="009D6DAC"/>
    <w:rsid w:val="009D73A2"/>
    <w:rsid w:val="009D7F3B"/>
    <w:rsid w:val="009E04B4"/>
    <w:rsid w:val="009E0F2E"/>
    <w:rsid w:val="009E1CA8"/>
    <w:rsid w:val="009E1DC3"/>
    <w:rsid w:val="009E1DE4"/>
    <w:rsid w:val="009E3ABF"/>
    <w:rsid w:val="009E3F6C"/>
    <w:rsid w:val="009E4436"/>
    <w:rsid w:val="009E4FF8"/>
    <w:rsid w:val="009E5038"/>
    <w:rsid w:val="009E6D4C"/>
    <w:rsid w:val="009E7754"/>
    <w:rsid w:val="009F03E9"/>
    <w:rsid w:val="009F0C48"/>
    <w:rsid w:val="009F0E6F"/>
    <w:rsid w:val="009F0ECD"/>
    <w:rsid w:val="009F290A"/>
    <w:rsid w:val="009F3E8A"/>
    <w:rsid w:val="009F4411"/>
    <w:rsid w:val="009F4EF8"/>
    <w:rsid w:val="009F5252"/>
    <w:rsid w:val="009F5C5D"/>
    <w:rsid w:val="009F62F7"/>
    <w:rsid w:val="009F73FE"/>
    <w:rsid w:val="009F776D"/>
    <w:rsid w:val="009F7FB8"/>
    <w:rsid w:val="00A001A3"/>
    <w:rsid w:val="00A00DC0"/>
    <w:rsid w:val="00A0271D"/>
    <w:rsid w:val="00A02E89"/>
    <w:rsid w:val="00A0316D"/>
    <w:rsid w:val="00A03275"/>
    <w:rsid w:val="00A0350F"/>
    <w:rsid w:val="00A05687"/>
    <w:rsid w:val="00A06B15"/>
    <w:rsid w:val="00A075E0"/>
    <w:rsid w:val="00A10917"/>
    <w:rsid w:val="00A10EB7"/>
    <w:rsid w:val="00A11702"/>
    <w:rsid w:val="00A11CD6"/>
    <w:rsid w:val="00A128EE"/>
    <w:rsid w:val="00A12E4A"/>
    <w:rsid w:val="00A13662"/>
    <w:rsid w:val="00A1498B"/>
    <w:rsid w:val="00A167F3"/>
    <w:rsid w:val="00A17013"/>
    <w:rsid w:val="00A177FE"/>
    <w:rsid w:val="00A2154D"/>
    <w:rsid w:val="00A22D0B"/>
    <w:rsid w:val="00A230B9"/>
    <w:rsid w:val="00A2450A"/>
    <w:rsid w:val="00A24F13"/>
    <w:rsid w:val="00A25019"/>
    <w:rsid w:val="00A257C6"/>
    <w:rsid w:val="00A258E4"/>
    <w:rsid w:val="00A25AD9"/>
    <w:rsid w:val="00A26350"/>
    <w:rsid w:val="00A26F37"/>
    <w:rsid w:val="00A2747C"/>
    <w:rsid w:val="00A27ED5"/>
    <w:rsid w:val="00A30214"/>
    <w:rsid w:val="00A322DC"/>
    <w:rsid w:val="00A32A57"/>
    <w:rsid w:val="00A32B3E"/>
    <w:rsid w:val="00A337A6"/>
    <w:rsid w:val="00A339DD"/>
    <w:rsid w:val="00A35BF9"/>
    <w:rsid w:val="00A35E16"/>
    <w:rsid w:val="00A36EA6"/>
    <w:rsid w:val="00A37308"/>
    <w:rsid w:val="00A37B8A"/>
    <w:rsid w:val="00A4042D"/>
    <w:rsid w:val="00A404CC"/>
    <w:rsid w:val="00A40B5A"/>
    <w:rsid w:val="00A41142"/>
    <w:rsid w:val="00A41A76"/>
    <w:rsid w:val="00A42B39"/>
    <w:rsid w:val="00A42EB0"/>
    <w:rsid w:val="00A435C4"/>
    <w:rsid w:val="00A44235"/>
    <w:rsid w:val="00A44EA2"/>
    <w:rsid w:val="00A4595C"/>
    <w:rsid w:val="00A45A5E"/>
    <w:rsid w:val="00A45DD1"/>
    <w:rsid w:val="00A50088"/>
    <w:rsid w:val="00A50338"/>
    <w:rsid w:val="00A509F6"/>
    <w:rsid w:val="00A51FCA"/>
    <w:rsid w:val="00A53766"/>
    <w:rsid w:val="00A55F16"/>
    <w:rsid w:val="00A55F51"/>
    <w:rsid w:val="00A5650E"/>
    <w:rsid w:val="00A56E21"/>
    <w:rsid w:val="00A56E5B"/>
    <w:rsid w:val="00A56F69"/>
    <w:rsid w:val="00A60AA9"/>
    <w:rsid w:val="00A61B53"/>
    <w:rsid w:val="00A61D3C"/>
    <w:rsid w:val="00A62973"/>
    <w:rsid w:val="00A629B3"/>
    <w:rsid w:val="00A6393B"/>
    <w:rsid w:val="00A63A5D"/>
    <w:rsid w:val="00A64632"/>
    <w:rsid w:val="00A70966"/>
    <w:rsid w:val="00A728AD"/>
    <w:rsid w:val="00A72DDF"/>
    <w:rsid w:val="00A732B5"/>
    <w:rsid w:val="00A7465A"/>
    <w:rsid w:val="00A747EC"/>
    <w:rsid w:val="00A75F6D"/>
    <w:rsid w:val="00A77688"/>
    <w:rsid w:val="00A800C7"/>
    <w:rsid w:val="00A80641"/>
    <w:rsid w:val="00A80DDF"/>
    <w:rsid w:val="00A81AF0"/>
    <w:rsid w:val="00A82302"/>
    <w:rsid w:val="00A82FA8"/>
    <w:rsid w:val="00A8336E"/>
    <w:rsid w:val="00A83888"/>
    <w:rsid w:val="00A8485D"/>
    <w:rsid w:val="00A84E33"/>
    <w:rsid w:val="00A864FC"/>
    <w:rsid w:val="00A8721D"/>
    <w:rsid w:val="00A87646"/>
    <w:rsid w:val="00A87874"/>
    <w:rsid w:val="00A91C22"/>
    <w:rsid w:val="00A92DD4"/>
    <w:rsid w:val="00A9329F"/>
    <w:rsid w:val="00A943DA"/>
    <w:rsid w:val="00A959A7"/>
    <w:rsid w:val="00A966A3"/>
    <w:rsid w:val="00A9698D"/>
    <w:rsid w:val="00AA0B39"/>
    <w:rsid w:val="00AA0C67"/>
    <w:rsid w:val="00AA0EE6"/>
    <w:rsid w:val="00AA14E6"/>
    <w:rsid w:val="00AA2906"/>
    <w:rsid w:val="00AA5002"/>
    <w:rsid w:val="00AA5215"/>
    <w:rsid w:val="00AA67AF"/>
    <w:rsid w:val="00AA71E6"/>
    <w:rsid w:val="00AA79F5"/>
    <w:rsid w:val="00AB0A9A"/>
    <w:rsid w:val="00AB2F63"/>
    <w:rsid w:val="00AB3907"/>
    <w:rsid w:val="00AB3D38"/>
    <w:rsid w:val="00AB5D4E"/>
    <w:rsid w:val="00AB640A"/>
    <w:rsid w:val="00AB677F"/>
    <w:rsid w:val="00AB689D"/>
    <w:rsid w:val="00AB75D4"/>
    <w:rsid w:val="00AB7C74"/>
    <w:rsid w:val="00AC06C2"/>
    <w:rsid w:val="00AC0FA2"/>
    <w:rsid w:val="00AC1F34"/>
    <w:rsid w:val="00AC2EDB"/>
    <w:rsid w:val="00AC3E85"/>
    <w:rsid w:val="00AC527D"/>
    <w:rsid w:val="00AC56D7"/>
    <w:rsid w:val="00AC5737"/>
    <w:rsid w:val="00AC6339"/>
    <w:rsid w:val="00AC68BD"/>
    <w:rsid w:val="00AC69BD"/>
    <w:rsid w:val="00AC6A7D"/>
    <w:rsid w:val="00AC734F"/>
    <w:rsid w:val="00AD01E0"/>
    <w:rsid w:val="00AD0DEF"/>
    <w:rsid w:val="00AD1B1F"/>
    <w:rsid w:val="00AD2B3C"/>
    <w:rsid w:val="00AD330D"/>
    <w:rsid w:val="00AD37FB"/>
    <w:rsid w:val="00AD3E8E"/>
    <w:rsid w:val="00AD6B61"/>
    <w:rsid w:val="00AD6E5D"/>
    <w:rsid w:val="00AD7327"/>
    <w:rsid w:val="00AD744E"/>
    <w:rsid w:val="00AD77E6"/>
    <w:rsid w:val="00AE2AA7"/>
    <w:rsid w:val="00AE3747"/>
    <w:rsid w:val="00AE3C52"/>
    <w:rsid w:val="00AE437F"/>
    <w:rsid w:val="00AE46F0"/>
    <w:rsid w:val="00AE4822"/>
    <w:rsid w:val="00AE5DD8"/>
    <w:rsid w:val="00AE75B9"/>
    <w:rsid w:val="00AE7611"/>
    <w:rsid w:val="00AE7B7D"/>
    <w:rsid w:val="00AF061D"/>
    <w:rsid w:val="00AF23D4"/>
    <w:rsid w:val="00AF249D"/>
    <w:rsid w:val="00AF27AE"/>
    <w:rsid w:val="00AF2CD3"/>
    <w:rsid w:val="00AF56A9"/>
    <w:rsid w:val="00AF6764"/>
    <w:rsid w:val="00AF7066"/>
    <w:rsid w:val="00AF7109"/>
    <w:rsid w:val="00AF7246"/>
    <w:rsid w:val="00B000B3"/>
    <w:rsid w:val="00B00279"/>
    <w:rsid w:val="00B00922"/>
    <w:rsid w:val="00B00C79"/>
    <w:rsid w:val="00B00F26"/>
    <w:rsid w:val="00B01901"/>
    <w:rsid w:val="00B01D4F"/>
    <w:rsid w:val="00B024BE"/>
    <w:rsid w:val="00B02635"/>
    <w:rsid w:val="00B0289C"/>
    <w:rsid w:val="00B02F36"/>
    <w:rsid w:val="00B03F99"/>
    <w:rsid w:val="00B04D58"/>
    <w:rsid w:val="00B04ECA"/>
    <w:rsid w:val="00B050D2"/>
    <w:rsid w:val="00B053EC"/>
    <w:rsid w:val="00B06AC6"/>
    <w:rsid w:val="00B07608"/>
    <w:rsid w:val="00B07BDD"/>
    <w:rsid w:val="00B07C7C"/>
    <w:rsid w:val="00B10237"/>
    <w:rsid w:val="00B10279"/>
    <w:rsid w:val="00B10A1B"/>
    <w:rsid w:val="00B1184B"/>
    <w:rsid w:val="00B12D81"/>
    <w:rsid w:val="00B12ED7"/>
    <w:rsid w:val="00B131C2"/>
    <w:rsid w:val="00B1370E"/>
    <w:rsid w:val="00B13C28"/>
    <w:rsid w:val="00B13E18"/>
    <w:rsid w:val="00B142DA"/>
    <w:rsid w:val="00B146CF"/>
    <w:rsid w:val="00B15090"/>
    <w:rsid w:val="00B15F34"/>
    <w:rsid w:val="00B1649C"/>
    <w:rsid w:val="00B16B25"/>
    <w:rsid w:val="00B17022"/>
    <w:rsid w:val="00B171EA"/>
    <w:rsid w:val="00B1793E"/>
    <w:rsid w:val="00B20256"/>
    <w:rsid w:val="00B205C8"/>
    <w:rsid w:val="00B213F3"/>
    <w:rsid w:val="00B21F7D"/>
    <w:rsid w:val="00B2349A"/>
    <w:rsid w:val="00B24F09"/>
    <w:rsid w:val="00B25959"/>
    <w:rsid w:val="00B26065"/>
    <w:rsid w:val="00B264EC"/>
    <w:rsid w:val="00B269D9"/>
    <w:rsid w:val="00B26C9A"/>
    <w:rsid w:val="00B26D12"/>
    <w:rsid w:val="00B30912"/>
    <w:rsid w:val="00B364EF"/>
    <w:rsid w:val="00B367E9"/>
    <w:rsid w:val="00B36F56"/>
    <w:rsid w:val="00B37555"/>
    <w:rsid w:val="00B37E0F"/>
    <w:rsid w:val="00B40F96"/>
    <w:rsid w:val="00B41266"/>
    <w:rsid w:val="00B423BE"/>
    <w:rsid w:val="00B42499"/>
    <w:rsid w:val="00B43994"/>
    <w:rsid w:val="00B4479E"/>
    <w:rsid w:val="00B45DEB"/>
    <w:rsid w:val="00B47247"/>
    <w:rsid w:val="00B47A4A"/>
    <w:rsid w:val="00B509A9"/>
    <w:rsid w:val="00B515BA"/>
    <w:rsid w:val="00B51F52"/>
    <w:rsid w:val="00B522F0"/>
    <w:rsid w:val="00B5333A"/>
    <w:rsid w:val="00B53E36"/>
    <w:rsid w:val="00B54CAA"/>
    <w:rsid w:val="00B55268"/>
    <w:rsid w:val="00B55CE6"/>
    <w:rsid w:val="00B577C3"/>
    <w:rsid w:val="00B57CC6"/>
    <w:rsid w:val="00B60567"/>
    <w:rsid w:val="00B60759"/>
    <w:rsid w:val="00B60B34"/>
    <w:rsid w:val="00B60C2B"/>
    <w:rsid w:val="00B60F82"/>
    <w:rsid w:val="00B627DD"/>
    <w:rsid w:val="00B62A3E"/>
    <w:rsid w:val="00B634E1"/>
    <w:rsid w:val="00B642CB"/>
    <w:rsid w:val="00B644D0"/>
    <w:rsid w:val="00B65B78"/>
    <w:rsid w:val="00B65BB7"/>
    <w:rsid w:val="00B66448"/>
    <w:rsid w:val="00B66583"/>
    <w:rsid w:val="00B67E21"/>
    <w:rsid w:val="00B707C5"/>
    <w:rsid w:val="00B70826"/>
    <w:rsid w:val="00B7297B"/>
    <w:rsid w:val="00B72C5B"/>
    <w:rsid w:val="00B73F70"/>
    <w:rsid w:val="00B741B9"/>
    <w:rsid w:val="00B74707"/>
    <w:rsid w:val="00B750C8"/>
    <w:rsid w:val="00B75C87"/>
    <w:rsid w:val="00B76627"/>
    <w:rsid w:val="00B76EA5"/>
    <w:rsid w:val="00B7744A"/>
    <w:rsid w:val="00B82159"/>
    <w:rsid w:val="00B8280A"/>
    <w:rsid w:val="00B82E2C"/>
    <w:rsid w:val="00B83941"/>
    <w:rsid w:val="00B856B1"/>
    <w:rsid w:val="00B85AFE"/>
    <w:rsid w:val="00B85F6A"/>
    <w:rsid w:val="00B86721"/>
    <w:rsid w:val="00B86D65"/>
    <w:rsid w:val="00B87199"/>
    <w:rsid w:val="00B87CAE"/>
    <w:rsid w:val="00B87D5D"/>
    <w:rsid w:val="00B90C91"/>
    <w:rsid w:val="00B91BDF"/>
    <w:rsid w:val="00B94068"/>
    <w:rsid w:val="00B95350"/>
    <w:rsid w:val="00B95D01"/>
    <w:rsid w:val="00B9638A"/>
    <w:rsid w:val="00B971D1"/>
    <w:rsid w:val="00B97914"/>
    <w:rsid w:val="00BA0A42"/>
    <w:rsid w:val="00BA0F11"/>
    <w:rsid w:val="00BA12C4"/>
    <w:rsid w:val="00BA1376"/>
    <w:rsid w:val="00BA3AB8"/>
    <w:rsid w:val="00BA41BD"/>
    <w:rsid w:val="00BA4866"/>
    <w:rsid w:val="00BA5B3B"/>
    <w:rsid w:val="00BA7D90"/>
    <w:rsid w:val="00BB07BD"/>
    <w:rsid w:val="00BB0F1C"/>
    <w:rsid w:val="00BB1F31"/>
    <w:rsid w:val="00BB2B04"/>
    <w:rsid w:val="00BB2D3C"/>
    <w:rsid w:val="00BB327E"/>
    <w:rsid w:val="00BB37A7"/>
    <w:rsid w:val="00BC08D5"/>
    <w:rsid w:val="00BC0A27"/>
    <w:rsid w:val="00BC11DF"/>
    <w:rsid w:val="00BC1999"/>
    <w:rsid w:val="00BC200C"/>
    <w:rsid w:val="00BC2CB4"/>
    <w:rsid w:val="00BC2EF6"/>
    <w:rsid w:val="00BC56B8"/>
    <w:rsid w:val="00BC56E9"/>
    <w:rsid w:val="00BC588A"/>
    <w:rsid w:val="00BC622B"/>
    <w:rsid w:val="00BC62DB"/>
    <w:rsid w:val="00BC6497"/>
    <w:rsid w:val="00BC6C94"/>
    <w:rsid w:val="00BC6EBE"/>
    <w:rsid w:val="00BC70C1"/>
    <w:rsid w:val="00BC7416"/>
    <w:rsid w:val="00BD048C"/>
    <w:rsid w:val="00BD20B5"/>
    <w:rsid w:val="00BD24FE"/>
    <w:rsid w:val="00BD38C8"/>
    <w:rsid w:val="00BD4877"/>
    <w:rsid w:val="00BD4A1B"/>
    <w:rsid w:val="00BD4AAF"/>
    <w:rsid w:val="00BD51B4"/>
    <w:rsid w:val="00BD51DF"/>
    <w:rsid w:val="00BD54B2"/>
    <w:rsid w:val="00BD5A4E"/>
    <w:rsid w:val="00BD646C"/>
    <w:rsid w:val="00BD657F"/>
    <w:rsid w:val="00BD68FA"/>
    <w:rsid w:val="00BE0050"/>
    <w:rsid w:val="00BE59D5"/>
    <w:rsid w:val="00BE6418"/>
    <w:rsid w:val="00BE73E8"/>
    <w:rsid w:val="00BF0FF6"/>
    <w:rsid w:val="00BF25BA"/>
    <w:rsid w:val="00BF56D2"/>
    <w:rsid w:val="00BF58CB"/>
    <w:rsid w:val="00BF6649"/>
    <w:rsid w:val="00BF7626"/>
    <w:rsid w:val="00C00097"/>
    <w:rsid w:val="00C0031D"/>
    <w:rsid w:val="00C027B1"/>
    <w:rsid w:val="00C03072"/>
    <w:rsid w:val="00C035DD"/>
    <w:rsid w:val="00C038F5"/>
    <w:rsid w:val="00C03CF9"/>
    <w:rsid w:val="00C042EE"/>
    <w:rsid w:val="00C04D42"/>
    <w:rsid w:val="00C053E3"/>
    <w:rsid w:val="00C054A2"/>
    <w:rsid w:val="00C06F14"/>
    <w:rsid w:val="00C0784E"/>
    <w:rsid w:val="00C10953"/>
    <w:rsid w:val="00C10B49"/>
    <w:rsid w:val="00C1146B"/>
    <w:rsid w:val="00C11788"/>
    <w:rsid w:val="00C118D4"/>
    <w:rsid w:val="00C12722"/>
    <w:rsid w:val="00C138F9"/>
    <w:rsid w:val="00C15427"/>
    <w:rsid w:val="00C16063"/>
    <w:rsid w:val="00C1711D"/>
    <w:rsid w:val="00C176D6"/>
    <w:rsid w:val="00C20C30"/>
    <w:rsid w:val="00C211AF"/>
    <w:rsid w:val="00C21512"/>
    <w:rsid w:val="00C23108"/>
    <w:rsid w:val="00C233D5"/>
    <w:rsid w:val="00C23D81"/>
    <w:rsid w:val="00C25555"/>
    <w:rsid w:val="00C2654E"/>
    <w:rsid w:val="00C26BFD"/>
    <w:rsid w:val="00C26D91"/>
    <w:rsid w:val="00C272FD"/>
    <w:rsid w:val="00C27D81"/>
    <w:rsid w:val="00C326CD"/>
    <w:rsid w:val="00C32C9E"/>
    <w:rsid w:val="00C34135"/>
    <w:rsid w:val="00C34516"/>
    <w:rsid w:val="00C346DB"/>
    <w:rsid w:val="00C34A88"/>
    <w:rsid w:val="00C34B8F"/>
    <w:rsid w:val="00C351BE"/>
    <w:rsid w:val="00C352DC"/>
    <w:rsid w:val="00C35CF3"/>
    <w:rsid w:val="00C36491"/>
    <w:rsid w:val="00C368A6"/>
    <w:rsid w:val="00C36973"/>
    <w:rsid w:val="00C37A5E"/>
    <w:rsid w:val="00C402CF"/>
    <w:rsid w:val="00C40477"/>
    <w:rsid w:val="00C4184E"/>
    <w:rsid w:val="00C41DDD"/>
    <w:rsid w:val="00C42094"/>
    <w:rsid w:val="00C43EAB"/>
    <w:rsid w:val="00C43F12"/>
    <w:rsid w:val="00C44C1D"/>
    <w:rsid w:val="00C455E6"/>
    <w:rsid w:val="00C45967"/>
    <w:rsid w:val="00C462D0"/>
    <w:rsid w:val="00C474B2"/>
    <w:rsid w:val="00C5002F"/>
    <w:rsid w:val="00C506E9"/>
    <w:rsid w:val="00C5071D"/>
    <w:rsid w:val="00C50C80"/>
    <w:rsid w:val="00C52480"/>
    <w:rsid w:val="00C529FB"/>
    <w:rsid w:val="00C52D64"/>
    <w:rsid w:val="00C53DA0"/>
    <w:rsid w:val="00C54F51"/>
    <w:rsid w:val="00C551FA"/>
    <w:rsid w:val="00C55A9A"/>
    <w:rsid w:val="00C562BB"/>
    <w:rsid w:val="00C569A4"/>
    <w:rsid w:val="00C57F22"/>
    <w:rsid w:val="00C57FB4"/>
    <w:rsid w:val="00C6122D"/>
    <w:rsid w:val="00C61A26"/>
    <w:rsid w:val="00C61DCF"/>
    <w:rsid w:val="00C62BFA"/>
    <w:rsid w:val="00C63C10"/>
    <w:rsid w:val="00C6458E"/>
    <w:rsid w:val="00C64783"/>
    <w:rsid w:val="00C6560B"/>
    <w:rsid w:val="00C65D66"/>
    <w:rsid w:val="00C66F21"/>
    <w:rsid w:val="00C67BCA"/>
    <w:rsid w:val="00C731E0"/>
    <w:rsid w:val="00C73AC0"/>
    <w:rsid w:val="00C75D5E"/>
    <w:rsid w:val="00C76869"/>
    <w:rsid w:val="00C76F3F"/>
    <w:rsid w:val="00C771EF"/>
    <w:rsid w:val="00C7750B"/>
    <w:rsid w:val="00C77570"/>
    <w:rsid w:val="00C813B5"/>
    <w:rsid w:val="00C819D0"/>
    <w:rsid w:val="00C81F58"/>
    <w:rsid w:val="00C8323D"/>
    <w:rsid w:val="00C83826"/>
    <w:rsid w:val="00C83B04"/>
    <w:rsid w:val="00C83E0F"/>
    <w:rsid w:val="00C90560"/>
    <w:rsid w:val="00C91A2F"/>
    <w:rsid w:val="00C91B1A"/>
    <w:rsid w:val="00C928A1"/>
    <w:rsid w:val="00C92DFA"/>
    <w:rsid w:val="00C9348B"/>
    <w:rsid w:val="00C93765"/>
    <w:rsid w:val="00C93838"/>
    <w:rsid w:val="00C93D1D"/>
    <w:rsid w:val="00C94524"/>
    <w:rsid w:val="00C95C7C"/>
    <w:rsid w:val="00C97513"/>
    <w:rsid w:val="00CA004F"/>
    <w:rsid w:val="00CA62D4"/>
    <w:rsid w:val="00CB0D09"/>
    <w:rsid w:val="00CB1448"/>
    <w:rsid w:val="00CB1ACC"/>
    <w:rsid w:val="00CB1B89"/>
    <w:rsid w:val="00CB1D83"/>
    <w:rsid w:val="00CB2067"/>
    <w:rsid w:val="00CB253A"/>
    <w:rsid w:val="00CB2616"/>
    <w:rsid w:val="00CB2974"/>
    <w:rsid w:val="00CB2B6F"/>
    <w:rsid w:val="00CB3F3E"/>
    <w:rsid w:val="00CB432E"/>
    <w:rsid w:val="00CB4C51"/>
    <w:rsid w:val="00CB5226"/>
    <w:rsid w:val="00CB6057"/>
    <w:rsid w:val="00CB727E"/>
    <w:rsid w:val="00CC0D7F"/>
    <w:rsid w:val="00CC2FBD"/>
    <w:rsid w:val="00CC3BFC"/>
    <w:rsid w:val="00CC3D7C"/>
    <w:rsid w:val="00CC43A6"/>
    <w:rsid w:val="00CC4E4E"/>
    <w:rsid w:val="00CC533D"/>
    <w:rsid w:val="00CC5545"/>
    <w:rsid w:val="00CC5C6A"/>
    <w:rsid w:val="00CC65CC"/>
    <w:rsid w:val="00CD0046"/>
    <w:rsid w:val="00CD1323"/>
    <w:rsid w:val="00CD1810"/>
    <w:rsid w:val="00CD1AD0"/>
    <w:rsid w:val="00CD2685"/>
    <w:rsid w:val="00CD3397"/>
    <w:rsid w:val="00CD3537"/>
    <w:rsid w:val="00CD4BD4"/>
    <w:rsid w:val="00CD4BFB"/>
    <w:rsid w:val="00CD5478"/>
    <w:rsid w:val="00CD683D"/>
    <w:rsid w:val="00CD7B94"/>
    <w:rsid w:val="00CE1540"/>
    <w:rsid w:val="00CE2863"/>
    <w:rsid w:val="00CE58AC"/>
    <w:rsid w:val="00CE6A5B"/>
    <w:rsid w:val="00CE6BBF"/>
    <w:rsid w:val="00CF0A6F"/>
    <w:rsid w:val="00CF21B8"/>
    <w:rsid w:val="00CF28D2"/>
    <w:rsid w:val="00CF59CF"/>
    <w:rsid w:val="00CF620C"/>
    <w:rsid w:val="00CF628A"/>
    <w:rsid w:val="00CF70CF"/>
    <w:rsid w:val="00CF7877"/>
    <w:rsid w:val="00D0212F"/>
    <w:rsid w:val="00D02B08"/>
    <w:rsid w:val="00D02FE8"/>
    <w:rsid w:val="00D04282"/>
    <w:rsid w:val="00D046D9"/>
    <w:rsid w:val="00D04A76"/>
    <w:rsid w:val="00D04CDF"/>
    <w:rsid w:val="00D0587D"/>
    <w:rsid w:val="00D06CF7"/>
    <w:rsid w:val="00D07AF5"/>
    <w:rsid w:val="00D11630"/>
    <w:rsid w:val="00D1188C"/>
    <w:rsid w:val="00D11E10"/>
    <w:rsid w:val="00D12C05"/>
    <w:rsid w:val="00D14ED8"/>
    <w:rsid w:val="00D152C3"/>
    <w:rsid w:val="00D162FC"/>
    <w:rsid w:val="00D1653A"/>
    <w:rsid w:val="00D16CDC"/>
    <w:rsid w:val="00D20C0E"/>
    <w:rsid w:val="00D212DB"/>
    <w:rsid w:val="00D2171A"/>
    <w:rsid w:val="00D226EE"/>
    <w:rsid w:val="00D234E0"/>
    <w:rsid w:val="00D23757"/>
    <w:rsid w:val="00D25229"/>
    <w:rsid w:val="00D257B7"/>
    <w:rsid w:val="00D3100B"/>
    <w:rsid w:val="00D31078"/>
    <w:rsid w:val="00D326AB"/>
    <w:rsid w:val="00D32CFC"/>
    <w:rsid w:val="00D32EED"/>
    <w:rsid w:val="00D336CD"/>
    <w:rsid w:val="00D33F02"/>
    <w:rsid w:val="00D345A3"/>
    <w:rsid w:val="00D34716"/>
    <w:rsid w:val="00D3479E"/>
    <w:rsid w:val="00D34933"/>
    <w:rsid w:val="00D360DF"/>
    <w:rsid w:val="00D37073"/>
    <w:rsid w:val="00D37131"/>
    <w:rsid w:val="00D3767D"/>
    <w:rsid w:val="00D37BE5"/>
    <w:rsid w:val="00D402A9"/>
    <w:rsid w:val="00D40B11"/>
    <w:rsid w:val="00D40FBC"/>
    <w:rsid w:val="00D4154C"/>
    <w:rsid w:val="00D425C8"/>
    <w:rsid w:val="00D433F6"/>
    <w:rsid w:val="00D43C3D"/>
    <w:rsid w:val="00D440AE"/>
    <w:rsid w:val="00D449F3"/>
    <w:rsid w:val="00D44A78"/>
    <w:rsid w:val="00D455A8"/>
    <w:rsid w:val="00D45C48"/>
    <w:rsid w:val="00D46971"/>
    <w:rsid w:val="00D502AF"/>
    <w:rsid w:val="00D502D8"/>
    <w:rsid w:val="00D503A4"/>
    <w:rsid w:val="00D50B2D"/>
    <w:rsid w:val="00D51080"/>
    <w:rsid w:val="00D530D0"/>
    <w:rsid w:val="00D53125"/>
    <w:rsid w:val="00D532B5"/>
    <w:rsid w:val="00D53358"/>
    <w:rsid w:val="00D55AD6"/>
    <w:rsid w:val="00D55F7D"/>
    <w:rsid w:val="00D5620F"/>
    <w:rsid w:val="00D57EE2"/>
    <w:rsid w:val="00D60F43"/>
    <w:rsid w:val="00D6144E"/>
    <w:rsid w:val="00D61C95"/>
    <w:rsid w:val="00D62851"/>
    <w:rsid w:val="00D64B32"/>
    <w:rsid w:val="00D64E92"/>
    <w:rsid w:val="00D6620D"/>
    <w:rsid w:val="00D66E25"/>
    <w:rsid w:val="00D72AF7"/>
    <w:rsid w:val="00D72BA2"/>
    <w:rsid w:val="00D73B80"/>
    <w:rsid w:val="00D75895"/>
    <w:rsid w:val="00D762C5"/>
    <w:rsid w:val="00D77987"/>
    <w:rsid w:val="00D77EED"/>
    <w:rsid w:val="00D803A4"/>
    <w:rsid w:val="00D80ABA"/>
    <w:rsid w:val="00D80E2E"/>
    <w:rsid w:val="00D81210"/>
    <w:rsid w:val="00D814CD"/>
    <w:rsid w:val="00D82119"/>
    <w:rsid w:val="00D83980"/>
    <w:rsid w:val="00D841CC"/>
    <w:rsid w:val="00D85A2D"/>
    <w:rsid w:val="00D86019"/>
    <w:rsid w:val="00D90956"/>
    <w:rsid w:val="00D90D6E"/>
    <w:rsid w:val="00D91551"/>
    <w:rsid w:val="00D92D64"/>
    <w:rsid w:val="00D93454"/>
    <w:rsid w:val="00D93759"/>
    <w:rsid w:val="00D93F8E"/>
    <w:rsid w:val="00D95F1E"/>
    <w:rsid w:val="00D97468"/>
    <w:rsid w:val="00D9776E"/>
    <w:rsid w:val="00D97AB9"/>
    <w:rsid w:val="00D97DEA"/>
    <w:rsid w:val="00DA047D"/>
    <w:rsid w:val="00DA066B"/>
    <w:rsid w:val="00DA2415"/>
    <w:rsid w:val="00DA246C"/>
    <w:rsid w:val="00DA391D"/>
    <w:rsid w:val="00DA489E"/>
    <w:rsid w:val="00DA4BD2"/>
    <w:rsid w:val="00DA4F90"/>
    <w:rsid w:val="00DA655C"/>
    <w:rsid w:val="00DA76AC"/>
    <w:rsid w:val="00DA775C"/>
    <w:rsid w:val="00DB0090"/>
    <w:rsid w:val="00DB0352"/>
    <w:rsid w:val="00DB0860"/>
    <w:rsid w:val="00DB0F01"/>
    <w:rsid w:val="00DB1861"/>
    <w:rsid w:val="00DB21BB"/>
    <w:rsid w:val="00DB47A4"/>
    <w:rsid w:val="00DB5134"/>
    <w:rsid w:val="00DB5327"/>
    <w:rsid w:val="00DB6126"/>
    <w:rsid w:val="00DB63CC"/>
    <w:rsid w:val="00DB73AE"/>
    <w:rsid w:val="00DB7BF4"/>
    <w:rsid w:val="00DC1473"/>
    <w:rsid w:val="00DC1E7A"/>
    <w:rsid w:val="00DC3851"/>
    <w:rsid w:val="00DC3E15"/>
    <w:rsid w:val="00DC617F"/>
    <w:rsid w:val="00DC67D1"/>
    <w:rsid w:val="00DC7651"/>
    <w:rsid w:val="00DD0239"/>
    <w:rsid w:val="00DD1AC9"/>
    <w:rsid w:val="00DD286F"/>
    <w:rsid w:val="00DD28F7"/>
    <w:rsid w:val="00DD291D"/>
    <w:rsid w:val="00DD388D"/>
    <w:rsid w:val="00DD3D16"/>
    <w:rsid w:val="00DD54CC"/>
    <w:rsid w:val="00DD5CD0"/>
    <w:rsid w:val="00DD68D1"/>
    <w:rsid w:val="00DE010F"/>
    <w:rsid w:val="00DE0672"/>
    <w:rsid w:val="00DE0BA5"/>
    <w:rsid w:val="00DE148E"/>
    <w:rsid w:val="00DE1F5E"/>
    <w:rsid w:val="00DE2991"/>
    <w:rsid w:val="00DE30CE"/>
    <w:rsid w:val="00DE3812"/>
    <w:rsid w:val="00DE49F2"/>
    <w:rsid w:val="00DE5291"/>
    <w:rsid w:val="00DE5546"/>
    <w:rsid w:val="00DE783C"/>
    <w:rsid w:val="00DF03F6"/>
    <w:rsid w:val="00DF0601"/>
    <w:rsid w:val="00DF0949"/>
    <w:rsid w:val="00DF1DC8"/>
    <w:rsid w:val="00DF4EA4"/>
    <w:rsid w:val="00DF5BE4"/>
    <w:rsid w:val="00DF6900"/>
    <w:rsid w:val="00DF74BB"/>
    <w:rsid w:val="00DF753E"/>
    <w:rsid w:val="00DF7CD0"/>
    <w:rsid w:val="00E0058F"/>
    <w:rsid w:val="00E00D11"/>
    <w:rsid w:val="00E018D9"/>
    <w:rsid w:val="00E018EA"/>
    <w:rsid w:val="00E0258A"/>
    <w:rsid w:val="00E029FD"/>
    <w:rsid w:val="00E02BEC"/>
    <w:rsid w:val="00E03827"/>
    <w:rsid w:val="00E038A2"/>
    <w:rsid w:val="00E04678"/>
    <w:rsid w:val="00E048EB"/>
    <w:rsid w:val="00E04AB3"/>
    <w:rsid w:val="00E06B2E"/>
    <w:rsid w:val="00E07545"/>
    <w:rsid w:val="00E07600"/>
    <w:rsid w:val="00E104EC"/>
    <w:rsid w:val="00E10BC0"/>
    <w:rsid w:val="00E11440"/>
    <w:rsid w:val="00E11EAC"/>
    <w:rsid w:val="00E12D6A"/>
    <w:rsid w:val="00E14680"/>
    <w:rsid w:val="00E1544D"/>
    <w:rsid w:val="00E15638"/>
    <w:rsid w:val="00E159C6"/>
    <w:rsid w:val="00E174F8"/>
    <w:rsid w:val="00E2214D"/>
    <w:rsid w:val="00E24610"/>
    <w:rsid w:val="00E25EA5"/>
    <w:rsid w:val="00E269B0"/>
    <w:rsid w:val="00E27FF4"/>
    <w:rsid w:val="00E32300"/>
    <w:rsid w:val="00E32F2E"/>
    <w:rsid w:val="00E331AC"/>
    <w:rsid w:val="00E336BB"/>
    <w:rsid w:val="00E337FB"/>
    <w:rsid w:val="00E34FB0"/>
    <w:rsid w:val="00E35856"/>
    <w:rsid w:val="00E361DE"/>
    <w:rsid w:val="00E362BE"/>
    <w:rsid w:val="00E425C8"/>
    <w:rsid w:val="00E42EE5"/>
    <w:rsid w:val="00E42FB3"/>
    <w:rsid w:val="00E43CDF"/>
    <w:rsid w:val="00E440DE"/>
    <w:rsid w:val="00E44183"/>
    <w:rsid w:val="00E44FF6"/>
    <w:rsid w:val="00E4577B"/>
    <w:rsid w:val="00E46814"/>
    <w:rsid w:val="00E46D78"/>
    <w:rsid w:val="00E50BBC"/>
    <w:rsid w:val="00E512C5"/>
    <w:rsid w:val="00E51582"/>
    <w:rsid w:val="00E529E7"/>
    <w:rsid w:val="00E52E1D"/>
    <w:rsid w:val="00E53018"/>
    <w:rsid w:val="00E540CA"/>
    <w:rsid w:val="00E54E29"/>
    <w:rsid w:val="00E5633D"/>
    <w:rsid w:val="00E56689"/>
    <w:rsid w:val="00E5754C"/>
    <w:rsid w:val="00E578F6"/>
    <w:rsid w:val="00E579A1"/>
    <w:rsid w:val="00E60D65"/>
    <w:rsid w:val="00E61416"/>
    <w:rsid w:val="00E61821"/>
    <w:rsid w:val="00E61ED6"/>
    <w:rsid w:val="00E6207C"/>
    <w:rsid w:val="00E62251"/>
    <w:rsid w:val="00E628EF"/>
    <w:rsid w:val="00E639CB"/>
    <w:rsid w:val="00E63A7B"/>
    <w:rsid w:val="00E64EC1"/>
    <w:rsid w:val="00E650BE"/>
    <w:rsid w:val="00E6514B"/>
    <w:rsid w:val="00E66612"/>
    <w:rsid w:val="00E706F7"/>
    <w:rsid w:val="00E713DD"/>
    <w:rsid w:val="00E73057"/>
    <w:rsid w:val="00E73A28"/>
    <w:rsid w:val="00E7497A"/>
    <w:rsid w:val="00E74F2C"/>
    <w:rsid w:val="00E7580E"/>
    <w:rsid w:val="00E7598B"/>
    <w:rsid w:val="00E75E73"/>
    <w:rsid w:val="00E76491"/>
    <w:rsid w:val="00E76C9F"/>
    <w:rsid w:val="00E7704F"/>
    <w:rsid w:val="00E77105"/>
    <w:rsid w:val="00E77833"/>
    <w:rsid w:val="00E812CF"/>
    <w:rsid w:val="00E8138C"/>
    <w:rsid w:val="00E850C1"/>
    <w:rsid w:val="00E874AE"/>
    <w:rsid w:val="00E9239B"/>
    <w:rsid w:val="00E928B4"/>
    <w:rsid w:val="00E92D81"/>
    <w:rsid w:val="00E934AA"/>
    <w:rsid w:val="00E953B7"/>
    <w:rsid w:val="00E9694A"/>
    <w:rsid w:val="00EA0992"/>
    <w:rsid w:val="00EA1EC1"/>
    <w:rsid w:val="00EA232C"/>
    <w:rsid w:val="00EA2684"/>
    <w:rsid w:val="00EA3FA0"/>
    <w:rsid w:val="00EA40D7"/>
    <w:rsid w:val="00EA5153"/>
    <w:rsid w:val="00EA6492"/>
    <w:rsid w:val="00EA7130"/>
    <w:rsid w:val="00EA72F7"/>
    <w:rsid w:val="00EB05A9"/>
    <w:rsid w:val="00EB0829"/>
    <w:rsid w:val="00EB1C73"/>
    <w:rsid w:val="00EB2BD6"/>
    <w:rsid w:val="00EB2E27"/>
    <w:rsid w:val="00EB4842"/>
    <w:rsid w:val="00EB4AE0"/>
    <w:rsid w:val="00EB4EB2"/>
    <w:rsid w:val="00EB58F6"/>
    <w:rsid w:val="00EB6089"/>
    <w:rsid w:val="00EB7132"/>
    <w:rsid w:val="00EC0E09"/>
    <w:rsid w:val="00EC19FC"/>
    <w:rsid w:val="00EC24C9"/>
    <w:rsid w:val="00EC339B"/>
    <w:rsid w:val="00EC3C6B"/>
    <w:rsid w:val="00EC4296"/>
    <w:rsid w:val="00EC510B"/>
    <w:rsid w:val="00EC6A86"/>
    <w:rsid w:val="00EC6DD3"/>
    <w:rsid w:val="00EC7F89"/>
    <w:rsid w:val="00ED03C1"/>
    <w:rsid w:val="00ED0C4D"/>
    <w:rsid w:val="00ED3B7B"/>
    <w:rsid w:val="00ED47A2"/>
    <w:rsid w:val="00ED4829"/>
    <w:rsid w:val="00ED5B48"/>
    <w:rsid w:val="00ED7625"/>
    <w:rsid w:val="00ED7AFD"/>
    <w:rsid w:val="00EE08CB"/>
    <w:rsid w:val="00EE0C89"/>
    <w:rsid w:val="00EE1437"/>
    <w:rsid w:val="00EE1D1F"/>
    <w:rsid w:val="00EE2508"/>
    <w:rsid w:val="00EE29CA"/>
    <w:rsid w:val="00EE34FA"/>
    <w:rsid w:val="00EE37B1"/>
    <w:rsid w:val="00EE39C0"/>
    <w:rsid w:val="00EE4848"/>
    <w:rsid w:val="00EE4B3C"/>
    <w:rsid w:val="00EE4DE0"/>
    <w:rsid w:val="00EE51A8"/>
    <w:rsid w:val="00EE523E"/>
    <w:rsid w:val="00EE542E"/>
    <w:rsid w:val="00EE5C99"/>
    <w:rsid w:val="00EE6E66"/>
    <w:rsid w:val="00EE72C6"/>
    <w:rsid w:val="00EF0F05"/>
    <w:rsid w:val="00EF3012"/>
    <w:rsid w:val="00EF30CA"/>
    <w:rsid w:val="00EF35D9"/>
    <w:rsid w:val="00EF3DE1"/>
    <w:rsid w:val="00EF43F0"/>
    <w:rsid w:val="00EF4DF7"/>
    <w:rsid w:val="00EF5168"/>
    <w:rsid w:val="00EF6471"/>
    <w:rsid w:val="00EF6496"/>
    <w:rsid w:val="00EF64BB"/>
    <w:rsid w:val="00EF6D62"/>
    <w:rsid w:val="00EF706A"/>
    <w:rsid w:val="00EF7569"/>
    <w:rsid w:val="00F0208C"/>
    <w:rsid w:val="00F0359F"/>
    <w:rsid w:val="00F03853"/>
    <w:rsid w:val="00F03B5F"/>
    <w:rsid w:val="00F05A03"/>
    <w:rsid w:val="00F05A2F"/>
    <w:rsid w:val="00F05A4C"/>
    <w:rsid w:val="00F05C37"/>
    <w:rsid w:val="00F05E6E"/>
    <w:rsid w:val="00F0627E"/>
    <w:rsid w:val="00F069D8"/>
    <w:rsid w:val="00F07409"/>
    <w:rsid w:val="00F11375"/>
    <w:rsid w:val="00F11B99"/>
    <w:rsid w:val="00F1274B"/>
    <w:rsid w:val="00F13D0F"/>
    <w:rsid w:val="00F14363"/>
    <w:rsid w:val="00F14514"/>
    <w:rsid w:val="00F14D9F"/>
    <w:rsid w:val="00F15033"/>
    <w:rsid w:val="00F1613F"/>
    <w:rsid w:val="00F17CC0"/>
    <w:rsid w:val="00F209CF"/>
    <w:rsid w:val="00F21CFA"/>
    <w:rsid w:val="00F2211B"/>
    <w:rsid w:val="00F23CEB"/>
    <w:rsid w:val="00F24ED7"/>
    <w:rsid w:val="00F25286"/>
    <w:rsid w:val="00F2570D"/>
    <w:rsid w:val="00F2575B"/>
    <w:rsid w:val="00F25EB6"/>
    <w:rsid w:val="00F2634A"/>
    <w:rsid w:val="00F26687"/>
    <w:rsid w:val="00F27E14"/>
    <w:rsid w:val="00F313B7"/>
    <w:rsid w:val="00F313EF"/>
    <w:rsid w:val="00F3150C"/>
    <w:rsid w:val="00F31BDC"/>
    <w:rsid w:val="00F33BA7"/>
    <w:rsid w:val="00F352B2"/>
    <w:rsid w:val="00F3588C"/>
    <w:rsid w:val="00F36A8D"/>
    <w:rsid w:val="00F36B8D"/>
    <w:rsid w:val="00F370AC"/>
    <w:rsid w:val="00F374B2"/>
    <w:rsid w:val="00F37A7D"/>
    <w:rsid w:val="00F37FF2"/>
    <w:rsid w:val="00F41FB9"/>
    <w:rsid w:val="00F42418"/>
    <w:rsid w:val="00F42656"/>
    <w:rsid w:val="00F42B6A"/>
    <w:rsid w:val="00F432BC"/>
    <w:rsid w:val="00F439B3"/>
    <w:rsid w:val="00F43BB7"/>
    <w:rsid w:val="00F4469F"/>
    <w:rsid w:val="00F45926"/>
    <w:rsid w:val="00F46353"/>
    <w:rsid w:val="00F470F6"/>
    <w:rsid w:val="00F513D4"/>
    <w:rsid w:val="00F515A3"/>
    <w:rsid w:val="00F51FB0"/>
    <w:rsid w:val="00F525E7"/>
    <w:rsid w:val="00F5415C"/>
    <w:rsid w:val="00F5530C"/>
    <w:rsid w:val="00F5538C"/>
    <w:rsid w:val="00F5574C"/>
    <w:rsid w:val="00F56CBF"/>
    <w:rsid w:val="00F56D0D"/>
    <w:rsid w:val="00F574AA"/>
    <w:rsid w:val="00F60061"/>
    <w:rsid w:val="00F606DD"/>
    <w:rsid w:val="00F61686"/>
    <w:rsid w:val="00F61D3C"/>
    <w:rsid w:val="00F623A9"/>
    <w:rsid w:val="00F641AC"/>
    <w:rsid w:val="00F64FDA"/>
    <w:rsid w:val="00F6520D"/>
    <w:rsid w:val="00F65AFD"/>
    <w:rsid w:val="00F664B1"/>
    <w:rsid w:val="00F6746D"/>
    <w:rsid w:val="00F67526"/>
    <w:rsid w:val="00F6761E"/>
    <w:rsid w:val="00F67BD4"/>
    <w:rsid w:val="00F70425"/>
    <w:rsid w:val="00F709CA"/>
    <w:rsid w:val="00F712FA"/>
    <w:rsid w:val="00F71A18"/>
    <w:rsid w:val="00F72A38"/>
    <w:rsid w:val="00F72B0B"/>
    <w:rsid w:val="00F74440"/>
    <w:rsid w:val="00F746D5"/>
    <w:rsid w:val="00F75F7C"/>
    <w:rsid w:val="00F75FCE"/>
    <w:rsid w:val="00F77220"/>
    <w:rsid w:val="00F7772E"/>
    <w:rsid w:val="00F80F62"/>
    <w:rsid w:val="00F81997"/>
    <w:rsid w:val="00F82CFF"/>
    <w:rsid w:val="00F838D1"/>
    <w:rsid w:val="00F83ADB"/>
    <w:rsid w:val="00F857B1"/>
    <w:rsid w:val="00F85C7B"/>
    <w:rsid w:val="00F86A7E"/>
    <w:rsid w:val="00F86F4A"/>
    <w:rsid w:val="00F873D5"/>
    <w:rsid w:val="00F8753F"/>
    <w:rsid w:val="00F87F7E"/>
    <w:rsid w:val="00F90495"/>
    <w:rsid w:val="00F92BB8"/>
    <w:rsid w:val="00F9319F"/>
    <w:rsid w:val="00F948B6"/>
    <w:rsid w:val="00F94A52"/>
    <w:rsid w:val="00F95DBF"/>
    <w:rsid w:val="00F95E23"/>
    <w:rsid w:val="00F961A1"/>
    <w:rsid w:val="00F96AFF"/>
    <w:rsid w:val="00F96B1B"/>
    <w:rsid w:val="00F96C6B"/>
    <w:rsid w:val="00F96DB2"/>
    <w:rsid w:val="00FA1EBE"/>
    <w:rsid w:val="00FA2205"/>
    <w:rsid w:val="00FA285E"/>
    <w:rsid w:val="00FA2A91"/>
    <w:rsid w:val="00FA385C"/>
    <w:rsid w:val="00FA38CB"/>
    <w:rsid w:val="00FA3E00"/>
    <w:rsid w:val="00FA4408"/>
    <w:rsid w:val="00FA46E0"/>
    <w:rsid w:val="00FA4762"/>
    <w:rsid w:val="00FA4823"/>
    <w:rsid w:val="00FA5BBB"/>
    <w:rsid w:val="00FA5D7F"/>
    <w:rsid w:val="00FA6402"/>
    <w:rsid w:val="00FA6D62"/>
    <w:rsid w:val="00FA7147"/>
    <w:rsid w:val="00FA7697"/>
    <w:rsid w:val="00FB0C16"/>
    <w:rsid w:val="00FB0DFF"/>
    <w:rsid w:val="00FB16CF"/>
    <w:rsid w:val="00FB35B9"/>
    <w:rsid w:val="00FB426C"/>
    <w:rsid w:val="00FB480A"/>
    <w:rsid w:val="00FB4A7A"/>
    <w:rsid w:val="00FB4C2B"/>
    <w:rsid w:val="00FB58D7"/>
    <w:rsid w:val="00FB66E8"/>
    <w:rsid w:val="00FB6EEB"/>
    <w:rsid w:val="00FB778A"/>
    <w:rsid w:val="00FB7EDE"/>
    <w:rsid w:val="00FC0C93"/>
    <w:rsid w:val="00FC2AE8"/>
    <w:rsid w:val="00FC2B66"/>
    <w:rsid w:val="00FC2BD9"/>
    <w:rsid w:val="00FC4A14"/>
    <w:rsid w:val="00FC51CC"/>
    <w:rsid w:val="00FC70DB"/>
    <w:rsid w:val="00FC7643"/>
    <w:rsid w:val="00FC7D7E"/>
    <w:rsid w:val="00FD04F1"/>
    <w:rsid w:val="00FD1C47"/>
    <w:rsid w:val="00FD2154"/>
    <w:rsid w:val="00FD2D9B"/>
    <w:rsid w:val="00FD345F"/>
    <w:rsid w:val="00FD35EF"/>
    <w:rsid w:val="00FD36F0"/>
    <w:rsid w:val="00FD3D38"/>
    <w:rsid w:val="00FD4278"/>
    <w:rsid w:val="00FD48EC"/>
    <w:rsid w:val="00FD61EB"/>
    <w:rsid w:val="00FD63EB"/>
    <w:rsid w:val="00FD6DC6"/>
    <w:rsid w:val="00FE005C"/>
    <w:rsid w:val="00FE1B59"/>
    <w:rsid w:val="00FE3DA2"/>
    <w:rsid w:val="00FE4AF3"/>
    <w:rsid w:val="00FE4B0F"/>
    <w:rsid w:val="00FE67D0"/>
    <w:rsid w:val="00FF0358"/>
    <w:rsid w:val="00FF09AC"/>
    <w:rsid w:val="00FF0D1D"/>
    <w:rsid w:val="00FF13CA"/>
    <w:rsid w:val="00FF1AF1"/>
    <w:rsid w:val="00FF1D39"/>
    <w:rsid w:val="00FF2518"/>
    <w:rsid w:val="00FF2898"/>
    <w:rsid w:val="00FF3632"/>
    <w:rsid w:val="00FF39A6"/>
    <w:rsid w:val="00FF3C83"/>
    <w:rsid w:val="00FF6D26"/>
    <w:rsid w:val="00FF7A9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white" stroke="f">
      <v:fill color="white" on="f"/>
      <v:stroke on="f"/>
    </o:shapedefaults>
    <o:shapelayout v:ext="edit">
      <o:idmap v:ext="edit" data="1"/>
    </o:shapelayout>
  </w:shapeDefaults>
  <w:decimalSymbol w:val=","/>
  <w:listSeparator w:val=";"/>
  <w14:docId w14:val="7E6CB9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mbria" w:eastAsia="Cambria" w:hAnsi="Cambria" w:cs="Cambria"/>
        <w:lang w:val="pl-PL" w:eastAsia="pl-PL"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unhideWhenUsed="0" w:qFormat="1"/>
    <w:lsdException w:name="heading 3" w:semiHidden="0" w:uiPriority="0" w:unhideWhenUsed="0" w:qFormat="1"/>
    <w:lsdException w:name="heading 4" w:semiHidden="0" w:uiPriority="9" w:unhideWhenUsed="0" w:qFormat="1"/>
    <w:lsdException w:name="heading 5" w:semiHidden="0" w:uiPriority="9" w:unhideWhenUsed="0" w:qFormat="1"/>
    <w:lsdException w:name="heading 6" w:uiPriority="9" w:qFormat="1"/>
    <w:lsdException w:name="heading 7" w:semiHidden="0" w:uiPriority="0" w:unhideWhenUsed="0" w:qFormat="1"/>
    <w:lsdException w:name="heading 8" w:semiHidden="0" w:uiPriority="0" w:unhideWhenUsed="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qFormat="1"/>
    <w:lsdException w:name="caption" w:uiPriority="35" w:qFormat="1"/>
    <w:lsdException w:name="footnote reference" w:uiPriority="0"/>
    <w:lsdException w:name="annotation reference" w:qFormat="1"/>
    <w:lsdException w:name="page number" w:uiPriority="0"/>
    <w:lsdException w:name="List" w:uiPriority="0"/>
    <w:lsdException w:name="List Bullet" w:uiPriority="0"/>
    <w:lsdException w:name="List 2" w:uiPriority="0"/>
    <w:lsdException w:name="List 3" w:uiPriority="0"/>
    <w:lsdException w:name="List Bullet 2" w:uiPriority="0"/>
    <w:lsdException w:name="List Bullet 4"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First Indent" w:uiPriority="0"/>
    <w:lsdException w:name="Body Text First Indent 2" w:uiPriority="0"/>
    <w:lsdException w:name="Body Text 3" w:uiPriority="0"/>
    <w:lsdException w:name="Body Text Indent 2" w:uiPriority="0"/>
    <w:lsdException w:name="Body Text Indent 3" w:uiPriority="0"/>
    <w:lsdException w:name="Strong" w:semiHidden="0" w:uiPriority="0" w:unhideWhenUsed="0" w:qFormat="1"/>
    <w:lsdException w:name="Emphasis" w:semiHidden="0" w:unhideWhenUsed="0" w:qFormat="1"/>
    <w:lsdException w:name="Outline List 2" w:uiPriority="0"/>
    <w:lsdException w:name="Table Grid" w:semiHidden="0" w:uiPriority="0"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601A0E"/>
    <w:pPr>
      <w:spacing w:after="200" w:line="276" w:lineRule="auto"/>
    </w:pPr>
    <w:rPr>
      <w:rFonts w:ascii="Helvetica" w:eastAsia="Helvetica" w:hAnsi="Helvetica"/>
      <w:sz w:val="22"/>
      <w:szCs w:val="22"/>
      <w:lang w:eastAsia="en-US"/>
    </w:rPr>
  </w:style>
  <w:style w:type="paragraph" w:styleId="Nagwek1">
    <w:name w:val="heading 1"/>
    <w:basedOn w:val="Normalny"/>
    <w:next w:val="Normalny"/>
    <w:link w:val="Nagwek1Znak"/>
    <w:uiPriority w:val="9"/>
    <w:qFormat/>
    <w:rsid w:val="00CD1AD0"/>
    <w:pPr>
      <w:keepNext/>
      <w:spacing w:before="240" w:after="60"/>
      <w:outlineLvl w:val="0"/>
    </w:pPr>
    <w:rPr>
      <w:rFonts w:ascii="Courier New" w:hAnsi="Courier New" w:cs="Courier New"/>
      <w:b/>
      <w:bCs/>
      <w:kern w:val="32"/>
      <w:sz w:val="32"/>
      <w:szCs w:val="32"/>
    </w:rPr>
  </w:style>
  <w:style w:type="paragraph" w:styleId="Nagwek2">
    <w:name w:val="heading 2"/>
    <w:basedOn w:val="Normalny"/>
    <w:next w:val="Normalny"/>
    <w:link w:val="Nagwek2Znak"/>
    <w:qFormat/>
    <w:rsid w:val="00760B3E"/>
    <w:pPr>
      <w:keepNext/>
      <w:spacing w:before="240" w:after="60" w:line="240" w:lineRule="auto"/>
      <w:outlineLvl w:val="1"/>
    </w:pPr>
    <w:rPr>
      <w:rFonts w:ascii="Lucida Sans Unicode" w:hAnsi="Lucida Sans Unicode"/>
      <w:b/>
      <w:bCs/>
      <w:i/>
      <w:iCs/>
      <w:sz w:val="28"/>
      <w:szCs w:val="28"/>
    </w:rPr>
  </w:style>
  <w:style w:type="paragraph" w:styleId="Nagwek3">
    <w:name w:val="heading 3"/>
    <w:basedOn w:val="Normalny"/>
    <w:next w:val="Normalny"/>
    <w:link w:val="Nagwek3Znak"/>
    <w:qFormat/>
    <w:rsid w:val="00760B3E"/>
    <w:pPr>
      <w:keepNext/>
      <w:spacing w:before="240" w:after="60"/>
      <w:outlineLvl w:val="2"/>
    </w:pPr>
    <w:rPr>
      <w:rFonts w:ascii="Lucida Sans Unicode" w:hAnsi="Lucida Sans Unicode"/>
      <w:b/>
      <w:bCs/>
      <w:sz w:val="26"/>
      <w:szCs w:val="26"/>
    </w:rPr>
  </w:style>
  <w:style w:type="paragraph" w:styleId="Nagwek4">
    <w:name w:val="heading 4"/>
    <w:basedOn w:val="Normalny"/>
    <w:next w:val="Normalny"/>
    <w:link w:val="Nagwek4Znak"/>
    <w:uiPriority w:val="9"/>
    <w:qFormat/>
    <w:rsid w:val="00760B3E"/>
    <w:pPr>
      <w:keepNext/>
      <w:spacing w:after="0" w:line="240" w:lineRule="auto"/>
      <w:jc w:val="both"/>
      <w:outlineLvl w:val="3"/>
    </w:pPr>
    <w:rPr>
      <w:b/>
      <w:sz w:val="24"/>
    </w:rPr>
  </w:style>
  <w:style w:type="paragraph" w:styleId="Nagwek5">
    <w:name w:val="heading 5"/>
    <w:basedOn w:val="Normalny"/>
    <w:next w:val="Normalny"/>
    <w:link w:val="Nagwek5Znak"/>
    <w:uiPriority w:val="9"/>
    <w:qFormat/>
    <w:rsid w:val="00760B3E"/>
    <w:pPr>
      <w:spacing w:before="240" w:after="60" w:line="240" w:lineRule="auto"/>
      <w:outlineLvl w:val="4"/>
    </w:pPr>
    <w:rPr>
      <w:b/>
      <w:bCs/>
      <w:i/>
      <w:iCs/>
      <w:sz w:val="26"/>
      <w:szCs w:val="26"/>
    </w:rPr>
  </w:style>
  <w:style w:type="paragraph" w:styleId="Nagwek6">
    <w:name w:val="heading 6"/>
    <w:basedOn w:val="Normalny"/>
    <w:next w:val="Normalny"/>
    <w:link w:val="Nagwek6Znak"/>
    <w:uiPriority w:val="9"/>
    <w:semiHidden/>
    <w:unhideWhenUsed/>
    <w:qFormat/>
    <w:rsid w:val="009335B5"/>
    <w:pPr>
      <w:keepNext/>
      <w:keepLines/>
      <w:spacing w:before="200" w:after="40" w:line="240" w:lineRule="auto"/>
      <w:outlineLvl w:val="5"/>
    </w:pPr>
    <w:rPr>
      <w:rFonts w:ascii="Times New Roman" w:eastAsia="Times New Roman" w:hAnsi="Times New Roman" w:cs="Times New Roman"/>
      <w:b/>
      <w:sz w:val="20"/>
      <w:szCs w:val="20"/>
      <w:lang w:eastAsia="pl-PL"/>
    </w:rPr>
  </w:style>
  <w:style w:type="paragraph" w:styleId="Nagwek7">
    <w:name w:val="heading 7"/>
    <w:basedOn w:val="Normalny"/>
    <w:next w:val="Normalny"/>
    <w:link w:val="Nagwek7Znak"/>
    <w:qFormat/>
    <w:rsid w:val="00760B3E"/>
    <w:pPr>
      <w:keepNext/>
      <w:spacing w:after="0" w:line="360" w:lineRule="auto"/>
      <w:outlineLvl w:val="6"/>
    </w:pPr>
    <w:rPr>
      <w:rFonts w:ascii="Courier New" w:hAnsi="Courier New" w:cs="Courier New"/>
      <w:b/>
      <w:sz w:val="24"/>
    </w:rPr>
  </w:style>
  <w:style w:type="paragraph" w:styleId="Nagwek8">
    <w:name w:val="heading 8"/>
    <w:basedOn w:val="Normalny"/>
    <w:next w:val="Normalny"/>
    <w:link w:val="Nagwek8Znak"/>
    <w:qFormat/>
    <w:rsid w:val="00760B3E"/>
    <w:pPr>
      <w:spacing w:before="240" w:after="60" w:line="240" w:lineRule="auto"/>
      <w:outlineLvl w:val="7"/>
    </w:pPr>
    <w:rPr>
      <w:i/>
      <w:iCs/>
      <w:sz w:val="24"/>
      <w:szCs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2Znak">
    <w:name w:val="Nagłówek 2 Znak"/>
    <w:link w:val="Nagwek2"/>
    <w:rsid w:val="00760B3E"/>
    <w:rPr>
      <w:rFonts w:ascii="Lucida Sans Unicode" w:eastAsia="Helvetica" w:hAnsi="Lucida Sans Unicode"/>
      <w:b/>
      <w:bCs/>
      <w:i/>
      <w:iCs/>
      <w:sz w:val="28"/>
      <w:szCs w:val="28"/>
      <w:lang w:val="pl-PL" w:eastAsia="en-US" w:bidi="ar-SA"/>
    </w:rPr>
  </w:style>
  <w:style w:type="character" w:customStyle="1" w:styleId="Nagwek3Znak">
    <w:name w:val="Nagłówek 3 Znak"/>
    <w:link w:val="Nagwek3"/>
    <w:rsid w:val="00760B3E"/>
    <w:rPr>
      <w:rFonts w:ascii="Lucida Sans Unicode" w:eastAsia="Helvetica" w:hAnsi="Lucida Sans Unicode"/>
      <w:b/>
      <w:bCs/>
      <w:sz w:val="26"/>
      <w:szCs w:val="26"/>
      <w:lang w:val="pl-PL" w:eastAsia="en-US" w:bidi="ar-SA"/>
    </w:rPr>
  </w:style>
  <w:style w:type="character" w:customStyle="1" w:styleId="Nagwek4Znak">
    <w:name w:val="Nagłówek 4 Znak"/>
    <w:link w:val="Nagwek4"/>
    <w:uiPriority w:val="9"/>
    <w:rsid w:val="00760B3E"/>
    <w:rPr>
      <w:rFonts w:ascii="Helvetica" w:eastAsia="Helvetica" w:hAnsi="Helvetica"/>
      <w:b/>
      <w:sz w:val="24"/>
      <w:szCs w:val="22"/>
      <w:lang w:val="pl-PL" w:eastAsia="en-US" w:bidi="ar-SA"/>
    </w:rPr>
  </w:style>
  <w:style w:type="character" w:customStyle="1" w:styleId="Nagwek5Znak">
    <w:name w:val="Nagłówek 5 Znak"/>
    <w:link w:val="Nagwek5"/>
    <w:uiPriority w:val="9"/>
    <w:rsid w:val="00760B3E"/>
    <w:rPr>
      <w:rFonts w:ascii="Helvetica" w:eastAsia="Helvetica" w:hAnsi="Helvetica"/>
      <w:b/>
      <w:bCs/>
      <w:i/>
      <w:iCs/>
      <w:sz w:val="26"/>
      <w:szCs w:val="26"/>
      <w:lang w:val="pl-PL" w:eastAsia="en-US" w:bidi="ar-SA"/>
    </w:rPr>
  </w:style>
  <w:style w:type="character" w:customStyle="1" w:styleId="Nagwek7Znak">
    <w:name w:val="Nagłówek 7 Znak"/>
    <w:link w:val="Nagwek7"/>
    <w:rsid w:val="00760B3E"/>
    <w:rPr>
      <w:rFonts w:ascii="Courier New" w:eastAsia="Helvetica" w:hAnsi="Courier New" w:cs="Courier New"/>
      <w:b/>
      <w:sz w:val="24"/>
      <w:szCs w:val="22"/>
      <w:lang w:val="pl-PL" w:eastAsia="en-US" w:bidi="ar-SA"/>
    </w:rPr>
  </w:style>
  <w:style w:type="character" w:customStyle="1" w:styleId="Nagwek8Znak">
    <w:name w:val="Nagłówek 8 Znak"/>
    <w:link w:val="Nagwek8"/>
    <w:rsid w:val="00760B3E"/>
    <w:rPr>
      <w:rFonts w:ascii="Helvetica" w:eastAsia="Helvetica" w:hAnsi="Helvetica"/>
      <w:i/>
      <w:iCs/>
      <w:sz w:val="24"/>
      <w:szCs w:val="24"/>
      <w:lang w:val="pl-PL" w:eastAsia="en-US" w:bidi="ar-SA"/>
    </w:rPr>
  </w:style>
  <w:style w:type="character" w:styleId="Hipercze">
    <w:name w:val="Hyperlink"/>
    <w:uiPriority w:val="99"/>
    <w:rsid w:val="00760B3E"/>
    <w:rPr>
      <w:color w:val="0000FF"/>
      <w:u w:val="single"/>
    </w:rPr>
  </w:style>
  <w:style w:type="character" w:customStyle="1" w:styleId="NagwekZnak">
    <w:name w:val="Nagłówek Znak"/>
    <w:link w:val="Nagwek"/>
    <w:uiPriority w:val="99"/>
    <w:rsid w:val="00760B3E"/>
    <w:rPr>
      <w:rFonts w:ascii="Helvetica" w:eastAsia="Helvetica" w:hAnsi="Helvetica"/>
      <w:sz w:val="24"/>
      <w:szCs w:val="24"/>
      <w:lang w:val="pl-PL" w:eastAsia="en-US" w:bidi="ar-SA"/>
    </w:rPr>
  </w:style>
  <w:style w:type="paragraph" w:styleId="Nagwek">
    <w:name w:val="header"/>
    <w:basedOn w:val="Normalny"/>
    <w:link w:val="NagwekZnak"/>
    <w:uiPriority w:val="99"/>
    <w:rsid w:val="00760B3E"/>
    <w:pPr>
      <w:tabs>
        <w:tab w:val="center" w:pos="4536"/>
        <w:tab w:val="right" w:pos="9072"/>
      </w:tabs>
      <w:spacing w:after="0" w:line="240" w:lineRule="auto"/>
    </w:pPr>
    <w:rPr>
      <w:sz w:val="24"/>
      <w:szCs w:val="24"/>
    </w:rPr>
  </w:style>
  <w:style w:type="character" w:customStyle="1" w:styleId="StopkaZnak">
    <w:name w:val="Stopka Znak"/>
    <w:link w:val="Stopka"/>
    <w:uiPriority w:val="99"/>
    <w:rsid w:val="00760B3E"/>
    <w:rPr>
      <w:rFonts w:ascii="Helvetica" w:eastAsia="Helvetica" w:hAnsi="Helvetica"/>
      <w:sz w:val="24"/>
      <w:szCs w:val="24"/>
      <w:lang w:val="pl-PL" w:eastAsia="en-US" w:bidi="ar-SA"/>
    </w:rPr>
  </w:style>
  <w:style w:type="paragraph" w:styleId="Stopka">
    <w:name w:val="footer"/>
    <w:basedOn w:val="Normalny"/>
    <w:link w:val="StopkaZnak"/>
    <w:uiPriority w:val="99"/>
    <w:rsid w:val="00760B3E"/>
    <w:pPr>
      <w:tabs>
        <w:tab w:val="center" w:pos="4536"/>
        <w:tab w:val="right" w:pos="9072"/>
      </w:tabs>
      <w:spacing w:after="0" w:line="240" w:lineRule="auto"/>
    </w:pPr>
    <w:rPr>
      <w:sz w:val="24"/>
      <w:szCs w:val="24"/>
    </w:rPr>
  </w:style>
  <w:style w:type="character" w:customStyle="1" w:styleId="TytuZnak">
    <w:name w:val="Tytuł Znak"/>
    <w:link w:val="Tytu"/>
    <w:uiPriority w:val="10"/>
    <w:rsid w:val="00760B3E"/>
    <w:rPr>
      <w:rFonts w:ascii="Helvetica" w:eastAsia="Helvetica" w:hAnsi="Helvetica"/>
      <w:b/>
      <w:sz w:val="28"/>
      <w:szCs w:val="22"/>
      <w:lang w:val="pl-PL" w:eastAsia="en-US" w:bidi="ar-SA"/>
    </w:rPr>
  </w:style>
  <w:style w:type="paragraph" w:styleId="Tytu">
    <w:name w:val="Title"/>
    <w:basedOn w:val="Normalny"/>
    <w:link w:val="TytuZnak"/>
    <w:uiPriority w:val="10"/>
    <w:qFormat/>
    <w:rsid w:val="00760B3E"/>
    <w:pPr>
      <w:spacing w:after="0" w:line="240" w:lineRule="auto"/>
      <w:jc w:val="center"/>
    </w:pPr>
    <w:rPr>
      <w:b/>
      <w:sz w:val="28"/>
    </w:rPr>
  </w:style>
  <w:style w:type="character" w:customStyle="1" w:styleId="TekstpodstawowyZnak">
    <w:name w:val="Tekst podstawowy Znak"/>
    <w:aliases w:val="Tekst podstawowy Znak Znak Znak Znak Znak1 Znak,Tekst podstawowy Znak Znak Znak Znak1 Znak,Tekst podstawowy Znak Znak Znak1 Znak,Tekst podstawowy Znak Znak Znak,Tekst podstawowy Znak Znak Znak Znak Znak Znak1"/>
    <w:link w:val="Tekstpodstawowy"/>
    <w:rsid w:val="00760B3E"/>
    <w:rPr>
      <w:rFonts w:ascii="Helvetica" w:eastAsia="Helvetica" w:hAnsi="Helvetica"/>
      <w:sz w:val="24"/>
      <w:szCs w:val="22"/>
      <w:lang w:val="pl-PL" w:eastAsia="en-US" w:bidi="ar-SA"/>
    </w:rPr>
  </w:style>
  <w:style w:type="paragraph" w:styleId="Tekstpodstawowy">
    <w:name w:val="Body Text"/>
    <w:aliases w:val="Tekst podstawowy Znak Znak Znak Znak Znak1,Tekst podstawowy Znak Znak Znak Znak1,Tekst podstawowy Znak Znak Znak1,Tekst podstawowy Znak Znak,Tekst podstawowy Znak Znak Znak Znak Znak,Tekst podstawowy Znak Znak Znak Znak"/>
    <w:basedOn w:val="Normalny"/>
    <w:link w:val="TekstpodstawowyZnak"/>
    <w:rsid w:val="00760B3E"/>
    <w:pPr>
      <w:spacing w:after="0" w:line="240" w:lineRule="auto"/>
      <w:jc w:val="both"/>
    </w:pPr>
    <w:rPr>
      <w:sz w:val="24"/>
    </w:rPr>
  </w:style>
  <w:style w:type="character" w:customStyle="1" w:styleId="TekstpodstawowywcityZnak">
    <w:name w:val="Tekst podstawowy wcięty Znak"/>
    <w:link w:val="Tekstpodstawowywcity"/>
    <w:rsid w:val="00760B3E"/>
    <w:rPr>
      <w:rFonts w:ascii="Courier New" w:eastAsia="Helvetica" w:hAnsi="Courier New"/>
      <w:sz w:val="24"/>
      <w:szCs w:val="24"/>
      <w:lang w:val="pl-PL" w:eastAsia="en-US" w:bidi="ar-SA"/>
    </w:rPr>
  </w:style>
  <w:style w:type="paragraph" w:styleId="Tekstpodstawowywcity">
    <w:name w:val="Body Text Indent"/>
    <w:basedOn w:val="Normalny"/>
    <w:link w:val="TekstpodstawowywcityZnak"/>
    <w:rsid w:val="00760B3E"/>
    <w:pPr>
      <w:spacing w:after="0" w:line="360" w:lineRule="auto"/>
      <w:ind w:left="360"/>
    </w:pPr>
    <w:rPr>
      <w:rFonts w:ascii="Courier New" w:hAnsi="Courier New"/>
      <w:sz w:val="24"/>
      <w:szCs w:val="24"/>
    </w:rPr>
  </w:style>
  <w:style w:type="character" w:customStyle="1" w:styleId="Tekstpodstawowy2Znak">
    <w:name w:val="Tekst podstawowy 2 Znak"/>
    <w:link w:val="Tekstpodstawowy2"/>
    <w:uiPriority w:val="99"/>
    <w:rsid w:val="00760B3E"/>
    <w:rPr>
      <w:rFonts w:ascii="Helvetica" w:eastAsia="Helvetica" w:hAnsi="Helvetica"/>
      <w:i/>
      <w:sz w:val="24"/>
      <w:szCs w:val="22"/>
      <w:lang w:val="pl-PL" w:eastAsia="en-US" w:bidi="ar-SA"/>
    </w:rPr>
  </w:style>
  <w:style w:type="paragraph" w:styleId="Tekstpodstawowy2">
    <w:name w:val="Body Text 2"/>
    <w:basedOn w:val="Normalny"/>
    <w:link w:val="Tekstpodstawowy2Znak"/>
    <w:uiPriority w:val="99"/>
    <w:rsid w:val="00760B3E"/>
    <w:pPr>
      <w:spacing w:after="0" w:line="240" w:lineRule="auto"/>
      <w:jc w:val="both"/>
    </w:pPr>
    <w:rPr>
      <w:i/>
      <w:sz w:val="24"/>
    </w:rPr>
  </w:style>
  <w:style w:type="character" w:customStyle="1" w:styleId="Tekstpodstawowy3Znak">
    <w:name w:val="Tekst podstawowy 3 Znak"/>
    <w:link w:val="Tekstpodstawowy3"/>
    <w:rsid w:val="00760B3E"/>
    <w:rPr>
      <w:rFonts w:ascii="Helvetica" w:eastAsia="Helvetica" w:hAnsi="Helvetica"/>
      <w:sz w:val="24"/>
      <w:szCs w:val="22"/>
      <w:lang w:val="pl-PL" w:eastAsia="en-US" w:bidi="ar-SA"/>
    </w:rPr>
  </w:style>
  <w:style w:type="paragraph" w:styleId="Tekstpodstawowy3">
    <w:name w:val="Body Text 3"/>
    <w:basedOn w:val="Normalny"/>
    <w:link w:val="Tekstpodstawowy3Znak"/>
    <w:rsid w:val="00760B3E"/>
    <w:pPr>
      <w:spacing w:after="0" w:line="240" w:lineRule="auto"/>
      <w:jc w:val="both"/>
    </w:pPr>
    <w:rPr>
      <w:sz w:val="24"/>
    </w:rPr>
  </w:style>
  <w:style w:type="character" w:customStyle="1" w:styleId="Tekstpodstawowywcity2Znak">
    <w:name w:val="Tekst podstawowy wcięty 2 Znak"/>
    <w:link w:val="Tekstpodstawowywcity2"/>
    <w:rsid w:val="00760B3E"/>
    <w:rPr>
      <w:rFonts w:ascii="Helvetica" w:eastAsia="Helvetica" w:hAnsi="Helvetica"/>
      <w:sz w:val="24"/>
      <w:szCs w:val="24"/>
      <w:lang w:val="pl-PL" w:eastAsia="en-US" w:bidi="ar-SA"/>
    </w:rPr>
  </w:style>
  <w:style w:type="paragraph" w:styleId="Tekstpodstawowywcity2">
    <w:name w:val="Body Text Indent 2"/>
    <w:basedOn w:val="Normalny"/>
    <w:link w:val="Tekstpodstawowywcity2Znak"/>
    <w:rsid w:val="00760B3E"/>
    <w:pPr>
      <w:spacing w:after="120" w:line="480" w:lineRule="auto"/>
      <w:ind w:left="283"/>
    </w:pPr>
    <w:rPr>
      <w:sz w:val="24"/>
      <w:szCs w:val="24"/>
    </w:rPr>
  </w:style>
  <w:style w:type="character" w:customStyle="1" w:styleId="Tekstpodstawowywcity3Znak">
    <w:name w:val="Tekst podstawowy wcięty 3 Znak"/>
    <w:link w:val="Tekstpodstawowywcity3"/>
    <w:rsid w:val="00760B3E"/>
    <w:rPr>
      <w:rFonts w:ascii="Helvetica" w:eastAsia="Helvetica" w:hAnsi="Helvetica"/>
      <w:sz w:val="24"/>
      <w:szCs w:val="22"/>
      <w:lang w:val="pl-PL" w:eastAsia="en-US" w:bidi="ar-SA"/>
    </w:rPr>
  </w:style>
  <w:style w:type="paragraph" w:styleId="Tekstpodstawowywcity3">
    <w:name w:val="Body Text Indent 3"/>
    <w:basedOn w:val="Normalny"/>
    <w:link w:val="Tekstpodstawowywcity3Znak"/>
    <w:rsid w:val="00760B3E"/>
    <w:pPr>
      <w:spacing w:after="0" w:line="240" w:lineRule="auto"/>
      <w:ind w:left="708"/>
      <w:jc w:val="both"/>
    </w:pPr>
    <w:rPr>
      <w:sz w:val="24"/>
    </w:rPr>
  </w:style>
  <w:style w:type="paragraph" w:customStyle="1" w:styleId="ZnakZnak1">
    <w:name w:val="Znak Znak1"/>
    <w:basedOn w:val="Normalny"/>
    <w:rsid w:val="00760B3E"/>
    <w:pPr>
      <w:spacing w:after="0" w:line="240" w:lineRule="auto"/>
    </w:pPr>
    <w:rPr>
      <w:rFonts w:ascii="Courier New" w:eastAsia="Cambria" w:hAnsi="Courier New" w:cs="Courier New"/>
      <w:sz w:val="24"/>
      <w:szCs w:val="24"/>
      <w:lang w:eastAsia="pl-PL"/>
    </w:rPr>
  </w:style>
  <w:style w:type="paragraph" w:styleId="Tekstdymka">
    <w:name w:val="Balloon Text"/>
    <w:basedOn w:val="Normalny"/>
    <w:link w:val="TekstdymkaZnak"/>
    <w:uiPriority w:val="99"/>
    <w:semiHidden/>
    <w:rsid w:val="00760B3E"/>
    <w:rPr>
      <w:rFonts w:ascii="Symbol" w:hAnsi="Symbol" w:cs="Symbol"/>
      <w:sz w:val="16"/>
      <w:szCs w:val="16"/>
    </w:rPr>
  </w:style>
  <w:style w:type="character" w:customStyle="1" w:styleId="TekstdymkaZnak">
    <w:name w:val="Tekst dymka Znak"/>
    <w:link w:val="Tekstdymka"/>
    <w:uiPriority w:val="99"/>
    <w:semiHidden/>
    <w:rsid w:val="00760B3E"/>
    <w:rPr>
      <w:rFonts w:ascii="Symbol" w:eastAsia="Helvetica" w:hAnsi="Symbol" w:cs="Symbol"/>
      <w:sz w:val="16"/>
      <w:szCs w:val="16"/>
      <w:lang w:val="pl-PL" w:eastAsia="en-US" w:bidi="ar-SA"/>
    </w:rPr>
  </w:style>
  <w:style w:type="character" w:customStyle="1" w:styleId="textbold">
    <w:name w:val="text bold"/>
    <w:basedOn w:val="Domylnaczcionkaakapitu"/>
    <w:rsid w:val="00760B3E"/>
  </w:style>
  <w:style w:type="table" w:styleId="Tabela-Siatka">
    <w:name w:val="Table Grid"/>
    <w:basedOn w:val="Standardowy"/>
    <w:rsid w:val="002E5DFD"/>
    <w:pPr>
      <w:spacing w:after="200" w:line="276"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a">
    <w:name w:val="List"/>
    <w:basedOn w:val="Normalny"/>
    <w:rsid w:val="00CD1AD0"/>
    <w:pPr>
      <w:ind w:left="283" w:hanging="283"/>
    </w:pPr>
  </w:style>
  <w:style w:type="paragraph" w:styleId="Lista2">
    <w:name w:val="List 2"/>
    <w:basedOn w:val="Normalny"/>
    <w:rsid w:val="00CD1AD0"/>
    <w:pPr>
      <w:ind w:left="566" w:hanging="283"/>
    </w:pPr>
  </w:style>
  <w:style w:type="paragraph" w:styleId="Lista3">
    <w:name w:val="List 3"/>
    <w:basedOn w:val="Normalny"/>
    <w:rsid w:val="00CD1AD0"/>
    <w:pPr>
      <w:ind w:left="849" w:hanging="283"/>
    </w:pPr>
  </w:style>
  <w:style w:type="paragraph" w:styleId="Listapunktowana">
    <w:name w:val="List Bullet"/>
    <w:basedOn w:val="Normalny"/>
    <w:rsid w:val="00CD1AD0"/>
    <w:pPr>
      <w:numPr>
        <w:numId w:val="1"/>
      </w:numPr>
    </w:pPr>
  </w:style>
  <w:style w:type="paragraph" w:styleId="Listapunktowana2">
    <w:name w:val="List Bullet 2"/>
    <w:basedOn w:val="Normalny"/>
    <w:rsid w:val="00CD1AD0"/>
    <w:pPr>
      <w:numPr>
        <w:numId w:val="2"/>
      </w:numPr>
    </w:pPr>
  </w:style>
  <w:style w:type="paragraph" w:styleId="Tekstpodstawowyzwciciem">
    <w:name w:val="Body Text First Indent"/>
    <w:basedOn w:val="Tekstpodstawowy"/>
    <w:link w:val="TekstpodstawowyzwciciemZnak"/>
    <w:rsid w:val="00CD1AD0"/>
    <w:pPr>
      <w:spacing w:after="120" w:line="276" w:lineRule="auto"/>
      <w:ind w:firstLine="210"/>
      <w:jc w:val="left"/>
    </w:pPr>
    <w:rPr>
      <w:sz w:val="22"/>
    </w:rPr>
  </w:style>
  <w:style w:type="paragraph" w:styleId="Tekstpodstawowyzwciciem2">
    <w:name w:val="Body Text First Indent 2"/>
    <w:basedOn w:val="Tekstpodstawowywcity"/>
    <w:link w:val="Tekstpodstawowyzwciciem2Znak"/>
    <w:rsid w:val="00CD1AD0"/>
    <w:pPr>
      <w:spacing w:after="120" w:line="276" w:lineRule="auto"/>
      <w:ind w:left="283" w:firstLine="210"/>
    </w:pPr>
    <w:rPr>
      <w:rFonts w:ascii="Helvetica" w:hAnsi="Helvetica"/>
      <w:sz w:val="22"/>
      <w:szCs w:val="22"/>
    </w:rPr>
  </w:style>
  <w:style w:type="numbering" w:customStyle="1" w:styleId="List7">
    <w:name w:val="List 7"/>
    <w:rsid w:val="007E356C"/>
    <w:pPr>
      <w:numPr>
        <w:numId w:val="3"/>
      </w:numPr>
    </w:pPr>
  </w:style>
  <w:style w:type="paragraph" w:customStyle="1" w:styleId="ZnakZnak4">
    <w:name w:val="Znak Znak4"/>
    <w:basedOn w:val="Normalny"/>
    <w:rsid w:val="007E356C"/>
    <w:pPr>
      <w:spacing w:after="0" w:line="240" w:lineRule="auto"/>
    </w:pPr>
    <w:rPr>
      <w:rFonts w:ascii="Courier New" w:hAnsi="Courier New" w:cs="Courier New"/>
      <w:sz w:val="24"/>
      <w:szCs w:val="24"/>
      <w:lang w:eastAsia="pl-PL"/>
    </w:rPr>
  </w:style>
  <w:style w:type="numbering" w:customStyle="1" w:styleId="List10">
    <w:name w:val="List 10"/>
    <w:rsid w:val="00A84E33"/>
    <w:pPr>
      <w:numPr>
        <w:numId w:val="186"/>
      </w:numPr>
    </w:pPr>
  </w:style>
  <w:style w:type="numbering" w:customStyle="1" w:styleId="List13">
    <w:name w:val="List 13"/>
    <w:rsid w:val="00A84E33"/>
    <w:pPr>
      <w:numPr>
        <w:numId w:val="5"/>
      </w:numPr>
    </w:pPr>
  </w:style>
  <w:style w:type="numbering" w:customStyle="1" w:styleId="List32">
    <w:name w:val="List 32"/>
    <w:rsid w:val="00990590"/>
    <w:pPr>
      <w:numPr>
        <w:numId w:val="8"/>
      </w:numPr>
    </w:pPr>
  </w:style>
  <w:style w:type="numbering" w:customStyle="1" w:styleId="List19">
    <w:name w:val="List 19"/>
    <w:rsid w:val="00990590"/>
    <w:pPr>
      <w:numPr>
        <w:numId w:val="7"/>
      </w:numPr>
    </w:pPr>
  </w:style>
  <w:style w:type="numbering" w:customStyle="1" w:styleId="List20">
    <w:name w:val="List 20"/>
    <w:rsid w:val="00990590"/>
    <w:pPr>
      <w:numPr>
        <w:numId w:val="6"/>
      </w:numPr>
    </w:pPr>
  </w:style>
  <w:style w:type="numbering" w:customStyle="1" w:styleId="List24">
    <w:name w:val="List 24"/>
    <w:rsid w:val="00990590"/>
    <w:pPr>
      <w:numPr>
        <w:numId w:val="10"/>
      </w:numPr>
    </w:pPr>
  </w:style>
  <w:style w:type="numbering" w:customStyle="1" w:styleId="List23">
    <w:name w:val="List 23"/>
    <w:rsid w:val="00990590"/>
    <w:pPr>
      <w:numPr>
        <w:numId w:val="9"/>
      </w:numPr>
    </w:pPr>
  </w:style>
  <w:style w:type="numbering" w:customStyle="1" w:styleId="List15">
    <w:name w:val="List 15"/>
    <w:rsid w:val="00DD28F7"/>
    <w:pPr>
      <w:numPr>
        <w:numId w:val="11"/>
      </w:numPr>
    </w:pPr>
  </w:style>
  <w:style w:type="paragraph" w:customStyle="1" w:styleId="ZnakZnak3">
    <w:name w:val="Znak Znak3"/>
    <w:basedOn w:val="Normalny"/>
    <w:rsid w:val="00783C5F"/>
    <w:pPr>
      <w:spacing w:after="0" w:line="240" w:lineRule="auto"/>
    </w:pPr>
    <w:rPr>
      <w:rFonts w:ascii="Courier New" w:eastAsia="Cambria" w:hAnsi="Courier New" w:cs="Courier New"/>
      <w:sz w:val="24"/>
      <w:szCs w:val="24"/>
      <w:lang w:eastAsia="pl-PL"/>
    </w:rPr>
  </w:style>
  <w:style w:type="paragraph" w:customStyle="1" w:styleId="Domylne">
    <w:name w:val="Domyślne"/>
    <w:qFormat/>
    <w:rsid w:val="00D345A3"/>
    <w:pPr>
      <w:pBdr>
        <w:top w:val="none" w:sz="96" w:space="31" w:color="FFFFFF" w:frame="1"/>
        <w:left w:val="none" w:sz="96" w:space="31" w:color="FFFFFF" w:frame="1"/>
        <w:bottom w:val="none" w:sz="96" w:space="31" w:color="FFFFFF" w:frame="1"/>
        <w:right w:val="none" w:sz="96" w:space="31" w:color="FFFFFF" w:frame="1"/>
        <w:bar w:val="none" w:sz="0" w:color="000000"/>
      </w:pBdr>
    </w:pPr>
    <w:rPr>
      <w:rFonts w:ascii="Wingdings" w:eastAsia="Tahoma" w:hAnsi="Wingdings" w:cs="Wingdings"/>
      <w:color w:val="000000"/>
      <w:sz w:val="22"/>
      <w:szCs w:val="22"/>
    </w:rPr>
  </w:style>
  <w:style w:type="character" w:customStyle="1" w:styleId="Znak1Znak">
    <w:name w:val="Znak1 Znak"/>
    <w:rsid w:val="00760D06"/>
    <w:rPr>
      <w:rFonts w:ascii="Cambria" w:eastAsia="Cambria" w:hAnsi="Cambria"/>
      <w:sz w:val="28"/>
      <w:lang w:eastAsia="en-US"/>
    </w:rPr>
  </w:style>
  <w:style w:type="paragraph" w:styleId="NormalnyWeb">
    <w:name w:val="Normal (Web)"/>
    <w:basedOn w:val="Normalny"/>
    <w:link w:val="NormalnyWebZnak"/>
    <w:uiPriority w:val="99"/>
    <w:rsid w:val="00467E5B"/>
    <w:pPr>
      <w:spacing w:before="100" w:beforeAutospacing="1" w:after="100" w:afterAutospacing="1" w:line="240" w:lineRule="auto"/>
      <w:jc w:val="both"/>
    </w:pPr>
    <w:rPr>
      <w:rFonts w:ascii="Cambria" w:eastAsia="Cambria" w:hAnsi="Cambria"/>
      <w:sz w:val="20"/>
      <w:szCs w:val="20"/>
      <w:lang w:eastAsia="pl-PL"/>
    </w:rPr>
  </w:style>
  <w:style w:type="character" w:customStyle="1" w:styleId="apple-tab-span">
    <w:name w:val="apple-tab-span"/>
    <w:basedOn w:val="Domylnaczcionkaakapitu"/>
    <w:rsid w:val="00467E5B"/>
  </w:style>
  <w:style w:type="character" w:customStyle="1" w:styleId="Znak16">
    <w:name w:val="Znak16"/>
    <w:rsid w:val="003A344E"/>
    <w:rPr>
      <w:rFonts w:ascii="Cambria" w:eastAsia="Cambria" w:hAnsi="Cambria"/>
      <w:sz w:val="28"/>
    </w:rPr>
  </w:style>
  <w:style w:type="character" w:styleId="Numerstrony">
    <w:name w:val="page number"/>
    <w:basedOn w:val="Domylnaczcionkaakapitu"/>
    <w:rsid w:val="003A344E"/>
  </w:style>
  <w:style w:type="table" w:customStyle="1" w:styleId="GridTable1LightAccent5">
    <w:name w:val="Grid Table 1 Light Accent 5"/>
    <w:basedOn w:val="Standardowy"/>
    <w:uiPriority w:val="46"/>
    <w:rsid w:val="008C26C1"/>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customStyle="1" w:styleId="GridTable1Light">
    <w:name w:val="Grid Table 1 Light"/>
    <w:basedOn w:val="Standardowy"/>
    <w:uiPriority w:val="46"/>
    <w:rsid w:val="008C26C1"/>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styleId="Akapitzlist">
    <w:name w:val="List Paragraph"/>
    <w:aliases w:val="CW_Lista,Numerowanie,List Paragraph,Akapit z listą BS,Kolorowa lista — akcent 11,List Paragraph1,sw tekst,L1,Bulleted list,lp1,Preambuła,Colorful Shading - Accent 31,Light List - Accent 51,Akapit z listą5,Akapit normalny,Podsis rysunku,b1"/>
    <w:basedOn w:val="Normalny"/>
    <w:link w:val="AkapitzlistZnak"/>
    <w:uiPriority w:val="34"/>
    <w:qFormat/>
    <w:rsid w:val="00425429"/>
    <w:pPr>
      <w:ind w:left="708"/>
    </w:pPr>
  </w:style>
  <w:style w:type="character" w:styleId="UyteHipercze">
    <w:name w:val="FollowedHyperlink"/>
    <w:uiPriority w:val="99"/>
    <w:semiHidden/>
    <w:unhideWhenUsed/>
    <w:rsid w:val="006D694B"/>
    <w:rPr>
      <w:color w:val="954F72"/>
      <w:u w:val="single"/>
    </w:rPr>
  </w:style>
  <w:style w:type="paragraph" w:customStyle="1" w:styleId="Legenda1">
    <w:name w:val="Legenda1"/>
    <w:basedOn w:val="Normalny"/>
    <w:next w:val="Normalny"/>
    <w:rsid w:val="00D841CC"/>
    <w:pPr>
      <w:widowControl w:val="0"/>
      <w:suppressAutoHyphens/>
      <w:spacing w:after="0" w:line="240" w:lineRule="auto"/>
    </w:pPr>
    <w:rPr>
      <w:rFonts w:ascii="Tunga" w:eastAsia="Cambria Math" w:hAnsi="Tunga" w:cs="Tunga"/>
      <w:b/>
      <w:bCs/>
      <w:kern w:val="1"/>
      <w:sz w:val="24"/>
      <w:szCs w:val="24"/>
      <w:lang w:eastAsia="hi-IN" w:bidi="hi-IN"/>
    </w:rPr>
  </w:style>
  <w:style w:type="paragraph" w:customStyle="1" w:styleId="Default">
    <w:name w:val="Default"/>
    <w:qFormat/>
    <w:rsid w:val="00C506E9"/>
    <w:pPr>
      <w:widowControl w:val="0"/>
      <w:autoSpaceDE w:val="0"/>
      <w:autoSpaceDN w:val="0"/>
      <w:adjustRightInd w:val="0"/>
      <w:spacing w:line="360" w:lineRule="atLeast"/>
      <w:jc w:val="both"/>
      <w:textAlignment w:val="baseline"/>
    </w:pPr>
    <w:rPr>
      <w:rFonts w:ascii="Tunga" w:eastAsia="Helvetica" w:hAnsi="Tunga" w:cs="Tunga"/>
      <w:color w:val="000000"/>
      <w:sz w:val="24"/>
      <w:szCs w:val="24"/>
    </w:rPr>
  </w:style>
  <w:style w:type="character" w:customStyle="1" w:styleId="Znak10">
    <w:name w:val="Znak10"/>
    <w:rsid w:val="00186F4A"/>
    <w:rPr>
      <w:rFonts w:ascii="Cambria" w:eastAsia="Cambria" w:hAnsi="Cambria"/>
      <w:b/>
      <w:bCs/>
      <w:sz w:val="28"/>
      <w:szCs w:val="24"/>
    </w:rPr>
  </w:style>
  <w:style w:type="paragraph" w:customStyle="1" w:styleId="WW-BodyText2">
    <w:name w:val="WW-Body Text 2"/>
    <w:basedOn w:val="Normalny"/>
    <w:rsid w:val="007E49D6"/>
    <w:pPr>
      <w:widowControl w:val="0"/>
      <w:suppressAutoHyphens/>
      <w:spacing w:after="0" w:line="240" w:lineRule="auto"/>
      <w:jc w:val="both"/>
    </w:pPr>
    <w:rPr>
      <w:rFonts w:ascii="Arial" w:eastAsia="Lucida Sans Unicode" w:hAnsi="Arial" w:cs="Tahoma"/>
      <w:kern w:val="1"/>
      <w:sz w:val="24"/>
      <w:szCs w:val="20"/>
      <w:u w:val="single"/>
      <w:lang w:eastAsia="hi-IN" w:bidi="hi-IN"/>
    </w:rPr>
  </w:style>
  <w:style w:type="character" w:styleId="Pogrubienie">
    <w:name w:val="Strong"/>
    <w:qFormat/>
    <w:rsid w:val="000F486D"/>
    <w:rPr>
      <w:b/>
      <w:bCs/>
    </w:rPr>
  </w:style>
  <w:style w:type="character" w:customStyle="1" w:styleId="TekstpodstawowyZnakZnakZnakZnakZnakZnak">
    <w:name w:val="Tekst podstawowy Znak Znak Znak Znak Znak Znak"/>
    <w:rsid w:val="00BD54B2"/>
    <w:rPr>
      <w:rFonts w:ascii="Helvetica" w:eastAsia="Helvetica" w:hAnsi="Helvetica"/>
      <w:sz w:val="24"/>
      <w:szCs w:val="22"/>
      <w:lang w:val="pl-PL" w:eastAsia="en-US" w:bidi="ar-SA"/>
    </w:rPr>
  </w:style>
  <w:style w:type="paragraph" w:customStyle="1" w:styleId="Styl">
    <w:name w:val="Styl"/>
    <w:basedOn w:val="Normalny"/>
    <w:rsid w:val="002C0128"/>
    <w:pPr>
      <w:spacing w:after="0" w:line="240" w:lineRule="auto"/>
    </w:pPr>
    <w:rPr>
      <w:rFonts w:ascii="Arial" w:eastAsia="Times New Roman" w:hAnsi="Arial" w:cs="Arial"/>
      <w:sz w:val="24"/>
      <w:szCs w:val="24"/>
      <w:lang w:eastAsia="pl-PL"/>
    </w:rPr>
  </w:style>
  <w:style w:type="paragraph" w:customStyle="1" w:styleId="Tekstwstpniesformatowany">
    <w:name w:val="Tekst wstępnie sformatowany"/>
    <w:basedOn w:val="Normalny"/>
    <w:rsid w:val="00E048EB"/>
    <w:pPr>
      <w:suppressAutoHyphens/>
      <w:spacing w:after="0" w:line="240" w:lineRule="auto"/>
    </w:pPr>
    <w:rPr>
      <w:rFonts w:ascii="Courier New" w:eastAsia="Courier New" w:hAnsi="Courier New" w:cs="Courier New"/>
      <w:sz w:val="20"/>
      <w:szCs w:val="20"/>
      <w:lang w:eastAsia="ar-SA"/>
    </w:rPr>
  </w:style>
  <w:style w:type="character" w:customStyle="1" w:styleId="UnresolvedMention">
    <w:name w:val="Unresolved Mention"/>
    <w:uiPriority w:val="99"/>
    <w:semiHidden/>
    <w:unhideWhenUsed/>
    <w:rsid w:val="00267987"/>
    <w:rPr>
      <w:color w:val="605E5C"/>
      <w:shd w:val="clear" w:color="auto" w:fill="E1DFDD"/>
    </w:rPr>
  </w:style>
  <w:style w:type="character" w:customStyle="1" w:styleId="Znak4">
    <w:name w:val="Znak4"/>
    <w:rsid w:val="00741CC0"/>
    <w:rPr>
      <w:rFonts w:ascii="Times New Roman" w:eastAsia="Times New Roman" w:hAnsi="Times New Roman"/>
      <w:b/>
      <w:sz w:val="28"/>
    </w:rPr>
  </w:style>
  <w:style w:type="numbering" w:customStyle="1" w:styleId="Zaimportowanystyl22">
    <w:name w:val="Zaimportowany styl 22"/>
    <w:rsid w:val="00741CC0"/>
    <w:pPr>
      <w:numPr>
        <w:numId w:val="13"/>
      </w:numPr>
    </w:pPr>
  </w:style>
  <w:style w:type="character" w:customStyle="1" w:styleId="Nagwek6Znak">
    <w:name w:val="Nagłówek 6 Znak"/>
    <w:link w:val="Nagwek6"/>
    <w:uiPriority w:val="9"/>
    <w:semiHidden/>
    <w:rsid w:val="009335B5"/>
    <w:rPr>
      <w:rFonts w:ascii="Times New Roman" w:eastAsia="Times New Roman" w:hAnsi="Times New Roman" w:cs="Times New Roman"/>
      <w:b/>
    </w:rPr>
  </w:style>
  <w:style w:type="numbering" w:customStyle="1" w:styleId="Bezlisty1">
    <w:name w:val="Bez listy1"/>
    <w:next w:val="Bezlisty"/>
    <w:uiPriority w:val="99"/>
    <w:semiHidden/>
    <w:rsid w:val="009335B5"/>
  </w:style>
  <w:style w:type="character" w:customStyle="1" w:styleId="Nagwek1Znak">
    <w:name w:val="Nagłówek 1 Znak"/>
    <w:link w:val="Nagwek1"/>
    <w:uiPriority w:val="9"/>
    <w:rsid w:val="009335B5"/>
    <w:rPr>
      <w:rFonts w:ascii="Courier New" w:eastAsia="Helvetica" w:hAnsi="Courier New" w:cs="Courier New"/>
      <w:b/>
      <w:bCs/>
      <w:kern w:val="32"/>
      <w:sz w:val="32"/>
      <w:szCs w:val="32"/>
      <w:lang w:eastAsia="en-US"/>
    </w:rPr>
  </w:style>
  <w:style w:type="table" w:customStyle="1" w:styleId="TableNormal">
    <w:name w:val="Table Normal"/>
    <w:rsid w:val="009335B5"/>
    <w:rPr>
      <w:rFonts w:ascii="Times New Roman" w:eastAsia="Times New Roman" w:hAnsi="Times New Roman" w:cs="Times New Roman"/>
      <w:sz w:val="24"/>
      <w:szCs w:val="24"/>
    </w:rPr>
    <w:tblPr>
      <w:tblCellMar>
        <w:top w:w="0" w:type="dxa"/>
        <w:left w:w="0" w:type="dxa"/>
        <w:bottom w:w="0" w:type="dxa"/>
        <w:right w:w="0" w:type="dxa"/>
      </w:tblCellMar>
    </w:tblPr>
  </w:style>
  <w:style w:type="character" w:customStyle="1" w:styleId="st">
    <w:name w:val="st"/>
    <w:uiPriority w:val="99"/>
    <w:rsid w:val="009335B5"/>
  </w:style>
  <w:style w:type="character" w:styleId="Uwydatnienie">
    <w:name w:val="Emphasis"/>
    <w:uiPriority w:val="99"/>
    <w:qFormat/>
    <w:rsid w:val="009335B5"/>
    <w:rPr>
      <w:rFonts w:cs="Times New Roman"/>
      <w:i/>
    </w:rPr>
  </w:style>
  <w:style w:type="character" w:customStyle="1" w:styleId="lrzxr">
    <w:name w:val="lrzxr"/>
    <w:uiPriority w:val="99"/>
    <w:rsid w:val="009335B5"/>
  </w:style>
  <w:style w:type="table" w:customStyle="1" w:styleId="Tabela-Siatka1">
    <w:name w:val="Tabela - Siatka1"/>
    <w:basedOn w:val="Standardowy"/>
    <w:next w:val="Tabela-Siatka"/>
    <w:uiPriority w:val="99"/>
    <w:rsid w:val="009335B5"/>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uiPriority w:val="99"/>
    <w:qFormat/>
    <w:rsid w:val="009335B5"/>
    <w:rPr>
      <w:rFonts w:cs="Times New Roman"/>
      <w:sz w:val="16"/>
    </w:rPr>
  </w:style>
  <w:style w:type="paragraph" w:styleId="Tekstkomentarza">
    <w:name w:val="annotation text"/>
    <w:basedOn w:val="Normalny"/>
    <w:link w:val="TekstkomentarzaZnak"/>
    <w:uiPriority w:val="99"/>
    <w:qFormat/>
    <w:rsid w:val="009335B5"/>
    <w:pPr>
      <w:spacing w:after="0" w:line="240" w:lineRule="auto"/>
    </w:pPr>
    <w:rPr>
      <w:rFonts w:ascii="Times New Roman" w:eastAsia="Calibri" w:hAnsi="Times New Roman" w:cs="Times New Roman"/>
      <w:sz w:val="20"/>
      <w:szCs w:val="20"/>
      <w:lang w:eastAsia="pl-PL"/>
    </w:rPr>
  </w:style>
  <w:style w:type="character" w:customStyle="1" w:styleId="TekstkomentarzaZnak">
    <w:name w:val="Tekst komentarza Znak"/>
    <w:link w:val="Tekstkomentarza"/>
    <w:uiPriority w:val="99"/>
    <w:rsid w:val="009335B5"/>
    <w:rPr>
      <w:rFonts w:ascii="Times New Roman" w:eastAsia="Calibri" w:hAnsi="Times New Roman" w:cs="Times New Roman"/>
    </w:rPr>
  </w:style>
  <w:style w:type="paragraph" w:styleId="Tematkomentarza">
    <w:name w:val="annotation subject"/>
    <w:basedOn w:val="Tekstkomentarza"/>
    <w:next w:val="Tekstkomentarza"/>
    <w:link w:val="TematkomentarzaZnak"/>
    <w:uiPriority w:val="99"/>
    <w:semiHidden/>
    <w:rsid w:val="009335B5"/>
    <w:rPr>
      <w:b/>
      <w:bCs/>
    </w:rPr>
  </w:style>
  <w:style w:type="character" w:customStyle="1" w:styleId="TematkomentarzaZnak">
    <w:name w:val="Temat komentarza Znak"/>
    <w:link w:val="Tematkomentarza"/>
    <w:uiPriority w:val="99"/>
    <w:semiHidden/>
    <w:rsid w:val="009335B5"/>
    <w:rPr>
      <w:rFonts w:ascii="Times New Roman" w:eastAsia="Calibri" w:hAnsi="Times New Roman" w:cs="Times New Roman"/>
      <w:b/>
      <w:bCs/>
    </w:rPr>
  </w:style>
  <w:style w:type="paragraph" w:styleId="Podtytu">
    <w:name w:val="Subtitle"/>
    <w:basedOn w:val="Normalny"/>
    <w:next w:val="Normalny"/>
    <w:link w:val="PodtytuZnak"/>
    <w:uiPriority w:val="11"/>
    <w:qFormat/>
    <w:rsid w:val="009335B5"/>
    <w:pPr>
      <w:keepNext/>
      <w:keepLines/>
      <w:spacing w:before="360" w:after="80" w:line="240" w:lineRule="auto"/>
    </w:pPr>
    <w:rPr>
      <w:rFonts w:ascii="Georgia" w:eastAsia="Georgia" w:hAnsi="Georgia" w:cs="Georgia"/>
      <w:i/>
      <w:color w:val="666666"/>
      <w:sz w:val="48"/>
      <w:szCs w:val="48"/>
      <w:lang w:eastAsia="pl-PL"/>
    </w:rPr>
  </w:style>
  <w:style w:type="character" w:customStyle="1" w:styleId="PodtytuZnak">
    <w:name w:val="Podtytuł Znak"/>
    <w:link w:val="Podtytu"/>
    <w:uiPriority w:val="11"/>
    <w:rsid w:val="009335B5"/>
    <w:rPr>
      <w:rFonts w:ascii="Georgia" w:eastAsia="Georgia" w:hAnsi="Georgia" w:cs="Georgia"/>
      <w:i/>
      <w:color w:val="666666"/>
      <w:sz w:val="48"/>
      <w:szCs w:val="48"/>
    </w:rPr>
  </w:style>
  <w:style w:type="paragraph" w:styleId="Spistreci1">
    <w:name w:val="toc 1"/>
    <w:basedOn w:val="Normalny"/>
    <w:next w:val="Normalny"/>
    <w:autoRedefine/>
    <w:uiPriority w:val="39"/>
    <w:unhideWhenUsed/>
    <w:rsid w:val="009335B5"/>
    <w:pPr>
      <w:spacing w:after="100" w:line="240" w:lineRule="auto"/>
    </w:pPr>
    <w:rPr>
      <w:rFonts w:ascii="Times New Roman" w:eastAsia="Times New Roman" w:hAnsi="Times New Roman" w:cs="Times New Roman"/>
      <w:sz w:val="24"/>
      <w:szCs w:val="24"/>
      <w:lang w:eastAsia="pl-PL"/>
    </w:rPr>
  </w:style>
  <w:style w:type="paragraph" w:styleId="Spistreci2">
    <w:name w:val="toc 2"/>
    <w:basedOn w:val="Normalny"/>
    <w:next w:val="Normalny"/>
    <w:autoRedefine/>
    <w:uiPriority w:val="39"/>
    <w:unhideWhenUsed/>
    <w:rsid w:val="009335B5"/>
    <w:pPr>
      <w:spacing w:after="100" w:line="240" w:lineRule="auto"/>
      <w:ind w:left="240"/>
    </w:pPr>
    <w:rPr>
      <w:rFonts w:ascii="Times New Roman" w:eastAsia="Times New Roman" w:hAnsi="Times New Roman" w:cs="Times New Roman"/>
      <w:sz w:val="24"/>
      <w:szCs w:val="24"/>
      <w:lang w:eastAsia="pl-PL"/>
    </w:rPr>
  </w:style>
  <w:style w:type="paragraph" w:styleId="Spistreci4">
    <w:name w:val="toc 4"/>
    <w:basedOn w:val="Normalny"/>
    <w:next w:val="Normalny"/>
    <w:autoRedefine/>
    <w:uiPriority w:val="39"/>
    <w:unhideWhenUsed/>
    <w:rsid w:val="009335B5"/>
    <w:pPr>
      <w:spacing w:after="100" w:line="240" w:lineRule="auto"/>
      <w:ind w:left="720"/>
    </w:pPr>
    <w:rPr>
      <w:rFonts w:ascii="Times New Roman" w:eastAsia="Times New Roman" w:hAnsi="Times New Roman" w:cs="Times New Roman"/>
      <w:sz w:val="24"/>
      <w:szCs w:val="24"/>
      <w:lang w:eastAsia="pl-PL"/>
    </w:rPr>
  </w:style>
  <w:style w:type="paragraph" w:styleId="Spistreci3">
    <w:name w:val="toc 3"/>
    <w:basedOn w:val="Normalny"/>
    <w:next w:val="Normalny"/>
    <w:autoRedefine/>
    <w:uiPriority w:val="39"/>
    <w:unhideWhenUsed/>
    <w:rsid w:val="009335B5"/>
    <w:pPr>
      <w:spacing w:after="100" w:line="240" w:lineRule="auto"/>
      <w:ind w:left="480"/>
    </w:pPr>
    <w:rPr>
      <w:rFonts w:ascii="Times New Roman" w:eastAsia="Times New Roman" w:hAnsi="Times New Roman" w:cs="Times New Roman"/>
      <w:sz w:val="24"/>
      <w:szCs w:val="24"/>
      <w:lang w:eastAsia="pl-PL"/>
    </w:rPr>
  </w:style>
  <w:style w:type="paragraph" w:styleId="Listapunktowana4">
    <w:name w:val="List Bullet 4"/>
    <w:basedOn w:val="Normalny"/>
    <w:autoRedefine/>
    <w:rsid w:val="009335B5"/>
    <w:pPr>
      <w:ind w:left="720" w:hanging="360"/>
    </w:pPr>
    <w:rPr>
      <w:rFonts w:ascii="Calibri" w:eastAsia="Calibri" w:hAnsi="Calibri" w:cs="Times New Roman"/>
    </w:rPr>
  </w:style>
  <w:style w:type="character" w:customStyle="1" w:styleId="alb">
    <w:name w:val="a_lb"/>
    <w:basedOn w:val="Domylnaczcionkaakapitu"/>
    <w:rsid w:val="001643D1"/>
  </w:style>
  <w:style w:type="character" w:customStyle="1" w:styleId="apple-converted-space">
    <w:name w:val="apple-converted-space"/>
    <w:basedOn w:val="Domylnaczcionkaakapitu"/>
    <w:rsid w:val="001643D1"/>
  </w:style>
  <w:style w:type="paragraph" w:styleId="Poprawka">
    <w:name w:val="Revision"/>
    <w:hidden/>
    <w:uiPriority w:val="99"/>
    <w:semiHidden/>
    <w:rsid w:val="005E40D1"/>
    <w:rPr>
      <w:rFonts w:ascii="Helvetica" w:eastAsia="Helvetica" w:hAnsi="Helvetica"/>
      <w:sz w:val="22"/>
      <w:szCs w:val="22"/>
      <w:lang w:eastAsia="en-US"/>
    </w:rPr>
  </w:style>
  <w:style w:type="character" w:customStyle="1" w:styleId="fix-spelling">
    <w:name w:val="fix-spelling"/>
    <w:basedOn w:val="Domylnaczcionkaakapitu"/>
    <w:rsid w:val="00BF58CB"/>
  </w:style>
  <w:style w:type="character" w:customStyle="1" w:styleId="NagwekZnak1">
    <w:name w:val="Nagłówek Znak1"/>
    <w:uiPriority w:val="99"/>
    <w:semiHidden/>
    <w:rsid w:val="003C7E31"/>
    <w:rPr>
      <w:rFonts w:ascii="Helvetica" w:eastAsia="Helvetica" w:hAnsi="Helvetica" w:cs="Cambria"/>
    </w:rPr>
  </w:style>
  <w:style w:type="character" w:customStyle="1" w:styleId="StopkaZnak1">
    <w:name w:val="Stopka Znak1"/>
    <w:uiPriority w:val="99"/>
    <w:semiHidden/>
    <w:rsid w:val="003C7E31"/>
    <w:rPr>
      <w:rFonts w:ascii="Helvetica" w:eastAsia="Helvetica" w:hAnsi="Helvetica" w:cs="Cambria"/>
    </w:rPr>
  </w:style>
  <w:style w:type="character" w:customStyle="1" w:styleId="TytuZnak1">
    <w:name w:val="Tytuł Znak1"/>
    <w:uiPriority w:val="10"/>
    <w:rsid w:val="003C7E31"/>
    <w:rPr>
      <w:rFonts w:ascii="Calibri Light" w:eastAsia="Times New Roman" w:hAnsi="Calibri Light" w:cs="Times New Roman"/>
      <w:spacing w:val="-10"/>
      <w:kern w:val="28"/>
      <w:sz w:val="56"/>
      <w:szCs w:val="56"/>
    </w:rPr>
  </w:style>
  <w:style w:type="character" w:customStyle="1" w:styleId="TekstpodstawowyZnak2">
    <w:name w:val="Tekst podstawowy Znak2"/>
    <w:uiPriority w:val="99"/>
    <w:semiHidden/>
    <w:rsid w:val="003C7E31"/>
    <w:rPr>
      <w:rFonts w:ascii="Helvetica" w:eastAsia="Helvetica" w:hAnsi="Helvetica" w:cs="Cambria"/>
    </w:rPr>
  </w:style>
  <w:style w:type="character" w:customStyle="1" w:styleId="TekstpodstawowywcityZnak1">
    <w:name w:val="Tekst podstawowy wcięty Znak1"/>
    <w:uiPriority w:val="99"/>
    <w:semiHidden/>
    <w:rsid w:val="003C7E31"/>
    <w:rPr>
      <w:rFonts w:ascii="Helvetica" w:eastAsia="Helvetica" w:hAnsi="Helvetica" w:cs="Cambria"/>
    </w:rPr>
  </w:style>
  <w:style w:type="character" w:customStyle="1" w:styleId="Tekstpodstawowy2Znak1">
    <w:name w:val="Tekst podstawowy 2 Znak1"/>
    <w:uiPriority w:val="99"/>
    <w:semiHidden/>
    <w:rsid w:val="003C7E31"/>
    <w:rPr>
      <w:rFonts w:ascii="Helvetica" w:eastAsia="Helvetica" w:hAnsi="Helvetica" w:cs="Cambria"/>
    </w:rPr>
  </w:style>
  <w:style w:type="character" w:customStyle="1" w:styleId="Tekstpodstawowy3Znak1">
    <w:name w:val="Tekst podstawowy 3 Znak1"/>
    <w:uiPriority w:val="99"/>
    <w:semiHidden/>
    <w:rsid w:val="003C7E31"/>
    <w:rPr>
      <w:rFonts w:ascii="Helvetica" w:eastAsia="Helvetica" w:hAnsi="Helvetica" w:cs="Cambria"/>
      <w:sz w:val="16"/>
      <w:szCs w:val="16"/>
    </w:rPr>
  </w:style>
  <w:style w:type="character" w:customStyle="1" w:styleId="Tekstpodstawowywcity2Znak1">
    <w:name w:val="Tekst podstawowy wcięty 2 Znak1"/>
    <w:uiPriority w:val="99"/>
    <w:semiHidden/>
    <w:rsid w:val="003C7E31"/>
    <w:rPr>
      <w:rFonts w:ascii="Helvetica" w:eastAsia="Helvetica" w:hAnsi="Helvetica" w:cs="Cambria"/>
    </w:rPr>
  </w:style>
  <w:style w:type="character" w:customStyle="1" w:styleId="Tekstpodstawowywcity3Znak1">
    <w:name w:val="Tekst podstawowy wcięty 3 Znak1"/>
    <w:uiPriority w:val="99"/>
    <w:semiHidden/>
    <w:rsid w:val="003C7E31"/>
    <w:rPr>
      <w:rFonts w:ascii="Helvetica" w:eastAsia="Helvetica" w:hAnsi="Helvetica" w:cs="Cambria"/>
      <w:sz w:val="16"/>
      <w:szCs w:val="16"/>
    </w:rPr>
  </w:style>
  <w:style w:type="character" w:customStyle="1" w:styleId="TekstpodstawowyzwciciemZnak">
    <w:name w:val="Tekst podstawowy z wcięciem Znak"/>
    <w:link w:val="Tekstpodstawowyzwciciem"/>
    <w:rsid w:val="003C7E31"/>
    <w:rPr>
      <w:rFonts w:ascii="Helvetica" w:eastAsia="Helvetica" w:hAnsi="Helvetica"/>
      <w:sz w:val="22"/>
      <w:szCs w:val="22"/>
      <w:lang w:eastAsia="en-US"/>
    </w:rPr>
  </w:style>
  <w:style w:type="character" w:customStyle="1" w:styleId="Tekstpodstawowyzwciciem2Znak">
    <w:name w:val="Tekst podstawowy z wcięciem 2 Znak"/>
    <w:link w:val="Tekstpodstawowyzwciciem2"/>
    <w:rsid w:val="003C7E31"/>
    <w:rPr>
      <w:rFonts w:ascii="Helvetica" w:eastAsia="Helvetica" w:hAnsi="Helvetica"/>
      <w:sz w:val="22"/>
      <w:szCs w:val="22"/>
      <w:lang w:eastAsia="en-US"/>
    </w:rPr>
  </w:style>
  <w:style w:type="paragraph" w:customStyle="1" w:styleId="ZnakZnak40">
    <w:name w:val="Znak Znak4"/>
    <w:basedOn w:val="Normalny"/>
    <w:rsid w:val="003C7E31"/>
    <w:pPr>
      <w:spacing w:after="0" w:line="240" w:lineRule="auto"/>
    </w:pPr>
    <w:rPr>
      <w:rFonts w:ascii="Courier New" w:hAnsi="Courier New" w:cs="Courier New"/>
      <w:sz w:val="24"/>
      <w:szCs w:val="24"/>
      <w:lang w:val="pl" w:eastAsia="pl-PL"/>
    </w:rPr>
  </w:style>
  <w:style w:type="paragraph" w:customStyle="1" w:styleId="ZnakZnak30">
    <w:name w:val="Znak Znak3"/>
    <w:basedOn w:val="Normalny"/>
    <w:rsid w:val="003C7E31"/>
    <w:pPr>
      <w:spacing w:after="0" w:line="240" w:lineRule="auto"/>
    </w:pPr>
    <w:rPr>
      <w:rFonts w:ascii="Courier New" w:eastAsia="Cambria" w:hAnsi="Courier New" w:cs="Courier New"/>
      <w:sz w:val="24"/>
      <w:szCs w:val="24"/>
      <w:lang w:val="pl" w:eastAsia="pl-PL"/>
    </w:rPr>
  </w:style>
  <w:style w:type="character" w:customStyle="1" w:styleId="Znak1Znak0">
    <w:name w:val="Znak1 Znak"/>
    <w:rsid w:val="003C7E31"/>
    <w:rPr>
      <w:rFonts w:ascii="Cambria" w:eastAsia="Cambria" w:hAnsi="Cambria"/>
      <w:sz w:val="28"/>
      <w:lang w:eastAsia="en-US"/>
    </w:rPr>
  </w:style>
  <w:style w:type="character" w:customStyle="1" w:styleId="Znak160">
    <w:name w:val="Znak16"/>
    <w:rsid w:val="003C7E31"/>
    <w:rPr>
      <w:rFonts w:ascii="Cambria" w:eastAsia="Cambria" w:hAnsi="Cambria"/>
      <w:sz w:val="28"/>
    </w:rPr>
  </w:style>
  <w:style w:type="character" w:customStyle="1" w:styleId="Znak100">
    <w:name w:val="Znak10"/>
    <w:rsid w:val="003C7E31"/>
    <w:rPr>
      <w:rFonts w:ascii="Cambria" w:eastAsia="Cambria" w:hAnsi="Cambria"/>
      <w:b/>
      <w:bCs/>
      <w:sz w:val="28"/>
      <w:szCs w:val="24"/>
    </w:rPr>
  </w:style>
  <w:style w:type="character" w:customStyle="1" w:styleId="Znak40">
    <w:name w:val="Znak4"/>
    <w:rsid w:val="003C7E31"/>
    <w:rPr>
      <w:rFonts w:ascii="Times New Roman" w:eastAsia="Times New Roman" w:hAnsi="Times New Roman"/>
      <w:b/>
      <w:sz w:val="28"/>
    </w:rPr>
  </w:style>
  <w:style w:type="numbering" w:customStyle="1" w:styleId="Bezlisty2">
    <w:name w:val="Bez listy2"/>
    <w:next w:val="Bezlisty"/>
    <w:uiPriority w:val="99"/>
    <w:semiHidden/>
    <w:unhideWhenUsed/>
    <w:rsid w:val="00605FEA"/>
  </w:style>
  <w:style w:type="table" w:customStyle="1" w:styleId="TableNormal1">
    <w:name w:val="Table Normal1"/>
    <w:rsid w:val="00605FEA"/>
    <w:pPr>
      <w:spacing w:after="200" w:line="276" w:lineRule="auto"/>
    </w:pPr>
    <w:rPr>
      <w:rFonts w:ascii="Helvetica Neue" w:eastAsia="Helvetica Neue" w:hAnsi="Helvetica Neue" w:cs="Helvetica Neue"/>
      <w:sz w:val="22"/>
      <w:szCs w:val="22"/>
      <w:lang w:val="pl"/>
    </w:rPr>
    <w:tblPr>
      <w:tblCellMar>
        <w:top w:w="0" w:type="dxa"/>
        <w:left w:w="0" w:type="dxa"/>
        <w:bottom w:w="0" w:type="dxa"/>
        <w:right w:w="0" w:type="dxa"/>
      </w:tblCellMar>
    </w:tblPr>
  </w:style>
  <w:style w:type="table" w:customStyle="1" w:styleId="Tabela-Siatka2">
    <w:name w:val="Tabela - Siatka2"/>
    <w:basedOn w:val="Standardowy"/>
    <w:next w:val="Tabela-Siatka"/>
    <w:rsid w:val="00605FEA"/>
    <w:pPr>
      <w:spacing w:after="200" w:line="276" w:lineRule="auto"/>
    </w:pPr>
    <w:rPr>
      <w:lang w:va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71">
    <w:name w:val="List 71"/>
    <w:rsid w:val="00605FEA"/>
  </w:style>
  <w:style w:type="numbering" w:customStyle="1" w:styleId="List101">
    <w:name w:val="List 101"/>
    <w:rsid w:val="00605FEA"/>
  </w:style>
  <w:style w:type="numbering" w:customStyle="1" w:styleId="List131">
    <w:name w:val="List 131"/>
    <w:rsid w:val="00605FEA"/>
  </w:style>
  <w:style w:type="numbering" w:customStyle="1" w:styleId="List321">
    <w:name w:val="List 321"/>
    <w:rsid w:val="00605FEA"/>
  </w:style>
  <w:style w:type="numbering" w:customStyle="1" w:styleId="List191">
    <w:name w:val="List 191"/>
    <w:rsid w:val="00605FEA"/>
  </w:style>
  <w:style w:type="numbering" w:customStyle="1" w:styleId="List201">
    <w:name w:val="List 201"/>
    <w:rsid w:val="00605FEA"/>
  </w:style>
  <w:style w:type="numbering" w:customStyle="1" w:styleId="List241">
    <w:name w:val="List 241"/>
    <w:rsid w:val="00605FEA"/>
  </w:style>
  <w:style w:type="numbering" w:customStyle="1" w:styleId="List231">
    <w:name w:val="List 231"/>
    <w:rsid w:val="00605FEA"/>
  </w:style>
  <w:style w:type="numbering" w:customStyle="1" w:styleId="List151">
    <w:name w:val="List 151"/>
    <w:rsid w:val="00605FEA"/>
  </w:style>
  <w:style w:type="table" w:customStyle="1" w:styleId="Tabelasiatki1jasnaakcent51">
    <w:name w:val="Tabela siatki 1 — jasna — akcent 51"/>
    <w:basedOn w:val="Standardowy"/>
    <w:next w:val="GridTable1LightAccent5"/>
    <w:uiPriority w:val="46"/>
    <w:rsid w:val="00605FEA"/>
    <w:rPr>
      <w:lang w:val="pl"/>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customStyle="1" w:styleId="Tabelasiatki1jasna1">
    <w:name w:val="Tabela siatki 1 — jasna1"/>
    <w:basedOn w:val="Standardowy"/>
    <w:next w:val="GridTable1Light"/>
    <w:uiPriority w:val="46"/>
    <w:rsid w:val="00605FEA"/>
    <w:rPr>
      <w:lang w:val="pl"/>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numbering" w:customStyle="1" w:styleId="Zaimportowanystyl221">
    <w:name w:val="Zaimportowany styl 221"/>
    <w:rsid w:val="00605FEA"/>
  </w:style>
  <w:style w:type="numbering" w:customStyle="1" w:styleId="Bezlisty11">
    <w:name w:val="Bez listy11"/>
    <w:next w:val="Bezlisty"/>
    <w:uiPriority w:val="99"/>
    <w:semiHidden/>
    <w:rsid w:val="00605FEA"/>
  </w:style>
  <w:style w:type="table" w:customStyle="1" w:styleId="Tabela-Siatka11">
    <w:name w:val="Tabela - Siatka11"/>
    <w:basedOn w:val="Standardowy"/>
    <w:next w:val="Tabela-Siatka"/>
    <w:uiPriority w:val="99"/>
    <w:rsid w:val="00605FEA"/>
    <w:rPr>
      <w:rFonts w:ascii="Times New Roman" w:eastAsia="Times New Roman" w:hAnsi="Times New Roman" w:cs="Times New Roman"/>
      <w:lang w:va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zodstpw">
    <w:name w:val="No Spacing"/>
    <w:uiPriority w:val="99"/>
    <w:qFormat/>
    <w:rsid w:val="00511CB7"/>
    <w:rPr>
      <w:rFonts w:ascii="Calibri" w:eastAsia="Calibri" w:hAnsi="Calibri" w:cs="Times New Roman"/>
      <w:sz w:val="22"/>
      <w:szCs w:val="22"/>
      <w:lang w:eastAsia="en-US"/>
    </w:rPr>
  </w:style>
  <w:style w:type="character" w:customStyle="1" w:styleId="markedcontent">
    <w:name w:val="markedcontent"/>
    <w:qFormat/>
    <w:rsid w:val="00355648"/>
  </w:style>
  <w:style w:type="character" w:customStyle="1" w:styleId="AkapitzlistZnak">
    <w:name w:val="Akapit z listą Znak"/>
    <w:aliases w:val="CW_Lista Znak,Numerowanie Znak,List Paragraph Znak,Akapit z listą BS Znak,Kolorowa lista — akcent 11 Znak,List Paragraph1 Znak,sw tekst Znak,L1 Znak,Bulleted list Znak,lp1 Znak,Preambuła Znak,Colorful Shading - Accent 31 Znak,b1 Znak"/>
    <w:link w:val="Akapitzlist"/>
    <w:uiPriority w:val="34"/>
    <w:qFormat/>
    <w:locked/>
    <w:rsid w:val="00BD646C"/>
    <w:rPr>
      <w:rFonts w:ascii="Helvetica" w:eastAsia="Helvetica" w:hAnsi="Helvetica"/>
      <w:sz w:val="22"/>
      <w:szCs w:val="22"/>
      <w:lang w:eastAsia="en-US"/>
    </w:rPr>
  </w:style>
  <w:style w:type="character" w:customStyle="1" w:styleId="Numerstrony1">
    <w:name w:val="Numer strony1"/>
    <w:rsid w:val="00F17CC0"/>
  </w:style>
  <w:style w:type="character" w:customStyle="1" w:styleId="Numerstrony3">
    <w:name w:val="Numer strony3"/>
    <w:rsid w:val="00F17CC0"/>
  </w:style>
  <w:style w:type="character" w:customStyle="1" w:styleId="Numerstrony4">
    <w:name w:val="Numer strony4"/>
    <w:rsid w:val="00655470"/>
  </w:style>
  <w:style w:type="paragraph" w:customStyle="1" w:styleId="Tekstpodstawowy31">
    <w:name w:val="Tekst podstawowy 31"/>
    <w:basedOn w:val="Normalny"/>
    <w:rsid w:val="006A4FC3"/>
    <w:pPr>
      <w:suppressAutoHyphens/>
      <w:spacing w:after="0" w:line="240" w:lineRule="auto"/>
      <w:jc w:val="both"/>
    </w:pPr>
    <w:rPr>
      <w:rFonts w:ascii="Times New Roman" w:eastAsia="Lucida Sans Unicode" w:hAnsi="Times New Roman" w:cs="Mangal"/>
      <w:color w:val="000000"/>
      <w:kern w:val="1"/>
      <w:sz w:val="24"/>
      <w:szCs w:val="24"/>
      <w:u w:color="000000"/>
      <w:lang w:eastAsia="hi-IN" w:bidi="hi-IN"/>
    </w:rPr>
  </w:style>
  <w:style w:type="character" w:customStyle="1" w:styleId="fontstyle01">
    <w:name w:val="fontstyle01"/>
    <w:rsid w:val="006A4FC3"/>
    <w:rPr>
      <w:rFonts w:ascii="Times New Roman" w:hAnsi="Times New Roman" w:cs="Times New Roman" w:hint="default"/>
      <w:b w:val="0"/>
      <w:bCs w:val="0"/>
      <w:i w:val="0"/>
      <w:iCs w:val="0"/>
      <w:color w:val="000000"/>
      <w:sz w:val="20"/>
      <w:szCs w:val="20"/>
    </w:rPr>
  </w:style>
  <w:style w:type="character" w:customStyle="1" w:styleId="fontstyle21">
    <w:name w:val="fontstyle21"/>
    <w:rsid w:val="006A4FC3"/>
    <w:rPr>
      <w:rFonts w:ascii="Cambria" w:hAnsi="Cambria" w:cs="Cambria"/>
      <w:b/>
      <w:bCs/>
      <w:color w:val="000000"/>
      <w:sz w:val="22"/>
      <w:szCs w:val="22"/>
    </w:rPr>
  </w:style>
  <w:style w:type="paragraph" w:customStyle="1" w:styleId="Standard">
    <w:name w:val="Standard"/>
    <w:rsid w:val="00D226EE"/>
    <w:pPr>
      <w:widowControl w:val="0"/>
      <w:pBdr>
        <w:top w:val="nil"/>
        <w:left w:val="nil"/>
        <w:bottom w:val="nil"/>
        <w:right w:val="nil"/>
        <w:between w:val="nil"/>
        <w:bar w:val="nil"/>
      </w:pBdr>
      <w:suppressAutoHyphens/>
    </w:pPr>
    <w:rPr>
      <w:rFonts w:ascii="Times New Roman" w:eastAsia="Arial Unicode MS" w:hAnsi="Times New Roman" w:cs="Arial Unicode MS"/>
      <w:color w:val="000000"/>
      <w:sz w:val="24"/>
      <w:szCs w:val="24"/>
      <w:u w:color="000000"/>
      <w:bdr w:val="nil"/>
    </w:rPr>
  </w:style>
  <w:style w:type="paragraph" w:customStyle="1" w:styleId="Nagwekistopka">
    <w:name w:val="Nagłówek i stopka"/>
    <w:rsid w:val="00DA775C"/>
    <w:pPr>
      <w:pBdr>
        <w:top w:val="nil"/>
        <w:left w:val="nil"/>
        <w:bottom w:val="nil"/>
        <w:right w:val="nil"/>
        <w:between w:val="nil"/>
        <w:bar w:val="nil"/>
      </w:pBdr>
      <w:tabs>
        <w:tab w:val="right" w:pos="9020"/>
      </w:tabs>
    </w:pPr>
    <w:rPr>
      <w:rFonts w:ascii="Helvetica Neue" w:eastAsia="Arial Unicode MS" w:hAnsi="Helvetica Neue" w:cs="Arial Unicode MS"/>
      <w:color w:val="000000"/>
      <w:sz w:val="24"/>
      <w:szCs w:val="24"/>
      <w:bdr w:val="nil"/>
    </w:rPr>
  </w:style>
  <w:style w:type="numbering" w:customStyle="1" w:styleId="Zaimportowanystyl1">
    <w:name w:val="Zaimportowany styl 1"/>
    <w:rsid w:val="00DA775C"/>
    <w:pPr>
      <w:numPr>
        <w:numId w:val="29"/>
      </w:numPr>
    </w:pPr>
  </w:style>
  <w:style w:type="numbering" w:customStyle="1" w:styleId="Zaimportowanystyl2">
    <w:name w:val="Zaimportowany styl 2"/>
    <w:rsid w:val="00DA775C"/>
    <w:pPr>
      <w:numPr>
        <w:numId w:val="30"/>
      </w:numPr>
    </w:pPr>
  </w:style>
  <w:style w:type="numbering" w:customStyle="1" w:styleId="Zaimportowanystyl3">
    <w:name w:val="Zaimportowany styl 3"/>
    <w:rsid w:val="00DA775C"/>
    <w:pPr>
      <w:numPr>
        <w:numId w:val="31"/>
      </w:numPr>
    </w:pPr>
  </w:style>
  <w:style w:type="numbering" w:customStyle="1" w:styleId="Zaimportowanystyl4">
    <w:name w:val="Zaimportowany styl 4"/>
    <w:rsid w:val="00DA775C"/>
    <w:pPr>
      <w:numPr>
        <w:numId w:val="32"/>
      </w:numPr>
    </w:pPr>
  </w:style>
  <w:style w:type="numbering" w:customStyle="1" w:styleId="Zaimportowanystyl5">
    <w:name w:val="Zaimportowany styl 5"/>
    <w:rsid w:val="00DA775C"/>
    <w:pPr>
      <w:numPr>
        <w:numId w:val="33"/>
      </w:numPr>
    </w:pPr>
  </w:style>
  <w:style w:type="numbering" w:customStyle="1" w:styleId="Zaimportowanystyl6">
    <w:name w:val="Zaimportowany styl 6"/>
    <w:rsid w:val="00DA775C"/>
    <w:pPr>
      <w:numPr>
        <w:numId w:val="34"/>
      </w:numPr>
    </w:pPr>
  </w:style>
  <w:style w:type="numbering" w:customStyle="1" w:styleId="Zaimportowanystyl7">
    <w:name w:val="Zaimportowany styl 7"/>
    <w:rsid w:val="00DA775C"/>
    <w:pPr>
      <w:numPr>
        <w:numId w:val="35"/>
      </w:numPr>
    </w:pPr>
  </w:style>
  <w:style w:type="paragraph" w:customStyle="1" w:styleId="Tekstpodstawowywcity21">
    <w:name w:val="Tekst podstawowy wcięty 21"/>
    <w:rsid w:val="00DA775C"/>
    <w:pPr>
      <w:pBdr>
        <w:top w:val="nil"/>
        <w:left w:val="nil"/>
        <w:bottom w:val="nil"/>
        <w:right w:val="nil"/>
        <w:between w:val="nil"/>
        <w:bar w:val="nil"/>
      </w:pBdr>
      <w:suppressAutoHyphens/>
      <w:ind w:left="426" w:hanging="426"/>
    </w:pPr>
    <w:rPr>
      <w:rFonts w:ascii="Arial" w:eastAsia="Arial Unicode MS" w:hAnsi="Arial" w:cs="Arial Unicode MS"/>
      <w:color w:val="000000"/>
      <w:sz w:val="24"/>
      <w:szCs w:val="24"/>
      <w:u w:color="000000"/>
      <w:bdr w:val="nil"/>
    </w:rPr>
  </w:style>
  <w:style w:type="numbering" w:customStyle="1" w:styleId="Zaimportowanystyl8">
    <w:name w:val="Zaimportowany styl 8"/>
    <w:rsid w:val="00DA775C"/>
    <w:pPr>
      <w:numPr>
        <w:numId w:val="36"/>
      </w:numPr>
    </w:pPr>
  </w:style>
  <w:style w:type="numbering" w:customStyle="1" w:styleId="Zaimportowanystyl9">
    <w:name w:val="Zaimportowany styl 9"/>
    <w:rsid w:val="00DA775C"/>
    <w:pPr>
      <w:numPr>
        <w:numId w:val="37"/>
      </w:numPr>
    </w:pPr>
  </w:style>
  <w:style w:type="numbering" w:customStyle="1" w:styleId="Zaimportowanystyl10">
    <w:name w:val="Zaimportowany styl 10"/>
    <w:rsid w:val="00DA775C"/>
    <w:pPr>
      <w:numPr>
        <w:numId w:val="38"/>
      </w:numPr>
    </w:pPr>
  </w:style>
  <w:style w:type="numbering" w:customStyle="1" w:styleId="Zaimportowanystyl11">
    <w:name w:val="Zaimportowany styl 11"/>
    <w:rsid w:val="00DA775C"/>
    <w:pPr>
      <w:numPr>
        <w:numId w:val="39"/>
      </w:numPr>
    </w:pPr>
  </w:style>
  <w:style w:type="numbering" w:customStyle="1" w:styleId="Zaimportowanystyl12">
    <w:name w:val="Zaimportowany styl 12"/>
    <w:rsid w:val="00DA775C"/>
  </w:style>
  <w:style w:type="numbering" w:customStyle="1" w:styleId="Zaimportowanystyl13">
    <w:name w:val="Zaimportowany styl 13"/>
    <w:rsid w:val="00DA775C"/>
    <w:pPr>
      <w:numPr>
        <w:numId w:val="41"/>
      </w:numPr>
    </w:pPr>
  </w:style>
  <w:style w:type="numbering" w:customStyle="1" w:styleId="Zaimportowanystyl14">
    <w:name w:val="Zaimportowany styl 14"/>
    <w:rsid w:val="00DA775C"/>
    <w:pPr>
      <w:numPr>
        <w:numId w:val="42"/>
      </w:numPr>
    </w:pPr>
  </w:style>
  <w:style w:type="numbering" w:customStyle="1" w:styleId="Zaimportowanystyl15">
    <w:name w:val="Zaimportowany styl 15"/>
    <w:rsid w:val="00DA775C"/>
    <w:pPr>
      <w:numPr>
        <w:numId w:val="43"/>
      </w:numPr>
    </w:pPr>
  </w:style>
  <w:style w:type="numbering" w:customStyle="1" w:styleId="Zaimportowanystyl16">
    <w:name w:val="Zaimportowany styl 16"/>
    <w:rsid w:val="00DA775C"/>
    <w:pPr>
      <w:numPr>
        <w:numId w:val="44"/>
      </w:numPr>
    </w:pPr>
  </w:style>
  <w:style w:type="numbering" w:customStyle="1" w:styleId="Zaimportowanystyl17">
    <w:name w:val="Zaimportowany styl 17"/>
    <w:rsid w:val="00DA775C"/>
    <w:pPr>
      <w:numPr>
        <w:numId w:val="45"/>
      </w:numPr>
    </w:pPr>
  </w:style>
  <w:style w:type="numbering" w:customStyle="1" w:styleId="Zaimportowanystyl18">
    <w:name w:val="Zaimportowany styl 18"/>
    <w:rsid w:val="00DA775C"/>
    <w:pPr>
      <w:numPr>
        <w:numId w:val="46"/>
      </w:numPr>
    </w:pPr>
  </w:style>
  <w:style w:type="numbering" w:customStyle="1" w:styleId="Zaimportowanystyl19">
    <w:name w:val="Zaimportowany styl 19"/>
    <w:rsid w:val="00DA775C"/>
    <w:pPr>
      <w:numPr>
        <w:numId w:val="47"/>
      </w:numPr>
    </w:pPr>
  </w:style>
  <w:style w:type="numbering" w:customStyle="1" w:styleId="Zaimportowanystyl20">
    <w:name w:val="Zaimportowany styl 20"/>
    <w:rsid w:val="00DA775C"/>
    <w:pPr>
      <w:numPr>
        <w:numId w:val="48"/>
      </w:numPr>
    </w:pPr>
  </w:style>
  <w:style w:type="numbering" w:customStyle="1" w:styleId="Zaimportowanystyl21">
    <w:name w:val="Zaimportowany styl 21"/>
    <w:rsid w:val="00DA775C"/>
    <w:pPr>
      <w:numPr>
        <w:numId w:val="49"/>
      </w:numPr>
    </w:pPr>
  </w:style>
  <w:style w:type="numbering" w:customStyle="1" w:styleId="Zaimportowanystyl23">
    <w:name w:val="Zaimportowany styl 23"/>
    <w:rsid w:val="00DA775C"/>
    <w:pPr>
      <w:numPr>
        <w:numId w:val="50"/>
      </w:numPr>
    </w:pPr>
  </w:style>
  <w:style w:type="numbering" w:customStyle="1" w:styleId="Zaimportowanystyl24">
    <w:name w:val="Zaimportowany styl 24"/>
    <w:rsid w:val="00DA775C"/>
    <w:pPr>
      <w:numPr>
        <w:numId w:val="51"/>
      </w:numPr>
    </w:pPr>
  </w:style>
  <w:style w:type="numbering" w:customStyle="1" w:styleId="Zaimportowanystyl25">
    <w:name w:val="Zaimportowany styl 25"/>
    <w:rsid w:val="00DA775C"/>
    <w:pPr>
      <w:numPr>
        <w:numId w:val="52"/>
      </w:numPr>
    </w:pPr>
  </w:style>
  <w:style w:type="numbering" w:customStyle="1" w:styleId="Zaimportowanystyl26">
    <w:name w:val="Zaimportowany styl 26"/>
    <w:rsid w:val="00DA775C"/>
    <w:pPr>
      <w:numPr>
        <w:numId w:val="53"/>
      </w:numPr>
    </w:pPr>
  </w:style>
  <w:style w:type="numbering" w:customStyle="1" w:styleId="Zaimportowanystyl27">
    <w:name w:val="Zaimportowany styl 27"/>
    <w:rsid w:val="00DA775C"/>
    <w:pPr>
      <w:numPr>
        <w:numId w:val="54"/>
      </w:numPr>
    </w:pPr>
  </w:style>
  <w:style w:type="numbering" w:customStyle="1" w:styleId="Zaimportowanystyl28">
    <w:name w:val="Zaimportowany styl 28"/>
    <w:rsid w:val="00DA775C"/>
    <w:pPr>
      <w:numPr>
        <w:numId w:val="55"/>
      </w:numPr>
    </w:pPr>
  </w:style>
  <w:style w:type="numbering" w:customStyle="1" w:styleId="Zaimportowanystyl29">
    <w:name w:val="Zaimportowany styl 29"/>
    <w:rsid w:val="00DA775C"/>
    <w:pPr>
      <w:numPr>
        <w:numId w:val="56"/>
      </w:numPr>
    </w:pPr>
  </w:style>
  <w:style w:type="numbering" w:customStyle="1" w:styleId="Zaimportowanystyl30">
    <w:name w:val="Zaimportowany styl 30"/>
    <w:rsid w:val="00DA775C"/>
    <w:pPr>
      <w:numPr>
        <w:numId w:val="57"/>
      </w:numPr>
    </w:pPr>
  </w:style>
  <w:style w:type="numbering" w:customStyle="1" w:styleId="Zaimportowanystyl31">
    <w:name w:val="Zaimportowany styl 31"/>
    <w:rsid w:val="00DA775C"/>
    <w:pPr>
      <w:numPr>
        <w:numId w:val="58"/>
      </w:numPr>
    </w:pPr>
  </w:style>
  <w:style w:type="numbering" w:customStyle="1" w:styleId="Zaimportowanystyl32">
    <w:name w:val="Zaimportowany styl 32"/>
    <w:rsid w:val="00DA775C"/>
    <w:pPr>
      <w:numPr>
        <w:numId w:val="59"/>
      </w:numPr>
    </w:pPr>
  </w:style>
  <w:style w:type="numbering" w:customStyle="1" w:styleId="Zaimportowanystyl33">
    <w:name w:val="Zaimportowany styl 33"/>
    <w:rsid w:val="00DA775C"/>
    <w:pPr>
      <w:numPr>
        <w:numId w:val="60"/>
      </w:numPr>
    </w:pPr>
  </w:style>
  <w:style w:type="numbering" w:customStyle="1" w:styleId="Zaimportowanystyl34">
    <w:name w:val="Zaimportowany styl 34"/>
    <w:rsid w:val="00DA775C"/>
    <w:pPr>
      <w:numPr>
        <w:numId w:val="61"/>
      </w:numPr>
    </w:pPr>
  </w:style>
  <w:style w:type="numbering" w:customStyle="1" w:styleId="Zaimportowanystyl35">
    <w:name w:val="Zaimportowany styl 35"/>
    <w:rsid w:val="00DA775C"/>
    <w:pPr>
      <w:numPr>
        <w:numId w:val="62"/>
      </w:numPr>
    </w:pPr>
  </w:style>
  <w:style w:type="numbering" w:customStyle="1" w:styleId="Zaimportowanystyl36">
    <w:name w:val="Zaimportowany styl 36"/>
    <w:rsid w:val="00DA775C"/>
    <w:pPr>
      <w:numPr>
        <w:numId w:val="63"/>
      </w:numPr>
    </w:pPr>
  </w:style>
  <w:style w:type="numbering" w:customStyle="1" w:styleId="Zaimportowanystyl37">
    <w:name w:val="Zaimportowany styl 37"/>
    <w:rsid w:val="00DA775C"/>
    <w:pPr>
      <w:numPr>
        <w:numId w:val="64"/>
      </w:numPr>
    </w:pPr>
  </w:style>
  <w:style w:type="numbering" w:customStyle="1" w:styleId="Zaimportowanystyl38">
    <w:name w:val="Zaimportowany styl 38"/>
    <w:rsid w:val="00DA775C"/>
    <w:pPr>
      <w:numPr>
        <w:numId w:val="65"/>
      </w:numPr>
    </w:pPr>
  </w:style>
  <w:style w:type="numbering" w:customStyle="1" w:styleId="Zaimportowanystyl39">
    <w:name w:val="Zaimportowany styl 39"/>
    <w:rsid w:val="00DA775C"/>
    <w:pPr>
      <w:numPr>
        <w:numId w:val="66"/>
      </w:numPr>
    </w:pPr>
  </w:style>
  <w:style w:type="numbering" w:customStyle="1" w:styleId="Zaimportowanystyl40">
    <w:name w:val="Zaimportowany styl 40"/>
    <w:rsid w:val="00DA775C"/>
    <w:pPr>
      <w:numPr>
        <w:numId w:val="67"/>
      </w:numPr>
    </w:pPr>
  </w:style>
  <w:style w:type="numbering" w:customStyle="1" w:styleId="Zaimportowanystyl41">
    <w:name w:val="Zaimportowany styl 41"/>
    <w:rsid w:val="00DA775C"/>
    <w:pPr>
      <w:numPr>
        <w:numId w:val="68"/>
      </w:numPr>
    </w:pPr>
  </w:style>
  <w:style w:type="numbering" w:customStyle="1" w:styleId="Zaimportowanystyl42">
    <w:name w:val="Zaimportowany styl 42"/>
    <w:rsid w:val="00DA775C"/>
    <w:pPr>
      <w:numPr>
        <w:numId w:val="69"/>
      </w:numPr>
    </w:pPr>
  </w:style>
  <w:style w:type="numbering" w:customStyle="1" w:styleId="Zaimportowanystyl43">
    <w:name w:val="Zaimportowany styl 43"/>
    <w:rsid w:val="00DA775C"/>
    <w:pPr>
      <w:numPr>
        <w:numId w:val="70"/>
      </w:numPr>
    </w:pPr>
  </w:style>
  <w:style w:type="numbering" w:customStyle="1" w:styleId="Zaimportowanystyl44">
    <w:name w:val="Zaimportowany styl 44"/>
    <w:rsid w:val="00DA775C"/>
    <w:pPr>
      <w:numPr>
        <w:numId w:val="71"/>
      </w:numPr>
    </w:pPr>
  </w:style>
  <w:style w:type="numbering" w:customStyle="1" w:styleId="Zaimportowanystyl45">
    <w:name w:val="Zaimportowany styl 45"/>
    <w:rsid w:val="00DA775C"/>
    <w:pPr>
      <w:numPr>
        <w:numId w:val="72"/>
      </w:numPr>
    </w:pPr>
  </w:style>
  <w:style w:type="numbering" w:customStyle="1" w:styleId="Zaimportowanystyl46">
    <w:name w:val="Zaimportowany styl 46"/>
    <w:rsid w:val="00DA775C"/>
    <w:pPr>
      <w:numPr>
        <w:numId w:val="73"/>
      </w:numPr>
    </w:pPr>
  </w:style>
  <w:style w:type="numbering" w:customStyle="1" w:styleId="Zaimportowanystyl47">
    <w:name w:val="Zaimportowany styl 47"/>
    <w:rsid w:val="00DA775C"/>
    <w:pPr>
      <w:numPr>
        <w:numId w:val="74"/>
      </w:numPr>
    </w:pPr>
  </w:style>
  <w:style w:type="numbering" w:customStyle="1" w:styleId="Zaimportowanystyl48">
    <w:name w:val="Zaimportowany styl 48"/>
    <w:rsid w:val="00DA775C"/>
    <w:pPr>
      <w:numPr>
        <w:numId w:val="75"/>
      </w:numPr>
    </w:pPr>
  </w:style>
  <w:style w:type="numbering" w:customStyle="1" w:styleId="Zaimportowanystyl49">
    <w:name w:val="Zaimportowany styl 49"/>
    <w:rsid w:val="00DA775C"/>
    <w:pPr>
      <w:numPr>
        <w:numId w:val="76"/>
      </w:numPr>
    </w:pPr>
  </w:style>
  <w:style w:type="numbering" w:customStyle="1" w:styleId="Zaimportowanystyl50">
    <w:name w:val="Zaimportowany styl 50"/>
    <w:rsid w:val="00DA775C"/>
    <w:pPr>
      <w:numPr>
        <w:numId w:val="77"/>
      </w:numPr>
    </w:pPr>
  </w:style>
  <w:style w:type="numbering" w:customStyle="1" w:styleId="Zaimportowanystyl51">
    <w:name w:val="Zaimportowany styl 51"/>
    <w:rsid w:val="00DA775C"/>
    <w:pPr>
      <w:numPr>
        <w:numId w:val="78"/>
      </w:numPr>
    </w:pPr>
  </w:style>
  <w:style w:type="numbering" w:customStyle="1" w:styleId="Zaimportowanystyl52">
    <w:name w:val="Zaimportowany styl 52"/>
    <w:rsid w:val="00DA775C"/>
    <w:pPr>
      <w:numPr>
        <w:numId w:val="79"/>
      </w:numPr>
    </w:pPr>
  </w:style>
  <w:style w:type="numbering" w:customStyle="1" w:styleId="Zaimportowanystyl53">
    <w:name w:val="Zaimportowany styl 53"/>
    <w:rsid w:val="00DA775C"/>
    <w:pPr>
      <w:numPr>
        <w:numId w:val="80"/>
      </w:numPr>
    </w:pPr>
  </w:style>
  <w:style w:type="numbering" w:customStyle="1" w:styleId="Zaimportowanystyl54">
    <w:name w:val="Zaimportowany styl 54"/>
    <w:rsid w:val="00DA775C"/>
    <w:pPr>
      <w:numPr>
        <w:numId w:val="81"/>
      </w:numPr>
    </w:pPr>
  </w:style>
  <w:style w:type="numbering" w:customStyle="1" w:styleId="Zaimportowanystyl55">
    <w:name w:val="Zaimportowany styl 55"/>
    <w:rsid w:val="00DA775C"/>
    <w:pPr>
      <w:numPr>
        <w:numId w:val="82"/>
      </w:numPr>
    </w:pPr>
  </w:style>
  <w:style w:type="numbering" w:customStyle="1" w:styleId="Zaimportowanystyl56">
    <w:name w:val="Zaimportowany styl 56"/>
    <w:rsid w:val="00DA775C"/>
    <w:pPr>
      <w:numPr>
        <w:numId w:val="83"/>
      </w:numPr>
    </w:pPr>
  </w:style>
  <w:style w:type="numbering" w:customStyle="1" w:styleId="Zaimportowanystyl57">
    <w:name w:val="Zaimportowany styl 57"/>
    <w:rsid w:val="00DA775C"/>
    <w:pPr>
      <w:numPr>
        <w:numId w:val="84"/>
      </w:numPr>
    </w:pPr>
  </w:style>
  <w:style w:type="numbering" w:customStyle="1" w:styleId="Zaimportowanystyl58">
    <w:name w:val="Zaimportowany styl 58"/>
    <w:rsid w:val="00DA775C"/>
    <w:pPr>
      <w:numPr>
        <w:numId w:val="85"/>
      </w:numPr>
    </w:pPr>
  </w:style>
  <w:style w:type="numbering" w:customStyle="1" w:styleId="Zaimportowanystyl59">
    <w:name w:val="Zaimportowany styl 59"/>
    <w:rsid w:val="00DA775C"/>
    <w:pPr>
      <w:numPr>
        <w:numId w:val="86"/>
      </w:numPr>
    </w:pPr>
  </w:style>
  <w:style w:type="numbering" w:customStyle="1" w:styleId="Zaimportowanystyl60">
    <w:name w:val="Zaimportowany styl 60"/>
    <w:rsid w:val="00DA775C"/>
    <w:pPr>
      <w:numPr>
        <w:numId w:val="87"/>
      </w:numPr>
    </w:pPr>
  </w:style>
  <w:style w:type="numbering" w:customStyle="1" w:styleId="Zaimportowanystyl61">
    <w:name w:val="Zaimportowany styl 61"/>
    <w:rsid w:val="00DA775C"/>
    <w:pPr>
      <w:numPr>
        <w:numId w:val="88"/>
      </w:numPr>
    </w:pPr>
  </w:style>
  <w:style w:type="paragraph" w:customStyle="1" w:styleId="Tematkomentarza1">
    <w:name w:val="Temat komentarza1"/>
    <w:basedOn w:val="Normalny"/>
    <w:rsid w:val="00DA775C"/>
    <w:pPr>
      <w:suppressAutoHyphens/>
      <w:spacing w:after="0" w:line="240" w:lineRule="auto"/>
    </w:pPr>
    <w:rPr>
      <w:rFonts w:ascii="Times New Roman" w:eastAsia="Lucida Sans Unicode" w:hAnsi="Times New Roman" w:cs="Mangal"/>
      <w:b/>
      <w:bCs/>
      <w:color w:val="000000"/>
      <w:kern w:val="1"/>
      <w:sz w:val="20"/>
      <w:szCs w:val="20"/>
      <w:u w:color="000000"/>
      <w:lang w:eastAsia="hi-IN" w:bidi="hi-IN"/>
    </w:rPr>
  </w:style>
  <w:style w:type="paragraph" w:customStyle="1" w:styleId="Tekstpodstawowywcity22">
    <w:name w:val="Tekst podstawowy wcięty 22"/>
    <w:basedOn w:val="Normalny"/>
    <w:rsid w:val="00DA775C"/>
    <w:pPr>
      <w:suppressAutoHyphens/>
      <w:spacing w:after="120" w:line="480" w:lineRule="auto"/>
      <w:ind w:left="283"/>
    </w:pPr>
    <w:rPr>
      <w:rFonts w:ascii="Times New Roman" w:eastAsia="Lucida Sans Unicode" w:hAnsi="Times New Roman" w:cs="Mangal"/>
      <w:color w:val="000000"/>
      <w:kern w:val="1"/>
      <w:sz w:val="24"/>
      <w:szCs w:val="24"/>
      <w:u w:color="000000"/>
      <w:lang w:eastAsia="hi-IN" w:bidi="hi-IN"/>
    </w:rPr>
  </w:style>
  <w:style w:type="character" w:customStyle="1" w:styleId="Numerstrony2">
    <w:name w:val="Numer strony2"/>
    <w:rsid w:val="00DA775C"/>
  </w:style>
  <w:style w:type="numbering" w:styleId="111111">
    <w:name w:val="Outline List 2"/>
    <w:aliases w:val="1 / 1.2 / 1.3"/>
    <w:basedOn w:val="Bezlisty"/>
    <w:rsid w:val="00DA775C"/>
    <w:pPr>
      <w:numPr>
        <w:numId w:val="89"/>
      </w:numPr>
    </w:pPr>
  </w:style>
  <w:style w:type="character" w:styleId="Odwoanieprzypisudolnego">
    <w:name w:val="footnote reference"/>
    <w:semiHidden/>
    <w:unhideWhenUsed/>
    <w:rsid w:val="00DA775C"/>
    <w:rPr>
      <w:vertAlign w:val="superscript"/>
    </w:rPr>
  </w:style>
  <w:style w:type="paragraph" w:styleId="Tekstprzypisudolnego">
    <w:name w:val="footnote text"/>
    <w:basedOn w:val="Normalny"/>
    <w:link w:val="TekstprzypisudolnegoZnak"/>
    <w:semiHidden/>
    <w:unhideWhenUsed/>
    <w:rsid w:val="00DA775C"/>
    <w:pPr>
      <w:spacing w:after="0" w:line="240" w:lineRule="auto"/>
    </w:pPr>
    <w:rPr>
      <w:rFonts w:ascii="Times New Roman" w:eastAsia="Times New Roman" w:hAnsi="Times New Roman" w:cs="Times New Roman"/>
      <w:sz w:val="20"/>
      <w:szCs w:val="20"/>
      <w:u w:color="000000"/>
      <w:lang w:eastAsia="pl-PL"/>
    </w:rPr>
  </w:style>
  <w:style w:type="character" w:customStyle="1" w:styleId="TekstprzypisudolnegoZnak">
    <w:name w:val="Tekst przypisu dolnego Znak"/>
    <w:link w:val="Tekstprzypisudolnego"/>
    <w:semiHidden/>
    <w:rsid w:val="00DA775C"/>
    <w:rPr>
      <w:rFonts w:ascii="Times New Roman" w:eastAsia="Times New Roman" w:hAnsi="Times New Roman" w:cs="Times New Roman"/>
      <w:u w:color="000000"/>
    </w:rPr>
  </w:style>
  <w:style w:type="paragraph" w:customStyle="1" w:styleId="Standarduser">
    <w:name w:val="Standard (user)"/>
    <w:rsid w:val="00DA775C"/>
    <w:pPr>
      <w:suppressAutoHyphens/>
      <w:autoSpaceDN w:val="0"/>
      <w:textAlignment w:val="baseline"/>
    </w:pPr>
    <w:rPr>
      <w:rFonts w:ascii="Liberation Serif" w:eastAsia="NSimSun" w:hAnsi="Liberation Serif" w:cs="Arial"/>
      <w:kern w:val="3"/>
      <w:sz w:val="24"/>
      <w:szCs w:val="24"/>
      <w:lang w:eastAsia="zh-CN" w:bidi="hi-IN"/>
    </w:rPr>
  </w:style>
  <w:style w:type="numbering" w:customStyle="1" w:styleId="WW8Num1">
    <w:name w:val="WW8Num1"/>
    <w:basedOn w:val="Bezlisty"/>
    <w:rsid w:val="00DA775C"/>
    <w:pPr>
      <w:numPr>
        <w:numId w:val="90"/>
      </w:numPr>
    </w:pPr>
  </w:style>
  <w:style w:type="numbering" w:customStyle="1" w:styleId="WW8Num14">
    <w:name w:val="WW8Num14"/>
    <w:basedOn w:val="Bezlisty"/>
    <w:rsid w:val="00DA775C"/>
    <w:pPr>
      <w:numPr>
        <w:numId w:val="91"/>
      </w:numPr>
    </w:pPr>
  </w:style>
  <w:style w:type="numbering" w:customStyle="1" w:styleId="WW8Num7">
    <w:name w:val="WW8Num7"/>
    <w:basedOn w:val="Bezlisty"/>
    <w:rsid w:val="00DA775C"/>
    <w:pPr>
      <w:numPr>
        <w:numId w:val="92"/>
      </w:numPr>
    </w:pPr>
  </w:style>
  <w:style w:type="numbering" w:customStyle="1" w:styleId="WW8Num15">
    <w:name w:val="WW8Num15"/>
    <w:basedOn w:val="Bezlisty"/>
    <w:rsid w:val="00DA775C"/>
    <w:pPr>
      <w:numPr>
        <w:numId w:val="93"/>
      </w:numPr>
    </w:pPr>
  </w:style>
  <w:style w:type="numbering" w:customStyle="1" w:styleId="WW8Num5">
    <w:name w:val="WW8Num5"/>
    <w:basedOn w:val="Bezlisty"/>
    <w:rsid w:val="00DA775C"/>
    <w:pPr>
      <w:numPr>
        <w:numId w:val="94"/>
      </w:numPr>
    </w:pPr>
  </w:style>
  <w:style w:type="paragraph" w:customStyle="1" w:styleId="western">
    <w:name w:val="western"/>
    <w:basedOn w:val="Normalny"/>
    <w:qFormat/>
    <w:rsid w:val="009E0F2E"/>
    <w:pPr>
      <w:widowControl w:val="0"/>
      <w:spacing w:before="280" w:after="280" w:line="240" w:lineRule="auto"/>
      <w:textAlignment w:val="baseline"/>
    </w:pPr>
    <w:rPr>
      <w:rFonts w:ascii="Times New Roman" w:eastAsia="Times New Roman" w:hAnsi="Times New Roman" w:cs="Times New Roman"/>
      <w:color w:val="000000"/>
      <w:sz w:val="24"/>
      <w:szCs w:val="20"/>
      <w:lang w:eastAsia="zh-CN"/>
    </w:rPr>
  </w:style>
  <w:style w:type="character" w:customStyle="1" w:styleId="WW8Num16z0">
    <w:name w:val="WW8Num16z0"/>
    <w:qFormat/>
    <w:rsid w:val="00400217"/>
    <w:rPr>
      <w:rFonts w:ascii="Symbol" w:hAnsi="Symbol" w:cs="Times New Roman"/>
      <w:color w:val="000000"/>
      <w:spacing w:val="-8"/>
      <w:w w:val="79"/>
      <w:sz w:val="24"/>
      <w:szCs w:val="24"/>
    </w:rPr>
  </w:style>
  <w:style w:type="character" w:customStyle="1" w:styleId="czeinternetowe">
    <w:name w:val="Łącze internetowe"/>
    <w:uiPriority w:val="99"/>
    <w:unhideWhenUsed/>
    <w:rsid w:val="0058728B"/>
    <w:rPr>
      <w:color w:val="0000FF"/>
      <w:u w:val="single"/>
    </w:rPr>
  </w:style>
  <w:style w:type="character" w:customStyle="1" w:styleId="Brak">
    <w:name w:val="Brak"/>
    <w:rsid w:val="002E3CD1"/>
  </w:style>
  <w:style w:type="character" w:customStyle="1" w:styleId="NormalnyWebZnak">
    <w:name w:val="Normalny (Web) Znak"/>
    <w:link w:val="NormalnyWeb"/>
    <w:rsid w:val="00186579"/>
  </w:style>
  <w:style w:type="paragraph" w:customStyle="1" w:styleId="UmowaParagraf">
    <w:name w:val="UmowaParagraf"/>
    <w:basedOn w:val="Normalny"/>
    <w:autoRedefine/>
    <w:rsid w:val="00F352B2"/>
    <w:pPr>
      <w:tabs>
        <w:tab w:val="left" w:pos="360"/>
        <w:tab w:val="left" w:pos="907"/>
        <w:tab w:val="left" w:pos="1361"/>
        <w:tab w:val="left" w:pos="1531"/>
      </w:tabs>
      <w:spacing w:after="0" w:line="240" w:lineRule="auto"/>
    </w:pPr>
    <w:rPr>
      <w:rFonts w:ascii="Times New Roman" w:eastAsia="Times New Roman" w:hAnsi="Times New Roman" w:cs="Times New Roman"/>
      <w:b/>
      <w:bCs/>
      <w:sz w:val="24"/>
      <w:szCs w:val="24"/>
      <w:lang w:eastAsia="pl-PL"/>
    </w:rPr>
  </w:style>
  <w:style w:type="character" w:customStyle="1" w:styleId="DeltaViewInsertion">
    <w:name w:val="DeltaView Insertion"/>
    <w:rsid w:val="009D0772"/>
    <w:rPr>
      <w:b/>
      <w:i/>
      <w:spacing w:val="0"/>
    </w:rPr>
  </w:style>
  <w:style w:type="paragraph" w:customStyle="1" w:styleId="Tiret0">
    <w:name w:val="Tiret 0"/>
    <w:basedOn w:val="Normalny"/>
    <w:rsid w:val="009D0772"/>
    <w:pPr>
      <w:numPr>
        <w:numId w:val="98"/>
      </w:numPr>
      <w:spacing w:before="120" w:after="120" w:line="240" w:lineRule="auto"/>
      <w:jc w:val="both"/>
    </w:pPr>
    <w:rPr>
      <w:rFonts w:ascii="Times New Roman" w:eastAsia="Calibri" w:hAnsi="Times New Roman" w:cs="Times New Roman"/>
      <w:sz w:val="24"/>
      <w:lang w:eastAsia="en-GB"/>
    </w:rPr>
  </w:style>
  <w:style w:type="paragraph" w:customStyle="1" w:styleId="Tiret1">
    <w:name w:val="Tiret 1"/>
    <w:basedOn w:val="Normalny"/>
    <w:rsid w:val="009D0772"/>
    <w:pPr>
      <w:numPr>
        <w:numId w:val="99"/>
      </w:numPr>
      <w:spacing w:before="120" w:after="120" w:line="240" w:lineRule="auto"/>
      <w:jc w:val="both"/>
    </w:pPr>
    <w:rPr>
      <w:rFonts w:ascii="Times New Roman" w:eastAsia="Calibri" w:hAnsi="Times New Roman" w:cs="Times New Roman"/>
      <w:sz w:val="24"/>
      <w:lang w:eastAsia="en-GB"/>
    </w:rPr>
  </w:style>
  <w:style w:type="paragraph" w:customStyle="1" w:styleId="NumPar1">
    <w:name w:val="NumPar 1"/>
    <w:basedOn w:val="Normalny"/>
    <w:next w:val="Normalny"/>
    <w:rsid w:val="009D0772"/>
    <w:pPr>
      <w:numPr>
        <w:numId w:val="102"/>
      </w:numPr>
      <w:spacing w:before="120" w:after="120" w:line="240" w:lineRule="auto"/>
      <w:jc w:val="both"/>
    </w:pPr>
    <w:rPr>
      <w:rFonts w:ascii="Times New Roman" w:eastAsia="Calibri" w:hAnsi="Times New Roman" w:cs="Times New Roman"/>
      <w:sz w:val="24"/>
      <w:lang w:eastAsia="en-GB"/>
    </w:rPr>
  </w:style>
  <w:style w:type="paragraph" w:customStyle="1" w:styleId="NumPar2">
    <w:name w:val="NumPar 2"/>
    <w:basedOn w:val="Normalny"/>
    <w:next w:val="Normalny"/>
    <w:rsid w:val="009D0772"/>
    <w:pPr>
      <w:numPr>
        <w:ilvl w:val="1"/>
        <w:numId w:val="102"/>
      </w:numPr>
      <w:spacing w:before="120" w:after="120" w:line="240" w:lineRule="auto"/>
      <w:jc w:val="both"/>
    </w:pPr>
    <w:rPr>
      <w:rFonts w:ascii="Times New Roman" w:eastAsia="Calibri" w:hAnsi="Times New Roman" w:cs="Times New Roman"/>
      <w:sz w:val="24"/>
      <w:lang w:eastAsia="en-GB"/>
    </w:rPr>
  </w:style>
  <w:style w:type="paragraph" w:customStyle="1" w:styleId="NumPar3">
    <w:name w:val="NumPar 3"/>
    <w:basedOn w:val="Normalny"/>
    <w:next w:val="Normalny"/>
    <w:rsid w:val="009D0772"/>
    <w:pPr>
      <w:numPr>
        <w:ilvl w:val="2"/>
        <w:numId w:val="102"/>
      </w:numPr>
      <w:spacing w:before="120" w:after="120" w:line="240" w:lineRule="auto"/>
      <w:jc w:val="both"/>
    </w:pPr>
    <w:rPr>
      <w:rFonts w:ascii="Times New Roman" w:eastAsia="Calibri" w:hAnsi="Times New Roman" w:cs="Times New Roman"/>
      <w:sz w:val="24"/>
      <w:lang w:eastAsia="en-GB"/>
    </w:rPr>
  </w:style>
  <w:style w:type="paragraph" w:customStyle="1" w:styleId="NumPar4">
    <w:name w:val="NumPar 4"/>
    <w:basedOn w:val="Normalny"/>
    <w:next w:val="Normalny"/>
    <w:rsid w:val="009D0772"/>
    <w:pPr>
      <w:numPr>
        <w:ilvl w:val="3"/>
        <w:numId w:val="102"/>
      </w:numPr>
      <w:spacing w:before="120" w:after="120" w:line="240" w:lineRule="auto"/>
      <w:jc w:val="both"/>
    </w:pPr>
    <w:rPr>
      <w:rFonts w:ascii="Times New Roman" w:eastAsia="Calibri" w:hAnsi="Times New Roman" w:cs="Times New Roman"/>
      <w:sz w:val="24"/>
      <w:lang w:eastAsia="en-GB"/>
    </w:rPr>
  </w:style>
  <w:style w:type="character" w:customStyle="1" w:styleId="TekstkomentarzaZnak1">
    <w:name w:val="Tekst komentarza Znak1"/>
    <w:uiPriority w:val="99"/>
    <w:qFormat/>
    <w:rsid w:val="00D530D0"/>
    <w:rPr>
      <w:color w:val="000000"/>
    </w:rPr>
  </w:style>
  <w:style w:type="character" w:customStyle="1" w:styleId="Absatz-Standardschriftart">
    <w:name w:val="Absatz-Standardschriftart"/>
    <w:qFormat/>
    <w:rsid w:val="00D530D0"/>
  </w:style>
  <w:style w:type="character" w:customStyle="1" w:styleId="Nierozpoznanawzmianka1">
    <w:name w:val="Nierozpoznana wzmianka1"/>
    <w:uiPriority w:val="99"/>
    <w:semiHidden/>
    <w:unhideWhenUsed/>
    <w:rsid w:val="00D530D0"/>
    <w:rPr>
      <w:color w:val="605E5C"/>
      <w:shd w:val="clear" w:color="auto" w:fill="E1DFDD"/>
    </w:rPr>
  </w:style>
  <w:style w:type="paragraph" w:customStyle="1" w:styleId="Akapitzlist1">
    <w:name w:val="Akapit z listą1"/>
    <w:basedOn w:val="Normalny"/>
    <w:uiPriority w:val="99"/>
    <w:rsid w:val="00D530D0"/>
    <w:pPr>
      <w:spacing w:after="120" w:line="240" w:lineRule="auto"/>
      <w:jc w:val="both"/>
    </w:pPr>
    <w:rPr>
      <w:rFonts w:ascii="Times New Roman" w:eastAsia="Times New Roman" w:hAnsi="Times New Roman" w:cs="Times New Roman"/>
      <w:sz w:val="24"/>
      <w:szCs w:val="24"/>
      <w:lang w:eastAsia="pl-PL"/>
    </w:rPr>
  </w:style>
  <w:style w:type="paragraph" w:customStyle="1" w:styleId="Tekstpodstawowy21">
    <w:name w:val="Tekst podstawowy 21"/>
    <w:rsid w:val="00D530D0"/>
    <w:pPr>
      <w:ind w:left="1418"/>
    </w:pPr>
    <w:rPr>
      <w:rFonts w:ascii="Arial" w:eastAsia="ヒラギノ角ゴ Pro W3" w:hAnsi="Arial" w:cs="Times New Roman"/>
      <w:color w:val="000000"/>
      <w:sz w:val="24"/>
    </w:rPr>
  </w:style>
  <w:style w:type="numbering" w:customStyle="1" w:styleId="WW8Num162">
    <w:name w:val="WW8Num162"/>
    <w:basedOn w:val="Bezlisty"/>
    <w:rsid w:val="00D530D0"/>
    <w:pPr>
      <w:numPr>
        <w:numId w:val="40"/>
      </w:numPr>
    </w:pPr>
  </w:style>
  <w:style w:type="paragraph" w:customStyle="1" w:styleId="default0">
    <w:name w:val="default"/>
    <w:basedOn w:val="Normalny"/>
    <w:rsid w:val="00D530D0"/>
    <w:pPr>
      <w:spacing w:before="100" w:beforeAutospacing="1" w:after="100" w:afterAutospacing="1" w:line="240" w:lineRule="auto"/>
    </w:pPr>
    <w:rPr>
      <w:rFonts w:ascii="Times New Roman" w:eastAsia="Times New Roman" w:hAnsi="Times New Roman" w:cs="Times New Roman"/>
      <w:sz w:val="24"/>
      <w:szCs w:val="24"/>
      <w:lang w:eastAsia="pl-PL"/>
    </w:rPr>
  </w:style>
  <w:style w:type="paragraph" w:styleId="Lista-kontynuacja">
    <w:name w:val="List Continue"/>
    <w:basedOn w:val="Normalny"/>
    <w:uiPriority w:val="99"/>
    <w:semiHidden/>
    <w:unhideWhenUsed/>
    <w:rsid w:val="00D530D0"/>
    <w:pPr>
      <w:spacing w:after="120" w:line="240" w:lineRule="auto"/>
      <w:ind w:left="283"/>
      <w:contextualSpacing/>
    </w:pPr>
    <w:rPr>
      <w:rFonts w:ascii="Times New Roman" w:eastAsia="Times New Roman" w:hAnsi="Times New Roman" w:cs="Times New Roman"/>
      <w:sz w:val="24"/>
      <w:szCs w:val="24"/>
      <w:lang w:eastAsia="pl-PL"/>
    </w:rPr>
  </w:style>
  <w:style w:type="paragraph" w:styleId="Lista4">
    <w:name w:val="List 4"/>
    <w:basedOn w:val="Normalny"/>
    <w:uiPriority w:val="99"/>
    <w:semiHidden/>
    <w:unhideWhenUsed/>
    <w:rsid w:val="00D530D0"/>
    <w:pPr>
      <w:spacing w:after="0" w:line="240" w:lineRule="auto"/>
      <w:ind w:left="1132" w:hanging="283"/>
      <w:contextualSpacing/>
    </w:pPr>
    <w:rPr>
      <w:rFonts w:ascii="Times New Roman" w:eastAsia="Times New Roman" w:hAnsi="Times New Roman" w:cs="Times New Roman"/>
      <w:sz w:val="24"/>
      <w:szCs w:val="24"/>
      <w:lang w:eastAsia="pl-PL"/>
    </w:rPr>
  </w:style>
  <w:style w:type="paragraph" w:styleId="Lista-kontynuacja2">
    <w:name w:val="List Continue 2"/>
    <w:basedOn w:val="Normalny"/>
    <w:uiPriority w:val="99"/>
    <w:semiHidden/>
    <w:unhideWhenUsed/>
    <w:rsid w:val="00D530D0"/>
    <w:pPr>
      <w:spacing w:after="120" w:line="240" w:lineRule="auto"/>
      <w:ind w:left="566"/>
      <w:contextualSpacing/>
    </w:pPr>
    <w:rPr>
      <w:rFonts w:ascii="Times New Roman" w:eastAsia="Times New Roman" w:hAnsi="Times New Roman" w:cs="Times New Roman"/>
      <w:sz w:val="24"/>
      <w:szCs w:val="24"/>
      <w:lang w:eastAsia="pl-PL"/>
    </w:rPr>
  </w:style>
  <w:style w:type="character" w:customStyle="1" w:styleId="FontStyle11">
    <w:name w:val="Font Style11"/>
    <w:uiPriority w:val="99"/>
    <w:rsid w:val="00D530D0"/>
    <w:rPr>
      <w:rFonts w:ascii="Calibri" w:hAnsi="Calibri" w:cs="Calibri"/>
      <w:sz w:val="18"/>
      <w:szCs w:val="18"/>
    </w:rPr>
  </w:style>
  <w:style w:type="character" w:customStyle="1" w:styleId="normal0020tablechar">
    <w:name w:val="normal_0020table__char"/>
    <w:rsid w:val="00D530D0"/>
  </w:style>
  <w:style w:type="paragraph" w:customStyle="1" w:styleId="normal0020table">
    <w:name w:val="normal_0020table"/>
    <w:basedOn w:val="Normalny"/>
    <w:rsid w:val="00D530D0"/>
    <w:pPr>
      <w:spacing w:before="100" w:beforeAutospacing="1" w:after="100" w:afterAutospacing="1" w:line="240" w:lineRule="auto"/>
    </w:pPr>
    <w:rPr>
      <w:rFonts w:ascii="Times New Roman" w:eastAsia="Times New Roman" w:hAnsi="Times New Roman" w:cs="Times New Roman"/>
      <w:sz w:val="24"/>
      <w:szCs w:val="24"/>
      <w:lang w:eastAsia="pl-PL"/>
    </w:rPr>
  </w:style>
  <w:style w:type="paragraph" w:customStyle="1" w:styleId="Gwkaistopka">
    <w:name w:val="Główka i stopka"/>
    <w:basedOn w:val="Normalny"/>
    <w:qFormat/>
    <w:rsid w:val="003149C3"/>
    <w:pPr>
      <w:suppressLineNumbers/>
      <w:tabs>
        <w:tab w:val="center" w:pos="4819"/>
        <w:tab w:val="right" w:pos="9638"/>
      </w:tabs>
      <w:suppressAutoHyphens/>
      <w:spacing w:after="0" w:line="240" w:lineRule="auto"/>
    </w:pPr>
    <w:rPr>
      <w:rFonts w:ascii="Times New Roman" w:eastAsia="Times New Roman" w:hAnsi="Times New Roman" w:cs="Times New Roman"/>
      <w:sz w:val="20"/>
      <w:szCs w:val="20"/>
      <w:lang w:eastAsia="zh-CN"/>
    </w:rPr>
  </w:style>
  <w:style w:type="paragraph" w:styleId="Tekstprzypisukocowego">
    <w:name w:val="endnote text"/>
    <w:basedOn w:val="Normalny"/>
    <w:link w:val="TekstprzypisukocowegoZnak"/>
    <w:uiPriority w:val="99"/>
    <w:semiHidden/>
    <w:unhideWhenUsed/>
    <w:rsid w:val="00B8280A"/>
    <w:rPr>
      <w:sz w:val="20"/>
      <w:szCs w:val="20"/>
    </w:rPr>
  </w:style>
  <w:style w:type="character" w:customStyle="1" w:styleId="TekstprzypisukocowegoZnak">
    <w:name w:val="Tekst przypisu końcowego Znak"/>
    <w:link w:val="Tekstprzypisukocowego"/>
    <w:uiPriority w:val="99"/>
    <w:semiHidden/>
    <w:rsid w:val="00B8280A"/>
    <w:rPr>
      <w:rFonts w:ascii="Helvetica" w:eastAsia="Helvetica" w:hAnsi="Helvetica"/>
      <w:lang w:eastAsia="en-US"/>
    </w:rPr>
  </w:style>
  <w:style w:type="character" w:styleId="Odwoanieprzypisukocowego">
    <w:name w:val="endnote reference"/>
    <w:uiPriority w:val="99"/>
    <w:semiHidden/>
    <w:unhideWhenUsed/>
    <w:rsid w:val="00B8280A"/>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pl-PL" w:eastAsia="pl-PL"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980463">
      <w:bodyDiv w:val="1"/>
      <w:marLeft w:val="0"/>
      <w:marRight w:val="0"/>
      <w:marTop w:val="0"/>
      <w:marBottom w:val="0"/>
      <w:divBdr>
        <w:top w:val="none" w:sz="0" w:space="0" w:color="auto"/>
        <w:left w:val="none" w:sz="0" w:space="0" w:color="auto"/>
        <w:bottom w:val="none" w:sz="0" w:space="0" w:color="auto"/>
        <w:right w:val="none" w:sz="0" w:space="0" w:color="auto"/>
      </w:divBdr>
    </w:div>
    <w:div w:id="9601011">
      <w:bodyDiv w:val="1"/>
      <w:marLeft w:val="0"/>
      <w:marRight w:val="0"/>
      <w:marTop w:val="0"/>
      <w:marBottom w:val="0"/>
      <w:divBdr>
        <w:top w:val="none" w:sz="0" w:space="0" w:color="auto"/>
        <w:left w:val="none" w:sz="0" w:space="0" w:color="auto"/>
        <w:bottom w:val="none" w:sz="0" w:space="0" w:color="auto"/>
        <w:right w:val="none" w:sz="0" w:space="0" w:color="auto"/>
      </w:divBdr>
    </w:div>
    <w:div w:id="24018233">
      <w:bodyDiv w:val="1"/>
      <w:marLeft w:val="0"/>
      <w:marRight w:val="0"/>
      <w:marTop w:val="0"/>
      <w:marBottom w:val="0"/>
      <w:divBdr>
        <w:top w:val="none" w:sz="0" w:space="0" w:color="auto"/>
        <w:left w:val="none" w:sz="0" w:space="0" w:color="auto"/>
        <w:bottom w:val="none" w:sz="0" w:space="0" w:color="auto"/>
        <w:right w:val="none" w:sz="0" w:space="0" w:color="auto"/>
      </w:divBdr>
    </w:div>
    <w:div w:id="33585676">
      <w:bodyDiv w:val="1"/>
      <w:marLeft w:val="0"/>
      <w:marRight w:val="0"/>
      <w:marTop w:val="0"/>
      <w:marBottom w:val="0"/>
      <w:divBdr>
        <w:top w:val="none" w:sz="0" w:space="0" w:color="auto"/>
        <w:left w:val="none" w:sz="0" w:space="0" w:color="auto"/>
        <w:bottom w:val="none" w:sz="0" w:space="0" w:color="auto"/>
        <w:right w:val="none" w:sz="0" w:space="0" w:color="auto"/>
      </w:divBdr>
    </w:div>
    <w:div w:id="83234837">
      <w:bodyDiv w:val="1"/>
      <w:marLeft w:val="0"/>
      <w:marRight w:val="0"/>
      <w:marTop w:val="0"/>
      <w:marBottom w:val="0"/>
      <w:divBdr>
        <w:top w:val="none" w:sz="0" w:space="0" w:color="auto"/>
        <w:left w:val="none" w:sz="0" w:space="0" w:color="auto"/>
        <w:bottom w:val="none" w:sz="0" w:space="0" w:color="auto"/>
        <w:right w:val="none" w:sz="0" w:space="0" w:color="auto"/>
      </w:divBdr>
      <w:divsChild>
        <w:div w:id="514005345">
          <w:marLeft w:val="0"/>
          <w:marRight w:val="0"/>
          <w:marTop w:val="0"/>
          <w:marBottom w:val="0"/>
          <w:divBdr>
            <w:top w:val="none" w:sz="0" w:space="0" w:color="auto"/>
            <w:left w:val="none" w:sz="0" w:space="0" w:color="auto"/>
            <w:bottom w:val="none" w:sz="0" w:space="0" w:color="auto"/>
            <w:right w:val="none" w:sz="0" w:space="0" w:color="auto"/>
          </w:divBdr>
        </w:div>
        <w:div w:id="611209478">
          <w:marLeft w:val="0"/>
          <w:marRight w:val="0"/>
          <w:marTop w:val="0"/>
          <w:marBottom w:val="0"/>
          <w:divBdr>
            <w:top w:val="none" w:sz="0" w:space="0" w:color="auto"/>
            <w:left w:val="none" w:sz="0" w:space="0" w:color="auto"/>
            <w:bottom w:val="none" w:sz="0" w:space="0" w:color="auto"/>
            <w:right w:val="none" w:sz="0" w:space="0" w:color="auto"/>
          </w:divBdr>
        </w:div>
      </w:divsChild>
    </w:div>
    <w:div w:id="135294749">
      <w:bodyDiv w:val="1"/>
      <w:marLeft w:val="0"/>
      <w:marRight w:val="0"/>
      <w:marTop w:val="0"/>
      <w:marBottom w:val="0"/>
      <w:divBdr>
        <w:top w:val="none" w:sz="0" w:space="0" w:color="auto"/>
        <w:left w:val="none" w:sz="0" w:space="0" w:color="auto"/>
        <w:bottom w:val="none" w:sz="0" w:space="0" w:color="auto"/>
        <w:right w:val="none" w:sz="0" w:space="0" w:color="auto"/>
      </w:divBdr>
    </w:div>
    <w:div w:id="139352079">
      <w:bodyDiv w:val="1"/>
      <w:marLeft w:val="0"/>
      <w:marRight w:val="0"/>
      <w:marTop w:val="0"/>
      <w:marBottom w:val="0"/>
      <w:divBdr>
        <w:top w:val="none" w:sz="0" w:space="0" w:color="auto"/>
        <w:left w:val="none" w:sz="0" w:space="0" w:color="auto"/>
        <w:bottom w:val="none" w:sz="0" w:space="0" w:color="auto"/>
        <w:right w:val="none" w:sz="0" w:space="0" w:color="auto"/>
      </w:divBdr>
    </w:div>
    <w:div w:id="154688100">
      <w:bodyDiv w:val="1"/>
      <w:marLeft w:val="0"/>
      <w:marRight w:val="0"/>
      <w:marTop w:val="0"/>
      <w:marBottom w:val="0"/>
      <w:divBdr>
        <w:top w:val="none" w:sz="0" w:space="0" w:color="auto"/>
        <w:left w:val="none" w:sz="0" w:space="0" w:color="auto"/>
        <w:bottom w:val="none" w:sz="0" w:space="0" w:color="auto"/>
        <w:right w:val="none" w:sz="0" w:space="0" w:color="auto"/>
      </w:divBdr>
      <w:divsChild>
        <w:div w:id="147864630">
          <w:marLeft w:val="0"/>
          <w:marRight w:val="0"/>
          <w:marTop w:val="0"/>
          <w:marBottom w:val="0"/>
          <w:divBdr>
            <w:top w:val="none" w:sz="0" w:space="0" w:color="auto"/>
            <w:left w:val="none" w:sz="0" w:space="0" w:color="auto"/>
            <w:bottom w:val="none" w:sz="0" w:space="0" w:color="auto"/>
            <w:right w:val="none" w:sz="0" w:space="0" w:color="auto"/>
          </w:divBdr>
        </w:div>
      </w:divsChild>
    </w:div>
    <w:div w:id="195898232">
      <w:bodyDiv w:val="1"/>
      <w:marLeft w:val="0"/>
      <w:marRight w:val="0"/>
      <w:marTop w:val="0"/>
      <w:marBottom w:val="0"/>
      <w:divBdr>
        <w:top w:val="none" w:sz="0" w:space="0" w:color="auto"/>
        <w:left w:val="none" w:sz="0" w:space="0" w:color="auto"/>
        <w:bottom w:val="none" w:sz="0" w:space="0" w:color="auto"/>
        <w:right w:val="none" w:sz="0" w:space="0" w:color="auto"/>
      </w:divBdr>
    </w:div>
    <w:div w:id="216674398">
      <w:bodyDiv w:val="1"/>
      <w:marLeft w:val="0"/>
      <w:marRight w:val="0"/>
      <w:marTop w:val="0"/>
      <w:marBottom w:val="0"/>
      <w:divBdr>
        <w:top w:val="none" w:sz="0" w:space="0" w:color="auto"/>
        <w:left w:val="none" w:sz="0" w:space="0" w:color="auto"/>
        <w:bottom w:val="none" w:sz="0" w:space="0" w:color="auto"/>
        <w:right w:val="none" w:sz="0" w:space="0" w:color="auto"/>
      </w:divBdr>
    </w:div>
    <w:div w:id="269168338">
      <w:bodyDiv w:val="1"/>
      <w:marLeft w:val="0"/>
      <w:marRight w:val="0"/>
      <w:marTop w:val="0"/>
      <w:marBottom w:val="0"/>
      <w:divBdr>
        <w:top w:val="none" w:sz="0" w:space="0" w:color="auto"/>
        <w:left w:val="none" w:sz="0" w:space="0" w:color="auto"/>
        <w:bottom w:val="none" w:sz="0" w:space="0" w:color="auto"/>
        <w:right w:val="none" w:sz="0" w:space="0" w:color="auto"/>
      </w:divBdr>
      <w:divsChild>
        <w:div w:id="214705380">
          <w:marLeft w:val="0"/>
          <w:marRight w:val="0"/>
          <w:marTop w:val="0"/>
          <w:marBottom w:val="0"/>
          <w:divBdr>
            <w:top w:val="none" w:sz="0" w:space="0" w:color="auto"/>
            <w:left w:val="none" w:sz="0" w:space="0" w:color="auto"/>
            <w:bottom w:val="none" w:sz="0" w:space="0" w:color="auto"/>
            <w:right w:val="none" w:sz="0" w:space="0" w:color="auto"/>
          </w:divBdr>
        </w:div>
        <w:div w:id="586158596">
          <w:marLeft w:val="0"/>
          <w:marRight w:val="0"/>
          <w:marTop w:val="0"/>
          <w:marBottom w:val="0"/>
          <w:divBdr>
            <w:top w:val="none" w:sz="0" w:space="0" w:color="auto"/>
            <w:left w:val="none" w:sz="0" w:space="0" w:color="auto"/>
            <w:bottom w:val="none" w:sz="0" w:space="0" w:color="auto"/>
            <w:right w:val="none" w:sz="0" w:space="0" w:color="auto"/>
          </w:divBdr>
        </w:div>
        <w:div w:id="629286145">
          <w:marLeft w:val="0"/>
          <w:marRight w:val="0"/>
          <w:marTop w:val="0"/>
          <w:marBottom w:val="0"/>
          <w:divBdr>
            <w:top w:val="none" w:sz="0" w:space="0" w:color="auto"/>
            <w:left w:val="none" w:sz="0" w:space="0" w:color="auto"/>
            <w:bottom w:val="none" w:sz="0" w:space="0" w:color="auto"/>
            <w:right w:val="none" w:sz="0" w:space="0" w:color="auto"/>
          </w:divBdr>
        </w:div>
        <w:div w:id="682899697">
          <w:marLeft w:val="0"/>
          <w:marRight w:val="0"/>
          <w:marTop w:val="0"/>
          <w:marBottom w:val="0"/>
          <w:divBdr>
            <w:top w:val="none" w:sz="0" w:space="0" w:color="auto"/>
            <w:left w:val="none" w:sz="0" w:space="0" w:color="auto"/>
            <w:bottom w:val="none" w:sz="0" w:space="0" w:color="auto"/>
            <w:right w:val="none" w:sz="0" w:space="0" w:color="auto"/>
          </w:divBdr>
        </w:div>
        <w:div w:id="1276642605">
          <w:marLeft w:val="0"/>
          <w:marRight w:val="0"/>
          <w:marTop w:val="0"/>
          <w:marBottom w:val="0"/>
          <w:divBdr>
            <w:top w:val="none" w:sz="0" w:space="0" w:color="auto"/>
            <w:left w:val="none" w:sz="0" w:space="0" w:color="auto"/>
            <w:bottom w:val="none" w:sz="0" w:space="0" w:color="auto"/>
            <w:right w:val="none" w:sz="0" w:space="0" w:color="auto"/>
          </w:divBdr>
        </w:div>
      </w:divsChild>
    </w:div>
    <w:div w:id="593905234">
      <w:bodyDiv w:val="1"/>
      <w:marLeft w:val="0"/>
      <w:marRight w:val="0"/>
      <w:marTop w:val="0"/>
      <w:marBottom w:val="0"/>
      <w:divBdr>
        <w:top w:val="none" w:sz="0" w:space="0" w:color="auto"/>
        <w:left w:val="none" w:sz="0" w:space="0" w:color="auto"/>
        <w:bottom w:val="none" w:sz="0" w:space="0" w:color="auto"/>
        <w:right w:val="none" w:sz="0" w:space="0" w:color="auto"/>
      </w:divBdr>
    </w:div>
    <w:div w:id="635985637">
      <w:bodyDiv w:val="1"/>
      <w:marLeft w:val="0"/>
      <w:marRight w:val="0"/>
      <w:marTop w:val="0"/>
      <w:marBottom w:val="0"/>
      <w:divBdr>
        <w:top w:val="none" w:sz="0" w:space="0" w:color="auto"/>
        <w:left w:val="none" w:sz="0" w:space="0" w:color="auto"/>
        <w:bottom w:val="none" w:sz="0" w:space="0" w:color="auto"/>
        <w:right w:val="none" w:sz="0" w:space="0" w:color="auto"/>
      </w:divBdr>
      <w:divsChild>
        <w:div w:id="1629387906">
          <w:marLeft w:val="0"/>
          <w:marRight w:val="0"/>
          <w:marTop w:val="0"/>
          <w:marBottom w:val="0"/>
          <w:divBdr>
            <w:top w:val="none" w:sz="0" w:space="0" w:color="auto"/>
            <w:left w:val="none" w:sz="0" w:space="0" w:color="auto"/>
            <w:bottom w:val="none" w:sz="0" w:space="0" w:color="auto"/>
            <w:right w:val="none" w:sz="0" w:space="0" w:color="auto"/>
          </w:divBdr>
        </w:div>
        <w:div w:id="1714037508">
          <w:marLeft w:val="0"/>
          <w:marRight w:val="0"/>
          <w:marTop w:val="0"/>
          <w:marBottom w:val="0"/>
          <w:divBdr>
            <w:top w:val="none" w:sz="0" w:space="0" w:color="auto"/>
            <w:left w:val="none" w:sz="0" w:space="0" w:color="auto"/>
            <w:bottom w:val="none" w:sz="0" w:space="0" w:color="auto"/>
            <w:right w:val="none" w:sz="0" w:space="0" w:color="auto"/>
          </w:divBdr>
        </w:div>
        <w:div w:id="1911497420">
          <w:marLeft w:val="0"/>
          <w:marRight w:val="0"/>
          <w:marTop w:val="0"/>
          <w:marBottom w:val="0"/>
          <w:divBdr>
            <w:top w:val="none" w:sz="0" w:space="0" w:color="auto"/>
            <w:left w:val="none" w:sz="0" w:space="0" w:color="auto"/>
            <w:bottom w:val="none" w:sz="0" w:space="0" w:color="auto"/>
            <w:right w:val="none" w:sz="0" w:space="0" w:color="auto"/>
          </w:divBdr>
        </w:div>
        <w:div w:id="1946495175">
          <w:marLeft w:val="0"/>
          <w:marRight w:val="0"/>
          <w:marTop w:val="0"/>
          <w:marBottom w:val="0"/>
          <w:divBdr>
            <w:top w:val="none" w:sz="0" w:space="0" w:color="auto"/>
            <w:left w:val="none" w:sz="0" w:space="0" w:color="auto"/>
            <w:bottom w:val="none" w:sz="0" w:space="0" w:color="auto"/>
            <w:right w:val="none" w:sz="0" w:space="0" w:color="auto"/>
          </w:divBdr>
        </w:div>
      </w:divsChild>
    </w:div>
    <w:div w:id="694380715">
      <w:bodyDiv w:val="1"/>
      <w:marLeft w:val="0"/>
      <w:marRight w:val="0"/>
      <w:marTop w:val="0"/>
      <w:marBottom w:val="0"/>
      <w:divBdr>
        <w:top w:val="none" w:sz="0" w:space="0" w:color="auto"/>
        <w:left w:val="none" w:sz="0" w:space="0" w:color="auto"/>
        <w:bottom w:val="none" w:sz="0" w:space="0" w:color="auto"/>
        <w:right w:val="none" w:sz="0" w:space="0" w:color="auto"/>
      </w:divBdr>
    </w:div>
    <w:div w:id="730540132">
      <w:bodyDiv w:val="1"/>
      <w:marLeft w:val="0"/>
      <w:marRight w:val="0"/>
      <w:marTop w:val="0"/>
      <w:marBottom w:val="0"/>
      <w:divBdr>
        <w:top w:val="none" w:sz="0" w:space="0" w:color="auto"/>
        <w:left w:val="none" w:sz="0" w:space="0" w:color="auto"/>
        <w:bottom w:val="none" w:sz="0" w:space="0" w:color="auto"/>
        <w:right w:val="none" w:sz="0" w:space="0" w:color="auto"/>
      </w:divBdr>
    </w:div>
    <w:div w:id="810899339">
      <w:bodyDiv w:val="1"/>
      <w:marLeft w:val="0"/>
      <w:marRight w:val="0"/>
      <w:marTop w:val="0"/>
      <w:marBottom w:val="0"/>
      <w:divBdr>
        <w:top w:val="none" w:sz="0" w:space="0" w:color="auto"/>
        <w:left w:val="none" w:sz="0" w:space="0" w:color="auto"/>
        <w:bottom w:val="none" w:sz="0" w:space="0" w:color="auto"/>
        <w:right w:val="none" w:sz="0" w:space="0" w:color="auto"/>
      </w:divBdr>
    </w:div>
    <w:div w:id="828712266">
      <w:bodyDiv w:val="1"/>
      <w:marLeft w:val="0"/>
      <w:marRight w:val="0"/>
      <w:marTop w:val="0"/>
      <w:marBottom w:val="0"/>
      <w:divBdr>
        <w:top w:val="none" w:sz="0" w:space="0" w:color="auto"/>
        <w:left w:val="none" w:sz="0" w:space="0" w:color="auto"/>
        <w:bottom w:val="none" w:sz="0" w:space="0" w:color="auto"/>
        <w:right w:val="none" w:sz="0" w:space="0" w:color="auto"/>
      </w:divBdr>
    </w:div>
    <w:div w:id="851727235">
      <w:bodyDiv w:val="1"/>
      <w:marLeft w:val="0"/>
      <w:marRight w:val="0"/>
      <w:marTop w:val="0"/>
      <w:marBottom w:val="0"/>
      <w:divBdr>
        <w:top w:val="none" w:sz="0" w:space="0" w:color="auto"/>
        <w:left w:val="none" w:sz="0" w:space="0" w:color="auto"/>
        <w:bottom w:val="none" w:sz="0" w:space="0" w:color="auto"/>
        <w:right w:val="none" w:sz="0" w:space="0" w:color="auto"/>
      </w:divBdr>
      <w:divsChild>
        <w:div w:id="169223063">
          <w:marLeft w:val="0"/>
          <w:marRight w:val="0"/>
          <w:marTop w:val="0"/>
          <w:marBottom w:val="0"/>
          <w:divBdr>
            <w:top w:val="none" w:sz="0" w:space="0" w:color="auto"/>
            <w:left w:val="none" w:sz="0" w:space="0" w:color="auto"/>
            <w:bottom w:val="none" w:sz="0" w:space="0" w:color="auto"/>
            <w:right w:val="none" w:sz="0" w:space="0" w:color="auto"/>
          </w:divBdr>
        </w:div>
        <w:div w:id="316033073">
          <w:marLeft w:val="0"/>
          <w:marRight w:val="0"/>
          <w:marTop w:val="0"/>
          <w:marBottom w:val="0"/>
          <w:divBdr>
            <w:top w:val="none" w:sz="0" w:space="0" w:color="auto"/>
            <w:left w:val="none" w:sz="0" w:space="0" w:color="auto"/>
            <w:bottom w:val="none" w:sz="0" w:space="0" w:color="auto"/>
            <w:right w:val="none" w:sz="0" w:space="0" w:color="auto"/>
          </w:divBdr>
        </w:div>
        <w:div w:id="472218062">
          <w:marLeft w:val="0"/>
          <w:marRight w:val="0"/>
          <w:marTop w:val="0"/>
          <w:marBottom w:val="0"/>
          <w:divBdr>
            <w:top w:val="none" w:sz="0" w:space="0" w:color="auto"/>
            <w:left w:val="none" w:sz="0" w:space="0" w:color="auto"/>
            <w:bottom w:val="none" w:sz="0" w:space="0" w:color="auto"/>
            <w:right w:val="none" w:sz="0" w:space="0" w:color="auto"/>
          </w:divBdr>
        </w:div>
        <w:div w:id="555431036">
          <w:marLeft w:val="0"/>
          <w:marRight w:val="0"/>
          <w:marTop w:val="0"/>
          <w:marBottom w:val="0"/>
          <w:divBdr>
            <w:top w:val="none" w:sz="0" w:space="0" w:color="auto"/>
            <w:left w:val="none" w:sz="0" w:space="0" w:color="auto"/>
            <w:bottom w:val="none" w:sz="0" w:space="0" w:color="auto"/>
            <w:right w:val="none" w:sz="0" w:space="0" w:color="auto"/>
          </w:divBdr>
        </w:div>
        <w:div w:id="708067973">
          <w:marLeft w:val="0"/>
          <w:marRight w:val="0"/>
          <w:marTop w:val="0"/>
          <w:marBottom w:val="0"/>
          <w:divBdr>
            <w:top w:val="none" w:sz="0" w:space="0" w:color="auto"/>
            <w:left w:val="none" w:sz="0" w:space="0" w:color="auto"/>
            <w:bottom w:val="none" w:sz="0" w:space="0" w:color="auto"/>
            <w:right w:val="none" w:sz="0" w:space="0" w:color="auto"/>
          </w:divBdr>
        </w:div>
        <w:div w:id="719479139">
          <w:marLeft w:val="0"/>
          <w:marRight w:val="0"/>
          <w:marTop w:val="0"/>
          <w:marBottom w:val="0"/>
          <w:divBdr>
            <w:top w:val="none" w:sz="0" w:space="0" w:color="auto"/>
            <w:left w:val="none" w:sz="0" w:space="0" w:color="auto"/>
            <w:bottom w:val="none" w:sz="0" w:space="0" w:color="auto"/>
            <w:right w:val="none" w:sz="0" w:space="0" w:color="auto"/>
          </w:divBdr>
        </w:div>
        <w:div w:id="759571300">
          <w:marLeft w:val="0"/>
          <w:marRight w:val="0"/>
          <w:marTop w:val="0"/>
          <w:marBottom w:val="0"/>
          <w:divBdr>
            <w:top w:val="none" w:sz="0" w:space="0" w:color="auto"/>
            <w:left w:val="none" w:sz="0" w:space="0" w:color="auto"/>
            <w:bottom w:val="none" w:sz="0" w:space="0" w:color="auto"/>
            <w:right w:val="none" w:sz="0" w:space="0" w:color="auto"/>
          </w:divBdr>
        </w:div>
        <w:div w:id="769351549">
          <w:marLeft w:val="0"/>
          <w:marRight w:val="0"/>
          <w:marTop w:val="0"/>
          <w:marBottom w:val="0"/>
          <w:divBdr>
            <w:top w:val="none" w:sz="0" w:space="0" w:color="auto"/>
            <w:left w:val="none" w:sz="0" w:space="0" w:color="auto"/>
            <w:bottom w:val="none" w:sz="0" w:space="0" w:color="auto"/>
            <w:right w:val="none" w:sz="0" w:space="0" w:color="auto"/>
          </w:divBdr>
        </w:div>
        <w:div w:id="802308536">
          <w:marLeft w:val="0"/>
          <w:marRight w:val="0"/>
          <w:marTop w:val="0"/>
          <w:marBottom w:val="0"/>
          <w:divBdr>
            <w:top w:val="none" w:sz="0" w:space="0" w:color="auto"/>
            <w:left w:val="none" w:sz="0" w:space="0" w:color="auto"/>
            <w:bottom w:val="none" w:sz="0" w:space="0" w:color="auto"/>
            <w:right w:val="none" w:sz="0" w:space="0" w:color="auto"/>
          </w:divBdr>
        </w:div>
        <w:div w:id="996953723">
          <w:marLeft w:val="0"/>
          <w:marRight w:val="0"/>
          <w:marTop w:val="0"/>
          <w:marBottom w:val="0"/>
          <w:divBdr>
            <w:top w:val="none" w:sz="0" w:space="0" w:color="auto"/>
            <w:left w:val="none" w:sz="0" w:space="0" w:color="auto"/>
            <w:bottom w:val="none" w:sz="0" w:space="0" w:color="auto"/>
            <w:right w:val="none" w:sz="0" w:space="0" w:color="auto"/>
          </w:divBdr>
        </w:div>
        <w:div w:id="1081412758">
          <w:marLeft w:val="0"/>
          <w:marRight w:val="0"/>
          <w:marTop w:val="0"/>
          <w:marBottom w:val="0"/>
          <w:divBdr>
            <w:top w:val="none" w:sz="0" w:space="0" w:color="auto"/>
            <w:left w:val="none" w:sz="0" w:space="0" w:color="auto"/>
            <w:bottom w:val="none" w:sz="0" w:space="0" w:color="auto"/>
            <w:right w:val="none" w:sz="0" w:space="0" w:color="auto"/>
          </w:divBdr>
        </w:div>
        <w:div w:id="1105342355">
          <w:marLeft w:val="0"/>
          <w:marRight w:val="0"/>
          <w:marTop w:val="0"/>
          <w:marBottom w:val="0"/>
          <w:divBdr>
            <w:top w:val="none" w:sz="0" w:space="0" w:color="auto"/>
            <w:left w:val="none" w:sz="0" w:space="0" w:color="auto"/>
            <w:bottom w:val="none" w:sz="0" w:space="0" w:color="auto"/>
            <w:right w:val="none" w:sz="0" w:space="0" w:color="auto"/>
          </w:divBdr>
        </w:div>
        <w:div w:id="1207371251">
          <w:marLeft w:val="0"/>
          <w:marRight w:val="0"/>
          <w:marTop w:val="0"/>
          <w:marBottom w:val="0"/>
          <w:divBdr>
            <w:top w:val="none" w:sz="0" w:space="0" w:color="auto"/>
            <w:left w:val="none" w:sz="0" w:space="0" w:color="auto"/>
            <w:bottom w:val="none" w:sz="0" w:space="0" w:color="auto"/>
            <w:right w:val="none" w:sz="0" w:space="0" w:color="auto"/>
          </w:divBdr>
        </w:div>
        <w:div w:id="1266964981">
          <w:marLeft w:val="0"/>
          <w:marRight w:val="0"/>
          <w:marTop w:val="0"/>
          <w:marBottom w:val="0"/>
          <w:divBdr>
            <w:top w:val="none" w:sz="0" w:space="0" w:color="auto"/>
            <w:left w:val="none" w:sz="0" w:space="0" w:color="auto"/>
            <w:bottom w:val="none" w:sz="0" w:space="0" w:color="auto"/>
            <w:right w:val="none" w:sz="0" w:space="0" w:color="auto"/>
          </w:divBdr>
        </w:div>
        <w:div w:id="1315647305">
          <w:marLeft w:val="0"/>
          <w:marRight w:val="0"/>
          <w:marTop w:val="0"/>
          <w:marBottom w:val="0"/>
          <w:divBdr>
            <w:top w:val="none" w:sz="0" w:space="0" w:color="auto"/>
            <w:left w:val="none" w:sz="0" w:space="0" w:color="auto"/>
            <w:bottom w:val="none" w:sz="0" w:space="0" w:color="auto"/>
            <w:right w:val="none" w:sz="0" w:space="0" w:color="auto"/>
          </w:divBdr>
        </w:div>
        <w:div w:id="1392116885">
          <w:marLeft w:val="0"/>
          <w:marRight w:val="0"/>
          <w:marTop w:val="0"/>
          <w:marBottom w:val="0"/>
          <w:divBdr>
            <w:top w:val="none" w:sz="0" w:space="0" w:color="auto"/>
            <w:left w:val="none" w:sz="0" w:space="0" w:color="auto"/>
            <w:bottom w:val="none" w:sz="0" w:space="0" w:color="auto"/>
            <w:right w:val="none" w:sz="0" w:space="0" w:color="auto"/>
          </w:divBdr>
        </w:div>
        <w:div w:id="1495994584">
          <w:marLeft w:val="0"/>
          <w:marRight w:val="0"/>
          <w:marTop w:val="0"/>
          <w:marBottom w:val="0"/>
          <w:divBdr>
            <w:top w:val="none" w:sz="0" w:space="0" w:color="auto"/>
            <w:left w:val="none" w:sz="0" w:space="0" w:color="auto"/>
            <w:bottom w:val="none" w:sz="0" w:space="0" w:color="auto"/>
            <w:right w:val="none" w:sz="0" w:space="0" w:color="auto"/>
          </w:divBdr>
        </w:div>
        <w:div w:id="1545290931">
          <w:marLeft w:val="0"/>
          <w:marRight w:val="0"/>
          <w:marTop w:val="0"/>
          <w:marBottom w:val="0"/>
          <w:divBdr>
            <w:top w:val="none" w:sz="0" w:space="0" w:color="auto"/>
            <w:left w:val="none" w:sz="0" w:space="0" w:color="auto"/>
            <w:bottom w:val="none" w:sz="0" w:space="0" w:color="auto"/>
            <w:right w:val="none" w:sz="0" w:space="0" w:color="auto"/>
          </w:divBdr>
        </w:div>
        <w:div w:id="1891066274">
          <w:marLeft w:val="0"/>
          <w:marRight w:val="0"/>
          <w:marTop w:val="0"/>
          <w:marBottom w:val="0"/>
          <w:divBdr>
            <w:top w:val="none" w:sz="0" w:space="0" w:color="auto"/>
            <w:left w:val="none" w:sz="0" w:space="0" w:color="auto"/>
            <w:bottom w:val="none" w:sz="0" w:space="0" w:color="auto"/>
            <w:right w:val="none" w:sz="0" w:space="0" w:color="auto"/>
          </w:divBdr>
        </w:div>
        <w:div w:id="2024866570">
          <w:marLeft w:val="0"/>
          <w:marRight w:val="0"/>
          <w:marTop w:val="0"/>
          <w:marBottom w:val="0"/>
          <w:divBdr>
            <w:top w:val="none" w:sz="0" w:space="0" w:color="auto"/>
            <w:left w:val="none" w:sz="0" w:space="0" w:color="auto"/>
            <w:bottom w:val="none" w:sz="0" w:space="0" w:color="auto"/>
            <w:right w:val="none" w:sz="0" w:space="0" w:color="auto"/>
          </w:divBdr>
        </w:div>
        <w:div w:id="2101175051">
          <w:marLeft w:val="0"/>
          <w:marRight w:val="0"/>
          <w:marTop w:val="0"/>
          <w:marBottom w:val="0"/>
          <w:divBdr>
            <w:top w:val="none" w:sz="0" w:space="0" w:color="auto"/>
            <w:left w:val="none" w:sz="0" w:space="0" w:color="auto"/>
            <w:bottom w:val="none" w:sz="0" w:space="0" w:color="auto"/>
            <w:right w:val="none" w:sz="0" w:space="0" w:color="auto"/>
          </w:divBdr>
        </w:div>
      </w:divsChild>
    </w:div>
    <w:div w:id="903443522">
      <w:bodyDiv w:val="1"/>
      <w:marLeft w:val="0"/>
      <w:marRight w:val="0"/>
      <w:marTop w:val="0"/>
      <w:marBottom w:val="0"/>
      <w:divBdr>
        <w:top w:val="none" w:sz="0" w:space="0" w:color="auto"/>
        <w:left w:val="none" w:sz="0" w:space="0" w:color="auto"/>
        <w:bottom w:val="none" w:sz="0" w:space="0" w:color="auto"/>
        <w:right w:val="none" w:sz="0" w:space="0" w:color="auto"/>
      </w:divBdr>
    </w:div>
    <w:div w:id="954101410">
      <w:bodyDiv w:val="1"/>
      <w:marLeft w:val="0"/>
      <w:marRight w:val="0"/>
      <w:marTop w:val="0"/>
      <w:marBottom w:val="0"/>
      <w:divBdr>
        <w:top w:val="none" w:sz="0" w:space="0" w:color="auto"/>
        <w:left w:val="none" w:sz="0" w:space="0" w:color="auto"/>
        <w:bottom w:val="none" w:sz="0" w:space="0" w:color="auto"/>
        <w:right w:val="none" w:sz="0" w:space="0" w:color="auto"/>
      </w:divBdr>
    </w:div>
    <w:div w:id="1023437311">
      <w:bodyDiv w:val="1"/>
      <w:marLeft w:val="0"/>
      <w:marRight w:val="0"/>
      <w:marTop w:val="0"/>
      <w:marBottom w:val="0"/>
      <w:divBdr>
        <w:top w:val="none" w:sz="0" w:space="0" w:color="auto"/>
        <w:left w:val="none" w:sz="0" w:space="0" w:color="auto"/>
        <w:bottom w:val="none" w:sz="0" w:space="0" w:color="auto"/>
        <w:right w:val="none" w:sz="0" w:space="0" w:color="auto"/>
      </w:divBdr>
    </w:div>
    <w:div w:id="1047877218">
      <w:bodyDiv w:val="1"/>
      <w:marLeft w:val="0"/>
      <w:marRight w:val="0"/>
      <w:marTop w:val="0"/>
      <w:marBottom w:val="0"/>
      <w:divBdr>
        <w:top w:val="none" w:sz="0" w:space="0" w:color="auto"/>
        <w:left w:val="none" w:sz="0" w:space="0" w:color="auto"/>
        <w:bottom w:val="none" w:sz="0" w:space="0" w:color="auto"/>
        <w:right w:val="none" w:sz="0" w:space="0" w:color="auto"/>
      </w:divBdr>
    </w:div>
    <w:div w:id="1058552808">
      <w:bodyDiv w:val="1"/>
      <w:marLeft w:val="0"/>
      <w:marRight w:val="0"/>
      <w:marTop w:val="0"/>
      <w:marBottom w:val="0"/>
      <w:divBdr>
        <w:top w:val="none" w:sz="0" w:space="0" w:color="auto"/>
        <w:left w:val="none" w:sz="0" w:space="0" w:color="auto"/>
        <w:bottom w:val="none" w:sz="0" w:space="0" w:color="auto"/>
        <w:right w:val="none" w:sz="0" w:space="0" w:color="auto"/>
      </w:divBdr>
      <w:divsChild>
        <w:div w:id="119224212">
          <w:marLeft w:val="0"/>
          <w:marRight w:val="0"/>
          <w:marTop w:val="0"/>
          <w:marBottom w:val="0"/>
          <w:divBdr>
            <w:top w:val="none" w:sz="0" w:space="0" w:color="auto"/>
            <w:left w:val="none" w:sz="0" w:space="0" w:color="auto"/>
            <w:bottom w:val="none" w:sz="0" w:space="0" w:color="auto"/>
            <w:right w:val="none" w:sz="0" w:space="0" w:color="auto"/>
          </w:divBdr>
        </w:div>
        <w:div w:id="217716240">
          <w:marLeft w:val="0"/>
          <w:marRight w:val="0"/>
          <w:marTop w:val="0"/>
          <w:marBottom w:val="0"/>
          <w:divBdr>
            <w:top w:val="none" w:sz="0" w:space="0" w:color="auto"/>
            <w:left w:val="none" w:sz="0" w:space="0" w:color="auto"/>
            <w:bottom w:val="none" w:sz="0" w:space="0" w:color="auto"/>
            <w:right w:val="none" w:sz="0" w:space="0" w:color="auto"/>
          </w:divBdr>
        </w:div>
        <w:div w:id="453519296">
          <w:marLeft w:val="0"/>
          <w:marRight w:val="0"/>
          <w:marTop w:val="0"/>
          <w:marBottom w:val="0"/>
          <w:divBdr>
            <w:top w:val="none" w:sz="0" w:space="0" w:color="auto"/>
            <w:left w:val="none" w:sz="0" w:space="0" w:color="auto"/>
            <w:bottom w:val="none" w:sz="0" w:space="0" w:color="auto"/>
            <w:right w:val="none" w:sz="0" w:space="0" w:color="auto"/>
          </w:divBdr>
        </w:div>
        <w:div w:id="1610621148">
          <w:marLeft w:val="0"/>
          <w:marRight w:val="0"/>
          <w:marTop w:val="0"/>
          <w:marBottom w:val="0"/>
          <w:divBdr>
            <w:top w:val="none" w:sz="0" w:space="0" w:color="auto"/>
            <w:left w:val="none" w:sz="0" w:space="0" w:color="auto"/>
            <w:bottom w:val="none" w:sz="0" w:space="0" w:color="auto"/>
            <w:right w:val="none" w:sz="0" w:space="0" w:color="auto"/>
          </w:divBdr>
        </w:div>
      </w:divsChild>
    </w:div>
    <w:div w:id="1086002492">
      <w:bodyDiv w:val="1"/>
      <w:marLeft w:val="0"/>
      <w:marRight w:val="0"/>
      <w:marTop w:val="0"/>
      <w:marBottom w:val="0"/>
      <w:divBdr>
        <w:top w:val="none" w:sz="0" w:space="0" w:color="auto"/>
        <w:left w:val="none" w:sz="0" w:space="0" w:color="auto"/>
        <w:bottom w:val="none" w:sz="0" w:space="0" w:color="auto"/>
        <w:right w:val="none" w:sz="0" w:space="0" w:color="auto"/>
      </w:divBdr>
    </w:div>
    <w:div w:id="1110931318">
      <w:bodyDiv w:val="1"/>
      <w:marLeft w:val="0"/>
      <w:marRight w:val="0"/>
      <w:marTop w:val="0"/>
      <w:marBottom w:val="0"/>
      <w:divBdr>
        <w:top w:val="none" w:sz="0" w:space="0" w:color="auto"/>
        <w:left w:val="none" w:sz="0" w:space="0" w:color="auto"/>
        <w:bottom w:val="none" w:sz="0" w:space="0" w:color="auto"/>
        <w:right w:val="none" w:sz="0" w:space="0" w:color="auto"/>
      </w:divBdr>
    </w:div>
    <w:div w:id="1198079473">
      <w:bodyDiv w:val="1"/>
      <w:marLeft w:val="0"/>
      <w:marRight w:val="0"/>
      <w:marTop w:val="0"/>
      <w:marBottom w:val="0"/>
      <w:divBdr>
        <w:top w:val="none" w:sz="0" w:space="0" w:color="auto"/>
        <w:left w:val="none" w:sz="0" w:space="0" w:color="auto"/>
        <w:bottom w:val="none" w:sz="0" w:space="0" w:color="auto"/>
        <w:right w:val="none" w:sz="0" w:space="0" w:color="auto"/>
      </w:divBdr>
    </w:div>
    <w:div w:id="1513371358">
      <w:bodyDiv w:val="1"/>
      <w:marLeft w:val="0"/>
      <w:marRight w:val="0"/>
      <w:marTop w:val="0"/>
      <w:marBottom w:val="0"/>
      <w:divBdr>
        <w:top w:val="none" w:sz="0" w:space="0" w:color="auto"/>
        <w:left w:val="none" w:sz="0" w:space="0" w:color="auto"/>
        <w:bottom w:val="none" w:sz="0" w:space="0" w:color="auto"/>
        <w:right w:val="none" w:sz="0" w:space="0" w:color="auto"/>
      </w:divBdr>
    </w:div>
    <w:div w:id="1599100039">
      <w:bodyDiv w:val="1"/>
      <w:marLeft w:val="0"/>
      <w:marRight w:val="0"/>
      <w:marTop w:val="0"/>
      <w:marBottom w:val="0"/>
      <w:divBdr>
        <w:top w:val="none" w:sz="0" w:space="0" w:color="auto"/>
        <w:left w:val="none" w:sz="0" w:space="0" w:color="auto"/>
        <w:bottom w:val="none" w:sz="0" w:space="0" w:color="auto"/>
        <w:right w:val="none" w:sz="0" w:space="0" w:color="auto"/>
      </w:divBdr>
    </w:div>
    <w:div w:id="1611164764">
      <w:bodyDiv w:val="1"/>
      <w:marLeft w:val="0"/>
      <w:marRight w:val="0"/>
      <w:marTop w:val="0"/>
      <w:marBottom w:val="0"/>
      <w:divBdr>
        <w:top w:val="none" w:sz="0" w:space="0" w:color="auto"/>
        <w:left w:val="none" w:sz="0" w:space="0" w:color="auto"/>
        <w:bottom w:val="none" w:sz="0" w:space="0" w:color="auto"/>
        <w:right w:val="none" w:sz="0" w:space="0" w:color="auto"/>
      </w:divBdr>
      <w:divsChild>
        <w:div w:id="1251354255">
          <w:marLeft w:val="0"/>
          <w:marRight w:val="0"/>
          <w:marTop w:val="0"/>
          <w:marBottom w:val="0"/>
          <w:divBdr>
            <w:top w:val="none" w:sz="0" w:space="0" w:color="auto"/>
            <w:left w:val="none" w:sz="0" w:space="0" w:color="auto"/>
            <w:bottom w:val="none" w:sz="0" w:space="0" w:color="auto"/>
            <w:right w:val="none" w:sz="0" w:space="0" w:color="auto"/>
          </w:divBdr>
        </w:div>
      </w:divsChild>
    </w:div>
    <w:div w:id="1657995458">
      <w:bodyDiv w:val="1"/>
      <w:marLeft w:val="0"/>
      <w:marRight w:val="0"/>
      <w:marTop w:val="0"/>
      <w:marBottom w:val="0"/>
      <w:divBdr>
        <w:top w:val="none" w:sz="0" w:space="0" w:color="auto"/>
        <w:left w:val="none" w:sz="0" w:space="0" w:color="auto"/>
        <w:bottom w:val="none" w:sz="0" w:space="0" w:color="auto"/>
        <w:right w:val="none" w:sz="0" w:space="0" w:color="auto"/>
      </w:divBdr>
    </w:div>
    <w:div w:id="1744528994">
      <w:bodyDiv w:val="1"/>
      <w:marLeft w:val="0"/>
      <w:marRight w:val="0"/>
      <w:marTop w:val="0"/>
      <w:marBottom w:val="0"/>
      <w:divBdr>
        <w:top w:val="none" w:sz="0" w:space="0" w:color="auto"/>
        <w:left w:val="none" w:sz="0" w:space="0" w:color="auto"/>
        <w:bottom w:val="none" w:sz="0" w:space="0" w:color="auto"/>
        <w:right w:val="none" w:sz="0" w:space="0" w:color="auto"/>
      </w:divBdr>
      <w:divsChild>
        <w:div w:id="5714308">
          <w:marLeft w:val="0"/>
          <w:marRight w:val="0"/>
          <w:marTop w:val="0"/>
          <w:marBottom w:val="0"/>
          <w:divBdr>
            <w:top w:val="none" w:sz="0" w:space="0" w:color="auto"/>
            <w:left w:val="none" w:sz="0" w:space="0" w:color="auto"/>
            <w:bottom w:val="none" w:sz="0" w:space="0" w:color="auto"/>
            <w:right w:val="none" w:sz="0" w:space="0" w:color="auto"/>
          </w:divBdr>
        </w:div>
        <w:div w:id="231745560">
          <w:marLeft w:val="0"/>
          <w:marRight w:val="0"/>
          <w:marTop w:val="0"/>
          <w:marBottom w:val="0"/>
          <w:divBdr>
            <w:top w:val="none" w:sz="0" w:space="0" w:color="auto"/>
            <w:left w:val="none" w:sz="0" w:space="0" w:color="auto"/>
            <w:bottom w:val="none" w:sz="0" w:space="0" w:color="auto"/>
            <w:right w:val="none" w:sz="0" w:space="0" w:color="auto"/>
          </w:divBdr>
        </w:div>
        <w:div w:id="234242804">
          <w:marLeft w:val="0"/>
          <w:marRight w:val="0"/>
          <w:marTop w:val="0"/>
          <w:marBottom w:val="0"/>
          <w:divBdr>
            <w:top w:val="none" w:sz="0" w:space="0" w:color="auto"/>
            <w:left w:val="none" w:sz="0" w:space="0" w:color="auto"/>
            <w:bottom w:val="none" w:sz="0" w:space="0" w:color="auto"/>
            <w:right w:val="none" w:sz="0" w:space="0" w:color="auto"/>
          </w:divBdr>
        </w:div>
        <w:div w:id="335351581">
          <w:marLeft w:val="0"/>
          <w:marRight w:val="0"/>
          <w:marTop w:val="0"/>
          <w:marBottom w:val="0"/>
          <w:divBdr>
            <w:top w:val="none" w:sz="0" w:space="0" w:color="auto"/>
            <w:left w:val="none" w:sz="0" w:space="0" w:color="auto"/>
            <w:bottom w:val="none" w:sz="0" w:space="0" w:color="auto"/>
            <w:right w:val="none" w:sz="0" w:space="0" w:color="auto"/>
          </w:divBdr>
        </w:div>
        <w:div w:id="437263861">
          <w:marLeft w:val="0"/>
          <w:marRight w:val="0"/>
          <w:marTop w:val="0"/>
          <w:marBottom w:val="0"/>
          <w:divBdr>
            <w:top w:val="none" w:sz="0" w:space="0" w:color="auto"/>
            <w:left w:val="none" w:sz="0" w:space="0" w:color="auto"/>
            <w:bottom w:val="none" w:sz="0" w:space="0" w:color="auto"/>
            <w:right w:val="none" w:sz="0" w:space="0" w:color="auto"/>
          </w:divBdr>
        </w:div>
        <w:div w:id="451024108">
          <w:marLeft w:val="0"/>
          <w:marRight w:val="0"/>
          <w:marTop w:val="0"/>
          <w:marBottom w:val="0"/>
          <w:divBdr>
            <w:top w:val="none" w:sz="0" w:space="0" w:color="auto"/>
            <w:left w:val="none" w:sz="0" w:space="0" w:color="auto"/>
            <w:bottom w:val="none" w:sz="0" w:space="0" w:color="auto"/>
            <w:right w:val="none" w:sz="0" w:space="0" w:color="auto"/>
          </w:divBdr>
        </w:div>
        <w:div w:id="506093060">
          <w:marLeft w:val="0"/>
          <w:marRight w:val="0"/>
          <w:marTop w:val="0"/>
          <w:marBottom w:val="0"/>
          <w:divBdr>
            <w:top w:val="none" w:sz="0" w:space="0" w:color="auto"/>
            <w:left w:val="none" w:sz="0" w:space="0" w:color="auto"/>
            <w:bottom w:val="none" w:sz="0" w:space="0" w:color="auto"/>
            <w:right w:val="none" w:sz="0" w:space="0" w:color="auto"/>
          </w:divBdr>
        </w:div>
        <w:div w:id="527724477">
          <w:marLeft w:val="0"/>
          <w:marRight w:val="0"/>
          <w:marTop w:val="0"/>
          <w:marBottom w:val="0"/>
          <w:divBdr>
            <w:top w:val="none" w:sz="0" w:space="0" w:color="auto"/>
            <w:left w:val="none" w:sz="0" w:space="0" w:color="auto"/>
            <w:bottom w:val="none" w:sz="0" w:space="0" w:color="auto"/>
            <w:right w:val="none" w:sz="0" w:space="0" w:color="auto"/>
          </w:divBdr>
        </w:div>
        <w:div w:id="701898649">
          <w:marLeft w:val="0"/>
          <w:marRight w:val="0"/>
          <w:marTop w:val="0"/>
          <w:marBottom w:val="0"/>
          <w:divBdr>
            <w:top w:val="none" w:sz="0" w:space="0" w:color="auto"/>
            <w:left w:val="none" w:sz="0" w:space="0" w:color="auto"/>
            <w:bottom w:val="none" w:sz="0" w:space="0" w:color="auto"/>
            <w:right w:val="none" w:sz="0" w:space="0" w:color="auto"/>
          </w:divBdr>
        </w:div>
        <w:div w:id="811483078">
          <w:marLeft w:val="0"/>
          <w:marRight w:val="0"/>
          <w:marTop w:val="0"/>
          <w:marBottom w:val="0"/>
          <w:divBdr>
            <w:top w:val="none" w:sz="0" w:space="0" w:color="auto"/>
            <w:left w:val="none" w:sz="0" w:space="0" w:color="auto"/>
            <w:bottom w:val="none" w:sz="0" w:space="0" w:color="auto"/>
            <w:right w:val="none" w:sz="0" w:space="0" w:color="auto"/>
          </w:divBdr>
        </w:div>
        <w:div w:id="983969492">
          <w:marLeft w:val="0"/>
          <w:marRight w:val="0"/>
          <w:marTop w:val="0"/>
          <w:marBottom w:val="0"/>
          <w:divBdr>
            <w:top w:val="none" w:sz="0" w:space="0" w:color="auto"/>
            <w:left w:val="none" w:sz="0" w:space="0" w:color="auto"/>
            <w:bottom w:val="none" w:sz="0" w:space="0" w:color="auto"/>
            <w:right w:val="none" w:sz="0" w:space="0" w:color="auto"/>
          </w:divBdr>
        </w:div>
        <w:div w:id="1047605706">
          <w:marLeft w:val="0"/>
          <w:marRight w:val="0"/>
          <w:marTop w:val="0"/>
          <w:marBottom w:val="0"/>
          <w:divBdr>
            <w:top w:val="none" w:sz="0" w:space="0" w:color="auto"/>
            <w:left w:val="none" w:sz="0" w:space="0" w:color="auto"/>
            <w:bottom w:val="none" w:sz="0" w:space="0" w:color="auto"/>
            <w:right w:val="none" w:sz="0" w:space="0" w:color="auto"/>
          </w:divBdr>
        </w:div>
        <w:div w:id="1313825662">
          <w:marLeft w:val="0"/>
          <w:marRight w:val="0"/>
          <w:marTop w:val="0"/>
          <w:marBottom w:val="0"/>
          <w:divBdr>
            <w:top w:val="none" w:sz="0" w:space="0" w:color="auto"/>
            <w:left w:val="none" w:sz="0" w:space="0" w:color="auto"/>
            <w:bottom w:val="none" w:sz="0" w:space="0" w:color="auto"/>
            <w:right w:val="none" w:sz="0" w:space="0" w:color="auto"/>
          </w:divBdr>
        </w:div>
        <w:div w:id="1380204314">
          <w:marLeft w:val="0"/>
          <w:marRight w:val="0"/>
          <w:marTop w:val="0"/>
          <w:marBottom w:val="0"/>
          <w:divBdr>
            <w:top w:val="none" w:sz="0" w:space="0" w:color="auto"/>
            <w:left w:val="none" w:sz="0" w:space="0" w:color="auto"/>
            <w:bottom w:val="none" w:sz="0" w:space="0" w:color="auto"/>
            <w:right w:val="none" w:sz="0" w:space="0" w:color="auto"/>
          </w:divBdr>
        </w:div>
        <w:div w:id="1389722346">
          <w:marLeft w:val="0"/>
          <w:marRight w:val="0"/>
          <w:marTop w:val="0"/>
          <w:marBottom w:val="0"/>
          <w:divBdr>
            <w:top w:val="none" w:sz="0" w:space="0" w:color="auto"/>
            <w:left w:val="none" w:sz="0" w:space="0" w:color="auto"/>
            <w:bottom w:val="none" w:sz="0" w:space="0" w:color="auto"/>
            <w:right w:val="none" w:sz="0" w:space="0" w:color="auto"/>
          </w:divBdr>
        </w:div>
        <w:div w:id="1438714444">
          <w:marLeft w:val="0"/>
          <w:marRight w:val="0"/>
          <w:marTop w:val="0"/>
          <w:marBottom w:val="0"/>
          <w:divBdr>
            <w:top w:val="none" w:sz="0" w:space="0" w:color="auto"/>
            <w:left w:val="none" w:sz="0" w:space="0" w:color="auto"/>
            <w:bottom w:val="none" w:sz="0" w:space="0" w:color="auto"/>
            <w:right w:val="none" w:sz="0" w:space="0" w:color="auto"/>
          </w:divBdr>
        </w:div>
        <w:div w:id="1843543906">
          <w:marLeft w:val="0"/>
          <w:marRight w:val="0"/>
          <w:marTop w:val="0"/>
          <w:marBottom w:val="0"/>
          <w:divBdr>
            <w:top w:val="none" w:sz="0" w:space="0" w:color="auto"/>
            <w:left w:val="none" w:sz="0" w:space="0" w:color="auto"/>
            <w:bottom w:val="none" w:sz="0" w:space="0" w:color="auto"/>
            <w:right w:val="none" w:sz="0" w:space="0" w:color="auto"/>
          </w:divBdr>
        </w:div>
        <w:div w:id="2136630272">
          <w:marLeft w:val="0"/>
          <w:marRight w:val="0"/>
          <w:marTop w:val="0"/>
          <w:marBottom w:val="0"/>
          <w:divBdr>
            <w:top w:val="none" w:sz="0" w:space="0" w:color="auto"/>
            <w:left w:val="none" w:sz="0" w:space="0" w:color="auto"/>
            <w:bottom w:val="none" w:sz="0" w:space="0" w:color="auto"/>
            <w:right w:val="none" w:sz="0" w:space="0" w:color="auto"/>
          </w:divBdr>
        </w:div>
      </w:divsChild>
    </w:div>
    <w:div w:id="1879968019">
      <w:bodyDiv w:val="1"/>
      <w:marLeft w:val="0"/>
      <w:marRight w:val="0"/>
      <w:marTop w:val="0"/>
      <w:marBottom w:val="0"/>
      <w:divBdr>
        <w:top w:val="none" w:sz="0" w:space="0" w:color="auto"/>
        <w:left w:val="none" w:sz="0" w:space="0" w:color="auto"/>
        <w:bottom w:val="none" w:sz="0" w:space="0" w:color="auto"/>
        <w:right w:val="none" w:sz="0" w:space="0" w:color="auto"/>
      </w:divBdr>
    </w:div>
    <w:div w:id="1947689059">
      <w:bodyDiv w:val="1"/>
      <w:marLeft w:val="0"/>
      <w:marRight w:val="0"/>
      <w:marTop w:val="0"/>
      <w:marBottom w:val="0"/>
      <w:divBdr>
        <w:top w:val="none" w:sz="0" w:space="0" w:color="auto"/>
        <w:left w:val="none" w:sz="0" w:space="0" w:color="auto"/>
        <w:bottom w:val="none" w:sz="0" w:space="0" w:color="auto"/>
        <w:right w:val="none" w:sz="0" w:space="0" w:color="auto"/>
      </w:divBdr>
    </w:div>
    <w:div w:id="1958681567">
      <w:bodyDiv w:val="1"/>
      <w:marLeft w:val="0"/>
      <w:marRight w:val="0"/>
      <w:marTop w:val="0"/>
      <w:marBottom w:val="0"/>
      <w:divBdr>
        <w:top w:val="none" w:sz="0" w:space="0" w:color="auto"/>
        <w:left w:val="none" w:sz="0" w:space="0" w:color="auto"/>
        <w:bottom w:val="none" w:sz="0" w:space="0" w:color="auto"/>
        <w:right w:val="none" w:sz="0" w:space="0" w:color="auto"/>
      </w:divBdr>
      <w:divsChild>
        <w:div w:id="993140050">
          <w:marLeft w:val="0"/>
          <w:marRight w:val="0"/>
          <w:marTop w:val="0"/>
          <w:marBottom w:val="0"/>
          <w:divBdr>
            <w:top w:val="none" w:sz="0" w:space="0" w:color="auto"/>
            <w:left w:val="none" w:sz="0" w:space="0" w:color="auto"/>
            <w:bottom w:val="none" w:sz="0" w:space="0" w:color="auto"/>
            <w:right w:val="none" w:sz="0" w:space="0" w:color="auto"/>
          </w:divBdr>
        </w:div>
        <w:div w:id="1835024485">
          <w:marLeft w:val="0"/>
          <w:marRight w:val="0"/>
          <w:marTop w:val="0"/>
          <w:marBottom w:val="0"/>
          <w:divBdr>
            <w:top w:val="none" w:sz="0" w:space="0" w:color="auto"/>
            <w:left w:val="none" w:sz="0" w:space="0" w:color="auto"/>
            <w:bottom w:val="none" w:sz="0" w:space="0" w:color="auto"/>
            <w:right w:val="none" w:sz="0" w:space="0" w:color="auto"/>
          </w:divBdr>
        </w:div>
      </w:divsChild>
    </w:div>
    <w:div w:id="2034577523">
      <w:bodyDiv w:val="1"/>
      <w:marLeft w:val="0"/>
      <w:marRight w:val="0"/>
      <w:marTop w:val="0"/>
      <w:marBottom w:val="0"/>
      <w:divBdr>
        <w:top w:val="none" w:sz="0" w:space="0" w:color="auto"/>
        <w:left w:val="none" w:sz="0" w:space="0" w:color="auto"/>
        <w:bottom w:val="none" w:sz="0" w:space="0" w:color="auto"/>
        <w:right w:val="none" w:sz="0" w:space="0" w:color="auto"/>
      </w:divBdr>
      <w:divsChild>
        <w:div w:id="188493463">
          <w:marLeft w:val="0"/>
          <w:marRight w:val="0"/>
          <w:marTop w:val="0"/>
          <w:marBottom w:val="0"/>
          <w:divBdr>
            <w:top w:val="none" w:sz="0" w:space="0" w:color="auto"/>
            <w:left w:val="none" w:sz="0" w:space="0" w:color="auto"/>
            <w:bottom w:val="none" w:sz="0" w:space="0" w:color="auto"/>
            <w:right w:val="none" w:sz="0" w:space="0" w:color="auto"/>
          </w:divBdr>
        </w:div>
        <w:div w:id="1322926218">
          <w:marLeft w:val="0"/>
          <w:marRight w:val="0"/>
          <w:marTop w:val="0"/>
          <w:marBottom w:val="0"/>
          <w:divBdr>
            <w:top w:val="none" w:sz="0" w:space="0" w:color="auto"/>
            <w:left w:val="none" w:sz="0" w:space="0" w:color="auto"/>
            <w:bottom w:val="none" w:sz="0" w:space="0" w:color="auto"/>
            <w:right w:val="none" w:sz="0" w:space="0" w:color="auto"/>
          </w:divBdr>
        </w:div>
      </w:divsChild>
    </w:div>
    <w:div w:id="20792032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sccszabrze.ezamawiajacy.pl/servlet/HomeServlet"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s://kco.ezamawiajacy.pl/servlet/HomeServlet"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brokerpefexpert.efaktura.gov.pl"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sccszabrze.ezamawiajacy.pl/" TargetMode="External"/><Relationship Id="rId5" Type="http://schemas.openxmlformats.org/officeDocument/2006/relationships/settings" Target="settings.xml"/><Relationship Id="rId15" Type="http://schemas.openxmlformats.org/officeDocument/2006/relationships/hyperlink" Target="https://rpo.slaskie.pl/czytaj/informacja_dot_opisu_przedmiotu_zamowienia" TargetMode="External"/><Relationship Id="rId10" Type="http://schemas.openxmlformats.org/officeDocument/2006/relationships/hyperlink" Target="https://rpo.slaskie.pl/czytaj/informacja_dot_opisu_przedmiotu_zamowienia" TargetMode="External"/><Relationship Id="rId19"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hyperlink" Target="https://kco.ezamawiajacy.pl/servlet/HomeServlet" TargetMode="External"/><Relationship Id="rId14" Type="http://schemas.openxmlformats.org/officeDocument/2006/relationships/hyperlink" Target="https://sccszabrze.ezamawiajacy.p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6B5DF9-2F8F-4455-A1E9-4D085E19A2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1</Pages>
  <Words>27552</Words>
  <Characters>165312</Characters>
  <Application>Microsoft Office Word</Application>
  <DocSecurity>0</DocSecurity>
  <Lines>1377</Lines>
  <Paragraphs>384</Paragraphs>
  <ScaleCrop>false</ScaleCrop>
  <HeadingPairs>
    <vt:vector size="2" baseType="variant">
      <vt:variant>
        <vt:lpstr>Tytuł</vt:lpstr>
      </vt:variant>
      <vt:variant>
        <vt:i4>1</vt:i4>
      </vt:variant>
    </vt:vector>
  </HeadingPairs>
  <TitlesOfParts>
    <vt:vector size="1" baseType="lpstr">
      <vt:lpstr>  </vt:lpstr>
    </vt:vector>
  </TitlesOfParts>
  <Company>Szpital im. St. Leszczynskiego</Company>
  <LinksUpToDate>false</LinksUpToDate>
  <CharactersWithSpaces>192480</CharactersWithSpaces>
  <SharedDoc>false</SharedDoc>
  <HLinks>
    <vt:vector size="48" baseType="variant">
      <vt:variant>
        <vt:i4>65622</vt:i4>
      </vt:variant>
      <vt:variant>
        <vt:i4>21</vt:i4>
      </vt:variant>
      <vt:variant>
        <vt:i4>0</vt:i4>
      </vt:variant>
      <vt:variant>
        <vt:i4>5</vt:i4>
      </vt:variant>
      <vt:variant>
        <vt:lpwstr>https://brokerpefexpert.efaktura.gov.pl/</vt:lpwstr>
      </vt:variant>
      <vt:variant>
        <vt:lpwstr/>
      </vt:variant>
      <vt:variant>
        <vt:i4>5374029</vt:i4>
      </vt:variant>
      <vt:variant>
        <vt:i4>18</vt:i4>
      </vt:variant>
      <vt:variant>
        <vt:i4>0</vt:i4>
      </vt:variant>
      <vt:variant>
        <vt:i4>5</vt:i4>
      </vt:variant>
      <vt:variant>
        <vt:lpwstr>https://rpo.slaskie.pl/czytaj/informacja_dot_opisu_przedmiotu_zamowienia</vt:lpwstr>
      </vt:variant>
      <vt:variant>
        <vt:lpwstr>prawo1</vt:lpwstr>
      </vt:variant>
      <vt:variant>
        <vt:i4>3145845</vt:i4>
      </vt:variant>
      <vt:variant>
        <vt:i4>15</vt:i4>
      </vt:variant>
      <vt:variant>
        <vt:i4>0</vt:i4>
      </vt:variant>
      <vt:variant>
        <vt:i4>5</vt:i4>
      </vt:variant>
      <vt:variant>
        <vt:lpwstr>https://sccszabrze.ezamawiajacy.pl/</vt:lpwstr>
      </vt:variant>
      <vt:variant>
        <vt:lpwstr/>
      </vt:variant>
      <vt:variant>
        <vt:i4>3473535</vt:i4>
      </vt:variant>
      <vt:variant>
        <vt:i4>12</vt:i4>
      </vt:variant>
      <vt:variant>
        <vt:i4>0</vt:i4>
      </vt:variant>
      <vt:variant>
        <vt:i4>5</vt:i4>
      </vt:variant>
      <vt:variant>
        <vt:lpwstr>https://sccszabrze.ezamawiajacy.pl/servlet/HomeServlet</vt:lpwstr>
      </vt:variant>
      <vt:variant>
        <vt:lpwstr/>
      </vt:variant>
      <vt:variant>
        <vt:i4>4128882</vt:i4>
      </vt:variant>
      <vt:variant>
        <vt:i4>9</vt:i4>
      </vt:variant>
      <vt:variant>
        <vt:i4>0</vt:i4>
      </vt:variant>
      <vt:variant>
        <vt:i4>5</vt:i4>
      </vt:variant>
      <vt:variant>
        <vt:lpwstr>https://kco.ezamawiajacy.pl/servlet/HomeServlet</vt:lpwstr>
      </vt:variant>
      <vt:variant>
        <vt:lpwstr/>
      </vt:variant>
      <vt:variant>
        <vt:i4>3145845</vt:i4>
      </vt:variant>
      <vt:variant>
        <vt:i4>6</vt:i4>
      </vt:variant>
      <vt:variant>
        <vt:i4>0</vt:i4>
      </vt:variant>
      <vt:variant>
        <vt:i4>5</vt:i4>
      </vt:variant>
      <vt:variant>
        <vt:lpwstr>https://sccszabrze.ezamawiajacy.pl/</vt:lpwstr>
      </vt:variant>
      <vt:variant>
        <vt:lpwstr/>
      </vt:variant>
      <vt:variant>
        <vt:i4>5374029</vt:i4>
      </vt:variant>
      <vt:variant>
        <vt:i4>3</vt:i4>
      </vt:variant>
      <vt:variant>
        <vt:i4>0</vt:i4>
      </vt:variant>
      <vt:variant>
        <vt:i4>5</vt:i4>
      </vt:variant>
      <vt:variant>
        <vt:lpwstr>https://rpo.slaskie.pl/czytaj/informacja_dot_opisu_przedmiotu_zamowienia</vt:lpwstr>
      </vt:variant>
      <vt:variant>
        <vt:lpwstr>prawo1</vt:lpwstr>
      </vt:variant>
      <vt:variant>
        <vt:i4>4128882</vt:i4>
      </vt:variant>
      <vt:variant>
        <vt:i4>0</vt:i4>
      </vt:variant>
      <vt:variant>
        <vt:i4>0</vt:i4>
      </vt:variant>
      <vt:variant>
        <vt:i4>5</vt:i4>
      </vt:variant>
      <vt:variant>
        <vt:lpwstr>https://kco.ezamawiajacy.pl/servlet/HomeServlet</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dl</dc:creator>
  <cp:keywords/>
  <dc:description/>
  <cp:lastModifiedBy>Monika Kołek</cp:lastModifiedBy>
  <cp:revision>7</cp:revision>
  <cp:lastPrinted>2026-04-08T09:45:00Z</cp:lastPrinted>
  <dcterms:created xsi:type="dcterms:W3CDTF">2026-04-07T13:04:00Z</dcterms:created>
  <dcterms:modified xsi:type="dcterms:W3CDTF">2026-04-15T08:47:00Z</dcterms:modified>
</cp:coreProperties>
</file>